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50905">
      <w:pPr>
        <w:pStyle w:val="6"/>
        <w:jc w:val="left"/>
        <w:rPr>
          <w:rFonts w:ascii="Times New Roman"/>
        </w:rPr>
      </w:pPr>
      <w:bookmarkStart w:id="30" w:name="_GoBack"/>
      <w:r>
        <w:rPr>
          <w:rFonts w:ascii="Times New Roman"/>
        </w:rPr>
        <w:drawing>
          <wp:anchor distT="0" distB="0" distL="0" distR="0" simplePos="0" relativeHeight="251661312" behindDoc="1" locked="0" layoutInCell="1" allowOverlap="1">
            <wp:simplePos x="0" y="0"/>
            <wp:positionH relativeFrom="page">
              <wp:posOffset>0</wp:posOffset>
            </wp:positionH>
            <wp:positionV relativeFrom="page">
              <wp:posOffset>8890</wp:posOffset>
            </wp:positionV>
            <wp:extent cx="7559040" cy="10683240"/>
            <wp:effectExtent l="0" t="0" r="0" b="0"/>
            <wp:wrapNone/>
            <wp:docPr id="1" name="Image 1"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1" name="Image 1" descr="Texto&#10;&#10;Descrição gerada automaticamente com confiança média"/>
                    <pic:cNvPicPr/>
                  </pic:nvPicPr>
                  <pic:blipFill>
                    <a:blip r:embed="rId12" cstate="print"/>
                    <a:stretch>
                      <a:fillRect/>
                    </a:stretch>
                  </pic:blipFill>
                  <pic:spPr>
                    <a:xfrm>
                      <a:off x="0" y="0"/>
                      <a:ext cx="7559040" cy="10683241"/>
                    </a:xfrm>
                    <a:prstGeom prst="rect">
                      <a:avLst/>
                    </a:prstGeom>
                  </pic:spPr>
                </pic:pic>
              </a:graphicData>
            </a:graphic>
          </wp:anchor>
        </w:drawing>
      </w:r>
      <w:bookmarkEnd w:id="30"/>
    </w:p>
    <w:p w14:paraId="72CEB547">
      <w:pPr>
        <w:pStyle w:val="6"/>
        <w:jc w:val="left"/>
        <w:rPr>
          <w:rFonts w:ascii="Times New Roman"/>
        </w:rPr>
      </w:pPr>
    </w:p>
    <w:p w14:paraId="4F0061B8">
      <w:pPr>
        <w:pStyle w:val="6"/>
        <w:jc w:val="left"/>
        <w:rPr>
          <w:rFonts w:ascii="Times New Roman"/>
        </w:rPr>
      </w:pPr>
    </w:p>
    <w:p w14:paraId="18084F61">
      <w:pPr>
        <w:pStyle w:val="6"/>
        <w:spacing w:before="23"/>
        <w:jc w:val="left"/>
        <w:rPr>
          <w:rFonts w:ascii="Times New Roman"/>
        </w:rPr>
      </w:pPr>
    </w:p>
    <w:p w14:paraId="1E6D27DB">
      <w:pPr>
        <w:pStyle w:val="6"/>
        <w:ind w:left="282"/>
        <w:jc w:val="left"/>
      </w:pPr>
      <w:r>
        <w:rPr>
          <w:color w:val="405CA0"/>
        </w:rPr>
        <w:t>PREGÃO</w:t>
      </w:r>
      <w:r>
        <w:rPr>
          <w:color w:val="405CA0"/>
          <w:spacing w:val="-3"/>
        </w:rPr>
        <w:t xml:space="preserve"> </w:t>
      </w:r>
      <w:r>
        <w:rPr>
          <w:color w:val="405CA0"/>
          <w:spacing w:val="-2"/>
        </w:rPr>
        <w:t>ELETRÔNICO</w:t>
      </w:r>
    </w:p>
    <w:p w14:paraId="0F7B13E0">
      <w:pPr>
        <w:spacing w:before="0"/>
        <w:ind w:left="282" w:right="0" w:firstLine="0"/>
        <w:jc w:val="left"/>
        <w:rPr>
          <w:b/>
          <w:sz w:val="22"/>
        </w:rPr>
      </w:pPr>
      <w:r>
        <w:rPr>
          <w:b/>
          <w:spacing w:val="-2"/>
          <w:sz w:val="22"/>
        </w:rPr>
        <w:t>90154/2025</w:t>
      </w:r>
    </w:p>
    <w:p w14:paraId="0D834F18">
      <w:pPr>
        <w:pStyle w:val="6"/>
        <w:jc w:val="left"/>
        <w:rPr>
          <w:b/>
        </w:rPr>
      </w:pPr>
    </w:p>
    <w:p w14:paraId="3811228B">
      <w:pPr>
        <w:pStyle w:val="6"/>
        <w:spacing w:before="22"/>
        <w:jc w:val="left"/>
        <w:rPr>
          <w:b/>
        </w:rPr>
      </w:pPr>
    </w:p>
    <w:p w14:paraId="5C910D02">
      <w:pPr>
        <w:pStyle w:val="2"/>
        <w:spacing w:line="259" w:lineRule="auto"/>
        <w:ind w:right="5959"/>
      </w:pPr>
      <w:r>
        <w:rPr>
          <w:color w:val="405CA0"/>
        </w:rPr>
        <w:t>CONTRATANTE/GERENCIADOR</w:t>
      </w:r>
      <w:r>
        <w:rPr>
          <w:color w:val="405CA0"/>
          <w:spacing w:val="-13"/>
        </w:rPr>
        <w:t xml:space="preserve"> </w:t>
      </w:r>
      <w:r>
        <w:rPr>
          <w:color w:val="405CA0"/>
        </w:rPr>
        <w:t xml:space="preserve">(UASG) </w:t>
      </w:r>
      <w:r>
        <w:rPr>
          <w:spacing w:val="-2"/>
        </w:rPr>
        <w:t>150247</w:t>
      </w:r>
    </w:p>
    <w:p w14:paraId="539C7F46">
      <w:pPr>
        <w:pStyle w:val="6"/>
        <w:jc w:val="left"/>
        <w:rPr>
          <w:b/>
        </w:rPr>
      </w:pPr>
    </w:p>
    <w:p w14:paraId="0A7B82D6">
      <w:pPr>
        <w:pStyle w:val="6"/>
        <w:jc w:val="left"/>
        <w:rPr>
          <w:b/>
        </w:rPr>
      </w:pPr>
    </w:p>
    <w:p w14:paraId="78493B63">
      <w:pPr>
        <w:spacing w:before="0"/>
        <w:ind w:left="282" w:right="0" w:firstLine="0"/>
        <w:jc w:val="left"/>
        <w:rPr>
          <w:b/>
          <w:sz w:val="22"/>
        </w:rPr>
      </w:pPr>
      <w:r>
        <w:rPr>
          <w:b/>
          <w:color w:val="405CA0"/>
          <w:spacing w:val="-2"/>
          <w:sz w:val="22"/>
        </w:rPr>
        <w:t>OBJETO</w:t>
      </w:r>
    </w:p>
    <w:p w14:paraId="4CCC204B">
      <w:pPr>
        <w:pStyle w:val="2"/>
      </w:pPr>
      <w:r>
        <w:t>OPME</w:t>
      </w:r>
      <w:r>
        <w:rPr>
          <w:spacing w:val="-1"/>
        </w:rPr>
        <w:t xml:space="preserve"> </w:t>
      </w:r>
      <w:r>
        <w:t>COM</w:t>
      </w:r>
      <w:r>
        <w:rPr>
          <w:spacing w:val="-4"/>
        </w:rPr>
        <w:t xml:space="preserve"> </w:t>
      </w:r>
      <w:r>
        <w:rPr>
          <w:spacing w:val="-2"/>
        </w:rPr>
        <w:t>COMODATO</w:t>
      </w:r>
    </w:p>
    <w:p w14:paraId="0B33A6B6">
      <w:pPr>
        <w:pStyle w:val="6"/>
        <w:jc w:val="left"/>
        <w:rPr>
          <w:b/>
        </w:rPr>
      </w:pPr>
    </w:p>
    <w:p w14:paraId="76E00AC9">
      <w:pPr>
        <w:pStyle w:val="6"/>
        <w:spacing w:before="22"/>
        <w:jc w:val="left"/>
        <w:rPr>
          <w:b/>
        </w:rPr>
      </w:pPr>
    </w:p>
    <w:p w14:paraId="30A30670">
      <w:pPr>
        <w:spacing w:before="0"/>
        <w:ind w:left="282" w:right="6982" w:firstLine="0"/>
        <w:jc w:val="left"/>
        <w:rPr>
          <w:b/>
          <w:sz w:val="22"/>
        </w:rPr>
      </w:pPr>
      <w:r>
        <w:rPr>
          <w:b/>
          <w:color w:val="405CA0"/>
          <w:sz w:val="22"/>
        </w:rPr>
        <w:t>VALOR</w:t>
      </w:r>
      <w:r>
        <w:rPr>
          <w:b/>
          <w:color w:val="405CA0"/>
          <w:spacing w:val="-11"/>
          <w:sz w:val="22"/>
        </w:rPr>
        <w:t xml:space="preserve"> </w:t>
      </w:r>
      <w:r>
        <w:rPr>
          <w:b/>
          <w:color w:val="405CA0"/>
          <w:sz w:val="22"/>
        </w:rPr>
        <w:t>TOTAL</w:t>
      </w:r>
      <w:r>
        <w:rPr>
          <w:b/>
          <w:color w:val="405CA0"/>
          <w:spacing w:val="-11"/>
          <w:sz w:val="22"/>
        </w:rPr>
        <w:t xml:space="preserve"> </w:t>
      </w:r>
      <w:r>
        <w:rPr>
          <w:b/>
          <w:color w:val="405CA0"/>
          <w:sz w:val="22"/>
        </w:rPr>
        <w:t>DA</w:t>
      </w:r>
      <w:r>
        <w:rPr>
          <w:b/>
          <w:color w:val="405CA0"/>
          <w:spacing w:val="-11"/>
          <w:sz w:val="22"/>
        </w:rPr>
        <w:t xml:space="preserve"> </w:t>
      </w:r>
      <w:r>
        <w:rPr>
          <w:b/>
          <w:color w:val="405CA0"/>
          <w:sz w:val="22"/>
        </w:rPr>
        <w:t xml:space="preserve">CONTRATAÇÃO </w:t>
      </w:r>
      <w:r>
        <w:rPr>
          <w:b/>
          <w:sz w:val="22"/>
        </w:rPr>
        <w:t>R$ 650.573,90</w:t>
      </w:r>
    </w:p>
    <w:p w14:paraId="701C5ED6">
      <w:pPr>
        <w:pStyle w:val="6"/>
        <w:spacing w:before="267"/>
        <w:jc w:val="left"/>
        <w:rPr>
          <w:b/>
        </w:rPr>
      </w:pPr>
    </w:p>
    <w:p w14:paraId="60AE51F9">
      <w:pPr>
        <w:spacing w:before="0"/>
        <w:ind w:left="282" w:right="0" w:firstLine="0"/>
        <w:jc w:val="left"/>
        <w:rPr>
          <w:b/>
          <w:sz w:val="22"/>
        </w:rPr>
      </w:pPr>
      <w:r>
        <w:rPr>
          <w:b/>
          <w:color w:val="405CA0"/>
          <w:sz w:val="22"/>
        </w:rPr>
        <w:t>DATA</w:t>
      </w:r>
      <w:r>
        <w:rPr>
          <w:b/>
          <w:color w:val="405CA0"/>
          <w:spacing w:val="-3"/>
          <w:sz w:val="22"/>
        </w:rPr>
        <w:t xml:space="preserve"> </w:t>
      </w:r>
      <w:r>
        <w:rPr>
          <w:b/>
          <w:color w:val="405CA0"/>
          <w:sz w:val="22"/>
        </w:rPr>
        <w:t>DA</w:t>
      </w:r>
      <w:r>
        <w:rPr>
          <w:b/>
          <w:color w:val="405CA0"/>
          <w:spacing w:val="-3"/>
          <w:sz w:val="22"/>
        </w:rPr>
        <w:t xml:space="preserve"> </w:t>
      </w:r>
      <w:r>
        <w:rPr>
          <w:b/>
          <w:color w:val="405CA0"/>
          <w:sz w:val="22"/>
        </w:rPr>
        <w:t>SESSÃO</w:t>
      </w:r>
      <w:r>
        <w:rPr>
          <w:b/>
          <w:color w:val="405CA0"/>
          <w:spacing w:val="-3"/>
          <w:sz w:val="22"/>
        </w:rPr>
        <w:t xml:space="preserve"> </w:t>
      </w:r>
      <w:r>
        <w:rPr>
          <w:b/>
          <w:color w:val="405CA0"/>
          <w:spacing w:val="-2"/>
          <w:sz w:val="22"/>
        </w:rPr>
        <w:t>PÚBLICA</w:t>
      </w:r>
    </w:p>
    <w:p w14:paraId="23DECD2A">
      <w:pPr>
        <w:pStyle w:val="3"/>
        <w:spacing w:before="1"/>
        <w:rPr>
          <w:u w:val="none"/>
        </w:rPr>
      </w:pPr>
      <w:r>
        <w:rPr>
          <w:u w:val="none"/>
        </w:rPr>
        <w:t>Dia</w:t>
      </w:r>
      <w:r>
        <w:rPr>
          <w:spacing w:val="-4"/>
          <w:u w:val="none"/>
        </w:rPr>
        <w:t xml:space="preserve"> </w:t>
      </w:r>
      <w:r>
        <w:rPr>
          <w:rFonts w:hint="default"/>
          <w:spacing w:val="-4"/>
          <w:u w:val="none"/>
          <w:lang w:val="pt-BR"/>
        </w:rPr>
        <w:t>19</w:t>
      </w:r>
      <w:r>
        <w:rPr>
          <w:u w:val="none"/>
        </w:rPr>
        <w:t>/</w:t>
      </w:r>
      <w:r>
        <w:rPr>
          <w:rFonts w:hint="default"/>
          <w:u w:val="none"/>
          <w:lang w:val="pt-BR"/>
        </w:rPr>
        <w:t>02</w:t>
      </w:r>
      <w:r>
        <w:rPr>
          <w:u w:val="none"/>
        </w:rPr>
        <w:t>/</w:t>
      </w:r>
      <w:r>
        <w:rPr>
          <w:rFonts w:hint="default"/>
          <w:u w:val="none"/>
          <w:lang w:val="pt-BR"/>
        </w:rPr>
        <w:t>2026</w:t>
      </w:r>
      <w:r>
        <w:rPr>
          <w:spacing w:val="-3"/>
          <w:u w:val="none"/>
        </w:rPr>
        <w:t xml:space="preserve"> </w:t>
      </w:r>
      <w:r>
        <w:rPr>
          <w:u w:val="none"/>
        </w:rPr>
        <w:t>às</w:t>
      </w:r>
      <w:r>
        <w:rPr>
          <w:spacing w:val="-5"/>
          <w:u w:val="none"/>
        </w:rPr>
        <w:t xml:space="preserve"> </w:t>
      </w:r>
      <w:r>
        <w:rPr>
          <w:rFonts w:hint="default"/>
          <w:spacing w:val="-5"/>
          <w:u w:val="none"/>
          <w:lang w:val="pt-BR"/>
        </w:rPr>
        <w:t>09:00</w:t>
      </w:r>
      <w:r>
        <w:rPr>
          <w:u w:val="none"/>
        </w:rPr>
        <w:t>h</w:t>
      </w:r>
      <w:r>
        <w:rPr>
          <w:spacing w:val="-4"/>
          <w:u w:val="none"/>
        </w:rPr>
        <w:t xml:space="preserve"> </w:t>
      </w:r>
      <w:r>
        <w:rPr>
          <w:u w:val="none"/>
        </w:rPr>
        <w:t>(horário</w:t>
      </w:r>
      <w:r>
        <w:rPr>
          <w:spacing w:val="-5"/>
          <w:u w:val="none"/>
        </w:rPr>
        <w:t xml:space="preserve"> </w:t>
      </w:r>
      <w:r>
        <w:rPr>
          <w:u w:val="none"/>
        </w:rPr>
        <w:t>de</w:t>
      </w:r>
      <w:r>
        <w:rPr>
          <w:spacing w:val="-5"/>
          <w:u w:val="none"/>
        </w:rPr>
        <w:t xml:space="preserve"> </w:t>
      </w:r>
      <w:r>
        <w:rPr>
          <w:spacing w:val="-2"/>
          <w:u w:val="none"/>
        </w:rPr>
        <w:t>Brasília)</w:t>
      </w:r>
    </w:p>
    <w:p w14:paraId="3F9D8898">
      <w:pPr>
        <w:pStyle w:val="6"/>
        <w:jc w:val="left"/>
        <w:rPr>
          <w:b/>
        </w:rPr>
      </w:pPr>
    </w:p>
    <w:p w14:paraId="4CEB6CF3">
      <w:pPr>
        <w:pStyle w:val="6"/>
        <w:spacing w:before="22"/>
        <w:jc w:val="left"/>
        <w:rPr>
          <w:b/>
        </w:rPr>
      </w:pPr>
    </w:p>
    <w:p w14:paraId="422770D4">
      <w:pPr>
        <w:spacing w:before="0"/>
        <w:ind w:left="282" w:right="0" w:firstLine="0"/>
        <w:jc w:val="left"/>
        <w:rPr>
          <w:b/>
          <w:sz w:val="22"/>
        </w:rPr>
      </w:pPr>
      <w:r>
        <w:rPr>
          <w:b/>
          <w:color w:val="405CA0"/>
          <w:sz w:val="22"/>
        </w:rPr>
        <w:t>CRITÉRIO</w:t>
      </w:r>
      <w:r>
        <w:rPr>
          <w:b/>
          <w:color w:val="405CA0"/>
          <w:spacing w:val="-5"/>
          <w:sz w:val="22"/>
        </w:rPr>
        <w:t xml:space="preserve"> </w:t>
      </w:r>
      <w:r>
        <w:rPr>
          <w:b/>
          <w:color w:val="405CA0"/>
          <w:sz w:val="22"/>
        </w:rPr>
        <w:t>DE</w:t>
      </w:r>
      <w:r>
        <w:rPr>
          <w:b/>
          <w:color w:val="405CA0"/>
          <w:spacing w:val="-1"/>
          <w:sz w:val="22"/>
        </w:rPr>
        <w:t xml:space="preserve"> </w:t>
      </w:r>
      <w:r>
        <w:rPr>
          <w:b/>
          <w:color w:val="405CA0"/>
          <w:spacing w:val="-2"/>
          <w:sz w:val="22"/>
        </w:rPr>
        <w:t>JULGAMENTO:</w:t>
      </w:r>
    </w:p>
    <w:p w14:paraId="4C60D73C">
      <w:pPr>
        <w:pStyle w:val="2"/>
        <w:spacing w:before="1"/>
      </w:pPr>
      <w:r>
        <w:t>MENOR</w:t>
      </w:r>
      <w:r>
        <w:rPr>
          <w:spacing w:val="-4"/>
        </w:rPr>
        <w:t xml:space="preserve"> </w:t>
      </w:r>
      <w:r>
        <w:t>PREÇO</w:t>
      </w:r>
      <w:r>
        <w:rPr>
          <w:spacing w:val="-1"/>
        </w:rPr>
        <w:t xml:space="preserve"> </w:t>
      </w:r>
      <w:r>
        <w:t>POR</w:t>
      </w:r>
      <w:r>
        <w:rPr>
          <w:spacing w:val="-2"/>
        </w:rPr>
        <w:t xml:space="preserve"> </w:t>
      </w:r>
      <w:r>
        <w:t>ITEM</w:t>
      </w:r>
      <w:r>
        <w:rPr>
          <w:spacing w:val="-6"/>
        </w:rPr>
        <w:t xml:space="preserve"> </w:t>
      </w:r>
      <w:r>
        <w:t>E POR</w:t>
      </w:r>
      <w:r>
        <w:rPr>
          <w:spacing w:val="-3"/>
        </w:rPr>
        <w:t xml:space="preserve"> </w:t>
      </w:r>
      <w:r>
        <w:rPr>
          <w:spacing w:val="-2"/>
        </w:rPr>
        <w:t>GRUPO</w:t>
      </w:r>
    </w:p>
    <w:p w14:paraId="40FB6E4C">
      <w:pPr>
        <w:pStyle w:val="6"/>
        <w:jc w:val="left"/>
        <w:rPr>
          <w:b/>
        </w:rPr>
      </w:pPr>
    </w:p>
    <w:p w14:paraId="3295DC53">
      <w:pPr>
        <w:pStyle w:val="6"/>
        <w:spacing w:before="19"/>
        <w:jc w:val="left"/>
        <w:rPr>
          <w:b/>
        </w:rPr>
      </w:pPr>
    </w:p>
    <w:p w14:paraId="2729768E">
      <w:pPr>
        <w:spacing w:before="1"/>
        <w:ind w:left="282" w:right="0" w:firstLine="0"/>
        <w:jc w:val="left"/>
        <w:rPr>
          <w:b/>
          <w:sz w:val="22"/>
        </w:rPr>
      </w:pPr>
      <w:r>
        <w:rPr>
          <w:b/>
          <w:color w:val="405CA0"/>
          <w:sz w:val="22"/>
        </w:rPr>
        <w:t>MODO</w:t>
      </w:r>
      <w:r>
        <w:rPr>
          <w:b/>
          <w:color w:val="405CA0"/>
          <w:spacing w:val="-3"/>
          <w:sz w:val="22"/>
        </w:rPr>
        <w:t xml:space="preserve"> </w:t>
      </w:r>
      <w:r>
        <w:rPr>
          <w:b/>
          <w:color w:val="405CA0"/>
          <w:sz w:val="22"/>
        </w:rPr>
        <w:t>DE</w:t>
      </w:r>
      <w:r>
        <w:rPr>
          <w:b/>
          <w:color w:val="405CA0"/>
          <w:spacing w:val="-1"/>
          <w:sz w:val="22"/>
        </w:rPr>
        <w:t xml:space="preserve"> </w:t>
      </w:r>
      <w:r>
        <w:rPr>
          <w:b/>
          <w:color w:val="405CA0"/>
          <w:spacing w:val="-2"/>
          <w:sz w:val="22"/>
        </w:rPr>
        <w:t>DISPUTA:</w:t>
      </w:r>
    </w:p>
    <w:p w14:paraId="74F1DD3E">
      <w:pPr>
        <w:pStyle w:val="2"/>
      </w:pPr>
      <w:r>
        <w:t>ABERTO</w:t>
      </w:r>
      <w:r>
        <w:rPr>
          <w:spacing w:val="-4"/>
        </w:rPr>
        <w:t xml:space="preserve"> </w:t>
      </w:r>
      <w:r>
        <w:t>E</w:t>
      </w:r>
      <w:r>
        <w:rPr>
          <w:spacing w:val="-1"/>
        </w:rPr>
        <w:t xml:space="preserve"> </w:t>
      </w:r>
      <w:r>
        <w:rPr>
          <w:spacing w:val="-2"/>
        </w:rPr>
        <w:t>FECHADO</w:t>
      </w:r>
    </w:p>
    <w:p w14:paraId="4F35F631">
      <w:pPr>
        <w:pStyle w:val="6"/>
        <w:jc w:val="left"/>
        <w:rPr>
          <w:b/>
        </w:rPr>
      </w:pPr>
    </w:p>
    <w:p w14:paraId="25EE9D5E">
      <w:pPr>
        <w:pStyle w:val="6"/>
        <w:spacing w:before="24"/>
        <w:jc w:val="left"/>
        <w:rPr>
          <w:b/>
        </w:rPr>
      </w:pPr>
    </w:p>
    <w:p w14:paraId="34A520D7">
      <w:pPr>
        <w:spacing w:before="0" w:line="237" w:lineRule="auto"/>
        <w:ind w:left="282" w:right="5263" w:firstLine="0"/>
        <w:jc w:val="left"/>
        <w:rPr>
          <w:b/>
          <w:sz w:val="22"/>
        </w:rPr>
      </w:pPr>
      <w:r>
        <w:rPr>
          <w:b/>
          <w:color w:val="405CA0"/>
          <w:sz w:val="22"/>
        </w:rPr>
        <w:t>TRATAMENTO</w:t>
      </w:r>
      <w:r>
        <w:rPr>
          <w:b/>
          <w:color w:val="405CA0"/>
          <w:spacing w:val="-13"/>
          <w:sz w:val="22"/>
        </w:rPr>
        <w:t xml:space="preserve"> </w:t>
      </w:r>
      <w:r>
        <w:rPr>
          <w:b/>
          <w:color w:val="405CA0"/>
          <w:sz w:val="22"/>
        </w:rPr>
        <w:t>FAVORECIDO</w:t>
      </w:r>
      <w:r>
        <w:rPr>
          <w:b/>
          <w:color w:val="405CA0"/>
          <w:spacing w:val="-12"/>
          <w:sz w:val="22"/>
        </w:rPr>
        <w:t xml:space="preserve"> </w:t>
      </w:r>
      <w:r>
        <w:rPr>
          <w:b/>
          <w:color w:val="405CA0"/>
          <w:sz w:val="22"/>
        </w:rPr>
        <w:t xml:space="preserve">ME/EPP/EQUIPARADAS </w:t>
      </w:r>
      <w:r>
        <w:rPr>
          <w:b/>
          <w:spacing w:val="-2"/>
          <w:sz w:val="22"/>
        </w:rPr>
        <w:t>[SIM]</w:t>
      </w:r>
    </w:p>
    <w:p w14:paraId="31679CA4">
      <w:pPr>
        <w:pStyle w:val="6"/>
        <w:jc w:val="left"/>
        <w:rPr>
          <w:b/>
        </w:rPr>
      </w:pPr>
    </w:p>
    <w:p w14:paraId="70B420F1">
      <w:pPr>
        <w:pStyle w:val="6"/>
        <w:spacing w:before="24"/>
        <w:jc w:val="left"/>
        <w:rPr>
          <w:b/>
        </w:rPr>
      </w:pPr>
    </w:p>
    <w:p w14:paraId="57AD7704">
      <w:pPr>
        <w:spacing w:before="0"/>
        <w:ind w:left="282" w:right="5263" w:firstLine="0"/>
        <w:jc w:val="left"/>
        <w:rPr>
          <w:b/>
          <w:sz w:val="22"/>
        </w:rPr>
      </w:pPr>
      <w:r>
        <w:rPr>
          <w:b/>
          <w:color w:val="405CA0"/>
          <w:sz w:val="22"/>
        </w:rPr>
        <w:t>MARGEM</w:t>
      </w:r>
      <w:r>
        <w:rPr>
          <w:b/>
          <w:color w:val="405CA0"/>
          <w:spacing w:val="-7"/>
          <w:sz w:val="22"/>
        </w:rPr>
        <w:t xml:space="preserve"> </w:t>
      </w:r>
      <w:r>
        <w:rPr>
          <w:b/>
          <w:color w:val="405CA0"/>
          <w:sz w:val="22"/>
        </w:rPr>
        <w:t>DE</w:t>
      </w:r>
      <w:r>
        <w:rPr>
          <w:b/>
          <w:color w:val="405CA0"/>
          <w:spacing w:val="-8"/>
          <w:sz w:val="22"/>
        </w:rPr>
        <w:t xml:space="preserve"> </w:t>
      </w:r>
      <w:r>
        <w:rPr>
          <w:b/>
          <w:color w:val="405CA0"/>
          <w:sz w:val="22"/>
        </w:rPr>
        <w:t>PREFERÊNCIA</w:t>
      </w:r>
      <w:r>
        <w:rPr>
          <w:b/>
          <w:color w:val="405CA0"/>
          <w:spacing w:val="-5"/>
          <w:sz w:val="22"/>
        </w:rPr>
        <w:t xml:space="preserve"> </w:t>
      </w:r>
      <w:r>
        <w:rPr>
          <w:b/>
          <w:color w:val="405CA0"/>
          <w:sz w:val="22"/>
        </w:rPr>
        <w:t>PARA</w:t>
      </w:r>
      <w:r>
        <w:rPr>
          <w:b/>
          <w:color w:val="405CA0"/>
          <w:spacing w:val="-7"/>
          <w:sz w:val="22"/>
        </w:rPr>
        <w:t xml:space="preserve"> </w:t>
      </w:r>
      <w:r>
        <w:rPr>
          <w:b/>
          <w:color w:val="405CA0"/>
          <w:sz w:val="22"/>
        </w:rPr>
        <w:t>ALGUM</w:t>
      </w:r>
      <w:r>
        <w:rPr>
          <w:b/>
          <w:color w:val="405CA0"/>
          <w:spacing w:val="-9"/>
          <w:sz w:val="22"/>
        </w:rPr>
        <w:t xml:space="preserve"> </w:t>
      </w:r>
      <w:r>
        <w:rPr>
          <w:b/>
          <w:color w:val="405CA0"/>
          <w:sz w:val="22"/>
        </w:rPr>
        <w:t xml:space="preserve">ITEM </w:t>
      </w:r>
      <w:r>
        <w:rPr>
          <w:b/>
          <w:spacing w:val="-2"/>
          <w:sz w:val="22"/>
        </w:rPr>
        <w:t>[NÃO]</w:t>
      </w:r>
    </w:p>
    <w:p w14:paraId="7DD787E6">
      <w:pPr>
        <w:spacing w:after="0"/>
        <w:jc w:val="left"/>
        <w:rPr>
          <w:b/>
          <w:sz w:val="22"/>
        </w:rPr>
        <w:sectPr>
          <w:type w:val="continuous"/>
          <w:pgSz w:w="11910" w:h="16840"/>
          <w:pgMar w:top="1920" w:right="708" w:bottom="280" w:left="850" w:header="720" w:footer="720" w:gutter="0"/>
          <w:cols w:space="720" w:num="1"/>
        </w:sectPr>
      </w:pPr>
    </w:p>
    <w:p w14:paraId="4378F3F9">
      <w:pPr>
        <w:pStyle w:val="6"/>
        <w:jc w:val="left"/>
        <w:rPr>
          <w:b/>
        </w:rPr>
      </w:pPr>
    </w:p>
    <w:p w14:paraId="726E151F">
      <w:pPr>
        <w:pStyle w:val="6"/>
        <w:spacing w:before="257"/>
        <w:jc w:val="left"/>
        <w:rPr>
          <w:b/>
        </w:rPr>
      </w:pPr>
    </w:p>
    <w:p w14:paraId="30232B5A">
      <w:pPr>
        <w:pStyle w:val="6"/>
        <w:ind w:left="282"/>
        <w:jc w:val="left"/>
      </w:pPr>
      <w:r>
        <w:rPr>
          <w:spacing w:val="-2"/>
        </w:rPr>
        <w:t>SUMÁRIO:</w:t>
      </w:r>
    </w:p>
    <w:p w14:paraId="2BC12BD5">
      <w:pPr>
        <w:pStyle w:val="6"/>
        <w:tabs>
          <w:tab w:val="right" w:leader="dot" w:pos="9915"/>
        </w:tabs>
        <w:spacing w:before="470"/>
        <w:ind w:left="282"/>
        <w:jc w:val="left"/>
      </w:pPr>
      <w:r>
        <w:t>DO</w:t>
      </w:r>
      <w:r>
        <w:rPr>
          <w:spacing w:val="-2"/>
        </w:rPr>
        <w:t xml:space="preserve"> OBJETO</w:t>
      </w:r>
      <w:r>
        <w:tab/>
      </w:r>
      <w:r>
        <w:rPr>
          <w:spacing w:val="-10"/>
        </w:rPr>
        <w:t>3</w:t>
      </w:r>
    </w:p>
    <w:p w14:paraId="2D8C9160">
      <w:pPr>
        <w:pStyle w:val="6"/>
        <w:tabs>
          <w:tab w:val="right" w:leader="dot" w:pos="9915"/>
        </w:tabs>
        <w:spacing w:before="99"/>
        <w:ind w:left="282"/>
        <w:jc w:val="left"/>
      </w:pPr>
      <w:r>
        <w:rPr>
          <w:color w:val="000000"/>
          <w:highlight w:val="cyan"/>
        </w:rPr>
        <w:t>DO REGISTRO DE PREÇOS</w:t>
      </w:r>
      <w:r>
        <w:rPr>
          <w:color w:val="000000"/>
          <w:spacing w:val="21"/>
          <w:highlight w:val="cyan"/>
        </w:rPr>
        <w:t xml:space="preserve"> </w:t>
      </w:r>
      <w:r>
        <w:rPr>
          <w:color w:val="000000"/>
        </w:rPr>
        <w:tab/>
      </w:r>
      <w:r>
        <w:rPr>
          <w:color w:val="000000"/>
          <w:spacing w:val="-10"/>
          <w:highlight w:val="cyan"/>
        </w:rPr>
        <w:t>3</w:t>
      </w:r>
    </w:p>
    <w:p w14:paraId="6263EE28">
      <w:pPr>
        <w:pStyle w:val="6"/>
        <w:tabs>
          <w:tab w:val="right" w:leader="dot" w:pos="9915"/>
        </w:tabs>
        <w:spacing w:before="101"/>
        <w:ind w:left="282"/>
        <w:jc w:val="left"/>
      </w:pPr>
      <w:r>
        <w:t>DA</w:t>
      </w:r>
      <w:r>
        <w:rPr>
          <w:spacing w:val="-4"/>
        </w:rPr>
        <w:t xml:space="preserve"> </w:t>
      </w:r>
      <w:r>
        <w:t>PARTICIPAÇÃO</w:t>
      </w:r>
      <w:r>
        <w:rPr>
          <w:spacing w:val="-3"/>
        </w:rPr>
        <w:t xml:space="preserve"> </w:t>
      </w:r>
      <w:r>
        <w:t>NA</w:t>
      </w:r>
      <w:r>
        <w:rPr>
          <w:spacing w:val="-6"/>
        </w:rPr>
        <w:t xml:space="preserve"> </w:t>
      </w:r>
      <w:r>
        <w:rPr>
          <w:spacing w:val="-2"/>
        </w:rPr>
        <w:t>LICITAÇÃO</w:t>
      </w:r>
      <w:r>
        <w:tab/>
      </w:r>
      <w:r>
        <w:rPr>
          <w:spacing w:val="-10"/>
        </w:rPr>
        <w:t>4</w:t>
      </w:r>
    </w:p>
    <w:p w14:paraId="5CCFA085">
      <w:pPr>
        <w:pStyle w:val="6"/>
        <w:tabs>
          <w:tab w:val="right" w:leader="dot" w:pos="9542"/>
        </w:tabs>
        <w:spacing w:before="99"/>
        <w:ind w:left="282"/>
        <w:jc w:val="left"/>
      </w:pPr>
      <w:r>
        <w:t>DO</w:t>
      </w:r>
      <w:r>
        <w:rPr>
          <w:spacing w:val="-5"/>
        </w:rPr>
        <w:t xml:space="preserve"> </w:t>
      </w:r>
      <w:r>
        <w:t>ORÇAMENTO</w:t>
      </w:r>
      <w:r>
        <w:rPr>
          <w:spacing w:val="-5"/>
        </w:rPr>
        <w:t xml:space="preserve"> </w:t>
      </w:r>
      <w:r>
        <w:rPr>
          <w:spacing w:val="-2"/>
        </w:rPr>
        <w:t>ESTIMADO</w:t>
      </w:r>
      <w:r>
        <w:tab/>
      </w:r>
      <w:r>
        <w:rPr>
          <w:spacing w:val="-10"/>
        </w:rPr>
        <w:t>6</w:t>
      </w:r>
    </w:p>
    <w:p w14:paraId="3CC9FD96">
      <w:pPr>
        <w:pStyle w:val="6"/>
        <w:tabs>
          <w:tab w:val="right" w:leader="dot" w:pos="9915"/>
        </w:tabs>
        <w:spacing w:before="101"/>
        <w:ind w:left="282"/>
        <w:jc w:val="left"/>
      </w:pPr>
      <w:r>
        <w:t>DA</w:t>
      </w:r>
      <w:r>
        <w:rPr>
          <w:spacing w:val="-4"/>
        </w:rPr>
        <w:t xml:space="preserve"> </w:t>
      </w:r>
      <w:r>
        <w:t>APRESENTAÇÃO</w:t>
      </w:r>
      <w:r>
        <w:rPr>
          <w:spacing w:val="-5"/>
        </w:rPr>
        <w:t xml:space="preserve"> </w:t>
      </w:r>
      <w:r>
        <w:t>DA</w:t>
      </w:r>
      <w:r>
        <w:rPr>
          <w:spacing w:val="-5"/>
        </w:rPr>
        <w:t xml:space="preserve"> </w:t>
      </w:r>
      <w:r>
        <w:t>PROPOSTA</w:t>
      </w:r>
      <w:r>
        <w:rPr>
          <w:spacing w:val="-5"/>
        </w:rPr>
        <w:t xml:space="preserve"> </w:t>
      </w:r>
      <w:r>
        <w:t>E</w:t>
      </w:r>
      <w:r>
        <w:rPr>
          <w:spacing w:val="-4"/>
        </w:rPr>
        <w:t xml:space="preserve"> </w:t>
      </w:r>
      <w:r>
        <w:t>DOS</w:t>
      </w:r>
      <w:r>
        <w:rPr>
          <w:spacing w:val="-5"/>
        </w:rPr>
        <w:t xml:space="preserve"> </w:t>
      </w:r>
      <w:r>
        <w:t>DOCUMENTOS</w:t>
      </w:r>
      <w:r>
        <w:rPr>
          <w:spacing w:val="-2"/>
        </w:rPr>
        <w:t xml:space="preserve"> </w:t>
      </w:r>
      <w:r>
        <w:t>DE</w:t>
      </w:r>
      <w:r>
        <w:rPr>
          <w:spacing w:val="-1"/>
        </w:rPr>
        <w:t xml:space="preserve"> </w:t>
      </w:r>
      <w:r>
        <w:rPr>
          <w:spacing w:val="-2"/>
        </w:rPr>
        <w:t>HABILITAÇÃO</w:t>
      </w:r>
      <w:r>
        <w:tab/>
      </w:r>
      <w:r>
        <w:rPr>
          <w:spacing w:val="-10"/>
        </w:rPr>
        <w:t>6</w:t>
      </w:r>
    </w:p>
    <w:p w14:paraId="5E5D96A9">
      <w:pPr>
        <w:pStyle w:val="6"/>
        <w:tabs>
          <w:tab w:val="right" w:leader="dot" w:pos="9915"/>
        </w:tabs>
        <w:spacing w:before="99"/>
        <w:ind w:left="282"/>
        <w:jc w:val="left"/>
      </w:pPr>
      <w:r>
        <w:t>DO</w:t>
      </w:r>
      <w:r>
        <w:rPr>
          <w:spacing w:val="-7"/>
        </w:rPr>
        <w:t xml:space="preserve"> </w:t>
      </w:r>
      <w:r>
        <w:t>PREENCHIMENTO</w:t>
      </w:r>
      <w:r>
        <w:rPr>
          <w:spacing w:val="-5"/>
        </w:rPr>
        <w:t xml:space="preserve"> </w:t>
      </w:r>
      <w:r>
        <w:t>DA</w:t>
      </w:r>
      <w:r>
        <w:rPr>
          <w:spacing w:val="-7"/>
        </w:rPr>
        <w:t xml:space="preserve"> </w:t>
      </w:r>
      <w:r>
        <w:rPr>
          <w:spacing w:val="-2"/>
        </w:rPr>
        <w:t>PROPOSTA</w:t>
      </w:r>
      <w:r>
        <w:tab/>
      </w:r>
      <w:r>
        <w:rPr>
          <w:spacing w:val="-10"/>
        </w:rPr>
        <w:t>9</w:t>
      </w:r>
    </w:p>
    <w:p w14:paraId="6EF6C4D5">
      <w:pPr>
        <w:pStyle w:val="6"/>
        <w:spacing w:before="101"/>
        <w:ind w:left="282"/>
        <w:jc w:val="left"/>
      </w:pPr>
      <w:r>
        <w:t>DA</w:t>
      </w:r>
      <w:r>
        <w:rPr>
          <w:spacing w:val="-6"/>
        </w:rPr>
        <w:t xml:space="preserve"> </w:t>
      </w:r>
      <w:r>
        <w:t>ABERTURA</w:t>
      </w:r>
      <w:r>
        <w:rPr>
          <w:spacing w:val="-5"/>
        </w:rPr>
        <w:t xml:space="preserve"> </w:t>
      </w:r>
      <w:r>
        <w:t>DA</w:t>
      </w:r>
      <w:r>
        <w:rPr>
          <w:spacing w:val="-4"/>
        </w:rPr>
        <w:t xml:space="preserve"> </w:t>
      </w:r>
      <w:r>
        <w:t>SESSÃO,</w:t>
      </w:r>
      <w:r>
        <w:rPr>
          <w:spacing w:val="-8"/>
        </w:rPr>
        <w:t xml:space="preserve"> </w:t>
      </w:r>
      <w:r>
        <w:t>CLASSIFICAÇÃO</w:t>
      </w:r>
      <w:r>
        <w:rPr>
          <w:spacing w:val="-4"/>
        </w:rPr>
        <w:t xml:space="preserve"> </w:t>
      </w:r>
      <w:r>
        <w:t>DAS</w:t>
      </w:r>
      <w:r>
        <w:rPr>
          <w:spacing w:val="-7"/>
        </w:rPr>
        <w:t xml:space="preserve"> </w:t>
      </w:r>
      <w:r>
        <w:t>PROPOSTAS</w:t>
      </w:r>
      <w:r>
        <w:rPr>
          <w:spacing w:val="-5"/>
        </w:rPr>
        <w:t xml:space="preserve"> </w:t>
      </w:r>
      <w:r>
        <w:t>E</w:t>
      </w:r>
      <w:r>
        <w:rPr>
          <w:spacing w:val="-4"/>
        </w:rPr>
        <w:t xml:space="preserve"> </w:t>
      </w:r>
      <w:r>
        <w:t>FORMULAÇÃO</w:t>
      </w:r>
      <w:r>
        <w:rPr>
          <w:spacing w:val="-6"/>
        </w:rPr>
        <w:t xml:space="preserve"> </w:t>
      </w:r>
      <w:r>
        <w:t>DE</w:t>
      </w:r>
      <w:r>
        <w:rPr>
          <w:spacing w:val="-8"/>
        </w:rPr>
        <w:t xml:space="preserve"> </w:t>
      </w:r>
      <w:r>
        <w:rPr>
          <w:spacing w:val="-2"/>
        </w:rPr>
        <w:t>LANCES............................</w:t>
      </w:r>
    </w:p>
    <w:p w14:paraId="3EF878D5">
      <w:pPr>
        <w:pStyle w:val="6"/>
        <w:ind w:left="566"/>
        <w:jc w:val="left"/>
      </w:pPr>
      <w:r>
        <w:rPr>
          <w:spacing w:val="-5"/>
        </w:rPr>
        <w:t>.11</w:t>
      </w:r>
    </w:p>
    <w:p w14:paraId="4A5396D4">
      <w:pPr>
        <w:pStyle w:val="6"/>
        <w:tabs>
          <w:tab w:val="right" w:leader="dot" w:pos="9915"/>
        </w:tabs>
        <w:spacing w:before="99"/>
        <w:ind w:left="282"/>
        <w:jc w:val="left"/>
      </w:pPr>
      <w:r>
        <w:t>DA</w:t>
      </w:r>
      <w:r>
        <w:rPr>
          <w:spacing w:val="-2"/>
        </w:rPr>
        <w:t xml:space="preserve"> </w:t>
      </w:r>
      <w:r>
        <w:t>FASE</w:t>
      </w:r>
      <w:r>
        <w:rPr>
          <w:spacing w:val="-3"/>
        </w:rPr>
        <w:t xml:space="preserve"> </w:t>
      </w:r>
      <w:r>
        <w:t>DE</w:t>
      </w:r>
      <w:r>
        <w:rPr>
          <w:spacing w:val="-1"/>
        </w:rPr>
        <w:t xml:space="preserve"> </w:t>
      </w:r>
      <w:r>
        <w:rPr>
          <w:spacing w:val="-2"/>
        </w:rPr>
        <w:t>JULGAMENTO</w:t>
      </w:r>
      <w:r>
        <w:tab/>
      </w:r>
      <w:r>
        <w:rPr>
          <w:spacing w:val="-5"/>
        </w:rPr>
        <w:t>15</w:t>
      </w:r>
    </w:p>
    <w:p w14:paraId="24E4E936">
      <w:pPr>
        <w:pStyle w:val="6"/>
        <w:tabs>
          <w:tab w:val="right" w:leader="dot" w:pos="9468"/>
        </w:tabs>
        <w:spacing w:before="101"/>
        <w:ind w:left="282"/>
        <w:jc w:val="left"/>
      </w:pPr>
      <w:r>
        <w:t>DA</w:t>
      </w:r>
      <w:r>
        <w:rPr>
          <w:spacing w:val="-2"/>
        </w:rPr>
        <w:t xml:space="preserve"> </w:t>
      </w:r>
      <w:r>
        <w:t>FASE</w:t>
      </w:r>
      <w:r>
        <w:rPr>
          <w:spacing w:val="-3"/>
        </w:rPr>
        <w:t xml:space="preserve"> </w:t>
      </w:r>
      <w:r>
        <w:t>DE</w:t>
      </w:r>
      <w:r>
        <w:rPr>
          <w:spacing w:val="-1"/>
        </w:rPr>
        <w:t xml:space="preserve"> </w:t>
      </w:r>
      <w:r>
        <w:rPr>
          <w:spacing w:val="-2"/>
        </w:rPr>
        <w:t>HABILITAÇÃO</w:t>
      </w:r>
      <w:r>
        <w:tab/>
      </w:r>
      <w:r>
        <w:rPr>
          <w:spacing w:val="-5"/>
        </w:rPr>
        <w:t>19</w:t>
      </w:r>
    </w:p>
    <w:p w14:paraId="39A2E5AF">
      <w:pPr>
        <w:pStyle w:val="6"/>
        <w:tabs>
          <w:tab w:val="right" w:leader="dot" w:pos="9573"/>
        </w:tabs>
        <w:spacing w:before="101"/>
        <w:ind w:left="282"/>
        <w:jc w:val="left"/>
      </w:pPr>
      <w:r>
        <w:t>DO</w:t>
      </w:r>
      <w:r>
        <w:rPr>
          <w:spacing w:val="-4"/>
        </w:rPr>
        <w:t xml:space="preserve"> </w:t>
      </w:r>
      <w:r>
        <w:t>TERMO</w:t>
      </w:r>
      <w:r>
        <w:rPr>
          <w:spacing w:val="-3"/>
        </w:rPr>
        <w:t xml:space="preserve"> </w:t>
      </w:r>
      <w:r>
        <w:t>DE</w:t>
      </w:r>
      <w:r>
        <w:rPr>
          <w:spacing w:val="-1"/>
        </w:rPr>
        <w:t xml:space="preserve"> </w:t>
      </w:r>
      <w:r>
        <w:rPr>
          <w:spacing w:val="-2"/>
        </w:rPr>
        <w:t>CONTRATO</w:t>
      </w:r>
      <w:r>
        <w:tab/>
      </w:r>
      <w:r>
        <w:rPr>
          <w:spacing w:val="-5"/>
        </w:rPr>
        <w:t>21</w:t>
      </w:r>
    </w:p>
    <w:p w14:paraId="14DCB395">
      <w:pPr>
        <w:pStyle w:val="6"/>
        <w:tabs>
          <w:tab w:val="right" w:leader="dot" w:pos="9915"/>
        </w:tabs>
        <w:spacing w:before="99"/>
        <w:ind w:left="282"/>
        <w:jc w:val="left"/>
      </w:pPr>
      <w:r>
        <w:rPr>
          <w:color w:val="000000"/>
          <w:highlight w:val="cyan"/>
        </w:rPr>
        <w:t>DA ATA</w:t>
      </w:r>
      <w:r>
        <w:rPr>
          <w:color w:val="000000"/>
          <w:spacing w:val="-2"/>
          <w:highlight w:val="cyan"/>
        </w:rPr>
        <w:t xml:space="preserve"> </w:t>
      </w:r>
      <w:r>
        <w:rPr>
          <w:color w:val="000000"/>
          <w:highlight w:val="cyan"/>
        </w:rPr>
        <w:t>DE</w:t>
      </w:r>
      <w:r>
        <w:rPr>
          <w:color w:val="000000"/>
          <w:spacing w:val="-2"/>
          <w:highlight w:val="cyan"/>
        </w:rPr>
        <w:t xml:space="preserve"> </w:t>
      </w:r>
      <w:r>
        <w:rPr>
          <w:color w:val="000000"/>
          <w:highlight w:val="cyan"/>
        </w:rPr>
        <w:t>REGISTRO</w:t>
      </w:r>
      <w:r>
        <w:rPr>
          <w:color w:val="000000"/>
          <w:spacing w:val="-2"/>
          <w:highlight w:val="cyan"/>
        </w:rPr>
        <w:t xml:space="preserve"> </w:t>
      </w:r>
      <w:r>
        <w:rPr>
          <w:color w:val="000000"/>
          <w:highlight w:val="cyan"/>
        </w:rPr>
        <w:t>DE</w:t>
      </w:r>
      <w:r>
        <w:rPr>
          <w:color w:val="000000"/>
          <w:spacing w:val="-2"/>
          <w:highlight w:val="cyan"/>
        </w:rPr>
        <w:t xml:space="preserve"> </w:t>
      </w:r>
      <w:r>
        <w:rPr>
          <w:color w:val="000000"/>
          <w:highlight w:val="cyan"/>
        </w:rPr>
        <w:t>PREÇOS</w:t>
      </w:r>
      <w:r>
        <w:rPr>
          <w:color w:val="000000"/>
          <w:spacing w:val="-1"/>
          <w:highlight w:val="cyan"/>
        </w:rPr>
        <w:t xml:space="preserve"> </w:t>
      </w:r>
      <w:r>
        <w:rPr>
          <w:color w:val="000000"/>
        </w:rPr>
        <w:tab/>
      </w:r>
      <w:r>
        <w:rPr>
          <w:color w:val="000000"/>
          <w:spacing w:val="-5"/>
          <w:highlight w:val="cyan"/>
        </w:rPr>
        <w:t>23</w:t>
      </w:r>
    </w:p>
    <w:p w14:paraId="724534B1">
      <w:pPr>
        <w:pStyle w:val="6"/>
        <w:tabs>
          <w:tab w:val="right" w:leader="dot" w:pos="9915"/>
        </w:tabs>
        <w:spacing w:before="101"/>
        <w:ind w:left="282"/>
        <w:jc w:val="left"/>
      </w:pPr>
      <w:r>
        <w:rPr>
          <w:color w:val="000000"/>
          <w:highlight w:val="cyan"/>
        </w:rPr>
        <w:t>DA</w:t>
      </w:r>
      <w:r>
        <w:rPr>
          <w:color w:val="000000"/>
          <w:spacing w:val="-2"/>
          <w:highlight w:val="cyan"/>
        </w:rPr>
        <w:t xml:space="preserve"> </w:t>
      </w:r>
      <w:r>
        <w:rPr>
          <w:color w:val="000000"/>
          <w:highlight w:val="cyan"/>
        </w:rPr>
        <w:t>FORMAÇÃO</w:t>
      </w:r>
      <w:r>
        <w:rPr>
          <w:color w:val="000000"/>
          <w:spacing w:val="-5"/>
          <w:highlight w:val="cyan"/>
        </w:rPr>
        <w:t xml:space="preserve"> </w:t>
      </w:r>
      <w:r>
        <w:rPr>
          <w:color w:val="000000"/>
          <w:highlight w:val="cyan"/>
        </w:rPr>
        <w:t>DO</w:t>
      </w:r>
      <w:r>
        <w:rPr>
          <w:color w:val="000000"/>
          <w:spacing w:val="-5"/>
          <w:highlight w:val="cyan"/>
        </w:rPr>
        <w:t xml:space="preserve"> </w:t>
      </w:r>
      <w:r>
        <w:rPr>
          <w:color w:val="000000"/>
          <w:highlight w:val="cyan"/>
        </w:rPr>
        <w:t>CADASTRO</w:t>
      </w:r>
      <w:r>
        <w:rPr>
          <w:color w:val="000000"/>
          <w:spacing w:val="-4"/>
          <w:highlight w:val="cyan"/>
        </w:rPr>
        <w:t xml:space="preserve"> </w:t>
      </w:r>
      <w:r>
        <w:rPr>
          <w:color w:val="000000"/>
          <w:highlight w:val="cyan"/>
        </w:rPr>
        <w:t>DE</w:t>
      </w:r>
      <w:r>
        <w:rPr>
          <w:color w:val="000000"/>
          <w:spacing w:val="-2"/>
          <w:highlight w:val="cyan"/>
        </w:rPr>
        <w:t xml:space="preserve"> </w:t>
      </w:r>
      <w:r>
        <w:rPr>
          <w:color w:val="000000"/>
          <w:highlight w:val="cyan"/>
        </w:rPr>
        <w:t>RESERVA</w:t>
      </w:r>
      <w:r>
        <w:rPr>
          <w:color w:val="000000"/>
          <w:spacing w:val="-4"/>
          <w:highlight w:val="cyan"/>
        </w:rPr>
        <w:t xml:space="preserve"> </w:t>
      </w:r>
      <w:r>
        <w:rPr>
          <w:color w:val="000000"/>
        </w:rPr>
        <w:tab/>
      </w:r>
      <w:r>
        <w:rPr>
          <w:color w:val="000000"/>
          <w:spacing w:val="-5"/>
          <w:highlight w:val="cyan"/>
        </w:rPr>
        <w:t>24</w:t>
      </w:r>
    </w:p>
    <w:p w14:paraId="62F0E022">
      <w:pPr>
        <w:pStyle w:val="6"/>
        <w:tabs>
          <w:tab w:val="right" w:leader="dot" w:pos="9915"/>
        </w:tabs>
        <w:spacing w:before="99"/>
        <w:ind w:left="282"/>
        <w:jc w:val="left"/>
      </w:pPr>
      <w:r>
        <w:t>DOS</w:t>
      </w:r>
      <w:r>
        <w:rPr>
          <w:spacing w:val="-1"/>
        </w:rPr>
        <w:t xml:space="preserve"> </w:t>
      </w:r>
      <w:r>
        <w:rPr>
          <w:spacing w:val="-2"/>
        </w:rPr>
        <w:t>RECURSOS</w:t>
      </w:r>
      <w:r>
        <w:tab/>
      </w:r>
      <w:r>
        <w:rPr>
          <w:spacing w:val="-5"/>
        </w:rPr>
        <w:t>25</w:t>
      </w:r>
    </w:p>
    <w:p w14:paraId="242203C9">
      <w:pPr>
        <w:pStyle w:val="6"/>
        <w:tabs>
          <w:tab w:val="right" w:leader="dot" w:pos="9915"/>
        </w:tabs>
        <w:spacing w:before="101"/>
        <w:ind w:left="282"/>
        <w:jc w:val="left"/>
      </w:pPr>
      <w:r>
        <w:t>DAS</w:t>
      </w:r>
      <w:r>
        <w:rPr>
          <w:spacing w:val="-8"/>
        </w:rPr>
        <w:t xml:space="preserve"> </w:t>
      </w:r>
      <w:r>
        <w:t>INFRAÇÕES</w:t>
      </w:r>
      <w:r>
        <w:rPr>
          <w:spacing w:val="-6"/>
        </w:rPr>
        <w:t xml:space="preserve"> </w:t>
      </w:r>
      <w:r>
        <w:t>ADMINISTRATIVAS</w:t>
      </w:r>
      <w:r>
        <w:rPr>
          <w:spacing w:val="-8"/>
        </w:rPr>
        <w:t xml:space="preserve"> </w:t>
      </w:r>
      <w:r>
        <w:t>E</w:t>
      </w:r>
      <w:r>
        <w:rPr>
          <w:spacing w:val="-5"/>
        </w:rPr>
        <w:t xml:space="preserve"> </w:t>
      </w:r>
      <w:r>
        <w:rPr>
          <w:spacing w:val="-2"/>
        </w:rPr>
        <w:t>SANÇÕES</w:t>
      </w:r>
      <w:r>
        <w:tab/>
      </w:r>
      <w:r>
        <w:rPr>
          <w:spacing w:val="-5"/>
        </w:rPr>
        <w:t>26</w:t>
      </w:r>
    </w:p>
    <w:p w14:paraId="5076E2FD">
      <w:pPr>
        <w:pStyle w:val="6"/>
        <w:tabs>
          <w:tab w:val="right" w:leader="dot" w:pos="8814"/>
        </w:tabs>
        <w:spacing w:before="98"/>
        <w:ind w:left="282"/>
        <w:jc w:val="left"/>
      </w:pPr>
      <w:r>
        <w:t>DA</w:t>
      </w:r>
      <w:r>
        <w:rPr>
          <w:spacing w:val="-5"/>
        </w:rPr>
        <w:t xml:space="preserve"> </w:t>
      </w:r>
      <w:r>
        <w:t>IMPUGNAÇÃO</w:t>
      </w:r>
      <w:r>
        <w:rPr>
          <w:spacing w:val="-3"/>
        </w:rPr>
        <w:t xml:space="preserve"> </w:t>
      </w:r>
      <w:r>
        <w:t>AO</w:t>
      </w:r>
      <w:r>
        <w:rPr>
          <w:spacing w:val="-5"/>
        </w:rPr>
        <w:t xml:space="preserve"> </w:t>
      </w:r>
      <w:r>
        <w:t>EDITAL</w:t>
      </w:r>
      <w:r>
        <w:rPr>
          <w:spacing w:val="-3"/>
        </w:rPr>
        <w:t xml:space="preserve"> </w:t>
      </w:r>
      <w:r>
        <w:t>E</w:t>
      </w:r>
      <w:r>
        <w:rPr>
          <w:spacing w:val="-5"/>
        </w:rPr>
        <w:t xml:space="preserve"> </w:t>
      </w:r>
      <w:r>
        <w:t>DO</w:t>
      </w:r>
      <w:r>
        <w:rPr>
          <w:spacing w:val="-4"/>
        </w:rPr>
        <w:t xml:space="preserve"> </w:t>
      </w:r>
      <w:r>
        <w:t>PEDIDO</w:t>
      </w:r>
      <w:r>
        <w:rPr>
          <w:spacing w:val="-5"/>
        </w:rPr>
        <w:t xml:space="preserve"> </w:t>
      </w:r>
      <w:r>
        <w:t>DE</w:t>
      </w:r>
      <w:r>
        <w:rPr>
          <w:spacing w:val="-2"/>
        </w:rPr>
        <w:t xml:space="preserve"> ESCLARECIMENTO</w:t>
      </w:r>
      <w:r>
        <w:tab/>
      </w:r>
      <w:r>
        <w:rPr>
          <w:spacing w:val="-5"/>
        </w:rPr>
        <w:t>29</w:t>
      </w:r>
    </w:p>
    <w:p w14:paraId="59A64D5C">
      <w:pPr>
        <w:pStyle w:val="6"/>
        <w:tabs>
          <w:tab w:val="right" w:leader="dot" w:pos="9456"/>
        </w:tabs>
        <w:spacing w:before="101"/>
        <w:ind w:left="282"/>
        <w:jc w:val="left"/>
      </w:pPr>
      <w:r>
        <w:t>DAS</w:t>
      </w:r>
      <w:r>
        <w:rPr>
          <w:spacing w:val="-9"/>
        </w:rPr>
        <w:t xml:space="preserve"> </w:t>
      </w:r>
      <w:r>
        <w:t>DISPOSIÇÕES</w:t>
      </w:r>
      <w:r>
        <w:rPr>
          <w:spacing w:val="-7"/>
        </w:rPr>
        <w:t xml:space="preserve"> </w:t>
      </w:r>
      <w:r>
        <w:rPr>
          <w:spacing w:val="-2"/>
        </w:rPr>
        <w:t>GERAIS</w:t>
      </w:r>
      <w:r>
        <w:tab/>
      </w:r>
      <w:r>
        <w:rPr>
          <w:spacing w:val="-5"/>
        </w:rPr>
        <w:t>29</w:t>
      </w:r>
    </w:p>
    <w:p w14:paraId="016FD593">
      <w:pPr>
        <w:pStyle w:val="6"/>
        <w:spacing w:after="0"/>
        <w:jc w:val="left"/>
        <w:sectPr>
          <w:headerReference r:id="rId5" w:type="default"/>
          <w:footerReference r:id="rId6" w:type="default"/>
          <w:pgSz w:w="11910" w:h="16840"/>
          <w:pgMar w:top="2160" w:right="708" w:bottom="1860" w:left="850" w:header="708" w:footer="1674" w:gutter="0"/>
          <w:pgNumType w:start="2"/>
          <w:cols w:space="720" w:num="1"/>
        </w:sectPr>
      </w:pPr>
    </w:p>
    <w:p w14:paraId="5E1076CC">
      <w:pPr>
        <w:pStyle w:val="6"/>
        <w:jc w:val="left"/>
      </w:pPr>
    </w:p>
    <w:p w14:paraId="05D03987">
      <w:pPr>
        <w:pStyle w:val="6"/>
        <w:spacing w:before="5"/>
        <w:jc w:val="left"/>
      </w:pPr>
    </w:p>
    <w:p w14:paraId="0D3E8043">
      <w:pPr>
        <w:pStyle w:val="3"/>
        <w:spacing w:before="0" w:line="520" w:lineRule="atLeast"/>
        <w:ind w:left="2730" w:right="2870"/>
        <w:jc w:val="center"/>
        <w:rPr>
          <w:u w:val="none"/>
        </w:rPr>
      </w:pPr>
      <w:r>
        <w:rPr>
          <w:color w:val="FF0000"/>
          <w:u w:val="none"/>
        </w:rPr>
        <w:t>COMPLEXO</w:t>
      </w:r>
      <w:r>
        <w:rPr>
          <w:color w:val="FF0000"/>
          <w:spacing w:val="-5"/>
          <w:u w:val="none"/>
        </w:rPr>
        <w:t xml:space="preserve"> </w:t>
      </w:r>
      <w:r>
        <w:rPr>
          <w:color w:val="FF0000"/>
          <w:u w:val="none"/>
        </w:rPr>
        <w:t>HOSPITALAR</w:t>
      </w:r>
      <w:r>
        <w:rPr>
          <w:color w:val="FF0000"/>
          <w:spacing w:val="-5"/>
          <w:u w:val="none"/>
        </w:rPr>
        <w:t xml:space="preserve"> </w:t>
      </w:r>
      <w:r>
        <w:rPr>
          <w:color w:val="FF0000"/>
          <w:u w:val="none"/>
        </w:rPr>
        <w:t>E</w:t>
      </w:r>
      <w:r>
        <w:rPr>
          <w:color w:val="FF0000"/>
          <w:spacing w:val="-7"/>
          <w:u w:val="none"/>
        </w:rPr>
        <w:t xml:space="preserve"> </w:t>
      </w:r>
      <w:r>
        <w:rPr>
          <w:color w:val="FF0000"/>
          <w:u w:val="none"/>
        </w:rPr>
        <w:t>DE</w:t>
      </w:r>
      <w:r>
        <w:rPr>
          <w:color w:val="FF0000"/>
          <w:spacing w:val="-5"/>
          <w:u w:val="none"/>
        </w:rPr>
        <w:t xml:space="preserve"> </w:t>
      </w:r>
      <w:r>
        <w:rPr>
          <w:color w:val="FF0000"/>
          <w:u w:val="none"/>
        </w:rPr>
        <w:t>SAÚDE</w:t>
      </w:r>
      <w:r>
        <w:rPr>
          <w:color w:val="FF0000"/>
          <w:spacing w:val="-4"/>
          <w:u w:val="none"/>
        </w:rPr>
        <w:t xml:space="preserve"> </w:t>
      </w:r>
      <w:r>
        <w:rPr>
          <w:color w:val="FF0000"/>
          <w:u w:val="none"/>
        </w:rPr>
        <w:t>-</w:t>
      </w:r>
      <w:r>
        <w:rPr>
          <w:color w:val="FF0000"/>
          <w:spacing w:val="-5"/>
          <w:u w:val="none"/>
        </w:rPr>
        <w:t xml:space="preserve"> </w:t>
      </w:r>
      <w:r>
        <w:rPr>
          <w:color w:val="FF0000"/>
          <w:u w:val="none"/>
        </w:rPr>
        <w:t xml:space="preserve">UFBA PREGÃO ELETRÔNICO </w:t>
      </w:r>
      <w:r>
        <w:rPr>
          <w:u w:val="none"/>
        </w:rPr>
        <w:t>Nº 90154/2025</w:t>
      </w:r>
    </w:p>
    <w:p w14:paraId="01F288F6">
      <w:pPr>
        <w:spacing w:before="124"/>
        <w:ind w:left="0" w:right="141" w:firstLine="0"/>
        <w:jc w:val="center"/>
        <w:rPr>
          <w:b/>
          <w:sz w:val="22"/>
        </w:rPr>
      </w:pPr>
      <w:r>
        <w:rPr>
          <w:b/>
          <w:spacing w:val="-2"/>
          <w:sz w:val="22"/>
        </w:rPr>
        <w:t>(Processo</w:t>
      </w:r>
      <w:r>
        <w:rPr>
          <w:b/>
          <w:spacing w:val="12"/>
          <w:sz w:val="22"/>
        </w:rPr>
        <w:t xml:space="preserve"> </w:t>
      </w:r>
      <w:r>
        <w:rPr>
          <w:b/>
          <w:spacing w:val="-2"/>
          <w:sz w:val="22"/>
        </w:rPr>
        <w:t>Administrativo</w:t>
      </w:r>
      <w:r>
        <w:rPr>
          <w:b/>
          <w:spacing w:val="16"/>
          <w:sz w:val="22"/>
        </w:rPr>
        <w:t xml:space="preserve"> </w:t>
      </w:r>
      <w:r>
        <w:rPr>
          <w:b/>
          <w:spacing w:val="-2"/>
          <w:sz w:val="22"/>
        </w:rPr>
        <w:t>n°</w:t>
      </w:r>
      <w:r>
        <w:rPr>
          <w:b/>
          <w:spacing w:val="18"/>
          <w:sz w:val="22"/>
        </w:rPr>
        <w:t xml:space="preserve"> </w:t>
      </w:r>
      <w:r>
        <w:rPr>
          <w:b/>
          <w:spacing w:val="-2"/>
          <w:sz w:val="22"/>
        </w:rPr>
        <w:t>23066.085318/2025-</w:t>
      </w:r>
      <w:r>
        <w:rPr>
          <w:b/>
          <w:spacing w:val="-5"/>
          <w:sz w:val="22"/>
        </w:rPr>
        <w:t>50)</w:t>
      </w:r>
    </w:p>
    <w:p w14:paraId="11BAFFA6">
      <w:pPr>
        <w:pStyle w:val="6"/>
        <w:jc w:val="left"/>
        <w:rPr>
          <w:b/>
        </w:rPr>
      </w:pPr>
    </w:p>
    <w:p w14:paraId="07C59759">
      <w:pPr>
        <w:pStyle w:val="6"/>
        <w:jc w:val="left"/>
        <w:rPr>
          <w:b/>
        </w:rPr>
      </w:pPr>
    </w:p>
    <w:p w14:paraId="646B3853">
      <w:pPr>
        <w:pStyle w:val="6"/>
        <w:jc w:val="left"/>
        <w:rPr>
          <w:b/>
        </w:rPr>
      </w:pPr>
    </w:p>
    <w:p w14:paraId="7E0CCB55">
      <w:pPr>
        <w:pStyle w:val="6"/>
        <w:jc w:val="left"/>
        <w:rPr>
          <w:b/>
        </w:rPr>
      </w:pPr>
    </w:p>
    <w:p w14:paraId="6EC9A895">
      <w:pPr>
        <w:pStyle w:val="6"/>
        <w:jc w:val="left"/>
        <w:rPr>
          <w:b/>
        </w:rPr>
      </w:pPr>
    </w:p>
    <w:p w14:paraId="55AA1333">
      <w:pPr>
        <w:pStyle w:val="6"/>
        <w:jc w:val="left"/>
        <w:rPr>
          <w:b/>
        </w:rPr>
      </w:pPr>
    </w:p>
    <w:p w14:paraId="75B35A76">
      <w:pPr>
        <w:pStyle w:val="6"/>
        <w:jc w:val="left"/>
        <w:rPr>
          <w:b/>
        </w:rPr>
      </w:pPr>
    </w:p>
    <w:p w14:paraId="5F034D54">
      <w:pPr>
        <w:pStyle w:val="6"/>
        <w:spacing w:before="106"/>
        <w:jc w:val="left"/>
        <w:rPr>
          <w:b/>
        </w:rPr>
      </w:pPr>
    </w:p>
    <w:p w14:paraId="4B2E109C">
      <w:pPr>
        <w:pStyle w:val="6"/>
        <w:spacing w:line="360" w:lineRule="auto"/>
        <w:ind w:left="282" w:right="420"/>
      </w:pPr>
      <w:r>
        <w:t>Torna-se público que o(a) UNIVERSIDADE FEDERAL DA BAHIA, por meio do(a) COMPLEXO HOSPITALAR</w:t>
      </w:r>
      <w:r>
        <w:rPr>
          <w:spacing w:val="-1"/>
        </w:rPr>
        <w:t xml:space="preserve"> </w:t>
      </w:r>
      <w:r>
        <w:t xml:space="preserve">E DE SAÚDE, sediado(a) no Campus Universitário de Ondina, PAF IV, </w:t>
      </w:r>
      <w:r>
        <w:rPr>
          <w:color w:val="FF0000"/>
        </w:rPr>
        <w:t>Rua Barão de Jeremoabo</w:t>
      </w:r>
      <w:r>
        <w:t>,</w:t>
      </w:r>
      <w:r>
        <w:rPr>
          <w:spacing w:val="-1"/>
        </w:rPr>
        <w:t xml:space="preserve"> </w:t>
      </w:r>
      <w:r>
        <w:rPr>
          <w:color w:val="FF0000"/>
        </w:rPr>
        <w:t xml:space="preserve">s/n, </w:t>
      </w:r>
      <w:r>
        <w:t xml:space="preserve">1º andar, </w:t>
      </w:r>
      <w:r>
        <w:rPr>
          <w:color w:val="FF0000"/>
        </w:rPr>
        <w:t>Ondina</w:t>
      </w:r>
      <w:r>
        <w:t>,</w:t>
      </w:r>
      <w:r>
        <w:rPr>
          <w:spacing w:val="-3"/>
        </w:rPr>
        <w:t xml:space="preserve"> </w:t>
      </w:r>
      <w:r>
        <w:rPr>
          <w:color w:val="FF0000"/>
        </w:rPr>
        <w:t>CEP: 40170-115</w:t>
      </w:r>
      <w:r>
        <w:t xml:space="preserve">, Salvador-Ba, realizará licitação, </w:t>
      </w:r>
      <w:r>
        <w:rPr>
          <w:color w:val="000000"/>
          <w:highlight w:val="cyan"/>
        </w:rPr>
        <w:t>para registro de preços</w:t>
      </w:r>
      <w:r>
        <w:rPr>
          <w:color w:val="000000"/>
        </w:rPr>
        <w:t xml:space="preserve">, na modalidade </w:t>
      </w:r>
      <w:r>
        <w:rPr>
          <w:b/>
          <w:color w:val="000000"/>
        </w:rPr>
        <w:t>PREGÃO ELETRÔNICO</w:t>
      </w:r>
      <w:r>
        <w:rPr>
          <w:color w:val="000000"/>
        </w:rPr>
        <w:t xml:space="preserve">, na forma ELETRÔNICA, nos termos da Lei nº 14.133, de 1º de abril de 2021, </w:t>
      </w:r>
      <w:r>
        <w:rPr>
          <w:color w:val="000000"/>
          <w:highlight w:val="cyan"/>
        </w:rPr>
        <w:t>do Decreto nº</w:t>
      </w:r>
      <w:r>
        <w:rPr>
          <w:color w:val="000000"/>
        </w:rPr>
        <w:t xml:space="preserve"> </w:t>
      </w:r>
      <w:r>
        <w:rPr>
          <w:color w:val="000000"/>
          <w:highlight w:val="cyan"/>
        </w:rPr>
        <w:t>11.462, de 31 de março de 2023</w:t>
      </w:r>
      <w:r>
        <w:rPr>
          <w:color w:val="000000"/>
        </w:rPr>
        <w:t>, e demais legislação aplicável e, ainda, de acordo com as condições estabelecidas neste Edital.</w:t>
      </w:r>
    </w:p>
    <w:p w14:paraId="00D31CFA">
      <w:pPr>
        <w:pStyle w:val="6"/>
        <w:jc w:val="left"/>
      </w:pPr>
    </w:p>
    <w:p w14:paraId="1CCA86F5">
      <w:pPr>
        <w:pStyle w:val="6"/>
        <w:jc w:val="left"/>
      </w:pPr>
    </w:p>
    <w:p w14:paraId="58CA2827">
      <w:pPr>
        <w:pStyle w:val="6"/>
        <w:jc w:val="left"/>
      </w:pPr>
    </w:p>
    <w:p w14:paraId="4325F043">
      <w:pPr>
        <w:pStyle w:val="6"/>
        <w:spacing w:before="92"/>
        <w:jc w:val="left"/>
      </w:pPr>
    </w:p>
    <w:p w14:paraId="36E89DE7">
      <w:pPr>
        <w:pStyle w:val="2"/>
        <w:numPr>
          <w:ilvl w:val="0"/>
          <w:numId w:val="1"/>
        </w:numPr>
        <w:tabs>
          <w:tab w:val="left" w:pos="640"/>
        </w:tabs>
        <w:spacing w:before="0" w:after="0" w:line="240" w:lineRule="auto"/>
        <w:ind w:left="640" w:right="0" w:hanging="358"/>
        <w:jc w:val="left"/>
      </w:pPr>
      <w:r>
        <w:t>DO</w:t>
      </w:r>
      <w:r>
        <w:rPr>
          <w:spacing w:val="-1"/>
        </w:rPr>
        <w:t xml:space="preserve"> </w:t>
      </w:r>
      <w:r>
        <w:rPr>
          <w:spacing w:val="-2"/>
        </w:rPr>
        <w:t>OBJETO</w:t>
      </w:r>
    </w:p>
    <w:p w14:paraId="378C43E7">
      <w:pPr>
        <w:pStyle w:val="8"/>
        <w:numPr>
          <w:ilvl w:val="1"/>
          <w:numId w:val="1"/>
        </w:numPr>
        <w:tabs>
          <w:tab w:val="left" w:pos="1272"/>
          <w:tab w:val="left" w:pos="1276"/>
        </w:tabs>
        <w:spacing w:before="255" w:after="0" w:line="360" w:lineRule="auto"/>
        <w:ind w:left="1276" w:right="421" w:hanging="428"/>
        <w:jc w:val="left"/>
        <w:rPr>
          <w:b/>
          <w:sz w:val="22"/>
        </w:rPr>
      </w:pPr>
      <w:r>
        <w:rPr>
          <w:sz w:val="22"/>
        </w:rPr>
        <w:t>O</w:t>
      </w:r>
      <w:r>
        <w:rPr>
          <w:spacing w:val="80"/>
          <w:sz w:val="22"/>
        </w:rPr>
        <w:t xml:space="preserve"> </w:t>
      </w:r>
      <w:r>
        <w:rPr>
          <w:sz w:val="22"/>
        </w:rPr>
        <w:t>objeto</w:t>
      </w:r>
      <w:r>
        <w:rPr>
          <w:spacing w:val="80"/>
          <w:sz w:val="22"/>
        </w:rPr>
        <w:t xml:space="preserve"> </w:t>
      </w:r>
      <w:r>
        <w:rPr>
          <w:sz w:val="22"/>
        </w:rPr>
        <w:t>da</w:t>
      </w:r>
      <w:r>
        <w:rPr>
          <w:spacing w:val="79"/>
          <w:sz w:val="22"/>
        </w:rPr>
        <w:t xml:space="preserve"> </w:t>
      </w:r>
      <w:r>
        <w:rPr>
          <w:sz w:val="22"/>
        </w:rPr>
        <w:t>presente</w:t>
      </w:r>
      <w:r>
        <w:rPr>
          <w:spacing w:val="80"/>
          <w:sz w:val="22"/>
        </w:rPr>
        <w:t xml:space="preserve"> </w:t>
      </w:r>
      <w:r>
        <w:rPr>
          <w:sz w:val="22"/>
        </w:rPr>
        <w:t>licitação</w:t>
      </w:r>
      <w:r>
        <w:rPr>
          <w:spacing w:val="80"/>
          <w:sz w:val="22"/>
        </w:rPr>
        <w:t xml:space="preserve"> </w:t>
      </w:r>
      <w:r>
        <w:rPr>
          <w:sz w:val="22"/>
        </w:rPr>
        <w:t>é</w:t>
      </w:r>
      <w:r>
        <w:rPr>
          <w:spacing w:val="80"/>
          <w:sz w:val="22"/>
        </w:rPr>
        <w:t xml:space="preserve"> </w:t>
      </w:r>
      <w:r>
        <w:rPr>
          <w:b/>
          <w:color w:val="FF0000"/>
          <w:sz w:val="22"/>
        </w:rPr>
        <w:t>OPME</w:t>
      </w:r>
      <w:r>
        <w:rPr>
          <w:color w:val="006FC0"/>
          <w:sz w:val="22"/>
        </w:rPr>
        <w:t>,</w:t>
      </w:r>
      <w:r>
        <w:rPr>
          <w:color w:val="006FC0"/>
          <w:spacing w:val="80"/>
          <w:sz w:val="22"/>
        </w:rPr>
        <w:t xml:space="preserve"> </w:t>
      </w:r>
      <w:r>
        <w:rPr>
          <w:sz w:val="22"/>
        </w:rPr>
        <w:t>conforme</w:t>
      </w:r>
      <w:r>
        <w:rPr>
          <w:spacing w:val="80"/>
          <w:sz w:val="22"/>
        </w:rPr>
        <w:t xml:space="preserve"> </w:t>
      </w:r>
      <w:r>
        <w:rPr>
          <w:sz w:val="22"/>
        </w:rPr>
        <w:t>condições,</w:t>
      </w:r>
      <w:r>
        <w:rPr>
          <w:spacing w:val="80"/>
          <w:sz w:val="22"/>
        </w:rPr>
        <w:t xml:space="preserve"> </w:t>
      </w:r>
      <w:r>
        <w:rPr>
          <w:sz w:val="22"/>
        </w:rPr>
        <w:t>quantidades</w:t>
      </w:r>
      <w:r>
        <w:rPr>
          <w:spacing w:val="80"/>
          <w:sz w:val="22"/>
        </w:rPr>
        <w:t xml:space="preserve"> </w:t>
      </w:r>
      <w:r>
        <w:rPr>
          <w:sz w:val="22"/>
        </w:rPr>
        <w:t>e</w:t>
      </w:r>
      <w:r>
        <w:rPr>
          <w:spacing w:val="80"/>
          <w:sz w:val="22"/>
        </w:rPr>
        <w:t xml:space="preserve"> </w:t>
      </w:r>
      <w:r>
        <w:rPr>
          <w:sz w:val="22"/>
        </w:rPr>
        <w:t>exigências estabelecidas neste Edital e seus anexos.</w:t>
      </w:r>
    </w:p>
    <w:p w14:paraId="1B3FE036">
      <w:pPr>
        <w:pStyle w:val="8"/>
        <w:numPr>
          <w:ilvl w:val="1"/>
          <w:numId w:val="1"/>
        </w:numPr>
        <w:tabs>
          <w:tab w:val="left" w:pos="1272"/>
          <w:tab w:val="left" w:pos="1276"/>
        </w:tabs>
        <w:spacing w:before="121" w:after="0" w:line="357" w:lineRule="auto"/>
        <w:ind w:left="1276" w:right="419" w:hanging="428"/>
        <w:jc w:val="left"/>
        <w:rPr>
          <w:b/>
          <w:sz w:val="22"/>
        </w:rPr>
      </w:pPr>
      <w:r>
        <w:rPr>
          <w:i/>
          <w:color w:val="FF0000"/>
          <w:sz w:val="22"/>
        </w:rPr>
        <w:t>A</w:t>
      </w:r>
      <w:r>
        <w:rPr>
          <w:i/>
          <w:color w:val="FF0000"/>
          <w:spacing w:val="-7"/>
          <w:sz w:val="22"/>
        </w:rPr>
        <w:t xml:space="preserve"> </w:t>
      </w:r>
      <w:r>
        <w:rPr>
          <w:i/>
          <w:color w:val="FF0000"/>
          <w:sz w:val="22"/>
        </w:rPr>
        <w:t>licitação</w:t>
      </w:r>
      <w:r>
        <w:rPr>
          <w:i/>
          <w:color w:val="FF0000"/>
          <w:spacing w:val="-7"/>
          <w:sz w:val="22"/>
        </w:rPr>
        <w:t xml:space="preserve"> </w:t>
      </w:r>
      <w:r>
        <w:rPr>
          <w:i/>
          <w:color w:val="FF0000"/>
          <w:sz w:val="22"/>
        </w:rPr>
        <w:t>será</w:t>
      </w:r>
      <w:r>
        <w:rPr>
          <w:i/>
          <w:color w:val="FF0000"/>
          <w:spacing w:val="-7"/>
          <w:sz w:val="22"/>
        </w:rPr>
        <w:t xml:space="preserve"> </w:t>
      </w:r>
      <w:r>
        <w:rPr>
          <w:i/>
          <w:color w:val="FF0000"/>
          <w:sz w:val="22"/>
        </w:rPr>
        <w:t>dividida</w:t>
      </w:r>
      <w:r>
        <w:rPr>
          <w:i/>
          <w:color w:val="FF0000"/>
          <w:spacing w:val="-7"/>
          <w:sz w:val="22"/>
        </w:rPr>
        <w:t xml:space="preserve"> </w:t>
      </w:r>
      <w:r>
        <w:rPr>
          <w:i/>
          <w:color w:val="FF0000"/>
          <w:sz w:val="22"/>
        </w:rPr>
        <w:t>em</w:t>
      </w:r>
      <w:r>
        <w:rPr>
          <w:i/>
          <w:color w:val="FF0000"/>
          <w:spacing w:val="-8"/>
          <w:sz w:val="22"/>
        </w:rPr>
        <w:t xml:space="preserve"> </w:t>
      </w:r>
      <w:r>
        <w:rPr>
          <w:i/>
          <w:color w:val="FF0000"/>
          <w:sz w:val="22"/>
        </w:rPr>
        <w:t>item(s)</w:t>
      </w:r>
      <w:r>
        <w:rPr>
          <w:i/>
          <w:color w:val="FF0000"/>
          <w:spacing w:val="-9"/>
          <w:sz w:val="22"/>
        </w:rPr>
        <w:t xml:space="preserve"> </w:t>
      </w:r>
      <w:r>
        <w:rPr>
          <w:i/>
          <w:color w:val="FF0000"/>
          <w:sz w:val="22"/>
        </w:rPr>
        <w:t>e</w:t>
      </w:r>
      <w:r>
        <w:rPr>
          <w:i/>
          <w:color w:val="FF0000"/>
          <w:spacing w:val="-6"/>
          <w:sz w:val="22"/>
        </w:rPr>
        <w:t xml:space="preserve"> </w:t>
      </w:r>
      <w:r>
        <w:rPr>
          <w:i/>
          <w:color w:val="FF0000"/>
          <w:sz w:val="22"/>
        </w:rPr>
        <w:t>grupo(s),</w:t>
      </w:r>
      <w:r>
        <w:rPr>
          <w:i/>
          <w:color w:val="FF0000"/>
          <w:spacing w:val="-8"/>
          <w:sz w:val="22"/>
        </w:rPr>
        <w:t xml:space="preserve"> </w:t>
      </w:r>
      <w:r>
        <w:rPr>
          <w:i/>
          <w:color w:val="FF0000"/>
          <w:sz w:val="22"/>
        </w:rPr>
        <w:t>sendo</w:t>
      </w:r>
      <w:r>
        <w:rPr>
          <w:i/>
          <w:color w:val="FF0000"/>
          <w:spacing w:val="-7"/>
          <w:sz w:val="22"/>
        </w:rPr>
        <w:t xml:space="preserve"> </w:t>
      </w:r>
      <w:r>
        <w:rPr>
          <w:i/>
          <w:color w:val="FF0000"/>
          <w:sz w:val="22"/>
        </w:rPr>
        <w:t>este(s)</w:t>
      </w:r>
      <w:r>
        <w:rPr>
          <w:i/>
          <w:color w:val="FF0000"/>
          <w:spacing w:val="-6"/>
          <w:sz w:val="22"/>
        </w:rPr>
        <w:t xml:space="preserve"> </w:t>
      </w:r>
      <w:r>
        <w:rPr>
          <w:i/>
          <w:color w:val="FF0000"/>
          <w:sz w:val="22"/>
        </w:rPr>
        <w:t>último(s)</w:t>
      </w:r>
      <w:r>
        <w:rPr>
          <w:i/>
          <w:color w:val="FF0000"/>
          <w:spacing w:val="-9"/>
          <w:sz w:val="22"/>
        </w:rPr>
        <w:t xml:space="preserve"> </w:t>
      </w:r>
      <w:r>
        <w:rPr>
          <w:i/>
          <w:color w:val="FF0000"/>
          <w:sz w:val="22"/>
        </w:rPr>
        <w:t>formado(s)</w:t>
      </w:r>
      <w:r>
        <w:rPr>
          <w:i/>
          <w:color w:val="FF0000"/>
          <w:spacing w:val="-11"/>
          <w:sz w:val="22"/>
        </w:rPr>
        <w:t xml:space="preserve"> </w:t>
      </w:r>
      <w:r>
        <w:rPr>
          <w:i/>
          <w:color w:val="FF0000"/>
          <w:sz w:val="22"/>
        </w:rPr>
        <w:t>por</w:t>
      </w:r>
      <w:r>
        <w:rPr>
          <w:i/>
          <w:color w:val="FF0000"/>
          <w:spacing w:val="-6"/>
          <w:sz w:val="22"/>
        </w:rPr>
        <w:t xml:space="preserve"> </w:t>
      </w:r>
      <w:r>
        <w:rPr>
          <w:i/>
          <w:color w:val="FF0000"/>
          <w:sz w:val="22"/>
        </w:rPr>
        <w:t>dois</w:t>
      </w:r>
      <w:r>
        <w:rPr>
          <w:i/>
          <w:color w:val="FF0000"/>
          <w:spacing w:val="-6"/>
          <w:sz w:val="22"/>
        </w:rPr>
        <w:t xml:space="preserve"> </w:t>
      </w:r>
      <w:r>
        <w:rPr>
          <w:i/>
          <w:color w:val="FF0000"/>
          <w:sz w:val="22"/>
        </w:rPr>
        <w:t>ou</w:t>
      </w:r>
      <w:r>
        <w:rPr>
          <w:i/>
          <w:color w:val="FF0000"/>
          <w:spacing w:val="-10"/>
          <w:sz w:val="22"/>
        </w:rPr>
        <w:t xml:space="preserve"> </w:t>
      </w:r>
      <w:r>
        <w:rPr>
          <w:i/>
          <w:color w:val="FF0000"/>
          <w:sz w:val="22"/>
        </w:rPr>
        <w:t>mais itens, conforme tabela constante do Termo de Referência/Projeto Básico.</w:t>
      </w:r>
    </w:p>
    <w:p w14:paraId="291EC09E">
      <w:pPr>
        <w:pStyle w:val="8"/>
        <w:numPr>
          <w:ilvl w:val="2"/>
          <w:numId w:val="1"/>
        </w:numPr>
        <w:tabs>
          <w:tab w:val="left" w:pos="1980"/>
          <w:tab w:val="left" w:pos="1984"/>
        </w:tabs>
        <w:spacing w:before="124" w:after="0" w:line="360" w:lineRule="auto"/>
        <w:ind w:left="1984" w:right="422" w:hanging="569"/>
        <w:jc w:val="left"/>
        <w:rPr>
          <w:b/>
          <w:sz w:val="22"/>
        </w:rPr>
      </w:pPr>
      <w:r>
        <w:rPr>
          <w:i/>
          <w:color w:val="FF0000"/>
          <w:sz w:val="22"/>
        </w:rPr>
        <w:t>relativamente ao(s) item(s) isolado(s), faculta-se ao licitante a participação em quantos itens forem de seu interesse;</w:t>
      </w:r>
    </w:p>
    <w:p w14:paraId="003F74AB">
      <w:pPr>
        <w:pStyle w:val="8"/>
        <w:numPr>
          <w:ilvl w:val="2"/>
          <w:numId w:val="1"/>
        </w:numPr>
        <w:tabs>
          <w:tab w:val="left" w:pos="1980"/>
          <w:tab w:val="left" w:pos="1984"/>
        </w:tabs>
        <w:spacing w:before="121" w:after="0" w:line="360" w:lineRule="auto"/>
        <w:ind w:left="1984" w:right="425" w:hanging="569"/>
        <w:jc w:val="left"/>
        <w:rPr>
          <w:b/>
          <w:sz w:val="22"/>
        </w:rPr>
      </w:pPr>
      <w:r>
        <w:rPr>
          <w:i/>
          <w:color w:val="FF0000"/>
          <w:sz w:val="22"/>
        </w:rPr>
        <w:t>relativamente ao(s) grupo(s), faculta-se ao licitante a participação em quantos grupos</w:t>
      </w:r>
      <w:r>
        <w:rPr>
          <w:i/>
          <w:color w:val="FF0000"/>
          <w:spacing w:val="40"/>
          <w:sz w:val="22"/>
        </w:rPr>
        <w:t xml:space="preserve"> </w:t>
      </w:r>
      <w:r>
        <w:rPr>
          <w:i/>
          <w:color w:val="FF0000"/>
          <w:sz w:val="22"/>
        </w:rPr>
        <w:t>forem de seu interesse, devendo oferecer proposta para todos os itens que os compõem.</w:t>
      </w:r>
    </w:p>
    <w:p w14:paraId="3E9C110E">
      <w:pPr>
        <w:pStyle w:val="8"/>
        <w:spacing w:after="0" w:line="360" w:lineRule="auto"/>
        <w:jc w:val="left"/>
        <w:rPr>
          <w:b/>
          <w:sz w:val="22"/>
        </w:rPr>
        <w:sectPr>
          <w:pgSz w:w="11910" w:h="16840"/>
          <w:pgMar w:top="2160" w:right="708" w:bottom="1860" w:left="850" w:header="708" w:footer="1674" w:gutter="0"/>
          <w:cols w:space="720" w:num="1"/>
        </w:sectPr>
      </w:pPr>
    </w:p>
    <w:p w14:paraId="36AC7E03">
      <w:pPr>
        <w:pStyle w:val="6"/>
        <w:jc w:val="left"/>
        <w:rPr>
          <w:i/>
        </w:rPr>
      </w:pPr>
    </w:p>
    <w:p w14:paraId="44B057B4">
      <w:pPr>
        <w:pStyle w:val="6"/>
        <w:spacing w:before="257"/>
        <w:jc w:val="left"/>
        <w:rPr>
          <w:i/>
        </w:rPr>
      </w:pPr>
    </w:p>
    <w:p w14:paraId="71C2A1CF">
      <w:pPr>
        <w:pStyle w:val="2"/>
        <w:numPr>
          <w:ilvl w:val="0"/>
          <w:numId w:val="1"/>
        </w:numPr>
        <w:tabs>
          <w:tab w:val="left" w:pos="640"/>
        </w:tabs>
        <w:spacing w:before="0" w:after="0" w:line="240" w:lineRule="auto"/>
        <w:ind w:left="640" w:right="0" w:hanging="358"/>
        <w:jc w:val="left"/>
      </w:pPr>
      <w:r>
        <w:rPr>
          <w:color w:val="000000"/>
          <w:highlight w:val="cyan"/>
        </w:rPr>
        <w:t>DO</w:t>
      </w:r>
      <w:r>
        <w:rPr>
          <w:color w:val="000000"/>
          <w:spacing w:val="-4"/>
          <w:highlight w:val="cyan"/>
        </w:rPr>
        <w:t xml:space="preserve"> </w:t>
      </w:r>
      <w:r>
        <w:rPr>
          <w:color w:val="000000"/>
          <w:highlight w:val="cyan"/>
        </w:rPr>
        <w:t>REGISTRO</w:t>
      </w:r>
      <w:r>
        <w:rPr>
          <w:color w:val="000000"/>
          <w:spacing w:val="-3"/>
          <w:highlight w:val="cyan"/>
        </w:rPr>
        <w:t xml:space="preserve"> </w:t>
      </w:r>
      <w:r>
        <w:rPr>
          <w:color w:val="000000"/>
          <w:highlight w:val="cyan"/>
        </w:rPr>
        <w:t>DE</w:t>
      </w:r>
      <w:r>
        <w:rPr>
          <w:color w:val="000000"/>
          <w:spacing w:val="-3"/>
          <w:highlight w:val="cyan"/>
        </w:rPr>
        <w:t xml:space="preserve"> </w:t>
      </w:r>
      <w:r>
        <w:rPr>
          <w:color w:val="000000"/>
          <w:spacing w:val="-2"/>
          <w:highlight w:val="cyan"/>
        </w:rPr>
        <w:t>PREÇOS</w:t>
      </w:r>
    </w:p>
    <w:p w14:paraId="50FB7E85">
      <w:pPr>
        <w:pStyle w:val="6"/>
        <w:spacing w:before="154"/>
        <w:jc w:val="left"/>
        <w:rPr>
          <w:b/>
        </w:rPr>
      </w:pPr>
    </w:p>
    <w:p w14:paraId="4DEEE2F8">
      <w:pPr>
        <w:pStyle w:val="8"/>
        <w:numPr>
          <w:ilvl w:val="1"/>
          <w:numId w:val="1"/>
        </w:numPr>
        <w:tabs>
          <w:tab w:val="left" w:pos="1272"/>
          <w:tab w:val="left" w:pos="1276"/>
        </w:tabs>
        <w:spacing w:before="0" w:after="0" w:line="360" w:lineRule="auto"/>
        <w:ind w:left="1276" w:right="430" w:hanging="428"/>
        <w:jc w:val="both"/>
        <w:rPr>
          <w:b/>
          <w:sz w:val="22"/>
        </w:rPr>
      </w:pPr>
      <w:r>
        <w:rPr>
          <w:color w:val="000000"/>
          <w:sz w:val="22"/>
          <w:highlight w:val="cyan"/>
        </w:rPr>
        <w:t>As regras referentes aos órgãos gerenciador e participantes, bem como a eventuais adesões são</w:t>
      </w:r>
      <w:r>
        <w:rPr>
          <w:color w:val="000000"/>
          <w:sz w:val="22"/>
        </w:rPr>
        <w:t xml:space="preserve"> </w:t>
      </w:r>
      <w:r>
        <w:rPr>
          <w:color w:val="000000"/>
          <w:sz w:val="22"/>
          <w:highlight w:val="cyan"/>
        </w:rPr>
        <w:t>as que constam da minuta de Ata de Registro de Preços</w:t>
      </w:r>
      <w:r>
        <w:rPr>
          <w:color w:val="000000"/>
          <w:sz w:val="22"/>
        </w:rPr>
        <w:t>.</w:t>
      </w:r>
    </w:p>
    <w:p w14:paraId="2D702268">
      <w:pPr>
        <w:pStyle w:val="6"/>
        <w:jc w:val="left"/>
      </w:pPr>
    </w:p>
    <w:p w14:paraId="4A05FD33">
      <w:pPr>
        <w:pStyle w:val="6"/>
        <w:jc w:val="left"/>
      </w:pPr>
    </w:p>
    <w:p w14:paraId="3D832F63">
      <w:pPr>
        <w:pStyle w:val="6"/>
        <w:spacing w:before="6"/>
        <w:jc w:val="left"/>
      </w:pPr>
    </w:p>
    <w:p w14:paraId="729B1F20">
      <w:pPr>
        <w:pStyle w:val="2"/>
        <w:numPr>
          <w:ilvl w:val="0"/>
          <w:numId w:val="1"/>
        </w:numPr>
        <w:tabs>
          <w:tab w:val="left" w:pos="640"/>
        </w:tabs>
        <w:spacing w:before="1" w:after="0" w:line="240" w:lineRule="auto"/>
        <w:ind w:left="640" w:right="0" w:hanging="358"/>
        <w:jc w:val="left"/>
      </w:pPr>
      <w:r>
        <w:t>DA</w:t>
      </w:r>
      <w:r>
        <w:rPr>
          <w:spacing w:val="-5"/>
        </w:rPr>
        <w:t xml:space="preserve"> </w:t>
      </w:r>
      <w:r>
        <w:t>PARTICIPAÇÃO</w:t>
      </w:r>
      <w:r>
        <w:rPr>
          <w:spacing w:val="-6"/>
        </w:rPr>
        <w:t xml:space="preserve"> </w:t>
      </w:r>
      <w:r>
        <w:t>NA</w:t>
      </w:r>
      <w:r>
        <w:rPr>
          <w:spacing w:val="-6"/>
        </w:rPr>
        <w:t xml:space="preserve"> </w:t>
      </w:r>
      <w:r>
        <w:rPr>
          <w:spacing w:val="-2"/>
        </w:rPr>
        <w:t>LICITAÇÃO</w:t>
      </w:r>
    </w:p>
    <w:p w14:paraId="6995EFDB">
      <w:pPr>
        <w:pStyle w:val="6"/>
        <w:spacing w:before="154"/>
        <w:jc w:val="left"/>
        <w:rPr>
          <w:b/>
        </w:rPr>
      </w:pPr>
    </w:p>
    <w:p w14:paraId="453BA422">
      <w:pPr>
        <w:pStyle w:val="8"/>
        <w:numPr>
          <w:ilvl w:val="1"/>
          <w:numId w:val="1"/>
        </w:numPr>
        <w:tabs>
          <w:tab w:val="left" w:pos="1272"/>
          <w:tab w:val="left" w:pos="1276"/>
        </w:tabs>
        <w:spacing w:before="0" w:after="0" w:line="360" w:lineRule="auto"/>
        <w:ind w:left="1276" w:right="421" w:hanging="428"/>
        <w:jc w:val="both"/>
        <w:rPr>
          <w:b/>
          <w:sz w:val="22"/>
        </w:rPr>
      </w:pPr>
      <w:r>
        <w:rPr>
          <w:sz w:val="22"/>
        </w:rPr>
        <w:t>Poderão participar deste certame os interessados previamente credenciados no Sistema de Cadastramento</w:t>
      </w:r>
      <w:r>
        <w:rPr>
          <w:spacing w:val="-1"/>
          <w:sz w:val="22"/>
        </w:rPr>
        <w:t xml:space="preserve"> </w:t>
      </w:r>
      <w:r>
        <w:rPr>
          <w:sz w:val="22"/>
        </w:rPr>
        <w:t>Unificado</w:t>
      </w:r>
      <w:r>
        <w:rPr>
          <w:spacing w:val="-1"/>
          <w:sz w:val="22"/>
        </w:rPr>
        <w:t xml:space="preserve"> </w:t>
      </w:r>
      <w:r>
        <w:rPr>
          <w:sz w:val="22"/>
        </w:rPr>
        <w:t>de</w:t>
      </w:r>
      <w:r>
        <w:rPr>
          <w:spacing w:val="-2"/>
          <w:sz w:val="22"/>
        </w:rPr>
        <w:t xml:space="preserve"> </w:t>
      </w:r>
      <w:r>
        <w:rPr>
          <w:sz w:val="22"/>
        </w:rPr>
        <w:t>Fornecedores -</w:t>
      </w:r>
      <w:r>
        <w:rPr>
          <w:spacing w:val="-2"/>
          <w:sz w:val="22"/>
        </w:rPr>
        <w:t xml:space="preserve"> </w:t>
      </w:r>
      <w:r>
        <w:rPr>
          <w:sz w:val="22"/>
        </w:rPr>
        <w:t>SICAF</w:t>
      </w:r>
      <w:r>
        <w:rPr>
          <w:spacing w:val="-2"/>
          <w:sz w:val="22"/>
        </w:rPr>
        <w:t xml:space="preserve"> </w:t>
      </w:r>
      <w:r>
        <w:rPr>
          <w:sz w:val="22"/>
        </w:rPr>
        <w:t>e</w:t>
      </w:r>
      <w:r>
        <w:rPr>
          <w:spacing w:val="-2"/>
          <w:sz w:val="22"/>
        </w:rPr>
        <w:t xml:space="preserve"> </w:t>
      </w:r>
      <w:r>
        <w:rPr>
          <w:sz w:val="22"/>
        </w:rPr>
        <w:t>no</w:t>
      </w:r>
      <w:r>
        <w:rPr>
          <w:spacing w:val="-1"/>
          <w:sz w:val="22"/>
        </w:rPr>
        <w:t xml:space="preserve"> </w:t>
      </w:r>
      <w:r>
        <w:rPr>
          <w:sz w:val="22"/>
        </w:rPr>
        <w:t>Sistema</w:t>
      </w:r>
      <w:r>
        <w:rPr>
          <w:spacing w:val="-2"/>
          <w:sz w:val="22"/>
        </w:rPr>
        <w:t xml:space="preserve"> </w:t>
      </w:r>
      <w:r>
        <w:rPr>
          <w:sz w:val="22"/>
        </w:rPr>
        <w:t>de</w:t>
      </w:r>
      <w:r>
        <w:rPr>
          <w:spacing w:val="-2"/>
          <w:sz w:val="22"/>
        </w:rPr>
        <w:t xml:space="preserve"> </w:t>
      </w:r>
      <w:r>
        <w:rPr>
          <w:sz w:val="22"/>
        </w:rPr>
        <w:t>Compras</w:t>
      </w:r>
      <w:r>
        <w:rPr>
          <w:spacing w:val="-2"/>
          <w:sz w:val="22"/>
        </w:rPr>
        <w:t xml:space="preserve"> </w:t>
      </w:r>
      <w:r>
        <w:rPr>
          <w:sz w:val="22"/>
        </w:rPr>
        <w:t>do</w:t>
      </w:r>
      <w:r>
        <w:rPr>
          <w:spacing w:val="-1"/>
          <w:sz w:val="22"/>
        </w:rPr>
        <w:t xml:space="preserve"> </w:t>
      </w:r>
      <w:r>
        <w:rPr>
          <w:sz w:val="22"/>
        </w:rPr>
        <w:t>Governo</w:t>
      </w:r>
      <w:r>
        <w:rPr>
          <w:spacing w:val="-2"/>
          <w:sz w:val="22"/>
        </w:rPr>
        <w:t xml:space="preserve"> </w:t>
      </w:r>
      <w:r>
        <w:rPr>
          <w:sz w:val="22"/>
        </w:rPr>
        <w:t xml:space="preserve">Federal </w:t>
      </w:r>
      <w:r>
        <w:fldChar w:fldCharType="begin"/>
      </w:r>
      <w:r>
        <w:instrText xml:space="preserve"> HYPERLINK "http://www.gov.br/compras)" \h </w:instrText>
      </w:r>
      <w:r>
        <w:fldChar w:fldCharType="separate"/>
      </w:r>
      <w:r>
        <w:rPr>
          <w:spacing w:val="-2"/>
          <w:sz w:val="22"/>
        </w:rPr>
        <w:t>(www.gov.br/compras).</w:t>
      </w:r>
      <w:r>
        <w:rPr>
          <w:spacing w:val="-2"/>
          <w:sz w:val="22"/>
        </w:rPr>
        <w:fldChar w:fldCharType="end"/>
      </w:r>
    </w:p>
    <w:p w14:paraId="68E584C1">
      <w:pPr>
        <w:pStyle w:val="8"/>
        <w:numPr>
          <w:ilvl w:val="1"/>
          <w:numId w:val="1"/>
        </w:numPr>
        <w:tabs>
          <w:tab w:val="left" w:pos="1272"/>
          <w:tab w:val="left" w:pos="1276"/>
        </w:tabs>
        <w:spacing w:before="118" w:after="0" w:line="360" w:lineRule="auto"/>
        <w:ind w:left="1276" w:right="426" w:hanging="428"/>
        <w:jc w:val="both"/>
        <w:rPr>
          <w:b/>
          <w:sz w:val="22"/>
        </w:rPr>
      </w:pPr>
      <w:r>
        <w:rPr>
          <w:sz w:val="22"/>
        </w:rPr>
        <w:t>Os interessados deverão atender às</w:t>
      </w:r>
      <w:r>
        <w:rPr>
          <w:spacing w:val="-1"/>
          <w:sz w:val="22"/>
        </w:rPr>
        <w:t xml:space="preserve"> </w:t>
      </w:r>
      <w:r>
        <w:rPr>
          <w:sz w:val="22"/>
        </w:rPr>
        <w:t>condições exigidas no cadastramento no Sicaf até</w:t>
      </w:r>
      <w:r>
        <w:rPr>
          <w:spacing w:val="-2"/>
          <w:sz w:val="22"/>
        </w:rPr>
        <w:t xml:space="preserve"> </w:t>
      </w:r>
      <w:r>
        <w:rPr>
          <w:sz w:val="22"/>
        </w:rPr>
        <w:t>o terceiro dia útil anterior à data prevista para recebimento das propostas.</w:t>
      </w:r>
    </w:p>
    <w:p w14:paraId="28098744">
      <w:pPr>
        <w:pStyle w:val="8"/>
        <w:numPr>
          <w:ilvl w:val="1"/>
          <w:numId w:val="1"/>
        </w:numPr>
        <w:tabs>
          <w:tab w:val="left" w:pos="1272"/>
          <w:tab w:val="left" w:pos="1276"/>
        </w:tabs>
        <w:spacing w:before="122" w:after="0" w:line="360" w:lineRule="auto"/>
        <w:ind w:left="1276" w:right="423" w:hanging="428"/>
        <w:jc w:val="both"/>
        <w:rPr>
          <w:b/>
          <w:sz w:val="22"/>
        </w:rPr>
      </w:pPr>
      <w:r>
        <w:rPr>
          <w:sz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1C17F24">
      <w:pPr>
        <w:pStyle w:val="8"/>
        <w:numPr>
          <w:ilvl w:val="1"/>
          <w:numId w:val="1"/>
        </w:numPr>
        <w:tabs>
          <w:tab w:val="left" w:pos="1272"/>
          <w:tab w:val="left" w:pos="1276"/>
        </w:tabs>
        <w:spacing w:before="119" w:after="0" w:line="360" w:lineRule="auto"/>
        <w:ind w:left="1276" w:right="422" w:hanging="428"/>
        <w:jc w:val="both"/>
        <w:rPr>
          <w:b/>
          <w:sz w:val="22"/>
        </w:rPr>
      </w:pPr>
      <w:r>
        <w:rPr>
          <w:sz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068DD40">
      <w:pPr>
        <w:pStyle w:val="8"/>
        <w:numPr>
          <w:ilvl w:val="1"/>
          <w:numId w:val="1"/>
        </w:numPr>
        <w:tabs>
          <w:tab w:val="left" w:pos="1272"/>
          <w:tab w:val="left" w:pos="1276"/>
        </w:tabs>
        <w:spacing w:before="122" w:after="0" w:line="357" w:lineRule="auto"/>
        <w:ind w:left="1276" w:right="428" w:hanging="428"/>
        <w:jc w:val="both"/>
        <w:rPr>
          <w:b/>
          <w:sz w:val="22"/>
        </w:rPr>
      </w:pPr>
      <w:r>
        <w:rPr>
          <w:sz w:val="22"/>
        </w:rPr>
        <w:t xml:space="preserve">A não observância do disposto no item anterior poderá ensejar desclassificação no momento da </w:t>
      </w:r>
      <w:r>
        <w:rPr>
          <w:spacing w:val="-2"/>
          <w:sz w:val="22"/>
        </w:rPr>
        <w:t>habilitação.</w:t>
      </w:r>
    </w:p>
    <w:p w14:paraId="27CDD151">
      <w:pPr>
        <w:pStyle w:val="8"/>
        <w:numPr>
          <w:ilvl w:val="1"/>
          <w:numId w:val="1"/>
        </w:numPr>
        <w:tabs>
          <w:tab w:val="left" w:pos="1272"/>
          <w:tab w:val="left" w:pos="1276"/>
        </w:tabs>
        <w:spacing w:before="124" w:after="0" w:line="360" w:lineRule="auto"/>
        <w:ind w:left="1276" w:right="420" w:hanging="428"/>
        <w:jc w:val="both"/>
        <w:rPr>
          <w:b/>
          <w:sz w:val="22"/>
        </w:rPr>
      </w:pPr>
      <w:r>
        <w:rPr>
          <w:sz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BBD9720">
      <w:pPr>
        <w:pStyle w:val="8"/>
        <w:spacing w:after="0" w:line="360" w:lineRule="auto"/>
        <w:jc w:val="both"/>
        <w:rPr>
          <w:b/>
          <w:sz w:val="22"/>
        </w:rPr>
        <w:sectPr>
          <w:pgSz w:w="11910" w:h="16840"/>
          <w:pgMar w:top="2160" w:right="708" w:bottom="1860" w:left="850" w:header="708" w:footer="1674" w:gutter="0"/>
          <w:cols w:space="720" w:num="1"/>
        </w:sectPr>
      </w:pPr>
    </w:p>
    <w:p w14:paraId="56687C87">
      <w:pPr>
        <w:pStyle w:val="6"/>
        <w:jc w:val="left"/>
      </w:pPr>
    </w:p>
    <w:p w14:paraId="6E221608">
      <w:pPr>
        <w:pStyle w:val="6"/>
        <w:spacing w:before="257"/>
        <w:jc w:val="left"/>
      </w:pPr>
    </w:p>
    <w:p w14:paraId="5FDCB130">
      <w:pPr>
        <w:pStyle w:val="8"/>
        <w:numPr>
          <w:ilvl w:val="1"/>
          <w:numId w:val="1"/>
        </w:numPr>
        <w:tabs>
          <w:tab w:val="left" w:pos="1273"/>
        </w:tabs>
        <w:spacing w:before="0" w:after="0" w:line="240" w:lineRule="auto"/>
        <w:ind w:left="1273" w:right="0" w:hanging="424"/>
        <w:jc w:val="left"/>
        <w:rPr>
          <w:b/>
          <w:sz w:val="22"/>
        </w:rPr>
      </w:pPr>
      <w:bookmarkStart w:id="0" w:name="_bookmark0"/>
      <w:bookmarkEnd w:id="0"/>
      <w:r>
        <w:rPr>
          <w:sz w:val="22"/>
        </w:rPr>
        <w:t>Não</w:t>
      </w:r>
      <w:r>
        <w:rPr>
          <w:spacing w:val="-5"/>
          <w:sz w:val="22"/>
        </w:rPr>
        <w:t xml:space="preserve"> </w:t>
      </w:r>
      <w:r>
        <w:rPr>
          <w:sz w:val="22"/>
        </w:rPr>
        <w:t>poderão</w:t>
      </w:r>
      <w:r>
        <w:rPr>
          <w:spacing w:val="-7"/>
          <w:sz w:val="22"/>
        </w:rPr>
        <w:t xml:space="preserve"> </w:t>
      </w:r>
      <w:r>
        <w:rPr>
          <w:sz w:val="22"/>
        </w:rPr>
        <w:t>disputar</w:t>
      </w:r>
      <w:r>
        <w:rPr>
          <w:spacing w:val="-5"/>
          <w:sz w:val="22"/>
        </w:rPr>
        <w:t xml:space="preserve"> </w:t>
      </w:r>
      <w:r>
        <w:rPr>
          <w:sz w:val="22"/>
        </w:rPr>
        <w:t>esta</w:t>
      </w:r>
      <w:r>
        <w:rPr>
          <w:spacing w:val="-6"/>
          <w:sz w:val="22"/>
        </w:rPr>
        <w:t xml:space="preserve"> </w:t>
      </w:r>
      <w:r>
        <w:rPr>
          <w:spacing w:val="-2"/>
          <w:sz w:val="22"/>
        </w:rPr>
        <w:t>licitação:</w:t>
      </w:r>
    </w:p>
    <w:p w14:paraId="1C17FCF0">
      <w:pPr>
        <w:pStyle w:val="8"/>
        <w:numPr>
          <w:ilvl w:val="2"/>
          <w:numId w:val="1"/>
        </w:numPr>
        <w:tabs>
          <w:tab w:val="left" w:pos="1919"/>
        </w:tabs>
        <w:spacing w:before="254" w:after="0" w:line="240" w:lineRule="auto"/>
        <w:ind w:left="1919" w:right="0" w:hanging="503"/>
        <w:jc w:val="left"/>
        <w:rPr>
          <w:rFonts w:ascii="Times New Roman" w:hAnsi="Times New Roman"/>
          <w:b/>
          <w:sz w:val="22"/>
        </w:rPr>
      </w:pPr>
      <w:r>
        <w:rPr>
          <w:sz w:val="22"/>
        </w:rPr>
        <w:t>aquele</w:t>
      </w:r>
      <w:r>
        <w:rPr>
          <w:spacing w:val="-5"/>
          <w:sz w:val="22"/>
        </w:rPr>
        <w:t xml:space="preserve"> </w:t>
      </w:r>
      <w:r>
        <w:rPr>
          <w:sz w:val="22"/>
        </w:rPr>
        <w:t>que</w:t>
      </w:r>
      <w:r>
        <w:rPr>
          <w:spacing w:val="-4"/>
          <w:sz w:val="22"/>
        </w:rPr>
        <w:t xml:space="preserve"> </w:t>
      </w:r>
      <w:r>
        <w:rPr>
          <w:sz w:val="22"/>
        </w:rPr>
        <w:t>não</w:t>
      </w:r>
      <w:r>
        <w:rPr>
          <w:spacing w:val="-3"/>
          <w:sz w:val="22"/>
        </w:rPr>
        <w:t xml:space="preserve"> </w:t>
      </w:r>
      <w:r>
        <w:rPr>
          <w:sz w:val="22"/>
        </w:rPr>
        <w:t>atenda</w:t>
      </w:r>
      <w:r>
        <w:rPr>
          <w:spacing w:val="-4"/>
          <w:sz w:val="22"/>
        </w:rPr>
        <w:t xml:space="preserve"> </w:t>
      </w:r>
      <w:r>
        <w:rPr>
          <w:sz w:val="22"/>
        </w:rPr>
        <w:t>às</w:t>
      </w:r>
      <w:r>
        <w:rPr>
          <w:spacing w:val="-5"/>
          <w:sz w:val="22"/>
        </w:rPr>
        <w:t xml:space="preserve"> </w:t>
      </w:r>
      <w:r>
        <w:rPr>
          <w:sz w:val="22"/>
        </w:rPr>
        <w:t>condições</w:t>
      </w:r>
      <w:r>
        <w:rPr>
          <w:spacing w:val="-3"/>
          <w:sz w:val="22"/>
        </w:rPr>
        <w:t xml:space="preserve"> </w:t>
      </w:r>
      <w:r>
        <w:rPr>
          <w:sz w:val="22"/>
        </w:rPr>
        <w:t>deste</w:t>
      </w:r>
      <w:r>
        <w:rPr>
          <w:spacing w:val="-5"/>
          <w:sz w:val="22"/>
        </w:rPr>
        <w:t xml:space="preserve"> </w:t>
      </w:r>
      <w:r>
        <w:rPr>
          <w:sz w:val="22"/>
        </w:rPr>
        <w:t>Edital</w:t>
      </w:r>
      <w:r>
        <w:rPr>
          <w:spacing w:val="-4"/>
          <w:sz w:val="22"/>
        </w:rPr>
        <w:t xml:space="preserve"> </w:t>
      </w:r>
      <w:r>
        <w:rPr>
          <w:sz w:val="22"/>
        </w:rPr>
        <w:t>e</w:t>
      </w:r>
      <w:r>
        <w:rPr>
          <w:spacing w:val="-6"/>
          <w:sz w:val="22"/>
        </w:rPr>
        <w:t xml:space="preserve"> </w:t>
      </w:r>
      <w:r>
        <w:rPr>
          <w:sz w:val="22"/>
        </w:rPr>
        <w:t>seu(s)</w:t>
      </w:r>
      <w:r>
        <w:rPr>
          <w:spacing w:val="-3"/>
          <w:sz w:val="22"/>
        </w:rPr>
        <w:t xml:space="preserve"> </w:t>
      </w:r>
      <w:r>
        <w:rPr>
          <w:spacing w:val="-2"/>
          <w:sz w:val="22"/>
        </w:rPr>
        <w:t>anexo(s);</w:t>
      </w:r>
    </w:p>
    <w:p w14:paraId="1E81FC38">
      <w:pPr>
        <w:pStyle w:val="8"/>
        <w:numPr>
          <w:ilvl w:val="2"/>
          <w:numId w:val="1"/>
        </w:numPr>
        <w:tabs>
          <w:tab w:val="left" w:pos="1919"/>
        </w:tabs>
        <w:spacing w:before="255" w:after="0" w:line="240" w:lineRule="auto"/>
        <w:ind w:left="1919" w:right="0" w:hanging="503"/>
        <w:jc w:val="left"/>
        <w:rPr>
          <w:rFonts w:ascii="Times New Roman" w:hAnsi="Times New Roman"/>
          <w:b/>
          <w:sz w:val="22"/>
        </w:rPr>
      </w:pPr>
      <w:r>
        <w:rPr>
          <w:sz w:val="22"/>
        </w:rPr>
        <w:t>sociedade</w:t>
      </w:r>
      <w:r>
        <w:rPr>
          <w:spacing w:val="-8"/>
          <w:sz w:val="22"/>
        </w:rPr>
        <w:t xml:space="preserve"> </w:t>
      </w:r>
      <w:r>
        <w:rPr>
          <w:sz w:val="22"/>
        </w:rPr>
        <w:t>que</w:t>
      </w:r>
      <w:r>
        <w:rPr>
          <w:spacing w:val="-5"/>
          <w:sz w:val="22"/>
        </w:rPr>
        <w:t xml:space="preserve"> </w:t>
      </w:r>
      <w:r>
        <w:rPr>
          <w:sz w:val="22"/>
        </w:rPr>
        <w:t>desempenhe</w:t>
      </w:r>
      <w:r>
        <w:rPr>
          <w:spacing w:val="-6"/>
          <w:sz w:val="22"/>
        </w:rPr>
        <w:t xml:space="preserve"> </w:t>
      </w:r>
      <w:r>
        <w:rPr>
          <w:sz w:val="22"/>
        </w:rPr>
        <w:t>atividade</w:t>
      </w:r>
      <w:r>
        <w:rPr>
          <w:spacing w:val="-5"/>
          <w:sz w:val="22"/>
        </w:rPr>
        <w:t xml:space="preserve"> </w:t>
      </w:r>
      <w:r>
        <w:rPr>
          <w:sz w:val="22"/>
        </w:rPr>
        <w:t>incompatível</w:t>
      </w:r>
      <w:r>
        <w:rPr>
          <w:spacing w:val="-5"/>
          <w:sz w:val="22"/>
        </w:rPr>
        <w:t xml:space="preserve"> </w:t>
      </w:r>
      <w:r>
        <w:rPr>
          <w:sz w:val="22"/>
        </w:rPr>
        <w:t>com</w:t>
      </w:r>
      <w:r>
        <w:rPr>
          <w:spacing w:val="-6"/>
          <w:sz w:val="22"/>
        </w:rPr>
        <w:t xml:space="preserve"> </w:t>
      </w:r>
      <w:r>
        <w:rPr>
          <w:sz w:val="22"/>
        </w:rPr>
        <w:t>o</w:t>
      </w:r>
      <w:r>
        <w:rPr>
          <w:spacing w:val="-7"/>
          <w:sz w:val="22"/>
        </w:rPr>
        <w:t xml:space="preserve"> </w:t>
      </w:r>
      <w:r>
        <w:rPr>
          <w:sz w:val="22"/>
        </w:rPr>
        <w:t>objeto</w:t>
      </w:r>
      <w:r>
        <w:rPr>
          <w:spacing w:val="-4"/>
          <w:sz w:val="22"/>
        </w:rPr>
        <w:t xml:space="preserve"> </w:t>
      </w:r>
      <w:r>
        <w:rPr>
          <w:sz w:val="22"/>
        </w:rPr>
        <w:t>da</w:t>
      </w:r>
      <w:r>
        <w:rPr>
          <w:spacing w:val="-5"/>
          <w:sz w:val="22"/>
        </w:rPr>
        <w:t xml:space="preserve"> </w:t>
      </w:r>
      <w:r>
        <w:rPr>
          <w:spacing w:val="-2"/>
          <w:sz w:val="22"/>
        </w:rPr>
        <w:t>licitação;</w:t>
      </w:r>
    </w:p>
    <w:p w14:paraId="6602ADF7">
      <w:pPr>
        <w:pStyle w:val="8"/>
        <w:numPr>
          <w:ilvl w:val="2"/>
          <w:numId w:val="1"/>
        </w:numPr>
        <w:tabs>
          <w:tab w:val="left" w:pos="1920"/>
        </w:tabs>
        <w:spacing w:before="255" w:after="0" w:line="360" w:lineRule="auto"/>
        <w:ind w:left="1920" w:right="430" w:hanging="504"/>
        <w:jc w:val="both"/>
        <w:rPr>
          <w:rFonts w:ascii="Times New Roman" w:hAnsi="Times New Roman"/>
          <w:b/>
          <w:sz w:val="22"/>
        </w:rPr>
      </w:pPr>
      <w:r>
        <w:rPr>
          <w:sz w:val="22"/>
        </w:rPr>
        <w:t>empresas estrangeiras que não tenham representação legal no Brasil com poderes expressos para receber citação e responder administrativa ou judicialmente;</w:t>
      </w:r>
    </w:p>
    <w:p w14:paraId="50DA9C97">
      <w:pPr>
        <w:pStyle w:val="8"/>
        <w:numPr>
          <w:ilvl w:val="2"/>
          <w:numId w:val="1"/>
        </w:numPr>
        <w:tabs>
          <w:tab w:val="left" w:pos="1920"/>
        </w:tabs>
        <w:spacing w:before="121" w:after="0" w:line="357" w:lineRule="auto"/>
        <w:ind w:left="1920" w:right="426" w:hanging="504"/>
        <w:jc w:val="both"/>
        <w:rPr>
          <w:rFonts w:ascii="Times New Roman" w:hAnsi="Times New Roman"/>
          <w:b/>
          <w:sz w:val="22"/>
        </w:rPr>
      </w:pPr>
      <w:bookmarkStart w:id="1" w:name="_bookmark1"/>
      <w:bookmarkEnd w:id="1"/>
      <w:r>
        <w:rPr>
          <w:sz w:val="22"/>
        </w:rPr>
        <w:t>autor</w:t>
      </w:r>
      <w:r>
        <w:rPr>
          <w:spacing w:val="-3"/>
          <w:sz w:val="22"/>
        </w:rPr>
        <w:t xml:space="preserve"> </w:t>
      </w:r>
      <w:r>
        <w:rPr>
          <w:sz w:val="22"/>
        </w:rPr>
        <w:t>do</w:t>
      </w:r>
      <w:r>
        <w:rPr>
          <w:spacing w:val="-2"/>
          <w:sz w:val="22"/>
        </w:rPr>
        <w:t xml:space="preserve"> </w:t>
      </w:r>
      <w:r>
        <w:rPr>
          <w:sz w:val="22"/>
        </w:rPr>
        <w:t>anteprojeto,</w:t>
      </w:r>
      <w:r>
        <w:rPr>
          <w:spacing w:val="-3"/>
          <w:sz w:val="22"/>
        </w:rPr>
        <w:t xml:space="preserve"> </w:t>
      </w:r>
      <w:r>
        <w:rPr>
          <w:sz w:val="22"/>
        </w:rPr>
        <w:t>do</w:t>
      </w:r>
      <w:r>
        <w:rPr>
          <w:spacing w:val="-4"/>
          <w:sz w:val="22"/>
        </w:rPr>
        <w:t xml:space="preserve"> </w:t>
      </w:r>
      <w:r>
        <w:rPr>
          <w:sz w:val="22"/>
        </w:rPr>
        <w:t>projeto</w:t>
      </w:r>
      <w:r>
        <w:rPr>
          <w:spacing w:val="-2"/>
          <w:sz w:val="22"/>
        </w:rPr>
        <w:t xml:space="preserve"> </w:t>
      </w:r>
      <w:r>
        <w:rPr>
          <w:sz w:val="22"/>
        </w:rPr>
        <w:t>básico</w:t>
      </w:r>
      <w:r>
        <w:rPr>
          <w:spacing w:val="-3"/>
          <w:sz w:val="22"/>
        </w:rPr>
        <w:t xml:space="preserve"> </w:t>
      </w:r>
      <w:r>
        <w:rPr>
          <w:sz w:val="22"/>
        </w:rPr>
        <w:t>ou</w:t>
      </w:r>
      <w:r>
        <w:rPr>
          <w:spacing w:val="-3"/>
          <w:sz w:val="22"/>
        </w:rPr>
        <w:t xml:space="preserve"> </w:t>
      </w:r>
      <w:r>
        <w:rPr>
          <w:sz w:val="22"/>
        </w:rPr>
        <w:t>do</w:t>
      </w:r>
      <w:r>
        <w:rPr>
          <w:spacing w:val="-2"/>
          <w:sz w:val="22"/>
        </w:rPr>
        <w:t xml:space="preserve"> </w:t>
      </w:r>
      <w:r>
        <w:rPr>
          <w:sz w:val="22"/>
        </w:rPr>
        <w:t>projeto</w:t>
      </w:r>
      <w:r>
        <w:rPr>
          <w:spacing w:val="-3"/>
          <w:sz w:val="22"/>
        </w:rPr>
        <w:t xml:space="preserve"> </w:t>
      </w:r>
      <w:r>
        <w:rPr>
          <w:sz w:val="22"/>
        </w:rPr>
        <w:t>executivo,</w:t>
      </w:r>
      <w:r>
        <w:rPr>
          <w:spacing w:val="-3"/>
          <w:sz w:val="22"/>
        </w:rPr>
        <w:t xml:space="preserve"> </w:t>
      </w:r>
      <w:r>
        <w:rPr>
          <w:sz w:val="22"/>
        </w:rPr>
        <w:t>pessoa</w:t>
      </w:r>
      <w:r>
        <w:rPr>
          <w:spacing w:val="-3"/>
          <w:sz w:val="22"/>
        </w:rPr>
        <w:t xml:space="preserve"> </w:t>
      </w:r>
      <w:r>
        <w:rPr>
          <w:sz w:val="22"/>
        </w:rPr>
        <w:t>física</w:t>
      </w:r>
      <w:r>
        <w:rPr>
          <w:spacing w:val="-5"/>
          <w:sz w:val="22"/>
        </w:rPr>
        <w:t xml:space="preserve"> </w:t>
      </w:r>
      <w:r>
        <w:rPr>
          <w:sz w:val="22"/>
        </w:rPr>
        <w:t>ou</w:t>
      </w:r>
      <w:r>
        <w:rPr>
          <w:spacing w:val="-6"/>
          <w:sz w:val="22"/>
        </w:rPr>
        <w:t xml:space="preserve"> </w:t>
      </w:r>
      <w:r>
        <w:rPr>
          <w:sz w:val="22"/>
        </w:rPr>
        <w:t>jurídica, quando a licitação versar sobre serviços ou fornecimento de bens a ele relacionados;</w:t>
      </w:r>
    </w:p>
    <w:p w14:paraId="7B1930CA">
      <w:pPr>
        <w:pStyle w:val="8"/>
        <w:numPr>
          <w:ilvl w:val="2"/>
          <w:numId w:val="1"/>
        </w:numPr>
        <w:tabs>
          <w:tab w:val="left" w:pos="1920"/>
        </w:tabs>
        <w:spacing w:before="124" w:after="0" w:line="360" w:lineRule="auto"/>
        <w:ind w:left="1920" w:right="425" w:hanging="504"/>
        <w:jc w:val="both"/>
        <w:rPr>
          <w:rFonts w:ascii="Times New Roman" w:hAnsi="Times New Roman"/>
          <w:b/>
          <w:sz w:val="22"/>
        </w:rPr>
      </w:pPr>
      <w:bookmarkStart w:id="2" w:name="_bookmark2"/>
      <w:bookmarkEnd w:id="2"/>
      <w:r>
        <w:rPr>
          <w:sz w:val="22"/>
        </w:rPr>
        <w:t>empresa, isoladamente ou em consórcio, responsável pela elaboração do projeto básico ou do projeto executivo, ou empresa da qual o autor do projeto seja dirigente, gerente, controlador,</w:t>
      </w:r>
      <w:r>
        <w:rPr>
          <w:spacing w:val="-2"/>
          <w:sz w:val="22"/>
        </w:rPr>
        <w:t xml:space="preserve"> </w:t>
      </w:r>
      <w:r>
        <w:rPr>
          <w:sz w:val="22"/>
        </w:rPr>
        <w:t>acionista</w:t>
      </w:r>
      <w:r>
        <w:rPr>
          <w:spacing w:val="-5"/>
          <w:sz w:val="22"/>
        </w:rPr>
        <w:t xml:space="preserve"> </w:t>
      </w:r>
      <w:r>
        <w:rPr>
          <w:sz w:val="22"/>
        </w:rPr>
        <w:t>ou detentor</w:t>
      </w:r>
      <w:r>
        <w:rPr>
          <w:spacing w:val="-2"/>
          <w:sz w:val="22"/>
        </w:rPr>
        <w:t xml:space="preserve"> </w:t>
      </w:r>
      <w:r>
        <w:rPr>
          <w:sz w:val="22"/>
        </w:rPr>
        <w:t>de</w:t>
      </w:r>
      <w:r>
        <w:rPr>
          <w:spacing w:val="-2"/>
          <w:sz w:val="22"/>
        </w:rPr>
        <w:t xml:space="preserve"> </w:t>
      </w:r>
      <w:r>
        <w:rPr>
          <w:sz w:val="22"/>
        </w:rPr>
        <w:t>mais de</w:t>
      </w:r>
      <w:r>
        <w:rPr>
          <w:spacing w:val="-4"/>
          <w:sz w:val="22"/>
        </w:rPr>
        <w:t xml:space="preserve"> </w:t>
      </w:r>
      <w:r>
        <w:rPr>
          <w:sz w:val="22"/>
        </w:rPr>
        <w:t>5%</w:t>
      </w:r>
      <w:r>
        <w:rPr>
          <w:spacing w:val="-1"/>
          <w:sz w:val="22"/>
        </w:rPr>
        <w:t xml:space="preserve"> </w:t>
      </w:r>
      <w:r>
        <w:rPr>
          <w:sz w:val="22"/>
        </w:rPr>
        <w:t>(cinco</w:t>
      </w:r>
      <w:r>
        <w:rPr>
          <w:spacing w:val="-1"/>
          <w:sz w:val="22"/>
        </w:rPr>
        <w:t xml:space="preserve"> </w:t>
      </w:r>
      <w:r>
        <w:rPr>
          <w:sz w:val="22"/>
        </w:rPr>
        <w:t>por</w:t>
      </w:r>
      <w:r>
        <w:rPr>
          <w:spacing w:val="-2"/>
          <w:sz w:val="22"/>
        </w:rPr>
        <w:t xml:space="preserve"> </w:t>
      </w:r>
      <w:r>
        <w:rPr>
          <w:sz w:val="22"/>
        </w:rPr>
        <w:t>cento)</w:t>
      </w:r>
      <w:r>
        <w:rPr>
          <w:spacing w:val="-2"/>
          <w:sz w:val="22"/>
        </w:rPr>
        <w:t xml:space="preserve"> </w:t>
      </w:r>
      <w:r>
        <w:rPr>
          <w:sz w:val="22"/>
        </w:rPr>
        <w:t>do</w:t>
      </w:r>
      <w:r>
        <w:rPr>
          <w:spacing w:val="-1"/>
          <w:sz w:val="22"/>
        </w:rPr>
        <w:t xml:space="preserve"> </w:t>
      </w:r>
      <w:r>
        <w:rPr>
          <w:sz w:val="22"/>
        </w:rPr>
        <w:t>capital</w:t>
      </w:r>
      <w:r>
        <w:rPr>
          <w:spacing w:val="-2"/>
          <w:sz w:val="22"/>
        </w:rPr>
        <w:t xml:space="preserve"> </w:t>
      </w:r>
      <w:r>
        <w:rPr>
          <w:sz w:val="22"/>
        </w:rPr>
        <w:t>com direito a</w:t>
      </w:r>
      <w:r>
        <w:rPr>
          <w:spacing w:val="-2"/>
          <w:sz w:val="22"/>
        </w:rPr>
        <w:t xml:space="preserve"> </w:t>
      </w:r>
      <w:r>
        <w:rPr>
          <w:sz w:val="22"/>
        </w:rPr>
        <w:t>voto,</w:t>
      </w:r>
      <w:r>
        <w:rPr>
          <w:spacing w:val="-5"/>
          <w:sz w:val="22"/>
        </w:rPr>
        <w:t xml:space="preserve"> </w:t>
      </w:r>
      <w:r>
        <w:rPr>
          <w:sz w:val="22"/>
        </w:rPr>
        <w:t>responsável</w:t>
      </w:r>
      <w:r>
        <w:rPr>
          <w:spacing w:val="-5"/>
          <w:sz w:val="22"/>
        </w:rPr>
        <w:t xml:space="preserve"> </w:t>
      </w:r>
      <w:r>
        <w:rPr>
          <w:sz w:val="22"/>
        </w:rPr>
        <w:t>técnico</w:t>
      </w:r>
      <w:r>
        <w:rPr>
          <w:spacing w:val="-4"/>
          <w:sz w:val="22"/>
        </w:rPr>
        <w:t xml:space="preserve"> </w:t>
      </w:r>
      <w:r>
        <w:rPr>
          <w:sz w:val="22"/>
        </w:rPr>
        <w:t>ou</w:t>
      </w:r>
      <w:r>
        <w:rPr>
          <w:spacing w:val="-6"/>
          <w:sz w:val="22"/>
        </w:rPr>
        <w:t xml:space="preserve"> </w:t>
      </w:r>
      <w:r>
        <w:rPr>
          <w:sz w:val="22"/>
        </w:rPr>
        <w:t>subcontratado,</w:t>
      </w:r>
      <w:r>
        <w:rPr>
          <w:spacing w:val="-5"/>
          <w:sz w:val="22"/>
        </w:rPr>
        <w:t xml:space="preserve"> </w:t>
      </w:r>
      <w:r>
        <w:rPr>
          <w:sz w:val="22"/>
        </w:rPr>
        <w:t>quando</w:t>
      </w:r>
      <w:r>
        <w:rPr>
          <w:spacing w:val="-4"/>
          <w:sz w:val="22"/>
        </w:rPr>
        <w:t xml:space="preserve"> </w:t>
      </w:r>
      <w:r>
        <w:rPr>
          <w:sz w:val="22"/>
        </w:rPr>
        <w:t>a</w:t>
      </w:r>
      <w:r>
        <w:rPr>
          <w:spacing w:val="-2"/>
          <w:sz w:val="22"/>
        </w:rPr>
        <w:t xml:space="preserve"> </w:t>
      </w:r>
      <w:r>
        <w:rPr>
          <w:sz w:val="22"/>
        </w:rPr>
        <w:t>licitação</w:t>
      </w:r>
      <w:r>
        <w:rPr>
          <w:spacing w:val="-4"/>
          <w:sz w:val="22"/>
        </w:rPr>
        <w:t xml:space="preserve"> </w:t>
      </w:r>
      <w:r>
        <w:rPr>
          <w:sz w:val="22"/>
        </w:rPr>
        <w:t>versar</w:t>
      </w:r>
      <w:r>
        <w:rPr>
          <w:spacing w:val="-5"/>
          <w:sz w:val="22"/>
        </w:rPr>
        <w:t xml:space="preserve"> </w:t>
      </w:r>
      <w:r>
        <w:rPr>
          <w:sz w:val="22"/>
        </w:rPr>
        <w:t>sobre</w:t>
      </w:r>
      <w:r>
        <w:rPr>
          <w:spacing w:val="-2"/>
          <w:sz w:val="22"/>
        </w:rPr>
        <w:t xml:space="preserve"> </w:t>
      </w:r>
      <w:r>
        <w:rPr>
          <w:sz w:val="22"/>
        </w:rPr>
        <w:t>serviços</w:t>
      </w:r>
      <w:r>
        <w:rPr>
          <w:spacing w:val="-4"/>
          <w:sz w:val="22"/>
        </w:rPr>
        <w:t xml:space="preserve"> </w:t>
      </w:r>
      <w:r>
        <w:rPr>
          <w:sz w:val="22"/>
        </w:rPr>
        <w:t>ou fornecimento de bens a ela necessários;</w:t>
      </w:r>
    </w:p>
    <w:p w14:paraId="5575CFE9">
      <w:pPr>
        <w:pStyle w:val="8"/>
        <w:numPr>
          <w:ilvl w:val="2"/>
          <w:numId w:val="1"/>
        </w:numPr>
        <w:tabs>
          <w:tab w:val="left" w:pos="1920"/>
        </w:tabs>
        <w:spacing w:before="122" w:after="0" w:line="357" w:lineRule="auto"/>
        <w:ind w:left="1920" w:right="430" w:hanging="504"/>
        <w:jc w:val="both"/>
        <w:rPr>
          <w:rFonts w:ascii="Times New Roman" w:hAnsi="Times New Roman"/>
          <w:b/>
          <w:sz w:val="22"/>
        </w:rPr>
      </w:pPr>
      <w:bookmarkStart w:id="3" w:name="_bookmark3"/>
      <w:bookmarkEnd w:id="3"/>
      <w:r>
        <w:rPr>
          <w:sz w:val="22"/>
        </w:rPr>
        <w:t>pessoa física ou jurídica que se encontre, ao tempo da licitação, impossibilitada de participar da licitação em decorrência de sanção que lhe foi imposta;</w:t>
      </w:r>
    </w:p>
    <w:p w14:paraId="1391960E">
      <w:pPr>
        <w:pStyle w:val="8"/>
        <w:numPr>
          <w:ilvl w:val="2"/>
          <w:numId w:val="1"/>
        </w:numPr>
        <w:tabs>
          <w:tab w:val="left" w:pos="1920"/>
        </w:tabs>
        <w:spacing w:before="124" w:after="0" w:line="360" w:lineRule="auto"/>
        <w:ind w:left="1920" w:right="423" w:hanging="504"/>
        <w:jc w:val="both"/>
        <w:rPr>
          <w:rFonts w:ascii="Times New Roman" w:hAnsi="Times New Roman"/>
          <w:b/>
          <w:sz w:val="22"/>
        </w:rPr>
      </w:pPr>
      <w:r>
        <w:rPr>
          <w:sz w:val="22"/>
        </w:rPr>
        <w:t>aquele que mantenha vínculo de natureza técnica, comercial, econômica, financeira, trabalhista</w:t>
      </w:r>
      <w:r>
        <w:rPr>
          <w:spacing w:val="-11"/>
          <w:sz w:val="22"/>
        </w:rPr>
        <w:t xml:space="preserve"> </w:t>
      </w:r>
      <w:r>
        <w:rPr>
          <w:sz w:val="22"/>
        </w:rPr>
        <w:t>ou</w:t>
      </w:r>
      <w:r>
        <w:rPr>
          <w:spacing w:val="-10"/>
          <w:sz w:val="22"/>
        </w:rPr>
        <w:t xml:space="preserve"> </w:t>
      </w:r>
      <w:r>
        <w:rPr>
          <w:sz w:val="22"/>
        </w:rPr>
        <w:t>civil</w:t>
      </w:r>
      <w:r>
        <w:rPr>
          <w:spacing w:val="-10"/>
          <w:sz w:val="22"/>
        </w:rPr>
        <w:t xml:space="preserve"> </w:t>
      </w:r>
      <w:r>
        <w:rPr>
          <w:sz w:val="22"/>
        </w:rPr>
        <w:t>com</w:t>
      </w:r>
      <w:r>
        <w:rPr>
          <w:spacing w:val="-10"/>
          <w:sz w:val="22"/>
        </w:rPr>
        <w:t xml:space="preserve"> </w:t>
      </w:r>
      <w:r>
        <w:rPr>
          <w:sz w:val="22"/>
        </w:rPr>
        <w:t>dirigente</w:t>
      </w:r>
      <w:r>
        <w:rPr>
          <w:spacing w:val="-9"/>
          <w:sz w:val="22"/>
        </w:rPr>
        <w:t xml:space="preserve"> </w:t>
      </w:r>
      <w:r>
        <w:rPr>
          <w:sz w:val="22"/>
        </w:rPr>
        <w:t>do</w:t>
      </w:r>
      <w:r>
        <w:rPr>
          <w:spacing w:val="-10"/>
          <w:sz w:val="22"/>
        </w:rPr>
        <w:t xml:space="preserve"> </w:t>
      </w:r>
      <w:r>
        <w:rPr>
          <w:sz w:val="22"/>
        </w:rPr>
        <w:t>órgão</w:t>
      </w:r>
      <w:r>
        <w:rPr>
          <w:spacing w:val="-11"/>
          <w:sz w:val="22"/>
        </w:rPr>
        <w:t xml:space="preserve"> </w:t>
      </w:r>
      <w:r>
        <w:rPr>
          <w:sz w:val="22"/>
        </w:rPr>
        <w:t>ou</w:t>
      </w:r>
      <w:r>
        <w:rPr>
          <w:spacing w:val="-12"/>
          <w:sz w:val="22"/>
        </w:rPr>
        <w:t xml:space="preserve"> </w:t>
      </w:r>
      <w:r>
        <w:rPr>
          <w:sz w:val="22"/>
        </w:rPr>
        <w:t>entidade</w:t>
      </w:r>
      <w:r>
        <w:rPr>
          <w:spacing w:val="-9"/>
          <w:sz w:val="22"/>
        </w:rPr>
        <w:t xml:space="preserve"> </w:t>
      </w:r>
      <w:r>
        <w:rPr>
          <w:sz w:val="22"/>
        </w:rPr>
        <w:t>contratante</w:t>
      </w:r>
      <w:r>
        <w:rPr>
          <w:spacing w:val="-11"/>
          <w:sz w:val="22"/>
        </w:rPr>
        <w:t xml:space="preserve"> </w:t>
      </w:r>
      <w:r>
        <w:rPr>
          <w:sz w:val="22"/>
        </w:rPr>
        <w:t>ou</w:t>
      </w:r>
      <w:r>
        <w:rPr>
          <w:spacing w:val="-10"/>
          <w:sz w:val="22"/>
        </w:rPr>
        <w:t xml:space="preserve"> </w:t>
      </w:r>
      <w:r>
        <w:rPr>
          <w:sz w:val="22"/>
        </w:rPr>
        <w:t>com</w:t>
      </w:r>
      <w:r>
        <w:rPr>
          <w:spacing w:val="-9"/>
          <w:sz w:val="22"/>
        </w:rPr>
        <w:t xml:space="preserve"> </w:t>
      </w:r>
      <w:r>
        <w:rPr>
          <w:sz w:val="22"/>
        </w:rPr>
        <w:t>agente</w:t>
      </w:r>
      <w:r>
        <w:rPr>
          <w:spacing w:val="-9"/>
          <w:sz w:val="22"/>
        </w:rPr>
        <w:t xml:space="preserve"> </w:t>
      </w:r>
      <w:r>
        <w:rPr>
          <w:sz w:val="22"/>
        </w:rPr>
        <w:t>público que desempenhe</w:t>
      </w:r>
      <w:r>
        <w:rPr>
          <w:spacing w:val="-2"/>
          <w:sz w:val="22"/>
        </w:rPr>
        <w:t xml:space="preserve"> </w:t>
      </w:r>
      <w:r>
        <w:rPr>
          <w:sz w:val="22"/>
        </w:rPr>
        <w:t>função</w:t>
      </w:r>
      <w:r>
        <w:rPr>
          <w:spacing w:val="-1"/>
          <w:sz w:val="22"/>
        </w:rPr>
        <w:t xml:space="preserve"> </w:t>
      </w:r>
      <w:r>
        <w:rPr>
          <w:sz w:val="22"/>
        </w:rPr>
        <w:t>na licitação</w:t>
      </w:r>
      <w:r>
        <w:rPr>
          <w:spacing w:val="-1"/>
          <w:sz w:val="22"/>
        </w:rPr>
        <w:t xml:space="preserve"> </w:t>
      </w:r>
      <w:r>
        <w:rPr>
          <w:sz w:val="22"/>
        </w:rPr>
        <w:t>ou atue na</w:t>
      </w:r>
      <w:r>
        <w:rPr>
          <w:spacing w:val="-2"/>
          <w:sz w:val="22"/>
        </w:rPr>
        <w:t xml:space="preserve"> </w:t>
      </w:r>
      <w:r>
        <w:rPr>
          <w:sz w:val="22"/>
        </w:rPr>
        <w:t>fiscalização</w:t>
      </w:r>
      <w:r>
        <w:rPr>
          <w:spacing w:val="-2"/>
          <w:sz w:val="22"/>
        </w:rPr>
        <w:t xml:space="preserve"> </w:t>
      </w:r>
      <w:r>
        <w:rPr>
          <w:sz w:val="22"/>
        </w:rPr>
        <w:t>ou na</w:t>
      </w:r>
      <w:r>
        <w:rPr>
          <w:spacing w:val="-2"/>
          <w:sz w:val="22"/>
        </w:rPr>
        <w:t xml:space="preserve"> </w:t>
      </w:r>
      <w:r>
        <w:rPr>
          <w:sz w:val="22"/>
        </w:rPr>
        <w:t>gestão do contrato,</w:t>
      </w:r>
      <w:r>
        <w:rPr>
          <w:spacing w:val="-5"/>
          <w:sz w:val="22"/>
        </w:rPr>
        <w:t xml:space="preserve"> </w:t>
      </w:r>
      <w:r>
        <w:rPr>
          <w:sz w:val="22"/>
        </w:rPr>
        <w:t>ou que</w:t>
      </w:r>
      <w:r>
        <w:rPr>
          <w:spacing w:val="-6"/>
          <w:sz w:val="22"/>
        </w:rPr>
        <w:t xml:space="preserve"> </w:t>
      </w:r>
      <w:r>
        <w:rPr>
          <w:sz w:val="22"/>
        </w:rPr>
        <w:t>deles</w:t>
      </w:r>
      <w:r>
        <w:rPr>
          <w:spacing w:val="-6"/>
          <w:sz w:val="22"/>
        </w:rPr>
        <w:t xml:space="preserve"> </w:t>
      </w:r>
      <w:r>
        <w:rPr>
          <w:sz w:val="22"/>
        </w:rPr>
        <w:t>seja</w:t>
      </w:r>
      <w:r>
        <w:rPr>
          <w:spacing w:val="-9"/>
          <w:sz w:val="22"/>
        </w:rPr>
        <w:t xml:space="preserve"> </w:t>
      </w:r>
      <w:r>
        <w:rPr>
          <w:sz w:val="22"/>
        </w:rPr>
        <w:t>cônjuge,</w:t>
      </w:r>
      <w:r>
        <w:rPr>
          <w:spacing w:val="-8"/>
          <w:sz w:val="22"/>
        </w:rPr>
        <w:t xml:space="preserve"> </w:t>
      </w:r>
      <w:r>
        <w:rPr>
          <w:sz w:val="22"/>
        </w:rPr>
        <w:t>companheiro</w:t>
      </w:r>
      <w:r>
        <w:rPr>
          <w:spacing w:val="-8"/>
          <w:sz w:val="22"/>
        </w:rPr>
        <w:t xml:space="preserve"> </w:t>
      </w:r>
      <w:r>
        <w:rPr>
          <w:sz w:val="22"/>
        </w:rPr>
        <w:t>ou</w:t>
      </w:r>
      <w:r>
        <w:rPr>
          <w:spacing w:val="-7"/>
          <w:sz w:val="22"/>
        </w:rPr>
        <w:t xml:space="preserve"> </w:t>
      </w:r>
      <w:r>
        <w:rPr>
          <w:sz w:val="22"/>
        </w:rPr>
        <w:t>parente</w:t>
      </w:r>
      <w:r>
        <w:rPr>
          <w:spacing w:val="-6"/>
          <w:sz w:val="22"/>
        </w:rPr>
        <w:t xml:space="preserve"> </w:t>
      </w:r>
      <w:r>
        <w:rPr>
          <w:sz w:val="22"/>
        </w:rPr>
        <w:t>em</w:t>
      </w:r>
      <w:r>
        <w:rPr>
          <w:spacing w:val="-6"/>
          <w:sz w:val="22"/>
        </w:rPr>
        <w:t xml:space="preserve"> </w:t>
      </w:r>
      <w:r>
        <w:rPr>
          <w:sz w:val="22"/>
        </w:rPr>
        <w:t>linha</w:t>
      </w:r>
      <w:r>
        <w:rPr>
          <w:spacing w:val="-7"/>
          <w:sz w:val="22"/>
        </w:rPr>
        <w:t xml:space="preserve"> </w:t>
      </w:r>
      <w:r>
        <w:rPr>
          <w:sz w:val="22"/>
        </w:rPr>
        <w:t>reta,</w:t>
      </w:r>
      <w:r>
        <w:rPr>
          <w:spacing w:val="-6"/>
          <w:sz w:val="22"/>
        </w:rPr>
        <w:t xml:space="preserve"> </w:t>
      </w:r>
      <w:r>
        <w:rPr>
          <w:sz w:val="22"/>
        </w:rPr>
        <w:t>colateral</w:t>
      </w:r>
      <w:r>
        <w:rPr>
          <w:spacing w:val="-10"/>
          <w:sz w:val="22"/>
        </w:rPr>
        <w:t xml:space="preserve"> </w:t>
      </w:r>
      <w:r>
        <w:rPr>
          <w:sz w:val="22"/>
        </w:rPr>
        <w:t>ou</w:t>
      </w:r>
      <w:r>
        <w:rPr>
          <w:spacing w:val="-7"/>
          <w:sz w:val="22"/>
        </w:rPr>
        <w:t xml:space="preserve"> </w:t>
      </w:r>
      <w:r>
        <w:rPr>
          <w:sz w:val="22"/>
        </w:rPr>
        <w:t>por</w:t>
      </w:r>
      <w:r>
        <w:rPr>
          <w:spacing w:val="-9"/>
          <w:sz w:val="22"/>
        </w:rPr>
        <w:t xml:space="preserve"> </w:t>
      </w:r>
      <w:r>
        <w:rPr>
          <w:sz w:val="22"/>
        </w:rPr>
        <w:t>afinidade, até o terceiro grau;</w:t>
      </w:r>
    </w:p>
    <w:p w14:paraId="3D3E52D1">
      <w:pPr>
        <w:pStyle w:val="8"/>
        <w:numPr>
          <w:ilvl w:val="2"/>
          <w:numId w:val="1"/>
        </w:numPr>
        <w:tabs>
          <w:tab w:val="left" w:pos="1920"/>
        </w:tabs>
        <w:spacing w:before="122" w:after="0" w:line="357" w:lineRule="auto"/>
        <w:ind w:left="1920" w:right="428" w:hanging="504"/>
        <w:jc w:val="both"/>
        <w:rPr>
          <w:rFonts w:ascii="Times New Roman" w:hAnsi="Times New Roman"/>
          <w:b/>
          <w:sz w:val="22"/>
        </w:rPr>
      </w:pPr>
      <w:r>
        <w:rPr>
          <w:sz w:val="22"/>
        </w:rPr>
        <w:t>empresas controladoras, controladas ou coligadas, nos termos da Lei nº 6.404, de 15 de dezembro de 1976, concorrendo entre si;</w:t>
      </w:r>
    </w:p>
    <w:p w14:paraId="6E91B39F">
      <w:pPr>
        <w:pStyle w:val="8"/>
        <w:numPr>
          <w:ilvl w:val="2"/>
          <w:numId w:val="1"/>
        </w:numPr>
        <w:tabs>
          <w:tab w:val="left" w:pos="1920"/>
        </w:tabs>
        <w:spacing w:before="124" w:after="0" w:line="360" w:lineRule="auto"/>
        <w:ind w:left="1920" w:right="429" w:hanging="504"/>
        <w:jc w:val="both"/>
        <w:rPr>
          <w:rFonts w:ascii="Times New Roman" w:hAnsi="Times New Roman"/>
          <w:b/>
          <w:sz w:val="22"/>
        </w:rPr>
      </w:pPr>
      <w:r>
        <w:rPr>
          <w:sz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447238">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4B79A665">
      <w:pPr>
        <w:pStyle w:val="6"/>
        <w:jc w:val="left"/>
      </w:pPr>
    </w:p>
    <w:p w14:paraId="06BE8C05">
      <w:pPr>
        <w:pStyle w:val="6"/>
        <w:spacing w:before="257"/>
        <w:jc w:val="left"/>
      </w:pPr>
    </w:p>
    <w:p w14:paraId="15F59B84">
      <w:pPr>
        <w:pStyle w:val="8"/>
        <w:numPr>
          <w:ilvl w:val="2"/>
          <w:numId w:val="1"/>
        </w:numPr>
        <w:tabs>
          <w:tab w:val="left" w:pos="1920"/>
          <w:tab w:val="left" w:pos="2407"/>
        </w:tabs>
        <w:spacing w:before="0" w:after="0" w:line="360" w:lineRule="auto"/>
        <w:ind w:left="1920" w:right="425" w:hanging="504"/>
        <w:jc w:val="both"/>
        <w:rPr>
          <w:rFonts w:ascii="Times New Roman" w:hAnsi="Times New Roman"/>
          <w:b/>
          <w:sz w:val="22"/>
        </w:rPr>
      </w:pPr>
      <w:r>
        <w:rPr>
          <w:sz w:val="22"/>
        </w:rPr>
        <w:t>Organizações</w:t>
      </w:r>
      <w:r>
        <w:rPr>
          <w:spacing w:val="40"/>
          <w:sz w:val="22"/>
        </w:rPr>
        <w:t xml:space="preserve"> </w:t>
      </w:r>
      <w:r>
        <w:rPr>
          <w:sz w:val="22"/>
        </w:rPr>
        <w:t>da</w:t>
      </w:r>
      <w:r>
        <w:rPr>
          <w:spacing w:val="40"/>
          <w:sz w:val="22"/>
        </w:rPr>
        <w:t xml:space="preserve"> </w:t>
      </w:r>
      <w:r>
        <w:rPr>
          <w:sz w:val="22"/>
        </w:rPr>
        <w:t>Sociedade</w:t>
      </w:r>
      <w:r>
        <w:rPr>
          <w:spacing w:val="40"/>
          <w:sz w:val="22"/>
        </w:rPr>
        <w:t xml:space="preserve"> </w:t>
      </w:r>
      <w:r>
        <w:rPr>
          <w:sz w:val="22"/>
        </w:rPr>
        <w:t>Civil</w:t>
      </w:r>
      <w:r>
        <w:rPr>
          <w:spacing w:val="40"/>
          <w:sz w:val="22"/>
        </w:rPr>
        <w:t xml:space="preserve"> </w:t>
      </w:r>
      <w:r>
        <w:rPr>
          <w:sz w:val="22"/>
        </w:rPr>
        <w:t>de</w:t>
      </w:r>
      <w:r>
        <w:rPr>
          <w:spacing w:val="40"/>
          <w:sz w:val="22"/>
        </w:rPr>
        <w:t xml:space="preserve"> </w:t>
      </w:r>
      <w:r>
        <w:rPr>
          <w:sz w:val="22"/>
        </w:rPr>
        <w:t>Interesse</w:t>
      </w:r>
      <w:r>
        <w:rPr>
          <w:spacing w:val="40"/>
          <w:sz w:val="22"/>
        </w:rPr>
        <w:t xml:space="preserve"> </w:t>
      </w:r>
      <w:r>
        <w:rPr>
          <w:sz w:val="22"/>
        </w:rPr>
        <w:t>Público</w:t>
      </w:r>
      <w:r>
        <w:rPr>
          <w:spacing w:val="40"/>
          <w:sz w:val="22"/>
        </w:rPr>
        <w:t xml:space="preserve"> </w:t>
      </w:r>
      <w:r>
        <w:rPr>
          <w:sz w:val="22"/>
        </w:rPr>
        <w:t>-</w:t>
      </w:r>
      <w:r>
        <w:rPr>
          <w:spacing w:val="40"/>
          <w:sz w:val="22"/>
        </w:rPr>
        <w:t xml:space="preserve"> </w:t>
      </w:r>
      <w:r>
        <w:rPr>
          <w:sz w:val="22"/>
        </w:rPr>
        <w:t>OSCIP,</w:t>
      </w:r>
      <w:r>
        <w:rPr>
          <w:spacing w:val="40"/>
          <w:sz w:val="22"/>
        </w:rPr>
        <w:t xml:space="preserve"> </w:t>
      </w:r>
      <w:r>
        <w:rPr>
          <w:sz w:val="22"/>
        </w:rPr>
        <w:t>atuando</w:t>
      </w:r>
      <w:r>
        <w:rPr>
          <w:spacing w:val="40"/>
          <w:sz w:val="22"/>
        </w:rPr>
        <w:t xml:space="preserve"> </w:t>
      </w:r>
      <w:r>
        <w:rPr>
          <w:sz w:val="22"/>
        </w:rPr>
        <w:t xml:space="preserve">nessa </w:t>
      </w:r>
      <w:r>
        <w:rPr>
          <w:spacing w:val="-2"/>
          <w:sz w:val="22"/>
        </w:rPr>
        <w:t>condição;</w:t>
      </w:r>
    </w:p>
    <w:p w14:paraId="4EBC2156">
      <w:pPr>
        <w:pStyle w:val="8"/>
        <w:numPr>
          <w:ilvl w:val="1"/>
          <w:numId w:val="1"/>
        </w:numPr>
        <w:tabs>
          <w:tab w:val="left" w:pos="1272"/>
          <w:tab w:val="left" w:pos="1276"/>
        </w:tabs>
        <w:spacing w:before="120" w:after="0" w:line="360" w:lineRule="auto"/>
        <w:ind w:left="1276" w:right="420" w:hanging="428"/>
        <w:jc w:val="both"/>
        <w:rPr>
          <w:b/>
          <w:sz w:val="22"/>
        </w:rPr>
      </w:pPr>
      <w:bookmarkStart w:id="4" w:name="_bookmark4"/>
      <w:bookmarkEnd w:id="4"/>
      <w:r>
        <w:rPr>
          <w:sz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w:t>
      </w:r>
      <w:r>
        <w:rPr>
          <w:spacing w:val="-4"/>
          <w:sz w:val="22"/>
        </w:rPr>
        <w:t xml:space="preserve"> </w:t>
      </w:r>
      <w:r>
        <w:rPr>
          <w:sz w:val="22"/>
        </w:rPr>
        <w:t>da</w:t>
      </w:r>
      <w:r>
        <w:rPr>
          <w:spacing w:val="-4"/>
          <w:sz w:val="22"/>
        </w:rPr>
        <w:t xml:space="preserve"> </w:t>
      </w:r>
      <w:r>
        <w:rPr>
          <w:sz w:val="22"/>
        </w:rPr>
        <w:t>legislação</w:t>
      </w:r>
      <w:r>
        <w:rPr>
          <w:spacing w:val="-3"/>
          <w:sz w:val="22"/>
        </w:rPr>
        <w:t xml:space="preserve"> </w:t>
      </w:r>
      <w:r>
        <w:rPr>
          <w:sz w:val="22"/>
        </w:rPr>
        <w:t>que</w:t>
      </w:r>
      <w:r>
        <w:rPr>
          <w:spacing w:val="-1"/>
          <w:sz w:val="22"/>
        </w:rPr>
        <w:t xml:space="preserve"> </w:t>
      </w:r>
      <w:r>
        <w:rPr>
          <w:sz w:val="22"/>
        </w:rPr>
        <w:t>disciplina</w:t>
      </w:r>
      <w:r>
        <w:rPr>
          <w:spacing w:val="-1"/>
          <w:sz w:val="22"/>
        </w:rPr>
        <w:t xml:space="preserve"> </w:t>
      </w:r>
      <w:r>
        <w:rPr>
          <w:sz w:val="22"/>
        </w:rPr>
        <w:t>a</w:t>
      </w:r>
      <w:r>
        <w:rPr>
          <w:spacing w:val="-3"/>
          <w:sz w:val="22"/>
        </w:rPr>
        <w:t xml:space="preserve"> </w:t>
      </w:r>
      <w:r>
        <w:rPr>
          <w:sz w:val="22"/>
        </w:rPr>
        <w:t>matéria,</w:t>
      </w:r>
      <w:r>
        <w:rPr>
          <w:spacing w:val="-4"/>
          <w:sz w:val="22"/>
        </w:rPr>
        <w:t xml:space="preserve"> </w:t>
      </w:r>
      <w:r>
        <w:rPr>
          <w:sz w:val="22"/>
        </w:rPr>
        <w:t>conforme</w:t>
      </w:r>
      <w:r>
        <w:rPr>
          <w:spacing w:val="-1"/>
          <w:sz w:val="22"/>
        </w:rPr>
        <w:t xml:space="preserve"> </w:t>
      </w:r>
      <w:r>
        <w:rPr>
          <w:sz w:val="22"/>
        </w:rPr>
        <w:t>§</w:t>
      </w:r>
      <w:r>
        <w:rPr>
          <w:spacing w:val="-5"/>
          <w:sz w:val="22"/>
        </w:rPr>
        <w:t xml:space="preserve"> </w:t>
      </w:r>
      <w:r>
        <w:rPr>
          <w:sz w:val="22"/>
        </w:rPr>
        <w:t>1º</w:t>
      </w:r>
      <w:r>
        <w:rPr>
          <w:spacing w:val="-3"/>
          <w:sz w:val="22"/>
        </w:rPr>
        <w:t xml:space="preserve"> </w:t>
      </w:r>
      <w:r>
        <w:rPr>
          <w:sz w:val="22"/>
        </w:rPr>
        <w:t>do</w:t>
      </w:r>
      <w:r>
        <w:rPr>
          <w:spacing w:val="-3"/>
          <w:sz w:val="22"/>
        </w:rPr>
        <w:t xml:space="preserve"> </w:t>
      </w:r>
      <w:r>
        <w:rPr>
          <w:sz w:val="22"/>
        </w:rPr>
        <w:t>art.</w:t>
      </w:r>
      <w:r>
        <w:rPr>
          <w:spacing w:val="-4"/>
          <w:sz w:val="22"/>
        </w:rPr>
        <w:t xml:space="preserve"> </w:t>
      </w:r>
      <w:r>
        <w:rPr>
          <w:sz w:val="22"/>
        </w:rPr>
        <w:t>9º</w:t>
      </w:r>
      <w:r>
        <w:rPr>
          <w:spacing w:val="-1"/>
          <w:sz w:val="22"/>
        </w:rPr>
        <w:t xml:space="preserve"> </w:t>
      </w:r>
      <w:r>
        <w:rPr>
          <w:sz w:val="22"/>
        </w:rPr>
        <w:t>da</w:t>
      </w:r>
      <w:r>
        <w:rPr>
          <w:spacing w:val="-4"/>
          <w:sz w:val="22"/>
        </w:rPr>
        <w:t xml:space="preserve"> </w:t>
      </w:r>
      <w:r>
        <w:rPr>
          <w:sz w:val="22"/>
        </w:rPr>
        <w:t>Lei nº</w:t>
      </w:r>
      <w:r>
        <w:rPr>
          <w:spacing w:val="-5"/>
          <w:sz w:val="22"/>
        </w:rPr>
        <w:t xml:space="preserve"> </w:t>
      </w:r>
      <w:r>
        <w:rPr>
          <w:sz w:val="22"/>
        </w:rPr>
        <w:t>14.133,</w:t>
      </w:r>
      <w:r>
        <w:rPr>
          <w:spacing w:val="-4"/>
          <w:sz w:val="22"/>
        </w:rPr>
        <w:t xml:space="preserve"> </w:t>
      </w:r>
      <w:r>
        <w:rPr>
          <w:sz w:val="22"/>
        </w:rPr>
        <w:t>de</w:t>
      </w:r>
      <w:r>
        <w:rPr>
          <w:spacing w:val="-3"/>
          <w:sz w:val="22"/>
        </w:rPr>
        <w:t xml:space="preserve"> </w:t>
      </w:r>
      <w:r>
        <w:rPr>
          <w:sz w:val="22"/>
        </w:rPr>
        <w:t>2021.</w:t>
      </w:r>
    </w:p>
    <w:p w14:paraId="1F3EE8CC">
      <w:pPr>
        <w:pStyle w:val="8"/>
        <w:numPr>
          <w:ilvl w:val="1"/>
          <w:numId w:val="1"/>
        </w:numPr>
        <w:tabs>
          <w:tab w:val="left" w:pos="1272"/>
          <w:tab w:val="left" w:pos="1276"/>
        </w:tabs>
        <w:spacing w:before="120" w:after="0" w:line="360" w:lineRule="auto"/>
        <w:ind w:left="1276" w:right="423" w:hanging="428"/>
        <w:jc w:val="both"/>
        <w:rPr>
          <w:b/>
          <w:sz w:val="22"/>
        </w:rPr>
      </w:pPr>
      <w:r>
        <w:rPr>
          <w:sz w:val="22"/>
        </w:rPr>
        <w:t xml:space="preserve">O impedimento de que trata o item </w:t>
      </w:r>
      <w:r>
        <w:fldChar w:fldCharType="begin"/>
      </w:r>
      <w:r>
        <w:instrText xml:space="preserve"> HYPERLINK \l "_bookmark3" </w:instrText>
      </w:r>
      <w:r>
        <w:fldChar w:fldCharType="separate"/>
      </w:r>
      <w:r>
        <w:rPr>
          <w:sz w:val="22"/>
        </w:rPr>
        <w:t>3.7.6</w:t>
      </w:r>
      <w:r>
        <w:rPr>
          <w:sz w:val="22"/>
        </w:rPr>
        <w:fldChar w:fldCharType="end"/>
      </w:r>
      <w:r>
        <w:rPr>
          <w:sz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C795F12">
      <w:pPr>
        <w:pStyle w:val="8"/>
        <w:numPr>
          <w:ilvl w:val="1"/>
          <w:numId w:val="1"/>
        </w:numPr>
        <w:tabs>
          <w:tab w:val="left" w:pos="1276"/>
          <w:tab w:val="left" w:pos="1694"/>
        </w:tabs>
        <w:spacing w:before="122" w:after="0" w:line="360" w:lineRule="auto"/>
        <w:ind w:left="1276" w:right="421" w:hanging="428"/>
        <w:jc w:val="both"/>
        <w:rPr>
          <w:b/>
          <w:sz w:val="22"/>
        </w:rPr>
      </w:pPr>
      <w:r>
        <w:rPr>
          <w:sz w:val="22"/>
        </w:rPr>
        <w:t>A critério da Administração e exclusivamente a seu serviço, o autor dos projetos e a empresa a que</w:t>
      </w:r>
      <w:r>
        <w:rPr>
          <w:spacing w:val="-3"/>
          <w:sz w:val="22"/>
        </w:rPr>
        <w:t xml:space="preserve"> </w:t>
      </w:r>
      <w:r>
        <w:rPr>
          <w:sz w:val="22"/>
        </w:rPr>
        <w:t>se</w:t>
      </w:r>
      <w:r>
        <w:rPr>
          <w:spacing w:val="-7"/>
          <w:sz w:val="22"/>
        </w:rPr>
        <w:t xml:space="preserve"> </w:t>
      </w:r>
      <w:r>
        <w:rPr>
          <w:sz w:val="22"/>
        </w:rPr>
        <w:t>referem</w:t>
      </w:r>
      <w:r>
        <w:rPr>
          <w:spacing w:val="-6"/>
          <w:sz w:val="22"/>
        </w:rPr>
        <w:t xml:space="preserve"> </w:t>
      </w:r>
      <w:r>
        <w:rPr>
          <w:sz w:val="22"/>
        </w:rPr>
        <w:t>os</w:t>
      </w:r>
      <w:r>
        <w:rPr>
          <w:spacing w:val="-5"/>
          <w:sz w:val="22"/>
        </w:rPr>
        <w:t xml:space="preserve"> </w:t>
      </w:r>
      <w:r>
        <w:rPr>
          <w:sz w:val="22"/>
        </w:rPr>
        <w:t>itens</w:t>
      </w:r>
      <w:r>
        <w:rPr>
          <w:spacing w:val="-6"/>
          <w:sz w:val="22"/>
        </w:rPr>
        <w:t xml:space="preserve"> </w:t>
      </w:r>
      <w:r>
        <w:fldChar w:fldCharType="begin"/>
      </w:r>
      <w:r>
        <w:instrText xml:space="preserve"> HYPERLINK \l "_bookmark1" </w:instrText>
      </w:r>
      <w:r>
        <w:fldChar w:fldCharType="separate"/>
      </w:r>
      <w:r>
        <w:rPr>
          <w:sz w:val="22"/>
        </w:rPr>
        <w:t>3.7.4</w:t>
      </w:r>
      <w:r>
        <w:rPr>
          <w:sz w:val="22"/>
        </w:rPr>
        <w:fldChar w:fldCharType="end"/>
      </w:r>
      <w:r>
        <w:rPr>
          <w:spacing w:val="-6"/>
          <w:sz w:val="22"/>
        </w:rPr>
        <w:t xml:space="preserve"> </w:t>
      </w:r>
      <w:r>
        <w:rPr>
          <w:sz w:val="22"/>
        </w:rPr>
        <w:t>e</w:t>
      </w:r>
      <w:r>
        <w:rPr>
          <w:spacing w:val="-7"/>
          <w:sz w:val="22"/>
        </w:rPr>
        <w:t xml:space="preserve"> </w:t>
      </w:r>
      <w:r>
        <w:fldChar w:fldCharType="begin"/>
      </w:r>
      <w:r>
        <w:instrText xml:space="preserve"> HYPERLINK \l "_bookmark2" </w:instrText>
      </w:r>
      <w:r>
        <w:fldChar w:fldCharType="separate"/>
      </w:r>
      <w:r>
        <w:rPr>
          <w:sz w:val="22"/>
        </w:rPr>
        <w:t>3.7.5</w:t>
      </w:r>
      <w:r>
        <w:rPr>
          <w:sz w:val="22"/>
        </w:rPr>
        <w:fldChar w:fldCharType="end"/>
      </w:r>
      <w:r>
        <w:rPr>
          <w:spacing w:val="-6"/>
          <w:sz w:val="22"/>
        </w:rPr>
        <w:t xml:space="preserve"> </w:t>
      </w:r>
      <w:r>
        <w:rPr>
          <w:sz w:val="22"/>
        </w:rPr>
        <w:t>poderão</w:t>
      </w:r>
      <w:r>
        <w:rPr>
          <w:spacing w:val="-6"/>
          <w:sz w:val="22"/>
        </w:rPr>
        <w:t xml:space="preserve"> </w:t>
      </w:r>
      <w:r>
        <w:rPr>
          <w:sz w:val="22"/>
        </w:rPr>
        <w:t>participar</w:t>
      </w:r>
      <w:r>
        <w:rPr>
          <w:spacing w:val="-5"/>
          <w:sz w:val="22"/>
        </w:rPr>
        <w:t xml:space="preserve"> </w:t>
      </w:r>
      <w:r>
        <w:rPr>
          <w:sz w:val="22"/>
        </w:rPr>
        <w:t>no</w:t>
      </w:r>
      <w:r>
        <w:rPr>
          <w:spacing w:val="-3"/>
          <w:sz w:val="22"/>
        </w:rPr>
        <w:t xml:space="preserve"> </w:t>
      </w:r>
      <w:r>
        <w:rPr>
          <w:sz w:val="22"/>
        </w:rPr>
        <w:t>apoio</w:t>
      </w:r>
      <w:r>
        <w:rPr>
          <w:spacing w:val="-3"/>
          <w:sz w:val="22"/>
        </w:rPr>
        <w:t xml:space="preserve"> </w:t>
      </w:r>
      <w:r>
        <w:rPr>
          <w:sz w:val="22"/>
        </w:rPr>
        <w:t>das</w:t>
      </w:r>
      <w:r>
        <w:rPr>
          <w:spacing w:val="-7"/>
          <w:sz w:val="22"/>
        </w:rPr>
        <w:t xml:space="preserve"> </w:t>
      </w:r>
      <w:r>
        <w:rPr>
          <w:sz w:val="22"/>
        </w:rPr>
        <w:t>atividades</w:t>
      </w:r>
      <w:r>
        <w:rPr>
          <w:spacing w:val="-5"/>
          <w:sz w:val="22"/>
        </w:rPr>
        <w:t xml:space="preserve"> </w:t>
      </w:r>
      <w:r>
        <w:rPr>
          <w:sz w:val="22"/>
        </w:rPr>
        <w:t>de</w:t>
      </w:r>
      <w:r>
        <w:rPr>
          <w:spacing w:val="-3"/>
          <w:sz w:val="22"/>
        </w:rPr>
        <w:t xml:space="preserve"> </w:t>
      </w:r>
      <w:r>
        <w:rPr>
          <w:sz w:val="22"/>
        </w:rPr>
        <w:t>planejamento da contratação, de execução da licitação ou de gestão do contrato, desde que sob supervisão exclusiva de agentes públicos do órgão ou entidade.</w:t>
      </w:r>
    </w:p>
    <w:p w14:paraId="7864B41F">
      <w:pPr>
        <w:pStyle w:val="8"/>
        <w:numPr>
          <w:ilvl w:val="1"/>
          <w:numId w:val="1"/>
        </w:numPr>
        <w:tabs>
          <w:tab w:val="left" w:pos="1695"/>
        </w:tabs>
        <w:spacing w:before="119" w:after="0" w:line="240" w:lineRule="auto"/>
        <w:ind w:left="1695" w:right="0" w:hanging="846"/>
        <w:jc w:val="both"/>
        <w:rPr>
          <w:b/>
          <w:sz w:val="22"/>
        </w:rPr>
      </w:pPr>
      <w:r>
        <w:rPr>
          <w:sz w:val="22"/>
        </w:rPr>
        <w:t>Equiparam-se</w:t>
      </w:r>
      <w:r>
        <w:rPr>
          <w:spacing w:val="-9"/>
          <w:sz w:val="22"/>
        </w:rPr>
        <w:t xml:space="preserve"> </w:t>
      </w:r>
      <w:r>
        <w:rPr>
          <w:sz w:val="22"/>
        </w:rPr>
        <w:t>aos</w:t>
      </w:r>
      <w:r>
        <w:rPr>
          <w:spacing w:val="-8"/>
          <w:sz w:val="22"/>
        </w:rPr>
        <w:t xml:space="preserve"> </w:t>
      </w:r>
      <w:r>
        <w:rPr>
          <w:sz w:val="22"/>
        </w:rPr>
        <w:t>autores</w:t>
      </w:r>
      <w:r>
        <w:rPr>
          <w:spacing w:val="-6"/>
          <w:sz w:val="22"/>
        </w:rPr>
        <w:t xml:space="preserve"> </w:t>
      </w:r>
      <w:r>
        <w:rPr>
          <w:sz w:val="22"/>
        </w:rPr>
        <w:t>do</w:t>
      </w:r>
      <w:r>
        <w:rPr>
          <w:spacing w:val="-4"/>
          <w:sz w:val="22"/>
        </w:rPr>
        <w:t xml:space="preserve"> </w:t>
      </w:r>
      <w:r>
        <w:rPr>
          <w:sz w:val="22"/>
        </w:rPr>
        <w:t>projeto</w:t>
      </w:r>
      <w:r>
        <w:rPr>
          <w:spacing w:val="-4"/>
          <w:sz w:val="22"/>
        </w:rPr>
        <w:t xml:space="preserve"> </w:t>
      </w:r>
      <w:r>
        <w:rPr>
          <w:sz w:val="22"/>
        </w:rPr>
        <w:t>as</w:t>
      </w:r>
      <w:r>
        <w:rPr>
          <w:spacing w:val="-6"/>
          <w:sz w:val="22"/>
        </w:rPr>
        <w:t xml:space="preserve"> </w:t>
      </w:r>
      <w:r>
        <w:rPr>
          <w:sz w:val="22"/>
        </w:rPr>
        <w:t>empresas</w:t>
      </w:r>
      <w:r>
        <w:rPr>
          <w:spacing w:val="-8"/>
          <w:sz w:val="22"/>
        </w:rPr>
        <w:t xml:space="preserve"> </w:t>
      </w:r>
      <w:r>
        <w:rPr>
          <w:sz w:val="22"/>
        </w:rPr>
        <w:t>integrantes</w:t>
      </w:r>
      <w:r>
        <w:rPr>
          <w:spacing w:val="-5"/>
          <w:sz w:val="22"/>
        </w:rPr>
        <w:t xml:space="preserve"> </w:t>
      </w:r>
      <w:r>
        <w:rPr>
          <w:sz w:val="22"/>
        </w:rPr>
        <w:t>do</w:t>
      </w:r>
      <w:r>
        <w:rPr>
          <w:spacing w:val="-5"/>
          <w:sz w:val="22"/>
        </w:rPr>
        <w:t xml:space="preserve"> </w:t>
      </w:r>
      <w:r>
        <w:rPr>
          <w:sz w:val="22"/>
        </w:rPr>
        <w:t>mesmo</w:t>
      </w:r>
      <w:r>
        <w:rPr>
          <w:spacing w:val="-4"/>
          <w:sz w:val="22"/>
        </w:rPr>
        <w:t xml:space="preserve"> </w:t>
      </w:r>
      <w:r>
        <w:rPr>
          <w:sz w:val="22"/>
        </w:rPr>
        <w:t>grupo</w:t>
      </w:r>
      <w:r>
        <w:rPr>
          <w:spacing w:val="-7"/>
          <w:sz w:val="22"/>
        </w:rPr>
        <w:t xml:space="preserve"> </w:t>
      </w:r>
      <w:r>
        <w:rPr>
          <w:spacing w:val="-2"/>
          <w:sz w:val="22"/>
        </w:rPr>
        <w:t>econômico.</w:t>
      </w:r>
    </w:p>
    <w:p w14:paraId="59DCCA49">
      <w:pPr>
        <w:pStyle w:val="8"/>
        <w:numPr>
          <w:ilvl w:val="1"/>
          <w:numId w:val="1"/>
        </w:numPr>
        <w:tabs>
          <w:tab w:val="left" w:pos="1276"/>
          <w:tab w:val="left" w:pos="1694"/>
        </w:tabs>
        <w:spacing w:before="255" w:after="0" w:line="360" w:lineRule="auto"/>
        <w:ind w:left="1276" w:right="424" w:hanging="428"/>
        <w:jc w:val="both"/>
        <w:rPr>
          <w:b/>
          <w:sz w:val="22"/>
        </w:rPr>
      </w:pPr>
      <w:r>
        <w:rPr>
          <w:sz w:val="22"/>
        </w:rPr>
        <w:t>O</w:t>
      </w:r>
      <w:r>
        <w:rPr>
          <w:spacing w:val="40"/>
          <w:sz w:val="22"/>
        </w:rPr>
        <w:t xml:space="preserve"> </w:t>
      </w:r>
      <w:r>
        <w:rPr>
          <w:sz w:val="22"/>
        </w:rPr>
        <w:t>disposto</w:t>
      </w:r>
      <w:r>
        <w:rPr>
          <w:spacing w:val="40"/>
          <w:sz w:val="22"/>
        </w:rPr>
        <w:t xml:space="preserve"> </w:t>
      </w:r>
      <w:r>
        <w:rPr>
          <w:sz w:val="22"/>
        </w:rPr>
        <w:t>nos</w:t>
      </w:r>
      <w:r>
        <w:rPr>
          <w:spacing w:val="40"/>
          <w:sz w:val="22"/>
        </w:rPr>
        <w:t xml:space="preserve"> </w:t>
      </w:r>
      <w:r>
        <w:rPr>
          <w:sz w:val="22"/>
        </w:rPr>
        <w:t>itens</w:t>
      </w:r>
      <w:r>
        <w:rPr>
          <w:spacing w:val="40"/>
          <w:sz w:val="22"/>
        </w:rPr>
        <w:t xml:space="preserve"> </w:t>
      </w:r>
      <w:r>
        <w:fldChar w:fldCharType="begin"/>
      </w:r>
      <w:r>
        <w:instrText xml:space="preserve"> HYPERLINK \l "_bookmark1" </w:instrText>
      </w:r>
      <w:r>
        <w:fldChar w:fldCharType="separate"/>
      </w:r>
      <w:r>
        <w:rPr>
          <w:sz w:val="22"/>
        </w:rPr>
        <w:t>3.7.4</w:t>
      </w:r>
      <w:r>
        <w:rPr>
          <w:sz w:val="22"/>
        </w:rPr>
        <w:fldChar w:fldCharType="end"/>
      </w:r>
      <w:r>
        <w:rPr>
          <w:spacing w:val="40"/>
          <w:sz w:val="22"/>
        </w:rPr>
        <w:t xml:space="preserve"> </w:t>
      </w:r>
      <w:r>
        <w:rPr>
          <w:sz w:val="22"/>
        </w:rPr>
        <w:t>e</w:t>
      </w:r>
      <w:r>
        <w:rPr>
          <w:spacing w:val="40"/>
          <w:sz w:val="22"/>
        </w:rPr>
        <w:t xml:space="preserve"> </w:t>
      </w:r>
      <w:r>
        <w:fldChar w:fldCharType="begin"/>
      </w:r>
      <w:r>
        <w:instrText xml:space="preserve"> HYPERLINK \l "_bookmark2" </w:instrText>
      </w:r>
      <w:r>
        <w:fldChar w:fldCharType="separate"/>
      </w:r>
      <w:r>
        <w:rPr>
          <w:sz w:val="22"/>
        </w:rPr>
        <w:t>3.7.5</w:t>
      </w:r>
      <w:r>
        <w:rPr>
          <w:sz w:val="22"/>
        </w:rPr>
        <w:fldChar w:fldCharType="end"/>
      </w:r>
      <w:r>
        <w:rPr>
          <w:spacing w:val="40"/>
          <w:sz w:val="22"/>
        </w:rPr>
        <w:t xml:space="preserve"> </w:t>
      </w:r>
      <w:r>
        <w:rPr>
          <w:sz w:val="22"/>
        </w:rPr>
        <w:t>não</w:t>
      </w:r>
      <w:r>
        <w:rPr>
          <w:spacing w:val="40"/>
          <w:sz w:val="22"/>
        </w:rPr>
        <w:t xml:space="preserve"> </w:t>
      </w:r>
      <w:r>
        <w:rPr>
          <w:sz w:val="22"/>
        </w:rPr>
        <w:t>impede</w:t>
      </w:r>
      <w:r>
        <w:rPr>
          <w:spacing w:val="40"/>
          <w:sz w:val="22"/>
        </w:rPr>
        <w:t xml:space="preserve"> </w:t>
      </w:r>
      <w:r>
        <w:rPr>
          <w:sz w:val="22"/>
        </w:rPr>
        <w:t>a</w:t>
      </w:r>
      <w:r>
        <w:rPr>
          <w:spacing w:val="40"/>
          <w:sz w:val="22"/>
        </w:rPr>
        <w:t xml:space="preserve"> </w:t>
      </w:r>
      <w:r>
        <w:rPr>
          <w:sz w:val="22"/>
        </w:rPr>
        <w:t>licitação</w:t>
      </w:r>
      <w:r>
        <w:rPr>
          <w:spacing w:val="40"/>
          <w:sz w:val="22"/>
        </w:rPr>
        <w:t xml:space="preserve"> </w:t>
      </w:r>
      <w:r>
        <w:rPr>
          <w:sz w:val="22"/>
        </w:rPr>
        <w:t>ou</w:t>
      </w:r>
      <w:r>
        <w:rPr>
          <w:spacing w:val="40"/>
          <w:sz w:val="22"/>
        </w:rPr>
        <w:t xml:space="preserve"> </w:t>
      </w:r>
      <w:r>
        <w:rPr>
          <w:sz w:val="22"/>
        </w:rPr>
        <w:t>a</w:t>
      </w:r>
      <w:r>
        <w:rPr>
          <w:spacing w:val="39"/>
          <w:sz w:val="22"/>
        </w:rPr>
        <w:t xml:space="preserve"> </w:t>
      </w:r>
      <w:r>
        <w:rPr>
          <w:sz w:val="22"/>
        </w:rPr>
        <w:t>contratação</w:t>
      </w:r>
      <w:r>
        <w:rPr>
          <w:spacing w:val="40"/>
          <w:sz w:val="22"/>
        </w:rPr>
        <w:t xml:space="preserve"> </w:t>
      </w:r>
      <w:r>
        <w:rPr>
          <w:sz w:val="22"/>
        </w:rPr>
        <w:t>de</w:t>
      </w:r>
      <w:r>
        <w:rPr>
          <w:spacing w:val="40"/>
          <w:sz w:val="22"/>
        </w:rPr>
        <w:t xml:space="preserve"> </w:t>
      </w:r>
      <w:r>
        <w:rPr>
          <w:sz w:val="22"/>
        </w:rPr>
        <w:t>serviço</w:t>
      </w:r>
      <w:r>
        <w:rPr>
          <w:spacing w:val="40"/>
          <w:sz w:val="22"/>
        </w:rPr>
        <w:t xml:space="preserve"> </w:t>
      </w:r>
      <w:r>
        <w:rPr>
          <w:sz w:val="22"/>
        </w:rPr>
        <w:t>que inclua como encargo do contratado a elaboração do projeto básico e do projeto executivo, nas contratações integradas, e do projeto executivo, nos demais regimes de execução.</w:t>
      </w:r>
    </w:p>
    <w:p w14:paraId="56958698">
      <w:pPr>
        <w:pStyle w:val="8"/>
        <w:numPr>
          <w:ilvl w:val="1"/>
          <w:numId w:val="1"/>
        </w:numPr>
        <w:tabs>
          <w:tab w:val="left" w:pos="1276"/>
          <w:tab w:val="left" w:pos="1694"/>
        </w:tabs>
        <w:spacing w:before="121" w:after="0" w:line="360" w:lineRule="auto"/>
        <w:ind w:left="1276" w:right="419" w:hanging="428"/>
        <w:jc w:val="both"/>
        <w:rPr>
          <w:b/>
          <w:sz w:val="22"/>
        </w:rPr>
      </w:pPr>
      <w:r>
        <w:rPr>
          <w:sz w:val="22"/>
        </w:rPr>
        <w:t>Em licitações e contratações realizadas no âmbito de projetos e programas parcialmente financiados por agência oficial de cooperação estrangeira ou por organismo financeiro internacional</w:t>
      </w:r>
      <w:r>
        <w:rPr>
          <w:spacing w:val="-9"/>
          <w:sz w:val="22"/>
        </w:rPr>
        <w:t xml:space="preserve"> </w:t>
      </w:r>
      <w:r>
        <w:rPr>
          <w:sz w:val="22"/>
        </w:rPr>
        <w:t>com</w:t>
      </w:r>
      <w:r>
        <w:rPr>
          <w:spacing w:val="-8"/>
          <w:sz w:val="22"/>
        </w:rPr>
        <w:t xml:space="preserve"> </w:t>
      </w:r>
      <w:r>
        <w:rPr>
          <w:sz w:val="22"/>
        </w:rPr>
        <w:t>recursos</w:t>
      </w:r>
      <w:r>
        <w:rPr>
          <w:spacing w:val="-11"/>
          <w:sz w:val="22"/>
        </w:rPr>
        <w:t xml:space="preserve"> </w:t>
      </w:r>
      <w:r>
        <w:rPr>
          <w:sz w:val="22"/>
        </w:rPr>
        <w:t>do</w:t>
      </w:r>
      <w:r>
        <w:rPr>
          <w:spacing w:val="-8"/>
          <w:sz w:val="22"/>
        </w:rPr>
        <w:t xml:space="preserve"> </w:t>
      </w:r>
      <w:r>
        <w:rPr>
          <w:sz w:val="22"/>
        </w:rPr>
        <w:t>financiamento</w:t>
      </w:r>
      <w:r>
        <w:rPr>
          <w:spacing w:val="-10"/>
          <w:sz w:val="22"/>
        </w:rPr>
        <w:t xml:space="preserve"> </w:t>
      </w:r>
      <w:r>
        <w:rPr>
          <w:sz w:val="22"/>
        </w:rPr>
        <w:t>ou</w:t>
      </w:r>
      <w:r>
        <w:rPr>
          <w:spacing w:val="-10"/>
          <w:sz w:val="22"/>
        </w:rPr>
        <w:t xml:space="preserve"> </w:t>
      </w:r>
      <w:r>
        <w:rPr>
          <w:sz w:val="22"/>
        </w:rPr>
        <w:t>da</w:t>
      </w:r>
      <w:r>
        <w:rPr>
          <w:spacing w:val="-9"/>
          <w:sz w:val="22"/>
        </w:rPr>
        <w:t xml:space="preserve"> </w:t>
      </w:r>
      <w:r>
        <w:rPr>
          <w:sz w:val="22"/>
        </w:rPr>
        <w:t>contrapartida</w:t>
      </w:r>
      <w:r>
        <w:rPr>
          <w:spacing w:val="-9"/>
          <w:sz w:val="22"/>
        </w:rPr>
        <w:t xml:space="preserve"> </w:t>
      </w:r>
      <w:r>
        <w:rPr>
          <w:sz w:val="22"/>
        </w:rPr>
        <w:t>nacional,</w:t>
      </w:r>
      <w:r>
        <w:rPr>
          <w:spacing w:val="-10"/>
          <w:sz w:val="22"/>
        </w:rPr>
        <w:t xml:space="preserve"> </w:t>
      </w:r>
      <w:r>
        <w:rPr>
          <w:sz w:val="22"/>
        </w:rPr>
        <w:t>não</w:t>
      </w:r>
      <w:r>
        <w:rPr>
          <w:spacing w:val="-8"/>
          <w:sz w:val="22"/>
        </w:rPr>
        <w:t xml:space="preserve"> </w:t>
      </w:r>
      <w:r>
        <w:rPr>
          <w:sz w:val="22"/>
        </w:rPr>
        <w:t>poderá</w:t>
      </w:r>
      <w:r>
        <w:rPr>
          <w:spacing w:val="-9"/>
          <w:sz w:val="22"/>
        </w:rPr>
        <w:t xml:space="preserve"> </w:t>
      </w:r>
      <w:r>
        <w:rPr>
          <w:sz w:val="22"/>
        </w:rPr>
        <w:t>participar pessoa</w:t>
      </w:r>
      <w:r>
        <w:rPr>
          <w:spacing w:val="-6"/>
          <w:sz w:val="22"/>
        </w:rPr>
        <w:t xml:space="preserve"> </w:t>
      </w:r>
      <w:r>
        <w:rPr>
          <w:sz w:val="22"/>
        </w:rPr>
        <w:t>física</w:t>
      </w:r>
      <w:r>
        <w:rPr>
          <w:spacing w:val="-6"/>
          <w:sz w:val="22"/>
        </w:rPr>
        <w:t xml:space="preserve"> </w:t>
      </w:r>
      <w:r>
        <w:rPr>
          <w:sz w:val="22"/>
        </w:rPr>
        <w:t>ou</w:t>
      </w:r>
      <w:r>
        <w:rPr>
          <w:spacing w:val="-6"/>
          <w:sz w:val="22"/>
        </w:rPr>
        <w:t xml:space="preserve"> </w:t>
      </w:r>
      <w:r>
        <w:rPr>
          <w:sz w:val="22"/>
        </w:rPr>
        <w:t>jurídica</w:t>
      </w:r>
      <w:r>
        <w:rPr>
          <w:spacing w:val="-6"/>
          <w:sz w:val="22"/>
        </w:rPr>
        <w:t xml:space="preserve"> </w:t>
      </w:r>
      <w:r>
        <w:rPr>
          <w:sz w:val="22"/>
        </w:rPr>
        <w:t>que</w:t>
      </w:r>
      <w:r>
        <w:rPr>
          <w:spacing w:val="-5"/>
          <w:sz w:val="22"/>
        </w:rPr>
        <w:t xml:space="preserve"> </w:t>
      </w:r>
      <w:r>
        <w:rPr>
          <w:sz w:val="22"/>
        </w:rPr>
        <w:t>integre</w:t>
      </w:r>
      <w:r>
        <w:rPr>
          <w:spacing w:val="-8"/>
          <w:sz w:val="22"/>
        </w:rPr>
        <w:t xml:space="preserve"> </w:t>
      </w:r>
      <w:r>
        <w:rPr>
          <w:sz w:val="22"/>
        </w:rPr>
        <w:t>o</w:t>
      </w:r>
      <w:r>
        <w:rPr>
          <w:spacing w:val="-5"/>
          <w:sz w:val="22"/>
        </w:rPr>
        <w:t xml:space="preserve"> </w:t>
      </w:r>
      <w:r>
        <w:rPr>
          <w:sz w:val="22"/>
        </w:rPr>
        <w:t>rol</w:t>
      </w:r>
      <w:r>
        <w:rPr>
          <w:spacing w:val="-6"/>
          <w:sz w:val="22"/>
        </w:rPr>
        <w:t xml:space="preserve"> </w:t>
      </w:r>
      <w:r>
        <w:rPr>
          <w:sz w:val="22"/>
        </w:rPr>
        <w:t>de</w:t>
      </w:r>
      <w:r>
        <w:rPr>
          <w:spacing w:val="-5"/>
          <w:sz w:val="22"/>
        </w:rPr>
        <w:t xml:space="preserve"> </w:t>
      </w:r>
      <w:r>
        <w:rPr>
          <w:sz w:val="22"/>
        </w:rPr>
        <w:t>pessoas</w:t>
      </w:r>
      <w:r>
        <w:rPr>
          <w:spacing w:val="-6"/>
          <w:sz w:val="22"/>
        </w:rPr>
        <w:t xml:space="preserve"> </w:t>
      </w:r>
      <w:r>
        <w:rPr>
          <w:sz w:val="22"/>
        </w:rPr>
        <w:t>sancionadas</w:t>
      </w:r>
      <w:r>
        <w:rPr>
          <w:spacing w:val="-6"/>
          <w:sz w:val="22"/>
        </w:rPr>
        <w:t xml:space="preserve"> </w:t>
      </w:r>
      <w:r>
        <w:rPr>
          <w:sz w:val="22"/>
        </w:rPr>
        <w:t>por</w:t>
      </w:r>
      <w:r>
        <w:rPr>
          <w:spacing w:val="-8"/>
          <w:sz w:val="22"/>
        </w:rPr>
        <w:t xml:space="preserve"> </w:t>
      </w:r>
      <w:r>
        <w:rPr>
          <w:sz w:val="22"/>
        </w:rPr>
        <w:t>essas</w:t>
      </w:r>
      <w:r>
        <w:rPr>
          <w:spacing w:val="-5"/>
          <w:sz w:val="22"/>
        </w:rPr>
        <w:t xml:space="preserve"> </w:t>
      </w:r>
      <w:r>
        <w:rPr>
          <w:sz w:val="22"/>
        </w:rPr>
        <w:t>entidades</w:t>
      </w:r>
      <w:r>
        <w:rPr>
          <w:spacing w:val="-6"/>
          <w:sz w:val="22"/>
        </w:rPr>
        <w:t xml:space="preserve"> </w:t>
      </w:r>
      <w:r>
        <w:rPr>
          <w:sz w:val="22"/>
        </w:rPr>
        <w:t>ou</w:t>
      </w:r>
      <w:r>
        <w:rPr>
          <w:spacing w:val="-6"/>
          <w:sz w:val="22"/>
        </w:rPr>
        <w:t xml:space="preserve"> </w:t>
      </w:r>
      <w:r>
        <w:rPr>
          <w:sz w:val="22"/>
        </w:rPr>
        <w:t>que</w:t>
      </w:r>
      <w:r>
        <w:rPr>
          <w:spacing w:val="-5"/>
          <w:sz w:val="22"/>
        </w:rPr>
        <w:t xml:space="preserve"> </w:t>
      </w:r>
      <w:r>
        <w:rPr>
          <w:sz w:val="22"/>
        </w:rPr>
        <w:t>seja declarada inidônea nos termos da Lei nº 14.133, de 2021.</w:t>
      </w:r>
    </w:p>
    <w:p w14:paraId="323B5853">
      <w:pPr>
        <w:pStyle w:val="8"/>
        <w:numPr>
          <w:ilvl w:val="1"/>
          <w:numId w:val="1"/>
        </w:numPr>
        <w:tabs>
          <w:tab w:val="left" w:pos="1276"/>
          <w:tab w:val="left" w:pos="1694"/>
        </w:tabs>
        <w:spacing w:before="120" w:after="0" w:line="360" w:lineRule="auto"/>
        <w:ind w:left="1276" w:right="423" w:hanging="428"/>
        <w:jc w:val="both"/>
        <w:rPr>
          <w:b/>
          <w:sz w:val="22"/>
        </w:rPr>
      </w:pPr>
      <w:r>
        <w:rPr>
          <w:sz w:val="22"/>
        </w:rPr>
        <w:t>A</w:t>
      </w:r>
      <w:r>
        <w:rPr>
          <w:spacing w:val="40"/>
          <w:sz w:val="22"/>
        </w:rPr>
        <w:t xml:space="preserve"> </w:t>
      </w:r>
      <w:r>
        <w:rPr>
          <w:sz w:val="22"/>
        </w:rPr>
        <w:t>vedação</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w:t>
      </w:r>
      <w:r>
        <w:rPr>
          <w:spacing w:val="40"/>
          <w:sz w:val="22"/>
        </w:rPr>
        <w:t xml:space="preserve"> </w:t>
      </w:r>
      <w:r>
        <w:rPr>
          <w:sz w:val="22"/>
        </w:rPr>
        <w:t>item</w:t>
      </w:r>
      <w:r>
        <w:rPr>
          <w:spacing w:val="40"/>
          <w:sz w:val="22"/>
        </w:rPr>
        <w:t xml:space="preserve"> </w:t>
      </w:r>
      <w:r>
        <w:fldChar w:fldCharType="begin"/>
      </w:r>
      <w:r>
        <w:instrText xml:space="preserve"> HYPERLINK \l "_bookmark4" </w:instrText>
      </w:r>
      <w:r>
        <w:fldChar w:fldCharType="separate"/>
      </w:r>
      <w:r>
        <w:rPr>
          <w:sz w:val="22"/>
        </w:rPr>
        <w:t>3.8</w:t>
      </w:r>
      <w:r>
        <w:rPr>
          <w:sz w:val="22"/>
        </w:rPr>
        <w:fldChar w:fldCharType="end"/>
      </w:r>
      <w:r>
        <w:rPr>
          <w:spacing w:val="40"/>
          <w:sz w:val="22"/>
        </w:rPr>
        <w:t xml:space="preserve"> </w:t>
      </w:r>
      <w:r>
        <w:rPr>
          <w:sz w:val="22"/>
        </w:rPr>
        <w:t>estende-se</w:t>
      </w:r>
      <w:r>
        <w:rPr>
          <w:spacing w:val="40"/>
          <w:sz w:val="22"/>
        </w:rPr>
        <w:t xml:space="preserve"> </w:t>
      </w:r>
      <w:r>
        <w:rPr>
          <w:sz w:val="22"/>
        </w:rPr>
        <w:t>a</w:t>
      </w:r>
      <w:r>
        <w:rPr>
          <w:spacing w:val="40"/>
          <w:sz w:val="22"/>
        </w:rPr>
        <w:t xml:space="preserve"> </w:t>
      </w:r>
      <w:r>
        <w:rPr>
          <w:sz w:val="22"/>
        </w:rPr>
        <w:t>terceiro</w:t>
      </w:r>
      <w:r>
        <w:rPr>
          <w:spacing w:val="40"/>
          <w:sz w:val="22"/>
        </w:rPr>
        <w:t xml:space="preserve"> </w:t>
      </w:r>
      <w:r>
        <w:rPr>
          <w:sz w:val="22"/>
        </w:rPr>
        <w:t>que</w:t>
      </w:r>
      <w:r>
        <w:rPr>
          <w:spacing w:val="40"/>
          <w:sz w:val="22"/>
        </w:rPr>
        <w:t xml:space="preserve"> </w:t>
      </w:r>
      <w:r>
        <w:rPr>
          <w:sz w:val="22"/>
        </w:rPr>
        <w:t>auxilie</w:t>
      </w:r>
      <w:r>
        <w:rPr>
          <w:spacing w:val="40"/>
          <w:sz w:val="22"/>
        </w:rPr>
        <w:t xml:space="preserve"> </w:t>
      </w:r>
      <w:r>
        <w:rPr>
          <w:sz w:val="22"/>
        </w:rPr>
        <w:t>a</w:t>
      </w:r>
      <w:r>
        <w:rPr>
          <w:spacing w:val="40"/>
          <w:sz w:val="22"/>
        </w:rPr>
        <w:t xml:space="preserve"> </w:t>
      </w:r>
      <w:r>
        <w:rPr>
          <w:sz w:val="22"/>
        </w:rPr>
        <w:t>condução</w:t>
      </w:r>
      <w:r>
        <w:rPr>
          <w:spacing w:val="40"/>
          <w:sz w:val="22"/>
        </w:rPr>
        <w:t xml:space="preserve"> </w:t>
      </w:r>
      <w:r>
        <w:rPr>
          <w:sz w:val="22"/>
        </w:rPr>
        <w:t>da contratação na qualidade de integrante de equipe de apoio, profissional especializado ou funcionário ou representante de empresa que preste assessoria técnica.</w:t>
      </w:r>
    </w:p>
    <w:p w14:paraId="69C4C668">
      <w:pPr>
        <w:pStyle w:val="8"/>
        <w:spacing w:after="0" w:line="360" w:lineRule="auto"/>
        <w:jc w:val="both"/>
        <w:rPr>
          <w:b/>
          <w:sz w:val="22"/>
        </w:rPr>
        <w:sectPr>
          <w:pgSz w:w="11910" w:h="16840"/>
          <w:pgMar w:top="2160" w:right="708" w:bottom="1860" w:left="850" w:header="708" w:footer="1674" w:gutter="0"/>
          <w:cols w:space="720" w:num="1"/>
        </w:sectPr>
      </w:pPr>
    </w:p>
    <w:p w14:paraId="35EF6D1F">
      <w:pPr>
        <w:pStyle w:val="6"/>
        <w:jc w:val="left"/>
      </w:pPr>
    </w:p>
    <w:p w14:paraId="56D46AE4">
      <w:pPr>
        <w:pStyle w:val="6"/>
        <w:spacing w:before="257"/>
        <w:jc w:val="left"/>
      </w:pPr>
    </w:p>
    <w:p w14:paraId="34E9605A">
      <w:pPr>
        <w:pStyle w:val="8"/>
        <w:numPr>
          <w:ilvl w:val="0"/>
          <w:numId w:val="1"/>
        </w:numPr>
        <w:tabs>
          <w:tab w:val="left" w:pos="640"/>
        </w:tabs>
        <w:spacing w:before="0" w:after="0" w:line="240" w:lineRule="auto"/>
        <w:ind w:left="640" w:right="0" w:hanging="358"/>
        <w:jc w:val="left"/>
        <w:rPr>
          <w:b/>
          <w:sz w:val="22"/>
        </w:rPr>
      </w:pPr>
      <w:r>
        <w:rPr>
          <w:b/>
          <w:color w:val="FF0000"/>
          <w:sz w:val="22"/>
        </w:rPr>
        <w:t>DO</w:t>
      </w:r>
      <w:r>
        <w:rPr>
          <w:b/>
          <w:color w:val="FF0000"/>
          <w:spacing w:val="-5"/>
          <w:sz w:val="22"/>
        </w:rPr>
        <w:t xml:space="preserve"> </w:t>
      </w:r>
      <w:r>
        <w:rPr>
          <w:b/>
          <w:color w:val="FF0000"/>
          <w:sz w:val="22"/>
        </w:rPr>
        <w:t>ORÇAMENTO</w:t>
      </w:r>
      <w:r>
        <w:rPr>
          <w:b/>
          <w:color w:val="FF0000"/>
          <w:spacing w:val="-6"/>
          <w:sz w:val="22"/>
        </w:rPr>
        <w:t xml:space="preserve"> </w:t>
      </w:r>
      <w:r>
        <w:rPr>
          <w:b/>
          <w:color w:val="FF0000"/>
          <w:spacing w:val="-2"/>
          <w:sz w:val="22"/>
        </w:rPr>
        <w:t>ESTIMADO</w:t>
      </w:r>
    </w:p>
    <w:p w14:paraId="1371B0BF">
      <w:pPr>
        <w:pStyle w:val="6"/>
        <w:spacing w:before="154"/>
        <w:jc w:val="left"/>
        <w:rPr>
          <w:b/>
        </w:rPr>
      </w:pPr>
    </w:p>
    <w:p w14:paraId="17BD63DC">
      <w:pPr>
        <w:pStyle w:val="8"/>
        <w:numPr>
          <w:ilvl w:val="1"/>
          <w:numId w:val="1"/>
        </w:numPr>
        <w:tabs>
          <w:tab w:val="left" w:pos="1273"/>
        </w:tabs>
        <w:spacing w:before="0" w:after="0" w:line="240" w:lineRule="auto"/>
        <w:ind w:left="1273" w:right="0" w:hanging="424"/>
        <w:jc w:val="both"/>
        <w:rPr>
          <w:b/>
          <w:sz w:val="22"/>
        </w:rPr>
      </w:pPr>
      <w:r>
        <w:rPr>
          <w:i/>
          <w:color w:val="FF0000"/>
          <w:sz w:val="22"/>
        </w:rPr>
        <w:t>O</w:t>
      </w:r>
      <w:r>
        <w:rPr>
          <w:i/>
          <w:color w:val="FF0000"/>
          <w:spacing w:val="-6"/>
          <w:sz w:val="22"/>
        </w:rPr>
        <w:t xml:space="preserve"> </w:t>
      </w:r>
      <w:r>
        <w:rPr>
          <w:i/>
          <w:color w:val="FF0000"/>
          <w:sz w:val="22"/>
        </w:rPr>
        <w:t>orçamento</w:t>
      </w:r>
      <w:r>
        <w:rPr>
          <w:i/>
          <w:color w:val="FF0000"/>
          <w:spacing w:val="-7"/>
          <w:sz w:val="22"/>
        </w:rPr>
        <w:t xml:space="preserve"> </w:t>
      </w:r>
      <w:r>
        <w:rPr>
          <w:i/>
          <w:color w:val="FF0000"/>
          <w:sz w:val="22"/>
        </w:rPr>
        <w:t>estimado</w:t>
      </w:r>
      <w:r>
        <w:rPr>
          <w:i/>
          <w:color w:val="FF0000"/>
          <w:spacing w:val="-3"/>
          <w:sz w:val="22"/>
        </w:rPr>
        <w:t xml:space="preserve"> </w:t>
      </w:r>
      <w:r>
        <w:rPr>
          <w:i/>
          <w:color w:val="FF0000"/>
          <w:sz w:val="22"/>
        </w:rPr>
        <w:t>da</w:t>
      </w:r>
      <w:r>
        <w:rPr>
          <w:i/>
          <w:color w:val="FF0000"/>
          <w:spacing w:val="-7"/>
          <w:sz w:val="22"/>
        </w:rPr>
        <w:t xml:space="preserve"> </w:t>
      </w:r>
      <w:r>
        <w:rPr>
          <w:i/>
          <w:color w:val="FF0000"/>
          <w:sz w:val="22"/>
        </w:rPr>
        <w:t>presente</w:t>
      </w:r>
      <w:r>
        <w:rPr>
          <w:i/>
          <w:color w:val="FF0000"/>
          <w:spacing w:val="-4"/>
          <w:sz w:val="22"/>
        </w:rPr>
        <w:t xml:space="preserve"> </w:t>
      </w:r>
      <w:r>
        <w:rPr>
          <w:i/>
          <w:color w:val="FF0000"/>
          <w:sz w:val="22"/>
        </w:rPr>
        <w:t>contratação</w:t>
      </w:r>
      <w:r>
        <w:rPr>
          <w:i/>
          <w:color w:val="FF0000"/>
          <w:spacing w:val="-4"/>
          <w:sz w:val="22"/>
        </w:rPr>
        <w:t xml:space="preserve"> </w:t>
      </w:r>
      <w:r>
        <w:rPr>
          <w:i/>
          <w:color w:val="FF0000"/>
          <w:sz w:val="22"/>
        </w:rPr>
        <w:t>não</w:t>
      </w:r>
      <w:r>
        <w:rPr>
          <w:i/>
          <w:color w:val="FF0000"/>
          <w:spacing w:val="-3"/>
          <w:sz w:val="22"/>
        </w:rPr>
        <w:t xml:space="preserve"> </w:t>
      </w:r>
      <w:r>
        <w:rPr>
          <w:i/>
          <w:color w:val="FF0000"/>
          <w:sz w:val="22"/>
        </w:rPr>
        <w:t>será</w:t>
      </w:r>
      <w:r>
        <w:rPr>
          <w:i/>
          <w:color w:val="FF0000"/>
          <w:spacing w:val="-5"/>
          <w:sz w:val="22"/>
        </w:rPr>
        <w:t xml:space="preserve"> </w:t>
      </w:r>
      <w:r>
        <w:rPr>
          <w:i/>
          <w:color w:val="FF0000"/>
          <w:sz w:val="22"/>
        </w:rPr>
        <w:t>de</w:t>
      </w:r>
      <w:r>
        <w:rPr>
          <w:i/>
          <w:color w:val="FF0000"/>
          <w:spacing w:val="-4"/>
          <w:sz w:val="22"/>
        </w:rPr>
        <w:t xml:space="preserve"> </w:t>
      </w:r>
      <w:r>
        <w:rPr>
          <w:i/>
          <w:color w:val="FF0000"/>
          <w:sz w:val="22"/>
        </w:rPr>
        <w:t>caráter</w:t>
      </w:r>
      <w:r>
        <w:rPr>
          <w:i/>
          <w:color w:val="FF0000"/>
          <w:spacing w:val="-2"/>
          <w:sz w:val="22"/>
        </w:rPr>
        <w:t xml:space="preserve"> sigiloso.</w:t>
      </w:r>
    </w:p>
    <w:p w14:paraId="4AE16BCA">
      <w:pPr>
        <w:pStyle w:val="6"/>
        <w:spacing w:before="154"/>
        <w:jc w:val="left"/>
        <w:rPr>
          <w:i/>
        </w:rPr>
      </w:pPr>
    </w:p>
    <w:p w14:paraId="66F65A41">
      <w:pPr>
        <w:pStyle w:val="2"/>
        <w:numPr>
          <w:ilvl w:val="0"/>
          <w:numId w:val="1"/>
        </w:numPr>
        <w:tabs>
          <w:tab w:val="left" w:pos="640"/>
        </w:tabs>
        <w:spacing w:before="0" w:after="0" w:line="240" w:lineRule="auto"/>
        <w:ind w:left="640" w:right="0" w:hanging="358"/>
        <w:jc w:val="left"/>
      </w:pPr>
      <w:r>
        <w:t>DA</w:t>
      </w:r>
      <w:r>
        <w:rPr>
          <w:spacing w:val="-7"/>
        </w:rPr>
        <w:t xml:space="preserve"> </w:t>
      </w:r>
      <w:r>
        <w:t>APRESENTAÇÃO</w:t>
      </w:r>
      <w:r>
        <w:rPr>
          <w:spacing w:val="-5"/>
        </w:rPr>
        <w:t xml:space="preserve"> </w:t>
      </w:r>
      <w:r>
        <w:t>DA</w:t>
      </w:r>
      <w:r>
        <w:rPr>
          <w:spacing w:val="-3"/>
        </w:rPr>
        <w:t xml:space="preserve"> </w:t>
      </w:r>
      <w:r>
        <w:t>PROPOSTA</w:t>
      </w:r>
      <w:r>
        <w:rPr>
          <w:spacing w:val="-7"/>
        </w:rPr>
        <w:t xml:space="preserve"> </w:t>
      </w:r>
      <w:r>
        <w:t>E</w:t>
      </w:r>
      <w:r>
        <w:rPr>
          <w:spacing w:val="-4"/>
        </w:rPr>
        <w:t xml:space="preserve"> </w:t>
      </w:r>
      <w:r>
        <w:t>DOS</w:t>
      </w:r>
      <w:r>
        <w:rPr>
          <w:spacing w:val="-7"/>
        </w:rPr>
        <w:t xml:space="preserve"> </w:t>
      </w:r>
      <w:r>
        <w:t>DOCUMENTOS</w:t>
      </w:r>
      <w:r>
        <w:rPr>
          <w:spacing w:val="-6"/>
        </w:rPr>
        <w:t xml:space="preserve"> </w:t>
      </w:r>
      <w:r>
        <w:t>DE</w:t>
      </w:r>
      <w:r>
        <w:rPr>
          <w:spacing w:val="-4"/>
        </w:rPr>
        <w:t xml:space="preserve"> </w:t>
      </w:r>
      <w:r>
        <w:rPr>
          <w:spacing w:val="-2"/>
        </w:rPr>
        <w:t>HABILITAÇÃO</w:t>
      </w:r>
    </w:p>
    <w:p w14:paraId="46034081">
      <w:pPr>
        <w:pStyle w:val="6"/>
        <w:spacing w:before="154"/>
        <w:jc w:val="left"/>
        <w:rPr>
          <w:b/>
        </w:rPr>
      </w:pPr>
    </w:p>
    <w:p w14:paraId="6AB64C78">
      <w:pPr>
        <w:pStyle w:val="8"/>
        <w:numPr>
          <w:ilvl w:val="1"/>
          <w:numId w:val="1"/>
        </w:numPr>
        <w:tabs>
          <w:tab w:val="left" w:pos="1272"/>
          <w:tab w:val="left" w:pos="1276"/>
        </w:tabs>
        <w:spacing w:before="1" w:after="0" w:line="360" w:lineRule="auto"/>
        <w:ind w:left="1276" w:right="426" w:hanging="428"/>
        <w:jc w:val="both"/>
        <w:rPr>
          <w:b/>
          <w:sz w:val="22"/>
        </w:rPr>
      </w:pPr>
      <w:r>
        <w:rPr>
          <w:i/>
          <w:color w:val="FF0000"/>
          <w:sz w:val="22"/>
        </w:rPr>
        <w:t>Na presente licitação, a fase de habilitação sucederá as fases de apresentação de propostas e lances e de julgamento.</w:t>
      </w:r>
    </w:p>
    <w:p w14:paraId="7F090706">
      <w:pPr>
        <w:pStyle w:val="8"/>
        <w:numPr>
          <w:ilvl w:val="1"/>
          <w:numId w:val="1"/>
        </w:numPr>
        <w:tabs>
          <w:tab w:val="left" w:pos="1272"/>
          <w:tab w:val="left" w:pos="1276"/>
        </w:tabs>
        <w:spacing w:before="120" w:after="0" w:line="360" w:lineRule="auto"/>
        <w:ind w:left="1276" w:right="427" w:hanging="428"/>
        <w:jc w:val="both"/>
        <w:rPr>
          <w:b/>
          <w:sz w:val="22"/>
        </w:rPr>
      </w:pPr>
      <w:r>
        <w:rPr>
          <w:sz w:val="22"/>
        </w:rPr>
        <w:t>Os licitantes encaminharão, exclusivamente por meio do sistema eletrônico, a proposta com o preço ou</w:t>
      </w:r>
      <w:r>
        <w:rPr>
          <w:spacing w:val="-3"/>
          <w:sz w:val="22"/>
        </w:rPr>
        <w:t xml:space="preserve"> </w:t>
      </w:r>
      <w:r>
        <w:rPr>
          <w:sz w:val="22"/>
        </w:rPr>
        <w:t>o percentual de desconto, conforme o critério de julgamento adotado neste Edital, até a data e o horário estabelecidos para abertura da sessão pública.</w:t>
      </w:r>
    </w:p>
    <w:p w14:paraId="16B44FB7">
      <w:pPr>
        <w:pStyle w:val="8"/>
        <w:numPr>
          <w:ilvl w:val="1"/>
          <w:numId w:val="1"/>
        </w:numPr>
        <w:tabs>
          <w:tab w:val="left" w:pos="1272"/>
          <w:tab w:val="left" w:pos="1276"/>
        </w:tabs>
        <w:spacing w:before="119" w:after="0" w:line="360" w:lineRule="auto"/>
        <w:ind w:left="1276" w:right="425" w:hanging="428"/>
        <w:jc w:val="both"/>
        <w:rPr>
          <w:b/>
          <w:sz w:val="22"/>
        </w:rPr>
      </w:pPr>
      <w:r>
        <w:rPr>
          <w:sz w:val="22"/>
        </w:rPr>
        <w:t>Caso a</w:t>
      </w:r>
      <w:r>
        <w:rPr>
          <w:spacing w:val="-2"/>
          <w:sz w:val="22"/>
        </w:rPr>
        <w:t xml:space="preserve"> </w:t>
      </w:r>
      <w:r>
        <w:rPr>
          <w:sz w:val="22"/>
        </w:rPr>
        <w:t>fase</w:t>
      </w:r>
      <w:r>
        <w:rPr>
          <w:spacing w:val="-2"/>
          <w:sz w:val="22"/>
        </w:rPr>
        <w:t xml:space="preserve"> </w:t>
      </w:r>
      <w:r>
        <w:rPr>
          <w:sz w:val="22"/>
        </w:rPr>
        <w:t>de habilitação</w:t>
      </w:r>
      <w:r>
        <w:rPr>
          <w:spacing w:val="-4"/>
          <w:sz w:val="22"/>
        </w:rPr>
        <w:t xml:space="preserve"> </w:t>
      </w:r>
      <w:r>
        <w:rPr>
          <w:sz w:val="22"/>
        </w:rPr>
        <w:t>anteceda</w:t>
      </w:r>
      <w:r>
        <w:rPr>
          <w:spacing w:val="-2"/>
          <w:sz w:val="22"/>
        </w:rPr>
        <w:t xml:space="preserve"> </w:t>
      </w:r>
      <w:r>
        <w:rPr>
          <w:sz w:val="22"/>
        </w:rPr>
        <w:t>as fases de</w:t>
      </w:r>
      <w:r>
        <w:rPr>
          <w:spacing w:val="-2"/>
          <w:sz w:val="22"/>
        </w:rPr>
        <w:t xml:space="preserve"> </w:t>
      </w:r>
      <w:r>
        <w:rPr>
          <w:sz w:val="22"/>
        </w:rPr>
        <w:t>apresentação de propostas</w:t>
      </w:r>
      <w:r>
        <w:rPr>
          <w:spacing w:val="-2"/>
          <w:sz w:val="22"/>
        </w:rPr>
        <w:t xml:space="preserve"> </w:t>
      </w:r>
      <w:r>
        <w:rPr>
          <w:sz w:val="22"/>
        </w:rPr>
        <w:t>e lances,</w:t>
      </w:r>
      <w:r>
        <w:rPr>
          <w:spacing w:val="-2"/>
          <w:sz w:val="22"/>
        </w:rPr>
        <w:t xml:space="preserve"> </w:t>
      </w:r>
      <w:r>
        <w:rPr>
          <w:sz w:val="22"/>
        </w:rPr>
        <w:t xml:space="preserve">os licitantes encaminharão, na forma e no prazo estabelecidos no item anterior, simultaneamente os documentos de habilitação e a proposta com o preço ou o percentual de desconto, observado o disposto nos itens </w:t>
      </w:r>
      <w:r>
        <w:fldChar w:fldCharType="begin"/>
      </w:r>
      <w:r>
        <w:instrText xml:space="preserve"> HYPERLINK \l "_bookmark9" </w:instrText>
      </w:r>
      <w:r>
        <w:fldChar w:fldCharType="separate"/>
      </w:r>
      <w:r>
        <w:rPr>
          <w:sz w:val="22"/>
        </w:rPr>
        <w:t>9.1.1</w:t>
      </w:r>
      <w:r>
        <w:rPr>
          <w:sz w:val="22"/>
        </w:rPr>
        <w:fldChar w:fldCharType="end"/>
      </w:r>
      <w:r>
        <w:rPr>
          <w:sz w:val="22"/>
        </w:rPr>
        <w:t xml:space="preserve"> e </w:t>
      </w:r>
      <w:r>
        <w:fldChar w:fldCharType="begin"/>
      </w:r>
      <w:r>
        <w:instrText xml:space="preserve"> HYPERLINK \l "_bookmark10" </w:instrText>
      </w:r>
      <w:r>
        <w:fldChar w:fldCharType="separate"/>
      </w:r>
      <w:r>
        <w:rPr>
          <w:sz w:val="22"/>
        </w:rPr>
        <w:t>9.12.1</w:t>
      </w:r>
      <w:r>
        <w:rPr>
          <w:sz w:val="22"/>
        </w:rPr>
        <w:fldChar w:fldCharType="end"/>
      </w:r>
      <w:r>
        <w:rPr>
          <w:sz w:val="22"/>
        </w:rPr>
        <w:t xml:space="preserve"> deste Edital.</w:t>
      </w:r>
    </w:p>
    <w:p w14:paraId="4138A814">
      <w:pPr>
        <w:pStyle w:val="8"/>
        <w:numPr>
          <w:ilvl w:val="1"/>
          <w:numId w:val="1"/>
        </w:numPr>
        <w:tabs>
          <w:tab w:val="left" w:pos="1273"/>
        </w:tabs>
        <w:spacing w:before="122" w:after="0" w:line="240" w:lineRule="auto"/>
        <w:ind w:left="1273" w:right="0" w:hanging="424"/>
        <w:jc w:val="both"/>
        <w:rPr>
          <w:b/>
          <w:sz w:val="22"/>
        </w:rPr>
      </w:pPr>
      <w:bookmarkStart w:id="5" w:name="_bookmark5"/>
      <w:bookmarkEnd w:id="5"/>
      <w:r>
        <w:rPr>
          <w:sz w:val="22"/>
        </w:rPr>
        <w:t>No</w:t>
      </w:r>
      <w:r>
        <w:rPr>
          <w:spacing w:val="-4"/>
          <w:sz w:val="22"/>
        </w:rPr>
        <w:t xml:space="preserve"> </w:t>
      </w:r>
      <w:r>
        <w:rPr>
          <w:sz w:val="22"/>
        </w:rPr>
        <w:t>cadastramento</w:t>
      </w:r>
      <w:r>
        <w:rPr>
          <w:spacing w:val="-4"/>
          <w:sz w:val="22"/>
        </w:rPr>
        <w:t xml:space="preserve"> </w:t>
      </w:r>
      <w:r>
        <w:rPr>
          <w:sz w:val="22"/>
        </w:rPr>
        <w:t>da</w:t>
      </w:r>
      <w:r>
        <w:rPr>
          <w:spacing w:val="-4"/>
          <w:sz w:val="22"/>
        </w:rPr>
        <w:t xml:space="preserve"> </w:t>
      </w:r>
      <w:r>
        <w:rPr>
          <w:sz w:val="22"/>
        </w:rPr>
        <w:t>proposta</w:t>
      </w:r>
      <w:r>
        <w:rPr>
          <w:spacing w:val="-4"/>
          <w:sz w:val="22"/>
        </w:rPr>
        <w:t xml:space="preserve"> </w:t>
      </w:r>
      <w:r>
        <w:rPr>
          <w:sz w:val="22"/>
        </w:rPr>
        <w:t>inicial,</w:t>
      </w:r>
      <w:r>
        <w:rPr>
          <w:spacing w:val="-8"/>
          <w:sz w:val="22"/>
        </w:rPr>
        <w:t xml:space="preserve"> </w:t>
      </w:r>
      <w:r>
        <w:rPr>
          <w:sz w:val="22"/>
        </w:rPr>
        <w:t>o</w:t>
      </w:r>
      <w:r>
        <w:rPr>
          <w:spacing w:val="-3"/>
          <w:sz w:val="22"/>
        </w:rPr>
        <w:t xml:space="preserve"> </w:t>
      </w:r>
      <w:r>
        <w:rPr>
          <w:sz w:val="22"/>
        </w:rPr>
        <w:t>licitante</w:t>
      </w:r>
      <w:r>
        <w:rPr>
          <w:spacing w:val="-5"/>
          <w:sz w:val="22"/>
        </w:rPr>
        <w:t xml:space="preserve"> </w:t>
      </w:r>
      <w:r>
        <w:rPr>
          <w:sz w:val="22"/>
        </w:rPr>
        <w:t>declarará,</w:t>
      </w:r>
      <w:r>
        <w:rPr>
          <w:spacing w:val="-4"/>
          <w:sz w:val="22"/>
        </w:rPr>
        <w:t xml:space="preserve"> </w:t>
      </w:r>
      <w:r>
        <w:rPr>
          <w:sz w:val="22"/>
        </w:rPr>
        <w:t>em</w:t>
      </w:r>
      <w:r>
        <w:rPr>
          <w:spacing w:val="-4"/>
          <w:sz w:val="22"/>
        </w:rPr>
        <w:t xml:space="preserve"> </w:t>
      </w:r>
      <w:r>
        <w:rPr>
          <w:sz w:val="22"/>
        </w:rPr>
        <w:t>campo</w:t>
      </w:r>
      <w:r>
        <w:rPr>
          <w:spacing w:val="-3"/>
          <w:sz w:val="22"/>
        </w:rPr>
        <w:t xml:space="preserve"> </w:t>
      </w:r>
      <w:r>
        <w:rPr>
          <w:sz w:val="22"/>
        </w:rPr>
        <w:t>próprio</w:t>
      </w:r>
      <w:r>
        <w:rPr>
          <w:spacing w:val="-5"/>
          <w:sz w:val="22"/>
        </w:rPr>
        <w:t xml:space="preserve"> </w:t>
      </w:r>
      <w:r>
        <w:rPr>
          <w:sz w:val="22"/>
        </w:rPr>
        <w:t>do</w:t>
      </w:r>
      <w:r>
        <w:rPr>
          <w:spacing w:val="-3"/>
          <w:sz w:val="22"/>
        </w:rPr>
        <w:t xml:space="preserve"> </w:t>
      </w:r>
      <w:r>
        <w:rPr>
          <w:sz w:val="22"/>
        </w:rPr>
        <w:t>sistema,</w:t>
      </w:r>
      <w:r>
        <w:rPr>
          <w:spacing w:val="-4"/>
          <w:sz w:val="22"/>
        </w:rPr>
        <w:t xml:space="preserve"> que:</w:t>
      </w:r>
    </w:p>
    <w:p w14:paraId="5D89CE67">
      <w:pPr>
        <w:pStyle w:val="8"/>
        <w:numPr>
          <w:ilvl w:val="2"/>
          <w:numId w:val="1"/>
        </w:numPr>
        <w:tabs>
          <w:tab w:val="left" w:pos="1920"/>
        </w:tabs>
        <w:spacing w:before="252" w:after="0" w:line="360" w:lineRule="auto"/>
        <w:ind w:left="1920" w:right="425" w:hanging="504"/>
        <w:jc w:val="both"/>
        <w:rPr>
          <w:rFonts w:ascii="Times New Roman" w:hAnsi="Times New Roman"/>
          <w:b/>
          <w:sz w:val="22"/>
        </w:rPr>
      </w:pPr>
      <w:r>
        <w:rPr>
          <w:sz w:val="22"/>
        </w:rPr>
        <w:t>está ciente e concorda com as condições contidas no edital e seus anexos, bem como de que</w:t>
      </w:r>
      <w:r>
        <w:rPr>
          <w:spacing w:val="-13"/>
          <w:sz w:val="22"/>
        </w:rPr>
        <w:t xml:space="preserve"> </w:t>
      </w:r>
      <w:r>
        <w:rPr>
          <w:sz w:val="22"/>
        </w:rPr>
        <w:t>a</w:t>
      </w:r>
      <w:r>
        <w:rPr>
          <w:spacing w:val="-12"/>
          <w:sz w:val="22"/>
        </w:rPr>
        <w:t xml:space="preserve"> </w:t>
      </w:r>
      <w:r>
        <w:rPr>
          <w:sz w:val="22"/>
        </w:rPr>
        <w:t>proposta</w:t>
      </w:r>
      <w:r>
        <w:rPr>
          <w:spacing w:val="-13"/>
          <w:sz w:val="22"/>
        </w:rPr>
        <w:t xml:space="preserve"> </w:t>
      </w:r>
      <w:r>
        <w:rPr>
          <w:sz w:val="22"/>
        </w:rPr>
        <w:t>apresentada</w:t>
      </w:r>
      <w:r>
        <w:rPr>
          <w:spacing w:val="-12"/>
          <w:sz w:val="22"/>
        </w:rPr>
        <w:t xml:space="preserve"> </w:t>
      </w:r>
      <w:r>
        <w:rPr>
          <w:sz w:val="22"/>
        </w:rPr>
        <w:t>compreende</w:t>
      </w:r>
      <w:r>
        <w:rPr>
          <w:spacing w:val="-13"/>
          <w:sz w:val="22"/>
        </w:rPr>
        <w:t xml:space="preserve"> </w:t>
      </w:r>
      <w:r>
        <w:rPr>
          <w:sz w:val="22"/>
        </w:rPr>
        <w:t>a</w:t>
      </w:r>
      <w:r>
        <w:rPr>
          <w:spacing w:val="-12"/>
          <w:sz w:val="22"/>
        </w:rPr>
        <w:t xml:space="preserve"> </w:t>
      </w:r>
      <w:r>
        <w:rPr>
          <w:sz w:val="22"/>
        </w:rPr>
        <w:t>integralidade</w:t>
      </w:r>
      <w:r>
        <w:rPr>
          <w:spacing w:val="-13"/>
          <w:sz w:val="22"/>
        </w:rPr>
        <w:t xml:space="preserve"> </w:t>
      </w:r>
      <w:r>
        <w:rPr>
          <w:sz w:val="22"/>
        </w:rPr>
        <w:t>dos</w:t>
      </w:r>
      <w:r>
        <w:rPr>
          <w:spacing w:val="-12"/>
          <w:sz w:val="22"/>
        </w:rPr>
        <w:t xml:space="preserve"> </w:t>
      </w:r>
      <w:r>
        <w:rPr>
          <w:sz w:val="22"/>
        </w:rPr>
        <w:t>custos</w:t>
      </w:r>
      <w:r>
        <w:rPr>
          <w:spacing w:val="-12"/>
          <w:sz w:val="22"/>
        </w:rPr>
        <w:t xml:space="preserve"> </w:t>
      </w:r>
      <w:r>
        <w:rPr>
          <w:sz w:val="22"/>
        </w:rPr>
        <w:t>para</w:t>
      </w:r>
      <w:r>
        <w:rPr>
          <w:spacing w:val="-13"/>
          <w:sz w:val="22"/>
        </w:rPr>
        <w:t xml:space="preserve"> </w:t>
      </w:r>
      <w:r>
        <w:rPr>
          <w:sz w:val="22"/>
        </w:rPr>
        <w:t>atendimento</w:t>
      </w:r>
      <w:r>
        <w:rPr>
          <w:spacing w:val="-12"/>
          <w:sz w:val="22"/>
        </w:rPr>
        <w:t xml:space="preserve"> </w:t>
      </w:r>
      <w:r>
        <w:rPr>
          <w:sz w:val="22"/>
        </w:rPr>
        <w:t>dos direitos</w:t>
      </w:r>
      <w:r>
        <w:rPr>
          <w:spacing w:val="-12"/>
          <w:sz w:val="22"/>
        </w:rPr>
        <w:t xml:space="preserve"> </w:t>
      </w:r>
      <w:r>
        <w:rPr>
          <w:sz w:val="22"/>
        </w:rPr>
        <w:t>trabalhistas</w:t>
      </w:r>
      <w:r>
        <w:rPr>
          <w:spacing w:val="-11"/>
          <w:sz w:val="22"/>
        </w:rPr>
        <w:t xml:space="preserve"> </w:t>
      </w:r>
      <w:r>
        <w:rPr>
          <w:sz w:val="22"/>
        </w:rPr>
        <w:t>assegurados</w:t>
      </w:r>
      <w:r>
        <w:rPr>
          <w:spacing w:val="-11"/>
          <w:sz w:val="22"/>
        </w:rPr>
        <w:t xml:space="preserve"> </w:t>
      </w:r>
      <w:r>
        <w:rPr>
          <w:sz w:val="22"/>
        </w:rPr>
        <w:t>na</w:t>
      </w:r>
      <w:r>
        <w:rPr>
          <w:spacing w:val="-11"/>
          <w:sz w:val="22"/>
        </w:rPr>
        <w:t xml:space="preserve"> </w:t>
      </w:r>
      <w:r>
        <w:rPr>
          <w:sz w:val="22"/>
        </w:rPr>
        <w:t>Constituição</w:t>
      </w:r>
      <w:r>
        <w:rPr>
          <w:spacing w:val="-10"/>
          <w:sz w:val="22"/>
        </w:rPr>
        <w:t xml:space="preserve"> </w:t>
      </w:r>
      <w:r>
        <w:rPr>
          <w:sz w:val="22"/>
        </w:rPr>
        <w:t>Federal,</w:t>
      </w:r>
      <w:r>
        <w:rPr>
          <w:spacing w:val="-11"/>
          <w:sz w:val="22"/>
        </w:rPr>
        <w:t xml:space="preserve"> </w:t>
      </w:r>
      <w:r>
        <w:rPr>
          <w:sz w:val="22"/>
        </w:rPr>
        <w:t>nas</w:t>
      </w:r>
      <w:r>
        <w:rPr>
          <w:spacing w:val="-11"/>
          <w:sz w:val="22"/>
        </w:rPr>
        <w:t xml:space="preserve"> </w:t>
      </w:r>
      <w:r>
        <w:rPr>
          <w:sz w:val="22"/>
        </w:rPr>
        <w:t>leis</w:t>
      </w:r>
      <w:r>
        <w:rPr>
          <w:spacing w:val="-11"/>
          <w:sz w:val="22"/>
        </w:rPr>
        <w:t xml:space="preserve"> </w:t>
      </w:r>
      <w:r>
        <w:rPr>
          <w:sz w:val="22"/>
        </w:rPr>
        <w:t>trabalhistas,</w:t>
      </w:r>
      <w:r>
        <w:rPr>
          <w:spacing w:val="-11"/>
          <w:sz w:val="22"/>
        </w:rPr>
        <w:t xml:space="preserve"> </w:t>
      </w:r>
      <w:r>
        <w:rPr>
          <w:sz w:val="22"/>
        </w:rPr>
        <w:t>nas</w:t>
      </w:r>
      <w:r>
        <w:rPr>
          <w:spacing w:val="-11"/>
          <w:sz w:val="22"/>
        </w:rPr>
        <w:t xml:space="preserve"> </w:t>
      </w:r>
      <w:r>
        <w:rPr>
          <w:sz w:val="22"/>
        </w:rPr>
        <w:t>normas infralegais,</w:t>
      </w:r>
      <w:r>
        <w:rPr>
          <w:spacing w:val="-10"/>
          <w:sz w:val="22"/>
        </w:rPr>
        <w:t xml:space="preserve"> </w:t>
      </w:r>
      <w:r>
        <w:rPr>
          <w:sz w:val="22"/>
        </w:rPr>
        <w:t>nas</w:t>
      </w:r>
      <w:r>
        <w:rPr>
          <w:spacing w:val="-10"/>
          <w:sz w:val="22"/>
        </w:rPr>
        <w:t xml:space="preserve"> </w:t>
      </w:r>
      <w:r>
        <w:rPr>
          <w:sz w:val="22"/>
        </w:rPr>
        <w:t>convenções</w:t>
      </w:r>
      <w:r>
        <w:rPr>
          <w:spacing w:val="-12"/>
          <w:sz w:val="22"/>
        </w:rPr>
        <w:t xml:space="preserve"> </w:t>
      </w:r>
      <w:r>
        <w:rPr>
          <w:sz w:val="22"/>
        </w:rPr>
        <w:t>coletivas</w:t>
      </w:r>
      <w:r>
        <w:rPr>
          <w:spacing w:val="-10"/>
          <w:sz w:val="22"/>
        </w:rPr>
        <w:t xml:space="preserve"> </w:t>
      </w:r>
      <w:r>
        <w:rPr>
          <w:sz w:val="22"/>
        </w:rPr>
        <w:t>de</w:t>
      </w:r>
      <w:r>
        <w:rPr>
          <w:spacing w:val="-9"/>
          <w:sz w:val="22"/>
        </w:rPr>
        <w:t xml:space="preserve"> </w:t>
      </w:r>
      <w:r>
        <w:rPr>
          <w:sz w:val="22"/>
        </w:rPr>
        <w:t>trabalho</w:t>
      </w:r>
      <w:r>
        <w:rPr>
          <w:spacing w:val="-11"/>
          <w:sz w:val="22"/>
        </w:rPr>
        <w:t xml:space="preserve"> </w:t>
      </w:r>
      <w:r>
        <w:rPr>
          <w:sz w:val="22"/>
        </w:rPr>
        <w:t>e</w:t>
      </w:r>
      <w:r>
        <w:rPr>
          <w:spacing w:val="-9"/>
          <w:sz w:val="22"/>
        </w:rPr>
        <w:t xml:space="preserve"> </w:t>
      </w:r>
      <w:r>
        <w:rPr>
          <w:sz w:val="22"/>
        </w:rPr>
        <w:t>nos</w:t>
      </w:r>
      <w:r>
        <w:rPr>
          <w:spacing w:val="-12"/>
          <w:sz w:val="22"/>
        </w:rPr>
        <w:t xml:space="preserve"> </w:t>
      </w:r>
      <w:r>
        <w:rPr>
          <w:sz w:val="22"/>
        </w:rPr>
        <w:t>termos</w:t>
      </w:r>
      <w:r>
        <w:rPr>
          <w:spacing w:val="-10"/>
          <w:sz w:val="22"/>
        </w:rPr>
        <w:t xml:space="preserve"> </w:t>
      </w:r>
      <w:r>
        <w:rPr>
          <w:sz w:val="22"/>
        </w:rPr>
        <w:t>de</w:t>
      </w:r>
      <w:r>
        <w:rPr>
          <w:spacing w:val="-9"/>
          <w:sz w:val="22"/>
        </w:rPr>
        <w:t xml:space="preserve"> </w:t>
      </w:r>
      <w:r>
        <w:rPr>
          <w:sz w:val="22"/>
        </w:rPr>
        <w:t>ajustamento</w:t>
      </w:r>
      <w:r>
        <w:rPr>
          <w:spacing w:val="-9"/>
          <w:sz w:val="22"/>
        </w:rPr>
        <w:t xml:space="preserve"> </w:t>
      </w:r>
      <w:r>
        <w:rPr>
          <w:sz w:val="22"/>
        </w:rPr>
        <w:t>de</w:t>
      </w:r>
      <w:r>
        <w:rPr>
          <w:spacing w:val="-12"/>
          <w:sz w:val="22"/>
        </w:rPr>
        <w:t xml:space="preserve"> </w:t>
      </w:r>
      <w:r>
        <w:rPr>
          <w:sz w:val="22"/>
        </w:rPr>
        <w:t>conduta vigentes na data de sua</w:t>
      </w:r>
      <w:r>
        <w:rPr>
          <w:spacing w:val="-1"/>
          <w:sz w:val="22"/>
        </w:rPr>
        <w:t xml:space="preserve"> </w:t>
      </w:r>
      <w:r>
        <w:rPr>
          <w:sz w:val="22"/>
        </w:rPr>
        <w:t>entrega em definitivo e que cumpre plenamente</w:t>
      </w:r>
      <w:r>
        <w:rPr>
          <w:spacing w:val="-1"/>
          <w:sz w:val="22"/>
        </w:rPr>
        <w:t xml:space="preserve"> </w:t>
      </w:r>
      <w:r>
        <w:rPr>
          <w:sz w:val="22"/>
        </w:rPr>
        <w:t>os requisitos de habilitação definidos no instrumento convocatório;</w:t>
      </w:r>
    </w:p>
    <w:p w14:paraId="57029002">
      <w:pPr>
        <w:pStyle w:val="8"/>
        <w:numPr>
          <w:ilvl w:val="2"/>
          <w:numId w:val="1"/>
        </w:numPr>
        <w:tabs>
          <w:tab w:val="left" w:pos="1920"/>
        </w:tabs>
        <w:spacing w:before="123" w:after="0" w:line="360" w:lineRule="auto"/>
        <w:ind w:left="1920" w:right="424" w:hanging="504"/>
        <w:jc w:val="both"/>
        <w:rPr>
          <w:rFonts w:ascii="Times New Roman" w:hAnsi="Times New Roman"/>
          <w:b/>
          <w:sz w:val="22"/>
        </w:rPr>
      </w:pPr>
      <w:r>
        <w:rPr>
          <w:sz w:val="22"/>
        </w:rPr>
        <w:t>não emprega menor de 18 anos em trabalho noturno, perigoso ou insalubre e não emprega menor de 16 anos, salvo menor, a partir de 14 anos, na condição de aprendiz, nos termos do artigo 7°, XXXIII, da Constituição;</w:t>
      </w:r>
    </w:p>
    <w:p w14:paraId="78D6936A">
      <w:pPr>
        <w:pStyle w:val="8"/>
        <w:numPr>
          <w:ilvl w:val="2"/>
          <w:numId w:val="1"/>
        </w:numPr>
        <w:tabs>
          <w:tab w:val="left" w:pos="1920"/>
        </w:tabs>
        <w:spacing w:before="119" w:after="0" w:line="360" w:lineRule="auto"/>
        <w:ind w:left="1920" w:right="431" w:hanging="504"/>
        <w:jc w:val="both"/>
        <w:rPr>
          <w:rFonts w:ascii="Times New Roman" w:hAnsi="Times New Roman"/>
          <w:b/>
          <w:sz w:val="22"/>
        </w:rPr>
      </w:pPr>
      <w:r>
        <w:rPr>
          <w:sz w:val="22"/>
        </w:rPr>
        <w:t>não possui empregados executando trabalho degradante ou forçado, observando o disposto nos incisos III e IV do art. 1º e no inciso III do art. 5º da Constituição Federal;</w:t>
      </w:r>
    </w:p>
    <w:p w14:paraId="6F9D3ECC">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1B5E4136">
      <w:pPr>
        <w:pStyle w:val="6"/>
        <w:jc w:val="left"/>
      </w:pPr>
    </w:p>
    <w:p w14:paraId="28AFE7C0">
      <w:pPr>
        <w:pStyle w:val="6"/>
        <w:spacing w:before="257"/>
        <w:jc w:val="left"/>
      </w:pPr>
    </w:p>
    <w:p w14:paraId="68C8D35D">
      <w:pPr>
        <w:pStyle w:val="8"/>
        <w:numPr>
          <w:ilvl w:val="2"/>
          <w:numId w:val="1"/>
        </w:numPr>
        <w:tabs>
          <w:tab w:val="left" w:pos="1920"/>
        </w:tabs>
        <w:spacing w:before="0" w:after="0" w:line="360" w:lineRule="auto"/>
        <w:ind w:left="1920" w:right="427" w:hanging="504"/>
        <w:jc w:val="left"/>
        <w:rPr>
          <w:rFonts w:ascii="Times New Roman" w:hAnsi="Times New Roman"/>
          <w:b/>
          <w:sz w:val="22"/>
        </w:rPr>
      </w:pPr>
      <w:r>
        <w:rPr>
          <w:sz w:val="22"/>
        </w:rPr>
        <w:t>cumpre</w:t>
      </w:r>
      <w:r>
        <w:rPr>
          <w:spacing w:val="-2"/>
          <w:sz w:val="22"/>
        </w:rPr>
        <w:t xml:space="preserve"> </w:t>
      </w:r>
      <w:r>
        <w:rPr>
          <w:sz w:val="22"/>
        </w:rPr>
        <w:t>as</w:t>
      </w:r>
      <w:r>
        <w:rPr>
          <w:spacing w:val="-2"/>
          <w:sz w:val="22"/>
        </w:rPr>
        <w:t xml:space="preserve"> </w:t>
      </w:r>
      <w:r>
        <w:rPr>
          <w:sz w:val="22"/>
        </w:rPr>
        <w:t>exigências</w:t>
      </w:r>
      <w:r>
        <w:rPr>
          <w:spacing w:val="-2"/>
          <w:sz w:val="22"/>
        </w:rPr>
        <w:t xml:space="preserve"> </w:t>
      </w:r>
      <w:r>
        <w:rPr>
          <w:sz w:val="22"/>
        </w:rPr>
        <w:t>de</w:t>
      </w:r>
      <w:r>
        <w:rPr>
          <w:spacing w:val="-2"/>
          <w:sz w:val="22"/>
        </w:rPr>
        <w:t xml:space="preserve"> </w:t>
      </w:r>
      <w:r>
        <w:rPr>
          <w:sz w:val="22"/>
        </w:rPr>
        <w:t>reserva</w:t>
      </w:r>
      <w:r>
        <w:rPr>
          <w:spacing w:val="-2"/>
          <w:sz w:val="22"/>
        </w:rPr>
        <w:t xml:space="preserve"> </w:t>
      </w:r>
      <w:r>
        <w:rPr>
          <w:sz w:val="22"/>
        </w:rPr>
        <w:t>de</w:t>
      </w:r>
      <w:r>
        <w:rPr>
          <w:spacing w:val="-2"/>
          <w:sz w:val="22"/>
        </w:rPr>
        <w:t xml:space="preserve"> </w:t>
      </w:r>
      <w:r>
        <w:rPr>
          <w:sz w:val="22"/>
        </w:rPr>
        <w:t>cargos</w:t>
      </w:r>
      <w:r>
        <w:rPr>
          <w:spacing w:val="-2"/>
          <w:sz w:val="22"/>
        </w:rPr>
        <w:t xml:space="preserve"> </w:t>
      </w:r>
      <w:r>
        <w:rPr>
          <w:sz w:val="22"/>
        </w:rPr>
        <w:t>para</w:t>
      </w:r>
      <w:r>
        <w:rPr>
          <w:spacing w:val="-3"/>
          <w:sz w:val="22"/>
        </w:rPr>
        <w:t xml:space="preserve"> </w:t>
      </w:r>
      <w:r>
        <w:rPr>
          <w:sz w:val="22"/>
        </w:rPr>
        <w:t>pessoa</w:t>
      </w:r>
      <w:r>
        <w:rPr>
          <w:spacing w:val="-2"/>
          <w:sz w:val="22"/>
        </w:rPr>
        <w:t xml:space="preserve"> </w:t>
      </w:r>
      <w:r>
        <w:rPr>
          <w:sz w:val="22"/>
        </w:rPr>
        <w:t>com</w:t>
      </w:r>
      <w:r>
        <w:rPr>
          <w:spacing w:val="-1"/>
          <w:sz w:val="22"/>
        </w:rPr>
        <w:t xml:space="preserve"> </w:t>
      </w:r>
      <w:r>
        <w:rPr>
          <w:sz w:val="22"/>
        </w:rPr>
        <w:t>deficiência</w:t>
      </w:r>
      <w:r>
        <w:rPr>
          <w:spacing w:val="-2"/>
          <w:sz w:val="22"/>
        </w:rPr>
        <w:t xml:space="preserve"> </w:t>
      </w:r>
      <w:r>
        <w:rPr>
          <w:sz w:val="22"/>
        </w:rPr>
        <w:t>e</w:t>
      </w:r>
      <w:r>
        <w:rPr>
          <w:spacing w:val="-2"/>
          <w:sz w:val="22"/>
        </w:rPr>
        <w:t xml:space="preserve"> </w:t>
      </w:r>
      <w:r>
        <w:rPr>
          <w:sz w:val="22"/>
        </w:rPr>
        <w:t>para</w:t>
      </w:r>
      <w:r>
        <w:rPr>
          <w:spacing w:val="-3"/>
          <w:sz w:val="22"/>
        </w:rPr>
        <w:t xml:space="preserve"> </w:t>
      </w:r>
      <w:r>
        <w:rPr>
          <w:sz w:val="22"/>
        </w:rPr>
        <w:t>reabilitado da Previdência Social, previstas em lei e em outras normas específicas.</w:t>
      </w:r>
    </w:p>
    <w:p w14:paraId="3153FA01">
      <w:pPr>
        <w:pStyle w:val="8"/>
        <w:numPr>
          <w:ilvl w:val="1"/>
          <w:numId w:val="1"/>
        </w:numPr>
        <w:tabs>
          <w:tab w:val="left" w:pos="1272"/>
          <w:tab w:val="left" w:pos="1276"/>
        </w:tabs>
        <w:spacing w:before="120" w:after="0" w:line="360" w:lineRule="auto"/>
        <w:ind w:left="1276" w:right="427" w:hanging="428"/>
        <w:jc w:val="left"/>
        <w:rPr>
          <w:b/>
          <w:sz w:val="22"/>
        </w:rPr>
      </w:pPr>
      <w:r>
        <w:rPr>
          <w:sz w:val="22"/>
        </w:rPr>
        <w:t>O</w:t>
      </w:r>
      <w:r>
        <w:rPr>
          <w:spacing w:val="31"/>
          <w:sz w:val="22"/>
        </w:rPr>
        <w:t xml:space="preserve"> </w:t>
      </w:r>
      <w:r>
        <w:rPr>
          <w:sz w:val="22"/>
        </w:rPr>
        <w:t>licitante</w:t>
      </w:r>
      <w:r>
        <w:rPr>
          <w:spacing w:val="29"/>
          <w:sz w:val="22"/>
        </w:rPr>
        <w:t xml:space="preserve"> </w:t>
      </w:r>
      <w:r>
        <w:rPr>
          <w:sz w:val="22"/>
        </w:rPr>
        <w:t>organizado</w:t>
      </w:r>
      <w:r>
        <w:rPr>
          <w:spacing w:val="32"/>
          <w:sz w:val="22"/>
        </w:rPr>
        <w:t xml:space="preserve"> </w:t>
      </w:r>
      <w:r>
        <w:rPr>
          <w:sz w:val="22"/>
        </w:rPr>
        <w:t>em</w:t>
      </w:r>
      <w:r>
        <w:rPr>
          <w:spacing w:val="29"/>
          <w:sz w:val="22"/>
        </w:rPr>
        <w:t xml:space="preserve"> </w:t>
      </w:r>
      <w:r>
        <w:rPr>
          <w:sz w:val="22"/>
        </w:rPr>
        <w:t>cooperativa</w:t>
      </w:r>
      <w:r>
        <w:rPr>
          <w:spacing w:val="31"/>
          <w:sz w:val="22"/>
        </w:rPr>
        <w:t xml:space="preserve"> </w:t>
      </w:r>
      <w:r>
        <w:rPr>
          <w:sz w:val="22"/>
        </w:rPr>
        <w:t>deverá</w:t>
      </w:r>
      <w:r>
        <w:rPr>
          <w:spacing w:val="31"/>
          <w:sz w:val="22"/>
        </w:rPr>
        <w:t xml:space="preserve"> </w:t>
      </w:r>
      <w:r>
        <w:rPr>
          <w:sz w:val="22"/>
        </w:rPr>
        <w:t>declarar,</w:t>
      </w:r>
      <w:r>
        <w:rPr>
          <w:spacing w:val="31"/>
          <w:sz w:val="22"/>
        </w:rPr>
        <w:t xml:space="preserve"> </w:t>
      </w:r>
      <w:r>
        <w:rPr>
          <w:sz w:val="22"/>
        </w:rPr>
        <w:t>ainda,</w:t>
      </w:r>
      <w:r>
        <w:rPr>
          <w:spacing w:val="31"/>
          <w:sz w:val="22"/>
        </w:rPr>
        <w:t xml:space="preserve"> </w:t>
      </w:r>
      <w:r>
        <w:rPr>
          <w:sz w:val="22"/>
        </w:rPr>
        <w:t>em</w:t>
      </w:r>
      <w:r>
        <w:rPr>
          <w:spacing w:val="32"/>
          <w:sz w:val="22"/>
        </w:rPr>
        <w:t xml:space="preserve"> </w:t>
      </w:r>
      <w:r>
        <w:rPr>
          <w:sz w:val="22"/>
        </w:rPr>
        <w:t>campo</w:t>
      </w:r>
      <w:r>
        <w:rPr>
          <w:spacing w:val="32"/>
          <w:sz w:val="22"/>
        </w:rPr>
        <w:t xml:space="preserve"> </w:t>
      </w:r>
      <w:r>
        <w:rPr>
          <w:sz w:val="22"/>
        </w:rPr>
        <w:t>próprio</w:t>
      </w:r>
      <w:r>
        <w:rPr>
          <w:spacing w:val="31"/>
          <w:sz w:val="22"/>
        </w:rPr>
        <w:t xml:space="preserve"> </w:t>
      </w:r>
      <w:r>
        <w:rPr>
          <w:sz w:val="22"/>
        </w:rPr>
        <w:t>do</w:t>
      </w:r>
      <w:r>
        <w:rPr>
          <w:spacing w:val="32"/>
          <w:sz w:val="22"/>
        </w:rPr>
        <w:t xml:space="preserve"> </w:t>
      </w:r>
      <w:r>
        <w:rPr>
          <w:sz w:val="22"/>
        </w:rPr>
        <w:t>sistema eletrônico, que cumpre os requisitos estabelecidos no artigo 16 da Lei nº 14.133, de 2021.</w:t>
      </w:r>
    </w:p>
    <w:p w14:paraId="3C9D3446">
      <w:pPr>
        <w:pStyle w:val="8"/>
        <w:numPr>
          <w:ilvl w:val="1"/>
          <w:numId w:val="1"/>
        </w:numPr>
        <w:tabs>
          <w:tab w:val="left" w:pos="1272"/>
          <w:tab w:val="left" w:pos="1276"/>
        </w:tabs>
        <w:spacing w:before="122" w:after="0" w:line="360" w:lineRule="auto"/>
        <w:ind w:left="1276" w:right="421" w:hanging="428"/>
        <w:jc w:val="both"/>
        <w:rPr>
          <w:b/>
          <w:sz w:val="22"/>
        </w:rPr>
      </w:pPr>
      <w:r>
        <w:rPr>
          <w:color w:val="000000"/>
          <w:sz w:val="22"/>
          <w:highlight w:val="green"/>
        </w:rPr>
        <w:t>O licitante deverá declarar em campo próprio do sistema se o produto ou serviço ofertado é</w:t>
      </w:r>
      <w:r>
        <w:rPr>
          <w:color w:val="000000"/>
          <w:sz w:val="22"/>
        </w:rPr>
        <w:t xml:space="preserve"> </w:t>
      </w:r>
      <w:r>
        <w:rPr>
          <w:color w:val="000000"/>
          <w:sz w:val="22"/>
          <w:highlight w:val="green"/>
        </w:rPr>
        <w:t>manufaturado</w:t>
      </w:r>
      <w:r>
        <w:rPr>
          <w:color w:val="000000"/>
          <w:spacing w:val="-2"/>
          <w:sz w:val="22"/>
          <w:highlight w:val="green"/>
        </w:rPr>
        <w:t xml:space="preserve"> </w:t>
      </w:r>
      <w:r>
        <w:rPr>
          <w:color w:val="000000"/>
          <w:sz w:val="22"/>
          <w:highlight w:val="green"/>
        </w:rPr>
        <w:t>nacional</w:t>
      </w:r>
      <w:r>
        <w:rPr>
          <w:color w:val="000000"/>
          <w:spacing w:val="-3"/>
          <w:sz w:val="22"/>
          <w:highlight w:val="green"/>
        </w:rPr>
        <w:t xml:space="preserve"> </w:t>
      </w:r>
      <w:r>
        <w:rPr>
          <w:color w:val="000000"/>
          <w:sz w:val="22"/>
          <w:highlight w:val="green"/>
        </w:rPr>
        <w:t>beneficiado</w:t>
      </w:r>
      <w:r>
        <w:rPr>
          <w:color w:val="000000"/>
          <w:spacing w:val="-2"/>
          <w:sz w:val="22"/>
          <w:highlight w:val="green"/>
        </w:rPr>
        <w:t xml:space="preserve"> </w:t>
      </w:r>
      <w:r>
        <w:rPr>
          <w:color w:val="000000"/>
          <w:sz w:val="22"/>
          <w:highlight w:val="green"/>
        </w:rPr>
        <w:t>por</w:t>
      </w:r>
      <w:r>
        <w:rPr>
          <w:color w:val="000000"/>
          <w:spacing w:val="-3"/>
          <w:sz w:val="22"/>
          <w:highlight w:val="green"/>
        </w:rPr>
        <w:t xml:space="preserve"> </w:t>
      </w:r>
      <w:r>
        <w:rPr>
          <w:color w:val="000000"/>
          <w:sz w:val="22"/>
          <w:highlight w:val="green"/>
        </w:rPr>
        <w:t>um</w:t>
      </w:r>
      <w:r>
        <w:rPr>
          <w:color w:val="000000"/>
          <w:spacing w:val="-3"/>
          <w:sz w:val="22"/>
          <w:highlight w:val="green"/>
        </w:rPr>
        <w:t xml:space="preserve"> </w:t>
      </w:r>
      <w:r>
        <w:rPr>
          <w:color w:val="000000"/>
          <w:sz w:val="22"/>
          <w:highlight w:val="green"/>
        </w:rPr>
        <w:t>dos</w:t>
      </w:r>
      <w:r>
        <w:rPr>
          <w:color w:val="000000"/>
          <w:spacing w:val="-3"/>
          <w:sz w:val="22"/>
          <w:highlight w:val="green"/>
        </w:rPr>
        <w:t xml:space="preserve"> </w:t>
      </w:r>
      <w:r>
        <w:rPr>
          <w:color w:val="000000"/>
          <w:sz w:val="22"/>
          <w:highlight w:val="green"/>
        </w:rPr>
        <w:t>critérios</w:t>
      </w:r>
      <w:r>
        <w:rPr>
          <w:color w:val="000000"/>
          <w:spacing w:val="-3"/>
          <w:sz w:val="22"/>
          <w:highlight w:val="green"/>
        </w:rPr>
        <w:t xml:space="preserve"> </w:t>
      </w:r>
      <w:r>
        <w:rPr>
          <w:color w:val="000000"/>
          <w:sz w:val="22"/>
          <w:highlight w:val="green"/>
        </w:rPr>
        <w:t>de</w:t>
      </w:r>
      <w:r>
        <w:rPr>
          <w:color w:val="000000"/>
          <w:spacing w:val="-4"/>
          <w:sz w:val="22"/>
          <w:highlight w:val="green"/>
        </w:rPr>
        <w:t xml:space="preserve"> </w:t>
      </w:r>
      <w:r>
        <w:rPr>
          <w:color w:val="000000"/>
          <w:sz w:val="22"/>
          <w:highlight w:val="green"/>
        </w:rPr>
        <w:t>margem</w:t>
      </w:r>
      <w:r>
        <w:rPr>
          <w:color w:val="000000"/>
          <w:spacing w:val="-2"/>
          <w:sz w:val="22"/>
          <w:highlight w:val="green"/>
        </w:rPr>
        <w:t xml:space="preserve"> </w:t>
      </w:r>
      <w:r>
        <w:rPr>
          <w:color w:val="000000"/>
          <w:sz w:val="22"/>
          <w:highlight w:val="green"/>
        </w:rPr>
        <w:t>de</w:t>
      </w:r>
      <w:r>
        <w:rPr>
          <w:color w:val="000000"/>
          <w:spacing w:val="-4"/>
          <w:sz w:val="22"/>
          <w:highlight w:val="green"/>
        </w:rPr>
        <w:t xml:space="preserve"> </w:t>
      </w:r>
      <w:r>
        <w:rPr>
          <w:color w:val="000000"/>
          <w:sz w:val="22"/>
          <w:highlight w:val="green"/>
        </w:rPr>
        <w:t>preferência</w:t>
      </w:r>
      <w:r>
        <w:rPr>
          <w:color w:val="000000"/>
          <w:spacing w:val="-3"/>
          <w:sz w:val="22"/>
          <w:highlight w:val="green"/>
        </w:rPr>
        <w:t xml:space="preserve"> </w:t>
      </w:r>
      <w:r>
        <w:rPr>
          <w:color w:val="000000"/>
          <w:sz w:val="22"/>
          <w:highlight w:val="green"/>
        </w:rPr>
        <w:t>indicados</w:t>
      </w:r>
      <w:r>
        <w:rPr>
          <w:color w:val="000000"/>
          <w:spacing w:val="-3"/>
          <w:sz w:val="22"/>
          <w:highlight w:val="green"/>
        </w:rPr>
        <w:t xml:space="preserve"> </w:t>
      </w:r>
      <w:r>
        <w:rPr>
          <w:color w:val="000000"/>
          <w:sz w:val="22"/>
          <w:highlight w:val="green"/>
        </w:rPr>
        <w:t>no</w:t>
      </w:r>
      <w:r>
        <w:rPr>
          <w:color w:val="000000"/>
          <w:sz w:val="22"/>
        </w:rPr>
        <w:t xml:space="preserve"> </w:t>
      </w:r>
      <w:r>
        <w:rPr>
          <w:color w:val="000000"/>
          <w:sz w:val="22"/>
          <w:highlight w:val="green"/>
        </w:rPr>
        <w:t>Termo de Referência, quando for o caso, para usufruir do benefício.</w:t>
      </w:r>
    </w:p>
    <w:p w14:paraId="71E8BB84">
      <w:pPr>
        <w:pStyle w:val="8"/>
        <w:numPr>
          <w:ilvl w:val="1"/>
          <w:numId w:val="1"/>
        </w:numPr>
        <w:tabs>
          <w:tab w:val="left" w:pos="1272"/>
          <w:tab w:val="left" w:pos="1276"/>
        </w:tabs>
        <w:spacing w:before="118" w:after="0" w:line="360" w:lineRule="auto"/>
        <w:ind w:left="1276" w:right="420" w:hanging="428"/>
        <w:jc w:val="both"/>
        <w:rPr>
          <w:b/>
          <w:sz w:val="22"/>
        </w:rPr>
      </w:pPr>
      <w:bookmarkStart w:id="6" w:name="_bookmark6"/>
      <w:bookmarkEnd w:id="6"/>
      <w:r>
        <w:rPr>
          <w:color w:val="000000"/>
          <w:sz w:val="22"/>
          <w:highlight w:val="yellow"/>
        </w:rPr>
        <w:t>No</w:t>
      </w:r>
      <w:r>
        <w:rPr>
          <w:color w:val="000000"/>
          <w:spacing w:val="-8"/>
          <w:sz w:val="22"/>
          <w:highlight w:val="yellow"/>
        </w:rPr>
        <w:t xml:space="preserve"> </w:t>
      </w:r>
      <w:r>
        <w:rPr>
          <w:color w:val="000000"/>
          <w:sz w:val="22"/>
          <w:highlight w:val="yellow"/>
        </w:rPr>
        <w:t>caso</w:t>
      </w:r>
      <w:r>
        <w:rPr>
          <w:color w:val="000000"/>
          <w:spacing w:val="-10"/>
          <w:sz w:val="22"/>
          <w:highlight w:val="yellow"/>
        </w:rPr>
        <w:t xml:space="preserve"> </w:t>
      </w:r>
      <w:r>
        <w:rPr>
          <w:color w:val="000000"/>
          <w:sz w:val="22"/>
          <w:highlight w:val="yellow"/>
        </w:rPr>
        <w:t>das</w:t>
      </w:r>
      <w:r>
        <w:rPr>
          <w:color w:val="000000"/>
          <w:spacing w:val="-12"/>
          <w:sz w:val="22"/>
          <w:highlight w:val="yellow"/>
        </w:rPr>
        <w:t xml:space="preserve"> </w:t>
      </w:r>
      <w:r>
        <w:rPr>
          <w:color w:val="000000"/>
          <w:sz w:val="22"/>
          <w:highlight w:val="yellow"/>
        </w:rPr>
        <w:t>empresas</w:t>
      </w:r>
      <w:r>
        <w:rPr>
          <w:color w:val="000000"/>
          <w:spacing w:val="-11"/>
          <w:sz w:val="22"/>
          <w:highlight w:val="yellow"/>
        </w:rPr>
        <w:t xml:space="preserve"> </w:t>
      </w:r>
      <w:r>
        <w:rPr>
          <w:color w:val="000000"/>
          <w:sz w:val="22"/>
          <w:highlight w:val="yellow"/>
        </w:rPr>
        <w:t>que</w:t>
      </w:r>
      <w:r>
        <w:rPr>
          <w:color w:val="000000"/>
          <w:spacing w:val="-8"/>
          <w:sz w:val="22"/>
          <w:highlight w:val="yellow"/>
        </w:rPr>
        <w:t xml:space="preserve"> </w:t>
      </w:r>
      <w:r>
        <w:rPr>
          <w:color w:val="000000"/>
          <w:sz w:val="22"/>
          <w:highlight w:val="yellow"/>
        </w:rPr>
        <w:t>foram</w:t>
      </w:r>
      <w:r>
        <w:rPr>
          <w:color w:val="000000"/>
          <w:spacing w:val="-8"/>
          <w:sz w:val="22"/>
          <w:highlight w:val="yellow"/>
        </w:rPr>
        <w:t xml:space="preserve"> </w:t>
      </w:r>
      <w:r>
        <w:rPr>
          <w:color w:val="000000"/>
          <w:sz w:val="22"/>
          <w:highlight w:val="yellow"/>
        </w:rPr>
        <w:t>beneficiadas</w:t>
      </w:r>
      <w:r>
        <w:rPr>
          <w:color w:val="000000"/>
          <w:spacing w:val="-9"/>
          <w:sz w:val="22"/>
          <w:highlight w:val="yellow"/>
        </w:rPr>
        <w:t xml:space="preserve"> </w:t>
      </w:r>
      <w:r>
        <w:rPr>
          <w:color w:val="000000"/>
          <w:sz w:val="22"/>
          <w:highlight w:val="yellow"/>
        </w:rPr>
        <w:t>pela</w:t>
      </w:r>
      <w:r>
        <w:rPr>
          <w:color w:val="000000"/>
          <w:spacing w:val="-12"/>
          <w:sz w:val="22"/>
          <w:highlight w:val="yellow"/>
        </w:rPr>
        <w:t xml:space="preserve"> </w:t>
      </w:r>
      <w:r>
        <w:rPr>
          <w:color w:val="000000"/>
          <w:sz w:val="22"/>
          <w:highlight w:val="yellow"/>
        </w:rPr>
        <w:t>Lei</w:t>
      </w:r>
      <w:r>
        <w:rPr>
          <w:color w:val="000000"/>
          <w:spacing w:val="-13"/>
          <w:sz w:val="22"/>
          <w:highlight w:val="yellow"/>
        </w:rPr>
        <w:t xml:space="preserve"> </w:t>
      </w:r>
      <w:r>
        <w:rPr>
          <w:color w:val="000000"/>
          <w:sz w:val="22"/>
          <w:highlight w:val="yellow"/>
        </w:rPr>
        <w:t>nº</w:t>
      </w:r>
      <w:r>
        <w:rPr>
          <w:color w:val="000000"/>
          <w:spacing w:val="-8"/>
          <w:sz w:val="22"/>
          <w:highlight w:val="yellow"/>
        </w:rPr>
        <w:t xml:space="preserve"> </w:t>
      </w:r>
      <w:r>
        <w:rPr>
          <w:color w:val="000000"/>
          <w:sz w:val="22"/>
          <w:highlight w:val="yellow"/>
        </w:rPr>
        <w:t>12.546,</w:t>
      </w:r>
      <w:r>
        <w:rPr>
          <w:color w:val="000000"/>
          <w:spacing w:val="-11"/>
          <w:sz w:val="22"/>
          <w:highlight w:val="yellow"/>
        </w:rPr>
        <w:t xml:space="preserve"> </w:t>
      </w:r>
      <w:r>
        <w:rPr>
          <w:color w:val="000000"/>
          <w:sz w:val="22"/>
          <w:highlight w:val="yellow"/>
        </w:rPr>
        <w:t>de</w:t>
      </w:r>
      <w:r>
        <w:rPr>
          <w:color w:val="000000"/>
          <w:spacing w:val="-11"/>
          <w:sz w:val="22"/>
          <w:highlight w:val="yellow"/>
        </w:rPr>
        <w:t xml:space="preserve"> </w:t>
      </w:r>
      <w:r>
        <w:rPr>
          <w:color w:val="000000"/>
          <w:sz w:val="22"/>
          <w:highlight w:val="yellow"/>
        </w:rPr>
        <w:t>2011,</w:t>
      </w:r>
      <w:r>
        <w:rPr>
          <w:color w:val="000000"/>
          <w:spacing w:val="-11"/>
          <w:sz w:val="22"/>
          <w:highlight w:val="yellow"/>
        </w:rPr>
        <w:t xml:space="preserve"> </w:t>
      </w:r>
      <w:r>
        <w:rPr>
          <w:color w:val="000000"/>
          <w:sz w:val="22"/>
          <w:highlight w:val="yellow"/>
        </w:rPr>
        <w:t>as</w:t>
      </w:r>
      <w:r>
        <w:rPr>
          <w:color w:val="000000"/>
          <w:spacing w:val="-9"/>
          <w:sz w:val="22"/>
          <w:highlight w:val="yellow"/>
        </w:rPr>
        <w:t xml:space="preserve"> </w:t>
      </w:r>
      <w:r>
        <w:rPr>
          <w:color w:val="000000"/>
          <w:sz w:val="22"/>
          <w:highlight w:val="yellow"/>
        </w:rPr>
        <w:t>propostas</w:t>
      </w:r>
      <w:r>
        <w:rPr>
          <w:color w:val="000000"/>
          <w:spacing w:val="-11"/>
          <w:sz w:val="22"/>
          <w:highlight w:val="yellow"/>
        </w:rPr>
        <w:t xml:space="preserve"> </w:t>
      </w:r>
      <w:r>
        <w:rPr>
          <w:color w:val="000000"/>
          <w:sz w:val="22"/>
          <w:highlight w:val="yellow"/>
        </w:rPr>
        <w:t>de</w:t>
      </w:r>
      <w:r>
        <w:rPr>
          <w:color w:val="000000"/>
          <w:spacing w:val="-11"/>
          <w:sz w:val="22"/>
          <w:highlight w:val="yellow"/>
        </w:rPr>
        <w:t xml:space="preserve"> </w:t>
      </w:r>
      <w:r>
        <w:rPr>
          <w:color w:val="000000"/>
          <w:sz w:val="22"/>
          <w:highlight w:val="yellow"/>
        </w:rPr>
        <w:t>preços</w:t>
      </w:r>
      <w:r>
        <w:rPr>
          <w:color w:val="000000"/>
          <w:sz w:val="22"/>
        </w:rPr>
        <w:t xml:space="preserve"> </w:t>
      </w:r>
      <w:r>
        <w:rPr>
          <w:color w:val="000000"/>
          <w:sz w:val="22"/>
          <w:highlight w:val="yellow"/>
        </w:rPr>
        <w:t>deverão ser apresentadas com as alíquotas em vigor, nos termos da Lei nº 14.973, de 2024,</w:t>
      </w:r>
      <w:r>
        <w:rPr>
          <w:color w:val="000000"/>
          <w:sz w:val="22"/>
        </w:rPr>
        <w:t xml:space="preserve"> </w:t>
      </w:r>
      <w:r>
        <w:rPr>
          <w:color w:val="000000"/>
          <w:sz w:val="22"/>
          <w:highlight w:val="yellow"/>
        </w:rPr>
        <w:t>aplicáveis para o ano de apresentação da proposta.</w:t>
      </w:r>
    </w:p>
    <w:p w14:paraId="79E43FB3">
      <w:pPr>
        <w:pStyle w:val="6"/>
        <w:spacing w:before="122" w:line="360" w:lineRule="auto"/>
        <w:ind w:left="1984" w:right="425" w:hanging="569"/>
      </w:pPr>
      <w:r>
        <w:rPr>
          <w:b/>
          <w:color w:val="000000"/>
          <w:highlight w:val="yellow"/>
        </w:rPr>
        <w:t xml:space="preserve">5.7.1. </w:t>
      </w:r>
      <w:r>
        <w:rPr>
          <w:color w:val="000000"/>
          <w:highlight w:val="yellow"/>
        </w:rPr>
        <w:t>A pedido da empresa contratada, o preço do contrato poderá ser revisto, nos termos do</w:t>
      </w:r>
      <w:r>
        <w:rPr>
          <w:color w:val="000000"/>
        </w:rPr>
        <w:t xml:space="preserve"> </w:t>
      </w:r>
      <w:r>
        <w:rPr>
          <w:color w:val="000000"/>
          <w:highlight w:val="yellow"/>
        </w:rPr>
        <w:t>art. 134 c/c art. 136, I, da Lei nº 14.133, de 2021, após efetiva majoração das alíquotas,</w:t>
      </w:r>
      <w:r>
        <w:rPr>
          <w:color w:val="000000"/>
        </w:rPr>
        <w:t xml:space="preserve"> </w:t>
      </w:r>
      <w:r>
        <w:rPr>
          <w:color w:val="000000"/>
          <w:highlight w:val="yellow"/>
        </w:rPr>
        <w:t>conforme regime</w:t>
      </w:r>
      <w:r>
        <w:rPr>
          <w:color w:val="000000"/>
          <w:spacing w:val="-2"/>
          <w:highlight w:val="yellow"/>
        </w:rPr>
        <w:t xml:space="preserve"> </w:t>
      </w:r>
      <w:r>
        <w:rPr>
          <w:color w:val="000000"/>
          <w:highlight w:val="yellow"/>
        </w:rPr>
        <w:t>de</w:t>
      </w:r>
      <w:r>
        <w:rPr>
          <w:color w:val="000000"/>
          <w:spacing w:val="-2"/>
          <w:highlight w:val="yellow"/>
        </w:rPr>
        <w:t xml:space="preserve"> </w:t>
      </w:r>
      <w:r>
        <w:rPr>
          <w:color w:val="000000"/>
          <w:highlight w:val="yellow"/>
        </w:rPr>
        <w:t>transição previsto no</w:t>
      </w:r>
      <w:r>
        <w:rPr>
          <w:color w:val="000000"/>
          <w:spacing w:val="-1"/>
          <w:highlight w:val="yellow"/>
        </w:rPr>
        <w:t xml:space="preserve"> </w:t>
      </w:r>
      <w:r>
        <w:rPr>
          <w:color w:val="000000"/>
          <w:highlight w:val="yellow"/>
        </w:rPr>
        <w:t>art.</w:t>
      </w:r>
      <w:r>
        <w:rPr>
          <w:color w:val="000000"/>
          <w:spacing w:val="-2"/>
          <w:highlight w:val="yellow"/>
        </w:rPr>
        <w:t xml:space="preserve"> </w:t>
      </w:r>
      <w:r>
        <w:rPr>
          <w:color w:val="000000"/>
          <w:highlight w:val="yellow"/>
        </w:rPr>
        <w:t>9ºA</w:t>
      </w:r>
      <w:r>
        <w:rPr>
          <w:color w:val="000000"/>
          <w:spacing w:val="-2"/>
          <w:highlight w:val="yellow"/>
        </w:rPr>
        <w:t xml:space="preserve"> </w:t>
      </w:r>
      <w:r>
        <w:rPr>
          <w:color w:val="000000"/>
          <w:highlight w:val="yellow"/>
        </w:rPr>
        <w:t>e 9º-B da Lei nº</w:t>
      </w:r>
      <w:r>
        <w:rPr>
          <w:color w:val="000000"/>
          <w:spacing w:val="-2"/>
          <w:highlight w:val="yellow"/>
        </w:rPr>
        <w:t xml:space="preserve"> </w:t>
      </w:r>
      <w:r>
        <w:rPr>
          <w:color w:val="000000"/>
          <w:highlight w:val="yellow"/>
        </w:rPr>
        <w:t>12.546,</w:t>
      </w:r>
      <w:r>
        <w:rPr>
          <w:color w:val="000000"/>
          <w:spacing w:val="-2"/>
          <w:highlight w:val="yellow"/>
        </w:rPr>
        <w:t xml:space="preserve"> </w:t>
      </w:r>
      <w:r>
        <w:rPr>
          <w:color w:val="000000"/>
          <w:highlight w:val="yellow"/>
        </w:rPr>
        <w:t>de</w:t>
      </w:r>
      <w:r>
        <w:rPr>
          <w:color w:val="000000"/>
          <w:spacing w:val="-2"/>
          <w:highlight w:val="yellow"/>
        </w:rPr>
        <w:t xml:space="preserve"> </w:t>
      </w:r>
      <w:r>
        <w:rPr>
          <w:color w:val="000000"/>
          <w:highlight w:val="yellow"/>
        </w:rPr>
        <w:t>2011,</w:t>
      </w:r>
      <w:r>
        <w:rPr>
          <w:color w:val="000000"/>
          <w:spacing w:val="-2"/>
          <w:highlight w:val="yellow"/>
        </w:rPr>
        <w:t xml:space="preserve"> </w:t>
      </w:r>
      <w:r>
        <w:rPr>
          <w:color w:val="000000"/>
          <w:highlight w:val="yellow"/>
        </w:rPr>
        <w:t>com</w:t>
      </w:r>
      <w:r>
        <w:rPr>
          <w:color w:val="000000"/>
        </w:rPr>
        <w:t xml:space="preserve"> </w:t>
      </w:r>
      <w:r>
        <w:rPr>
          <w:color w:val="000000"/>
          <w:highlight w:val="yellow"/>
        </w:rPr>
        <w:t>a redação dada pela Lei nº 14.973, de 2024.</w:t>
      </w:r>
    </w:p>
    <w:p w14:paraId="223A026E">
      <w:pPr>
        <w:pStyle w:val="8"/>
        <w:numPr>
          <w:ilvl w:val="1"/>
          <w:numId w:val="1"/>
        </w:numPr>
        <w:tabs>
          <w:tab w:val="left" w:pos="1272"/>
          <w:tab w:val="left" w:pos="1276"/>
        </w:tabs>
        <w:spacing w:before="119" w:after="0" w:line="360" w:lineRule="auto"/>
        <w:ind w:left="1276" w:right="420" w:hanging="428"/>
        <w:jc w:val="both"/>
        <w:rPr>
          <w:b/>
          <w:sz w:val="22"/>
        </w:rPr>
      </w:pPr>
      <w:r>
        <w:rPr>
          <w:sz w:val="22"/>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w:t>
      </w:r>
    </w:p>
    <w:p w14:paraId="5B9F52AF">
      <w:pPr>
        <w:pStyle w:val="6"/>
        <w:spacing w:before="2"/>
        <w:ind w:left="1276"/>
      </w:pPr>
      <w:r>
        <w:t>§§</w:t>
      </w:r>
      <w:r>
        <w:rPr>
          <w:spacing w:val="-2"/>
        </w:rPr>
        <w:t xml:space="preserve"> </w:t>
      </w:r>
      <w:r>
        <w:t>1º</w:t>
      </w:r>
      <w:r>
        <w:rPr>
          <w:spacing w:val="-2"/>
        </w:rPr>
        <w:t xml:space="preserve"> </w:t>
      </w:r>
      <w:r>
        <w:t>ao</w:t>
      </w:r>
      <w:r>
        <w:rPr>
          <w:spacing w:val="-3"/>
        </w:rPr>
        <w:t xml:space="preserve"> </w:t>
      </w:r>
      <w:r>
        <w:t>3º</w:t>
      </w:r>
      <w:r>
        <w:rPr>
          <w:spacing w:val="-1"/>
        </w:rPr>
        <w:t xml:space="preserve"> </w:t>
      </w:r>
      <w:r>
        <w:t>do</w:t>
      </w:r>
      <w:r>
        <w:rPr>
          <w:spacing w:val="-1"/>
        </w:rPr>
        <w:t xml:space="preserve"> </w:t>
      </w:r>
      <w:r>
        <w:t>art.</w:t>
      </w:r>
      <w:r>
        <w:rPr>
          <w:spacing w:val="-4"/>
        </w:rPr>
        <w:t xml:space="preserve"> </w:t>
      </w:r>
      <w:r>
        <w:t>4º,</w:t>
      </w:r>
      <w:r>
        <w:rPr>
          <w:spacing w:val="-3"/>
        </w:rPr>
        <w:t xml:space="preserve"> </w:t>
      </w:r>
      <w:r>
        <w:t>da</w:t>
      </w:r>
      <w:r>
        <w:rPr>
          <w:spacing w:val="-2"/>
        </w:rPr>
        <w:t xml:space="preserve"> </w:t>
      </w:r>
      <w:r>
        <w:t>Lei</w:t>
      </w:r>
      <w:r>
        <w:rPr>
          <w:spacing w:val="-2"/>
        </w:rPr>
        <w:t xml:space="preserve"> </w:t>
      </w:r>
      <w:r>
        <w:t>nº</w:t>
      </w:r>
      <w:r>
        <w:rPr>
          <w:spacing w:val="-3"/>
        </w:rPr>
        <w:t xml:space="preserve"> </w:t>
      </w:r>
      <w:r>
        <w:t>14.133,</w:t>
      </w:r>
      <w:r>
        <w:rPr>
          <w:spacing w:val="-2"/>
        </w:rPr>
        <w:t xml:space="preserve"> </w:t>
      </w:r>
      <w:r>
        <w:t>de</w:t>
      </w:r>
      <w:r>
        <w:rPr>
          <w:spacing w:val="-3"/>
        </w:rPr>
        <w:t xml:space="preserve"> </w:t>
      </w:r>
      <w:r>
        <w:rPr>
          <w:spacing w:val="-4"/>
        </w:rPr>
        <w:t>2021.</w:t>
      </w:r>
    </w:p>
    <w:p w14:paraId="69B6662E">
      <w:pPr>
        <w:pStyle w:val="8"/>
        <w:numPr>
          <w:ilvl w:val="2"/>
          <w:numId w:val="1"/>
        </w:numPr>
        <w:tabs>
          <w:tab w:val="left" w:pos="1920"/>
        </w:tabs>
        <w:spacing w:before="255" w:after="0" w:line="357" w:lineRule="auto"/>
        <w:ind w:left="1920" w:right="431" w:hanging="504"/>
        <w:jc w:val="both"/>
        <w:rPr>
          <w:rFonts w:ascii="Times New Roman" w:hAnsi="Times New Roman"/>
          <w:b/>
          <w:sz w:val="22"/>
        </w:rPr>
      </w:pPr>
      <w:r>
        <w:rPr>
          <w:sz w:val="22"/>
        </w:rPr>
        <w:t>No item exclusivo para participação de microempresas e empresas de pequeno porte, a assinalação do campo “não” impedirá o prosseguimento no certame, para aquele item;</w:t>
      </w:r>
    </w:p>
    <w:p w14:paraId="2090244B">
      <w:pPr>
        <w:pStyle w:val="8"/>
        <w:numPr>
          <w:ilvl w:val="2"/>
          <w:numId w:val="1"/>
        </w:numPr>
        <w:tabs>
          <w:tab w:val="left" w:pos="1920"/>
        </w:tabs>
        <w:spacing w:before="123" w:after="0" w:line="360" w:lineRule="auto"/>
        <w:ind w:left="1920" w:right="420" w:hanging="504"/>
        <w:jc w:val="both"/>
        <w:rPr>
          <w:rFonts w:ascii="Times New Roman" w:hAnsi="Times New Roman"/>
          <w:b/>
          <w:sz w:val="22"/>
        </w:rPr>
      </w:pPr>
      <w:r>
        <w:rPr>
          <w:sz w:val="22"/>
        </w:rPr>
        <w:t>Nos itens em que a participação não for exclusiva para microempresas e empresas de pequeno</w:t>
      </w:r>
      <w:r>
        <w:rPr>
          <w:spacing w:val="-6"/>
          <w:sz w:val="22"/>
        </w:rPr>
        <w:t xml:space="preserve"> </w:t>
      </w:r>
      <w:r>
        <w:rPr>
          <w:sz w:val="22"/>
        </w:rPr>
        <w:t>porte,</w:t>
      </w:r>
      <w:r>
        <w:rPr>
          <w:spacing w:val="-6"/>
          <w:sz w:val="22"/>
        </w:rPr>
        <w:t xml:space="preserve"> </w:t>
      </w:r>
      <w:r>
        <w:rPr>
          <w:sz w:val="22"/>
        </w:rPr>
        <w:t>a</w:t>
      </w:r>
      <w:r>
        <w:rPr>
          <w:spacing w:val="-9"/>
          <w:sz w:val="22"/>
        </w:rPr>
        <w:t xml:space="preserve"> </w:t>
      </w:r>
      <w:r>
        <w:rPr>
          <w:sz w:val="22"/>
        </w:rPr>
        <w:t>assinalação</w:t>
      </w:r>
      <w:r>
        <w:rPr>
          <w:spacing w:val="-6"/>
          <w:sz w:val="22"/>
        </w:rPr>
        <w:t xml:space="preserve"> </w:t>
      </w:r>
      <w:r>
        <w:rPr>
          <w:sz w:val="22"/>
        </w:rPr>
        <w:t>do</w:t>
      </w:r>
      <w:r>
        <w:rPr>
          <w:spacing w:val="-8"/>
          <w:sz w:val="22"/>
        </w:rPr>
        <w:t xml:space="preserve"> </w:t>
      </w:r>
      <w:r>
        <w:rPr>
          <w:sz w:val="22"/>
        </w:rPr>
        <w:t>campo</w:t>
      </w:r>
      <w:r>
        <w:rPr>
          <w:spacing w:val="-8"/>
          <w:sz w:val="22"/>
        </w:rPr>
        <w:t xml:space="preserve"> </w:t>
      </w:r>
      <w:r>
        <w:rPr>
          <w:sz w:val="22"/>
        </w:rPr>
        <w:t>“não”</w:t>
      </w:r>
      <w:r>
        <w:rPr>
          <w:spacing w:val="-6"/>
          <w:sz w:val="22"/>
        </w:rPr>
        <w:t xml:space="preserve"> </w:t>
      </w:r>
      <w:r>
        <w:rPr>
          <w:sz w:val="22"/>
        </w:rPr>
        <w:t>apenas</w:t>
      </w:r>
      <w:r>
        <w:rPr>
          <w:spacing w:val="-9"/>
          <w:sz w:val="22"/>
        </w:rPr>
        <w:t xml:space="preserve"> </w:t>
      </w:r>
      <w:r>
        <w:rPr>
          <w:sz w:val="22"/>
        </w:rPr>
        <w:t>produzirá</w:t>
      </w:r>
      <w:r>
        <w:rPr>
          <w:spacing w:val="-7"/>
          <w:sz w:val="22"/>
        </w:rPr>
        <w:t xml:space="preserve"> </w:t>
      </w:r>
      <w:r>
        <w:rPr>
          <w:sz w:val="22"/>
        </w:rPr>
        <w:t>o</w:t>
      </w:r>
      <w:r>
        <w:rPr>
          <w:spacing w:val="-5"/>
          <w:sz w:val="22"/>
        </w:rPr>
        <w:t xml:space="preserve"> </w:t>
      </w:r>
      <w:r>
        <w:rPr>
          <w:sz w:val="22"/>
        </w:rPr>
        <w:t>efeito</w:t>
      </w:r>
      <w:r>
        <w:rPr>
          <w:spacing w:val="-5"/>
          <w:sz w:val="22"/>
        </w:rPr>
        <w:t xml:space="preserve"> </w:t>
      </w:r>
      <w:r>
        <w:rPr>
          <w:sz w:val="22"/>
        </w:rPr>
        <w:t>de</w:t>
      </w:r>
      <w:r>
        <w:rPr>
          <w:spacing w:val="-8"/>
          <w:sz w:val="22"/>
        </w:rPr>
        <w:t xml:space="preserve"> </w:t>
      </w:r>
      <w:r>
        <w:rPr>
          <w:sz w:val="22"/>
        </w:rPr>
        <w:t>o</w:t>
      </w:r>
      <w:r>
        <w:rPr>
          <w:spacing w:val="-5"/>
          <w:sz w:val="22"/>
        </w:rPr>
        <w:t xml:space="preserve"> </w:t>
      </w:r>
      <w:r>
        <w:rPr>
          <w:sz w:val="22"/>
        </w:rPr>
        <w:t>licitante</w:t>
      </w:r>
      <w:r>
        <w:rPr>
          <w:spacing w:val="-6"/>
          <w:sz w:val="22"/>
        </w:rPr>
        <w:t xml:space="preserve"> </w:t>
      </w:r>
      <w:r>
        <w:rPr>
          <w:sz w:val="22"/>
        </w:rPr>
        <w:t>não ter direito ao tratamento favorecido previsto na Lei Complementar nº 123, de 2006, mesmo que microempresa, empresa de pequeno porte ou sociedade cooperativa.</w:t>
      </w:r>
    </w:p>
    <w:p w14:paraId="1C25BB39">
      <w:pPr>
        <w:pStyle w:val="8"/>
        <w:numPr>
          <w:ilvl w:val="1"/>
          <w:numId w:val="1"/>
        </w:numPr>
        <w:tabs>
          <w:tab w:val="left" w:pos="1272"/>
          <w:tab w:val="left" w:pos="1276"/>
        </w:tabs>
        <w:spacing w:before="122" w:after="0" w:line="357" w:lineRule="auto"/>
        <w:ind w:left="1276" w:right="429" w:hanging="428"/>
        <w:jc w:val="both"/>
        <w:rPr>
          <w:b/>
          <w:sz w:val="22"/>
        </w:rPr>
      </w:pPr>
      <w:r>
        <w:rPr>
          <w:sz w:val="22"/>
        </w:rPr>
        <w:t>Não poderá se beneficiar do tratamento jurídico diferenciado estabelecido nos arts. 42 a 49 da Lei Complementar nº 123, de 2006, a pessoa jurídica:</w:t>
      </w:r>
    </w:p>
    <w:p w14:paraId="493A53E0">
      <w:pPr>
        <w:pStyle w:val="8"/>
        <w:spacing w:after="0" w:line="357" w:lineRule="auto"/>
        <w:jc w:val="both"/>
        <w:rPr>
          <w:b/>
          <w:sz w:val="22"/>
        </w:rPr>
        <w:sectPr>
          <w:pgSz w:w="11910" w:h="16840"/>
          <w:pgMar w:top="2160" w:right="708" w:bottom="1860" w:left="850" w:header="708" w:footer="1674" w:gutter="0"/>
          <w:cols w:space="720" w:num="1"/>
        </w:sectPr>
      </w:pPr>
    </w:p>
    <w:p w14:paraId="18FB5D26">
      <w:pPr>
        <w:pStyle w:val="6"/>
        <w:jc w:val="left"/>
      </w:pPr>
    </w:p>
    <w:p w14:paraId="740BEE94">
      <w:pPr>
        <w:pStyle w:val="6"/>
        <w:spacing w:before="257"/>
        <w:jc w:val="left"/>
      </w:pPr>
    </w:p>
    <w:p w14:paraId="6AE9CA7F">
      <w:pPr>
        <w:pStyle w:val="8"/>
        <w:numPr>
          <w:ilvl w:val="2"/>
          <w:numId w:val="1"/>
        </w:numPr>
        <w:tabs>
          <w:tab w:val="left" w:pos="1919"/>
        </w:tabs>
        <w:spacing w:before="0" w:after="0" w:line="240" w:lineRule="auto"/>
        <w:ind w:left="1919" w:right="0" w:hanging="503"/>
        <w:jc w:val="both"/>
        <w:rPr>
          <w:rFonts w:ascii="Times New Roman" w:hAnsi="Times New Roman"/>
          <w:b/>
          <w:sz w:val="22"/>
        </w:rPr>
      </w:pPr>
      <w:r>
        <w:rPr>
          <w:sz w:val="22"/>
        </w:rPr>
        <w:t>de</w:t>
      </w:r>
      <w:r>
        <w:rPr>
          <w:spacing w:val="-4"/>
          <w:sz w:val="22"/>
        </w:rPr>
        <w:t xml:space="preserve"> </w:t>
      </w:r>
      <w:r>
        <w:rPr>
          <w:sz w:val="22"/>
        </w:rPr>
        <w:t>cujo</w:t>
      </w:r>
      <w:r>
        <w:rPr>
          <w:spacing w:val="-6"/>
          <w:sz w:val="22"/>
        </w:rPr>
        <w:t xml:space="preserve"> </w:t>
      </w:r>
      <w:r>
        <w:rPr>
          <w:sz w:val="22"/>
        </w:rPr>
        <w:t>capital</w:t>
      </w:r>
      <w:r>
        <w:rPr>
          <w:spacing w:val="-3"/>
          <w:sz w:val="22"/>
        </w:rPr>
        <w:t xml:space="preserve"> </w:t>
      </w:r>
      <w:r>
        <w:rPr>
          <w:sz w:val="22"/>
        </w:rPr>
        <w:t>participe</w:t>
      </w:r>
      <w:r>
        <w:rPr>
          <w:spacing w:val="-6"/>
          <w:sz w:val="22"/>
        </w:rPr>
        <w:t xml:space="preserve"> </w:t>
      </w:r>
      <w:r>
        <w:rPr>
          <w:sz w:val="22"/>
        </w:rPr>
        <w:t>outra</w:t>
      </w:r>
      <w:r>
        <w:rPr>
          <w:spacing w:val="-2"/>
          <w:sz w:val="22"/>
        </w:rPr>
        <w:t xml:space="preserve"> </w:t>
      </w:r>
      <w:r>
        <w:rPr>
          <w:sz w:val="22"/>
        </w:rPr>
        <w:t>pessoa</w:t>
      </w:r>
      <w:r>
        <w:rPr>
          <w:spacing w:val="-3"/>
          <w:sz w:val="22"/>
        </w:rPr>
        <w:t xml:space="preserve"> </w:t>
      </w:r>
      <w:r>
        <w:rPr>
          <w:spacing w:val="-2"/>
          <w:sz w:val="22"/>
        </w:rPr>
        <w:t>jurídica;</w:t>
      </w:r>
    </w:p>
    <w:p w14:paraId="388172EE">
      <w:pPr>
        <w:pStyle w:val="8"/>
        <w:numPr>
          <w:ilvl w:val="2"/>
          <w:numId w:val="1"/>
        </w:numPr>
        <w:tabs>
          <w:tab w:val="left" w:pos="1920"/>
        </w:tabs>
        <w:spacing w:before="254" w:after="0" w:line="360" w:lineRule="auto"/>
        <w:ind w:left="1920" w:right="421" w:hanging="504"/>
        <w:jc w:val="both"/>
        <w:rPr>
          <w:rFonts w:ascii="Times New Roman" w:hAnsi="Times New Roman"/>
          <w:b/>
          <w:sz w:val="22"/>
        </w:rPr>
      </w:pPr>
      <w:r>
        <w:rPr>
          <w:sz w:val="22"/>
        </w:rPr>
        <w:t>que</w:t>
      </w:r>
      <w:r>
        <w:rPr>
          <w:spacing w:val="-4"/>
          <w:sz w:val="22"/>
        </w:rPr>
        <w:t xml:space="preserve"> </w:t>
      </w:r>
      <w:r>
        <w:rPr>
          <w:sz w:val="22"/>
        </w:rPr>
        <w:t>seja</w:t>
      </w:r>
      <w:r>
        <w:rPr>
          <w:spacing w:val="-6"/>
          <w:sz w:val="22"/>
        </w:rPr>
        <w:t xml:space="preserve"> </w:t>
      </w:r>
      <w:r>
        <w:rPr>
          <w:sz w:val="22"/>
        </w:rPr>
        <w:t>filial,</w:t>
      </w:r>
      <w:r>
        <w:rPr>
          <w:spacing w:val="-7"/>
          <w:sz w:val="22"/>
        </w:rPr>
        <w:t xml:space="preserve"> </w:t>
      </w:r>
      <w:r>
        <w:rPr>
          <w:sz w:val="22"/>
        </w:rPr>
        <w:t>sucursal,</w:t>
      </w:r>
      <w:r>
        <w:rPr>
          <w:spacing w:val="-7"/>
          <w:sz w:val="22"/>
        </w:rPr>
        <w:t xml:space="preserve"> </w:t>
      </w:r>
      <w:r>
        <w:rPr>
          <w:sz w:val="22"/>
        </w:rPr>
        <w:t>agência</w:t>
      </w:r>
      <w:r>
        <w:rPr>
          <w:spacing w:val="-5"/>
          <w:sz w:val="22"/>
        </w:rPr>
        <w:t xml:space="preserve"> </w:t>
      </w:r>
      <w:r>
        <w:rPr>
          <w:sz w:val="22"/>
        </w:rPr>
        <w:t>ou</w:t>
      </w:r>
      <w:r>
        <w:rPr>
          <w:spacing w:val="-7"/>
          <w:sz w:val="22"/>
        </w:rPr>
        <w:t xml:space="preserve"> </w:t>
      </w:r>
      <w:r>
        <w:rPr>
          <w:sz w:val="22"/>
        </w:rPr>
        <w:t>representação,</w:t>
      </w:r>
      <w:r>
        <w:rPr>
          <w:spacing w:val="-4"/>
          <w:sz w:val="22"/>
        </w:rPr>
        <w:t xml:space="preserve"> </w:t>
      </w:r>
      <w:r>
        <w:rPr>
          <w:sz w:val="22"/>
        </w:rPr>
        <w:t>no</w:t>
      </w:r>
      <w:r>
        <w:rPr>
          <w:spacing w:val="-5"/>
          <w:sz w:val="22"/>
        </w:rPr>
        <w:t xml:space="preserve"> </w:t>
      </w:r>
      <w:r>
        <w:rPr>
          <w:sz w:val="22"/>
        </w:rPr>
        <w:t>País,</w:t>
      </w:r>
      <w:r>
        <w:rPr>
          <w:spacing w:val="-7"/>
          <w:sz w:val="22"/>
        </w:rPr>
        <w:t xml:space="preserve"> </w:t>
      </w:r>
      <w:r>
        <w:rPr>
          <w:sz w:val="22"/>
        </w:rPr>
        <w:t>de</w:t>
      </w:r>
      <w:r>
        <w:rPr>
          <w:spacing w:val="-6"/>
          <w:sz w:val="22"/>
        </w:rPr>
        <w:t xml:space="preserve"> </w:t>
      </w:r>
      <w:r>
        <w:rPr>
          <w:sz w:val="22"/>
        </w:rPr>
        <w:t>pessoa</w:t>
      </w:r>
      <w:r>
        <w:rPr>
          <w:spacing w:val="-7"/>
          <w:sz w:val="22"/>
        </w:rPr>
        <w:t xml:space="preserve"> </w:t>
      </w:r>
      <w:r>
        <w:rPr>
          <w:sz w:val="22"/>
        </w:rPr>
        <w:t>jurídica</w:t>
      </w:r>
      <w:r>
        <w:rPr>
          <w:spacing w:val="-7"/>
          <w:sz w:val="22"/>
        </w:rPr>
        <w:t xml:space="preserve"> </w:t>
      </w:r>
      <w:r>
        <w:rPr>
          <w:sz w:val="22"/>
        </w:rPr>
        <w:t>com</w:t>
      </w:r>
      <w:r>
        <w:rPr>
          <w:spacing w:val="-6"/>
          <w:sz w:val="22"/>
        </w:rPr>
        <w:t xml:space="preserve"> </w:t>
      </w:r>
      <w:r>
        <w:rPr>
          <w:sz w:val="22"/>
        </w:rPr>
        <w:t>sede</w:t>
      </w:r>
      <w:r>
        <w:rPr>
          <w:spacing w:val="-6"/>
          <w:sz w:val="22"/>
        </w:rPr>
        <w:t xml:space="preserve"> </w:t>
      </w:r>
      <w:r>
        <w:rPr>
          <w:sz w:val="22"/>
        </w:rPr>
        <w:t xml:space="preserve">no </w:t>
      </w:r>
      <w:r>
        <w:rPr>
          <w:spacing w:val="-2"/>
          <w:sz w:val="22"/>
        </w:rPr>
        <w:t>exterior;</w:t>
      </w:r>
    </w:p>
    <w:p w14:paraId="5259831E">
      <w:pPr>
        <w:pStyle w:val="8"/>
        <w:numPr>
          <w:ilvl w:val="2"/>
          <w:numId w:val="1"/>
        </w:numPr>
        <w:tabs>
          <w:tab w:val="left" w:pos="1920"/>
        </w:tabs>
        <w:spacing w:before="121" w:after="0" w:line="360" w:lineRule="auto"/>
        <w:ind w:left="1920" w:right="422" w:hanging="504"/>
        <w:jc w:val="both"/>
        <w:rPr>
          <w:rFonts w:ascii="Times New Roman" w:hAnsi="Times New Roman"/>
          <w:b/>
          <w:sz w:val="22"/>
        </w:rPr>
      </w:pPr>
      <w:r>
        <w:rPr>
          <w:sz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5E965BA3">
      <w:pPr>
        <w:pStyle w:val="8"/>
        <w:numPr>
          <w:ilvl w:val="2"/>
          <w:numId w:val="1"/>
        </w:numPr>
        <w:tabs>
          <w:tab w:val="left" w:pos="1920"/>
        </w:tabs>
        <w:spacing w:before="120" w:after="0" w:line="360" w:lineRule="auto"/>
        <w:ind w:left="1920" w:right="421" w:hanging="504"/>
        <w:jc w:val="both"/>
        <w:rPr>
          <w:rFonts w:ascii="Times New Roman" w:hAnsi="Times New Roman"/>
          <w:b/>
          <w:sz w:val="22"/>
        </w:rPr>
      </w:pPr>
      <w:r>
        <w:rPr>
          <w:sz w:val="22"/>
        </w:rPr>
        <w:t>cujo</w:t>
      </w:r>
      <w:r>
        <w:rPr>
          <w:spacing w:val="-13"/>
          <w:sz w:val="22"/>
        </w:rPr>
        <w:t xml:space="preserve"> </w:t>
      </w:r>
      <w:r>
        <w:rPr>
          <w:sz w:val="22"/>
        </w:rPr>
        <w:t>titular</w:t>
      </w:r>
      <w:r>
        <w:rPr>
          <w:spacing w:val="-12"/>
          <w:sz w:val="22"/>
        </w:rPr>
        <w:t xml:space="preserve"> </w:t>
      </w:r>
      <w:r>
        <w:rPr>
          <w:sz w:val="22"/>
        </w:rPr>
        <w:t>ou</w:t>
      </w:r>
      <w:r>
        <w:rPr>
          <w:spacing w:val="-13"/>
          <w:sz w:val="22"/>
        </w:rPr>
        <w:t xml:space="preserve"> </w:t>
      </w:r>
      <w:r>
        <w:rPr>
          <w:sz w:val="22"/>
        </w:rPr>
        <w:t>sócio</w:t>
      </w:r>
      <w:r>
        <w:rPr>
          <w:spacing w:val="-12"/>
          <w:sz w:val="22"/>
        </w:rPr>
        <w:t xml:space="preserve"> </w:t>
      </w:r>
      <w:r>
        <w:rPr>
          <w:sz w:val="22"/>
        </w:rPr>
        <w:t>participe</w:t>
      </w:r>
      <w:r>
        <w:rPr>
          <w:spacing w:val="-13"/>
          <w:sz w:val="22"/>
        </w:rPr>
        <w:t xml:space="preserve"> </w:t>
      </w:r>
      <w:r>
        <w:rPr>
          <w:sz w:val="22"/>
        </w:rPr>
        <w:t>com</w:t>
      </w:r>
      <w:r>
        <w:rPr>
          <w:spacing w:val="-12"/>
          <w:sz w:val="22"/>
        </w:rPr>
        <w:t xml:space="preserve"> </w:t>
      </w:r>
      <w:r>
        <w:rPr>
          <w:sz w:val="22"/>
        </w:rPr>
        <w:t>mais</w:t>
      </w:r>
      <w:r>
        <w:rPr>
          <w:spacing w:val="-13"/>
          <w:sz w:val="22"/>
        </w:rPr>
        <w:t xml:space="preserve"> </w:t>
      </w:r>
      <w:r>
        <w:rPr>
          <w:sz w:val="22"/>
        </w:rPr>
        <w:t>de</w:t>
      </w:r>
      <w:r>
        <w:rPr>
          <w:spacing w:val="-12"/>
          <w:sz w:val="22"/>
        </w:rPr>
        <w:t xml:space="preserve"> </w:t>
      </w:r>
      <w:r>
        <w:rPr>
          <w:sz w:val="22"/>
        </w:rPr>
        <w:t>10%</w:t>
      </w:r>
      <w:r>
        <w:rPr>
          <w:spacing w:val="-12"/>
          <w:sz w:val="22"/>
        </w:rPr>
        <w:t xml:space="preserve"> </w:t>
      </w:r>
      <w:r>
        <w:rPr>
          <w:sz w:val="22"/>
        </w:rPr>
        <w:t>(dez</w:t>
      </w:r>
      <w:r>
        <w:rPr>
          <w:spacing w:val="-13"/>
          <w:sz w:val="22"/>
        </w:rPr>
        <w:t xml:space="preserve"> </w:t>
      </w:r>
      <w:r>
        <w:rPr>
          <w:sz w:val="22"/>
        </w:rPr>
        <w:t>por</w:t>
      </w:r>
      <w:r>
        <w:rPr>
          <w:spacing w:val="-12"/>
          <w:sz w:val="22"/>
        </w:rPr>
        <w:t xml:space="preserve"> </w:t>
      </w:r>
      <w:r>
        <w:rPr>
          <w:sz w:val="22"/>
        </w:rPr>
        <w:t>cento)</w:t>
      </w:r>
      <w:r>
        <w:rPr>
          <w:spacing w:val="-13"/>
          <w:sz w:val="22"/>
        </w:rPr>
        <w:t xml:space="preserve"> </w:t>
      </w:r>
      <w:r>
        <w:rPr>
          <w:sz w:val="22"/>
        </w:rPr>
        <w:t>do</w:t>
      </w:r>
      <w:r>
        <w:rPr>
          <w:spacing w:val="-12"/>
          <w:sz w:val="22"/>
        </w:rPr>
        <w:t xml:space="preserve"> </w:t>
      </w:r>
      <w:r>
        <w:rPr>
          <w:sz w:val="22"/>
        </w:rPr>
        <w:t>capital</w:t>
      </w:r>
      <w:r>
        <w:rPr>
          <w:spacing w:val="-13"/>
          <w:sz w:val="22"/>
        </w:rPr>
        <w:t xml:space="preserve"> </w:t>
      </w:r>
      <w:r>
        <w:rPr>
          <w:sz w:val="22"/>
        </w:rPr>
        <w:t>de</w:t>
      </w:r>
      <w:r>
        <w:rPr>
          <w:spacing w:val="-12"/>
          <w:sz w:val="22"/>
        </w:rPr>
        <w:t xml:space="preserve"> </w:t>
      </w:r>
      <w:r>
        <w:rPr>
          <w:sz w:val="22"/>
        </w:rPr>
        <w:t>outra</w:t>
      </w:r>
      <w:r>
        <w:rPr>
          <w:spacing w:val="-12"/>
          <w:sz w:val="22"/>
        </w:rPr>
        <w:t xml:space="preserve"> </w:t>
      </w:r>
      <w:r>
        <w:rPr>
          <w:sz w:val="22"/>
        </w:rPr>
        <w:t>empresa não</w:t>
      </w:r>
      <w:r>
        <w:rPr>
          <w:spacing w:val="-2"/>
          <w:sz w:val="22"/>
        </w:rPr>
        <w:t xml:space="preserve"> </w:t>
      </w:r>
      <w:r>
        <w:rPr>
          <w:sz w:val="22"/>
        </w:rPr>
        <w:t>beneficiada</w:t>
      </w:r>
      <w:r>
        <w:rPr>
          <w:spacing w:val="-2"/>
          <w:sz w:val="22"/>
        </w:rPr>
        <w:t xml:space="preserve"> </w:t>
      </w:r>
      <w:r>
        <w:rPr>
          <w:sz w:val="22"/>
        </w:rPr>
        <w:t>pela</w:t>
      </w:r>
      <w:r>
        <w:rPr>
          <w:spacing w:val="-5"/>
          <w:sz w:val="22"/>
        </w:rPr>
        <w:t xml:space="preserve"> </w:t>
      </w:r>
      <w:r>
        <w:rPr>
          <w:sz w:val="22"/>
        </w:rPr>
        <w:t>Lei</w:t>
      </w:r>
      <w:r>
        <w:rPr>
          <w:spacing w:val="-2"/>
          <w:sz w:val="22"/>
        </w:rPr>
        <w:t xml:space="preserve"> </w:t>
      </w:r>
      <w:r>
        <w:rPr>
          <w:sz w:val="22"/>
        </w:rPr>
        <w:t>Complementar</w:t>
      </w:r>
      <w:r>
        <w:rPr>
          <w:spacing w:val="-5"/>
          <w:sz w:val="22"/>
        </w:rPr>
        <w:t xml:space="preserve"> </w:t>
      </w:r>
      <w:r>
        <w:rPr>
          <w:sz w:val="22"/>
        </w:rPr>
        <w:t>nº</w:t>
      </w:r>
      <w:r>
        <w:rPr>
          <w:spacing w:val="-2"/>
          <w:sz w:val="22"/>
        </w:rPr>
        <w:t xml:space="preserve"> </w:t>
      </w:r>
      <w:r>
        <w:rPr>
          <w:sz w:val="22"/>
        </w:rPr>
        <w:t>123,</w:t>
      </w:r>
      <w:r>
        <w:rPr>
          <w:spacing w:val="-2"/>
          <w:sz w:val="22"/>
        </w:rPr>
        <w:t xml:space="preserve"> </w:t>
      </w:r>
      <w:r>
        <w:rPr>
          <w:sz w:val="22"/>
        </w:rPr>
        <w:t>de</w:t>
      </w:r>
      <w:r>
        <w:rPr>
          <w:spacing w:val="-4"/>
          <w:sz w:val="22"/>
        </w:rPr>
        <w:t xml:space="preserve"> </w:t>
      </w:r>
      <w:r>
        <w:rPr>
          <w:sz w:val="22"/>
        </w:rPr>
        <w:t>2006,</w:t>
      </w:r>
      <w:r>
        <w:rPr>
          <w:spacing w:val="-2"/>
          <w:sz w:val="22"/>
        </w:rPr>
        <w:t xml:space="preserve"> </w:t>
      </w:r>
      <w:r>
        <w:rPr>
          <w:sz w:val="22"/>
        </w:rPr>
        <w:t>desde</w:t>
      </w:r>
      <w:r>
        <w:rPr>
          <w:spacing w:val="-2"/>
          <w:sz w:val="22"/>
        </w:rPr>
        <w:t xml:space="preserve"> </w:t>
      </w:r>
      <w:r>
        <w:rPr>
          <w:sz w:val="22"/>
        </w:rPr>
        <w:t>que</w:t>
      </w:r>
      <w:r>
        <w:rPr>
          <w:spacing w:val="-4"/>
          <w:sz w:val="22"/>
        </w:rPr>
        <w:t xml:space="preserve"> </w:t>
      </w:r>
      <w:r>
        <w:rPr>
          <w:sz w:val="22"/>
        </w:rPr>
        <w:t>a</w:t>
      </w:r>
      <w:r>
        <w:rPr>
          <w:spacing w:val="-2"/>
          <w:sz w:val="22"/>
        </w:rPr>
        <w:t xml:space="preserve"> </w:t>
      </w:r>
      <w:r>
        <w:rPr>
          <w:sz w:val="22"/>
        </w:rPr>
        <w:t>receita</w:t>
      </w:r>
      <w:r>
        <w:rPr>
          <w:spacing w:val="-2"/>
          <w:sz w:val="22"/>
        </w:rPr>
        <w:t xml:space="preserve"> </w:t>
      </w:r>
      <w:r>
        <w:rPr>
          <w:sz w:val="22"/>
        </w:rPr>
        <w:t>bruta</w:t>
      </w:r>
      <w:r>
        <w:rPr>
          <w:spacing w:val="-2"/>
          <w:sz w:val="22"/>
        </w:rPr>
        <w:t xml:space="preserve"> </w:t>
      </w:r>
      <w:r>
        <w:rPr>
          <w:sz w:val="22"/>
        </w:rPr>
        <w:t>global ultrapasse o limite de que trata o inciso II do art. 3º da referida lei;</w:t>
      </w:r>
    </w:p>
    <w:p w14:paraId="61E5DE82">
      <w:pPr>
        <w:pStyle w:val="8"/>
        <w:numPr>
          <w:ilvl w:val="2"/>
          <w:numId w:val="1"/>
        </w:numPr>
        <w:tabs>
          <w:tab w:val="left" w:pos="1920"/>
        </w:tabs>
        <w:spacing w:before="121" w:after="0" w:line="360" w:lineRule="auto"/>
        <w:ind w:left="1920" w:right="431" w:hanging="504"/>
        <w:jc w:val="both"/>
        <w:rPr>
          <w:rFonts w:ascii="Times New Roman" w:hAnsi="Times New Roman"/>
          <w:b/>
          <w:sz w:val="22"/>
        </w:rPr>
      </w:pPr>
      <w:r>
        <w:rPr>
          <w:sz w:val="22"/>
        </w:rPr>
        <w:t>cujo sócio ou titular seja administrador ou equiparado de outra pessoa jurídica com fins lucrativos, desde que a receita bruta global ultrapasse o limite de que trata o inciso II do art. 3º da referida lei;</w:t>
      </w:r>
    </w:p>
    <w:p w14:paraId="7E283A6F">
      <w:pPr>
        <w:pStyle w:val="8"/>
        <w:numPr>
          <w:ilvl w:val="2"/>
          <w:numId w:val="1"/>
        </w:numPr>
        <w:tabs>
          <w:tab w:val="left" w:pos="1919"/>
        </w:tabs>
        <w:spacing w:before="119" w:after="0" w:line="240" w:lineRule="auto"/>
        <w:ind w:left="1919" w:right="0" w:hanging="503"/>
        <w:jc w:val="both"/>
        <w:rPr>
          <w:rFonts w:ascii="Times New Roman" w:hAnsi="Times New Roman"/>
          <w:b/>
          <w:sz w:val="22"/>
        </w:rPr>
      </w:pPr>
      <w:r>
        <w:rPr>
          <w:sz w:val="22"/>
        </w:rPr>
        <w:t>constituída</w:t>
      </w:r>
      <w:r>
        <w:rPr>
          <w:spacing w:val="-7"/>
          <w:sz w:val="22"/>
        </w:rPr>
        <w:t xml:space="preserve"> </w:t>
      </w:r>
      <w:r>
        <w:rPr>
          <w:sz w:val="22"/>
        </w:rPr>
        <w:t>sob</w:t>
      </w:r>
      <w:r>
        <w:rPr>
          <w:spacing w:val="-3"/>
          <w:sz w:val="22"/>
        </w:rPr>
        <w:t xml:space="preserve"> </w:t>
      </w:r>
      <w:r>
        <w:rPr>
          <w:sz w:val="22"/>
        </w:rPr>
        <w:t>a</w:t>
      </w:r>
      <w:r>
        <w:rPr>
          <w:spacing w:val="-4"/>
          <w:sz w:val="22"/>
        </w:rPr>
        <w:t xml:space="preserve"> </w:t>
      </w:r>
      <w:r>
        <w:rPr>
          <w:sz w:val="22"/>
        </w:rPr>
        <w:t>forma</w:t>
      </w:r>
      <w:r>
        <w:rPr>
          <w:spacing w:val="-5"/>
          <w:sz w:val="22"/>
        </w:rPr>
        <w:t xml:space="preserve"> </w:t>
      </w:r>
      <w:r>
        <w:rPr>
          <w:sz w:val="22"/>
        </w:rPr>
        <w:t>de</w:t>
      </w:r>
      <w:r>
        <w:rPr>
          <w:spacing w:val="-4"/>
          <w:sz w:val="22"/>
        </w:rPr>
        <w:t xml:space="preserve"> </w:t>
      </w:r>
      <w:r>
        <w:rPr>
          <w:sz w:val="22"/>
        </w:rPr>
        <w:t>cooperativas,</w:t>
      </w:r>
      <w:r>
        <w:rPr>
          <w:spacing w:val="-5"/>
          <w:sz w:val="22"/>
        </w:rPr>
        <w:t xml:space="preserve"> </w:t>
      </w:r>
      <w:r>
        <w:rPr>
          <w:sz w:val="22"/>
        </w:rPr>
        <w:t>salvo</w:t>
      </w:r>
      <w:r>
        <w:rPr>
          <w:spacing w:val="-1"/>
          <w:sz w:val="22"/>
        </w:rPr>
        <w:t xml:space="preserve"> </w:t>
      </w:r>
      <w:r>
        <w:rPr>
          <w:sz w:val="22"/>
        </w:rPr>
        <w:t>as</w:t>
      </w:r>
      <w:r>
        <w:rPr>
          <w:spacing w:val="-4"/>
          <w:sz w:val="22"/>
        </w:rPr>
        <w:t xml:space="preserve"> </w:t>
      </w:r>
      <w:r>
        <w:rPr>
          <w:sz w:val="22"/>
        </w:rPr>
        <w:t>de</w:t>
      </w:r>
      <w:r>
        <w:rPr>
          <w:spacing w:val="-2"/>
          <w:sz w:val="22"/>
        </w:rPr>
        <w:t xml:space="preserve"> consumo;</w:t>
      </w:r>
    </w:p>
    <w:p w14:paraId="5333DA7E">
      <w:pPr>
        <w:pStyle w:val="8"/>
        <w:numPr>
          <w:ilvl w:val="2"/>
          <w:numId w:val="1"/>
        </w:numPr>
        <w:tabs>
          <w:tab w:val="left" w:pos="1919"/>
        </w:tabs>
        <w:spacing w:before="255" w:after="0" w:line="240" w:lineRule="auto"/>
        <w:ind w:left="1919" w:right="0" w:hanging="503"/>
        <w:jc w:val="both"/>
        <w:rPr>
          <w:rFonts w:ascii="Times New Roman" w:hAnsi="Times New Roman"/>
          <w:b/>
          <w:sz w:val="22"/>
        </w:rPr>
      </w:pPr>
      <w:r>
        <w:rPr>
          <w:sz w:val="22"/>
        </w:rPr>
        <w:t>que</w:t>
      </w:r>
      <w:r>
        <w:rPr>
          <w:spacing w:val="-4"/>
          <w:sz w:val="22"/>
        </w:rPr>
        <w:t xml:space="preserve"> </w:t>
      </w:r>
      <w:r>
        <w:rPr>
          <w:sz w:val="22"/>
        </w:rPr>
        <w:t>participe</w:t>
      </w:r>
      <w:r>
        <w:rPr>
          <w:spacing w:val="-4"/>
          <w:sz w:val="22"/>
        </w:rPr>
        <w:t xml:space="preserve"> </w:t>
      </w:r>
      <w:r>
        <w:rPr>
          <w:sz w:val="22"/>
        </w:rPr>
        <w:t>do</w:t>
      </w:r>
      <w:r>
        <w:rPr>
          <w:spacing w:val="-2"/>
          <w:sz w:val="22"/>
        </w:rPr>
        <w:t xml:space="preserve"> </w:t>
      </w:r>
      <w:r>
        <w:rPr>
          <w:sz w:val="22"/>
        </w:rPr>
        <w:t>capital</w:t>
      </w:r>
      <w:r>
        <w:rPr>
          <w:spacing w:val="-4"/>
          <w:sz w:val="22"/>
        </w:rPr>
        <w:t xml:space="preserve"> </w:t>
      </w:r>
      <w:r>
        <w:rPr>
          <w:sz w:val="22"/>
        </w:rPr>
        <w:t>de</w:t>
      </w:r>
      <w:r>
        <w:rPr>
          <w:spacing w:val="-5"/>
          <w:sz w:val="22"/>
        </w:rPr>
        <w:t xml:space="preserve"> </w:t>
      </w:r>
      <w:r>
        <w:rPr>
          <w:sz w:val="22"/>
        </w:rPr>
        <w:t>outra</w:t>
      </w:r>
      <w:r>
        <w:rPr>
          <w:spacing w:val="-4"/>
          <w:sz w:val="22"/>
        </w:rPr>
        <w:t xml:space="preserve"> </w:t>
      </w:r>
      <w:r>
        <w:rPr>
          <w:sz w:val="22"/>
        </w:rPr>
        <w:t>pessoa</w:t>
      </w:r>
      <w:r>
        <w:rPr>
          <w:spacing w:val="-6"/>
          <w:sz w:val="22"/>
        </w:rPr>
        <w:t xml:space="preserve"> </w:t>
      </w:r>
      <w:r>
        <w:rPr>
          <w:spacing w:val="-2"/>
          <w:sz w:val="22"/>
        </w:rPr>
        <w:t>jurídica;</w:t>
      </w:r>
    </w:p>
    <w:p w14:paraId="02A29011">
      <w:pPr>
        <w:pStyle w:val="8"/>
        <w:numPr>
          <w:ilvl w:val="2"/>
          <w:numId w:val="1"/>
        </w:numPr>
        <w:tabs>
          <w:tab w:val="left" w:pos="1920"/>
        </w:tabs>
        <w:spacing w:before="254" w:after="0" w:line="360" w:lineRule="auto"/>
        <w:ind w:left="1920" w:right="424" w:hanging="504"/>
        <w:jc w:val="both"/>
        <w:rPr>
          <w:rFonts w:ascii="Times New Roman" w:hAnsi="Times New Roman"/>
          <w:b/>
          <w:sz w:val="22"/>
        </w:rPr>
      </w:pPr>
      <w:r>
        <w:rPr>
          <w:sz w:val="22"/>
        </w:rPr>
        <w:t>que</w:t>
      </w:r>
      <w:r>
        <w:rPr>
          <w:spacing w:val="-13"/>
          <w:sz w:val="22"/>
        </w:rPr>
        <w:t xml:space="preserve"> </w:t>
      </w:r>
      <w:r>
        <w:rPr>
          <w:sz w:val="22"/>
        </w:rPr>
        <w:t>exerça</w:t>
      </w:r>
      <w:r>
        <w:rPr>
          <w:spacing w:val="-12"/>
          <w:sz w:val="22"/>
        </w:rPr>
        <w:t xml:space="preserve"> </w:t>
      </w:r>
      <w:r>
        <w:rPr>
          <w:sz w:val="22"/>
        </w:rPr>
        <w:t>atividade</w:t>
      </w:r>
      <w:r>
        <w:rPr>
          <w:spacing w:val="-13"/>
          <w:sz w:val="22"/>
        </w:rPr>
        <w:t xml:space="preserve"> </w:t>
      </w:r>
      <w:r>
        <w:rPr>
          <w:sz w:val="22"/>
        </w:rPr>
        <w:t>de</w:t>
      </w:r>
      <w:r>
        <w:rPr>
          <w:spacing w:val="-12"/>
          <w:sz w:val="22"/>
        </w:rPr>
        <w:t xml:space="preserve"> </w:t>
      </w:r>
      <w:r>
        <w:rPr>
          <w:sz w:val="22"/>
        </w:rPr>
        <w:t>banco</w:t>
      </w:r>
      <w:r>
        <w:rPr>
          <w:spacing w:val="-13"/>
          <w:sz w:val="22"/>
        </w:rPr>
        <w:t xml:space="preserve"> </w:t>
      </w:r>
      <w:r>
        <w:rPr>
          <w:sz w:val="22"/>
        </w:rPr>
        <w:t>comercial,</w:t>
      </w:r>
      <w:r>
        <w:rPr>
          <w:spacing w:val="-12"/>
          <w:sz w:val="22"/>
        </w:rPr>
        <w:t xml:space="preserve"> </w:t>
      </w:r>
      <w:r>
        <w:rPr>
          <w:sz w:val="22"/>
        </w:rPr>
        <w:t>de</w:t>
      </w:r>
      <w:r>
        <w:rPr>
          <w:spacing w:val="-13"/>
          <w:sz w:val="22"/>
        </w:rPr>
        <w:t xml:space="preserve"> </w:t>
      </w:r>
      <w:r>
        <w:rPr>
          <w:sz w:val="22"/>
        </w:rPr>
        <w:t>investimentos</w:t>
      </w:r>
      <w:r>
        <w:rPr>
          <w:spacing w:val="-12"/>
          <w:sz w:val="22"/>
        </w:rPr>
        <w:t xml:space="preserve"> </w:t>
      </w:r>
      <w:r>
        <w:rPr>
          <w:sz w:val="22"/>
        </w:rPr>
        <w:t>e</w:t>
      </w:r>
      <w:r>
        <w:rPr>
          <w:spacing w:val="-12"/>
          <w:sz w:val="22"/>
        </w:rPr>
        <w:t xml:space="preserve"> </w:t>
      </w:r>
      <w:r>
        <w:rPr>
          <w:sz w:val="22"/>
        </w:rPr>
        <w:t>de</w:t>
      </w:r>
      <w:r>
        <w:rPr>
          <w:spacing w:val="-13"/>
          <w:sz w:val="22"/>
        </w:rPr>
        <w:t xml:space="preserve"> </w:t>
      </w:r>
      <w:r>
        <w:rPr>
          <w:sz w:val="22"/>
        </w:rPr>
        <w:t>desenvolvimento,</w:t>
      </w:r>
      <w:r>
        <w:rPr>
          <w:spacing w:val="-12"/>
          <w:sz w:val="22"/>
        </w:rPr>
        <w:t xml:space="preserve"> </w:t>
      </w:r>
      <w:r>
        <w:rPr>
          <w:sz w:val="22"/>
        </w:rPr>
        <w:t>de</w:t>
      </w:r>
      <w:r>
        <w:rPr>
          <w:spacing w:val="-13"/>
          <w:sz w:val="22"/>
        </w:rPr>
        <w:t xml:space="preserve"> </w:t>
      </w:r>
      <w:r>
        <w:rPr>
          <w:sz w:val="22"/>
        </w:rPr>
        <w:t>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1A8F0706">
      <w:pPr>
        <w:pStyle w:val="8"/>
        <w:numPr>
          <w:ilvl w:val="2"/>
          <w:numId w:val="1"/>
        </w:numPr>
        <w:tabs>
          <w:tab w:val="left" w:pos="1920"/>
        </w:tabs>
        <w:spacing w:before="120" w:after="0" w:line="360" w:lineRule="auto"/>
        <w:ind w:left="1920" w:right="428" w:hanging="504"/>
        <w:jc w:val="both"/>
        <w:rPr>
          <w:rFonts w:ascii="Times New Roman" w:hAnsi="Times New Roman"/>
          <w:b/>
          <w:sz w:val="22"/>
        </w:rPr>
      </w:pPr>
      <w:r>
        <w:rPr>
          <w:sz w:val="22"/>
        </w:rPr>
        <w:t>resultante ou remanescente de cisão ou qualquer outra forma de desmembramento de pessoa jurídica que tenha ocorrido em um dos 5 (cinco) anos-calendário anteriores;</w:t>
      </w:r>
    </w:p>
    <w:p w14:paraId="724448DE">
      <w:pPr>
        <w:pStyle w:val="8"/>
        <w:numPr>
          <w:ilvl w:val="2"/>
          <w:numId w:val="1"/>
        </w:numPr>
        <w:tabs>
          <w:tab w:val="left" w:pos="2407"/>
        </w:tabs>
        <w:spacing w:before="121" w:after="0" w:line="240" w:lineRule="auto"/>
        <w:ind w:left="2407" w:right="0" w:hanging="991"/>
        <w:jc w:val="both"/>
        <w:rPr>
          <w:rFonts w:ascii="Times New Roman" w:hAnsi="Times New Roman"/>
          <w:b/>
          <w:sz w:val="22"/>
        </w:rPr>
      </w:pPr>
      <w:r>
        <w:rPr>
          <w:sz w:val="22"/>
        </w:rPr>
        <w:t>constituída</w:t>
      </w:r>
      <w:r>
        <w:rPr>
          <w:spacing w:val="-5"/>
          <w:sz w:val="22"/>
        </w:rPr>
        <w:t xml:space="preserve"> </w:t>
      </w:r>
      <w:r>
        <w:rPr>
          <w:sz w:val="22"/>
        </w:rPr>
        <w:t>sob</w:t>
      </w:r>
      <w:r>
        <w:rPr>
          <w:spacing w:val="-4"/>
          <w:sz w:val="22"/>
        </w:rPr>
        <w:t xml:space="preserve"> </w:t>
      </w:r>
      <w:r>
        <w:rPr>
          <w:sz w:val="22"/>
        </w:rPr>
        <w:t>a</w:t>
      </w:r>
      <w:r>
        <w:rPr>
          <w:spacing w:val="-5"/>
          <w:sz w:val="22"/>
        </w:rPr>
        <w:t xml:space="preserve"> </w:t>
      </w:r>
      <w:r>
        <w:rPr>
          <w:sz w:val="22"/>
        </w:rPr>
        <w:t>forma</w:t>
      </w:r>
      <w:r>
        <w:rPr>
          <w:spacing w:val="-5"/>
          <w:sz w:val="22"/>
        </w:rPr>
        <w:t xml:space="preserve"> </w:t>
      </w:r>
      <w:r>
        <w:rPr>
          <w:sz w:val="22"/>
        </w:rPr>
        <w:t>de</w:t>
      </w:r>
      <w:r>
        <w:rPr>
          <w:spacing w:val="-5"/>
          <w:sz w:val="22"/>
        </w:rPr>
        <w:t xml:space="preserve"> </w:t>
      </w:r>
      <w:r>
        <w:rPr>
          <w:sz w:val="22"/>
        </w:rPr>
        <w:t>sociedade</w:t>
      </w:r>
      <w:r>
        <w:rPr>
          <w:spacing w:val="-3"/>
          <w:sz w:val="22"/>
        </w:rPr>
        <w:t xml:space="preserve"> </w:t>
      </w:r>
      <w:r>
        <w:rPr>
          <w:sz w:val="22"/>
        </w:rPr>
        <w:t>por</w:t>
      </w:r>
      <w:r>
        <w:rPr>
          <w:spacing w:val="-5"/>
          <w:sz w:val="22"/>
        </w:rPr>
        <w:t xml:space="preserve"> </w:t>
      </w:r>
      <w:r>
        <w:rPr>
          <w:spacing w:val="-2"/>
          <w:sz w:val="22"/>
        </w:rPr>
        <w:t>ações.</w:t>
      </w:r>
    </w:p>
    <w:p w14:paraId="06379E00">
      <w:pPr>
        <w:pStyle w:val="8"/>
        <w:numPr>
          <w:ilvl w:val="2"/>
          <w:numId w:val="1"/>
        </w:numPr>
        <w:tabs>
          <w:tab w:val="left" w:pos="1920"/>
          <w:tab w:val="left" w:pos="2407"/>
        </w:tabs>
        <w:spacing w:before="255" w:after="0" w:line="360" w:lineRule="auto"/>
        <w:ind w:left="1920" w:right="427" w:hanging="504"/>
        <w:jc w:val="both"/>
        <w:rPr>
          <w:rFonts w:ascii="Times New Roman" w:hAnsi="Times New Roman"/>
          <w:b/>
          <w:sz w:val="22"/>
        </w:rPr>
      </w:pPr>
      <w:r>
        <w:rPr>
          <w:sz w:val="22"/>
        </w:rPr>
        <w:t>cujos titulares ou sócios guardem, cumulativamente, com o contratante do serviço, relação de pessoalidade, subordinação e habitualidade.</w:t>
      </w:r>
    </w:p>
    <w:p w14:paraId="400129DF">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6BEAA4B7">
      <w:pPr>
        <w:pStyle w:val="6"/>
        <w:jc w:val="left"/>
      </w:pPr>
    </w:p>
    <w:p w14:paraId="1EC07E38">
      <w:pPr>
        <w:pStyle w:val="6"/>
        <w:spacing w:before="257"/>
        <w:jc w:val="left"/>
      </w:pPr>
    </w:p>
    <w:p w14:paraId="68DBAF37">
      <w:pPr>
        <w:pStyle w:val="8"/>
        <w:numPr>
          <w:ilvl w:val="1"/>
          <w:numId w:val="1"/>
        </w:numPr>
        <w:tabs>
          <w:tab w:val="left" w:pos="1276"/>
          <w:tab w:val="left" w:pos="1694"/>
        </w:tabs>
        <w:spacing w:before="0" w:after="0" w:line="360" w:lineRule="auto"/>
        <w:ind w:left="1276" w:right="418" w:hanging="428"/>
        <w:jc w:val="both"/>
        <w:rPr>
          <w:b/>
          <w:sz w:val="22"/>
        </w:rPr>
      </w:pPr>
      <w:r>
        <w:rPr>
          <w:color w:val="000000"/>
          <w:sz w:val="22"/>
          <w:highlight w:val="yellow"/>
        </w:rPr>
        <w:t>O licitante deverá declarar em campo próprio do sistema que desenvolve programa de</w:t>
      </w:r>
      <w:r>
        <w:rPr>
          <w:color w:val="000000"/>
          <w:sz w:val="22"/>
        </w:rPr>
        <w:t xml:space="preserve"> </w:t>
      </w:r>
      <w:r>
        <w:rPr>
          <w:color w:val="000000"/>
          <w:sz w:val="22"/>
          <w:highlight w:val="yellow"/>
        </w:rPr>
        <w:t>integridade, nos termos</w:t>
      </w:r>
      <w:r>
        <w:rPr>
          <w:color w:val="000000"/>
          <w:spacing w:val="-1"/>
          <w:sz w:val="22"/>
          <w:highlight w:val="yellow"/>
        </w:rPr>
        <w:t xml:space="preserve"> </w:t>
      </w:r>
      <w:r>
        <w:rPr>
          <w:color w:val="000000"/>
          <w:sz w:val="22"/>
          <w:highlight w:val="yellow"/>
        </w:rPr>
        <w:t>do Decreto nº</w:t>
      </w:r>
      <w:r>
        <w:rPr>
          <w:color w:val="000000"/>
          <w:spacing w:val="-1"/>
          <w:sz w:val="22"/>
          <w:highlight w:val="yellow"/>
        </w:rPr>
        <w:t xml:space="preserve"> </w:t>
      </w:r>
      <w:r>
        <w:rPr>
          <w:color w:val="000000"/>
          <w:sz w:val="22"/>
          <w:highlight w:val="yellow"/>
        </w:rPr>
        <w:t>12.304,</w:t>
      </w:r>
      <w:r>
        <w:rPr>
          <w:color w:val="000000"/>
          <w:spacing w:val="-1"/>
          <w:sz w:val="22"/>
          <w:highlight w:val="yellow"/>
        </w:rPr>
        <w:t xml:space="preserve"> </w:t>
      </w:r>
      <w:r>
        <w:rPr>
          <w:color w:val="000000"/>
          <w:sz w:val="22"/>
          <w:highlight w:val="yellow"/>
        </w:rPr>
        <w:t>de</w:t>
      </w:r>
      <w:r>
        <w:rPr>
          <w:color w:val="000000"/>
          <w:spacing w:val="-1"/>
          <w:sz w:val="22"/>
          <w:highlight w:val="yellow"/>
        </w:rPr>
        <w:t xml:space="preserve"> </w:t>
      </w:r>
      <w:r>
        <w:rPr>
          <w:color w:val="000000"/>
          <w:sz w:val="22"/>
          <w:highlight w:val="yellow"/>
        </w:rPr>
        <w:t>2024, e</w:t>
      </w:r>
      <w:r>
        <w:rPr>
          <w:color w:val="000000"/>
          <w:spacing w:val="-1"/>
          <w:sz w:val="22"/>
          <w:highlight w:val="yellow"/>
        </w:rPr>
        <w:t xml:space="preserve"> </w:t>
      </w:r>
      <w:r>
        <w:rPr>
          <w:color w:val="000000"/>
          <w:sz w:val="22"/>
          <w:highlight w:val="yellow"/>
        </w:rPr>
        <w:t>da</w:t>
      </w:r>
      <w:r>
        <w:rPr>
          <w:color w:val="000000"/>
          <w:spacing w:val="-1"/>
          <w:sz w:val="22"/>
          <w:highlight w:val="yellow"/>
        </w:rPr>
        <w:t xml:space="preserve"> </w:t>
      </w:r>
      <w:r>
        <w:rPr>
          <w:color w:val="000000"/>
          <w:sz w:val="22"/>
          <w:highlight w:val="yellow"/>
        </w:rPr>
        <w:t>Portaria Normativa</w:t>
      </w:r>
      <w:r>
        <w:rPr>
          <w:color w:val="000000"/>
          <w:spacing w:val="-1"/>
          <w:sz w:val="22"/>
          <w:highlight w:val="yellow"/>
        </w:rPr>
        <w:t xml:space="preserve"> </w:t>
      </w:r>
      <w:r>
        <w:rPr>
          <w:color w:val="000000"/>
          <w:sz w:val="22"/>
          <w:highlight w:val="yellow"/>
        </w:rPr>
        <w:t>SE/CGU</w:t>
      </w:r>
      <w:r>
        <w:rPr>
          <w:color w:val="000000"/>
          <w:spacing w:val="-1"/>
          <w:sz w:val="22"/>
          <w:highlight w:val="yellow"/>
        </w:rPr>
        <w:t xml:space="preserve"> </w:t>
      </w:r>
      <w:r>
        <w:rPr>
          <w:color w:val="000000"/>
          <w:sz w:val="22"/>
          <w:highlight w:val="yellow"/>
        </w:rPr>
        <w:t>nº</w:t>
      </w:r>
      <w:r>
        <w:rPr>
          <w:color w:val="000000"/>
          <w:spacing w:val="-1"/>
          <w:sz w:val="22"/>
          <w:highlight w:val="yellow"/>
        </w:rPr>
        <w:t xml:space="preserve"> </w:t>
      </w:r>
      <w:r>
        <w:rPr>
          <w:color w:val="000000"/>
          <w:sz w:val="22"/>
          <w:highlight w:val="yellow"/>
        </w:rPr>
        <w:t>226,</w:t>
      </w:r>
      <w:r>
        <w:rPr>
          <w:color w:val="000000"/>
          <w:sz w:val="22"/>
        </w:rPr>
        <w:t xml:space="preserve"> </w:t>
      </w:r>
      <w:r>
        <w:rPr>
          <w:color w:val="000000"/>
          <w:sz w:val="22"/>
          <w:highlight w:val="yellow"/>
        </w:rPr>
        <w:t>de 9 de setembro de 2025, para fazer jus ao benefício do critério de desempate previsto no art.</w:t>
      </w:r>
      <w:r>
        <w:rPr>
          <w:color w:val="000000"/>
          <w:sz w:val="22"/>
        </w:rPr>
        <w:t xml:space="preserve"> </w:t>
      </w:r>
      <w:r>
        <w:rPr>
          <w:color w:val="000000"/>
          <w:sz w:val="22"/>
          <w:highlight w:val="yellow"/>
        </w:rPr>
        <w:t>60, caput, inciso IV, da lei n. 14.133, de 2021.</w:t>
      </w:r>
    </w:p>
    <w:p w14:paraId="1D66C4B2">
      <w:pPr>
        <w:pStyle w:val="8"/>
        <w:numPr>
          <w:ilvl w:val="1"/>
          <w:numId w:val="1"/>
        </w:numPr>
        <w:tabs>
          <w:tab w:val="left" w:pos="1276"/>
          <w:tab w:val="left" w:pos="1694"/>
        </w:tabs>
        <w:spacing w:before="122" w:after="0" w:line="360" w:lineRule="auto"/>
        <w:ind w:left="1276" w:right="425" w:hanging="428"/>
        <w:jc w:val="both"/>
        <w:rPr>
          <w:b/>
          <w:sz w:val="22"/>
        </w:rPr>
      </w:pPr>
      <w:r>
        <w:rPr>
          <w:sz w:val="22"/>
        </w:rPr>
        <w:t xml:space="preserve">A falsidade da declaração de que trata os itens </w:t>
      </w:r>
      <w:r>
        <w:fldChar w:fldCharType="begin"/>
      </w:r>
      <w:r>
        <w:instrText xml:space="preserve"> HYPERLINK \l "_bookmark5" </w:instrText>
      </w:r>
      <w:r>
        <w:fldChar w:fldCharType="separate"/>
      </w:r>
      <w:r>
        <w:rPr>
          <w:sz w:val="22"/>
        </w:rPr>
        <w:t>5.4</w:t>
      </w:r>
      <w:r>
        <w:rPr>
          <w:sz w:val="22"/>
        </w:rPr>
        <w:fldChar w:fldCharType="end"/>
      </w:r>
      <w:r>
        <w:rPr>
          <w:sz w:val="22"/>
        </w:rPr>
        <w:t xml:space="preserve"> ou </w:t>
      </w:r>
      <w:r>
        <w:fldChar w:fldCharType="begin"/>
      </w:r>
      <w:r>
        <w:instrText xml:space="preserve"> HYPERLINK \l "_bookmark6" </w:instrText>
      </w:r>
      <w:r>
        <w:fldChar w:fldCharType="separate"/>
      </w:r>
      <w:r>
        <w:rPr>
          <w:sz w:val="22"/>
        </w:rPr>
        <w:t>5.7</w:t>
      </w:r>
      <w:r>
        <w:rPr>
          <w:sz w:val="22"/>
        </w:rPr>
        <w:fldChar w:fldCharType="end"/>
      </w:r>
      <w:r>
        <w:rPr>
          <w:sz w:val="22"/>
        </w:rPr>
        <w:t xml:space="preserve"> sujeitará o licitante às sanções previstas na Lei nº 14.133, de 2021, e neste Edital.</w:t>
      </w:r>
    </w:p>
    <w:p w14:paraId="0CAFF90B">
      <w:pPr>
        <w:pStyle w:val="8"/>
        <w:numPr>
          <w:ilvl w:val="1"/>
          <w:numId w:val="1"/>
        </w:numPr>
        <w:tabs>
          <w:tab w:val="left" w:pos="1276"/>
          <w:tab w:val="left" w:pos="1694"/>
        </w:tabs>
        <w:spacing w:before="118" w:after="0" w:line="360" w:lineRule="auto"/>
        <w:ind w:left="1276" w:right="422" w:hanging="428"/>
        <w:jc w:val="both"/>
        <w:rPr>
          <w:b/>
          <w:sz w:val="22"/>
        </w:rPr>
      </w:pPr>
      <w:r>
        <w:rPr>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24BB0CC">
      <w:pPr>
        <w:pStyle w:val="8"/>
        <w:numPr>
          <w:ilvl w:val="1"/>
          <w:numId w:val="1"/>
        </w:numPr>
        <w:tabs>
          <w:tab w:val="left" w:pos="1276"/>
          <w:tab w:val="left" w:pos="1694"/>
        </w:tabs>
        <w:spacing w:before="121" w:after="0" w:line="360" w:lineRule="auto"/>
        <w:ind w:left="1276" w:right="422" w:hanging="428"/>
        <w:jc w:val="both"/>
        <w:rPr>
          <w:b/>
          <w:sz w:val="22"/>
        </w:rPr>
      </w:pPr>
      <w:r>
        <w:rPr>
          <w:sz w:val="22"/>
        </w:rPr>
        <w:t>Não haverá ordem de classificação na etapa de apresentação da proposta e dos documentos de habilitação pelo licitante,</w:t>
      </w:r>
      <w:r>
        <w:rPr>
          <w:spacing w:val="40"/>
          <w:sz w:val="22"/>
        </w:rPr>
        <w:t xml:space="preserve"> </w:t>
      </w:r>
      <w:r>
        <w:rPr>
          <w:sz w:val="22"/>
        </w:rPr>
        <w:t>o que ocorrerá</w:t>
      </w:r>
      <w:r>
        <w:rPr>
          <w:spacing w:val="40"/>
          <w:sz w:val="22"/>
        </w:rPr>
        <w:t xml:space="preserve"> </w:t>
      </w:r>
      <w:r>
        <w:rPr>
          <w:sz w:val="22"/>
        </w:rPr>
        <w:t>somente</w:t>
      </w:r>
      <w:r>
        <w:rPr>
          <w:spacing w:val="40"/>
          <w:sz w:val="22"/>
        </w:rPr>
        <w:t xml:space="preserve"> </w:t>
      </w:r>
      <w:r>
        <w:rPr>
          <w:sz w:val="22"/>
        </w:rPr>
        <w:t>após os procedimentos de</w:t>
      </w:r>
      <w:r>
        <w:rPr>
          <w:spacing w:val="40"/>
          <w:sz w:val="22"/>
        </w:rPr>
        <w:t xml:space="preserve"> </w:t>
      </w:r>
      <w:r>
        <w:rPr>
          <w:sz w:val="22"/>
        </w:rPr>
        <w:t>abertura da sessão pública e da fase de envio de lances.</w:t>
      </w:r>
    </w:p>
    <w:p w14:paraId="6163DCDA">
      <w:pPr>
        <w:pStyle w:val="8"/>
        <w:numPr>
          <w:ilvl w:val="1"/>
          <w:numId w:val="1"/>
        </w:numPr>
        <w:tabs>
          <w:tab w:val="left" w:pos="1276"/>
          <w:tab w:val="left" w:pos="1694"/>
        </w:tabs>
        <w:spacing w:before="122" w:after="0" w:line="357" w:lineRule="auto"/>
        <w:ind w:left="1276" w:right="423" w:hanging="428"/>
        <w:jc w:val="both"/>
        <w:rPr>
          <w:b/>
          <w:sz w:val="22"/>
        </w:rPr>
      </w:pPr>
      <w:r>
        <w:rPr>
          <w:sz w:val="22"/>
        </w:rPr>
        <w:t>Serão disponibilizados para acesso público os documentos que compõem a proposta dos licitantes convocados para apresentação de propostas, após a fase de envio de lances.</w:t>
      </w:r>
    </w:p>
    <w:p w14:paraId="1256566E">
      <w:pPr>
        <w:pStyle w:val="8"/>
        <w:numPr>
          <w:ilvl w:val="1"/>
          <w:numId w:val="1"/>
        </w:numPr>
        <w:tabs>
          <w:tab w:val="left" w:pos="1276"/>
          <w:tab w:val="left" w:pos="1694"/>
        </w:tabs>
        <w:spacing w:before="123" w:after="0" w:line="360" w:lineRule="auto"/>
        <w:ind w:left="1276" w:right="422" w:hanging="428"/>
        <w:jc w:val="both"/>
        <w:rPr>
          <w:b/>
          <w:sz w:val="22"/>
        </w:rPr>
      </w:pPr>
      <w:bookmarkStart w:id="7" w:name="_bookmark7"/>
      <w:bookmarkEnd w:id="7"/>
      <w:r>
        <w:rPr>
          <w:sz w:val="22"/>
        </w:rPr>
        <w:t>Desde que disponibilizada a funcionalidade no sistema, o licitante poderá parametrizar o seu valor final mínimo ou o seu percentual de desconto máximo quando do cadastramento da proposta e obedecerá às seguintes regras:</w:t>
      </w:r>
    </w:p>
    <w:p w14:paraId="5F9A87F3">
      <w:pPr>
        <w:pStyle w:val="8"/>
        <w:numPr>
          <w:ilvl w:val="2"/>
          <w:numId w:val="1"/>
        </w:numPr>
        <w:tabs>
          <w:tab w:val="left" w:pos="1920"/>
          <w:tab w:val="left" w:pos="2407"/>
        </w:tabs>
        <w:spacing w:before="122" w:after="0" w:line="360" w:lineRule="auto"/>
        <w:ind w:left="1920" w:right="426" w:hanging="504"/>
        <w:jc w:val="both"/>
        <w:rPr>
          <w:rFonts w:ascii="Times New Roman" w:hAnsi="Times New Roman"/>
          <w:b/>
          <w:sz w:val="22"/>
        </w:rPr>
      </w:pPr>
      <w:r>
        <w:rPr>
          <w:sz w:val="22"/>
        </w:rPr>
        <w:t>a aplicação do intervalo mínimo de diferença de valores ou de percentuais entre os lances,</w:t>
      </w:r>
      <w:r>
        <w:rPr>
          <w:spacing w:val="-13"/>
          <w:sz w:val="22"/>
        </w:rPr>
        <w:t xml:space="preserve"> </w:t>
      </w:r>
      <w:r>
        <w:rPr>
          <w:sz w:val="22"/>
        </w:rPr>
        <w:t>que</w:t>
      </w:r>
      <w:r>
        <w:rPr>
          <w:spacing w:val="-12"/>
          <w:sz w:val="22"/>
        </w:rPr>
        <w:t xml:space="preserve"> </w:t>
      </w:r>
      <w:r>
        <w:rPr>
          <w:sz w:val="22"/>
        </w:rPr>
        <w:t>incidirá</w:t>
      </w:r>
      <w:r>
        <w:rPr>
          <w:spacing w:val="-13"/>
          <w:sz w:val="22"/>
        </w:rPr>
        <w:t xml:space="preserve"> </w:t>
      </w:r>
      <w:r>
        <w:rPr>
          <w:sz w:val="22"/>
        </w:rPr>
        <w:t>tanto</w:t>
      </w:r>
      <w:r>
        <w:rPr>
          <w:spacing w:val="-12"/>
          <w:sz w:val="22"/>
        </w:rPr>
        <w:t xml:space="preserve"> </w:t>
      </w:r>
      <w:r>
        <w:rPr>
          <w:sz w:val="22"/>
        </w:rPr>
        <w:t>em</w:t>
      </w:r>
      <w:r>
        <w:rPr>
          <w:spacing w:val="-13"/>
          <w:sz w:val="22"/>
        </w:rPr>
        <w:t xml:space="preserve"> </w:t>
      </w:r>
      <w:r>
        <w:rPr>
          <w:sz w:val="22"/>
        </w:rPr>
        <w:t>relação</w:t>
      </w:r>
      <w:r>
        <w:rPr>
          <w:spacing w:val="-12"/>
          <w:sz w:val="22"/>
        </w:rPr>
        <w:t xml:space="preserve"> </w:t>
      </w:r>
      <w:r>
        <w:rPr>
          <w:sz w:val="22"/>
        </w:rPr>
        <w:t>aos</w:t>
      </w:r>
      <w:r>
        <w:rPr>
          <w:spacing w:val="-13"/>
          <w:sz w:val="22"/>
        </w:rPr>
        <w:t xml:space="preserve"> </w:t>
      </w:r>
      <w:r>
        <w:rPr>
          <w:sz w:val="22"/>
        </w:rPr>
        <w:t>lances</w:t>
      </w:r>
      <w:r>
        <w:rPr>
          <w:spacing w:val="-12"/>
          <w:sz w:val="22"/>
        </w:rPr>
        <w:t xml:space="preserve"> </w:t>
      </w:r>
      <w:r>
        <w:rPr>
          <w:sz w:val="22"/>
        </w:rPr>
        <w:t>intermediários</w:t>
      </w:r>
      <w:r>
        <w:rPr>
          <w:spacing w:val="-12"/>
          <w:sz w:val="22"/>
        </w:rPr>
        <w:t xml:space="preserve"> </w:t>
      </w:r>
      <w:r>
        <w:rPr>
          <w:sz w:val="22"/>
        </w:rPr>
        <w:t>quanto</w:t>
      </w:r>
      <w:r>
        <w:rPr>
          <w:spacing w:val="-13"/>
          <w:sz w:val="22"/>
        </w:rPr>
        <w:t xml:space="preserve"> </w:t>
      </w:r>
      <w:r>
        <w:rPr>
          <w:sz w:val="22"/>
        </w:rPr>
        <w:t>em</w:t>
      </w:r>
      <w:r>
        <w:rPr>
          <w:spacing w:val="-12"/>
          <w:sz w:val="22"/>
        </w:rPr>
        <w:t xml:space="preserve"> </w:t>
      </w:r>
      <w:r>
        <w:rPr>
          <w:sz w:val="22"/>
        </w:rPr>
        <w:t>relação</w:t>
      </w:r>
      <w:r>
        <w:rPr>
          <w:spacing w:val="-13"/>
          <w:sz w:val="22"/>
        </w:rPr>
        <w:t xml:space="preserve"> </w:t>
      </w:r>
      <w:r>
        <w:rPr>
          <w:sz w:val="22"/>
        </w:rPr>
        <w:t>ao</w:t>
      </w:r>
      <w:r>
        <w:rPr>
          <w:spacing w:val="-12"/>
          <w:sz w:val="22"/>
        </w:rPr>
        <w:t xml:space="preserve"> </w:t>
      </w:r>
      <w:r>
        <w:rPr>
          <w:sz w:val="22"/>
        </w:rPr>
        <w:t>lance que cobrir a melhor oferta; e</w:t>
      </w:r>
    </w:p>
    <w:p w14:paraId="7CBAB8FA">
      <w:pPr>
        <w:pStyle w:val="8"/>
        <w:numPr>
          <w:ilvl w:val="2"/>
          <w:numId w:val="1"/>
        </w:numPr>
        <w:tabs>
          <w:tab w:val="left" w:pos="1920"/>
          <w:tab w:val="left" w:pos="2407"/>
        </w:tabs>
        <w:spacing w:before="119" w:after="0" w:line="360" w:lineRule="auto"/>
        <w:ind w:left="1920" w:right="431" w:hanging="504"/>
        <w:jc w:val="both"/>
        <w:rPr>
          <w:rFonts w:ascii="Times New Roman" w:hAnsi="Times New Roman"/>
          <w:b/>
          <w:sz w:val="22"/>
        </w:rPr>
      </w:pPr>
      <w:r>
        <w:rPr>
          <w:sz w:val="22"/>
        </w:rPr>
        <w:t>os lances serão de envio automático pelo sistema, respeitado o valor final mínimo,</w:t>
      </w:r>
      <w:r>
        <w:rPr>
          <w:spacing w:val="-1"/>
          <w:sz w:val="22"/>
        </w:rPr>
        <w:t xml:space="preserve"> </w:t>
      </w:r>
      <w:r>
        <w:rPr>
          <w:sz w:val="22"/>
        </w:rPr>
        <w:t>caso estabelecido, e o intervalo de que trata o subitem acima.</w:t>
      </w:r>
    </w:p>
    <w:p w14:paraId="39DA68C4">
      <w:pPr>
        <w:pStyle w:val="8"/>
        <w:numPr>
          <w:ilvl w:val="1"/>
          <w:numId w:val="1"/>
        </w:numPr>
        <w:tabs>
          <w:tab w:val="left" w:pos="1276"/>
          <w:tab w:val="left" w:pos="1694"/>
        </w:tabs>
        <w:spacing w:before="121" w:after="0" w:line="360" w:lineRule="auto"/>
        <w:ind w:left="1276" w:right="420" w:hanging="428"/>
        <w:jc w:val="both"/>
        <w:rPr>
          <w:b/>
          <w:sz w:val="22"/>
        </w:rPr>
      </w:pPr>
      <w:r>
        <w:rPr>
          <w:sz w:val="22"/>
        </w:rPr>
        <w:t>O valor final mínimo ou o percentual de desconto final máximo parametrizado no sistema poderá ser alterado pelo fornecedor durante a fase de disputa, sendo vedado:</w:t>
      </w:r>
    </w:p>
    <w:p w14:paraId="632C8EB5">
      <w:pPr>
        <w:pStyle w:val="8"/>
        <w:numPr>
          <w:ilvl w:val="2"/>
          <w:numId w:val="1"/>
        </w:numPr>
        <w:tabs>
          <w:tab w:val="left" w:pos="1920"/>
          <w:tab w:val="left" w:pos="2407"/>
        </w:tabs>
        <w:spacing w:before="120" w:after="0" w:line="360" w:lineRule="auto"/>
        <w:ind w:left="1920" w:right="430" w:hanging="504"/>
        <w:jc w:val="both"/>
        <w:rPr>
          <w:rFonts w:ascii="Times New Roman" w:hAnsi="Times New Roman"/>
          <w:b/>
          <w:sz w:val="22"/>
        </w:rPr>
      </w:pPr>
      <w:r>
        <w:rPr>
          <w:sz w:val="22"/>
        </w:rPr>
        <w:t>valor superior a lance já registrado pelo fornecedor no sistema, quando adotado o critério de julgamento por menor preço; e</w:t>
      </w:r>
    </w:p>
    <w:p w14:paraId="23BFBDF1">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5FD6711F">
      <w:pPr>
        <w:pStyle w:val="6"/>
        <w:jc w:val="left"/>
      </w:pPr>
    </w:p>
    <w:p w14:paraId="6F19E8DE">
      <w:pPr>
        <w:pStyle w:val="6"/>
        <w:spacing w:before="257"/>
        <w:jc w:val="left"/>
      </w:pPr>
    </w:p>
    <w:p w14:paraId="1F1D4B06">
      <w:pPr>
        <w:pStyle w:val="8"/>
        <w:numPr>
          <w:ilvl w:val="2"/>
          <w:numId w:val="1"/>
        </w:numPr>
        <w:tabs>
          <w:tab w:val="left" w:pos="1920"/>
          <w:tab w:val="left" w:pos="2457"/>
        </w:tabs>
        <w:spacing w:before="0" w:after="0" w:line="360" w:lineRule="auto"/>
        <w:ind w:left="1920" w:right="423" w:hanging="504"/>
        <w:jc w:val="both"/>
        <w:rPr>
          <w:rFonts w:ascii="Times New Roman" w:hAnsi="Times New Roman"/>
          <w:b/>
          <w:sz w:val="22"/>
        </w:rPr>
      </w:pPr>
      <w:r>
        <w:rPr>
          <w:sz w:val="22"/>
        </w:rPr>
        <w:t>percentual de desconto</w:t>
      </w:r>
      <w:r>
        <w:rPr>
          <w:spacing w:val="40"/>
          <w:sz w:val="22"/>
        </w:rPr>
        <w:t xml:space="preserve"> </w:t>
      </w:r>
      <w:r>
        <w:rPr>
          <w:sz w:val="22"/>
        </w:rPr>
        <w:t>inferior a lance já registrado pelo fornecedor no sistema,</w:t>
      </w:r>
      <w:r>
        <w:rPr>
          <w:spacing w:val="40"/>
          <w:sz w:val="22"/>
        </w:rPr>
        <w:t xml:space="preserve"> </w:t>
      </w:r>
      <w:r>
        <w:rPr>
          <w:sz w:val="22"/>
        </w:rPr>
        <w:t>quando adotado o critério de julgamento por maior desconto.</w:t>
      </w:r>
    </w:p>
    <w:p w14:paraId="485E4D85">
      <w:pPr>
        <w:pStyle w:val="8"/>
        <w:numPr>
          <w:ilvl w:val="1"/>
          <w:numId w:val="1"/>
        </w:numPr>
        <w:tabs>
          <w:tab w:val="left" w:pos="1276"/>
          <w:tab w:val="left" w:pos="1694"/>
        </w:tabs>
        <w:spacing w:before="120" w:after="0" w:line="360" w:lineRule="auto"/>
        <w:ind w:left="1276" w:right="425" w:hanging="428"/>
        <w:jc w:val="both"/>
        <w:rPr>
          <w:b/>
          <w:sz w:val="22"/>
        </w:rPr>
      </w:pPr>
      <w:r>
        <w:rPr>
          <w:sz w:val="22"/>
        </w:rPr>
        <w:t>O valor final</w:t>
      </w:r>
      <w:r>
        <w:rPr>
          <w:spacing w:val="-2"/>
          <w:sz w:val="22"/>
        </w:rPr>
        <w:t xml:space="preserve"> </w:t>
      </w:r>
      <w:r>
        <w:rPr>
          <w:sz w:val="22"/>
        </w:rPr>
        <w:t>mínimo</w:t>
      </w:r>
      <w:r>
        <w:rPr>
          <w:spacing w:val="-1"/>
          <w:sz w:val="22"/>
        </w:rPr>
        <w:t xml:space="preserve"> </w:t>
      </w:r>
      <w:r>
        <w:rPr>
          <w:sz w:val="22"/>
        </w:rPr>
        <w:t>ou o</w:t>
      </w:r>
      <w:r>
        <w:rPr>
          <w:spacing w:val="-1"/>
          <w:sz w:val="22"/>
        </w:rPr>
        <w:t xml:space="preserve"> </w:t>
      </w:r>
      <w:r>
        <w:rPr>
          <w:sz w:val="22"/>
        </w:rPr>
        <w:t>percentual de desconto final máximo parametrizado</w:t>
      </w:r>
      <w:r>
        <w:rPr>
          <w:spacing w:val="-1"/>
          <w:sz w:val="22"/>
        </w:rPr>
        <w:t xml:space="preserve"> </w:t>
      </w:r>
      <w:r>
        <w:rPr>
          <w:sz w:val="22"/>
        </w:rPr>
        <w:t>na forma do</w:t>
      </w:r>
      <w:r>
        <w:rPr>
          <w:spacing w:val="-3"/>
          <w:sz w:val="22"/>
        </w:rPr>
        <w:t xml:space="preserve"> </w:t>
      </w:r>
      <w:r>
        <w:rPr>
          <w:sz w:val="22"/>
        </w:rPr>
        <w:t xml:space="preserve">item </w:t>
      </w:r>
      <w:r>
        <w:fldChar w:fldCharType="begin"/>
      </w:r>
      <w:r>
        <w:instrText xml:space="preserve"> HYPERLINK \l "_bookmark7" </w:instrText>
      </w:r>
      <w:r>
        <w:fldChar w:fldCharType="separate"/>
      </w:r>
      <w:r>
        <w:rPr>
          <w:sz w:val="22"/>
        </w:rPr>
        <w:t>5.15</w:t>
      </w:r>
      <w:r>
        <w:rPr>
          <w:sz w:val="22"/>
        </w:rPr>
        <w:fldChar w:fldCharType="end"/>
      </w:r>
      <w:r>
        <w:rPr>
          <w:sz w:val="22"/>
        </w:rPr>
        <w:t xml:space="preserve"> possuirá caráter sigiloso para os demais fornecedores e para o órgão ou entidade promotora da licitação, podendo ser disponibilizado estrita e permanentemente aos órgãos de controle externo e interno.</w:t>
      </w:r>
    </w:p>
    <w:p w14:paraId="76CF3DA8">
      <w:pPr>
        <w:pStyle w:val="8"/>
        <w:numPr>
          <w:ilvl w:val="1"/>
          <w:numId w:val="1"/>
        </w:numPr>
        <w:tabs>
          <w:tab w:val="left" w:pos="1276"/>
          <w:tab w:val="left" w:pos="1694"/>
        </w:tabs>
        <w:spacing w:before="120" w:after="0" w:line="360" w:lineRule="auto"/>
        <w:ind w:left="1276" w:right="422" w:hanging="428"/>
        <w:jc w:val="both"/>
        <w:rPr>
          <w:b/>
          <w:sz w:val="22"/>
        </w:rPr>
      </w:pPr>
      <w:r>
        <w:rPr>
          <w:sz w:val="22"/>
        </w:rPr>
        <w:t>Caberá</w:t>
      </w:r>
      <w:r>
        <w:rPr>
          <w:spacing w:val="40"/>
          <w:sz w:val="22"/>
        </w:rPr>
        <w:t xml:space="preserve"> </w:t>
      </w:r>
      <w:r>
        <w:rPr>
          <w:sz w:val="22"/>
        </w:rPr>
        <w:t>ao</w:t>
      </w:r>
      <w:r>
        <w:rPr>
          <w:spacing w:val="40"/>
          <w:sz w:val="22"/>
        </w:rPr>
        <w:t xml:space="preserve"> </w:t>
      </w:r>
      <w:r>
        <w:rPr>
          <w:sz w:val="22"/>
        </w:rPr>
        <w:t>licitante</w:t>
      </w:r>
      <w:r>
        <w:rPr>
          <w:spacing w:val="40"/>
          <w:sz w:val="22"/>
        </w:rPr>
        <w:t xml:space="preserve"> </w:t>
      </w:r>
      <w:r>
        <w:rPr>
          <w:sz w:val="22"/>
        </w:rPr>
        <w:t>interessado</w:t>
      </w:r>
      <w:r>
        <w:rPr>
          <w:spacing w:val="40"/>
          <w:sz w:val="22"/>
        </w:rPr>
        <w:t xml:space="preserve"> </w:t>
      </w:r>
      <w:r>
        <w:rPr>
          <w:sz w:val="22"/>
        </w:rPr>
        <w:t>em</w:t>
      </w:r>
      <w:r>
        <w:rPr>
          <w:spacing w:val="40"/>
          <w:sz w:val="22"/>
        </w:rPr>
        <w:t xml:space="preserve"> </w:t>
      </w:r>
      <w:r>
        <w:rPr>
          <w:sz w:val="22"/>
        </w:rPr>
        <w:t>participar</w:t>
      </w:r>
      <w:r>
        <w:rPr>
          <w:spacing w:val="40"/>
          <w:sz w:val="22"/>
        </w:rPr>
        <w:t xml:space="preserve"> </w:t>
      </w:r>
      <w:r>
        <w:rPr>
          <w:sz w:val="22"/>
        </w:rPr>
        <w:t>da</w:t>
      </w:r>
      <w:r>
        <w:rPr>
          <w:spacing w:val="40"/>
          <w:sz w:val="22"/>
        </w:rPr>
        <w:t xml:space="preserve"> </w:t>
      </w:r>
      <w:r>
        <w:rPr>
          <w:sz w:val="22"/>
        </w:rPr>
        <w:t>licitação</w:t>
      </w:r>
      <w:r>
        <w:rPr>
          <w:spacing w:val="40"/>
          <w:sz w:val="22"/>
        </w:rPr>
        <w:t xml:space="preserve"> </w:t>
      </w:r>
      <w:r>
        <w:rPr>
          <w:sz w:val="22"/>
        </w:rPr>
        <w:t>acompanhar</w:t>
      </w:r>
      <w:r>
        <w:rPr>
          <w:spacing w:val="40"/>
          <w:sz w:val="22"/>
        </w:rPr>
        <w:t xml:space="preserve"> </w:t>
      </w:r>
      <w:r>
        <w:rPr>
          <w:sz w:val="22"/>
        </w:rPr>
        <w:t>as</w:t>
      </w:r>
      <w:r>
        <w:rPr>
          <w:spacing w:val="40"/>
          <w:sz w:val="22"/>
        </w:rPr>
        <w:t xml:space="preserve"> </w:t>
      </w:r>
      <w:r>
        <w:rPr>
          <w:sz w:val="22"/>
        </w:rPr>
        <w:t>operações</w:t>
      </w:r>
      <w:r>
        <w:rPr>
          <w:spacing w:val="40"/>
          <w:sz w:val="22"/>
        </w:rPr>
        <w:t xml:space="preserve"> </w:t>
      </w:r>
      <w:r>
        <w:rPr>
          <w:sz w:val="22"/>
        </w:rPr>
        <w:t>no sistema eletrônico durante o processo licitatório e se responsabilizar pelo ônus decorrente da perda</w:t>
      </w:r>
      <w:r>
        <w:rPr>
          <w:spacing w:val="-3"/>
          <w:sz w:val="22"/>
        </w:rPr>
        <w:t xml:space="preserve"> </w:t>
      </w:r>
      <w:r>
        <w:rPr>
          <w:sz w:val="22"/>
        </w:rPr>
        <w:t>de</w:t>
      </w:r>
      <w:r>
        <w:rPr>
          <w:spacing w:val="-2"/>
          <w:sz w:val="22"/>
        </w:rPr>
        <w:t xml:space="preserve"> </w:t>
      </w:r>
      <w:r>
        <w:rPr>
          <w:sz w:val="22"/>
        </w:rPr>
        <w:t>negócios</w:t>
      </w:r>
      <w:r>
        <w:rPr>
          <w:spacing w:val="-2"/>
          <w:sz w:val="22"/>
        </w:rPr>
        <w:t xml:space="preserve"> </w:t>
      </w:r>
      <w:r>
        <w:rPr>
          <w:sz w:val="22"/>
        </w:rPr>
        <w:t>diante</w:t>
      </w:r>
      <w:r>
        <w:rPr>
          <w:spacing w:val="-2"/>
          <w:sz w:val="22"/>
        </w:rPr>
        <w:t xml:space="preserve"> </w:t>
      </w:r>
      <w:r>
        <w:rPr>
          <w:sz w:val="22"/>
        </w:rPr>
        <w:t>da</w:t>
      </w:r>
      <w:r>
        <w:rPr>
          <w:spacing w:val="-2"/>
          <w:sz w:val="22"/>
        </w:rPr>
        <w:t xml:space="preserve"> </w:t>
      </w:r>
      <w:r>
        <w:rPr>
          <w:sz w:val="22"/>
        </w:rPr>
        <w:t>inobservância</w:t>
      </w:r>
      <w:r>
        <w:rPr>
          <w:spacing w:val="-5"/>
          <w:sz w:val="22"/>
        </w:rPr>
        <w:t xml:space="preserve"> </w:t>
      </w:r>
      <w:r>
        <w:rPr>
          <w:sz w:val="22"/>
        </w:rPr>
        <w:t>de</w:t>
      </w:r>
      <w:r>
        <w:rPr>
          <w:spacing w:val="-4"/>
          <w:sz w:val="22"/>
        </w:rPr>
        <w:t xml:space="preserve"> </w:t>
      </w:r>
      <w:r>
        <w:rPr>
          <w:sz w:val="22"/>
        </w:rPr>
        <w:t>mensagens</w:t>
      </w:r>
      <w:r>
        <w:rPr>
          <w:spacing w:val="-2"/>
          <w:sz w:val="22"/>
        </w:rPr>
        <w:t xml:space="preserve"> </w:t>
      </w:r>
      <w:r>
        <w:rPr>
          <w:sz w:val="22"/>
        </w:rPr>
        <w:t>emitidas</w:t>
      </w:r>
      <w:r>
        <w:rPr>
          <w:spacing w:val="-5"/>
          <w:sz w:val="22"/>
        </w:rPr>
        <w:t xml:space="preserve"> </w:t>
      </w:r>
      <w:r>
        <w:rPr>
          <w:sz w:val="22"/>
        </w:rPr>
        <w:t>pela</w:t>
      </w:r>
      <w:r>
        <w:rPr>
          <w:spacing w:val="-2"/>
          <w:sz w:val="22"/>
        </w:rPr>
        <w:t xml:space="preserve"> </w:t>
      </w:r>
      <w:r>
        <w:rPr>
          <w:sz w:val="22"/>
        </w:rPr>
        <w:t>Administração</w:t>
      </w:r>
      <w:r>
        <w:rPr>
          <w:spacing w:val="-4"/>
          <w:sz w:val="22"/>
        </w:rPr>
        <w:t xml:space="preserve"> </w:t>
      </w:r>
      <w:r>
        <w:rPr>
          <w:sz w:val="22"/>
        </w:rPr>
        <w:t>ou</w:t>
      </w:r>
      <w:r>
        <w:rPr>
          <w:spacing w:val="-3"/>
          <w:sz w:val="22"/>
        </w:rPr>
        <w:t xml:space="preserve"> </w:t>
      </w:r>
      <w:r>
        <w:rPr>
          <w:sz w:val="22"/>
        </w:rPr>
        <w:t>de</w:t>
      </w:r>
      <w:r>
        <w:rPr>
          <w:spacing w:val="-2"/>
          <w:sz w:val="22"/>
        </w:rPr>
        <w:t xml:space="preserve"> </w:t>
      </w:r>
      <w:r>
        <w:rPr>
          <w:sz w:val="22"/>
        </w:rPr>
        <w:t xml:space="preserve">sua </w:t>
      </w:r>
      <w:r>
        <w:rPr>
          <w:spacing w:val="-2"/>
          <w:sz w:val="22"/>
        </w:rPr>
        <w:t>desconexão.</w:t>
      </w:r>
    </w:p>
    <w:p w14:paraId="1F6E3489">
      <w:pPr>
        <w:pStyle w:val="8"/>
        <w:numPr>
          <w:ilvl w:val="1"/>
          <w:numId w:val="1"/>
        </w:numPr>
        <w:tabs>
          <w:tab w:val="left" w:pos="1276"/>
          <w:tab w:val="left" w:pos="1694"/>
        </w:tabs>
        <w:spacing w:before="122" w:after="0" w:line="360" w:lineRule="auto"/>
        <w:ind w:left="1276" w:right="425" w:hanging="428"/>
        <w:jc w:val="both"/>
        <w:rPr>
          <w:b/>
          <w:sz w:val="22"/>
        </w:rPr>
      </w:pPr>
      <w:r>
        <w:rPr>
          <w:sz w:val="22"/>
        </w:rPr>
        <w:t>O</w:t>
      </w:r>
      <w:r>
        <w:rPr>
          <w:spacing w:val="40"/>
          <w:sz w:val="22"/>
        </w:rPr>
        <w:t xml:space="preserve"> </w:t>
      </w:r>
      <w:r>
        <w:rPr>
          <w:sz w:val="22"/>
        </w:rPr>
        <w:t>licitante</w:t>
      </w:r>
      <w:r>
        <w:rPr>
          <w:spacing w:val="40"/>
          <w:sz w:val="22"/>
        </w:rPr>
        <w:t xml:space="preserve"> </w:t>
      </w:r>
      <w:r>
        <w:rPr>
          <w:sz w:val="22"/>
        </w:rPr>
        <w:t>deverá</w:t>
      </w:r>
      <w:r>
        <w:rPr>
          <w:spacing w:val="40"/>
          <w:sz w:val="22"/>
        </w:rPr>
        <w:t xml:space="preserve"> </w:t>
      </w:r>
      <w:r>
        <w:rPr>
          <w:sz w:val="22"/>
        </w:rPr>
        <w:t>comunicar</w:t>
      </w:r>
      <w:r>
        <w:rPr>
          <w:spacing w:val="40"/>
          <w:sz w:val="22"/>
        </w:rPr>
        <w:t xml:space="preserve"> </w:t>
      </w:r>
      <w:r>
        <w:rPr>
          <w:sz w:val="22"/>
        </w:rPr>
        <w:t>imediatamente</w:t>
      </w:r>
      <w:r>
        <w:rPr>
          <w:spacing w:val="40"/>
          <w:sz w:val="22"/>
        </w:rPr>
        <w:t xml:space="preserve"> </w:t>
      </w:r>
      <w:r>
        <w:rPr>
          <w:sz w:val="22"/>
        </w:rPr>
        <w:t>ao</w:t>
      </w:r>
      <w:r>
        <w:rPr>
          <w:spacing w:val="40"/>
          <w:sz w:val="22"/>
        </w:rPr>
        <w:t xml:space="preserve"> </w:t>
      </w:r>
      <w:r>
        <w:rPr>
          <w:sz w:val="22"/>
        </w:rPr>
        <w:t>provedor</w:t>
      </w:r>
      <w:r>
        <w:rPr>
          <w:spacing w:val="40"/>
          <w:sz w:val="22"/>
        </w:rPr>
        <w:t xml:space="preserve"> </w:t>
      </w:r>
      <w:r>
        <w:rPr>
          <w:sz w:val="22"/>
        </w:rPr>
        <w:t>do</w:t>
      </w:r>
      <w:r>
        <w:rPr>
          <w:spacing w:val="40"/>
          <w:sz w:val="22"/>
        </w:rPr>
        <w:t xml:space="preserve"> </w:t>
      </w:r>
      <w:r>
        <w:rPr>
          <w:sz w:val="22"/>
        </w:rPr>
        <w:t>sistema</w:t>
      </w:r>
      <w:r>
        <w:rPr>
          <w:spacing w:val="40"/>
          <w:sz w:val="22"/>
        </w:rPr>
        <w:t xml:space="preserve"> </w:t>
      </w:r>
      <w:r>
        <w:rPr>
          <w:sz w:val="22"/>
        </w:rPr>
        <w:t xml:space="preserve">qualquer acontecimento que possa comprometer o sigilo ou a segurança, para imediato bloqueio de </w:t>
      </w:r>
      <w:r>
        <w:rPr>
          <w:spacing w:val="-2"/>
          <w:sz w:val="22"/>
        </w:rPr>
        <w:t>acesso.</w:t>
      </w:r>
    </w:p>
    <w:p w14:paraId="63E0FD92">
      <w:pPr>
        <w:pStyle w:val="6"/>
        <w:jc w:val="left"/>
      </w:pPr>
    </w:p>
    <w:p w14:paraId="4DEE29F8">
      <w:pPr>
        <w:pStyle w:val="6"/>
        <w:jc w:val="left"/>
      </w:pPr>
    </w:p>
    <w:p w14:paraId="17287431">
      <w:pPr>
        <w:pStyle w:val="6"/>
        <w:spacing w:before="4"/>
        <w:jc w:val="left"/>
      </w:pPr>
    </w:p>
    <w:p w14:paraId="1629CBC7">
      <w:pPr>
        <w:pStyle w:val="2"/>
        <w:numPr>
          <w:ilvl w:val="0"/>
          <w:numId w:val="1"/>
        </w:numPr>
        <w:tabs>
          <w:tab w:val="left" w:pos="640"/>
        </w:tabs>
        <w:spacing w:before="0" w:after="0" w:line="240" w:lineRule="auto"/>
        <w:ind w:left="640" w:right="0" w:hanging="358"/>
        <w:jc w:val="left"/>
      </w:pPr>
      <w:r>
        <w:t>DO</w:t>
      </w:r>
      <w:r>
        <w:rPr>
          <w:spacing w:val="-5"/>
        </w:rPr>
        <w:t xml:space="preserve"> </w:t>
      </w:r>
      <w:r>
        <w:t>PREENCHIMENTO</w:t>
      </w:r>
      <w:r>
        <w:rPr>
          <w:spacing w:val="-5"/>
        </w:rPr>
        <w:t xml:space="preserve"> </w:t>
      </w:r>
      <w:r>
        <w:t>DA</w:t>
      </w:r>
      <w:r>
        <w:rPr>
          <w:spacing w:val="-4"/>
        </w:rPr>
        <w:t xml:space="preserve"> </w:t>
      </w:r>
      <w:r>
        <w:rPr>
          <w:spacing w:val="-2"/>
        </w:rPr>
        <w:t>PROPOSTA</w:t>
      </w:r>
    </w:p>
    <w:p w14:paraId="11D89CF3">
      <w:pPr>
        <w:pStyle w:val="6"/>
        <w:spacing w:before="154"/>
        <w:jc w:val="left"/>
        <w:rPr>
          <w:b/>
        </w:rPr>
      </w:pPr>
    </w:p>
    <w:p w14:paraId="3B034758">
      <w:pPr>
        <w:pStyle w:val="8"/>
        <w:numPr>
          <w:ilvl w:val="1"/>
          <w:numId w:val="1"/>
        </w:numPr>
        <w:tabs>
          <w:tab w:val="left" w:pos="1272"/>
          <w:tab w:val="left" w:pos="1276"/>
        </w:tabs>
        <w:spacing w:before="0" w:after="0" w:line="360" w:lineRule="auto"/>
        <w:ind w:left="1276" w:right="424" w:hanging="428"/>
        <w:jc w:val="both"/>
        <w:rPr>
          <w:b/>
          <w:sz w:val="22"/>
        </w:rPr>
      </w:pPr>
      <w:r>
        <w:rPr>
          <w:sz w:val="22"/>
        </w:rPr>
        <w:t>O licitante deverá enviar sua proposta mediante o preenchimento, no sistema eletrônico, dos seguintes campos:</w:t>
      </w:r>
    </w:p>
    <w:p w14:paraId="4E0A970A">
      <w:pPr>
        <w:pStyle w:val="8"/>
        <w:numPr>
          <w:ilvl w:val="2"/>
          <w:numId w:val="1"/>
        </w:numPr>
        <w:tabs>
          <w:tab w:val="left" w:pos="1919"/>
        </w:tabs>
        <w:spacing w:before="121" w:after="0" w:line="240" w:lineRule="auto"/>
        <w:ind w:left="1919" w:right="0" w:hanging="503"/>
        <w:jc w:val="left"/>
        <w:rPr>
          <w:rFonts w:ascii="Times New Roman" w:hAnsi="Times New Roman"/>
          <w:b/>
          <w:sz w:val="22"/>
        </w:rPr>
      </w:pPr>
      <w:r>
        <w:rPr>
          <w:i/>
          <w:color w:val="FF0000"/>
          <w:sz w:val="22"/>
        </w:rPr>
        <w:t>valor</w:t>
      </w:r>
      <w:r>
        <w:rPr>
          <w:i/>
          <w:color w:val="FF0000"/>
          <w:spacing w:val="-2"/>
          <w:sz w:val="22"/>
        </w:rPr>
        <w:t xml:space="preserve"> </w:t>
      </w:r>
      <w:r>
        <w:rPr>
          <w:i/>
          <w:color w:val="FF0000"/>
          <w:sz w:val="22"/>
        </w:rPr>
        <w:t>unitário</w:t>
      </w:r>
      <w:r>
        <w:rPr>
          <w:i/>
          <w:color w:val="FF0000"/>
          <w:spacing w:val="-5"/>
          <w:sz w:val="22"/>
        </w:rPr>
        <w:t xml:space="preserve"> </w:t>
      </w:r>
      <w:r>
        <w:rPr>
          <w:i/>
          <w:color w:val="FF0000"/>
          <w:sz w:val="22"/>
        </w:rPr>
        <w:t>e</w:t>
      </w:r>
      <w:r>
        <w:rPr>
          <w:i/>
          <w:color w:val="FF0000"/>
          <w:spacing w:val="45"/>
          <w:sz w:val="22"/>
        </w:rPr>
        <w:t xml:space="preserve"> </w:t>
      </w:r>
      <w:r>
        <w:rPr>
          <w:i/>
          <w:color w:val="FF0000"/>
          <w:sz w:val="22"/>
        </w:rPr>
        <w:t>total</w:t>
      </w:r>
      <w:r>
        <w:rPr>
          <w:i/>
          <w:color w:val="FF0000"/>
          <w:spacing w:val="46"/>
          <w:sz w:val="22"/>
        </w:rPr>
        <w:t xml:space="preserve"> </w:t>
      </w:r>
      <w:r>
        <w:rPr>
          <w:i/>
          <w:color w:val="FF0000"/>
          <w:sz w:val="22"/>
        </w:rPr>
        <w:t>do</w:t>
      </w:r>
      <w:r>
        <w:rPr>
          <w:i/>
          <w:color w:val="FF0000"/>
          <w:spacing w:val="-4"/>
          <w:sz w:val="22"/>
        </w:rPr>
        <w:t xml:space="preserve"> </w:t>
      </w:r>
      <w:r>
        <w:rPr>
          <w:i/>
          <w:color w:val="FF0000"/>
          <w:spacing w:val="-2"/>
          <w:sz w:val="22"/>
        </w:rPr>
        <w:t>item;</w:t>
      </w:r>
    </w:p>
    <w:p w14:paraId="56BAE3FD">
      <w:pPr>
        <w:pStyle w:val="8"/>
        <w:numPr>
          <w:ilvl w:val="2"/>
          <w:numId w:val="1"/>
        </w:numPr>
        <w:tabs>
          <w:tab w:val="left" w:pos="1919"/>
        </w:tabs>
        <w:spacing w:before="255" w:after="0" w:line="240" w:lineRule="auto"/>
        <w:ind w:left="1919" w:right="0" w:hanging="503"/>
        <w:jc w:val="left"/>
        <w:rPr>
          <w:rFonts w:ascii="Times New Roman"/>
          <w:b/>
          <w:sz w:val="22"/>
        </w:rPr>
      </w:pPr>
      <w:r>
        <w:rPr>
          <w:i/>
          <w:color w:val="FF0000"/>
          <w:spacing w:val="-2"/>
          <w:sz w:val="22"/>
        </w:rPr>
        <w:t>marca;</w:t>
      </w:r>
    </w:p>
    <w:p w14:paraId="70EF6A93">
      <w:pPr>
        <w:pStyle w:val="8"/>
        <w:numPr>
          <w:ilvl w:val="2"/>
          <w:numId w:val="1"/>
        </w:numPr>
        <w:tabs>
          <w:tab w:val="left" w:pos="1919"/>
        </w:tabs>
        <w:spacing w:before="255" w:after="0" w:line="240" w:lineRule="auto"/>
        <w:ind w:left="1919" w:right="0" w:hanging="503"/>
        <w:jc w:val="left"/>
        <w:rPr>
          <w:rFonts w:ascii="Times New Roman"/>
          <w:b/>
          <w:sz w:val="22"/>
        </w:rPr>
      </w:pPr>
      <w:r>
        <w:rPr>
          <w:i/>
          <w:color w:val="FF0000"/>
          <w:spacing w:val="-2"/>
          <w:sz w:val="22"/>
        </w:rPr>
        <w:t>fabricante;</w:t>
      </w:r>
    </w:p>
    <w:p w14:paraId="1021B7B8">
      <w:pPr>
        <w:pStyle w:val="8"/>
        <w:numPr>
          <w:ilvl w:val="2"/>
          <w:numId w:val="1"/>
        </w:numPr>
        <w:tabs>
          <w:tab w:val="left" w:pos="1919"/>
        </w:tabs>
        <w:spacing w:before="252" w:after="0" w:line="240" w:lineRule="auto"/>
        <w:ind w:left="1919" w:right="0" w:hanging="503"/>
        <w:jc w:val="left"/>
        <w:rPr>
          <w:rFonts w:ascii="Times New Roman" w:hAnsi="Times New Roman"/>
          <w:b/>
          <w:sz w:val="22"/>
        </w:rPr>
      </w:pPr>
      <w:r>
        <w:rPr>
          <w:color w:val="FF0000"/>
          <w:sz w:val="22"/>
          <w:highlight w:val="cyan"/>
        </w:rPr>
        <w:t>Quantidade</w:t>
      </w:r>
      <w:r>
        <w:rPr>
          <w:color w:val="FF0000"/>
          <w:spacing w:val="-6"/>
          <w:sz w:val="22"/>
          <w:highlight w:val="cyan"/>
        </w:rPr>
        <w:t xml:space="preserve"> </w:t>
      </w:r>
      <w:r>
        <w:rPr>
          <w:color w:val="FF0000"/>
          <w:sz w:val="22"/>
          <w:highlight w:val="cyan"/>
        </w:rPr>
        <w:t>cotada,</w:t>
      </w:r>
      <w:r>
        <w:rPr>
          <w:color w:val="FF0000"/>
          <w:spacing w:val="-4"/>
          <w:sz w:val="22"/>
          <w:highlight w:val="cyan"/>
        </w:rPr>
        <w:t xml:space="preserve"> </w:t>
      </w:r>
      <w:r>
        <w:rPr>
          <w:color w:val="FF0000"/>
          <w:sz w:val="22"/>
          <w:highlight w:val="cyan"/>
        </w:rPr>
        <w:t>devendo</w:t>
      </w:r>
      <w:r>
        <w:rPr>
          <w:color w:val="FF0000"/>
          <w:spacing w:val="-4"/>
          <w:sz w:val="22"/>
          <w:highlight w:val="cyan"/>
        </w:rPr>
        <w:t xml:space="preserve"> </w:t>
      </w:r>
      <w:r>
        <w:rPr>
          <w:color w:val="FF0000"/>
          <w:sz w:val="22"/>
          <w:highlight w:val="cyan"/>
        </w:rPr>
        <w:t>respeitar</w:t>
      </w:r>
      <w:r>
        <w:rPr>
          <w:color w:val="FF0000"/>
          <w:spacing w:val="-5"/>
          <w:sz w:val="22"/>
          <w:highlight w:val="cyan"/>
        </w:rPr>
        <w:t xml:space="preserve"> </w:t>
      </w:r>
      <w:r>
        <w:rPr>
          <w:color w:val="FF0000"/>
          <w:sz w:val="22"/>
          <w:highlight w:val="cyan"/>
        </w:rPr>
        <w:t>o</w:t>
      </w:r>
      <w:r>
        <w:rPr>
          <w:color w:val="FF0000"/>
          <w:spacing w:val="-5"/>
          <w:sz w:val="22"/>
          <w:highlight w:val="cyan"/>
        </w:rPr>
        <w:t xml:space="preserve"> </w:t>
      </w:r>
      <w:r>
        <w:rPr>
          <w:color w:val="FF0000"/>
          <w:sz w:val="22"/>
          <w:highlight w:val="cyan"/>
        </w:rPr>
        <w:t>mínimo</w:t>
      </w:r>
      <w:r>
        <w:rPr>
          <w:color w:val="FF0000"/>
          <w:spacing w:val="-3"/>
          <w:sz w:val="22"/>
          <w:highlight w:val="cyan"/>
        </w:rPr>
        <w:t xml:space="preserve"> </w:t>
      </w:r>
      <w:r>
        <w:rPr>
          <w:color w:val="FF0000"/>
          <w:sz w:val="22"/>
          <w:highlight w:val="cyan"/>
        </w:rPr>
        <w:t>de</w:t>
      </w:r>
      <w:r>
        <w:rPr>
          <w:color w:val="FF0000"/>
          <w:spacing w:val="-2"/>
          <w:sz w:val="22"/>
          <w:highlight w:val="cyan"/>
        </w:rPr>
        <w:t xml:space="preserve"> </w:t>
      </w:r>
      <w:r>
        <w:rPr>
          <w:color w:val="FF0000"/>
          <w:sz w:val="22"/>
          <w:highlight w:val="cyan"/>
        </w:rPr>
        <w:t>100%</w:t>
      </w:r>
      <w:r>
        <w:rPr>
          <w:color w:val="FF0000"/>
          <w:spacing w:val="-3"/>
          <w:sz w:val="22"/>
          <w:highlight w:val="cyan"/>
        </w:rPr>
        <w:t xml:space="preserve"> </w:t>
      </w:r>
      <w:r>
        <w:rPr>
          <w:color w:val="FF0000"/>
          <w:sz w:val="22"/>
          <w:highlight w:val="cyan"/>
        </w:rPr>
        <w:t>do</w:t>
      </w:r>
      <w:r>
        <w:rPr>
          <w:color w:val="FF0000"/>
          <w:spacing w:val="-5"/>
          <w:sz w:val="22"/>
          <w:highlight w:val="cyan"/>
        </w:rPr>
        <w:t xml:space="preserve"> </w:t>
      </w:r>
      <w:r>
        <w:rPr>
          <w:color w:val="FF0000"/>
          <w:spacing w:val="-2"/>
          <w:sz w:val="22"/>
          <w:highlight w:val="cyan"/>
        </w:rPr>
        <w:t>item.</w:t>
      </w:r>
    </w:p>
    <w:p w14:paraId="22990882">
      <w:pPr>
        <w:pStyle w:val="8"/>
        <w:numPr>
          <w:ilvl w:val="1"/>
          <w:numId w:val="1"/>
        </w:numPr>
        <w:tabs>
          <w:tab w:val="left" w:pos="1273"/>
        </w:tabs>
        <w:spacing w:before="255" w:after="0" w:line="240" w:lineRule="auto"/>
        <w:ind w:left="1273" w:right="0" w:hanging="424"/>
        <w:jc w:val="left"/>
        <w:rPr>
          <w:b/>
          <w:sz w:val="22"/>
        </w:rPr>
      </w:pPr>
      <w:r>
        <w:rPr>
          <w:sz w:val="22"/>
        </w:rPr>
        <w:t>Todas</w:t>
      </w:r>
      <w:r>
        <w:rPr>
          <w:spacing w:val="-4"/>
          <w:sz w:val="22"/>
        </w:rPr>
        <w:t xml:space="preserve"> </w:t>
      </w:r>
      <w:r>
        <w:rPr>
          <w:sz w:val="22"/>
        </w:rPr>
        <w:t>as</w:t>
      </w:r>
      <w:r>
        <w:rPr>
          <w:spacing w:val="-4"/>
          <w:sz w:val="22"/>
        </w:rPr>
        <w:t xml:space="preserve"> </w:t>
      </w:r>
      <w:r>
        <w:rPr>
          <w:sz w:val="22"/>
        </w:rPr>
        <w:t>especificações</w:t>
      </w:r>
      <w:r>
        <w:rPr>
          <w:spacing w:val="-2"/>
          <w:sz w:val="22"/>
        </w:rPr>
        <w:t xml:space="preserve"> </w:t>
      </w:r>
      <w:r>
        <w:rPr>
          <w:sz w:val="22"/>
        </w:rPr>
        <w:t>do</w:t>
      </w:r>
      <w:r>
        <w:rPr>
          <w:spacing w:val="-7"/>
          <w:sz w:val="22"/>
        </w:rPr>
        <w:t xml:space="preserve"> </w:t>
      </w:r>
      <w:r>
        <w:rPr>
          <w:sz w:val="22"/>
        </w:rPr>
        <w:t>objeto</w:t>
      </w:r>
      <w:r>
        <w:rPr>
          <w:spacing w:val="-3"/>
          <w:sz w:val="22"/>
        </w:rPr>
        <w:t xml:space="preserve"> </w:t>
      </w:r>
      <w:r>
        <w:rPr>
          <w:sz w:val="22"/>
        </w:rPr>
        <w:t>contidas</w:t>
      </w:r>
      <w:r>
        <w:rPr>
          <w:spacing w:val="-3"/>
          <w:sz w:val="22"/>
        </w:rPr>
        <w:t xml:space="preserve"> </w:t>
      </w:r>
      <w:r>
        <w:rPr>
          <w:sz w:val="22"/>
        </w:rPr>
        <w:t>na</w:t>
      </w:r>
      <w:r>
        <w:rPr>
          <w:spacing w:val="-7"/>
          <w:sz w:val="22"/>
        </w:rPr>
        <w:t xml:space="preserve"> </w:t>
      </w:r>
      <w:r>
        <w:rPr>
          <w:sz w:val="22"/>
        </w:rPr>
        <w:t>proposta</w:t>
      </w:r>
      <w:r>
        <w:rPr>
          <w:spacing w:val="-3"/>
          <w:sz w:val="22"/>
        </w:rPr>
        <w:t xml:space="preserve"> </w:t>
      </w:r>
      <w:r>
        <w:rPr>
          <w:sz w:val="22"/>
        </w:rPr>
        <w:t>vinculam</w:t>
      </w:r>
      <w:r>
        <w:rPr>
          <w:spacing w:val="-5"/>
          <w:sz w:val="22"/>
        </w:rPr>
        <w:t xml:space="preserve"> </w:t>
      </w:r>
      <w:r>
        <w:rPr>
          <w:sz w:val="22"/>
        </w:rPr>
        <w:t>o</w:t>
      </w:r>
      <w:r>
        <w:rPr>
          <w:spacing w:val="-2"/>
          <w:sz w:val="22"/>
        </w:rPr>
        <w:t xml:space="preserve"> licitante.</w:t>
      </w:r>
    </w:p>
    <w:p w14:paraId="6CF44275">
      <w:pPr>
        <w:pStyle w:val="8"/>
        <w:numPr>
          <w:ilvl w:val="2"/>
          <w:numId w:val="1"/>
        </w:numPr>
        <w:tabs>
          <w:tab w:val="left" w:pos="1920"/>
        </w:tabs>
        <w:spacing w:before="254" w:after="0" w:line="360" w:lineRule="auto"/>
        <w:ind w:left="1920" w:right="427" w:hanging="504"/>
        <w:jc w:val="left"/>
        <w:rPr>
          <w:rFonts w:ascii="Times New Roman" w:hAnsi="Times New Roman"/>
          <w:b/>
          <w:sz w:val="22"/>
        </w:rPr>
      </w:pPr>
      <w:r>
        <w:rPr>
          <w:color w:val="000000"/>
          <w:sz w:val="22"/>
          <w:highlight w:val="cyan"/>
        </w:rPr>
        <w:t xml:space="preserve">O licitante </w:t>
      </w:r>
      <w:r>
        <w:rPr>
          <w:i/>
          <w:color w:val="FF0000"/>
          <w:sz w:val="22"/>
          <w:highlight w:val="cyan"/>
        </w:rPr>
        <w:t xml:space="preserve">[NÃO] </w:t>
      </w:r>
      <w:r>
        <w:rPr>
          <w:color w:val="000000"/>
          <w:sz w:val="22"/>
          <w:highlight w:val="cyan"/>
        </w:rPr>
        <w:t>poderá oferecer proposta em quantitativo inferior ao máximo previsto</w:t>
      </w:r>
      <w:r>
        <w:rPr>
          <w:color w:val="000000"/>
          <w:sz w:val="22"/>
        </w:rPr>
        <w:t xml:space="preserve"> </w:t>
      </w:r>
      <w:r>
        <w:rPr>
          <w:color w:val="000000"/>
          <w:sz w:val="22"/>
          <w:highlight w:val="cyan"/>
        </w:rPr>
        <w:t>para contratação.</w:t>
      </w:r>
    </w:p>
    <w:p w14:paraId="26C4F2D3">
      <w:pPr>
        <w:pStyle w:val="8"/>
        <w:spacing w:after="0" w:line="360" w:lineRule="auto"/>
        <w:jc w:val="left"/>
        <w:rPr>
          <w:rFonts w:ascii="Times New Roman" w:hAnsi="Times New Roman"/>
          <w:b/>
          <w:sz w:val="22"/>
        </w:rPr>
        <w:sectPr>
          <w:pgSz w:w="11910" w:h="16840"/>
          <w:pgMar w:top="2160" w:right="708" w:bottom="1860" w:left="850" w:header="708" w:footer="1674" w:gutter="0"/>
          <w:cols w:space="720" w:num="1"/>
        </w:sectPr>
      </w:pPr>
    </w:p>
    <w:p w14:paraId="4BB16BA4">
      <w:pPr>
        <w:pStyle w:val="6"/>
        <w:jc w:val="left"/>
      </w:pPr>
    </w:p>
    <w:p w14:paraId="581C2DAA">
      <w:pPr>
        <w:pStyle w:val="6"/>
        <w:spacing w:before="257"/>
        <w:jc w:val="left"/>
      </w:pPr>
    </w:p>
    <w:p w14:paraId="61461948">
      <w:pPr>
        <w:pStyle w:val="8"/>
        <w:numPr>
          <w:ilvl w:val="1"/>
          <w:numId w:val="1"/>
        </w:numPr>
        <w:tabs>
          <w:tab w:val="left" w:pos="1272"/>
          <w:tab w:val="left" w:pos="1276"/>
        </w:tabs>
        <w:spacing w:before="0" w:after="0" w:line="360" w:lineRule="auto"/>
        <w:ind w:left="1276" w:right="427" w:hanging="428"/>
        <w:jc w:val="both"/>
        <w:rPr>
          <w:b/>
          <w:sz w:val="22"/>
        </w:rPr>
      </w:pPr>
      <w:r>
        <w:rPr>
          <w:sz w:val="22"/>
        </w:rPr>
        <w:t>Nos valores propostos estarão inclusos todos os custos operacionais, encargos previdenciários, trabalhistas, tributários, comerciais e quaisquer outros que incidam direta ou indiretamente na execução do objeto.</w:t>
      </w:r>
    </w:p>
    <w:p w14:paraId="289432E2">
      <w:pPr>
        <w:pStyle w:val="8"/>
        <w:numPr>
          <w:ilvl w:val="1"/>
          <w:numId w:val="1"/>
        </w:numPr>
        <w:tabs>
          <w:tab w:val="left" w:pos="1272"/>
          <w:tab w:val="left" w:pos="1276"/>
        </w:tabs>
        <w:spacing w:before="121" w:after="0" w:line="360" w:lineRule="auto"/>
        <w:ind w:left="1276" w:right="427" w:hanging="428"/>
        <w:jc w:val="both"/>
        <w:rPr>
          <w:b/>
          <w:sz w:val="22"/>
        </w:rPr>
      </w:pPr>
      <w:r>
        <w:rPr>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5AFFDFDF">
      <w:pPr>
        <w:pStyle w:val="8"/>
        <w:numPr>
          <w:ilvl w:val="1"/>
          <w:numId w:val="1"/>
        </w:numPr>
        <w:tabs>
          <w:tab w:val="left" w:pos="1272"/>
          <w:tab w:val="left" w:pos="1276"/>
        </w:tabs>
        <w:spacing w:before="119" w:after="0" w:line="360" w:lineRule="auto"/>
        <w:ind w:left="1276" w:right="426" w:hanging="428"/>
        <w:jc w:val="both"/>
        <w:rPr>
          <w:b/>
          <w:sz w:val="22"/>
        </w:rPr>
      </w:pPr>
      <w:r>
        <w:rPr>
          <w:sz w:val="22"/>
        </w:rPr>
        <w:t>Se o regime tributário da empresa implicar o recolhimento de tributos em percentuais variáveis, a</w:t>
      </w:r>
      <w:r>
        <w:rPr>
          <w:spacing w:val="-2"/>
          <w:sz w:val="22"/>
        </w:rPr>
        <w:t xml:space="preserve"> </w:t>
      </w:r>
      <w:r>
        <w:rPr>
          <w:sz w:val="22"/>
        </w:rPr>
        <w:t>cotação</w:t>
      </w:r>
      <w:r>
        <w:rPr>
          <w:spacing w:val="-1"/>
          <w:sz w:val="22"/>
        </w:rPr>
        <w:t xml:space="preserve"> </w:t>
      </w:r>
      <w:r>
        <w:rPr>
          <w:sz w:val="22"/>
        </w:rPr>
        <w:t>adequada</w:t>
      </w:r>
      <w:r>
        <w:rPr>
          <w:spacing w:val="-2"/>
          <w:sz w:val="22"/>
        </w:rPr>
        <w:t xml:space="preserve"> </w:t>
      </w:r>
      <w:r>
        <w:rPr>
          <w:sz w:val="22"/>
        </w:rPr>
        <w:t>será</w:t>
      </w:r>
      <w:r>
        <w:rPr>
          <w:spacing w:val="-2"/>
          <w:sz w:val="22"/>
        </w:rPr>
        <w:t xml:space="preserve"> </w:t>
      </w:r>
      <w:r>
        <w:rPr>
          <w:sz w:val="22"/>
        </w:rPr>
        <w:t>a</w:t>
      </w:r>
      <w:r>
        <w:rPr>
          <w:spacing w:val="-4"/>
          <w:sz w:val="22"/>
        </w:rPr>
        <w:t xml:space="preserve"> </w:t>
      </w:r>
      <w:r>
        <w:rPr>
          <w:sz w:val="22"/>
        </w:rPr>
        <w:t>que</w:t>
      </w:r>
      <w:r>
        <w:rPr>
          <w:spacing w:val="-2"/>
          <w:sz w:val="22"/>
        </w:rPr>
        <w:t xml:space="preserve"> </w:t>
      </w:r>
      <w:r>
        <w:rPr>
          <w:sz w:val="22"/>
        </w:rPr>
        <w:t>corresponde</w:t>
      </w:r>
      <w:r>
        <w:rPr>
          <w:spacing w:val="-4"/>
          <w:sz w:val="22"/>
        </w:rPr>
        <w:t xml:space="preserve"> </w:t>
      </w:r>
      <w:r>
        <w:rPr>
          <w:sz w:val="22"/>
        </w:rPr>
        <w:t>à</w:t>
      </w:r>
      <w:r>
        <w:rPr>
          <w:spacing w:val="-4"/>
          <w:sz w:val="22"/>
        </w:rPr>
        <w:t xml:space="preserve"> </w:t>
      </w:r>
      <w:r>
        <w:rPr>
          <w:sz w:val="22"/>
        </w:rPr>
        <w:t>média</w:t>
      </w:r>
      <w:r>
        <w:rPr>
          <w:spacing w:val="-2"/>
          <w:sz w:val="22"/>
        </w:rPr>
        <w:t xml:space="preserve"> </w:t>
      </w:r>
      <w:r>
        <w:rPr>
          <w:sz w:val="22"/>
        </w:rPr>
        <w:t>dos</w:t>
      </w:r>
      <w:r>
        <w:rPr>
          <w:spacing w:val="-2"/>
          <w:sz w:val="22"/>
        </w:rPr>
        <w:t xml:space="preserve"> </w:t>
      </w:r>
      <w:r>
        <w:rPr>
          <w:sz w:val="22"/>
        </w:rPr>
        <w:t>efetivos</w:t>
      </w:r>
      <w:r>
        <w:rPr>
          <w:spacing w:val="-5"/>
          <w:sz w:val="22"/>
        </w:rPr>
        <w:t xml:space="preserve"> </w:t>
      </w:r>
      <w:r>
        <w:rPr>
          <w:sz w:val="22"/>
        </w:rPr>
        <w:t>recolhimentos</w:t>
      </w:r>
      <w:r>
        <w:rPr>
          <w:spacing w:val="-4"/>
          <w:sz w:val="22"/>
        </w:rPr>
        <w:t xml:space="preserve"> </w:t>
      </w:r>
      <w:r>
        <w:rPr>
          <w:sz w:val="22"/>
        </w:rPr>
        <w:t>da</w:t>
      </w:r>
      <w:r>
        <w:rPr>
          <w:spacing w:val="-2"/>
          <w:sz w:val="22"/>
        </w:rPr>
        <w:t xml:space="preserve"> </w:t>
      </w:r>
      <w:r>
        <w:rPr>
          <w:sz w:val="22"/>
        </w:rPr>
        <w:t>empresa</w:t>
      </w:r>
      <w:r>
        <w:rPr>
          <w:spacing w:val="-2"/>
          <w:sz w:val="22"/>
        </w:rPr>
        <w:t xml:space="preserve"> </w:t>
      </w:r>
      <w:r>
        <w:rPr>
          <w:sz w:val="22"/>
        </w:rPr>
        <w:t>nos últimos doze meses.</w:t>
      </w:r>
    </w:p>
    <w:p w14:paraId="5E83E070">
      <w:pPr>
        <w:pStyle w:val="8"/>
        <w:numPr>
          <w:ilvl w:val="2"/>
          <w:numId w:val="1"/>
        </w:numPr>
        <w:tabs>
          <w:tab w:val="left" w:pos="1920"/>
        </w:tabs>
        <w:spacing w:before="121" w:after="0" w:line="360" w:lineRule="auto"/>
        <w:ind w:left="1920" w:right="420" w:hanging="504"/>
        <w:jc w:val="both"/>
        <w:rPr>
          <w:rFonts w:ascii="Times New Roman" w:hAnsi="Times New Roman"/>
          <w:b/>
          <w:sz w:val="22"/>
        </w:rPr>
      </w:pPr>
      <w:r>
        <w:rPr>
          <w:sz w:val="22"/>
        </w:rPr>
        <w:t>No regime de incidência não-cumulativa de PIS e COFINS, a cotação adequada será a que corresponde</w:t>
      </w:r>
      <w:r>
        <w:rPr>
          <w:spacing w:val="-7"/>
          <w:sz w:val="22"/>
        </w:rPr>
        <w:t xml:space="preserve"> </w:t>
      </w:r>
      <w:r>
        <w:rPr>
          <w:sz w:val="22"/>
        </w:rPr>
        <w:t>à</w:t>
      </w:r>
      <w:r>
        <w:rPr>
          <w:spacing w:val="-8"/>
          <w:sz w:val="22"/>
        </w:rPr>
        <w:t xml:space="preserve"> </w:t>
      </w:r>
      <w:r>
        <w:rPr>
          <w:sz w:val="22"/>
        </w:rPr>
        <w:t>média</w:t>
      </w:r>
      <w:r>
        <w:rPr>
          <w:spacing w:val="-5"/>
          <w:sz w:val="22"/>
        </w:rPr>
        <w:t xml:space="preserve"> </w:t>
      </w:r>
      <w:r>
        <w:rPr>
          <w:sz w:val="22"/>
        </w:rPr>
        <w:t>das</w:t>
      </w:r>
      <w:r>
        <w:rPr>
          <w:spacing w:val="-8"/>
          <w:sz w:val="22"/>
        </w:rPr>
        <w:t xml:space="preserve"> </w:t>
      </w:r>
      <w:r>
        <w:rPr>
          <w:sz w:val="22"/>
        </w:rPr>
        <w:t>alíquotas</w:t>
      </w:r>
      <w:r>
        <w:rPr>
          <w:spacing w:val="-7"/>
          <w:sz w:val="22"/>
        </w:rPr>
        <w:t xml:space="preserve"> </w:t>
      </w:r>
      <w:r>
        <w:rPr>
          <w:sz w:val="22"/>
        </w:rPr>
        <w:t>efetivamente</w:t>
      </w:r>
      <w:r>
        <w:rPr>
          <w:spacing w:val="-5"/>
          <w:sz w:val="22"/>
        </w:rPr>
        <w:t xml:space="preserve"> </w:t>
      </w:r>
      <w:r>
        <w:rPr>
          <w:sz w:val="22"/>
        </w:rPr>
        <w:t>recolhidas</w:t>
      </w:r>
      <w:r>
        <w:rPr>
          <w:spacing w:val="-5"/>
          <w:sz w:val="22"/>
        </w:rPr>
        <w:t xml:space="preserve"> </w:t>
      </w:r>
      <w:r>
        <w:rPr>
          <w:sz w:val="22"/>
        </w:rPr>
        <w:t>pela</w:t>
      </w:r>
      <w:r>
        <w:rPr>
          <w:spacing w:val="-5"/>
          <w:sz w:val="22"/>
        </w:rPr>
        <w:t xml:space="preserve"> </w:t>
      </w:r>
      <w:r>
        <w:rPr>
          <w:sz w:val="22"/>
        </w:rPr>
        <w:t>empresa,</w:t>
      </w:r>
      <w:r>
        <w:rPr>
          <w:spacing w:val="-5"/>
          <w:sz w:val="22"/>
        </w:rPr>
        <w:t xml:space="preserve"> </w:t>
      </w:r>
      <w:r>
        <w:rPr>
          <w:sz w:val="22"/>
        </w:rPr>
        <w:t>comprovada,</w:t>
      </w:r>
      <w:r>
        <w:rPr>
          <w:spacing w:val="-8"/>
          <w:sz w:val="22"/>
        </w:rPr>
        <w:t xml:space="preserve"> </w:t>
      </w:r>
      <w:r>
        <w:rPr>
          <w:sz w:val="22"/>
        </w:rPr>
        <w:t>a qualquer tempo, por documentos de Escrituração Fiscal Digital da Contribuição (EFD- Contribuições) para o PIS/PASEP e COFINS dos últimos 12 (doze) meses anteriores à apresentação da proposta, ou por outro meio hábil.</w:t>
      </w:r>
    </w:p>
    <w:p w14:paraId="57DAF1D4">
      <w:pPr>
        <w:pStyle w:val="8"/>
        <w:numPr>
          <w:ilvl w:val="1"/>
          <w:numId w:val="1"/>
        </w:numPr>
        <w:tabs>
          <w:tab w:val="left" w:pos="1272"/>
          <w:tab w:val="left" w:pos="1276"/>
        </w:tabs>
        <w:spacing w:before="120" w:after="0" w:line="360" w:lineRule="auto"/>
        <w:ind w:left="1276" w:right="426" w:hanging="428"/>
        <w:jc w:val="both"/>
        <w:rPr>
          <w:b/>
          <w:sz w:val="22"/>
        </w:rPr>
      </w:pPr>
      <w:r>
        <w:rPr>
          <w:sz w:val="22"/>
        </w:rPr>
        <w:t>Independentemente do percentual de tributo inserido na planilha, no pagamento serão retidos na fonte os percentuais estabelecidos na legislação vigente.</w:t>
      </w:r>
    </w:p>
    <w:p w14:paraId="64312DD2">
      <w:pPr>
        <w:pStyle w:val="8"/>
        <w:numPr>
          <w:ilvl w:val="1"/>
          <w:numId w:val="1"/>
        </w:numPr>
        <w:tabs>
          <w:tab w:val="left" w:pos="1272"/>
          <w:tab w:val="left" w:pos="1276"/>
        </w:tabs>
        <w:spacing w:before="121" w:after="0" w:line="360" w:lineRule="auto"/>
        <w:ind w:left="1276" w:right="426" w:hanging="428"/>
        <w:jc w:val="both"/>
        <w:rPr>
          <w:b/>
          <w:sz w:val="22"/>
        </w:rPr>
      </w:pPr>
      <w:r>
        <w:rPr>
          <w:i/>
          <w:color w:val="FF0000"/>
          <w:sz w:val="22"/>
        </w:rPr>
        <w:t>Na presente licitação, a Microempresa e a Empresa de Pequeno Porte poderão se beneficiar do regime de tributação pelo Simples Nacional.</w:t>
      </w:r>
    </w:p>
    <w:p w14:paraId="32357C1D">
      <w:pPr>
        <w:pStyle w:val="8"/>
        <w:numPr>
          <w:ilvl w:val="1"/>
          <w:numId w:val="1"/>
        </w:numPr>
        <w:tabs>
          <w:tab w:val="left" w:pos="1272"/>
          <w:tab w:val="left" w:pos="1276"/>
        </w:tabs>
        <w:spacing w:before="121" w:after="0" w:line="360" w:lineRule="auto"/>
        <w:ind w:left="1276" w:right="424" w:hanging="428"/>
        <w:jc w:val="both"/>
        <w:rPr>
          <w:b/>
          <w:sz w:val="22"/>
        </w:rPr>
      </w:pPr>
      <w:r>
        <w:rPr>
          <w:sz w:val="22"/>
        </w:rPr>
        <w:t>A apresentação das propostas implica obrigatoriedade do cumprimento das disposições nelas contidas,</w:t>
      </w:r>
      <w:r>
        <w:rPr>
          <w:spacing w:val="-1"/>
          <w:sz w:val="22"/>
        </w:rPr>
        <w:t xml:space="preserve"> </w:t>
      </w:r>
      <w:r>
        <w:rPr>
          <w:sz w:val="22"/>
        </w:rPr>
        <w:t>em conformidade com o que dispõe o Termo de Referência/Projeto Básico,</w:t>
      </w:r>
      <w:r>
        <w:rPr>
          <w:spacing w:val="-1"/>
          <w:sz w:val="22"/>
        </w:rPr>
        <w:t xml:space="preserve"> </w:t>
      </w:r>
      <w:r>
        <w:rPr>
          <w:sz w:val="22"/>
        </w:rPr>
        <w:t xml:space="preserve">assumindo o proponente o compromisso de executar o objeto licitado nos seus termos, bem como de fornecer os materiais, equipamentos, ferramentas e utensílios necessários, em quantidades e qualidades adequadas à perfeita execução contratual, promovendo, quando requerido, sua </w:t>
      </w:r>
      <w:r>
        <w:rPr>
          <w:spacing w:val="-2"/>
          <w:sz w:val="22"/>
        </w:rPr>
        <w:t>substituição.</w:t>
      </w:r>
    </w:p>
    <w:p w14:paraId="12D7BAC7">
      <w:pPr>
        <w:pStyle w:val="8"/>
        <w:numPr>
          <w:ilvl w:val="1"/>
          <w:numId w:val="1"/>
        </w:numPr>
        <w:tabs>
          <w:tab w:val="left" w:pos="1272"/>
          <w:tab w:val="left" w:pos="1276"/>
        </w:tabs>
        <w:spacing w:before="120" w:after="0" w:line="360" w:lineRule="auto"/>
        <w:ind w:left="1276" w:right="421" w:hanging="428"/>
        <w:jc w:val="both"/>
        <w:rPr>
          <w:b/>
          <w:sz w:val="22"/>
        </w:rPr>
      </w:pPr>
      <w:r>
        <w:rPr>
          <w:sz w:val="22"/>
        </w:rPr>
        <w:t xml:space="preserve">O prazo de validade da proposta não será inferior a </w:t>
      </w:r>
      <w:r>
        <w:rPr>
          <w:b/>
          <w:color w:val="FF0000"/>
          <w:sz w:val="22"/>
        </w:rPr>
        <w:t xml:space="preserve">60 (sessenta) </w:t>
      </w:r>
      <w:r>
        <w:rPr>
          <w:sz w:val="22"/>
        </w:rPr>
        <w:t>dias</w:t>
      </w:r>
      <w:r>
        <w:rPr>
          <w:b/>
          <w:sz w:val="22"/>
        </w:rPr>
        <w:t xml:space="preserve">, </w:t>
      </w:r>
      <w:r>
        <w:rPr>
          <w:sz w:val="22"/>
        </w:rPr>
        <w:t xml:space="preserve">a contar da data de sua </w:t>
      </w:r>
      <w:r>
        <w:rPr>
          <w:spacing w:val="-2"/>
          <w:sz w:val="22"/>
        </w:rPr>
        <w:t>apresentação.</w:t>
      </w:r>
    </w:p>
    <w:p w14:paraId="46F161B4">
      <w:pPr>
        <w:pStyle w:val="8"/>
        <w:spacing w:after="0" w:line="360" w:lineRule="auto"/>
        <w:jc w:val="both"/>
        <w:rPr>
          <w:b/>
          <w:sz w:val="22"/>
        </w:rPr>
        <w:sectPr>
          <w:pgSz w:w="11910" w:h="16840"/>
          <w:pgMar w:top="2160" w:right="708" w:bottom="1860" w:left="850" w:header="708" w:footer="1674" w:gutter="0"/>
          <w:cols w:space="720" w:num="1"/>
        </w:sectPr>
      </w:pPr>
    </w:p>
    <w:p w14:paraId="597800F4">
      <w:pPr>
        <w:pStyle w:val="6"/>
        <w:jc w:val="left"/>
      </w:pPr>
    </w:p>
    <w:p w14:paraId="1E891749">
      <w:pPr>
        <w:pStyle w:val="6"/>
        <w:spacing w:before="257"/>
        <w:jc w:val="left"/>
      </w:pPr>
    </w:p>
    <w:p w14:paraId="09E40DED">
      <w:pPr>
        <w:pStyle w:val="8"/>
        <w:numPr>
          <w:ilvl w:val="1"/>
          <w:numId w:val="1"/>
        </w:numPr>
        <w:tabs>
          <w:tab w:val="left" w:pos="1276"/>
          <w:tab w:val="left" w:pos="1694"/>
        </w:tabs>
        <w:spacing w:before="0" w:after="0" w:line="360" w:lineRule="auto"/>
        <w:ind w:left="1276" w:right="427" w:hanging="428"/>
        <w:jc w:val="both"/>
        <w:rPr>
          <w:b/>
          <w:sz w:val="22"/>
        </w:rPr>
      </w:pPr>
      <w:r>
        <w:rPr>
          <w:sz w:val="22"/>
        </w:rPr>
        <w:t>Os licitantes devem respeitar os preços máximos estabelecidos nas normas de regência de contratações públicas federais, quando participarem de licitações públicas;</w:t>
      </w:r>
    </w:p>
    <w:p w14:paraId="6763CECB">
      <w:pPr>
        <w:pStyle w:val="8"/>
        <w:numPr>
          <w:ilvl w:val="1"/>
          <w:numId w:val="1"/>
        </w:numPr>
        <w:tabs>
          <w:tab w:val="left" w:pos="1276"/>
          <w:tab w:val="left" w:pos="1694"/>
        </w:tabs>
        <w:spacing w:before="120" w:after="0" w:line="360" w:lineRule="auto"/>
        <w:ind w:left="1276" w:right="425" w:hanging="428"/>
        <w:jc w:val="both"/>
        <w:rPr>
          <w:b/>
          <w:sz w:val="22"/>
        </w:rPr>
      </w:pPr>
      <w:r>
        <w:rPr>
          <w:sz w:val="22"/>
        </w:rPr>
        <w:t>Caso o critério de julgamento seja o de menor preço, os licitantes devem respeitar os preços máximos previstos no Termo de Referência/Projeto Básico;</w:t>
      </w:r>
    </w:p>
    <w:p w14:paraId="2D5AA9FE">
      <w:pPr>
        <w:pStyle w:val="8"/>
        <w:numPr>
          <w:ilvl w:val="1"/>
          <w:numId w:val="1"/>
        </w:numPr>
        <w:tabs>
          <w:tab w:val="left" w:pos="1276"/>
          <w:tab w:val="left" w:pos="1694"/>
        </w:tabs>
        <w:spacing w:before="122" w:after="0" w:line="360" w:lineRule="auto"/>
        <w:ind w:left="1276" w:right="424" w:hanging="428"/>
        <w:jc w:val="both"/>
        <w:rPr>
          <w:b/>
          <w:sz w:val="22"/>
        </w:rPr>
      </w:pPr>
      <w:r>
        <w:rPr>
          <w:sz w:val="22"/>
        </w:rPr>
        <w:t>Caso o critério de julgamento seja o de maior desconto, o preço já decorrente da aplicação do desconto ofertado deverá respeitar os preços máximos previstos no Termo de Referência/Projeto Básico.</w:t>
      </w:r>
    </w:p>
    <w:p w14:paraId="5B12CFFB">
      <w:pPr>
        <w:pStyle w:val="8"/>
        <w:numPr>
          <w:ilvl w:val="1"/>
          <w:numId w:val="1"/>
        </w:numPr>
        <w:tabs>
          <w:tab w:val="left" w:pos="1276"/>
          <w:tab w:val="left" w:pos="1694"/>
        </w:tabs>
        <w:spacing w:before="118" w:after="0" w:line="360" w:lineRule="auto"/>
        <w:ind w:left="1276" w:right="420" w:hanging="428"/>
        <w:jc w:val="both"/>
        <w:rPr>
          <w:b/>
          <w:sz w:val="22"/>
        </w:rPr>
      </w:pPr>
      <w:r>
        <w:rPr>
          <w:sz w:val="22"/>
        </w:rPr>
        <w:t>O descumprimento das regras supramencionadas pode ensejar a responsabilização pelo</w:t>
      </w:r>
      <w:r>
        <w:rPr>
          <w:spacing w:val="80"/>
          <w:sz w:val="22"/>
        </w:rPr>
        <w:t xml:space="preserve"> </w:t>
      </w:r>
      <w:r>
        <w:rPr>
          <w:sz w:val="22"/>
        </w:rPr>
        <w:t>Tribunal de Contas da União e, após o devido processo legal, gerar as seguintes consequências: assinatura de prazo para a adoção das medidas necessárias ao exato cumprimento da lei, nos termos</w:t>
      </w:r>
      <w:r>
        <w:rPr>
          <w:spacing w:val="-1"/>
          <w:sz w:val="22"/>
        </w:rPr>
        <w:t xml:space="preserve"> </w:t>
      </w:r>
      <w:r>
        <w:rPr>
          <w:sz w:val="22"/>
        </w:rPr>
        <w:t>do art.</w:t>
      </w:r>
      <w:r>
        <w:rPr>
          <w:spacing w:val="-1"/>
          <w:sz w:val="22"/>
        </w:rPr>
        <w:t xml:space="preserve"> </w:t>
      </w:r>
      <w:r>
        <w:rPr>
          <w:sz w:val="22"/>
        </w:rPr>
        <w:t>71,</w:t>
      </w:r>
      <w:r>
        <w:rPr>
          <w:spacing w:val="-1"/>
          <w:sz w:val="22"/>
        </w:rPr>
        <w:t xml:space="preserve"> </w:t>
      </w:r>
      <w:r>
        <w:rPr>
          <w:sz w:val="22"/>
        </w:rPr>
        <w:t>inciso IX,</w:t>
      </w:r>
      <w:r>
        <w:rPr>
          <w:spacing w:val="-3"/>
          <w:sz w:val="22"/>
        </w:rPr>
        <w:t xml:space="preserve"> </w:t>
      </w:r>
      <w:r>
        <w:rPr>
          <w:sz w:val="22"/>
        </w:rPr>
        <w:t>da</w:t>
      </w:r>
      <w:r>
        <w:rPr>
          <w:spacing w:val="-1"/>
          <w:sz w:val="22"/>
        </w:rPr>
        <w:t xml:space="preserve"> </w:t>
      </w:r>
      <w:r>
        <w:rPr>
          <w:sz w:val="22"/>
        </w:rPr>
        <w:t>Constituição;</w:t>
      </w:r>
      <w:r>
        <w:rPr>
          <w:spacing w:val="-3"/>
          <w:sz w:val="22"/>
        </w:rPr>
        <w:t xml:space="preserve"> </w:t>
      </w:r>
      <w:r>
        <w:rPr>
          <w:sz w:val="22"/>
        </w:rPr>
        <w:t>ou</w:t>
      </w:r>
      <w:r>
        <w:rPr>
          <w:spacing w:val="-2"/>
          <w:sz w:val="22"/>
        </w:rPr>
        <w:t xml:space="preserve"> </w:t>
      </w:r>
      <w:r>
        <w:rPr>
          <w:sz w:val="22"/>
        </w:rPr>
        <w:t>condenação</w:t>
      </w:r>
      <w:r>
        <w:rPr>
          <w:spacing w:val="-1"/>
          <w:sz w:val="22"/>
        </w:rPr>
        <w:t xml:space="preserve"> </w:t>
      </w:r>
      <w:r>
        <w:rPr>
          <w:sz w:val="22"/>
        </w:rPr>
        <w:t>dos</w:t>
      </w:r>
      <w:r>
        <w:rPr>
          <w:spacing w:val="-1"/>
          <w:sz w:val="22"/>
        </w:rPr>
        <w:t xml:space="preserve"> </w:t>
      </w:r>
      <w:r>
        <w:rPr>
          <w:sz w:val="22"/>
        </w:rPr>
        <w:t>agentes</w:t>
      </w:r>
      <w:r>
        <w:rPr>
          <w:spacing w:val="-1"/>
          <w:sz w:val="22"/>
        </w:rPr>
        <w:t xml:space="preserve"> </w:t>
      </w:r>
      <w:r>
        <w:rPr>
          <w:sz w:val="22"/>
        </w:rPr>
        <w:t>públicos</w:t>
      </w:r>
      <w:r>
        <w:rPr>
          <w:spacing w:val="-4"/>
          <w:sz w:val="22"/>
        </w:rPr>
        <w:t xml:space="preserve"> </w:t>
      </w:r>
      <w:r>
        <w:rPr>
          <w:sz w:val="22"/>
        </w:rPr>
        <w:t>responsáveis</w:t>
      </w:r>
      <w:r>
        <w:rPr>
          <w:spacing w:val="-1"/>
          <w:sz w:val="22"/>
        </w:rPr>
        <w:t xml:space="preserve"> </w:t>
      </w:r>
      <w:r>
        <w:rPr>
          <w:sz w:val="22"/>
        </w:rPr>
        <w:t>e da empresa contratada ao pagamento dos prejuízos ao erário, caso verificada a ocorrência de superfaturamento por sobrepreço na execução do contrato.</w:t>
      </w:r>
    </w:p>
    <w:p w14:paraId="75A53369">
      <w:pPr>
        <w:pStyle w:val="6"/>
        <w:jc w:val="left"/>
      </w:pPr>
    </w:p>
    <w:p w14:paraId="03D43D5D">
      <w:pPr>
        <w:pStyle w:val="6"/>
        <w:jc w:val="left"/>
      </w:pPr>
    </w:p>
    <w:p w14:paraId="4B71B9C0">
      <w:pPr>
        <w:pStyle w:val="6"/>
        <w:spacing w:before="6"/>
        <w:jc w:val="left"/>
      </w:pPr>
    </w:p>
    <w:p w14:paraId="0CFA6DA3">
      <w:pPr>
        <w:pStyle w:val="2"/>
        <w:numPr>
          <w:ilvl w:val="0"/>
          <w:numId w:val="1"/>
        </w:numPr>
        <w:tabs>
          <w:tab w:val="left" w:pos="640"/>
        </w:tabs>
        <w:spacing w:before="0" w:after="0" w:line="240" w:lineRule="auto"/>
        <w:ind w:left="640" w:right="0" w:hanging="358"/>
        <w:jc w:val="left"/>
      </w:pPr>
      <w:r>
        <w:t>DA</w:t>
      </w:r>
      <w:r>
        <w:rPr>
          <w:spacing w:val="-7"/>
        </w:rPr>
        <w:t xml:space="preserve"> </w:t>
      </w:r>
      <w:r>
        <w:t>ABERTURA</w:t>
      </w:r>
      <w:r>
        <w:rPr>
          <w:spacing w:val="-7"/>
        </w:rPr>
        <w:t xml:space="preserve"> </w:t>
      </w:r>
      <w:r>
        <w:t>DA</w:t>
      </w:r>
      <w:r>
        <w:rPr>
          <w:spacing w:val="-3"/>
        </w:rPr>
        <w:t xml:space="preserve"> </w:t>
      </w:r>
      <w:r>
        <w:t>SESSÃO,</w:t>
      </w:r>
      <w:r>
        <w:rPr>
          <w:spacing w:val="-7"/>
        </w:rPr>
        <w:t xml:space="preserve"> </w:t>
      </w:r>
      <w:r>
        <w:t>CLASSIFICAÇÃO</w:t>
      </w:r>
      <w:r>
        <w:rPr>
          <w:spacing w:val="-5"/>
        </w:rPr>
        <w:t xml:space="preserve"> </w:t>
      </w:r>
      <w:r>
        <w:t>DAS</w:t>
      </w:r>
      <w:r>
        <w:rPr>
          <w:spacing w:val="-4"/>
        </w:rPr>
        <w:t xml:space="preserve"> </w:t>
      </w:r>
      <w:r>
        <w:t>PROPOSTAS</w:t>
      </w:r>
      <w:r>
        <w:rPr>
          <w:spacing w:val="-5"/>
        </w:rPr>
        <w:t xml:space="preserve"> </w:t>
      </w:r>
      <w:r>
        <w:t>E</w:t>
      </w:r>
      <w:r>
        <w:rPr>
          <w:spacing w:val="-5"/>
        </w:rPr>
        <w:t xml:space="preserve"> </w:t>
      </w:r>
      <w:r>
        <w:t>FORMULAÇÃO</w:t>
      </w:r>
      <w:r>
        <w:rPr>
          <w:spacing w:val="-6"/>
        </w:rPr>
        <w:t xml:space="preserve"> </w:t>
      </w:r>
      <w:r>
        <w:t>DE</w:t>
      </w:r>
      <w:r>
        <w:rPr>
          <w:spacing w:val="-6"/>
        </w:rPr>
        <w:t xml:space="preserve"> </w:t>
      </w:r>
      <w:r>
        <w:rPr>
          <w:spacing w:val="-2"/>
        </w:rPr>
        <w:t>LANCES</w:t>
      </w:r>
    </w:p>
    <w:p w14:paraId="2D485A32">
      <w:pPr>
        <w:pStyle w:val="6"/>
        <w:spacing w:before="154"/>
        <w:jc w:val="left"/>
        <w:rPr>
          <w:b/>
        </w:rPr>
      </w:pPr>
    </w:p>
    <w:p w14:paraId="2072A5CE">
      <w:pPr>
        <w:pStyle w:val="8"/>
        <w:numPr>
          <w:ilvl w:val="1"/>
          <w:numId w:val="1"/>
        </w:numPr>
        <w:tabs>
          <w:tab w:val="left" w:pos="1272"/>
          <w:tab w:val="left" w:pos="1276"/>
        </w:tabs>
        <w:spacing w:before="0" w:after="0" w:line="360" w:lineRule="auto"/>
        <w:ind w:left="1276" w:right="425" w:hanging="428"/>
        <w:jc w:val="both"/>
        <w:rPr>
          <w:b/>
          <w:sz w:val="22"/>
        </w:rPr>
      </w:pPr>
      <w:r>
        <w:rPr>
          <w:sz w:val="22"/>
        </w:rPr>
        <w:t>A abertura da presente licitação dar-se-á automaticamente em sessão pública, por meio de sistema eletrônico, na data, horário e local indicados neste Edital.</w:t>
      </w:r>
    </w:p>
    <w:p w14:paraId="70F6A8CE">
      <w:pPr>
        <w:pStyle w:val="8"/>
        <w:numPr>
          <w:ilvl w:val="1"/>
          <w:numId w:val="1"/>
        </w:numPr>
        <w:tabs>
          <w:tab w:val="left" w:pos="1272"/>
          <w:tab w:val="left" w:pos="1276"/>
        </w:tabs>
        <w:spacing w:before="121" w:after="0" w:line="360" w:lineRule="auto"/>
        <w:ind w:left="1276" w:right="428" w:hanging="428"/>
        <w:jc w:val="both"/>
        <w:rPr>
          <w:b/>
          <w:sz w:val="22"/>
        </w:rPr>
      </w:pPr>
      <w:r>
        <w:rPr>
          <w:sz w:val="22"/>
        </w:rPr>
        <w:t>Os licitantes poderão retirar ou substituir a proposta ou os documentos de habilitação, quando for o caso, anteriormente inseridos no sistema, até a abertura da sessão pública.</w:t>
      </w:r>
    </w:p>
    <w:p w14:paraId="4FD57D92">
      <w:pPr>
        <w:pStyle w:val="8"/>
        <w:numPr>
          <w:ilvl w:val="1"/>
          <w:numId w:val="1"/>
        </w:numPr>
        <w:tabs>
          <w:tab w:val="left" w:pos="1272"/>
          <w:tab w:val="left" w:pos="1276"/>
        </w:tabs>
        <w:spacing w:before="121" w:after="0" w:line="357" w:lineRule="auto"/>
        <w:ind w:left="1276" w:right="427" w:hanging="428"/>
        <w:jc w:val="both"/>
        <w:rPr>
          <w:b/>
          <w:sz w:val="22"/>
        </w:rPr>
      </w:pPr>
      <w:r>
        <w:rPr>
          <w:sz w:val="22"/>
        </w:rPr>
        <w:t>O sistema disponibilizará campo próprio para troca de mensagens entre o Pregoeiro/Agente de Contratação/Comissão e os licitantes.</w:t>
      </w:r>
    </w:p>
    <w:p w14:paraId="4C1263AE">
      <w:pPr>
        <w:pStyle w:val="8"/>
        <w:numPr>
          <w:ilvl w:val="1"/>
          <w:numId w:val="1"/>
        </w:numPr>
        <w:tabs>
          <w:tab w:val="left" w:pos="1272"/>
          <w:tab w:val="left" w:pos="1276"/>
        </w:tabs>
        <w:spacing w:before="124" w:after="0" w:line="360" w:lineRule="auto"/>
        <w:ind w:left="1276" w:right="422" w:hanging="428"/>
        <w:jc w:val="both"/>
        <w:rPr>
          <w:b/>
          <w:sz w:val="22"/>
        </w:rPr>
      </w:pPr>
      <w:r>
        <w:rPr>
          <w:sz w:val="22"/>
        </w:rPr>
        <w:t>Iniciada a etapa competitiva, os licitantes deverão encaminhar lances exclusivamente por meio de sistema eletrônico, sendo imediatamente informados do seu recebimento e do valor consignado no registro.</w:t>
      </w:r>
    </w:p>
    <w:p w14:paraId="73082706">
      <w:pPr>
        <w:pStyle w:val="8"/>
        <w:numPr>
          <w:ilvl w:val="1"/>
          <w:numId w:val="1"/>
        </w:numPr>
        <w:tabs>
          <w:tab w:val="left" w:pos="1273"/>
        </w:tabs>
        <w:spacing w:before="121" w:after="0" w:line="240" w:lineRule="auto"/>
        <w:ind w:left="1273" w:right="0" w:hanging="424"/>
        <w:jc w:val="both"/>
        <w:rPr>
          <w:b/>
          <w:sz w:val="22"/>
        </w:rPr>
      </w:pPr>
      <w:r>
        <w:rPr>
          <w:sz w:val="22"/>
        </w:rPr>
        <w:t>O</w:t>
      </w:r>
      <w:r>
        <w:rPr>
          <w:spacing w:val="-6"/>
          <w:sz w:val="22"/>
        </w:rPr>
        <w:t xml:space="preserve"> </w:t>
      </w:r>
      <w:r>
        <w:rPr>
          <w:sz w:val="22"/>
        </w:rPr>
        <w:t>lance</w:t>
      </w:r>
      <w:r>
        <w:rPr>
          <w:spacing w:val="-2"/>
          <w:sz w:val="22"/>
        </w:rPr>
        <w:t xml:space="preserve"> </w:t>
      </w:r>
      <w:r>
        <w:rPr>
          <w:sz w:val="22"/>
        </w:rPr>
        <w:t>deverá</w:t>
      </w:r>
      <w:r>
        <w:rPr>
          <w:spacing w:val="-3"/>
          <w:sz w:val="22"/>
        </w:rPr>
        <w:t xml:space="preserve"> </w:t>
      </w:r>
      <w:r>
        <w:rPr>
          <w:sz w:val="22"/>
        </w:rPr>
        <w:t>ser</w:t>
      </w:r>
      <w:r>
        <w:rPr>
          <w:spacing w:val="-4"/>
          <w:sz w:val="22"/>
        </w:rPr>
        <w:t xml:space="preserve"> </w:t>
      </w:r>
      <w:r>
        <w:rPr>
          <w:sz w:val="22"/>
        </w:rPr>
        <w:t>ofertado</w:t>
      </w:r>
      <w:r>
        <w:rPr>
          <w:spacing w:val="-2"/>
          <w:sz w:val="22"/>
        </w:rPr>
        <w:t xml:space="preserve"> </w:t>
      </w:r>
      <w:r>
        <w:rPr>
          <w:sz w:val="22"/>
        </w:rPr>
        <w:t>pelo</w:t>
      </w:r>
      <w:r>
        <w:rPr>
          <w:spacing w:val="-4"/>
          <w:sz w:val="22"/>
        </w:rPr>
        <w:t xml:space="preserve"> </w:t>
      </w:r>
      <w:r>
        <w:rPr>
          <w:sz w:val="22"/>
        </w:rPr>
        <w:t>valor</w:t>
      </w:r>
      <w:r>
        <w:rPr>
          <w:spacing w:val="-6"/>
          <w:sz w:val="22"/>
        </w:rPr>
        <w:t xml:space="preserve"> </w:t>
      </w:r>
      <w:r>
        <w:rPr>
          <w:sz w:val="22"/>
        </w:rPr>
        <w:t>unitário</w:t>
      </w:r>
      <w:r>
        <w:rPr>
          <w:spacing w:val="-5"/>
          <w:sz w:val="22"/>
        </w:rPr>
        <w:t xml:space="preserve"> </w:t>
      </w:r>
      <w:r>
        <w:rPr>
          <w:sz w:val="22"/>
        </w:rPr>
        <w:t>do</w:t>
      </w:r>
      <w:r>
        <w:rPr>
          <w:spacing w:val="-3"/>
          <w:sz w:val="22"/>
        </w:rPr>
        <w:t xml:space="preserve"> </w:t>
      </w:r>
      <w:r>
        <w:rPr>
          <w:spacing w:val="-2"/>
          <w:sz w:val="22"/>
        </w:rPr>
        <w:t>item.</w:t>
      </w:r>
    </w:p>
    <w:p w14:paraId="25B9B44F">
      <w:pPr>
        <w:pStyle w:val="8"/>
        <w:spacing w:after="0" w:line="240" w:lineRule="auto"/>
        <w:jc w:val="both"/>
        <w:rPr>
          <w:b/>
          <w:sz w:val="22"/>
        </w:rPr>
        <w:sectPr>
          <w:pgSz w:w="11910" w:h="16840"/>
          <w:pgMar w:top="2160" w:right="708" w:bottom="1860" w:left="850" w:header="708" w:footer="1674" w:gutter="0"/>
          <w:cols w:space="720" w:num="1"/>
        </w:sectPr>
      </w:pPr>
    </w:p>
    <w:p w14:paraId="0D7C34A6">
      <w:pPr>
        <w:pStyle w:val="6"/>
        <w:jc w:val="left"/>
      </w:pPr>
    </w:p>
    <w:p w14:paraId="4D5057A3">
      <w:pPr>
        <w:pStyle w:val="6"/>
        <w:spacing w:before="257"/>
        <w:jc w:val="left"/>
      </w:pPr>
    </w:p>
    <w:p w14:paraId="1BE4E3D2">
      <w:pPr>
        <w:pStyle w:val="8"/>
        <w:numPr>
          <w:ilvl w:val="1"/>
          <w:numId w:val="1"/>
        </w:numPr>
        <w:tabs>
          <w:tab w:val="left" w:pos="1272"/>
          <w:tab w:val="left" w:pos="1276"/>
        </w:tabs>
        <w:spacing w:before="0" w:after="0" w:line="360" w:lineRule="auto"/>
        <w:ind w:left="1276" w:right="421" w:hanging="428"/>
        <w:jc w:val="both"/>
        <w:rPr>
          <w:b/>
          <w:sz w:val="22"/>
        </w:rPr>
      </w:pPr>
      <w:r>
        <w:rPr>
          <w:sz w:val="22"/>
        </w:rPr>
        <w:t>Os licitantes poderão oferecer lances sucessivos, observando o horário fixado para abertura da sessão e as regras estabelecidas no Edital.</w:t>
      </w:r>
    </w:p>
    <w:p w14:paraId="7F440C2E">
      <w:pPr>
        <w:pStyle w:val="8"/>
        <w:numPr>
          <w:ilvl w:val="1"/>
          <w:numId w:val="1"/>
        </w:numPr>
        <w:tabs>
          <w:tab w:val="left" w:pos="1272"/>
          <w:tab w:val="left" w:pos="1276"/>
        </w:tabs>
        <w:spacing w:before="120" w:after="0" w:line="360" w:lineRule="auto"/>
        <w:ind w:left="1276" w:right="426" w:hanging="428"/>
        <w:jc w:val="both"/>
        <w:rPr>
          <w:b/>
          <w:sz w:val="22"/>
        </w:rPr>
      </w:pPr>
      <w:r>
        <w:rPr>
          <w:sz w:val="22"/>
        </w:rPr>
        <w:t>O licitante somente poderá oferecer lance de valor inferior ou percentual de desconto superior ao último por ele ofertado e registrado pelo sistema.</w:t>
      </w:r>
    </w:p>
    <w:p w14:paraId="17F6D0A4">
      <w:pPr>
        <w:pStyle w:val="8"/>
        <w:numPr>
          <w:ilvl w:val="1"/>
          <w:numId w:val="1"/>
        </w:numPr>
        <w:tabs>
          <w:tab w:val="left" w:pos="1272"/>
          <w:tab w:val="left" w:pos="1276"/>
        </w:tabs>
        <w:spacing w:before="122" w:after="0" w:line="360" w:lineRule="auto"/>
        <w:ind w:left="1276" w:right="424" w:hanging="428"/>
        <w:jc w:val="both"/>
        <w:rPr>
          <w:b/>
          <w:sz w:val="22"/>
        </w:rPr>
      </w:pPr>
      <w:r>
        <w:rPr>
          <w:sz w:val="22"/>
        </w:rPr>
        <w:t>O</w:t>
      </w:r>
      <w:r>
        <w:rPr>
          <w:spacing w:val="-3"/>
          <w:sz w:val="22"/>
        </w:rPr>
        <w:t xml:space="preserve"> </w:t>
      </w:r>
      <w:r>
        <w:rPr>
          <w:sz w:val="22"/>
        </w:rPr>
        <w:t>intervalo</w:t>
      </w:r>
      <w:r>
        <w:rPr>
          <w:spacing w:val="-5"/>
          <w:sz w:val="22"/>
        </w:rPr>
        <w:t xml:space="preserve"> </w:t>
      </w:r>
      <w:r>
        <w:rPr>
          <w:sz w:val="22"/>
        </w:rPr>
        <w:t>mínimo</w:t>
      </w:r>
      <w:r>
        <w:rPr>
          <w:spacing w:val="-2"/>
          <w:sz w:val="22"/>
        </w:rPr>
        <w:t xml:space="preserve"> </w:t>
      </w:r>
      <w:r>
        <w:rPr>
          <w:sz w:val="22"/>
        </w:rPr>
        <w:t>de diferença</w:t>
      </w:r>
      <w:r>
        <w:rPr>
          <w:spacing w:val="-3"/>
          <w:sz w:val="22"/>
        </w:rPr>
        <w:t xml:space="preserve"> </w:t>
      </w:r>
      <w:r>
        <w:rPr>
          <w:sz w:val="22"/>
        </w:rPr>
        <w:t>de</w:t>
      </w:r>
      <w:r>
        <w:rPr>
          <w:spacing w:val="-5"/>
          <w:sz w:val="22"/>
        </w:rPr>
        <w:t xml:space="preserve"> </w:t>
      </w:r>
      <w:r>
        <w:rPr>
          <w:sz w:val="22"/>
        </w:rPr>
        <w:t>valores</w:t>
      </w:r>
      <w:r>
        <w:rPr>
          <w:spacing w:val="-7"/>
          <w:sz w:val="22"/>
        </w:rPr>
        <w:t xml:space="preserve"> </w:t>
      </w:r>
      <w:r>
        <w:rPr>
          <w:sz w:val="22"/>
        </w:rPr>
        <w:t>ou</w:t>
      </w:r>
      <w:r>
        <w:rPr>
          <w:spacing w:val="-4"/>
          <w:sz w:val="22"/>
        </w:rPr>
        <w:t xml:space="preserve"> </w:t>
      </w:r>
      <w:r>
        <w:rPr>
          <w:sz w:val="22"/>
        </w:rPr>
        <w:t>percentuais</w:t>
      </w:r>
      <w:r>
        <w:rPr>
          <w:spacing w:val="-3"/>
          <w:sz w:val="22"/>
        </w:rPr>
        <w:t xml:space="preserve"> </w:t>
      </w:r>
      <w:r>
        <w:rPr>
          <w:sz w:val="22"/>
        </w:rPr>
        <w:t>entre</w:t>
      </w:r>
      <w:r>
        <w:rPr>
          <w:spacing w:val="-5"/>
          <w:sz w:val="22"/>
        </w:rPr>
        <w:t xml:space="preserve"> </w:t>
      </w:r>
      <w:r>
        <w:rPr>
          <w:sz w:val="22"/>
        </w:rPr>
        <w:t>os</w:t>
      </w:r>
      <w:r>
        <w:rPr>
          <w:spacing w:val="-3"/>
          <w:sz w:val="22"/>
        </w:rPr>
        <w:t xml:space="preserve"> </w:t>
      </w:r>
      <w:r>
        <w:rPr>
          <w:sz w:val="22"/>
        </w:rPr>
        <w:t>lances,</w:t>
      </w:r>
      <w:r>
        <w:rPr>
          <w:spacing w:val="-5"/>
          <w:sz w:val="22"/>
        </w:rPr>
        <w:t xml:space="preserve"> </w:t>
      </w:r>
      <w:r>
        <w:rPr>
          <w:sz w:val="22"/>
        </w:rPr>
        <w:t>que</w:t>
      </w:r>
      <w:r>
        <w:rPr>
          <w:spacing w:val="-5"/>
          <w:sz w:val="22"/>
        </w:rPr>
        <w:t xml:space="preserve"> </w:t>
      </w:r>
      <w:r>
        <w:rPr>
          <w:sz w:val="22"/>
        </w:rPr>
        <w:t>incidirá</w:t>
      </w:r>
      <w:r>
        <w:rPr>
          <w:spacing w:val="-4"/>
          <w:sz w:val="22"/>
        </w:rPr>
        <w:t xml:space="preserve"> </w:t>
      </w:r>
      <w:r>
        <w:rPr>
          <w:sz w:val="22"/>
        </w:rPr>
        <w:t>tanto</w:t>
      </w:r>
      <w:r>
        <w:rPr>
          <w:spacing w:val="-5"/>
          <w:sz w:val="22"/>
        </w:rPr>
        <w:t xml:space="preserve"> </w:t>
      </w:r>
      <w:r>
        <w:rPr>
          <w:sz w:val="22"/>
        </w:rPr>
        <w:t>em relação</w:t>
      </w:r>
      <w:r>
        <w:rPr>
          <w:spacing w:val="-13"/>
          <w:sz w:val="22"/>
        </w:rPr>
        <w:t xml:space="preserve"> </w:t>
      </w:r>
      <w:r>
        <w:rPr>
          <w:sz w:val="22"/>
        </w:rPr>
        <w:t>aos</w:t>
      </w:r>
      <w:r>
        <w:rPr>
          <w:spacing w:val="-12"/>
          <w:sz w:val="22"/>
        </w:rPr>
        <w:t xml:space="preserve"> </w:t>
      </w:r>
      <w:r>
        <w:rPr>
          <w:sz w:val="22"/>
        </w:rPr>
        <w:t>lances</w:t>
      </w:r>
      <w:r>
        <w:rPr>
          <w:spacing w:val="-13"/>
          <w:sz w:val="22"/>
        </w:rPr>
        <w:t xml:space="preserve"> </w:t>
      </w:r>
      <w:r>
        <w:rPr>
          <w:sz w:val="22"/>
        </w:rPr>
        <w:t>intermediários</w:t>
      </w:r>
      <w:r>
        <w:rPr>
          <w:spacing w:val="-12"/>
          <w:sz w:val="22"/>
        </w:rPr>
        <w:t xml:space="preserve"> </w:t>
      </w:r>
      <w:r>
        <w:rPr>
          <w:sz w:val="22"/>
        </w:rPr>
        <w:t>quanto</w:t>
      </w:r>
      <w:r>
        <w:rPr>
          <w:spacing w:val="-13"/>
          <w:sz w:val="22"/>
        </w:rPr>
        <w:t xml:space="preserve"> </w:t>
      </w:r>
      <w:r>
        <w:rPr>
          <w:sz w:val="22"/>
        </w:rPr>
        <w:t>em</w:t>
      </w:r>
      <w:r>
        <w:rPr>
          <w:spacing w:val="-12"/>
          <w:sz w:val="22"/>
        </w:rPr>
        <w:t xml:space="preserve"> </w:t>
      </w:r>
      <w:r>
        <w:rPr>
          <w:sz w:val="22"/>
        </w:rPr>
        <w:t>relação</w:t>
      </w:r>
      <w:r>
        <w:rPr>
          <w:spacing w:val="-13"/>
          <w:sz w:val="22"/>
        </w:rPr>
        <w:t xml:space="preserve"> </w:t>
      </w:r>
      <w:r>
        <w:rPr>
          <w:sz w:val="22"/>
        </w:rPr>
        <w:t>à</w:t>
      </w:r>
      <w:r>
        <w:rPr>
          <w:spacing w:val="-12"/>
          <w:sz w:val="22"/>
        </w:rPr>
        <w:t xml:space="preserve"> </w:t>
      </w:r>
      <w:r>
        <w:rPr>
          <w:sz w:val="22"/>
        </w:rPr>
        <w:t>proposta</w:t>
      </w:r>
      <w:r>
        <w:rPr>
          <w:spacing w:val="-12"/>
          <w:sz w:val="22"/>
        </w:rPr>
        <w:t xml:space="preserve"> </w:t>
      </w:r>
      <w:r>
        <w:rPr>
          <w:sz w:val="22"/>
        </w:rPr>
        <w:t>que</w:t>
      </w:r>
      <w:r>
        <w:rPr>
          <w:spacing w:val="-13"/>
          <w:sz w:val="22"/>
        </w:rPr>
        <w:t xml:space="preserve"> </w:t>
      </w:r>
      <w:r>
        <w:rPr>
          <w:sz w:val="22"/>
        </w:rPr>
        <w:t>cobrir</w:t>
      </w:r>
      <w:r>
        <w:rPr>
          <w:spacing w:val="-12"/>
          <w:sz w:val="22"/>
        </w:rPr>
        <w:t xml:space="preserve"> </w:t>
      </w:r>
      <w:r>
        <w:rPr>
          <w:sz w:val="22"/>
        </w:rPr>
        <w:t>a</w:t>
      </w:r>
      <w:r>
        <w:rPr>
          <w:spacing w:val="-13"/>
          <w:sz w:val="22"/>
        </w:rPr>
        <w:t xml:space="preserve"> </w:t>
      </w:r>
      <w:r>
        <w:rPr>
          <w:sz w:val="22"/>
        </w:rPr>
        <w:t>melhor</w:t>
      </w:r>
      <w:r>
        <w:rPr>
          <w:spacing w:val="-12"/>
          <w:sz w:val="22"/>
        </w:rPr>
        <w:t xml:space="preserve"> </w:t>
      </w:r>
      <w:r>
        <w:rPr>
          <w:sz w:val="22"/>
        </w:rPr>
        <w:t>oferta</w:t>
      </w:r>
      <w:r>
        <w:rPr>
          <w:spacing w:val="-13"/>
          <w:sz w:val="22"/>
        </w:rPr>
        <w:t xml:space="preserve"> </w:t>
      </w:r>
      <w:r>
        <w:rPr>
          <w:sz w:val="22"/>
        </w:rPr>
        <w:t xml:space="preserve">deverá ser </w:t>
      </w:r>
      <w:r>
        <w:rPr>
          <w:b/>
          <w:i/>
          <w:color w:val="FF0000"/>
          <w:sz w:val="22"/>
        </w:rPr>
        <w:t>de R$ 0,01</w:t>
      </w:r>
      <w:r>
        <w:rPr>
          <w:b/>
          <w:i/>
          <w:sz w:val="22"/>
        </w:rPr>
        <w:t>.</w:t>
      </w:r>
    </w:p>
    <w:p w14:paraId="6F5F850E">
      <w:pPr>
        <w:pStyle w:val="8"/>
        <w:numPr>
          <w:ilvl w:val="1"/>
          <w:numId w:val="1"/>
        </w:numPr>
        <w:tabs>
          <w:tab w:val="left" w:pos="1272"/>
          <w:tab w:val="left" w:pos="1276"/>
        </w:tabs>
        <w:spacing w:before="118" w:after="0" w:line="360" w:lineRule="auto"/>
        <w:ind w:left="1276" w:right="424" w:hanging="428"/>
        <w:jc w:val="both"/>
        <w:rPr>
          <w:b/>
          <w:sz w:val="22"/>
        </w:rPr>
      </w:pPr>
      <w:r>
        <w:rPr>
          <w:sz w:val="22"/>
        </w:rPr>
        <w:t>O licitante poderá, uma única vez, excluir seu último lance ofertado, no intervalo de quinze segundos após o registro no sistema, na hipótese de lance inconsistente ou inexequível.</w:t>
      </w:r>
    </w:p>
    <w:p w14:paraId="7D3D3654">
      <w:pPr>
        <w:pStyle w:val="8"/>
        <w:numPr>
          <w:ilvl w:val="1"/>
          <w:numId w:val="1"/>
        </w:numPr>
        <w:tabs>
          <w:tab w:val="left" w:pos="1695"/>
        </w:tabs>
        <w:spacing w:before="121" w:after="0" w:line="240" w:lineRule="auto"/>
        <w:ind w:left="1695" w:right="0" w:hanging="846"/>
        <w:jc w:val="both"/>
        <w:rPr>
          <w:b/>
          <w:sz w:val="22"/>
        </w:rPr>
      </w:pPr>
      <w:r>
        <w:rPr>
          <w:sz w:val="22"/>
        </w:rPr>
        <w:t>O</w:t>
      </w:r>
      <w:r>
        <w:rPr>
          <w:spacing w:val="-4"/>
          <w:sz w:val="22"/>
        </w:rPr>
        <w:t xml:space="preserve"> </w:t>
      </w:r>
      <w:r>
        <w:rPr>
          <w:sz w:val="22"/>
        </w:rPr>
        <w:t>procedimento</w:t>
      </w:r>
      <w:r>
        <w:rPr>
          <w:spacing w:val="-6"/>
          <w:sz w:val="22"/>
        </w:rPr>
        <w:t xml:space="preserve"> </w:t>
      </w:r>
      <w:r>
        <w:rPr>
          <w:sz w:val="22"/>
        </w:rPr>
        <w:t>seguirá</w:t>
      </w:r>
      <w:r>
        <w:rPr>
          <w:spacing w:val="-4"/>
          <w:sz w:val="22"/>
        </w:rPr>
        <w:t xml:space="preserve"> </w:t>
      </w:r>
      <w:r>
        <w:rPr>
          <w:sz w:val="22"/>
        </w:rPr>
        <w:t>de</w:t>
      </w:r>
      <w:r>
        <w:rPr>
          <w:spacing w:val="-6"/>
          <w:sz w:val="22"/>
        </w:rPr>
        <w:t xml:space="preserve"> </w:t>
      </w:r>
      <w:r>
        <w:rPr>
          <w:sz w:val="22"/>
        </w:rPr>
        <w:t>acordo</w:t>
      </w:r>
      <w:r>
        <w:rPr>
          <w:spacing w:val="-2"/>
          <w:sz w:val="22"/>
        </w:rPr>
        <w:t xml:space="preserve"> </w:t>
      </w:r>
      <w:r>
        <w:rPr>
          <w:sz w:val="22"/>
        </w:rPr>
        <w:t>com</w:t>
      </w:r>
      <w:r>
        <w:rPr>
          <w:spacing w:val="-5"/>
          <w:sz w:val="22"/>
        </w:rPr>
        <w:t xml:space="preserve"> </w:t>
      </w:r>
      <w:r>
        <w:rPr>
          <w:sz w:val="22"/>
        </w:rPr>
        <w:t>o</w:t>
      </w:r>
      <w:r>
        <w:rPr>
          <w:spacing w:val="-5"/>
          <w:sz w:val="22"/>
        </w:rPr>
        <w:t xml:space="preserve"> </w:t>
      </w:r>
      <w:r>
        <w:rPr>
          <w:sz w:val="22"/>
        </w:rPr>
        <w:t>modo</w:t>
      </w:r>
      <w:r>
        <w:rPr>
          <w:spacing w:val="-2"/>
          <w:sz w:val="22"/>
        </w:rPr>
        <w:t xml:space="preserve"> </w:t>
      </w:r>
      <w:r>
        <w:rPr>
          <w:sz w:val="22"/>
        </w:rPr>
        <w:t>de</w:t>
      </w:r>
      <w:r>
        <w:rPr>
          <w:spacing w:val="-6"/>
          <w:sz w:val="22"/>
        </w:rPr>
        <w:t xml:space="preserve"> </w:t>
      </w:r>
      <w:r>
        <w:rPr>
          <w:sz w:val="22"/>
        </w:rPr>
        <w:t>disputa</w:t>
      </w:r>
      <w:r>
        <w:rPr>
          <w:spacing w:val="-3"/>
          <w:sz w:val="22"/>
        </w:rPr>
        <w:t xml:space="preserve"> </w:t>
      </w:r>
      <w:r>
        <w:rPr>
          <w:spacing w:val="-2"/>
          <w:sz w:val="22"/>
        </w:rPr>
        <w:t>adotado.</w:t>
      </w:r>
    </w:p>
    <w:p w14:paraId="27C664F5">
      <w:pPr>
        <w:pStyle w:val="8"/>
        <w:numPr>
          <w:ilvl w:val="1"/>
          <w:numId w:val="1"/>
        </w:numPr>
        <w:tabs>
          <w:tab w:val="left" w:pos="1276"/>
          <w:tab w:val="left" w:pos="1694"/>
        </w:tabs>
        <w:spacing w:before="255" w:after="0" w:line="360" w:lineRule="auto"/>
        <w:ind w:left="1276" w:right="421" w:hanging="428"/>
        <w:jc w:val="both"/>
        <w:rPr>
          <w:b/>
          <w:sz w:val="22"/>
        </w:rPr>
      </w:pPr>
      <w:r>
        <w:rPr>
          <w:sz w:val="22"/>
        </w:rPr>
        <w:t>Caso</w:t>
      </w:r>
      <w:r>
        <w:rPr>
          <w:spacing w:val="40"/>
          <w:sz w:val="22"/>
        </w:rPr>
        <w:t xml:space="preserve"> </w:t>
      </w:r>
      <w:r>
        <w:rPr>
          <w:sz w:val="22"/>
        </w:rPr>
        <w:t>seja</w:t>
      </w:r>
      <w:r>
        <w:rPr>
          <w:spacing w:val="40"/>
          <w:sz w:val="22"/>
        </w:rPr>
        <w:t xml:space="preserve"> </w:t>
      </w:r>
      <w:r>
        <w:rPr>
          <w:sz w:val="22"/>
        </w:rPr>
        <w:t>adotado</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envio</w:t>
      </w:r>
      <w:r>
        <w:rPr>
          <w:spacing w:val="40"/>
          <w:sz w:val="22"/>
        </w:rPr>
        <w:t xml:space="preserve"> </w:t>
      </w:r>
      <w:r>
        <w:rPr>
          <w:sz w:val="22"/>
        </w:rPr>
        <w:t>de</w:t>
      </w:r>
      <w:r>
        <w:rPr>
          <w:spacing w:val="40"/>
          <w:sz w:val="22"/>
        </w:rPr>
        <w:t xml:space="preserve"> </w:t>
      </w:r>
      <w:r>
        <w:rPr>
          <w:sz w:val="22"/>
        </w:rPr>
        <w:t>lances</w:t>
      </w:r>
      <w:r>
        <w:rPr>
          <w:spacing w:val="40"/>
          <w:sz w:val="22"/>
        </w:rPr>
        <w:t xml:space="preserve"> </w:t>
      </w:r>
      <w:r>
        <w:rPr>
          <w:sz w:val="22"/>
        </w:rPr>
        <w:t>na</w:t>
      </w:r>
      <w:r>
        <w:rPr>
          <w:spacing w:val="40"/>
          <w:sz w:val="22"/>
        </w:rPr>
        <w:t xml:space="preserve"> </w:t>
      </w:r>
      <w:r>
        <w:rPr>
          <w:sz w:val="22"/>
        </w:rPr>
        <w:t>licitação</w:t>
      </w:r>
      <w:r>
        <w:rPr>
          <w:spacing w:val="40"/>
          <w:sz w:val="22"/>
        </w:rPr>
        <w:t xml:space="preserve"> </w:t>
      </w:r>
      <w:r>
        <w:rPr>
          <w:sz w:val="22"/>
        </w:rPr>
        <w:t>o</w:t>
      </w:r>
      <w:r>
        <w:rPr>
          <w:spacing w:val="40"/>
          <w:sz w:val="22"/>
        </w:rPr>
        <w:t xml:space="preserve"> </w:t>
      </w:r>
      <w:r>
        <w:rPr>
          <w:sz w:val="22"/>
        </w:rPr>
        <w:t>modo</w:t>
      </w:r>
      <w:r>
        <w:rPr>
          <w:spacing w:val="40"/>
          <w:sz w:val="22"/>
        </w:rPr>
        <w:t xml:space="preserve"> </w:t>
      </w:r>
      <w:r>
        <w:rPr>
          <w:sz w:val="22"/>
        </w:rPr>
        <w:t>de</w:t>
      </w:r>
      <w:r>
        <w:rPr>
          <w:spacing w:val="40"/>
          <w:sz w:val="22"/>
        </w:rPr>
        <w:t xml:space="preserve"> </w:t>
      </w:r>
      <w:r>
        <w:rPr>
          <w:sz w:val="22"/>
        </w:rPr>
        <w:t>disputa</w:t>
      </w:r>
      <w:r>
        <w:rPr>
          <w:spacing w:val="40"/>
          <w:sz w:val="22"/>
        </w:rPr>
        <w:t xml:space="preserve"> </w:t>
      </w:r>
      <w:r>
        <w:rPr>
          <w:sz w:val="22"/>
        </w:rPr>
        <w:t>“aberto”,</w:t>
      </w:r>
      <w:r>
        <w:rPr>
          <w:spacing w:val="40"/>
          <w:sz w:val="22"/>
        </w:rPr>
        <w:t xml:space="preserve"> </w:t>
      </w:r>
      <w:r>
        <w:rPr>
          <w:sz w:val="22"/>
        </w:rPr>
        <w:t>os licitantes apresentarão lances públicos e sucessivos, com prorrogações.</w:t>
      </w:r>
    </w:p>
    <w:p w14:paraId="0AA2E90E">
      <w:pPr>
        <w:pStyle w:val="8"/>
        <w:numPr>
          <w:ilvl w:val="2"/>
          <w:numId w:val="1"/>
        </w:numPr>
        <w:tabs>
          <w:tab w:val="left" w:pos="1920"/>
          <w:tab w:val="left" w:pos="2407"/>
        </w:tabs>
        <w:spacing w:before="121" w:after="0" w:line="360" w:lineRule="auto"/>
        <w:ind w:left="1920" w:right="425" w:hanging="504"/>
        <w:jc w:val="both"/>
        <w:rPr>
          <w:rFonts w:ascii="Times New Roman" w:hAnsi="Times New Roman"/>
          <w:b/>
          <w:sz w:val="22"/>
        </w:rPr>
      </w:pPr>
      <w:r>
        <w:rPr>
          <w:sz w:val="22"/>
        </w:rPr>
        <w:t>A etapa de lances da sessão pública terá duração de dez minutos e, após isso, será prorrogada</w:t>
      </w:r>
      <w:r>
        <w:rPr>
          <w:spacing w:val="-13"/>
          <w:sz w:val="22"/>
        </w:rPr>
        <w:t xml:space="preserve"> </w:t>
      </w:r>
      <w:r>
        <w:rPr>
          <w:sz w:val="22"/>
        </w:rPr>
        <w:t>automaticamente</w:t>
      </w:r>
      <w:r>
        <w:rPr>
          <w:spacing w:val="-12"/>
          <w:sz w:val="22"/>
        </w:rPr>
        <w:t xml:space="preserve"> </w:t>
      </w:r>
      <w:r>
        <w:rPr>
          <w:sz w:val="22"/>
        </w:rPr>
        <w:t>pelo</w:t>
      </w:r>
      <w:r>
        <w:rPr>
          <w:spacing w:val="-13"/>
          <w:sz w:val="22"/>
        </w:rPr>
        <w:t xml:space="preserve"> </w:t>
      </w:r>
      <w:r>
        <w:rPr>
          <w:sz w:val="22"/>
        </w:rPr>
        <w:t>sistema</w:t>
      </w:r>
      <w:r>
        <w:rPr>
          <w:spacing w:val="-12"/>
          <w:sz w:val="22"/>
        </w:rPr>
        <w:t xml:space="preserve"> </w:t>
      </w:r>
      <w:r>
        <w:rPr>
          <w:sz w:val="22"/>
        </w:rPr>
        <w:t>quando</w:t>
      </w:r>
      <w:r>
        <w:rPr>
          <w:spacing w:val="-13"/>
          <w:sz w:val="22"/>
        </w:rPr>
        <w:t xml:space="preserve"> </w:t>
      </w:r>
      <w:r>
        <w:rPr>
          <w:sz w:val="22"/>
        </w:rPr>
        <w:t>houver</w:t>
      </w:r>
      <w:r>
        <w:rPr>
          <w:spacing w:val="-12"/>
          <w:sz w:val="22"/>
        </w:rPr>
        <w:t xml:space="preserve"> </w:t>
      </w:r>
      <w:r>
        <w:rPr>
          <w:sz w:val="22"/>
        </w:rPr>
        <w:t>lance</w:t>
      </w:r>
      <w:r>
        <w:rPr>
          <w:spacing w:val="-13"/>
          <w:sz w:val="22"/>
        </w:rPr>
        <w:t xml:space="preserve"> </w:t>
      </w:r>
      <w:r>
        <w:rPr>
          <w:sz w:val="22"/>
        </w:rPr>
        <w:t>ofertado</w:t>
      </w:r>
      <w:r>
        <w:rPr>
          <w:spacing w:val="-12"/>
          <w:sz w:val="22"/>
        </w:rPr>
        <w:t xml:space="preserve"> </w:t>
      </w:r>
      <w:r>
        <w:rPr>
          <w:sz w:val="22"/>
        </w:rPr>
        <w:t>nos</w:t>
      </w:r>
      <w:r>
        <w:rPr>
          <w:spacing w:val="-12"/>
          <w:sz w:val="22"/>
        </w:rPr>
        <w:t xml:space="preserve"> </w:t>
      </w:r>
      <w:r>
        <w:rPr>
          <w:sz w:val="22"/>
        </w:rPr>
        <w:t>últimos</w:t>
      </w:r>
      <w:r>
        <w:rPr>
          <w:spacing w:val="-13"/>
          <w:sz w:val="22"/>
        </w:rPr>
        <w:t xml:space="preserve"> </w:t>
      </w:r>
      <w:r>
        <w:rPr>
          <w:sz w:val="22"/>
        </w:rPr>
        <w:t>dois minutos do período de duração da sessão pública.</w:t>
      </w:r>
    </w:p>
    <w:p w14:paraId="52F49E46">
      <w:pPr>
        <w:pStyle w:val="8"/>
        <w:numPr>
          <w:ilvl w:val="2"/>
          <w:numId w:val="1"/>
        </w:numPr>
        <w:tabs>
          <w:tab w:val="left" w:pos="1920"/>
          <w:tab w:val="left" w:pos="2407"/>
        </w:tabs>
        <w:spacing w:before="119" w:after="0" w:line="360" w:lineRule="auto"/>
        <w:ind w:left="1920" w:right="426" w:hanging="504"/>
        <w:jc w:val="both"/>
        <w:rPr>
          <w:rFonts w:ascii="Times New Roman" w:hAnsi="Times New Roman"/>
          <w:b/>
          <w:sz w:val="22"/>
        </w:rPr>
      </w:pPr>
      <w:r>
        <w:rPr>
          <w:sz w:val="22"/>
        </w:rPr>
        <w:t>A prorrogação automática da etapa de lances, de que trata o subitem anterior, será de dois minutos e ocorrerá sucessivamente sempre que houver lances enviados nesse período de prorrogação, inclusive no caso de lances intermediários.</w:t>
      </w:r>
    </w:p>
    <w:p w14:paraId="1A93EE7E">
      <w:pPr>
        <w:pStyle w:val="8"/>
        <w:numPr>
          <w:ilvl w:val="2"/>
          <w:numId w:val="1"/>
        </w:numPr>
        <w:tabs>
          <w:tab w:val="left" w:pos="1920"/>
          <w:tab w:val="left" w:pos="2407"/>
        </w:tabs>
        <w:spacing w:before="121" w:after="0" w:line="360" w:lineRule="auto"/>
        <w:ind w:left="1920" w:right="420" w:hanging="504"/>
        <w:jc w:val="both"/>
        <w:rPr>
          <w:rFonts w:ascii="Times New Roman" w:hAnsi="Times New Roman"/>
          <w:b/>
          <w:sz w:val="22"/>
        </w:rPr>
      </w:pPr>
      <w:r>
        <w:rPr>
          <w:sz w:val="22"/>
        </w:rPr>
        <w:t>Não</w:t>
      </w:r>
      <w:r>
        <w:rPr>
          <w:spacing w:val="40"/>
          <w:sz w:val="22"/>
        </w:rPr>
        <w:t xml:space="preserve"> </w:t>
      </w:r>
      <w:r>
        <w:rPr>
          <w:sz w:val="22"/>
        </w:rPr>
        <w:t>havendo</w:t>
      </w:r>
      <w:r>
        <w:rPr>
          <w:spacing w:val="40"/>
          <w:sz w:val="22"/>
        </w:rPr>
        <w:t xml:space="preserve"> </w:t>
      </w:r>
      <w:r>
        <w:rPr>
          <w:sz w:val="22"/>
        </w:rPr>
        <w:t>novos</w:t>
      </w:r>
      <w:r>
        <w:rPr>
          <w:spacing w:val="40"/>
          <w:sz w:val="22"/>
        </w:rPr>
        <w:t xml:space="preserve"> </w:t>
      </w:r>
      <w:r>
        <w:rPr>
          <w:sz w:val="22"/>
        </w:rPr>
        <w:t>lances</w:t>
      </w:r>
      <w:r>
        <w:rPr>
          <w:spacing w:val="40"/>
          <w:sz w:val="22"/>
        </w:rPr>
        <w:t xml:space="preserve"> </w:t>
      </w:r>
      <w:r>
        <w:rPr>
          <w:sz w:val="22"/>
        </w:rPr>
        <w:t>na</w:t>
      </w:r>
      <w:r>
        <w:rPr>
          <w:spacing w:val="40"/>
          <w:sz w:val="22"/>
        </w:rPr>
        <w:t xml:space="preserve"> </w:t>
      </w:r>
      <w:r>
        <w:rPr>
          <w:sz w:val="22"/>
        </w:rPr>
        <w:t>forma</w:t>
      </w:r>
      <w:r>
        <w:rPr>
          <w:spacing w:val="40"/>
          <w:sz w:val="22"/>
        </w:rPr>
        <w:t xml:space="preserve"> </w:t>
      </w:r>
      <w:r>
        <w:rPr>
          <w:sz w:val="22"/>
        </w:rPr>
        <w:t>estabelecida</w:t>
      </w:r>
      <w:r>
        <w:rPr>
          <w:spacing w:val="40"/>
          <w:sz w:val="22"/>
        </w:rPr>
        <w:t xml:space="preserve"> </w:t>
      </w:r>
      <w:r>
        <w:rPr>
          <w:sz w:val="22"/>
        </w:rPr>
        <w:t>nos</w:t>
      </w:r>
      <w:r>
        <w:rPr>
          <w:spacing w:val="40"/>
          <w:sz w:val="22"/>
        </w:rPr>
        <w:t xml:space="preserve"> </w:t>
      </w:r>
      <w:r>
        <w:rPr>
          <w:sz w:val="22"/>
        </w:rPr>
        <w:t>itens</w:t>
      </w:r>
      <w:r>
        <w:rPr>
          <w:spacing w:val="40"/>
          <w:sz w:val="22"/>
        </w:rPr>
        <w:t xml:space="preserve"> </w:t>
      </w:r>
      <w:r>
        <w:rPr>
          <w:sz w:val="22"/>
        </w:rPr>
        <w:t>anteriores,</w:t>
      </w:r>
      <w:r>
        <w:rPr>
          <w:spacing w:val="40"/>
          <w:sz w:val="22"/>
        </w:rPr>
        <w:t xml:space="preserve"> </w:t>
      </w:r>
      <w:r>
        <w:rPr>
          <w:sz w:val="22"/>
        </w:rPr>
        <w:t>a</w:t>
      </w:r>
      <w:r>
        <w:rPr>
          <w:spacing w:val="40"/>
          <w:sz w:val="22"/>
        </w:rPr>
        <w:t xml:space="preserve"> </w:t>
      </w:r>
      <w:r>
        <w:rPr>
          <w:sz w:val="22"/>
        </w:rPr>
        <w:t>sessão pública encerrar-se-á automaticamente, e o sistema ordenará e divulgará os lances conforme a ordem de classificação</w:t>
      </w:r>
      <w:r>
        <w:rPr>
          <w:color w:val="000000"/>
          <w:sz w:val="22"/>
          <w:highlight w:val="green"/>
        </w:rPr>
        <w:t>, sem prejuízo da aplicação da margem de preferência</w:t>
      </w:r>
      <w:r>
        <w:rPr>
          <w:color w:val="000000"/>
          <w:sz w:val="22"/>
        </w:rPr>
        <w:t xml:space="preserve"> </w:t>
      </w:r>
      <w:r>
        <w:rPr>
          <w:color w:val="000000"/>
          <w:sz w:val="22"/>
          <w:highlight w:val="green"/>
        </w:rPr>
        <w:t>e do desempate ficto, conforme disposto neste edital, quando for o caso.</w:t>
      </w:r>
    </w:p>
    <w:p w14:paraId="58360F66">
      <w:pPr>
        <w:pStyle w:val="8"/>
        <w:numPr>
          <w:ilvl w:val="2"/>
          <w:numId w:val="1"/>
        </w:numPr>
        <w:tabs>
          <w:tab w:val="left" w:pos="1920"/>
          <w:tab w:val="left" w:pos="2407"/>
        </w:tabs>
        <w:spacing w:before="119" w:after="0" w:line="360" w:lineRule="auto"/>
        <w:ind w:left="1920" w:right="424" w:hanging="504"/>
        <w:jc w:val="both"/>
        <w:rPr>
          <w:rFonts w:ascii="Times New Roman" w:hAnsi="Times New Roman"/>
          <w:b/>
          <w:sz w:val="22"/>
        </w:rPr>
      </w:pPr>
      <w:r>
        <w:rPr>
          <w:sz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7A3ACCD">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7DA592F6">
      <w:pPr>
        <w:pStyle w:val="6"/>
        <w:jc w:val="left"/>
      </w:pPr>
    </w:p>
    <w:p w14:paraId="5F0F9FA5">
      <w:pPr>
        <w:pStyle w:val="6"/>
        <w:spacing w:before="257"/>
        <w:jc w:val="left"/>
      </w:pPr>
    </w:p>
    <w:p w14:paraId="5406F41A">
      <w:pPr>
        <w:pStyle w:val="8"/>
        <w:numPr>
          <w:ilvl w:val="2"/>
          <w:numId w:val="1"/>
        </w:numPr>
        <w:tabs>
          <w:tab w:val="left" w:pos="1920"/>
          <w:tab w:val="left" w:pos="2407"/>
        </w:tabs>
        <w:spacing w:before="0" w:after="0" w:line="360" w:lineRule="auto"/>
        <w:ind w:left="1920" w:right="428" w:hanging="504"/>
        <w:jc w:val="both"/>
        <w:rPr>
          <w:rFonts w:ascii="Times New Roman" w:hAnsi="Times New Roman"/>
          <w:b/>
          <w:sz w:val="22"/>
        </w:rPr>
      </w:pPr>
      <w:r>
        <w:rPr>
          <w:sz w:val="22"/>
        </w:rPr>
        <w:t>Após</w:t>
      </w:r>
      <w:r>
        <w:rPr>
          <w:spacing w:val="40"/>
          <w:sz w:val="22"/>
        </w:rPr>
        <w:t xml:space="preserve"> </w:t>
      </w:r>
      <w:r>
        <w:rPr>
          <w:sz w:val="22"/>
        </w:rPr>
        <w:t>o</w:t>
      </w:r>
      <w:r>
        <w:rPr>
          <w:spacing w:val="40"/>
          <w:sz w:val="22"/>
        </w:rPr>
        <w:t xml:space="preserve"> </w:t>
      </w:r>
      <w:r>
        <w:rPr>
          <w:sz w:val="22"/>
        </w:rPr>
        <w:t>reinício</w:t>
      </w:r>
      <w:r>
        <w:rPr>
          <w:spacing w:val="40"/>
          <w:sz w:val="22"/>
        </w:rPr>
        <w:t xml:space="preserve"> </w:t>
      </w:r>
      <w:r>
        <w:rPr>
          <w:sz w:val="22"/>
        </w:rPr>
        <w:t>previsto</w:t>
      </w:r>
      <w:r>
        <w:rPr>
          <w:spacing w:val="40"/>
          <w:sz w:val="22"/>
        </w:rPr>
        <w:t xml:space="preserve"> </w:t>
      </w:r>
      <w:r>
        <w:rPr>
          <w:sz w:val="22"/>
        </w:rPr>
        <w:t>no</w:t>
      </w:r>
      <w:r>
        <w:rPr>
          <w:spacing w:val="40"/>
          <w:sz w:val="22"/>
        </w:rPr>
        <w:t xml:space="preserve"> </w:t>
      </w:r>
      <w:r>
        <w:rPr>
          <w:sz w:val="22"/>
        </w:rPr>
        <w:t>item</w:t>
      </w:r>
      <w:r>
        <w:rPr>
          <w:spacing w:val="40"/>
          <w:sz w:val="22"/>
        </w:rPr>
        <w:t xml:space="preserve"> </w:t>
      </w:r>
      <w:r>
        <w:rPr>
          <w:sz w:val="22"/>
        </w:rPr>
        <w:t>supra,</w:t>
      </w:r>
      <w:r>
        <w:rPr>
          <w:spacing w:val="40"/>
          <w:sz w:val="22"/>
        </w:rPr>
        <w:t xml:space="preserve"> </w:t>
      </w:r>
      <w:r>
        <w:rPr>
          <w:sz w:val="22"/>
        </w:rPr>
        <w:t>os</w:t>
      </w:r>
      <w:r>
        <w:rPr>
          <w:spacing w:val="40"/>
          <w:sz w:val="22"/>
        </w:rPr>
        <w:t xml:space="preserve"> </w:t>
      </w:r>
      <w:r>
        <w:rPr>
          <w:sz w:val="22"/>
        </w:rPr>
        <w:t>licitantes</w:t>
      </w:r>
      <w:r>
        <w:rPr>
          <w:spacing w:val="40"/>
          <w:sz w:val="22"/>
        </w:rPr>
        <w:t xml:space="preserve"> </w:t>
      </w:r>
      <w:r>
        <w:rPr>
          <w:sz w:val="22"/>
        </w:rPr>
        <w:t>serão</w:t>
      </w:r>
      <w:r>
        <w:rPr>
          <w:spacing w:val="40"/>
          <w:sz w:val="22"/>
        </w:rPr>
        <w:t xml:space="preserve"> </w:t>
      </w:r>
      <w:r>
        <w:rPr>
          <w:sz w:val="22"/>
        </w:rPr>
        <w:t>convocados</w:t>
      </w:r>
      <w:r>
        <w:rPr>
          <w:spacing w:val="40"/>
          <w:sz w:val="22"/>
        </w:rPr>
        <w:t xml:space="preserve"> </w:t>
      </w:r>
      <w:r>
        <w:rPr>
          <w:sz w:val="22"/>
        </w:rPr>
        <w:t>para apresentar lances intermediários.</w:t>
      </w:r>
    </w:p>
    <w:p w14:paraId="43A9A66F">
      <w:pPr>
        <w:pStyle w:val="8"/>
        <w:numPr>
          <w:ilvl w:val="1"/>
          <w:numId w:val="1"/>
        </w:numPr>
        <w:tabs>
          <w:tab w:val="left" w:pos="1276"/>
          <w:tab w:val="left" w:pos="1694"/>
        </w:tabs>
        <w:spacing w:before="120" w:after="0" w:line="360" w:lineRule="auto"/>
        <w:ind w:left="1276" w:right="423" w:hanging="428"/>
        <w:jc w:val="both"/>
        <w:rPr>
          <w:b/>
          <w:sz w:val="22"/>
        </w:rPr>
      </w:pPr>
      <w:r>
        <w:rPr>
          <w:sz w:val="22"/>
        </w:rPr>
        <w:t>Caso seja adotado para o envio de lances na licitação o modo de disputa “aberto e fechado”, os licitantes apresentarão lances públicos e sucessivos, com lance final e fechado.</w:t>
      </w:r>
    </w:p>
    <w:p w14:paraId="45C7D112">
      <w:pPr>
        <w:pStyle w:val="8"/>
        <w:numPr>
          <w:ilvl w:val="2"/>
          <w:numId w:val="1"/>
        </w:numPr>
        <w:tabs>
          <w:tab w:val="left" w:pos="1920"/>
          <w:tab w:val="left" w:pos="2407"/>
        </w:tabs>
        <w:spacing w:before="122" w:after="0" w:line="360" w:lineRule="auto"/>
        <w:ind w:left="1920" w:right="424" w:hanging="504"/>
        <w:jc w:val="both"/>
        <w:rPr>
          <w:rFonts w:ascii="Times New Roman" w:hAnsi="Times New Roman"/>
          <w:b/>
          <w:sz w:val="22"/>
        </w:rPr>
      </w:pPr>
      <w:r>
        <w:rPr>
          <w:sz w:val="22"/>
        </w:rPr>
        <w:t>A etapa de lances da sessão pública terá duração inicial de quinze minutos. Após esse prazo, o sistema encaminhará aviso de fechamento iminente dos lances, após o que transcorrerá</w:t>
      </w:r>
      <w:r>
        <w:rPr>
          <w:spacing w:val="-12"/>
          <w:sz w:val="22"/>
        </w:rPr>
        <w:t xml:space="preserve"> </w:t>
      </w:r>
      <w:r>
        <w:rPr>
          <w:sz w:val="22"/>
        </w:rPr>
        <w:t>o</w:t>
      </w:r>
      <w:r>
        <w:rPr>
          <w:spacing w:val="-9"/>
          <w:sz w:val="22"/>
        </w:rPr>
        <w:t xml:space="preserve"> </w:t>
      </w:r>
      <w:r>
        <w:rPr>
          <w:sz w:val="22"/>
        </w:rPr>
        <w:t>período</w:t>
      </w:r>
      <w:r>
        <w:rPr>
          <w:spacing w:val="-9"/>
          <w:sz w:val="22"/>
        </w:rPr>
        <w:t xml:space="preserve"> </w:t>
      </w:r>
      <w:r>
        <w:rPr>
          <w:sz w:val="22"/>
        </w:rPr>
        <w:t>de</w:t>
      </w:r>
      <w:r>
        <w:rPr>
          <w:spacing w:val="-9"/>
          <w:sz w:val="22"/>
        </w:rPr>
        <w:t xml:space="preserve"> </w:t>
      </w:r>
      <w:r>
        <w:rPr>
          <w:sz w:val="22"/>
        </w:rPr>
        <w:t>até</w:t>
      </w:r>
      <w:r>
        <w:rPr>
          <w:spacing w:val="-9"/>
          <w:sz w:val="22"/>
        </w:rPr>
        <w:t xml:space="preserve"> </w:t>
      </w:r>
      <w:r>
        <w:rPr>
          <w:sz w:val="22"/>
        </w:rPr>
        <w:t>dez</w:t>
      </w:r>
      <w:r>
        <w:rPr>
          <w:spacing w:val="-10"/>
          <w:sz w:val="22"/>
        </w:rPr>
        <w:t xml:space="preserve"> </w:t>
      </w:r>
      <w:r>
        <w:rPr>
          <w:sz w:val="22"/>
        </w:rPr>
        <w:t>minutos,</w:t>
      </w:r>
      <w:r>
        <w:rPr>
          <w:spacing w:val="-10"/>
          <w:sz w:val="22"/>
        </w:rPr>
        <w:t xml:space="preserve"> </w:t>
      </w:r>
      <w:r>
        <w:rPr>
          <w:sz w:val="22"/>
        </w:rPr>
        <w:t>aleatoriamente</w:t>
      </w:r>
      <w:r>
        <w:rPr>
          <w:spacing w:val="-9"/>
          <w:sz w:val="22"/>
        </w:rPr>
        <w:t xml:space="preserve"> </w:t>
      </w:r>
      <w:r>
        <w:rPr>
          <w:sz w:val="22"/>
        </w:rPr>
        <w:t>determinado,</w:t>
      </w:r>
      <w:r>
        <w:rPr>
          <w:spacing w:val="-10"/>
          <w:sz w:val="22"/>
        </w:rPr>
        <w:t xml:space="preserve"> </w:t>
      </w:r>
      <w:r>
        <w:rPr>
          <w:sz w:val="22"/>
        </w:rPr>
        <w:t>findo</w:t>
      </w:r>
      <w:r>
        <w:rPr>
          <w:spacing w:val="-11"/>
          <w:sz w:val="22"/>
        </w:rPr>
        <w:t xml:space="preserve"> </w:t>
      </w:r>
      <w:r>
        <w:rPr>
          <w:sz w:val="22"/>
        </w:rPr>
        <w:t>o</w:t>
      </w:r>
      <w:r>
        <w:rPr>
          <w:spacing w:val="-11"/>
          <w:sz w:val="22"/>
        </w:rPr>
        <w:t xml:space="preserve"> </w:t>
      </w:r>
      <w:r>
        <w:rPr>
          <w:sz w:val="22"/>
        </w:rPr>
        <w:t>qual</w:t>
      </w:r>
      <w:r>
        <w:rPr>
          <w:spacing w:val="-10"/>
          <w:sz w:val="22"/>
        </w:rPr>
        <w:t xml:space="preserve"> </w:t>
      </w:r>
      <w:r>
        <w:rPr>
          <w:sz w:val="22"/>
        </w:rPr>
        <w:t>será automaticamente encerrada a recepção de lances.</w:t>
      </w:r>
    </w:p>
    <w:p w14:paraId="03BF1B15">
      <w:pPr>
        <w:pStyle w:val="8"/>
        <w:numPr>
          <w:ilvl w:val="2"/>
          <w:numId w:val="1"/>
        </w:numPr>
        <w:tabs>
          <w:tab w:val="left" w:pos="1920"/>
          <w:tab w:val="left" w:pos="2407"/>
        </w:tabs>
        <w:spacing w:before="119" w:after="0" w:line="360" w:lineRule="auto"/>
        <w:ind w:left="1920" w:right="421" w:hanging="504"/>
        <w:jc w:val="both"/>
        <w:rPr>
          <w:rFonts w:ascii="Times New Roman" w:hAnsi="Times New Roman"/>
          <w:b/>
          <w:sz w:val="22"/>
        </w:rPr>
      </w:pPr>
      <w:r>
        <w:rPr>
          <w:sz w:val="22"/>
        </w:rPr>
        <w:t>Encerrado o prazo previsto no subitem anterior, o sistema abrirá oportunidade para que o autor da oferta de valor mais baixo e os das ofertas com preços até 10% (dez por</w:t>
      </w:r>
      <w:r>
        <w:rPr>
          <w:spacing w:val="80"/>
          <w:sz w:val="22"/>
        </w:rPr>
        <w:t xml:space="preserve"> </w:t>
      </w:r>
      <w:r>
        <w:rPr>
          <w:sz w:val="22"/>
        </w:rPr>
        <w:t>cento)</w:t>
      </w:r>
      <w:r>
        <w:rPr>
          <w:spacing w:val="-6"/>
          <w:sz w:val="22"/>
        </w:rPr>
        <w:t xml:space="preserve"> </w:t>
      </w:r>
      <w:r>
        <w:rPr>
          <w:sz w:val="22"/>
        </w:rPr>
        <w:t>superiores</w:t>
      </w:r>
      <w:r>
        <w:rPr>
          <w:spacing w:val="-6"/>
          <w:sz w:val="22"/>
        </w:rPr>
        <w:t xml:space="preserve"> </w:t>
      </w:r>
      <w:r>
        <w:rPr>
          <w:sz w:val="22"/>
        </w:rPr>
        <w:t>àquela</w:t>
      </w:r>
      <w:r>
        <w:rPr>
          <w:spacing w:val="-7"/>
          <w:sz w:val="22"/>
        </w:rPr>
        <w:t xml:space="preserve"> </w:t>
      </w:r>
      <w:r>
        <w:rPr>
          <w:sz w:val="22"/>
        </w:rPr>
        <w:t>possam</w:t>
      </w:r>
      <w:r>
        <w:rPr>
          <w:spacing w:val="-6"/>
          <w:sz w:val="22"/>
        </w:rPr>
        <w:t xml:space="preserve"> </w:t>
      </w:r>
      <w:r>
        <w:rPr>
          <w:sz w:val="22"/>
        </w:rPr>
        <w:t>ofertar</w:t>
      </w:r>
      <w:r>
        <w:rPr>
          <w:spacing w:val="-6"/>
          <w:sz w:val="22"/>
        </w:rPr>
        <w:t xml:space="preserve"> </w:t>
      </w:r>
      <w:r>
        <w:rPr>
          <w:sz w:val="22"/>
        </w:rPr>
        <w:t>um</w:t>
      </w:r>
      <w:r>
        <w:rPr>
          <w:spacing w:val="-6"/>
          <w:sz w:val="22"/>
        </w:rPr>
        <w:t xml:space="preserve"> </w:t>
      </w:r>
      <w:r>
        <w:rPr>
          <w:sz w:val="22"/>
        </w:rPr>
        <w:t>lance</w:t>
      </w:r>
      <w:r>
        <w:rPr>
          <w:spacing w:val="-6"/>
          <w:sz w:val="22"/>
        </w:rPr>
        <w:t xml:space="preserve"> </w:t>
      </w:r>
      <w:r>
        <w:rPr>
          <w:sz w:val="22"/>
        </w:rPr>
        <w:t>final</w:t>
      </w:r>
      <w:r>
        <w:rPr>
          <w:spacing w:val="-7"/>
          <w:sz w:val="22"/>
        </w:rPr>
        <w:t xml:space="preserve"> </w:t>
      </w:r>
      <w:r>
        <w:rPr>
          <w:sz w:val="22"/>
        </w:rPr>
        <w:t>e</w:t>
      </w:r>
      <w:r>
        <w:rPr>
          <w:spacing w:val="-6"/>
          <w:sz w:val="22"/>
        </w:rPr>
        <w:t xml:space="preserve"> </w:t>
      </w:r>
      <w:r>
        <w:rPr>
          <w:sz w:val="22"/>
        </w:rPr>
        <w:t>fechado</w:t>
      </w:r>
      <w:r>
        <w:rPr>
          <w:spacing w:val="-8"/>
          <w:sz w:val="22"/>
        </w:rPr>
        <w:t xml:space="preserve"> </w:t>
      </w:r>
      <w:r>
        <w:rPr>
          <w:sz w:val="22"/>
        </w:rPr>
        <w:t>em</w:t>
      </w:r>
      <w:r>
        <w:rPr>
          <w:spacing w:val="-6"/>
          <w:sz w:val="22"/>
        </w:rPr>
        <w:t xml:space="preserve"> </w:t>
      </w:r>
      <w:r>
        <w:rPr>
          <w:sz w:val="22"/>
        </w:rPr>
        <w:t>até</w:t>
      </w:r>
      <w:r>
        <w:rPr>
          <w:spacing w:val="-6"/>
          <w:sz w:val="22"/>
        </w:rPr>
        <w:t xml:space="preserve"> </w:t>
      </w:r>
      <w:r>
        <w:rPr>
          <w:sz w:val="22"/>
        </w:rPr>
        <w:t>cinco</w:t>
      </w:r>
      <w:r>
        <w:rPr>
          <w:spacing w:val="-8"/>
          <w:sz w:val="22"/>
        </w:rPr>
        <w:t xml:space="preserve"> </w:t>
      </w:r>
      <w:r>
        <w:rPr>
          <w:sz w:val="22"/>
        </w:rPr>
        <w:t>minutos,</w:t>
      </w:r>
      <w:r>
        <w:rPr>
          <w:spacing w:val="-6"/>
          <w:sz w:val="22"/>
        </w:rPr>
        <w:t xml:space="preserve"> </w:t>
      </w:r>
      <w:r>
        <w:rPr>
          <w:sz w:val="22"/>
        </w:rPr>
        <w:t>o qual será sigiloso até o encerramento deste prazo.</w:t>
      </w:r>
    </w:p>
    <w:p w14:paraId="1116D5BC">
      <w:pPr>
        <w:pStyle w:val="8"/>
        <w:numPr>
          <w:ilvl w:val="2"/>
          <w:numId w:val="1"/>
        </w:numPr>
        <w:tabs>
          <w:tab w:val="left" w:pos="1920"/>
          <w:tab w:val="left" w:pos="2407"/>
        </w:tabs>
        <w:spacing w:before="122" w:after="0" w:line="360" w:lineRule="auto"/>
        <w:ind w:left="1920" w:right="425" w:hanging="504"/>
        <w:jc w:val="both"/>
        <w:rPr>
          <w:rFonts w:ascii="Times New Roman" w:hAnsi="Times New Roman"/>
          <w:b/>
          <w:sz w:val="22"/>
        </w:rPr>
      </w:pPr>
      <w:r>
        <w:rPr>
          <w:color w:val="000000"/>
          <w:sz w:val="22"/>
          <w:highlight w:val="green"/>
        </w:rPr>
        <w:t>Caso o item em disputa envolva objeto abrangido por margem de preferência, o</w:t>
      </w:r>
      <w:r>
        <w:rPr>
          <w:color w:val="000000"/>
          <w:sz w:val="22"/>
        </w:rPr>
        <w:t xml:space="preserve"> </w:t>
      </w:r>
      <w:r>
        <w:rPr>
          <w:color w:val="000000"/>
          <w:sz w:val="22"/>
          <w:highlight w:val="green"/>
        </w:rPr>
        <w:t>percentual referido na disposição anterior será de 20%, nos termos do § 6º do artigo 24</w:t>
      </w:r>
      <w:r>
        <w:rPr>
          <w:color w:val="000000"/>
          <w:sz w:val="22"/>
        </w:rPr>
        <w:t xml:space="preserve"> </w:t>
      </w:r>
      <w:r>
        <w:rPr>
          <w:color w:val="000000"/>
          <w:sz w:val="22"/>
          <w:highlight w:val="magenta"/>
        </w:rPr>
        <w:t>da Instrução Normativa SEGES/ME nº 73, de 30 de setembro de 2022, incluído pela</w:t>
      </w:r>
      <w:r>
        <w:rPr>
          <w:color w:val="000000"/>
          <w:sz w:val="22"/>
        </w:rPr>
        <w:t xml:space="preserve"> </w:t>
      </w:r>
      <w:r>
        <w:rPr>
          <w:color w:val="000000"/>
          <w:sz w:val="22"/>
          <w:highlight w:val="magenta"/>
        </w:rPr>
        <w:t>Instrução Normativa SEGES/MGI nº 79, de 12 de setembro de 2024.</w:t>
      </w:r>
    </w:p>
    <w:p w14:paraId="3FB25CAD">
      <w:pPr>
        <w:pStyle w:val="8"/>
        <w:numPr>
          <w:ilvl w:val="2"/>
          <w:numId w:val="1"/>
        </w:numPr>
        <w:tabs>
          <w:tab w:val="left" w:pos="1920"/>
          <w:tab w:val="left" w:pos="2407"/>
        </w:tabs>
        <w:spacing w:before="119" w:after="0" w:line="360" w:lineRule="auto"/>
        <w:ind w:left="1920" w:right="425" w:hanging="504"/>
        <w:jc w:val="both"/>
        <w:rPr>
          <w:rFonts w:ascii="Times New Roman" w:hAnsi="Times New Roman"/>
          <w:b/>
          <w:sz w:val="22"/>
        </w:rPr>
      </w:pPr>
      <w:r>
        <w:rPr>
          <w:sz w:val="22"/>
        </w:rPr>
        <w:t>No procedimento de que trata o subitem supra, o licitante poderá optar por manter o</w:t>
      </w:r>
      <w:r>
        <w:rPr>
          <w:spacing w:val="40"/>
          <w:sz w:val="22"/>
        </w:rPr>
        <w:t xml:space="preserve"> </w:t>
      </w:r>
      <w:r>
        <w:rPr>
          <w:sz w:val="22"/>
        </w:rPr>
        <w:t>seu último lance da etapa aberta, ou por ofertar melhor lance.</w:t>
      </w:r>
    </w:p>
    <w:p w14:paraId="25513F14">
      <w:pPr>
        <w:pStyle w:val="8"/>
        <w:numPr>
          <w:ilvl w:val="2"/>
          <w:numId w:val="1"/>
        </w:numPr>
        <w:tabs>
          <w:tab w:val="left" w:pos="1920"/>
          <w:tab w:val="left" w:pos="2407"/>
        </w:tabs>
        <w:spacing w:before="121" w:after="0" w:line="360" w:lineRule="auto"/>
        <w:ind w:left="1920" w:right="425" w:hanging="504"/>
        <w:jc w:val="both"/>
        <w:rPr>
          <w:rFonts w:ascii="Times New Roman" w:hAnsi="Times New Roman"/>
          <w:b/>
          <w:sz w:val="22"/>
        </w:rPr>
      </w:pPr>
      <w:r>
        <w:rPr>
          <w:sz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80219CC">
      <w:pPr>
        <w:pStyle w:val="8"/>
        <w:numPr>
          <w:ilvl w:val="2"/>
          <w:numId w:val="1"/>
        </w:numPr>
        <w:tabs>
          <w:tab w:val="left" w:pos="1920"/>
          <w:tab w:val="left" w:pos="2407"/>
        </w:tabs>
        <w:spacing w:before="119" w:after="0" w:line="360" w:lineRule="auto"/>
        <w:ind w:left="1920" w:right="425" w:hanging="504"/>
        <w:jc w:val="both"/>
        <w:rPr>
          <w:rFonts w:ascii="Times New Roman" w:hAnsi="Times New Roman"/>
          <w:b/>
          <w:sz w:val="22"/>
        </w:rPr>
      </w:pPr>
      <w:r>
        <w:rPr>
          <w:sz w:val="22"/>
        </w:rPr>
        <w:t>Após o término dos prazos estabelecidos nos itens anteriores, o sistema ordenará e divulgará os lances segundo a ordem crescente de valores.</w:t>
      </w:r>
    </w:p>
    <w:p w14:paraId="1B65B827">
      <w:pPr>
        <w:pStyle w:val="8"/>
        <w:numPr>
          <w:ilvl w:val="1"/>
          <w:numId w:val="1"/>
        </w:numPr>
        <w:tabs>
          <w:tab w:val="left" w:pos="1276"/>
          <w:tab w:val="left" w:pos="1694"/>
        </w:tabs>
        <w:spacing w:before="121" w:after="0" w:line="360" w:lineRule="auto"/>
        <w:ind w:left="1276" w:right="421" w:hanging="428"/>
        <w:jc w:val="both"/>
        <w:rPr>
          <w:b/>
          <w:sz w:val="22"/>
        </w:rPr>
      </w:pPr>
      <w:bookmarkStart w:id="8" w:name="_bookmark8"/>
      <w:bookmarkEnd w:id="8"/>
      <w:r>
        <w:rPr>
          <w:sz w:val="22"/>
        </w:rPr>
        <w:t>Caso seja adotado para o envio de lances na licitação o modo de disputa “fechado e aberto”, poderão</w:t>
      </w:r>
      <w:r>
        <w:rPr>
          <w:spacing w:val="-8"/>
          <w:sz w:val="22"/>
        </w:rPr>
        <w:t xml:space="preserve"> </w:t>
      </w:r>
      <w:r>
        <w:rPr>
          <w:sz w:val="22"/>
        </w:rPr>
        <w:t>participar</w:t>
      </w:r>
      <w:r>
        <w:rPr>
          <w:spacing w:val="-7"/>
          <w:sz w:val="22"/>
        </w:rPr>
        <w:t xml:space="preserve"> </w:t>
      </w:r>
      <w:r>
        <w:rPr>
          <w:sz w:val="22"/>
        </w:rPr>
        <w:t>da</w:t>
      </w:r>
      <w:r>
        <w:rPr>
          <w:spacing w:val="-9"/>
          <w:sz w:val="22"/>
        </w:rPr>
        <w:t xml:space="preserve"> </w:t>
      </w:r>
      <w:r>
        <w:rPr>
          <w:sz w:val="22"/>
        </w:rPr>
        <w:t>etapa</w:t>
      </w:r>
      <w:r>
        <w:rPr>
          <w:spacing w:val="-7"/>
          <w:sz w:val="22"/>
        </w:rPr>
        <w:t xml:space="preserve"> </w:t>
      </w:r>
      <w:r>
        <w:rPr>
          <w:sz w:val="22"/>
        </w:rPr>
        <w:t>aberta</w:t>
      </w:r>
      <w:r>
        <w:rPr>
          <w:spacing w:val="-6"/>
          <w:sz w:val="22"/>
        </w:rPr>
        <w:t xml:space="preserve"> </w:t>
      </w:r>
      <w:r>
        <w:rPr>
          <w:sz w:val="22"/>
        </w:rPr>
        <w:t>somente</w:t>
      </w:r>
      <w:r>
        <w:rPr>
          <w:spacing w:val="-8"/>
          <w:sz w:val="22"/>
        </w:rPr>
        <w:t xml:space="preserve"> </w:t>
      </w:r>
      <w:r>
        <w:rPr>
          <w:sz w:val="22"/>
        </w:rPr>
        <w:t>os</w:t>
      </w:r>
      <w:r>
        <w:rPr>
          <w:spacing w:val="-7"/>
          <w:sz w:val="22"/>
        </w:rPr>
        <w:t xml:space="preserve"> </w:t>
      </w:r>
      <w:r>
        <w:rPr>
          <w:sz w:val="22"/>
        </w:rPr>
        <w:t>licitantes</w:t>
      </w:r>
      <w:r>
        <w:rPr>
          <w:spacing w:val="-7"/>
          <w:sz w:val="22"/>
        </w:rPr>
        <w:t xml:space="preserve"> </w:t>
      </w:r>
      <w:r>
        <w:rPr>
          <w:sz w:val="22"/>
        </w:rPr>
        <w:t>que</w:t>
      </w:r>
      <w:r>
        <w:rPr>
          <w:spacing w:val="-6"/>
          <w:sz w:val="22"/>
        </w:rPr>
        <w:t xml:space="preserve"> </w:t>
      </w:r>
      <w:r>
        <w:rPr>
          <w:sz w:val="22"/>
        </w:rPr>
        <w:t>apresentarem</w:t>
      </w:r>
      <w:r>
        <w:rPr>
          <w:spacing w:val="-6"/>
          <w:sz w:val="22"/>
        </w:rPr>
        <w:t xml:space="preserve"> </w:t>
      </w:r>
      <w:r>
        <w:rPr>
          <w:sz w:val="22"/>
        </w:rPr>
        <w:t>a</w:t>
      </w:r>
      <w:r>
        <w:rPr>
          <w:spacing w:val="-7"/>
          <w:sz w:val="22"/>
        </w:rPr>
        <w:t xml:space="preserve"> </w:t>
      </w:r>
      <w:r>
        <w:rPr>
          <w:sz w:val="22"/>
        </w:rPr>
        <w:t>proposta</w:t>
      </w:r>
      <w:r>
        <w:rPr>
          <w:spacing w:val="-6"/>
          <w:sz w:val="22"/>
        </w:rPr>
        <w:t xml:space="preserve"> </w:t>
      </w:r>
      <w:r>
        <w:rPr>
          <w:sz w:val="22"/>
        </w:rPr>
        <w:t>de</w:t>
      </w:r>
      <w:r>
        <w:rPr>
          <w:spacing w:val="-8"/>
          <w:sz w:val="22"/>
        </w:rPr>
        <w:t xml:space="preserve"> </w:t>
      </w:r>
      <w:r>
        <w:rPr>
          <w:sz w:val="22"/>
        </w:rPr>
        <w:t>menor preço/</w:t>
      </w:r>
      <w:r>
        <w:rPr>
          <w:spacing w:val="80"/>
          <w:w w:val="150"/>
          <w:sz w:val="22"/>
        </w:rPr>
        <w:t xml:space="preserve"> </w:t>
      </w:r>
      <w:r>
        <w:rPr>
          <w:sz w:val="22"/>
        </w:rPr>
        <w:t>maior</w:t>
      </w:r>
      <w:r>
        <w:rPr>
          <w:spacing w:val="80"/>
          <w:w w:val="150"/>
          <w:sz w:val="22"/>
        </w:rPr>
        <w:t xml:space="preserve"> </w:t>
      </w:r>
      <w:r>
        <w:rPr>
          <w:sz w:val="22"/>
        </w:rPr>
        <w:t>percentual</w:t>
      </w:r>
      <w:r>
        <w:rPr>
          <w:spacing w:val="80"/>
          <w:w w:val="150"/>
          <w:sz w:val="22"/>
        </w:rPr>
        <w:t xml:space="preserve"> </w:t>
      </w:r>
      <w:r>
        <w:rPr>
          <w:sz w:val="22"/>
        </w:rPr>
        <w:t>de</w:t>
      </w:r>
      <w:r>
        <w:rPr>
          <w:spacing w:val="80"/>
          <w:w w:val="150"/>
          <w:sz w:val="22"/>
        </w:rPr>
        <w:t xml:space="preserve"> </w:t>
      </w:r>
      <w:r>
        <w:rPr>
          <w:sz w:val="22"/>
        </w:rPr>
        <w:t>desconto</w:t>
      </w:r>
      <w:r>
        <w:rPr>
          <w:spacing w:val="80"/>
          <w:w w:val="150"/>
          <w:sz w:val="22"/>
        </w:rPr>
        <w:t xml:space="preserve"> </w:t>
      </w:r>
      <w:r>
        <w:rPr>
          <w:sz w:val="22"/>
        </w:rPr>
        <w:t>e</w:t>
      </w:r>
      <w:r>
        <w:rPr>
          <w:spacing w:val="80"/>
          <w:w w:val="150"/>
          <w:sz w:val="22"/>
        </w:rPr>
        <w:t xml:space="preserve"> </w:t>
      </w:r>
      <w:r>
        <w:rPr>
          <w:sz w:val="22"/>
        </w:rPr>
        <w:t>os</w:t>
      </w:r>
      <w:r>
        <w:rPr>
          <w:spacing w:val="80"/>
          <w:w w:val="150"/>
          <w:sz w:val="22"/>
        </w:rPr>
        <w:t xml:space="preserve"> </w:t>
      </w:r>
      <w:r>
        <w:rPr>
          <w:sz w:val="22"/>
        </w:rPr>
        <w:t>das</w:t>
      </w:r>
      <w:r>
        <w:rPr>
          <w:spacing w:val="80"/>
          <w:w w:val="150"/>
          <w:sz w:val="22"/>
        </w:rPr>
        <w:t xml:space="preserve"> </w:t>
      </w:r>
      <w:r>
        <w:rPr>
          <w:sz w:val="22"/>
        </w:rPr>
        <w:t>propostas</w:t>
      </w:r>
      <w:r>
        <w:rPr>
          <w:spacing w:val="80"/>
          <w:w w:val="150"/>
          <w:sz w:val="22"/>
        </w:rPr>
        <w:t xml:space="preserve"> </w:t>
      </w:r>
      <w:r>
        <w:rPr>
          <w:sz w:val="22"/>
        </w:rPr>
        <w:t>até</w:t>
      </w:r>
      <w:r>
        <w:rPr>
          <w:spacing w:val="80"/>
          <w:w w:val="150"/>
          <w:sz w:val="22"/>
        </w:rPr>
        <w:t xml:space="preserve"> </w:t>
      </w:r>
      <w:r>
        <w:rPr>
          <w:sz w:val="22"/>
        </w:rPr>
        <w:t>10%</w:t>
      </w:r>
      <w:r>
        <w:rPr>
          <w:spacing w:val="80"/>
          <w:w w:val="150"/>
          <w:sz w:val="22"/>
        </w:rPr>
        <w:t xml:space="preserve"> </w:t>
      </w:r>
      <w:r>
        <w:rPr>
          <w:sz w:val="22"/>
        </w:rPr>
        <w:t>(dez</w:t>
      </w:r>
      <w:r>
        <w:rPr>
          <w:spacing w:val="80"/>
          <w:w w:val="150"/>
          <w:sz w:val="22"/>
        </w:rPr>
        <w:t xml:space="preserve"> </w:t>
      </w:r>
      <w:r>
        <w:rPr>
          <w:sz w:val="22"/>
        </w:rPr>
        <w:t>por</w:t>
      </w:r>
      <w:r>
        <w:rPr>
          <w:spacing w:val="80"/>
          <w:w w:val="150"/>
          <w:sz w:val="22"/>
        </w:rPr>
        <w:t xml:space="preserve"> </w:t>
      </w:r>
      <w:r>
        <w:rPr>
          <w:sz w:val="22"/>
        </w:rPr>
        <w:t>cento)</w:t>
      </w:r>
    </w:p>
    <w:p w14:paraId="59D2C560">
      <w:pPr>
        <w:pStyle w:val="8"/>
        <w:spacing w:after="0" w:line="360" w:lineRule="auto"/>
        <w:jc w:val="both"/>
        <w:rPr>
          <w:b/>
          <w:sz w:val="22"/>
        </w:rPr>
        <w:sectPr>
          <w:pgSz w:w="11910" w:h="16840"/>
          <w:pgMar w:top="2160" w:right="708" w:bottom="1860" w:left="850" w:header="708" w:footer="1674" w:gutter="0"/>
          <w:cols w:space="720" w:num="1"/>
        </w:sectPr>
      </w:pPr>
    </w:p>
    <w:p w14:paraId="723D253A">
      <w:pPr>
        <w:pStyle w:val="6"/>
        <w:jc w:val="left"/>
      </w:pPr>
    </w:p>
    <w:p w14:paraId="4ACF38D1">
      <w:pPr>
        <w:pStyle w:val="6"/>
        <w:spacing w:before="257"/>
        <w:jc w:val="left"/>
      </w:pPr>
    </w:p>
    <w:p w14:paraId="102E3F7C">
      <w:pPr>
        <w:pStyle w:val="6"/>
        <w:spacing w:line="360" w:lineRule="auto"/>
        <w:ind w:left="1276" w:right="425"/>
        <w:jc w:val="left"/>
      </w:pPr>
      <w:r>
        <w:t>superiores/inferiores</w:t>
      </w:r>
      <w:r>
        <w:rPr>
          <w:spacing w:val="-1"/>
        </w:rPr>
        <w:t xml:space="preserve"> </w:t>
      </w:r>
      <w:r>
        <w:t>àquela, em</w:t>
      </w:r>
      <w:r>
        <w:rPr>
          <w:spacing w:val="-1"/>
        </w:rPr>
        <w:t xml:space="preserve"> </w:t>
      </w:r>
      <w:r>
        <w:t>que</w:t>
      </w:r>
      <w:r>
        <w:rPr>
          <w:spacing w:val="-1"/>
        </w:rPr>
        <w:t xml:space="preserve"> </w:t>
      </w:r>
      <w:r>
        <w:t>os</w:t>
      </w:r>
      <w:r>
        <w:rPr>
          <w:spacing w:val="-2"/>
        </w:rPr>
        <w:t xml:space="preserve"> </w:t>
      </w:r>
      <w:r>
        <w:t>licitantes</w:t>
      </w:r>
      <w:r>
        <w:rPr>
          <w:spacing w:val="-1"/>
        </w:rPr>
        <w:t xml:space="preserve"> </w:t>
      </w:r>
      <w:r>
        <w:t>apresentarão lances</w:t>
      </w:r>
      <w:r>
        <w:rPr>
          <w:spacing w:val="-1"/>
        </w:rPr>
        <w:t xml:space="preserve"> </w:t>
      </w:r>
      <w:r>
        <w:t>públicos</w:t>
      </w:r>
      <w:r>
        <w:rPr>
          <w:spacing w:val="-2"/>
        </w:rPr>
        <w:t xml:space="preserve"> </w:t>
      </w:r>
      <w:r>
        <w:t>e sucessivos, até o encerramento da sessão e eventuais prorrogações.</w:t>
      </w:r>
    </w:p>
    <w:p w14:paraId="07EB3C22">
      <w:pPr>
        <w:pStyle w:val="8"/>
        <w:numPr>
          <w:ilvl w:val="2"/>
          <w:numId w:val="1"/>
        </w:numPr>
        <w:tabs>
          <w:tab w:val="left" w:pos="1920"/>
          <w:tab w:val="left" w:pos="2407"/>
        </w:tabs>
        <w:spacing w:before="120" w:after="0" w:line="360" w:lineRule="auto"/>
        <w:ind w:left="1920" w:right="425" w:hanging="504"/>
        <w:jc w:val="both"/>
        <w:rPr>
          <w:rFonts w:ascii="Times New Roman" w:hAnsi="Times New Roman"/>
          <w:b/>
          <w:sz w:val="22"/>
        </w:rPr>
      </w:pPr>
      <w:r>
        <w:rPr>
          <w:color w:val="000000"/>
          <w:sz w:val="22"/>
          <w:highlight w:val="green"/>
        </w:rPr>
        <w:t>Caso o item em disputa envolva objeto abrangido por margem de preferência, o</w:t>
      </w:r>
      <w:r>
        <w:rPr>
          <w:color w:val="000000"/>
          <w:sz w:val="22"/>
        </w:rPr>
        <w:t xml:space="preserve"> </w:t>
      </w:r>
      <w:r>
        <w:rPr>
          <w:color w:val="000000"/>
          <w:sz w:val="22"/>
          <w:highlight w:val="green"/>
        </w:rPr>
        <w:t>percentual referido na disposição anterior será de 20%, nos termos do § 5º do artigo 25</w:t>
      </w:r>
      <w:r>
        <w:rPr>
          <w:color w:val="000000"/>
          <w:sz w:val="22"/>
        </w:rPr>
        <w:t xml:space="preserve"> </w:t>
      </w:r>
      <w:r>
        <w:rPr>
          <w:color w:val="000000"/>
          <w:sz w:val="22"/>
          <w:highlight w:val="magenta"/>
        </w:rPr>
        <w:t>da Instrução Normativa SEGES/ME nº 73, de 30 de setembro de 2022, incluído pela</w:t>
      </w:r>
      <w:r>
        <w:rPr>
          <w:color w:val="000000"/>
          <w:sz w:val="22"/>
        </w:rPr>
        <w:t xml:space="preserve"> </w:t>
      </w:r>
      <w:r>
        <w:rPr>
          <w:color w:val="000000"/>
          <w:sz w:val="22"/>
          <w:highlight w:val="magenta"/>
        </w:rPr>
        <w:t>Instrução Normativa SEGES/MGI nº 79, de 12 de setembro de 2024.</w:t>
      </w:r>
    </w:p>
    <w:p w14:paraId="18CE96DF">
      <w:pPr>
        <w:pStyle w:val="8"/>
        <w:numPr>
          <w:ilvl w:val="2"/>
          <w:numId w:val="1"/>
        </w:numPr>
        <w:tabs>
          <w:tab w:val="left" w:pos="1920"/>
          <w:tab w:val="left" w:pos="2407"/>
        </w:tabs>
        <w:spacing w:before="120" w:after="0" w:line="360" w:lineRule="auto"/>
        <w:ind w:left="1920" w:right="420" w:hanging="504"/>
        <w:jc w:val="both"/>
        <w:rPr>
          <w:rFonts w:ascii="Times New Roman" w:hAnsi="Times New Roman"/>
          <w:b/>
          <w:sz w:val="22"/>
        </w:rPr>
      </w:pPr>
      <w:r>
        <w:rPr>
          <w:sz w:val="22"/>
        </w:rPr>
        <w:t xml:space="preserve">Não havendo pelo menos 3 (três) propostas nas condições definidas no item </w:t>
      </w:r>
      <w:r>
        <w:fldChar w:fldCharType="begin"/>
      </w:r>
      <w:r>
        <w:instrText xml:space="preserve"> HYPERLINK \l "_bookmark8" </w:instrText>
      </w:r>
      <w:r>
        <w:fldChar w:fldCharType="separate"/>
      </w:r>
      <w:r>
        <w:rPr>
          <w:sz w:val="22"/>
        </w:rPr>
        <w:t>7.13,</w:t>
      </w:r>
      <w:r>
        <w:rPr>
          <w:sz w:val="22"/>
        </w:rPr>
        <w:fldChar w:fldCharType="end"/>
      </w:r>
      <w:r>
        <w:rPr>
          <w:sz w:val="22"/>
        </w:rPr>
        <w:t xml:space="preserve"> poderão os licitantes que apresentaram as três melhores propostas, consideradas as empatadas, oferecer novos lances sucessivos.</w:t>
      </w:r>
    </w:p>
    <w:p w14:paraId="6F2226C2">
      <w:pPr>
        <w:pStyle w:val="8"/>
        <w:numPr>
          <w:ilvl w:val="2"/>
          <w:numId w:val="1"/>
        </w:numPr>
        <w:tabs>
          <w:tab w:val="left" w:pos="1920"/>
          <w:tab w:val="left" w:pos="2407"/>
        </w:tabs>
        <w:spacing w:before="121" w:after="0" w:line="360" w:lineRule="auto"/>
        <w:ind w:left="1920" w:right="425" w:hanging="504"/>
        <w:jc w:val="both"/>
        <w:rPr>
          <w:rFonts w:ascii="Times New Roman" w:hAnsi="Times New Roman"/>
          <w:b/>
          <w:sz w:val="22"/>
        </w:rPr>
      </w:pPr>
      <w:r>
        <w:rPr>
          <w:sz w:val="22"/>
        </w:rPr>
        <w:t>A etapa de lances da sessão pública terá duração de dez minutos e, após isso, será prorrogada</w:t>
      </w:r>
      <w:r>
        <w:rPr>
          <w:spacing w:val="-13"/>
          <w:sz w:val="22"/>
        </w:rPr>
        <w:t xml:space="preserve"> </w:t>
      </w:r>
      <w:r>
        <w:rPr>
          <w:sz w:val="22"/>
        </w:rPr>
        <w:t>automaticamente</w:t>
      </w:r>
      <w:r>
        <w:rPr>
          <w:spacing w:val="-12"/>
          <w:sz w:val="22"/>
        </w:rPr>
        <w:t xml:space="preserve"> </w:t>
      </w:r>
      <w:r>
        <w:rPr>
          <w:sz w:val="22"/>
        </w:rPr>
        <w:t>pelo</w:t>
      </w:r>
      <w:r>
        <w:rPr>
          <w:spacing w:val="-13"/>
          <w:sz w:val="22"/>
        </w:rPr>
        <w:t xml:space="preserve"> </w:t>
      </w:r>
      <w:r>
        <w:rPr>
          <w:sz w:val="22"/>
        </w:rPr>
        <w:t>sistema</w:t>
      </w:r>
      <w:r>
        <w:rPr>
          <w:spacing w:val="-12"/>
          <w:sz w:val="22"/>
        </w:rPr>
        <w:t xml:space="preserve"> </w:t>
      </w:r>
      <w:r>
        <w:rPr>
          <w:sz w:val="22"/>
        </w:rPr>
        <w:t>quando</w:t>
      </w:r>
      <w:r>
        <w:rPr>
          <w:spacing w:val="-13"/>
          <w:sz w:val="22"/>
        </w:rPr>
        <w:t xml:space="preserve"> </w:t>
      </w:r>
      <w:r>
        <w:rPr>
          <w:sz w:val="22"/>
        </w:rPr>
        <w:t>houver</w:t>
      </w:r>
      <w:r>
        <w:rPr>
          <w:spacing w:val="-12"/>
          <w:sz w:val="22"/>
        </w:rPr>
        <w:t xml:space="preserve"> </w:t>
      </w:r>
      <w:r>
        <w:rPr>
          <w:sz w:val="22"/>
        </w:rPr>
        <w:t>lance</w:t>
      </w:r>
      <w:r>
        <w:rPr>
          <w:spacing w:val="-13"/>
          <w:sz w:val="22"/>
        </w:rPr>
        <w:t xml:space="preserve"> </w:t>
      </w:r>
      <w:r>
        <w:rPr>
          <w:sz w:val="22"/>
        </w:rPr>
        <w:t>ofertado</w:t>
      </w:r>
      <w:r>
        <w:rPr>
          <w:spacing w:val="-12"/>
          <w:sz w:val="22"/>
        </w:rPr>
        <w:t xml:space="preserve"> </w:t>
      </w:r>
      <w:r>
        <w:rPr>
          <w:sz w:val="22"/>
        </w:rPr>
        <w:t>nos</w:t>
      </w:r>
      <w:r>
        <w:rPr>
          <w:spacing w:val="-12"/>
          <w:sz w:val="22"/>
        </w:rPr>
        <w:t xml:space="preserve"> </w:t>
      </w:r>
      <w:r>
        <w:rPr>
          <w:sz w:val="22"/>
        </w:rPr>
        <w:t>últimos</w:t>
      </w:r>
      <w:r>
        <w:rPr>
          <w:spacing w:val="-13"/>
          <w:sz w:val="22"/>
        </w:rPr>
        <w:t xml:space="preserve"> </w:t>
      </w:r>
      <w:r>
        <w:rPr>
          <w:sz w:val="22"/>
        </w:rPr>
        <w:t>dois minutos do período de duração da sessão pública.</w:t>
      </w:r>
    </w:p>
    <w:p w14:paraId="29A261DA">
      <w:pPr>
        <w:pStyle w:val="8"/>
        <w:numPr>
          <w:ilvl w:val="2"/>
          <w:numId w:val="1"/>
        </w:numPr>
        <w:tabs>
          <w:tab w:val="left" w:pos="1920"/>
          <w:tab w:val="left" w:pos="2407"/>
        </w:tabs>
        <w:spacing w:before="122" w:after="0" w:line="360" w:lineRule="auto"/>
        <w:ind w:left="1920" w:right="426" w:hanging="504"/>
        <w:jc w:val="both"/>
        <w:rPr>
          <w:rFonts w:ascii="Times New Roman" w:hAnsi="Times New Roman"/>
          <w:b/>
          <w:sz w:val="22"/>
        </w:rPr>
      </w:pPr>
      <w:r>
        <w:rPr>
          <w:sz w:val="22"/>
        </w:rPr>
        <w:t>A prorrogação automática da etapa de lances, de que trata o subitem anterior, será de dois minutos e ocorrerá sucessivamente sempre que houver lances enviados nesse período de prorrogação, inclusive no caso de lances intermediários.</w:t>
      </w:r>
    </w:p>
    <w:p w14:paraId="7854840B">
      <w:pPr>
        <w:pStyle w:val="8"/>
        <w:numPr>
          <w:ilvl w:val="2"/>
          <w:numId w:val="1"/>
        </w:numPr>
        <w:tabs>
          <w:tab w:val="left" w:pos="1920"/>
          <w:tab w:val="left" w:pos="2407"/>
        </w:tabs>
        <w:spacing w:before="118" w:after="0" w:line="360" w:lineRule="auto"/>
        <w:ind w:left="1920" w:right="425" w:hanging="504"/>
        <w:jc w:val="both"/>
        <w:rPr>
          <w:rFonts w:ascii="Times New Roman" w:hAnsi="Times New Roman"/>
          <w:b/>
          <w:sz w:val="22"/>
        </w:rPr>
      </w:pPr>
      <w:r>
        <w:rPr>
          <w:sz w:val="22"/>
        </w:rPr>
        <w:t>Não</w:t>
      </w:r>
      <w:r>
        <w:rPr>
          <w:spacing w:val="40"/>
          <w:sz w:val="22"/>
        </w:rPr>
        <w:t xml:space="preserve"> </w:t>
      </w:r>
      <w:r>
        <w:rPr>
          <w:sz w:val="22"/>
        </w:rPr>
        <w:t>havendo</w:t>
      </w:r>
      <w:r>
        <w:rPr>
          <w:spacing w:val="40"/>
          <w:sz w:val="22"/>
        </w:rPr>
        <w:t xml:space="preserve"> </w:t>
      </w:r>
      <w:r>
        <w:rPr>
          <w:sz w:val="22"/>
        </w:rPr>
        <w:t>novos</w:t>
      </w:r>
      <w:r>
        <w:rPr>
          <w:spacing w:val="40"/>
          <w:sz w:val="22"/>
        </w:rPr>
        <w:t xml:space="preserve"> </w:t>
      </w:r>
      <w:r>
        <w:rPr>
          <w:sz w:val="22"/>
        </w:rPr>
        <w:t>lances</w:t>
      </w:r>
      <w:r>
        <w:rPr>
          <w:spacing w:val="40"/>
          <w:sz w:val="22"/>
        </w:rPr>
        <w:t xml:space="preserve"> </w:t>
      </w:r>
      <w:r>
        <w:rPr>
          <w:sz w:val="22"/>
        </w:rPr>
        <w:t>na</w:t>
      </w:r>
      <w:r>
        <w:rPr>
          <w:spacing w:val="40"/>
          <w:sz w:val="22"/>
        </w:rPr>
        <w:t xml:space="preserve"> </w:t>
      </w:r>
      <w:r>
        <w:rPr>
          <w:sz w:val="22"/>
        </w:rPr>
        <w:t>forma</w:t>
      </w:r>
      <w:r>
        <w:rPr>
          <w:spacing w:val="40"/>
          <w:sz w:val="22"/>
        </w:rPr>
        <w:t xml:space="preserve"> </w:t>
      </w:r>
      <w:r>
        <w:rPr>
          <w:sz w:val="22"/>
        </w:rPr>
        <w:t>estabelecida</w:t>
      </w:r>
      <w:r>
        <w:rPr>
          <w:spacing w:val="40"/>
          <w:sz w:val="22"/>
        </w:rPr>
        <w:t xml:space="preserve"> </w:t>
      </w:r>
      <w:r>
        <w:rPr>
          <w:sz w:val="22"/>
        </w:rPr>
        <w:t>nos</w:t>
      </w:r>
      <w:r>
        <w:rPr>
          <w:spacing w:val="40"/>
          <w:sz w:val="22"/>
        </w:rPr>
        <w:t xml:space="preserve"> </w:t>
      </w:r>
      <w:r>
        <w:rPr>
          <w:sz w:val="22"/>
        </w:rPr>
        <w:t>itens</w:t>
      </w:r>
      <w:r>
        <w:rPr>
          <w:spacing w:val="40"/>
          <w:sz w:val="22"/>
        </w:rPr>
        <w:t xml:space="preserve"> </w:t>
      </w:r>
      <w:r>
        <w:rPr>
          <w:sz w:val="22"/>
        </w:rPr>
        <w:t>anteriores,</w:t>
      </w:r>
      <w:r>
        <w:rPr>
          <w:spacing w:val="40"/>
          <w:sz w:val="22"/>
        </w:rPr>
        <w:t xml:space="preserve"> </w:t>
      </w:r>
      <w:r>
        <w:rPr>
          <w:sz w:val="22"/>
        </w:rPr>
        <w:t>a</w:t>
      </w:r>
      <w:r>
        <w:rPr>
          <w:spacing w:val="40"/>
          <w:sz w:val="22"/>
        </w:rPr>
        <w:t xml:space="preserve"> </w:t>
      </w:r>
      <w:r>
        <w:rPr>
          <w:sz w:val="22"/>
        </w:rPr>
        <w:t>sessão pública encerrar-se-á automaticamente, e o sistema ordenará e divulgará os lances conforme a ordem final de classificação.</w:t>
      </w:r>
    </w:p>
    <w:p w14:paraId="18FBCA77">
      <w:pPr>
        <w:pStyle w:val="8"/>
        <w:numPr>
          <w:ilvl w:val="2"/>
          <w:numId w:val="1"/>
        </w:numPr>
        <w:tabs>
          <w:tab w:val="left" w:pos="1920"/>
          <w:tab w:val="left" w:pos="2407"/>
        </w:tabs>
        <w:spacing w:before="122" w:after="0" w:line="360" w:lineRule="auto"/>
        <w:ind w:left="1920" w:right="423" w:hanging="504"/>
        <w:jc w:val="both"/>
        <w:rPr>
          <w:rFonts w:ascii="Times New Roman" w:hAnsi="Times New Roman"/>
          <w:b/>
          <w:sz w:val="22"/>
        </w:rPr>
      </w:pPr>
      <w:r>
        <w:rPr>
          <w:sz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1D1BDE2E">
      <w:pPr>
        <w:pStyle w:val="8"/>
        <w:numPr>
          <w:ilvl w:val="2"/>
          <w:numId w:val="1"/>
        </w:numPr>
        <w:tabs>
          <w:tab w:val="left" w:pos="1920"/>
          <w:tab w:val="left" w:pos="2407"/>
        </w:tabs>
        <w:spacing w:before="119" w:after="0" w:line="360" w:lineRule="auto"/>
        <w:ind w:left="1920" w:right="423" w:hanging="504"/>
        <w:jc w:val="both"/>
        <w:rPr>
          <w:rFonts w:ascii="Times New Roman" w:hAnsi="Times New Roman"/>
          <w:b/>
          <w:sz w:val="22"/>
        </w:rPr>
      </w:pPr>
      <w:r>
        <w:rPr>
          <w:sz w:val="22"/>
        </w:rPr>
        <w:t>Após o reinício previsto no subitem supra, os licitantes serão convocados para</w:t>
      </w:r>
      <w:r>
        <w:rPr>
          <w:spacing w:val="80"/>
          <w:sz w:val="22"/>
        </w:rPr>
        <w:t xml:space="preserve"> </w:t>
      </w:r>
      <w:r>
        <w:rPr>
          <w:sz w:val="22"/>
        </w:rPr>
        <w:t>apresentar lances intermediários.</w:t>
      </w:r>
    </w:p>
    <w:p w14:paraId="75E2A395">
      <w:pPr>
        <w:pStyle w:val="8"/>
        <w:numPr>
          <w:ilvl w:val="1"/>
          <w:numId w:val="1"/>
        </w:numPr>
        <w:tabs>
          <w:tab w:val="left" w:pos="1276"/>
          <w:tab w:val="left" w:pos="1694"/>
        </w:tabs>
        <w:spacing w:before="121" w:after="0" w:line="360" w:lineRule="auto"/>
        <w:ind w:left="1276" w:right="427" w:hanging="428"/>
        <w:jc w:val="both"/>
        <w:rPr>
          <w:b/>
          <w:sz w:val="22"/>
        </w:rPr>
      </w:pPr>
      <w:r>
        <w:rPr>
          <w:sz w:val="22"/>
        </w:rPr>
        <w:t>Após o término dos prazos estabelecidos nos subitens anteriores, o sistema ordenará e</w:t>
      </w:r>
      <w:r>
        <w:rPr>
          <w:spacing w:val="40"/>
          <w:sz w:val="22"/>
        </w:rPr>
        <w:t xml:space="preserve"> </w:t>
      </w:r>
      <w:r>
        <w:rPr>
          <w:sz w:val="22"/>
        </w:rPr>
        <w:t>divulgará os lances segundo a ordem crescente de valores.</w:t>
      </w:r>
    </w:p>
    <w:p w14:paraId="1BDB6610">
      <w:pPr>
        <w:pStyle w:val="8"/>
        <w:spacing w:after="0" w:line="360" w:lineRule="auto"/>
        <w:jc w:val="both"/>
        <w:rPr>
          <w:b/>
          <w:sz w:val="22"/>
        </w:rPr>
        <w:sectPr>
          <w:pgSz w:w="11910" w:h="16840"/>
          <w:pgMar w:top="2160" w:right="708" w:bottom="1860" w:left="850" w:header="708" w:footer="1674" w:gutter="0"/>
          <w:cols w:space="720" w:num="1"/>
        </w:sectPr>
      </w:pPr>
    </w:p>
    <w:p w14:paraId="618B6A87">
      <w:pPr>
        <w:pStyle w:val="6"/>
        <w:jc w:val="left"/>
      </w:pPr>
    </w:p>
    <w:p w14:paraId="51C77607">
      <w:pPr>
        <w:pStyle w:val="6"/>
        <w:spacing w:before="257"/>
        <w:jc w:val="left"/>
      </w:pPr>
    </w:p>
    <w:p w14:paraId="2EA91D79">
      <w:pPr>
        <w:pStyle w:val="8"/>
        <w:numPr>
          <w:ilvl w:val="1"/>
          <w:numId w:val="1"/>
        </w:numPr>
        <w:tabs>
          <w:tab w:val="left" w:pos="1276"/>
          <w:tab w:val="left" w:pos="1694"/>
        </w:tabs>
        <w:spacing w:before="0" w:after="0" w:line="360" w:lineRule="auto"/>
        <w:ind w:left="1276" w:right="425" w:hanging="428"/>
        <w:jc w:val="both"/>
        <w:rPr>
          <w:b/>
          <w:sz w:val="22"/>
        </w:rPr>
      </w:pPr>
      <w:r>
        <w:rPr>
          <w:sz w:val="22"/>
        </w:rPr>
        <w:t>Não serão aceitos dois ou mais lances de mesmo valor, prevalecendo aquele que for recebido e registrado em primeiro lugar.</w:t>
      </w:r>
    </w:p>
    <w:p w14:paraId="44F60043">
      <w:pPr>
        <w:pStyle w:val="8"/>
        <w:numPr>
          <w:ilvl w:val="1"/>
          <w:numId w:val="1"/>
        </w:numPr>
        <w:tabs>
          <w:tab w:val="left" w:pos="1276"/>
          <w:tab w:val="left" w:pos="1694"/>
        </w:tabs>
        <w:spacing w:before="120" w:after="0" w:line="360" w:lineRule="auto"/>
        <w:ind w:left="1276" w:right="429" w:hanging="428"/>
        <w:jc w:val="both"/>
        <w:rPr>
          <w:b/>
          <w:sz w:val="22"/>
        </w:rPr>
      </w:pPr>
      <w:r>
        <w:rPr>
          <w:sz w:val="22"/>
        </w:rPr>
        <w:t>Durante</w:t>
      </w:r>
      <w:r>
        <w:rPr>
          <w:spacing w:val="40"/>
          <w:sz w:val="22"/>
        </w:rPr>
        <w:t xml:space="preserve"> </w:t>
      </w:r>
      <w:r>
        <w:rPr>
          <w:sz w:val="22"/>
        </w:rPr>
        <w:t>o</w:t>
      </w:r>
      <w:r>
        <w:rPr>
          <w:spacing w:val="40"/>
          <w:sz w:val="22"/>
        </w:rPr>
        <w:t xml:space="preserve"> </w:t>
      </w:r>
      <w:r>
        <w:rPr>
          <w:sz w:val="22"/>
        </w:rPr>
        <w:t>transcurso</w:t>
      </w:r>
      <w:r>
        <w:rPr>
          <w:spacing w:val="40"/>
          <w:sz w:val="22"/>
        </w:rPr>
        <w:t xml:space="preserve"> </w:t>
      </w:r>
      <w:r>
        <w:rPr>
          <w:sz w:val="22"/>
        </w:rPr>
        <w:t>da</w:t>
      </w:r>
      <w:r>
        <w:rPr>
          <w:spacing w:val="40"/>
          <w:sz w:val="22"/>
        </w:rPr>
        <w:t xml:space="preserve"> </w:t>
      </w:r>
      <w:r>
        <w:rPr>
          <w:sz w:val="22"/>
        </w:rPr>
        <w:t>sessão</w:t>
      </w:r>
      <w:r>
        <w:rPr>
          <w:spacing w:val="40"/>
          <w:sz w:val="22"/>
        </w:rPr>
        <w:t xml:space="preserve"> </w:t>
      </w:r>
      <w:r>
        <w:rPr>
          <w:sz w:val="22"/>
        </w:rPr>
        <w:t>pública,</w:t>
      </w:r>
      <w:r>
        <w:rPr>
          <w:spacing w:val="40"/>
          <w:sz w:val="22"/>
        </w:rPr>
        <w:t xml:space="preserve"> </w:t>
      </w:r>
      <w:r>
        <w:rPr>
          <w:sz w:val="22"/>
        </w:rPr>
        <w:t>os</w:t>
      </w:r>
      <w:r>
        <w:rPr>
          <w:spacing w:val="40"/>
          <w:sz w:val="22"/>
        </w:rPr>
        <w:t xml:space="preserve"> </w:t>
      </w:r>
      <w:r>
        <w:rPr>
          <w:sz w:val="22"/>
        </w:rPr>
        <w:t>licitantes</w:t>
      </w:r>
      <w:r>
        <w:rPr>
          <w:spacing w:val="40"/>
          <w:sz w:val="22"/>
        </w:rPr>
        <w:t xml:space="preserve"> </w:t>
      </w:r>
      <w:r>
        <w:rPr>
          <w:sz w:val="22"/>
        </w:rPr>
        <w:t>serão</w:t>
      </w:r>
      <w:r>
        <w:rPr>
          <w:spacing w:val="40"/>
          <w:sz w:val="22"/>
        </w:rPr>
        <w:t xml:space="preserve"> </w:t>
      </w:r>
      <w:r>
        <w:rPr>
          <w:sz w:val="22"/>
        </w:rPr>
        <w:t>informados,</w:t>
      </w:r>
      <w:r>
        <w:rPr>
          <w:spacing w:val="40"/>
          <w:sz w:val="22"/>
        </w:rPr>
        <w:t xml:space="preserve"> </w:t>
      </w:r>
      <w:r>
        <w:rPr>
          <w:sz w:val="22"/>
        </w:rPr>
        <w:t>em</w:t>
      </w:r>
      <w:r>
        <w:rPr>
          <w:spacing w:val="40"/>
          <w:sz w:val="22"/>
        </w:rPr>
        <w:t xml:space="preserve"> </w:t>
      </w:r>
      <w:r>
        <w:rPr>
          <w:sz w:val="22"/>
        </w:rPr>
        <w:t>tempo</w:t>
      </w:r>
      <w:r>
        <w:rPr>
          <w:spacing w:val="40"/>
          <w:sz w:val="22"/>
        </w:rPr>
        <w:t xml:space="preserve"> </w:t>
      </w:r>
      <w:r>
        <w:rPr>
          <w:sz w:val="22"/>
        </w:rPr>
        <w:t>real,</w:t>
      </w:r>
      <w:r>
        <w:rPr>
          <w:spacing w:val="40"/>
          <w:sz w:val="22"/>
        </w:rPr>
        <w:t xml:space="preserve"> </w:t>
      </w:r>
      <w:r>
        <w:rPr>
          <w:sz w:val="22"/>
        </w:rPr>
        <w:t>do valor do menor lance registrado, vedada a identificação do licitante.</w:t>
      </w:r>
    </w:p>
    <w:p w14:paraId="199E44BC">
      <w:pPr>
        <w:pStyle w:val="8"/>
        <w:numPr>
          <w:ilvl w:val="1"/>
          <w:numId w:val="1"/>
        </w:numPr>
        <w:tabs>
          <w:tab w:val="left" w:pos="1276"/>
          <w:tab w:val="left" w:pos="1694"/>
        </w:tabs>
        <w:spacing w:before="122" w:after="0" w:line="360" w:lineRule="auto"/>
        <w:ind w:left="1276" w:right="428" w:hanging="428"/>
        <w:jc w:val="both"/>
        <w:rPr>
          <w:b/>
          <w:sz w:val="22"/>
        </w:rPr>
      </w:pPr>
      <w:r>
        <w:rPr>
          <w:sz w:val="22"/>
        </w:rPr>
        <w:t>No caso de desconexão com o Pregoeiro/Agente de Contratação/Comissão, no decorrer da etapa competitiva da licitação, o sistema eletrônico poderá permanecer acessível aos licitantes para a recepção dos lances.</w:t>
      </w:r>
    </w:p>
    <w:p w14:paraId="3FA4644E">
      <w:pPr>
        <w:pStyle w:val="8"/>
        <w:numPr>
          <w:ilvl w:val="1"/>
          <w:numId w:val="1"/>
        </w:numPr>
        <w:tabs>
          <w:tab w:val="left" w:pos="1276"/>
          <w:tab w:val="left" w:pos="1694"/>
        </w:tabs>
        <w:spacing w:before="118" w:after="0" w:line="360" w:lineRule="auto"/>
        <w:ind w:left="1276" w:right="424" w:hanging="428"/>
        <w:jc w:val="both"/>
        <w:rPr>
          <w:b/>
          <w:sz w:val="22"/>
        </w:rPr>
      </w:pPr>
      <w:r>
        <w:rPr>
          <w:sz w:val="22"/>
        </w:rPr>
        <w:t>Quando</w:t>
      </w:r>
      <w:r>
        <w:rPr>
          <w:spacing w:val="40"/>
          <w:sz w:val="22"/>
        </w:rPr>
        <w:t xml:space="preserve"> </w:t>
      </w:r>
      <w:r>
        <w:rPr>
          <w:sz w:val="22"/>
        </w:rPr>
        <w:t>a</w:t>
      </w:r>
      <w:r>
        <w:rPr>
          <w:spacing w:val="40"/>
          <w:sz w:val="22"/>
        </w:rPr>
        <w:t xml:space="preserve"> </w:t>
      </w:r>
      <w:r>
        <w:rPr>
          <w:sz w:val="22"/>
        </w:rPr>
        <w:t>desconexão</w:t>
      </w:r>
      <w:r>
        <w:rPr>
          <w:spacing w:val="40"/>
          <w:sz w:val="22"/>
        </w:rPr>
        <w:t xml:space="preserve"> </w:t>
      </w:r>
      <w:r>
        <w:rPr>
          <w:sz w:val="22"/>
        </w:rPr>
        <w:t>do</w:t>
      </w:r>
      <w:r>
        <w:rPr>
          <w:spacing w:val="40"/>
          <w:sz w:val="22"/>
        </w:rPr>
        <w:t xml:space="preserve"> </w:t>
      </w:r>
      <w:r>
        <w:rPr>
          <w:sz w:val="22"/>
        </w:rPr>
        <w:t>sistema</w:t>
      </w:r>
      <w:r>
        <w:rPr>
          <w:spacing w:val="40"/>
          <w:sz w:val="22"/>
        </w:rPr>
        <w:t xml:space="preserve"> </w:t>
      </w:r>
      <w:r>
        <w:rPr>
          <w:sz w:val="22"/>
        </w:rPr>
        <w:t>eletrônico</w:t>
      </w:r>
      <w:r>
        <w:rPr>
          <w:spacing w:val="40"/>
          <w:sz w:val="22"/>
        </w:rPr>
        <w:t xml:space="preserve"> </w:t>
      </w:r>
      <w:r>
        <w:rPr>
          <w:sz w:val="22"/>
        </w:rPr>
        <w:t>para o</w:t>
      </w:r>
      <w:r>
        <w:rPr>
          <w:spacing w:val="40"/>
          <w:sz w:val="22"/>
        </w:rPr>
        <w:t xml:space="preserve"> </w:t>
      </w:r>
      <w:r>
        <w:rPr>
          <w:sz w:val="22"/>
        </w:rPr>
        <w:t>Pregoeiro/Agente</w:t>
      </w:r>
      <w:r>
        <w:rPr>
          <w:spacing w:val="40"/>
          <w:sz w:val="22"/>
        </w:rPr>
        <w:t xml:space="preserve"> </w:t>
      </w:r>
      <w:r>
        <w:rPr>
          <w:sz w:val="22"/>
        </w:rPr>
        <w:t>de Contratação/Comissão</w:t>
      </w:r>
      <w:r>
        <w:rPr>
          <w:spacing w:val="-12"/>
          <w:sz w:val="22"/>
        </w:rPr>
        <w:t xml:space="preserve"> </w:t>
      </w:r>
      <w:r>
        <w:rPr>
          <w:sz w:val="22"/>
        </w:rPr>
        <w:t>persistir</w:t>
      </w:r>
      <w:r>
        <w:rPr>
          <w:spacing w:val="-11"/>
          <w:sz w:val="22"/>
        </w:rPr>
        <w:t xml:space="preserve"> </w:t>
      </w:r>
      <w:r>
        <w:rPr>
          <w:sz w:val="22"/>
        </w:rPr>
        <w:t>por</w:t>
      </w:r>
      <w:r>
        <w:rPr>
          <w:spacing w:val="-12"/>
          <w:sz w:val="22"/>
        </w:rPr>
        <w:t xml:space="preserve"> </w:t>
      </w:r>
      <w:r>
        <w:rPr>
          <w:sz w:val="22"/>
        </w:rPr>
        <w:t>tempo</w:t>
      </w:r>
      <w:r>
        <w:rPr>
          <w:spacing w:val="-10"/>
          <w:sz w:val="22"/>
        </w:rPr>
        <w:t xml:space="preserve"> </w:t>
      </w:r>
      <w:r>
        <w:rPr>
          <w:sz w:val="22"/>
        </w:rPr>
        <w:t>superior</w:t>
      </w:r>
      <w:r>
        <w:rPr>
          <w:spacing w:val="-12"/>
          <w:sz w:val="22"/>
        </w:rPr>
        <w:t xml:space="preserve"> </w:t>
      </w:r>
      <w:r>
        <w:rPr>
          <w:sz w:val="22"/>
        </w:rPr>
        <w:t>a</w:t>
      </w:r>
      <w:r>
        <w:rPr>
          <w:spacing w:val="-13"/>
          <w:sz w:val="22"/>
        </w:rPr>
        <w:t xml:space="preserve"> </w:t>
      </w:r>
      <w:r>
        <w:rPr>
          <w:sz w:val="22"/>
        </w:rPr>
        <w:t>dez</w:t>
      </w:r>
      <w:r>
        <w:rPr>
          <w:spacing w:val="-12"/>
          <w:sz w:val="22"/>
        </w:rPr>
        <w:t xml:space="preserve"> </w:t>
      </w:r>
      <w:r>
        <w:rPr>
          <w:sz w:val="22"/>
        </w:rPr>
        <w:t>minutos,</w:t>
      </w:r>
      <w:r>
        <w:rPr>
          <w:spacing w:val="-11"/>
          <w:sz w:val="22"/>
        </w:rPr>
        <w:t xml:space="preserve"> </w:t>
      </w:r>
      <w:r>
        <w:rPr>
          <w:sz w:val="22"/>
        </w:rPr>
        <w:t>a</w:t>
      </w:r>
      <w:r>
        <w:rPr>
          <w:spacing w:val="-12"/>
          <w:sz w:val="22"/>
        </w:rPr>
        <w:t xml:space="preserve"> </w:t>
      </w:r>
      <w:r>
        <w:rPr>
          <w:sz w:val="22"/>
        </w:rPr>
        <w:t>sessão</w:t>
      </w:r>
      <w:r>
        <w:rPr>
          <w:spacing w:val="-10"/>
          <w:sz w:val="22"/>
        </w:rPr>
        <w:t xml:space="preserve"> </w:t>
      </w:r>
      <w:r>
        <w:rPr>
          <w:sz w:val="22"/>
        </w:rPr>
        <w:t>pública</w:t>
      </w:r>
      <w:r>
        <w:rPr>
          <w:spacing w:val="-11"/>
          <w:sz w:val="22"/>
        </w:rPr>
        <w:t xml:space="preserve"> </w:t>
      </w:r>
      <w:r>
        <w:rPr>
          <w:sz w:val="22"/>
        </w:rPr>
        <w:t>será</w:t>
      </w:r>
      <w:r>
        <w:rPr>
          <w:spacing w:val="-11"/>
          <w:sz w:val="22"/>
        </w:rPr>
        <w:t xml:space="preserve"> </w:t>
      </w:r>
      <w:r>
        <w:rPr>
          <w:sz w:val="22"/>
        </w:rPr>
        <w:t xml:space="preserve">suspensa e reiniciada somente após decorridas vinte e quatro horas da comunicação do fato pelo Pregoeiro/Agente de Contratação/Comissão aos participantes, no sítio eletrônico utilizado para </w:t>
      </w:r>
      <w:r>
        <w:rPr>
          <w:spacing w:val="-2"/>
          <w:sz w:val="22"/>
        </w:rPr>
        <w:t>divulgação.</w:t>
      </w:r>
    </w:p>
    <w:p w14:paraId="3885438C">
      <w:pPr>
        <w:pStyle w:val="8"/>
        <w:numPr>
          <w:ilvl w:val="1"/>
          <w:numId w:val="1"/>
        </w:numPr>
        <w:tabs>
          <w:tab w:val="left" w:pos="1695"/>
        </w:tabs>
        <w:spacing w:before="123" w:after="0" w:line="240" w:lineRule="auto"/>
        <w:ind w:left="1695" w:right="0" w:hanging="846"/>
        <w:jc w:val="both"/>
        <w:rPr>
          <w:b/>
          <w:sz w:val="22"/>
        </w:rPr>
      </w:pPr>
      <w:r>
        <w:rPr>
          <w:sz w:val="22"/>
        </w:rPr>
        <w:t>Caso</w:t>
      </w:r>
      <w:r>
        <w:rPr>
          <w:spacing w:val="-5"/>
          <w:sz w:val="22"/>
        </w:rPr>
        <w:t xml:space="preserve"> </w:t>
      </w:r>
      <w:r>
        <w:rPr>
          <w:sz w:val="22"/>
        </w:rPr>
        <w:t>o</w:t>
      </w:r>
      <w:r>
        <w:rPr>
          <w:spacing w:val="-2"/>
          <w:sz w:val="22"/>
        </w:rPr>
        <w:t xml:space="preserve"> </w:t>
      </w:r>
      <w:r>
        <w:rPr>
          <w:sz w:val="22"/>
        </w:rPr>
        <w:t>licitante</w:t>
      </w:r>
      <w:r>
        <w:rPr>
          <w:spacing w:val="-4"/>
          <w:sz w:val="22"/>
        </w:rPr>
        <w:t xml:space="preserve"> </w:t>
      </w:r>
      <w:r>
        <w:rPr>
          <w:sz w:val="22"/>
        </w:rPr>
        <w:t>não</w:t>
      </w:r>
      <w:r>
        <w:rPr>
          <w:spacing w:val="-3"/>
          <w:sz w:val="22"/>
        </w:rPr>
        <w:t xml:space="preserve"> </w:t>
      </w:r>
      <w:r>
        <w:rPr>
          <w:sz w:val="22"/>
        </w:rPr>
        <w:t>apresente</w:t>
      </w:r>
      <w:r>
        <w:rPr>
          <w:spacing w:val="-2"/>
          <w:sz w:val="22"/>
        </w:rPr>
        <w:t xml:space="preserve"> </w:t>
      </w:r>
      <w:r>
        <w:rPr>
          <w:sz w:val="22"/>
        </w:rPr>
        <w:t>lances,</w:t>
      </w:r>
      <w:r>
        <w:rPr>
          <w:spacing w:val="-3"/>
          <w:sz w:val="22"/>
        </w:rPr>
        <w:t xml:space="preserve"> </w:t>
      </w:r>
      <w:r>
        <w:rPr>
          <w:sz w:val="22"/>
        </w:rPr>
        <w:t>concorrerá</w:t>
      </w:r>
      <w:r>
        <w:rPr>
          <w:spacing w:val="-5"/>
          <w:sz w:val="22"/>
        </w:rPr>
        <w:t xml:space="preserve"> </w:t>
      </w:r>
      <w:r>
        <w:rPr>
          <w:sz w:val="22"/>
        </w:rPr>
        <w:t>com</w:t>
      </w:r>
      <w:r>
        <w:rPr>
          <w:spacing w:val="-4"/>
          <w:sz w:val="22"/>
        </w:rPr>
        <w:t xml:space="preserve"> </w:t>
      </w:r>
      <w:r>
        <w:rPr>
          <w:sz w:val="22"/>
        </w:rPr>
        <w:t>o</w:t>
      </w:r>
      <w:r>
        <w:rPr>
          <w:spacing w:val="-4"/>
          <w:sz w:val="22"/>
        </w:rPr>
        <w:t xml:space="preserve"> </w:t>
      </w:r>
      <w:r>
        <w:rPr>
          <w:sz w:val="22"/>
        </w:rPr>
        <w:t>valor</w:t>
      </w:r>
      <w:r>
        <w:rPr>
          <w:spacing w:val="-3"/>
          <w:sz w:val="22"/>
        </w:rPr>
        <w:t xml:space="preserve"> </w:t>
      </w:r>
      <w:r>
        <w:rPr>
          <w:sz w:val="22"/>
        </w:rPr>
        <w:t>de</w:t>
      </w:r>
      <w:r>
        <w:rPr>
          <w:spacing w:val="-2"/>
          <w:sz w:val="22"/>
        </w:rPr>
        <w:t xml:space="preserve"> </w:t>
      </w:r>
      <w:r>
        <w:rPr>
          <w:sz w:val="22"/>
        </w:rPr>
        <w:t>sua</w:t>
      </w:r>
      <w:r>
        <w:rPr>
          <w:spacing w:val="-5"/>
          <w:sz w:val="22"/>
        </w:rPr>
        <w:t xml:space="preserve"> </w:t>
      </w:r>
      <w:r>
        <w:rPr>
          <w:spacing w:val="-2"/>
          <w:sz w:val="22"/>
        </w:rPr>
        <w:t>proposta.</w:t>
      </w:r>
    </w:p>
    <w:p w14:paraId="5C51697E">
      <w:pPr>
        <w:pStyle w:val="8"/>
        <w:numPr>
          <w:ilvl w:val="1"/>
          <w:numId w:val="1"/>
        </w:numPr>
        <w:tabs>
          <w:tab w:val="left" w:pos="1276"/>
          <w:tab w:val="left" w:pos="1699"/>
        </w:tabs>
        <w:spacing w:before="252" w:after="0" w:line="360" w:lineRule="auto"/>
        <w:ind w:left="1276" w:right="426" w:hanging="428"/>
        <w:jc w:val="left"/>
        <w:rPr>
          <w:b/>
          <w:sz w:val="22"/>
        </w:rPr>
      </w:pPr>
      <w:r>
        <w:rPr>
          <w:color w:val="000000"/>
          <w:sz w:val="22"/>
          <w:highlight w:val="green"/>
        </w:rPr>
        <w:t>Ao final da fase de lances, será aplicado o benefício da margem de preferência, nos termos</w:t>
      </w:r>
      <w:r>
        <w:rPr>
          <w:color w:val="000000"/>
          <w:sz w:val="22"/>
        </w:rPr>
        <w:t xml:space="preserve"> </w:t>
      </w:r>
      <w:r>
        <w:rPr>
          <w:color w:val="000000"/>
          <w:sz w:val="22"/>
          <w:highlight w:val="green"/>
        </w:rPr>
        <w:t>do</w:t>
      </w:r>
      <w:r>
        <w:rPr>
          <w:color w:val="000000"/>
          <w:spacing w:val="40"/>
          <w:sz w:val="22"/>
          <w:highlight w:val="green"/>
        </w:rPr>
        <w:t xml:space="preserve"> </w:t>
      </w:r>
      <w:r>
        <w:rPr>
          <w:color w:val="000000"/>
          <w:sz w:val="22"/>
          <w:highlight w:val="green"/>
        </w:rPr>
        <w:t>art. 26 da Lei nº 14.133, de 2021.</w:t>
      </w:r>
    </w:p>
    <w:p w14:paraId="09F57BB7">
      <w:pPr>
        <w:pStyle w:val="8"/>
        <w:numPr>
          <w:ilvl w:val="2"/>
          <w:numId w:val="1"/>
        </w:numPr>
        <w:tabs>
          <w:tab w:val="left" w:pos="1920"/>
          <w:tab w:val="left" w:pos="2407"/>
        </w:tabs>
        <w:spacing w:before="121" w:after="0" w:line="360" w:lineRule="auto"/>
        <w:ind w:left="1920" w:right="423" w:hanging="504"/>
        <w:jc w:val="both"/>
        <w:rPr>
          <w:rFonts w:ascii="Times New Roman" w:hAnsi="Times New Roman"/>
          <w:b/>
          <w:sz w:val="22"/>
        </w:rPr>
      </w:pPr>
      <w:r>
        <w:rPr>
          <w:color w:val="000000"/>
          <w:sz w:val="22"/>
          <w:highlight w:val="green"/>
        </w:rPr>
        <w:t>Para</w:t>
      </w:r>
      <w:r>
        <w:rPr>
          <w:color w:val="000000"/>
          <w:spacing w:val="40"/>
          <w:sz w:val="22"/>
          <w:highlight w:val="green"/>
        </w:rPr>
        <w:t xml:space="preserve"> </w:t>
      </w:r>
      <w:r>
        <w:rPr>
          <w:color w:val="000000"/>
          <w:sz w:val="22"/>
          <w:highlight w:val="green"/>
        </w:rPr>
        <w:t>produtos</w:t>
      </w:r>
      <w:r>
        <w:rPr>
          <w:color w:val="000000"/>
          <w:spacing w:val="40"/>
          <w:sz w:val="22"/>
          <w:highlight w:val="green"/>
        </w:rPr>
        <w:t xml:space="preserve"> </w:t>
      </w:r>
      <w:r>
        <w:rPr>
          <w:color w:val="000000"/>
          <w:sz w:val="22"/>
          <w:highlight w:val="green"/>
        </w:rPr>
        <w:t>ou</w:t>
      </w:r>
      <w:r>
        <w:rPr>
          <w:color w:val="000000"/>
          <w:spacing w:val="40"/>
          <w:sz w:val="22"/>
          <w:highlight w:val="green"/>
        </w:rPr>
        <w:t xml:space="preserve"> </w:t>
      </w:r>
      <w:r>
        <w:rPr>
          <w:color w:val="000000"/>
          <w:sz w:val="22"/>
          <w:highlight w:val="green"/>
        </w:rPr>
        <w:t>serviços</w:t>
      </w:r>
      <w:r>
        <w:rPr>
          <w:color w:val="000000"/>
          <w:spacing w:val="40"/>
          <w:sz w:val="22"/>
          <w:highlight w:val="green"/>
        </w:rPr>
        <w:t xml:space="preserve"> </w:t>
      </w:r>
      <w:r>
        <w:rPr>
          <w:color w:val="000000"/>
          <w:sz w:val="22"/>
          <w:highlight w:val="green"/>
        </w:rPr>
        <w:t>abrangidos</w:t>
      </w:r>
      <w:r>
        <w:rPr>
          <w:color w:val="000000"/>
          <w:spacing w:val="40"/>
          <w:sz w:val="22"/>
          <w:highlight w:val="green"/>
        </w:rPr>
        <w:t xml:space="preserve"> </w:t>
      </w:r>
      <w:r>
        <w:rPr>
          <w:color w:val="000000"/>
          <w:sz w:val="22"/>
          <w:highlight w:val="green"/>
        </w:rPr>
        <w:t>por</w:t>
      </w:r>
      <w:r>
        <w:rPr>
          <w:color w:val="000000"/>
          <w:spacing w:val="40"/>
          <w:sz w:val="22"/>
          <w:highlight w:val="green"/>
        </w:rPr>
        <w:t xml:space="preserve"> </w:t>
      </w:r>
      <w:r>
        <w:rPr>
          <w:color w:val="000000"/>
          <w:sz w:val="22"/>
          <w:highlight w:val="green"/>
        </w:rPr>
        <w:t>margem</w:t>
      </w:r>
      <w:r>
        <w:rPr>
          <w:color w:val="000000"/>
          <w:spacing w:val="40"/>
          <w:sz w:val="22"/>
          <w:highlight w:val="green"/>
        </w:rPr>
        <w:t xml:space="preserve"> </w:t>
      </w:r>
      <w:r>
        <w:rPr>
          <w:color w:val="000000"/>
          <w:sz w:val="22"/>
          <w:highlight w:val="green"/>
        </w:rPr>
        <w:t>de</w:t>
      </w:r>
      <w:r>
        <w:rPr>
          <w:color w:val="000000"/>
          <w:spacing w:val="40"/>
          <w:sz w:val="22"/>
          <w:highlight w:val="green"/>
        </w:rPr>
        <w:t xml:space="preserve"> </w:t>
      </w:r>
      <w:r>
        <w:rPr>
          <w:color w:val="000000"/>
          <w:sz w:val="22"/>
          <w:highlight w:val="green"/>
        </w:rPr>
        <w:t>preferência</w:t>
      </w:r>
      <w:r>
        <w:rPr>
          <w:color w:val="000000"/>
          <w:spacing w:val="40"/>
          <w:sz w:val="22"/>
          <w:highlight w:val="green"/>
        </w:rPr>
        <w:t xml:space="preserve"> </w:t>
      </w:r>
      <w:r>
        <w:rPr>
          <w:color w:val="000000"/>
          <w:sz w:val="22"/>
          <w:highlight w:val="green"/>
        </w:rPr>
        <w:t>normal</w:t>
      </w:r>
      <w:r>
        <w:rPr>
          <w:color w:val="000000"/>
          <w:spacing w:val="40"/>
          <w:sz w:val="22"/>
          <w:highlight w:val="green"/>
        </w:rPr>
        <w:t xml:space="preserve"> </w:t>
      </w:r>
      <w:r>
        <w:rPr>
          <w:color w:val="000000"/>
          <w:sz w:val="22"/>
          <w:highlight w:val="green"/>
        </w:rPr>
        <w:t>ou</w:t>
      </w:r>
      <w:r>
        <w:rPr>
          <w:color w:val="000000"/>
          <w:sz w:val="22"/>
        </w:rPr>
        <w:t xml:space="preserve"> </w:t>
      </w:r>
      <w:r>
        <w:rPr>
          <w:color w:val="000000"/>
          <w:sz w:val="22"/>
          <w:highlight w:val="green"/>
        </w:rPr>
        <w:t>adicional, caso a proposta de menor preço não tenha por objeto produto ou serviço</w:t>
      </w:r>
      <w:r>
        <w:rPr>
          <w:color w:val="000000"/>
          <w:sz w:val="22"/>
        </w:rPr>
        <w:t xml:space="preserve"> </w:t>
      </w:r>
      <w:r>
        <w:rPr>
          <w:color w:val="000000"/>
          <w:sz w:val="22"/>
          <w:highlight w:val="green"/>
        </w:rPr>
        <w:t>contemplado</w:t>
      </w:r>
      <w:r>
        <w:rPr>
          <w:color w:val="000000"/>
          <w:spacing w:val="-2"/>
          <w:sz w:val="22"/>
          <w:highlight w:val="green"/>
        </w:rPr>
        <w:t xml:space="preserve"> </w:t>
      </w:r>
      <w:r>
        <w:rPr>
          <w:color w:val="000000"/>
          <w:sz w:val="22"/>
          <w:highlight w:val="green"/>
        </w:rPr>
        <w:t>pela</w:t>
      </w:r>
      <w:r>
        <w:rPr>
          <w:color w:val="000000"/>
          <w:spacing w:val="-3"/>
          <w:sz w:val="22"/>
          <w:highlight w:val="green"/>
        </w:rPr>
        <w:t xml:space="preserve"> </w:t>
      </w:r>
      <w:r>
        <w:rPr>
          <w:color w:val="000000"/>
          <w:sz w:val="22"/>
          <w:highlight w:val="green"/>
        </w:rPr>
        <w:t>referida</w:t>
      </w:r>
      <w:r>
        <w:rPr>
          <w:color w:val="000000"/>
          <w:spacing w:val="-5"/>
          <w:sz w:val="22"/>
          <w:highlight w:val="green"/>
        </w:rPr>
        <w:t xml:space="preserve"> </w:t>
      </w:r>
      <w:r>
        <w:rPr>
          <w:color w:val="000000"/>
          <w:sz w:val="22"/>
          <w:highlight w:val="green"/>
        </w:rPr>
        <w:t>margem,</w:t>
      </w:r>
      <w:r>
        <w:rPr>
          <w:color w:val="000000"/>
          <w:spacing w:val="-5"/>
          <w:sz w:val="22"/>
          <w:highlight w:val="green"/>
        </w:rPr>
        <w:t xml:space="preserve"> </w:t>
      </w:r>
      <w:r>
        <w:rPr>
          <w:color w:val="000000"/>
          <w:sz w:val="22"/>
          <w:highlight w:val="green"/>
        </w:rPr>
        <w:t>o</w:t>
      </w:r>
      <w:r>
        <w:rPr>
          <w:color w:val="000000"/>
          <w:spacing w:val="-2"/>
          <w:sz w:val="22"/>
          <w:highlight w:val="green"/>
        </w:rPr>
        <w:t xml:space="preserve"> </w:t>
      </w:r>
      <w:r>
        <w:rPr>
          <w:color w:val="000000"/>
          <w:sz w:val="22"/>
          <w:highlight w:val="green"/>
        </w:rPr>
        <w:t>sistema</w:t>
      </w:r>
      <w:r>
        <w:rPr>
          <w:color w:val="000000"/>
          <w:spacing w:val="-3"/>
          <w:sz w:val="22"/>
          <w:highlight w:val="green"/>
        </w:rPr>
        <w:t xml:space="preserve"> </w:t>
      </w:r>
      <w:r>
        <w:rPr>
          <w:color w:val="000000"/>
          <w:sz w:val="22"/>
          <w:highlight w:val="green"/>
        </w:rPr>
        <w:t>automaticamente</w:t>
      </w:r>
      <w:r>
        <w:rPr>
          <w:color w:val="000000"/>
          <w:spacing w:val="-2"/>
          <w:sz w:val="22"/>
          <w:highlight w:val="green"/>
        </w:rPr>
        <w:t xml:space="preserve"> </w:t>
      </w:r>
      <w:r>
        <w:rPr>
          <w:color w:val="000000"/>
          <w:sz w:val="22"/>
          <w:highlight w:val="green"/>
        </w:rPr>
        <w:t>indicará</w:t>
      </w:r>
      <w:r>
        <w:rPr>
          <w:color w:val="000000"/>
          <w:spacing w:val="-3"/>
          <w:sz w:val="22"/>
          <w:highlight w:val="green"/>
        </w:rPr>
        <w:t xml:space="preserve"> </w:t>
      </w:r>
      <w:r>
        <w:rPr>
          <w:color w:val="000000"/>
          <w:sz w:val="22"/>
          <w:highlight w:val="green"/>
        </w:rPr>
        <w:t>as</w:t>
      </w:r>
      <w:r>
        <w:rPr>
          <w:color w:val="000000"/>
          <w:spacing w:val="-3"/>
          <w:sz w:val="22"/>
          <w:highlight w:val="green"/>
        </w:rPr>
        <w:t xml:space="preserve"> </w:t>
      </w:r>
      <w:r>
        <w:rPr>
          <w:color w:val="000000"/>
          <w:sz w:val="22"/>
          <w:highlight w:val="green"/>
        </w:rPr>
        <w:t>propostas</w:t>
      </w:r>
      <w:r>
        <w:rPr>
          <w:color w:val="000000"/>
          <w:spacing w:val="-5"/>
          <w:sz w:val="22"/>
          <w:highlight w:val="green"/>
        </w:rPr>
        <w:t xml:space="preserve"> </w:t>
      </w:r>
      <w:r>
        <w:rPr>
          <w:color w:val="000000"/>
          <w:sz w:val="22"/>
          <w:highlight w:val="green"/>
        </w:rPr>
        <w:t>de</w:t>
      </w:r>
      <w:r>
        <w:rPr>
          <w:color w:val="000000"/>
          <w:sz w:val="22"/>
        </w:rPr>
        <w:t xml:space="preserve"> </w:t>
      </w:r>
      <w:r>
        <w:rPr>
          <w:color w:val="000000"/>
          <w:sz w:val="22"/>
          <w:highlight w:val="green"/>
        </w:rPr>
        <w:t>produtos ou serviços que façam jus ao diferencial de preço, pela ordem de classificação,</w:t>
      </w:r>
      <w:r>
        <w:rPr>
          <w:color w:val="000000"/>
          <w:sz w:val="22"/>
        </w:rPr>
        <w:t xml:space="preserve"> </w:t>
      </w:r>
      <w:r>
        <w:rPr>
          <w:color w:val="000000"/>
          <w:sz w:val="22"/>
          <w:highlight w:val="green"/>
        </w:rPr>
        <w:t>para fins de aceitação pelo Pregoeiro/Agente de Contratação/Comissão.</w:t>
      </w:r>
    </w:p>
    <w:p w14:paraId="53F60700">
      <w:pPr>
        <w:pStyle w:val="8"/>
        <w:numPr>
          <w:ilvl w:val="2"/>
          <w:numId w:val="1"/>
        </w:numPr>
        <w:tabs>
          <w:tab w:val="left" w:pos="1920"/>
          <w:tab w:val="left" w:pos="2407"/>
        </w:tabs>
        <w:spacing w:before="120" w:after="0" w:line="360" w:lineRule="auto"/>
        <w:ind w:left="1920" w:right="425" w:hanging="504"/>
        <w:jc w:val="both"/>
        <w:rPr>
          <w:rFonts w:ascii="Times New Roman" w:hAnsi="Times New Roman"/>
          <w:b/>
          <w:sz w:val="22"/>
        </w:rPr>
      </w:pPr>
      <w:r>
        <w:rPr>
          <w:color w:val="000000"/>
          <w:sz w:val="22"/>
          <w:highlight w:val="green"/>
        </w:rPr>
        <w:t>Nestas situações, a proposta beneficiada pela aplicação da margem de preferência</w:t>
      </w:r>
      <w:r>
        <w:rPr>
          <w:color w:val="000000"/>
          <w:sz w:val="22"/>
        </w:rPr>
        <w:t xml:space="preserve"> </w:t>
      </w:r>
      <w:r>
        <w:rPr>
          <w:color w:val="000000"/>
          <w:sz w:val="22"/>
          <w:highlight w:val="green"/>
        </w:rPr>
        <w:t>normal ou adicional, conforme o caso, tornar-se-á a proposta classificada em primeiro</w:t>
      </w:r>
      <w:r>
        <w:rPr>
          <w:color w:val="000000"/>
          <w:sz w:val="22"/>
        </w:rPr>
        <w:t xml:space="preserve"> </w:t>
      </w:r>
      <w:r>
        <w:rPr>
          <w:color w:val="000000"/>
          <w:spacing w:val="-2"/>
          <w:sz w:val="22"/>
          <w:highlight w:val="green"/>
        </w:rPr>
        <w:t>lugar.</w:t>
      </w:r>
    </w:p>
    <w:p w14:paraId="1857E169">
      <w:pPr>
        <w:pStyle w:val="8"/>
        <w:numPr>
          <w:ilvl w:val="1"/>
          <w:numId w:val="1"/>
        </w:numPr>
        <w:tabs>
          <w:tab w:val="left" w:pos="1276"/>
          <w:tab w:val="left" w:pos="1694"/>
        </w:tabs>
        <w:spacing w:before="121" w:after="0" w:line="360" w:lineRule="auto"/>
        <w:ind w:left="1276" w:right="421" w:hanging="428"/>
        <w:jc w:val="both"/>
        <w:rPr>
          <w:b/>
          <w:sz w:val="22"/>
        </w:rPr>
      </w:pPr>
      <w:r>
        <w:rPr>
          <w:sz w:val="22"/>
        </w:rPr>
        <w:t>Em</w:t>
      </w:r>
      <w:r>
        <w:rPr>
          <w:spacing w:val="40"/>
          <w:sz w:val="22"/>
        </w:rPr>
        <w:t xml:space="preserve"> </w:t>
      </w:r>
      <w:r>
        <w:rPr>
          <w:sz w:val="22"/>
        </w:rPr>
        <w:t>relação</w:t>
      </w:r>
      <w:r>
        <w:rPr>
          <w:spacing w:val="40"/>
          <w:sz w:val="22"/>
        </w:rPr>
        <w:t xml:space="preserve"> </w:t>
      </w:r>
      <w:r>
        <w:rPr>
          <w:sz w:val="22"/>
        </w:rPr>
        <w:t>a</w:t>
      </w:r>
      <w:r>
        <w:rPr>
          <w:spacing w:val="40"/>
          <w:sz w:val="22"/>
        </w:rPr>
        <w:t xml:space="preserve"> </w:t>
      </w:r>
      <w:r>
        <w:rPr>
          <w:sz w:val="22"/>
        </w:rPr>
        <w:t>itens</w:t>
      </w:r>
      <w:r>
        <w:rPr>
          <w:spacing w:val="40"/>
          <w:sz w:val="22"/>
        </w:rPr>
        <w:t xml:space="preserve"> </w:t>
      </w:r>
      <w:r>
        <w:rPr>
          <w:sz w:val="22"/>
        </w:rPr>
        <w:t>não</w:t>
      </w:r>
      <w:r>
        <w:rPr>
          <w:spacing w:val="40"/>
          <w:sz w:val="22"/>
        </w:rPr>
        <w:t xml:space="preserve"> </w:t>
      </w:r>
      <w:r>
        <w:rPr>
          <w:sz w:val="22"/>
        </w:rPr>
        <w:t>exclusivos</w:t>
      </w:r>
      <w:r>
        <w:rPr>
          <w:spacing w:val="40"/>
          <w:sz w:val="22"/>
        </w:rPr>
        <w:t xml:space="preserve"> </w:t>
      </w:r>
      <w:r>
        <w:rPr>
          <w:sz w:val="22"/>
        </w:rPr>
        <w:t>para</w:t>
      </w:r>
      <w:r>
        <w:rPr>
          <w:spacing w:val="40"/>
          <w:sz w:val="22"/>
        </w:rPr>
        <w:t xml:space="preserve"> </w:t>
      </w:r>
      <w:r>
        <w:rPr>
          <w:sz w:val="22"/>
        </w:rPr>
        <w:t>participação</w:t>
      </w:r>
      <w:r>
        <w:rPr>
          <w:spacing w:val="40"/>
          <w:sz w:val="22"/>
        </w:rPr>
        <w:t xml:space="preserve"> </w:t>
      </w:r>
      <w:r>
        <w:rPr>
          <w:sz w:val="22"/>
        </w:rPr>
        <w:t>de</w:t>
      </w:r>
      <w:r>
        <w:rPr>
          <w:spacing w:val="40"/>
          <w:sz w:val="22"/>
        </w:rPr>
        <w:t xml:space="preserve"> </w:t>
      </w:r>
      <w:r>
        <w:rPr>
          <w:sz w:val="22"/>
        </w:rPr>
        <w:t>microempresas</w:t>
      </w:r>
      <w:r>
        <w:rPr>
          <w:spacing w:val="40"/>
          <w:sz w:val="22"/>
        </w:rPr>
        <w:t xml:space="preserve"> </w:t>
      </w:r>
      <w:r>
        <w:rPr>
          <w:sz w:val="22"/>
        </w:rPr>
        <w:t>e</w:t>
      </w:r>
      <w:r>
        <w:rPr>
          <w:spacing w:val="40"/>
          <w:sz w:val="22"/>
        </w:rPr>
        <w:t xml:space="preserve"> </w:t>
      </w:r>
      <w:r>
        <w:rPr>
          <w:sz w:val="22"/>
        </w:rPr>
        <w:t>empresas</w:t>
      </w:r>
      <w:r>
        <w:rPr>
          <w:spacing w:val="40"/>
          <w:sz w:val="22"/>
        </w:rPr>
        <w:t xml:space="preserve"> </w:t>
      </w:r>
      <w:r>
        <w:rPr>
          <w:sz w:val="22"/>
        </w:rPr>
        <w:t>de pequeno porte, uma vez encerrada a etapa de lances, será efetivada a verificação automática, junto à Receita Federal, do porte da entidade empresarial, caso a contratação não se enquadre nas</w:t>
      </w:r>
      <w:r>
        <w:rPr>
          <w:spacing w:val="-4"/>
          <w:sz w:val="22"/>
        </w:rPr>
        <w:t xml:space="preserve"> </w:t>
      </w:r>
      <w:r>
        <w:rPr>
          <w:sz w:val="22"/>
        </w:rPr>
        <w:t>vedações</w:t>
      </w:r>
      <w:r>
        <w:rPr>
          <w:spacing w:val="-4"/>
          <w:sz w:val="22"/>
        </w:rPr>
        <w:t xml:space="preserve"> </w:t>
      </w:r>
      <w:r>
        <w:rPr>
          <w:sz w:val="22"/>
        </w:rPr>
        <w:t>dos</w:t>
      </w:r>
      <w:r>
        <w:rPr>
          <w:spacing w:val="-4"/>
          <w:sz w:val="22"/>
        </w:rPr>
        <w:t xml:space="preserve"> </w:t>
      </w:r>
      <w:r>
        <w:rPr>
          <w:sz w:val="22"/>
        </w:rPr>
        <w:t>§§1º</w:t>
      </w:r>
      <w:r>
        <w:rPr>
          <w:spacing w:val="-6"/>
          <w:sz w:val="22"/>
        </w:rPr>
        <w:t xml:space="preserve"> </w:t>
      </w:r>
      <w:r>
        <w:rPr>
          <w:sz w:val="22"/>
        </w:rPr>
        <w:t>e</w:t>
      </w:r>
      <w:r>
        <w:rPr>
          <w:spacing w:val="-6"/>
          <w:sz w:val="22"/>
        </w:rPr>
        <w:t xml:space="preserve"> </w:t>
      </w:r>
      <w:r>
        <w:rPr>
          <w:sz w:val="22"/>
        </w:rPr>
        <w:t>2º</w:t>
      </w:r>
      <w:r>
        <w:rPr>
          <w:spacing w:val="-6"/>
          <w:sz w:val="22"/>
        </w:rPr>
        <w:t xml:space="preserve"> </w:t>
      </w:r>
      <w:r>
        <w:rPr>
          <w:sz w:val="22"/>
        </w:rPr>
        <w:t>do</w:t>
      </w:r>
      <w:r>
        <w:rPr>
          <w:spacing w:val="-3"/>
          <w:sz w:val="22"/>
        </w:rPr>
        <w:t xml:space="preserve"> </w:t>
      </w:r>
      <w:r>
        <w:rPr>
          <w:sz w:val="22"/>
        </w:rPr>
        <w:t>art.</w:t>
      </w:r>
      <w:r>
        <w:rPr>
          <w:spacing w:val="-4"/>
          <w:sz w:val="22"/>
        </w:rPr>
        <w:t xml:space="preserve"> </w:t>
      </w:r>
      <w:r>
        <w:rPr>
          <w:sz w:val="22"/>
        </w:rPr>
        <w:t>4º</w:t>
      </w:r>
      <w:r>
        <w:rPr>
          <w:spacing w:val="-4"/>
          <w:sz w:val="22"/>
        </w:rPr>
        <w:t xml:space="preserve"> </w:t>
      </w:r>
      <w:r>
        <w:rPr>
          <w:sz w:val="22"/>
        </w:rPr>
        <w:t>da</w:t>
      </w:r>
      <w:r>
        <w:rPr>
          <w:spacing w:val="-7"/>
          <w:sz w:val="22"/>
        </w:rPr>
        <w:t xml:space="preserve"> </w:t>
      </w:r>
      <w:r>
        <w:rPr>
          <w:sz w:val="22"/>
        </w:rPr>
        <w:t>Lei</w:t>
      </w:r>
      <w:r>
        <w:rPr>
          <w:spacing w:val="-4"/>
          <w:sz w:val="22"/>
        </w:rPr>
        <w:t xml:space="preserve"> </w:t>
      </w:r>
      <w:r>
        <w:rPr>
          <w:sz w:val="22"/>
        </w:rPr>
        <w:t>nº</w:t>
      </w:r>
      <w:r>
        <w:rPr>
          <w:spacing w:val="-6"/>
          <w:sz w:val="22"/>
        </w:rPr>
        <w:t xml:space="preserve"> </w:t>
      </w:r>
      <w:r>
        <w:rPr>
          <w:sz w:val="22"/>
        </w:rPr>
        <w:t>14.133,</w:t>
      </w:r>
      <w:r>
        <w:rPr>
          <w:spacing w:val="-7"/>
          <w:sz w:val="22"/>
        </w:rPr>
        <w:t xml:space="preserve"> </w:t>
      </w:r>
      <w:r>
        <w:rPr>
          <w:sz w:val="22"/>
        </w:rPr>
        <w:t>de</w:t>
      </w:r>
      <w:r>
        <w:rPr>
          <w:spacing w:val="-4"/>
          <w:sz w:val="22"/>
        </w:rPr>
        <w:t xml:space="preserve"> </w:t>
      </w:r>
      <w:r>
        <w:rPr>
          <w:sz w:val="22"/>
        </w:rPr>
        <w:t>2021.</w:t>
      </w:r>
      <w:r>
        <w:rPr>
          <w:spacing w:val="-5"/>
          <w:sz w:val="22"/>
        </w:rPr>
        <w:t xml:space="preserve"> </w:t>
      </w:r>
      <w:r>
        <w:rPr>
          <w:sz w:val="22"/>
        </w:rPr>
        <w:t>O</w:t>
      </w:r>
      <w:r>
        <w:rPr>
          <w:spacing w:val="-7"/>
          <w:sz w:val="22"/>
        </w:rPr>
        <w:t xml:space="preserve"> </w:t>
      </w:r>
      <w:r>
        <w:rPr>
          <w:sz w:val="22"/>
        </w:rPr>
        <w:t>sistema</w:t>
      </w:r>
      <w:r>
        <w:rPr>
          <w:spacing w:val="-4"/>
          <w:sz w:val="22"/>
        </w:rPr>
        <w:t xml:space="preserve"> </w:t>
      </w:r>
      <w:r>
        <w:rPr>
          <w:sz w:val="22"/>
        </w:rPr>
        <w:t>identificará</w:t>
      </w:r>
      <w:r>
        <w:rPr>
          <w:spacing w:val="-5"/>
          <w:sz w:val="22"/>
        </w:rPr>
        <w:t xml:space="preserve"> </w:t>
      </w:r>
      <w:r>
        <w:rPr>
          <w:sz w:val="22"/>
        </w:rPr>
        <w:t>em</w:t>
      </w:r>
      <w:r>
        <w:rPr>
          <w:spacing w:val="-3"/>
          <w:sz w:val="22"/>
        </w:rPr>
        <w:t xml:space="preserve"> </w:t>
      </w:r>
      <w:r>
        <w:rPr>
          <w:sz w:val="22"/>
        </w:rPr>
        <w:t>coluna</w:t>
      </w:r>
    </w:p>
    <w:p w14:paraId="62EE2646">
      <w:pPr>
        <w:pStyle w:val="8"/>
        <w:spacing w:after="0" w:line="360" w:lineRule="auto"/>
        <w:jc w:val="both"/>
        <w:rPr>
          <w:b/>
          <w:sz w:val="22"/>
        </w:rPr>
        <w:sectPr>
          <w:pgSz w:w="11910" w:h="16840"/>
          <w:pgMar w:top="2160" w:right="708" w:bottom="1860" w:left="850" w:header="708" w:footer="1674" w:gutter="0"/>
          <w:cols w:space="720" w:num="1"/>
        </w:sectPr>
      </w:pPr>
    </w:p>
    <w:p w14:paraId="51770975">
      <w:pPr>
        <w:pStyle w:val="6"/>
        <w:jc w:val="left"/>
      </w:pPr>
    </w:p>
    <w:p w14:paraId="63E2DB04">
      <w:pPr>
        <w:pStyle w:val="6"/>
        <w:spacing w:before="257"/>
        <w:jc w:val="left"/>
      </w:pPr>
    </w:p>
    <w:p w14:paraId="34207C20">
      <w:pPr>
        <w:pStyle w:val="6"/>
        <w:spacing w:line="360" w:lineRule="auto"/>
        <w:ind w:left="1276" w:right="423"/>
      </w:pPr>
      <w:r>
        <w:t>própria</w:t>
      </w:r>
      <w:r>
        <w:rPr>
          <w:spacing w:val="-13"/>
        </w:rPr>
        <w:t xml:space="preserve"> </w:t>
      </w:r>
      <w:r>
        <w:t>as</w:t>
      </w:r>
      <w:r>
        <w:rPr>
          <w:spacing w:val="-12"/>
        </w:rPr>
        <w:t xml:space="preserve"> </w:t>
      </w:r>
      <w:r>
        <w:t>microempresas</w:t>
      </w:r>
      <w:r>
        <w:rPr>
          <w:spacing w:val="-13"/>
        </w:rPr>
        <w:t xml:space="preserve"> </w:t>
      </w:r>
      <w:r>
        <w:t>e</w:t>
      </w:r>
      <w:r>
        <w:rPr>
          <w:spacing w:val="-12"/>
        </w:rPr>
        <w:t xml:space="preserve"> </w:t>
      </w:r>
      <w:r>
        <w:t>empresas</w:t>
      </w:r>
      <w:r>
        <w:rPr>
          <w:spacing w:val="-13"/>
        </w:rPr>
        <w:t xml:space="preserve"> </w:t>
      </w:r>
      <w:r>
        <w:t>de</w:t>
      </w:r>
      <w:r>
        <w:rPr>
          <w:spacing w:val="-12"/>
        </w:rPr>
        <w:t xml:space="preserve"> </w:t>
      </w:r>
      <w:r>
        <w:t>pequeno</w:t>
      </w:r>
      <w:r>
        <w:rPr>
          <w:spacing w:val="-13"/>
        </w:rPr>
        <w:t xml:space="preserve"> </w:t>
      </w:r>
      <w:r>
        <w:t>porte</w:t>
      </w:r>
      <w:r>
        <w:rPr>
          <w:spacing w:val="-12"/>
        </w:rPr>
        <w:t xml:space="preserve"> </w:t>
      </w:r>
      <w:r>
        <w:t>participantes,</w:t>
      </w:r>
      <w:r>
        <w:rPr>
          <w:spacing w:val="-12"/>
        </w:rPr>
        <w:t xml:space="preserve"> </w:t>
      </w:r>
      <w:r>
        <w:t>procedendo</w:t>
      </w:r>
      <w:r>
        <w:rPr>
          <w:spacing w:val="-13"/>
        </w:rPr>
        <w:t xml:space="preserve"> </w:t>
      </w:r>
      <w:r>
        <w:t>à</w:t>
      </w:r>
      <w:r>
        <w:rPr>
          <w:spacing w:val="-12"/>
        </w:rPr>
        <w:t xml:space="preserve"> </w:t>
      </w:r>
      <w:r>
        <w:t>comparação com</w:t>
      </w:r>
      <w:r>
        <w:rPr>
          <w:spacing w:val="-6"/>
        </w:rPr>
        <w:t xml:space="preserve"> </w:t>
      </w:r>
      <w:r>
        <w:t>os</w:t>
      </w:r>
      <w:r>
        <w:rPr>
          <w:spacing w:val="-7"/>
        </w:rPr>
        <w:t xml:space="preserve"> </w:t>
      </w:r>
      <w:r>
        <w:t>valores</w:t>
      </w:r>
      <w:r>
        <w:rPr>
          <w:spacing w:val="-7"/>
        </w:rPr>
        <w:t xml:space="preserve"> </w:t>
      </w:r>
      <w:r>
        <w:t>da</w:t>
      </w:r>
      <w:r>
        <w:rPr>
          <w:spacing w:val="-7"/>
        </w:rPr>
        <w:t xml:space="preserve"> </w:t>
      </w:r>
      <w:r>
        <w:t>primeira</w:t>
      </w:r>
      <w:r>
        <w:rPr>
          <w:spacing w:val="-9"/>
        </w:rPr>
        <w:t xml:space="preserve"> </w:t>
      </w:r>
      <w:r>
        <w:t>colocada,</w:t>
      </w:r>
      <w:r>
        <w:rPr>
          <w:spacing w:val="-7"/>
        </w:rPr>
        <w:t xml:space="preserve"> </w:t>
      </w:r>
      <w:r>
        <w:t>se</w:t>
      </w:r>
      <w:r>
        <w:rPr>
          <w:spacing w:val="-6"/>
        </w:rPr>
        <w:t xml:space="preserve"> </w:t>
      </w:r>
      <w:r>
        <w:t>esta</w:t>
      </w:r>
      <w:r>
        <w:rPr>
          <w:spacing w:val="-7"/>
        </w:rPr>
        <w:t xml:space="preserve"> </w:t>
      </w:r>
      <w:r>
        <w:t>for</w:t>
      </w:r>
      <w:r>
        <w:rPr>
          <w:spacing w:val="-9"/>
        </w:rPr>
        <w:t xml:space="preserve"> </w:t>
      </w:r>
      <w:r>
        <w:t>empresa</w:t>
      </w:r>
      <w:r>
        <w:rPr>
          <w:spacing w:val="-7"/>
        </w:rPr>
        <w:t xml:space="preserve"> </w:t>
      </w:r>
      <w:r>
        <w:t>de</w:t>
      </w:r>
      <w:r>
        <w:rPr>
          <w:spacing w:val="-6"/>
        </w:rPr>
        <w:t xml:space="preserve"> </w:t>
      </w:r>
      <w:r>
        <w:t>maior</w:t>
      </w:r>
      <w:r>
        <w:rPr>
          <w:spacing w:val="-7"/>
        </w:rPr>
        <w:t xml:space="preserve"> </w:t>
      </w:r>
      <w:r>
        <w:t>porte,</w:t>
      </w:r>
      <w:r>
        <w:rPr>
          <w:spacing w:val="-6"/>
        </w:rPr>
        <w:t xml:space="preserve"> </w:t>
      </w:r>
      <w:r>
        <w:t>assim</w:t>
      </w:r>
      <w:r>
        <w:rPr>
          <w:spacing w:val="-6"/>
        </w:rPr>
        <w:t xml:space="preserve"> </w:t>
      </w:r>
      <w:r>
        <w:t>como</w:t>
      </w:r>
      <w:r>
        <w:rPr>
          <w:spacing w:val="-8"/>
        </w:rPr>
        <w:t xml:space="preserve"> </w:t>
      </w:r>
      <w:r>
        <w:t>das</w:t>
      </w:r>
      <w:r>
        <w:rPr>
          <w:spacing w:val="-7"/>
        </w:rPr>
        <w:t xml:space="preserve"> </w:t>
      </w:r>
      <w:r>
        <w:t>demais classificadas,</w:t>
      </w:r>
      <w:r>
        <w:rPr>
          <w:spacing w:val="-7"/>
        </w:rPr>
        <w:t xml:space="preserve"> </w:t>
      </w:r>
      <w:r>
        <w:t>para</w:t>
      </w:r>
      <w:r>
        <w:rPr>
          <w:spacing w:val="-10"/>
        </w:rPr>
        <w:t xml:space="preserve"> </w:t>
      </w:r>
      <w:r>
        <w:t>o</w:t>
      </w:r>
      <w:r>
        <w:rPr>
          <w:spacing w:val="-5"/>
        </w:rPr>
        <w:t xml:space="preserve"> </w:t>
      </w:r>
      <w:r>
        <w:t>fim</w:t>
      </w:r>
      <w:r>
        <w:rPr>
          <w:spacing w:val="-6"/>
        </w:rPr>
        <w:t xml:space="preserve"> </w:t>
      </w:r>
      <w:r>
        <w:t>de</w:t>
      </w:r>
      <w:r>
        <w:rPr>
          <w:spacing w:val="-8"/>
        </w:rPr>
        <w:t xml:space="preserve"> </w:t>
      </w:r>
      <w:r>
        <w:t>aplicar-se</w:t>
      </w:r>
      <w:r>
        <w:rPr>
          <w:spacing w:val="-6"/>
        </w:rPr>
        <w:t xml:space="preserve"> </w:t>
      </w:r>
      <w:r>
        <w:t>o</w:t>
      </w:r>
      <w:r>
        <w:rPr>
          <w:spacing w:val="-8"/>
        </w:rPr>
        <w:t xml:space="preserve"> </w:t>
      </w:r>
      <w:r>
        <w:t>disposto</w:t>
      </w:r>
      <w:r>
        <w:rPr>
          <w:spacing w:val="-5"/>
        </w:rPr>
        <w:t xml:space="preserve"> </w:t>
      </w:r>
      <w:r>
        <w:t>nos</w:t>
      </w:r>
      <w:r>
        <w:rPr>
          <w:spacing w:val="-7"/>
        </w:rPr>
        <w:t xml:space="preserve"> </w:t>
      </w:r>
      <w:r>
        <w:t>arts.</w:t>
      </w:r>
      <w:r>
        <w:rPr>
          <w:spacing w:val="-7"/>
        </w:rPr>
        <w:t xml:space="preserve"> </w:t>
      </w:r>
      <w:r>
        <w:t>44</w:t>
      </w:r>
      <w:r>
        <w:rPr>
          <w:spacing w:val="-6"/>
        </w:rPr>
        <w:t xml:space="preserve"> </w:t>
      </w:r>
      <w:r>
        <w:t>e</w:t>
      </w:r>
      <w:r>
        <w:rPr>
          <w:spacing w:val="-8"/>
        </w:rPr>
        <w:t xml:space="preserve"> </w:t>
      </w:r>
      <w:r>
        <w:t>45</w:t>
      </w:r>
      <w:r>
        <w:rPr>
          <w:spacing w:val="-6"/>
        </w:rPr>
        <w:t xml:space="preserve"> </w:t>
      </w:r>
      <w:r>
        <w:t>da</w:t>
      </w:r>
      <w:r>
        <w:rPr>
          <w:spacing w:val="-9"/>
        </w:rPr>
        <w:t xml:space="preserve"> </w:t>
      </w:r>
      <w:r>
        <w:t>Lei</w:t>
      </w:r>
      <w:r>
        <w:rPr>
          <w:spacing w:val="-9"/>
        </w:rPr>
        <w:t xml:space="preserve"> </w:t>
      </w:r>
      <w:r>
        <w:t>Complementar</w:t>
      </w:r>
      <w:r>
        <w:rPr>
          <w:spacing w:val="-7"/>
        </w:rPr>
        <w:t xml:space="preserve"> </w:t>
      </w:r>
      <w:r>
        <w:t>nº</w:t>
      </w:r>
      <w:r>
        <w:rPr>
          <w:spacing w:val="-9"/>
        </w:rPr>
        <w:t xml:space="preserve"> </w:t>
      </w:r>
      <w:r>
        <w:t>123,</w:t>
      </w:r>
      <w:r>
        <w:rPr>
          <w:spacing w:val="-6"/>
        </w:rPr>
        <w:t xml:space="preserve"> </w:t>
      </w:r>
      <w:r>
        <w:t>de 2006, regulamentada pelo Decreto nº 8.538, de 2015.</w:t>
      </w:r>
    </w:p>
    <w:p w14:paraId="46A3E21B">
      <w:pPr>
        <w:pStyle w:val="8"/>
        <w:numPr>
          <w:ilvl w:val="2"/>
          <w:numId w:val="1"/>
        </w:numPr>
        <w:tabs>
          <w:tab w:val="left" w:pos="1920"/>
          <w:tab w:val="left" w:pos="2407"/>
        </w:tabs>
        <w:spacing w:before="122" w:after="0" w:line="360" w:lineRule="auto"/>
        <w:ind w:left="1920" w:right="421" w:hanging="504"/>
        <w:jc w:val="both"/>
        <w:rPr>
          <w:rFonts w:ascii="Times New Roman" w:hAnsi="Times New Roman"/>
          <w:b/>
          <w:sz w:val="22"/>
        </w:rPr>
      </w:pPr>
      <w:r>
        <w:rPr>
          <w:color w:val="000000"/>
          <w:sz w:val="22"/>
          <w:highlight w:val="green"/>
        </w:rPr>
        <w:t>Quando</w:t>
      </w:r>
      <w:r>
        <w:rPr>
          <w:color w:val="000000"/>
          <w:spacing w:val="40"/>
          <w:sz w:val="22"/>
          <w:highlight w:val="green"/>
        </w:rPr>
        <w:t xml:space="preserve"> </w:t>
      </w:r>
      <w:r>
        <w:rPr>
          <w:color w:val="000000"/>
          <w:sz w:val="22"/>
          <w:highlight w:val="green"/>
        </w:rPr>
        <w:t>houver</w:t>
      </w:r>
      <w:r>
        <w:rPr>
          <w:color w:val="000000"/>
          <w:spacing w:val="40"/>
          <w:sz w:val="22"/>
          <w:highlight w:val="green"/>
        </w:rPr>
        <w:t xml:space="preserve"> </w:t>
      </w:r>
      <w:r>
        <w:rPr>
          <w:color w:val="000000"/>
          <w:sz w:val="22"/>
          <w:highlight w:val="green"/>
        </w:rPr>
        <w:t>propostas</w:t>
      </w:r>
      <w:r>
        <w:rPr>
          <w:color w:val="000000"/>
          <w:spacing w:val="40"/>
          <w:sz w:val="22"/>
          <w:highlight w:val="green"/>
        </w:rPr>
        <w:t xml:space="preserve"> </w:t>
      </w:r>
      <w:r>
        <w:rPr>
          <w:color w:val="000000"/>
          <w:sz w:val="22"/>
          <w:highlight w:val="green"/>
        </w:rPr>
        <w:t>beneficiadas</w:t>
      </w:r>
      <w:r>
        <w:rPr>
          <w:color w:val="000000"/>
          <w:spacing w:val="40"/>
          <w:sz w:val="22"/>
          <w:highlight w:val="green"/>
        </w:rPr>
        <w:t xml:space="preserve"> </w:t>
      </w:r>
      <w:r>
        <w:rPr>
          <w:color w:val="000000"/>
          <w:sz w:val="22"/>
          <w:highlight w:val="green"/>
        </w:rPr>
        <w:t>com</w:t>
      </w:r>
      <w:r>
        <w:rPr>
          <w:color w:val="000000"/>
          <w:spacing w:val="40"/>
          <w:sz w:val="22"/>
          <w:highlight w:val="green"/>
        </w:rPr>
        <w:t xml:space="preserve"> </w:t>
      </w:r>
      <w:r>
        <w:rPr>
          <w:color w:val="000000"/>
          <w:sz w:val="22"/>
          <w:highlight w:val="green"/>
        </w:rPr>
        <w:t>as</w:t>
      </w:r>
      <w:r>
        <w:rPr>
          <w:color w:val="000000"/>
          <w:spacing w:val="40"/>
          <w:sz w:val="22"/>
          <w:highlight w:val="green"/>
        </w:rPr>
        <w:t xml:space="preserve"> </w:t>
      </w:r>
      <w:r>
        <w:rPr>
          <w:color w:val="000000"/>
          <w:sz w:val="22"/>
          <w:highlight w:val="green"/>
        </w:rPr>
        <w:t>margens</w:t>
      </w:r>
      <w:r>
        <w:rPr>
          <w:color w:val="000000"/>
          <w:spacing w:val="40"/>
          <w:sz w:val="22"/>
          <w:highlight w:val="green"/>
        </w:rPr>
        <w:t xml:space="preserve"> </w:t>
      </w:r>
      <w:r>
        <w:rPr>
          <w:color w:val="000000"/>
          <w:sz w:val="22"/>
          <w:highlight w:val="green"/>
        </w:rPr>
        <w:t>de</w:t>
      </w:r>
      <w:r>
        <w:rPr>
          <w:color w:val="000000"/>
          <w:spacing w:val="40"/>
          <w:sz w:val="22"/>
          <w:highlight w:val="green"/>
        </w:rPr>
        <w:t xml:space="preserve"> </w:t>
      </w:r>
      <w:r>
        <w:rPr>
          <w:color w:val="000000"/>
          <w:sz w:val="22"/>
          <w:highlight w:val="green"/>
        </w:rPr>
        <w:t>preferência,</w:t>
      </w:r>
      <w:r>
        <w:rPr>
          <w:color w:val="000000"/>
          <w:spacing w:val="40"/>
          <w:sz w:val="22"/>
          <w:highlight w:val="green"/>
        </w:rPr>
        <w:t xml:space="preserve"> </w:t>
      </w:r>
      <w:r>
        <w:rPr>
          <w:color w:val="000000"/>
          <w:sz w:val="22"/>
          <w:highlight w:val="green"/>
        </w:rPr>
        <w:t>apenas</w:t>
      </w:r>
      <w:r>
        <w:rPr>
          <w:color w:val="000000"/>
          <w:sz w:val="22"/>
        </w:rPr>
        <w:t xml:space="preserve"> </w:t>
      </w:r>
      <w:r>
        <w:rPr>
          <w:color w:val="000000"/>
          <w:sz w:val="22"/>
          <w:highlight w:val="green"/>
        </w:rPr>
        <w:t>poderão</w:t>
      </w:r>
      <w:r>
        <w:rPr>
          <w:color w:val="000000"/>
          <w:spacing w:val="-5"/>
          <w:sz w:val="22"/>
          <w:highlight w:val="green"/>
        </w:rPr>
        <w:t xml:space="preserve"> </w:t>
      </w:r>
      <w:r>
        <w:rPr>
          <w:color w:val="000000"/>
          <w:sz w:val="22"/>
          <w:highlight w:val="green"/>
        </w:rPr>
        <w:t>se</w:t>
      </w:r>
      <w:r>
        <w:rPr>
          <w:color w:val="000000"/>
          <w:spacing w:val="-6"/>
          <w:sz w:val="22"/>
          <w:highlight w:val="green"/>
        </w:rPr>
        <w:t xml:space="preserve"> </w:t>
      </w:r>
      <w:r>
        <w:rPr>
          <w:color w:val="000000"/>
          <w:sz w:val="22"/>
          <w:highlight w:val="green"/>
        </w:rPr>
        <w:t>valer</w:t>
      </w:r>
      <w:r>
        <w:rPr>
          <w:color w:val="000000"/>
          <w:spacing w:val="-4"/>
          <w:sz w:val="22"/>
          <w:highlight w:val="green"/>
        </w:rPr>
        <w:t xml:space="preserve"> </w:t>
      </w:r>
      <w:r>
        <w:rPr>
          <w:color w:val="000000"/>
          <w:sz w:val="22"/>
          <w:highlight w:val="green"/>
        </w:rPr>
        <w:t>do</w:t>
      </w:r>
      <w:r>
        <w:rPr>
          <w:color w:val="000000"/>
          <w:spacing w:val="-5"/>
          <w:sz w:val="22"/>
          <w:highlight w:val="green"/>
        </w:rPr>
        <w:t xml:space="preserve"> </w:t>
      </w:r>
      <w:r>
        <w:rPr>
          <w:color w:val="000000"/>
          <w:sz w:val="22"/>
          <w:highlight w:val="green"/>
        </w:rPr>
        <w:t>critério</w:t>
      </w:r>
      <w:r>
        <w:rPr>
          <w:color w:val="000000"/>
          <w:spacing w:val="-6"/>
          <w:sz w:val="22"/>
          <w:highlight w:val="green"/>
        </w:rPr>
        <w:t xml:space="preserve"> </w:t>
      </w:r>
      <w:r>
        <w:rPr>
          <w:color w:val="000000"/>
          <w:sz w:val="22"/>
          <w:highlight w:val="green"/>
        </w:rPr>
        <w:t>de</w:t>
      </w:r>
      <w:r>
        <w:rPr>
          <w:color w:val="000000"/>
          <w:spacing w:val="-6"/>
          <w:sz w:val="22"/>
          <w:highlight w:val="green"/>
        </w:rPr>
        <w:t xml:space="preserve"> </w:t>
      </w:r>
      <w:r>
        <w:rPr>
          <w:color w:val="000000"/>
          <w:sz w:val="22"/>
          <w:highlight w:val="green"/>
        </w:rPr>
        <w:t>desempate</w:t>
      </w:r>
      <w:r>
        <w:rPr>
          <w:color w:val="000000"/>
          <w:spacing w:val="-6"/>
          <w:sz w:val="22"/>
          <w:highlight w:val="green"/>
        </w:rPr>
        <w:t xml:space="preserve"> </w:t>
      </w:r>
      <w:r>
        <w:rPr>
          <w:color w:val="000000"/>
          <w:sz w:val="22"/>
          <w:highlight w:val="green"/>
        </w:rPr>
        <w:t>previsto</w:t>
      </w:r>
      <w:r>
        <w:rPr>
          <w:color w:val="000000"/>
          <w:spacing w:val="-3"/>
          <w:sz w:val="22"/>
          <w:highlight w:val="green"/>
        </w:rPr>
        <w:t xml:space="preserve"> </w:t>
      </w:r>
      <w:r>
        <w:rPr>
          <w:color w:val="000000"/>
          <w:sz w:val="22"/>
          <w:highlight w:val="green"/>
        </w:rPr>
        <w:t>nos</w:t>
      </w:r>
      <w:r>
        <w:rPr>
          <w:color w:val="000000"/>
          <w:spacing w:val="-7"/>
          <w:sz w:val="22"/>
          <w:highlight w:val="green"/>
        </w:rPr>
        <w:t xml:space="preserve"> </w:t>
      </w:r>
      <w:r>
        <w:rPr>
          <w:color w:val="000000"/>
          <w:sz w:val="22"/>
          <w:highlight w:val="green"/>
        </w:rPr>
        <w:t>arts.</w:t>
      </w:r>
      <w:r>
        <w:rPr>
          <w:color w:val="000000"/>
          <w:spacing w:val="-7"/>
          <w:sz w:val="22"/>
          <w:highlight w:val="green"/>
        </w:rPr>
        <w:t xml:space="preserve"> </w:t>
      </w:r>
      <w:r>
        <w:rPr>
          <w:color w:val="000000"/>
          <w:sz w:val="22"/>
          <w:highlight w:val="green"/>
        </w:rPr>
        <w:t>44</w:t>
      </w:r>
      <w:r>
        <w:rPr>
          <w:color w:val="000000"/>
          <w:spacing w:val="-6"/>
          <w:sz w:val="22"/>
          <w:highlight w:val="green"/>
        </w:rPr>
        <w:t xml:space="preserve"> </w:t>
      </w:r>
      <w:r>
        <w:rPr>
          <w:color w:val="000000"/>
          <w:sz w:val="22"/>
          <w:highlight w:val="green"/>
        </w:rPr>
        <w:t>e</w:t>
      </w:r>
      <w:r>
        <w:rPr>
          <w:color w:val="000000"/>
          <w:spacing w:val="-6"/>
          <w:sz w:val="22"/>
          <w:highlight w:val="green"/>
        </w:rPr>
        <w:t xml:space="preserve"> </w:t>
      </w:r>
      <w:r>
        <w:rPr>
          <w:color w:val="000000"/>
          <w:sz w:val="22"/>
          <w:highlight w:val="green"/>
        </w:rPr>
        <w:t>45</w:t>
      </w:r>
      <w:r>
        <w:rPr>
          <w:color w:val="000000"/>
          <w:spacing w:val="-6"/>
          <w:sz w:val="22"/>
          <w:highlight w:val="green"/>
        </w:rPr>
        <w:t xml:space="preserve"> </w:t>
      </w:r>
      <w:r>
        <w:rPr>
          <w:color w:val="000000"/>
          <w:sz w:val="22"/>
          <w:highlight w:val="green"/>
        </w:rPr>
        <w:t>da</w:t>
      </w:r>
      <w:r>
        <w:rPr>
          <w:color w:val="000000"/>
          <w:spacing w:val="-7"/>
          <w:sz w:val="22"/>
          <w:highlight w:val="green"/>
        </w:rPr>
        <w:t xml:space="preserve"> </w:t>
      </w:r>
      <w:r>
        <w:rPr>
          <w:color w:val="000000"/>
          <w:sz w:val="22"/>
          <w:highlight w:val="green"/>
        </w:rPr>
        <w:t>Lei</w:t>
      </w:r>
      <w:r>
        <w:rPr>
          <w:color w:val="000000"/>
          <w:spacing w:val="-7"/>
          <w:sz w:val="22"/>
          <w:highlight w:val="green"/>
        </w:rPr>
        <w:t xml:space="preserve"> </w:t>
      </w:r>
      <w:r>
        <w:rPr>
          <w:color w:val="000000"/>
          <w:sz w:val="22"/>
          <w:highlight w:val="green"/>
        </w:rPr>
        <w:t>Complementar</w:t>
      </w:r>
      <w:r>
        <w:rPr>
          <w:color w:val="000000"/>
          <w:sz w:val="22"/>
        </w:rPr>
        <w:t xml:space="preserve"> </w:t>
      </w:r>
      <w:r>
        <w:rPr>
          <w:color w:val="000000"/>
          <w:sz w:val="22"/>
          <w:highlight w:val="green"/>
        </w:rPr>
        <w:t>nº 123, de 2006, as propostas de microempresas e empresas de pequeno porte que</w:t>
      </w:r>
      <w:r>
        <w:rPr>
          <w:color w:val="000000"/>
          <w:sz w:val="22"/>
        </w:rPr>
        <w:t xml:space="preserve"> </w:t>
      </w:r>
      <w:r>
        <w:rPr>
          <w:color w:val="000000"/>
          <w:sz w:val="22"/>
          <w:highlight w:val="green"/>
        </w:rPr>
        <w:t>também fizerem jus às margens de preferência (art. 5º, §9º, I, do Decreto nº 8538, de</w:t>
      </w:r>
      <w:r>
        <w:rPr>
          <w:color w:val="000000"/>
          <w:sz w:val="22"/>
        </w:rPr>
        <w:t xml:space="preserve"> </w:t>
      </w:r>
      <w:r>
        <w:rPr>
          <w:color w:val="000000"/>
          <w:spacing w:val="-2"/>
          <w:sz w:val="22"/>
          <w:highlight w:val="green"/>
        </w:rPr>
        <w:t>2015).</w:t>
      </w:r>
    </w:p>
    <w:p w14:paraId="0C57B2B6">
      <w:pPr>
        <w:pStyle w:val="8"/>
        <w:numPr>
          <w:ilvl w:val="2"/>
          <w:numId w:val="1"/>
        </w:numPr>
        <w:tabs>
          <w:tab w:val="left" w:pos="1920"/>
          <w:tab w:val="left" w:pos="2407"/>
        </w:tabs>
        <w:spacing w:before="119" w:after="0" w:line="360" w:lineRule="auto"/>
        <w:ind w:left="1920" w:right="424" w:hanging="504"/>
        <w:jc w:val="both"/>
        <w:rPr>
          <w:rFonts w:ascii="Times New Roman" w:hAnsi="Times New Roman"/>
          <w:b/>
          <w:sz w:val="22"/>
        </w:rPr>
      </w:pPr>
      <w:r>
        <w:rPr>
          <w:color w:val="000000"/>
          <w:sz w:val="22"/>
          <w:highlight w:val="green"/>
        </w:rPr>
        <w:t>O parâmetro para o empate ficto, nesse caso, consistirá no preço ofertado pela</w:t>
      </w:r>
      <w:r>
        <w:rPr>
          <w:color w:val="000000"/>
          <w:sz w:val="22"/>
        </w:rPr>
        <w:t xml:space="preserve"> </w:t>
      </w:r>
      <w:r>
        <w:rPr>
          <w:color w:val="000000"/>
          <w:sz w:val="22"/>
          <w:highlight w:val="green"/>
        </w:rPr>
        <w:t>fornecedora classificada em primeiro lugar em razão da aplicação da margem de</w:t>
      </w:r>
      <w:r>
        <w:rPr>
          <w:color w:val="000000"/>
          <w:sz w:val="22"/>
        </w:rPr>
        <w:t xml:space="preserve"> </w:t>
      </w:r>
      <w:r>
        <w:rPr>
          <w:color w:val="000000"/>
          <w:spacing w:val="-2"/>
          <w:sz w:val="22"/>
          <w:highlight w:val="green"/>
        </w:rPr>
        <w:t>preferência.</w:t>
      </w:r>
    </w:p>
    <w:p w14:paraId="1A5DDC20">
      <w:pPr>
        <w:pStyle w:val="8"/>
        <w:numPr>
          <w:ilvl w:val="2"/>
          <w:numId w:val="1"/>
        </w:numPr>
        <w:tabs>
          <w:tab w:val="left" w:pos="1920"/>
          <w:tab w:val="left" w:pos="2407"/>
        </w:tabs>
        <w:spacing w:before="122" w:after="0" w:line="360" w:lineRule="auto"/>
        <w:ind w:left="1920" w:right="421" w:hanging="504"/>
        <w:jc w:val="both"/>
        <w:rPr>
          <w:rFonts w:ascii="Times New Roman" w:hAnsi="Times New Roman"/>
          <w:b/>
          <w:sz w:val="22"/>
        </w:rPr>
      </w:pPr>
      <w:r>
        <w:rPr>
          <w:sz w:val="22"/>
        </w:rPr>
        <w:t xml:space="preserve">Nessas condições, as propostas de microempresas e empresas de pequeno porte que se encontrarem na faixa </w:t>
      </w:r>
      <w:r>
        <w:rPr>
          <w:color w:val="000000"/>
          <w:sz w:val="22"/>
          <w:highlight w:val="magenta"/>
        </w:rPr>
        <w:t>de até 10% (dez por cento), caso se trate de uma concorrência,</w:t>
      </w:r>
      <w:r>
        <w:rPr>
          <w:color w:val="000000"/>
          <w:spacing w:val="-3"/>
          <w:sz w:val="22"/>
        </w:rPr>
        <w:t xml:space="preserve"> </w:t>
      </w:r>
      <w:r>
        <w:rPr>
          <w:color w:val="000000"/>
          <w:sz w:val="22"/>
          <w:highlight w:val="magenta"/>
        </w:rPr>
        <w:t>ou</w:t>
      </w:r>
      <w:r>
        <w:rPr>
          <w:color w:val="000000"/>
          <w:spacing w:val="40"/>
          <w:sz w:val="22"/>
          <w:highlight w:val="magenta"/>
        </w:rPr>
        <w:t xml:space="preserve"> </w:t>
      </w:r>
      <w:r>
        <w:rPr>
          <w:color w:val="000000"/>
          <w:sz w:val="22"/>
          <w:highlight w:val="magenta"/>
        </w:rPr>
        <w:t>de até 5% (cinco por cento), caso se trate de um pregão</w:t>
      </w:r>
      <w:r>
        <w:rPr>
          <w:color w:val="000000"/>
          <w:sz w:val="22"/>
        </w:rPr>
        <w:t>, serão consideradas empatadas com a primeira colocada.</w:t>
      </w:r>
    </w:p>
    <w:p w14:paraId="6A8B2F8F">
      <w:pPr>
        <w:pStyle w:val="8"/>
        <w:numPr>
          <w:ilvl w:val="2"/>
          <w:numId w:val="1"/>
        </w:numPr>
        <w:tabs>
          <w:tab w:val="left" w:pos="1920"/>
          <w:tab w:val="left" w:pos="2407"/>
        </w:tabs>
        <w:spacing w:before="119" w:after="0" w:line="360" w:lineRule="auto"/>
        <w:ind w:left="1920" w:right="425" w:hanging="504"/>
        <w:jc w:val="both"/>
        <w:rPr>
          <w:rFonts w:ascii="Times New Roman" w:hAnsi="Times New Roman"/>
          <w:b/>
          <w:sz w:val="22"/>
        </w:rPr>
      </w:pPr>
      <w:r>
        <w:rPr>
          <w:sz w:val="22"/>
        </w:rPr>
        <w:t>A licitante mais bem classificada nos termos do subitem anterior terá o direito de encaminhar</w:t>
      </w:r>
      <w:r>
        <w:rPr>
          <w:spacing w:val="-3"/>
          <w:sz w:val="22"/>
        </w:rPr>
        <w:t xml:space="preserve"> </w:t>
      </w:r>
      <w:r>
        <w:rPr>
          <w:sz w:val="22"/>
        </w:rPr>
        <w:t>uma</w:t>
      </w:r>
      <w:r>
        <w:rPr>
          <w:spacing w:val="-3"/>
          <w:sz w:val="22"/>
        </w:rPr>
        <w:t xml:space="preserve"> </w:t>
      </w:r>
      <w:r>
        <w:rPr>
          <w:sz w:val="22"/>
        </w:rPr>
        <w:t>última</w:t>
      </w:r>
      <w:r>
        <w:rPr>
          <w:spacing w:val="-5"/>
          <w:sz w:val="22"/>
        </w:rPr>
        <w:t xml:space="preserve"> </w:t>
      </w:r>
      <w:r>
        <w:rPr>
          <w:sz w:val="22"/>
        </w:rPr>
        <w:t>oferta</w:t>
      </w:r>
      <w:r>
        <w:rPr>
          <w:spacing w:val="-3"/>
          <w:sz w:val="22"/>
        </w:rPr>
        <w:t xml:space="preserve"> </w:t>
      </w:r>
      <w:r>
        <w:rPr>
          <w:sz w:val="22"/>
        </w:rPr>
        <w:t>para</w:t>
      </w:r>
      <w:r>
        <w:rPr>
          <w:spacing w:val="-3"/>
          <w:sz w:val="22"/>
        </w:rPr>
        <w:t xml:space="preserve"> </w:t>
      </w:r>
      <w:r>
        <w:rPr>
          <w:sz w:val="22"/>
        </w:rPr>
        <w:t>desempate,</w:t>
      </w:r>
      <w:r>
        <w:rPr>
          <w:spacing w:val="-6"/>
          <w:sz w:val="22"/>
        </w:rPr>
        <w:t xml:space="preserve"> </w:t>
      </w:r>
      <w:r>
        <w:rPr>
          <w:sz w:val="22"/>
        </w:rPr>
        <w:t>obrigatoriamente</w:t>
      </w:r>
      <w:r>
        <w:rPr>
          <w:spacing w:val="-3"/>
          <w:sz w:val="22"/>
        </w:rPr>
        <w:t xml:space="preserve"> </w:t>
      </w:r>
      <w:r>
        <w:rPr>
          <w:sz w:val="22"/>
        </w:rPr>
        <w:t>em</w:t>
      </w:r>
      <w:r>
        <w:rPr>
          <w:spacing w:val="-4"/>
          <w:sz w:val="22"/>
        </w:rPr>
        <w:t xml:space="preserve"> </w:t>
      </w:r>
      <w:r>
        <w:rPr>
          <w:sz w:val="22"/>
        </w:rPr>
        <w:t>valor</w:t>
      </w:r>
      <w:r>
        <w:rPr>
          <w:spacing w:val="-3"/>
          <w:sz w:val="22"/>
        </w:rPr>
        <w:t xml:space="preserve"> </w:t>
      </w:r>
      <w:r>
        <w:rPr>
          <w:sz w:val="22"/>
        </w:rPr>
        <w:t>inferior</w:t>
      </w:r>
      <w:r>
        <w:rPr>
          <w:spacing w:val="-3"/>
          <w:sz w:val="22"/>
        </w:rPr>
        <w:t xml:space="preserve"> </w:t>
      </w:r>
      <w:r>
        <w:rPr>
          <w:sz w:val="22"/>
        </w:rPr>
        <w:t>ao</w:t>
      </w:r>
      <w:r>
        <w:rPr>
          <w:spacing w:val="-2"/>
          <w:sz w:val="22"/>
        </w:rPr>
        <w:t xml:space="preserve"> </w:t>
      </w:r>
      <w:r>
        <w:rPr>
          <w:sz w:val="22"/>
        </w:rPr>
        <w:t>da primeira</w:t>
      </w:r>
      <w:r>
        <w:rPr>
          <w:spacing w:val="-8"/>
          <w:sz w:val="22"/>
        </w:rPr>
        <w:t xml:space="preserve"> </w:t>
      </w:r>
      <w:r>
        <w:rPr>
          <w:sz w:val="22"/>
        </w:rPr>
        <w:t>colocada,</w:t>
      </w:r>
      <w:r>
        <w:rPr>
          <w:spacing w:val="-8"/>
          <w:sz w:val="22"/>
        </w:rPr>
        <w:t xml:space="preserve"> </w:t>
      </w:r>
      <w:r>
        <w:rPr>
          <w:sz w:val="22"/>
        </w:rPr>
        <w:t>no</w:t>
      </w:r>
      <w:r>
        <w:rPr>
          <w:spacing w:val="-6"/>
          <w:sz w:val="22"/>
        </w:rPr>
        <w:t xml:space="preserve"> </w:t>
      </w:r>
      <w:r>
        <w:rPr>
          <w:sz w:val="22"/>
        </w:rPr>
        <w:t>prazo</w:t>
      </w:r>
      <w:r>
        <w:rPr>
          <w:spacing w:val="-6"/>
          <w:sz w:val="22"/>
        </w:rPr>
        <w:t xml:space="preserve"> </w:t>
      </w:r>
      <w:r>
        <w:rPr>
          <w:sz w:val="22"/>
        </w:rPr>
        <w:t>de</w:t>
      </w:r>
      <w:r>
        <w:rPr>
          <w:spacing w:val="-9"/>
          <w:sz w:val="22"/>
        </w:rPr>
        <w:t xml:space="preserve"> </w:t>
      </w:r>
      <w:r>
        <w:rPr>
          <w:sz w:val="22"/>
        </w:rPr>
        <w:t>5</w:t>
      </w:r>
      <w:r>
        <w:rPr>
          <w:spacing w:val="-7"/>
          <w:sz w:val="22"/>
        </w:rPr>
        <w:t xml:space="preserve"> </w:t>
      </w:r>
      <w:r>
        <w:rPr>
          <w:sz w:val="22"/>
        </w:rPr>
        <w:t>(cinco)</w:t>
      </w:r>
      <w:r>
        <w:rPr>
          <w:spacing w:val="-9"/>
          <w:sz w:val="22"/>
        </w:rPr>
        <w:t xml:space="preserve"> </w:t>
      </w:r>
      <w:r>
        <w:rPr>
          <w:sz w:val="22"/>
        </w:rPr>
        <w:t>minutos</w:t>
      </w:r>
      <w:r>
        <w:rPr>
          <w:spacing w:val="-8"/>
          <w:sz w:val="22"/>
        </w:rPr>
        <w:t xml:space="preserve"> </w:t>
      </w:r>
      <w:r>
        <w:rPr>
          <w:sz w:val="22"/>
        </w:rPr>
        <w:t>controlados</w:t>
      </w:r>
      <w:r>
        <w:rPr>
          <w:spacing w:val="-8"/>
          <w:sz w:val="22"/>
        </w:rPr>
        <w:t xml:space="preserve"> </w:t>
      </w:r>
      <w:r>
        <w:rPr>
          <w:sz w:val="22"/>
        </w:rPr>
        <w:t>pelo</w:t>
      </w:r>
      <w:r>
        <w:rPr>
          <w:spacing w:val="-9"/>
          <w:sz w:val="22"/>
        </w:rPr>
        <w:t xml:space="preserve"> </w:t>
      </w:r>
      <w:r>
        <w:rPr>
          <w:sz w:val="22"/>
        </w:rPr>
        <w:t>sistema,</w:t>
      </w:r>
      <w:r>
        <w:rPr>
          <w:spacing w:val="-9"/>
          <w:sz w:val="22"/>
        </w:rPr>
        <w:t xml:space="preserve"> </w:t>
      </w:r>
      <w:r>
        <w:rPr>
          <w:sz w:val="22"/>
        </w:rPr>
        <w:t>contados</w:t>
      </w:r>
      <w:r>
        <w:rPr>
          <w:spacing w:val="-8"/>
          <w:sz w:val="22"/>
        </w:rPr>
        <w:t xml:space="preserve"> </w:t>
      </w:r>
      <w:r>
        <w:rPr>
          <w:sz w:val="22"/>
        </w:rPr>
        <w:t>após a comunicação automática para tanto.</w:t>
      </w:r>
    </w:p>
    <w:p w14:paraId="0B391EE6">
      <w:pPr>
        <w:pStyle w:val="8"/>
        <w:numPr>
          <w:ilvl w:val="2"/>
          <w:numId w:val="1"/>
        </w:numPr>
        <w:tabs>
          <w:tab w:val="left" w:pos="1920"/>
          <w:tab w:val="left" w:pos="2407"/>
        </w:tabs>
        <w:spacing w:before="119" w:after="0" w:line="360" w:lineRule="auto"/>
        <w:ind w:left="1920" w:right="421" w:hanging="504"/>
        <w:jc w:val="both"/>
        <w:rPr>
          <w:rFonts w:ascii="Times New Roman" w:hAnsi="Times New Roman"/>
          <w:b/>
          <w:sz w:val="22"/>
        </w:rPr>
      </w:pPr>
      <w:r>
        <w:rPr>
          <w:sz w:val="22"/>
        </w:rPr>
        <w:t>Caso a microempresa ou a</w:t>
      </w:r>
      <w:r>
        <w:rPr>
          <w:spacing w:val="-1"/>
          <w:sz w:val="22"/>
        </w:rPr>
        <w:t xml:space="preserve"> </w:t>
      </w:r>
      <w:r>
        <w:rPr>
          <w:sz w:val="22"/>
        </w:rPr>
        <w:t>empresa de pequeno porte melhor classificada desista</w:t>
      </w:r>
      <w:r>
        <w:rPr>
          <w:spacing w:val="-1"/>
          <w:sz w:val="22"/>
        </w:rPr>
        <w:t xml:space="preserve"> </w:t>
      </w:r>
      <w:r>
        <w:rPr>
          <w:sz w:val="22"/>
        </w:rPr>
        <w:t>ou não se manifeste no prazo estabelecido, serão convocadas as demais licitantes</w:t>
      </w:r>
      <w:r>
        <w:rPr>
          <w:spacing w:val="80"/>
          <w:sz w:val="22"/>
        </w:rPr>
        <w:t xml:space="preserve"> </w:t>
      </w:r>
      <w:r>
        <w:rPr>
          <w:sz w:val="22"/>
        </w:rPr>
        <w:t xml:space="preserve">microempresa e empresa de pequeno porte que se encontrem naquele intervalo </w:t>
      </w:r>
      <w:r>
        <w:rPr>
          <w:color w:val="000000"/>
          <w:sz w:val="22"/>
          <w:highlight w:val="magenta"/>
        </w:rPr>
        <w:t>de até</w:t>
      </w:r>
      <w:r>
        <w:rPr>
          <w:color w:val="000000"/>
          <w:sz w:val="22"/>
        </w:rPr>
        <w:t xml:space="preserve"> </w:t>
      </w:r>
      <w:r>
        <w:rPr>
          <w:color w:val="000000"/>
          <w:sz w:val="22"/>
          <w:highlight w:val="magenta"/>
        </w:rPr>
        <w:t>10% (dez por cento), caso se trate de uma concorrência, ou de até 5% (cinco por cento),</w:t>
      </w:r>
      <w:r>
        <w:rPr>
          <w:color w:val="000000"/>
          <w:sz w:val="22"/>
        </w:rPr>
        <w:t xml:space="preserve"> </w:t>
      </w:r>
      <w:r>
        <w:rPr>
          <w:color w:val="000000"/>
          <w:sz w:val="22"/>
          <w:highlight w:val="magenta"/>
        </w:rPr>
        <w:t>caso</w:t>
      </w:r>
      <w:r>
        <w:rPr>
          <w:color w:val="000000"/>
          <w:spacing w:val="-3"/>
          <w:sz w:val="22"/>
          <w:highlight w:val="magenta"/>
        </w:rPr>
        <w:t xml:space="preserve"> </w:t>
      </w:r>
      <w:r>
        <w:rPr>
          <w:color w:val="000000"/>
          <w:sz w:val="22"/>
          <w:highlight w:val="magenta"/>
        </w:rPr>
        <w:t>se</w:t>
      </w:r>
      <w:r>
        <w:rPr>
          <w:color w:val="000000"/>
          <w:spacing w:val="-4"/>
          <w:sz w:val="22"/>
          <w:highlight w:val="magenta"/>
        </w:rPr>
        <w:t xml:space="preserve"> </w:t>
      </w:r>
      <w:r>
        <w:rPr>
          <w:color w:val="000000"/>
          <w:sz w:val="22"/>
          <w:highlight w:val="magenta"/>
        </w:rPr>
        <w:t>trate</w:t>
      </w:r>
      <w:r>
        <w:rPr>
          <w:color w:val="000000"/>
          <w:spacing w:val="-4"/>
          <w:sz w:val="22"/>
          <w:highlight w:val="magenta"/>
        </w:rPr>
        <w:t xml:space="preserve"> </w:t>
      </w:r>
      <w:r>
        <w:rPr>
          <w:color w:val="000000"/>
          <w:sz w:val="22"/>
          <w:highlight w:val="magenta"/>
        </w:rPr>
        <w:t>de</w:t>
      </w:r>
      <w:r>
        <w:rPr>
          <w:color w:val="000000"/>
          <w:spacing w:val="-4"/>
          <w:sz w:val="22"/>
          <w:highlight w:val="magenta"/>
        </w:rPr>
        <w:t xml:space="preserve"> </w:t>
      </w:r>
      <w:r>
        <w:rPr>
          <w:color w:val="000000"/>
          <w:sz w:val="22"/>
          <w:highlight w:val="magenta"/>
        </w:rPr>
        <w:t>um</w:t>
      </w:r>
      <w:r>
        <w:rPr>
          <w:color w:val="000000"/>
          <w:spacing w:val="-3"/>
          <w:sz w:val="22"/>
          <w:highlight w:val="magenta"/>
        </w:rPr>
        <w:t xml:space="preserve"> </w:t>
      </w:r>
      <w:r>
        <w:rPr>
          <w:color w:val="000000"/>
          <w:sz w:val="22"/>
          <w:highlight w:val="magenta"/>
        </w:rPr>
        <w:t>pregão,</w:t>
      </w:r>
      <w:r>
        <w:rPr>
          <w:color w:val="000000"/>
          <w:spacing w:val="-2"/>
          <w:sz w:val="22"/>
        </w:rPr>
        <w:t xml:space="preserve"> </w:t>
      </w:r>
      <w:r>
        <w:rPr>
          <w:color w:val="000000"/>
          <w:sz w:val="22"/>
        </w:rPr>
        <w:t>na</w:t>
      </w:r>
      <w:r>
        <w:rPr>
          <w:color w:val="000000"/>
          <w:spacing w:val="-4"/>
          <w:sz w:val="22"/>
        </w:rPr>
        <w:t xml:space="preserve"> </w:t>
      </w:r>
      <w:r>
        <w:rPr>
          <w:color w:val="000000"/>
          <w:sz w:val="22"/>
        </w:rPr>
        <w:t>ordem</w:t>
      </w:r>
      <w:r>
        <w:rPr>
          <w:color w:val="000000"/>
          <w:spacing w:val="-3"/>
          <w:sz w:val="22"/>
        </w:rPr>
        <w:t xml:space="preserve"> </w:t>
      </w:r>
      <w:r>
        <w:rPr>
          <w:color w:val="000000"/>
          <w:sz w:val="22"/>
        </w:rPr>
        <w:t>de</w:t>
      </w:r>
      <w:r>
        <w:rPr>
          <w:color w:val="000000"/>
          <w:spacing w:val="-6"/>
          <w:sz w:val="22"/>
        </w:rPr>
        <w:t xml:space="preserve"> </w:t>
      </w:r>
      <w:r>
        <w:rPr>
          <w:color w:val="000000"/>
          <w:sz w:val="22"/>
        </w:rPr>
        <w:t>classificação,</w:t>
      </w:r>
      <w:r>
        <w:rPr>
          <w:color w:val="000000"/>
          <w:spacing w:val="-7"/>
          <w:sz w:val="22"/>
        </w:rPr>
        <w:t xml:space="preserve"> </w:t>
      </w:r>
      <w:r>
        <w:rPr>
          <w:color w:val="000000"/>
          <w:sz w:val="22"/>
        </w:rPr>
        <w:t>para</w:t>
      </w:r>
      <w:r>
        <w:rPr>
          <w:color w:val="000000"/>
          <w:spacing w:val="-5"/>
          <w:sz w:val="22"/>
        </w:rPr>
        <w:t xml:space="preserve"> </w:t>
      </w:r>
      <w:r>
        <w:rPr>
          <w:color w:val="000000"/>
          <w:sz w:val="22"/>
        </w:rPr>
        <w:t>o</w:t>
      </w:r>
      <w:r>
        <w:rPr>
          <w:color w:val="000000"/>
          <w:spacing w:val="-3"/>
          <w:sz w:val="22"/>
        </w:rPr>
        <w:t xml:space="preserve"> </w:t>
      </w:r>
      <w:r>
        <w:rPr>
          <w:color w:val="000000"/>
          <w:sz w:val="22"/>
        </w:rPr>
        <w:t>exercício</w:t>
      </w:r>
      <w:r>
        <w:rPr>
          <w:color w:val="000000"/>
          <w:spacing w:val="-4"/>
          <w:sz w:val="22"/>
        </w:rPr>
        <w:t xml:space="preserve"> </w:t>
      </w:r>
      <w:r>
        <w:rPr>
          <w:color w:val="000000"/>
          <w:sz w:val="22"/>
        </w:rPr>
        <w:t>do</w:t>
      </w:r>
      <w:r>
        <w:rPr>
          <w:color w:val="000000"/>
          <w:spacing w:val="-5"/>
          <w:sz w:val="22"/>
        </w:rPr>
        <w:t xml:space="preserve"> </w:t>
      </w:r>
      <w:r>
        <w:rPr>
          <w:color w:val="000000"/>
          <w:sz w:val="22"/>
        </w:rPr>
        <w:t>mesmo</w:t>
      </w:r>
      <w:r>
        <w:rPr>
          <w:color w:val="000000"/>
          <w:spacing w:val="-5"/>
          <w:sz w:val="22"/>
        </w:rPr>
        <w:t xml:space="preserve"> </w:t>
      </w:r>
      <w:r>
        <w:rPr>
          <w:color w:val="000000"/>
          <w:sz w:val="22"/>
        </w:rPr>
        <w:t>direito, no prazo estabelecido no subitem anterior.</w:t>
      </w:r>
    </w:p>
    <w:p w14:paraId="5B69FB4A">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64A30EF0">
      <w:pPr>
        <w:pStyle w:val="6"/>
        <w:jc w:val="left"/>
      </w:pPr>
    </w:p>
    <w:p w14:paraId="383ACD5B">
      <w:pPr>
        <w:pStyle w:val="6"/>
        <w:spacing w:before="257"/>
        <w:jc w:val="left"/>
      </w:pPr>
    </w:p>
    <w:p w14:paraId="51AF5FC6">
      <w:pPr>
        <w:pStyle w:val="8"/>
        <w:numPr>
          <w:ilvl w:val="2"/>
          <w:numId w:val="1"/>
        </w:numPr>
        <w:tabs>
          <w:tab w:val="left" w:pos="1920"/>
          <w:tab w:val="left" w:pos="2407"/>
        </w:tabs>
        <w:spacing w:before="0" w:after="0" w:line="360" w:lineRule="auto"/>
        <w:ind w:left="1920" w:right="422" w:hanging="504"/>
        <w:jc w:val="both"/>
        <w:rPr>
          <w:rFonts w:ascii="Times New Roman" w:hAnsi="Times New Roman"/>
          <w:b/>
          <w:sz w:val="22"/>
        </w:rPr>
      </w:pPr>
      <w:r>
        <w:rPr>
          <w:sz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C3FEC50">
      <w:pPr>
        <w:pStyle w:val="8"/>
        <w:numPr>
          <w:ilvl w:val="2"/>
          <w:numId w:val="1"/>
        </w:numPr>
        <w:tabs>
          <w:tab w:val="left" w:pos="1920"/>
          <w:tab w:val="left" w:pos="2407"/>
        </w:tabs>
        <w:spacing w:before="122" w:after="0" w:line="360" w:lineRule="auto"/>
        <w:ind w:left="1920" w:right="422" w:hanging="504"/>
        <w:jc w:val="both"/>
        <w:rPr>
          <w:rFonts w:ascii="Times New Roman" w:hAnsi="Times New Roman"/>
          <w:b/>
          <w:sz w:val="22"/>
        </w:rPr>
      </w:pPr>
      <w:r>
        <w:rPr>
          <w:sz w:val="22"/>
        </w:rPr>
        <w:t>A</w:t>
      </w:r>
      <w:r>
        <w:rPr>
          <w:spacing w:val="40"/>
          <w:sz w:val="22"/>
        </w:rPr>
        <w:t xml:space="preserve"> </w:t>
      </w:r>
      <w:r>
        <w:rPr>
          <w:sz w:val="22"/>
        </w:rPr>
        <w:t>obtenção</w:t>
      </w:r>
      <w:r>
        <w:rPr>
          <w:spacing w:val="40"/>
          <w:sz w:val="22"/>
        </w:rPr>
        <w:t xml:space="preserve"> </w:t>
      </w:r>
      <w:r>
        <w:rPr>
          <w:sz w:val="22"/>
        </w:rPr>
        <w:t>do</w:t>
      </w:r>
      <w:r>
        <w:rPr>
          <w:spacing w:val="40"/>
          <w:sz w:val="22"/>
        </w:rPr>
        <w:t xml:space="preserve"> </w:t>
      </w:r>
      <w:r>
        <w:rPr>
          <w:sz w:val="22"/>
        </w:rPr>
        <w:t>benefício</w:t>
      </w:r>
      <w:r>
        <w:rPr>
          <w:spacing w:val="40"/>
          <w:sz w:val="22"/>
        </w:rPr>
        <w:t xml:space="preserve"> </w:t>
      </w:r>
      <w:r>
        <w:rPr>
          <w:sz w:val="22"/>
        </w:rPr>
        <w:t>a</w:t>
      </w:r>
      <w:r>
        <w:rPr>
          <w:spacing w:val="40"/>
          <w:sz w:val="22"/>
        </w:rPr>
        <w:t xml:space="preserve"> </w:t>
      </w:r>
      <w:r>
        <w:rPr>
          <w:sz w:val="22"/>
        </w:rPr>
        <w:t>que</w:t>
      </w:r>
      <w:r>
        <w:rPr>
          <w:spacing w:val="40"/>
          <w:sz w:val="22"/>
        </w:rPr>
        <w:t xml:space="preserve"> </w:t>
      </w:r>
      <w:r>
        <w:rPr>
          <w:sz w:val="22"/>
        </w:rPr>
        <w:t>se</w:t>
      </w:r>
      <w:r>
        <w:rPr>
          <w:spacing w:val="40"/>
          <w:sz w:val="22"/>
        </w:rPr>
        <w:t xml:space="preserve"> </w:t>
      </w:r>
      <w:r>
        <w:rPr>
          <w:sz w:val="22"/>
        </w:rPr>
        <w:t>refere</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sz w:val="22"/>
        </w:rPr>
        <w:t>anterior</w:t>
      </w:r>
      <w:r>
        <w:rPr>
          <w:spacing w:val="40"/>
          <w:sz w:val="22"/>
        </w:rPr>
        <w:t xml:space="preserve"> </w:t>
      </w:r>
      <w:r>
        <w:rPr>
          <w:sz w:val="22"/>
        </w:rPr>
        <w:t>fica</w:t>
      </w:r>
      <w:r>
        <w:rPr>
          <w:spacing w:val="40"/>
          <w:sz w:val="22"/>
        </w:rPr>
        <w:t xml:space="preserve"> </w:t>
      </w:r>
      <w:r>
        <w:rPr>
          <w:sz w:val="22"/>
        </w:rPr>
        <w:t>limitada</w:t>
      </w:r>
      <w:r>
        <w:rPr>
          <w:spacing w:val="40"/>
          <w:sz w:val="22"/>
        </w:rPr>
        <w:t xml:space="preserve"> </w:t>
      </w:r>
      <w:r>
        <w:rPr>
          <w:sz w:val="22"/>
        </w:rPr>
        <w:t>às microempresas</w:t>
      </w:r>
      <w:r>
        <w:rPr>
          <w:spacing w:val="-2"/>
          <w:sz w:val="22"/>
        </w:rPr>
        <w:t xml:space="preserve"> </w:t>
      </w:r>
      <w:r>
        <w:rPr>
          <w:sz w:val="22"/>
        </w:rPr>
        <w:t>e às</w:t>
      </w:r>
      <w:r>
        <w:rPr>
          <w:spacing w:val="-2"/>
          <w:sz w:val="22"/>
        </w:rPr>
        <w:t xml:space="preserve"> </w:t>
      </w:r>
      <w:r>
        <w:rPr>
          <w:sz w:val="22"/>
        </w:rPr>
        <w:t>empresas de pequeno porte que,</w:t>
      </w:r>
      <w:r>
        <w:rPr>
          <w:spacing w:val="-2"/>
          <w:sz w:val="22"/>
        </w:rPr>
        <w:t xml:space="preserve"> </w:t>
      </w:r>
      <w:r>
        <w:rPr>
          <w:sz w:val="22"/>
        </w:rPr>
        <w:t>no ano-calendário de realização da licitação, ainda não tenham celebrado contratos com a Administração Pública cujos valores</w:t>
      </w:r>
      <w:r>
        <w:rPr>
          <w:spacing w:val="-13"/>
          <w:sz w:val="22"/>
        </w:rPr>
        <w:t xml:space="preserve"> </w:t>
      </w:r>
      <w:r>
        <w:rPr>
          <w:sz w:val="22"/>
        </w:rPr>
        <w:t>somados</w:t>
      </w:r>
      <w:r>
        <w:rPr>
          <w:spacing w:val="-12"/>
          <w:sz w:val="22"/>
        </w:rPr>
        <w:t xml:space="preserve"> </w:t>
      </w:r>
      <w:r>
        <w:rPr>
          <w:sz w:val="22"/>
        </w:rPr>
        <w:t>extrapolem</w:t>
      </w:r>
      <w:r>
        <w:rPr>
          <w:spacing w:val="-13"/>
          <w:sz w:val="22"/>
        </w:rPr>
        <w:t xml:space="preserve"> </w:t>
      </w:r>
      <w:r>
        <w:rPr>
          <w:sz w:val="22"/>
        </w:rPr>
        <w:t>a</w:t>
      </w:r>
      <w:r>
        <w:rPr>
          <w:spacing w:val="-12"/>
          <w:sz w:val="22"/>
        </w:rPr>
        <w:t xml:space="preserve"> </w:t>
      </w:r>
      <w:r>
        <w:rPr>
          <w:sz w:val="22"/>
        </w:rPr>
        <w:t>receita</w:t>
      </w:r>
      <w:r>
        <w:rPr>
          <w:spacing w:val="-13"/>
          <w:sz w:val="22"/>
        </w:rPr>
        <w:t xml:space="preserve"> </w:t>
      </w:r>
      <w:r>
        <w:rPr>
          <w:sz w:val="22"/>
        </w:rPr>
        <w:t>bruta</w:t>
      </w:r>
      <w:r>
        <w:rPr>
          <w:spacing w:val="-12"/>
          <w:sz w:val="22"/>
        </w:rPr>
        <w:t xml:space="preserve"> </w:t>
      </w:r>
      <w:r>
        <w:rPr>
          <w:sz w:val="22"/>
        </w:rPr>
        <w:t>máxima</w:t>
      </w:r>
      <w:r>
        <w:rPr>
          <w:spacing w:val="-13"/>
          <w:sz w:val="22"/>
        </w:rPr>
        <w:t xml:space="preserve"> </w:t>
      </w:r>
      <w:r>
        <w:rPr>
          <w:sz w:val="22"/>
        </w:rPr>
        <w:t>admitida</w:t>
      </w:r>
      <w:r>
        <w:rPr>
          <w:spacing w:val="-12"/>
          <w:sz w:val="22"/>
        </w:rPr>
        <w:t xml:space="preserve"> </w:t>
      </w:r>
      <w:r>
        <w:rPr>
          <w:sz w:val="22"/>
        </w:rPr>
        <w:t>para</w:t>
      </w:r>
      <w:r>
        <w:rPr>
          <w:spacing w:val="-12"/>
          <w:sz w:val="22"/>
        </w:rPr>
        <w:t xml:space="preserve"> </w:t>
      </w:r>
      <w:r>
        <w:rPr>
          <w:sz w:val="22"/>
        </w:rPr>
        <w:t>fins</w:t>
      </w:r>
      <w:r>
        <w:rPr>
          <w:spacing w:val="-13"/>
          <w:sz w:val="22"/>
        </w:rPr>
        <w:t xml:space="preserve"> </w:t>
      </w:r>
      <w:r>
        <w:rPr>
          <w:sz w:val="22"/>
        </w:rPr>
        <w:t>de</w:t>
      </w:r>
      <w:r>
        <w:rPr>
          <w:spacing w:val="-12"/>
          <w:sz w:val="22"/>
        </w:rPr>
        <w:t xml:space="preserve"> </w:t>
      </w:r>
      <w:r>
        <w:rPr>
          <w:sz w:val="22"/>
        </w:rPr>
        <w:t>enquadramento como empresa de pequeno porte.</w:t>
      </w:r>
    </w:p>
    <w:p w14:paraId="4626D223">
      <w:pPr>
        <w:pStyle w:val="8"/>
        <w:numPr>
          <w:ilvl w:val="1"/>
          <w:numId w:val="1"/>
        </w:numPr>
        <w:tabs>
          <w:tab w:val="left" w:pos="1276"/>
          <w:tab w:val="left" w:pos="1694"/>
        </w:tabs>
        <w:spacing w:before="119" w:after="0" w:line="360" w:lineRule="auto"/>
        <w:ind w:left="1276" w:right="428" w:hanging="428"/>
        <w:jc w:val="both"/>
        <w:rPr>
          <w:b/>
          <w:sz w:val="22"/>
        </w:rPr>
      </w:pPr>
      <w:r>
        <w:rPr>
          <w:sz w:val="22"/>
        </w:rPr>
        <w:t>Só</w:t>
      </w:r>
      <w:r>
        <w:rPr>
          <w:spacing w:val="40"/>
          <w:sz w:val="22"/>
        </w:rPr>
        <w:t xml:space="preserve"> </w:t>
      </w:r>
      <w:r>
        <w:rPr>
          <w:sz w:val="22"/>
        </w:rPr>
        <w:t>poderá</w:t>
      </w:r>
      <w:r>
        <w:rPr>
          <w:spacing w:val="40"/>
          <w:sz w:val="22"/>
        </w:rPr>
        <w:t xml:space="preserve"> </w:t>
      </w:r>
      <w:r>
        <w:rPr>
          <w:sz w:val="22"/>
        </w:rPr>
        <w:t>haver</w:t>
      </w:r>
      <w:r>
        <w:rPr>
          <w:spacing w:val="40"/>
          <w:sz w:val="22"/>
        </w:rPr>
        <w:t xml:space="preserve"> </w:t>
      </w:r>
      <w:r>
        <w:rPr>
          <w:sz w:val="22"/>
        </w:rPr>
        <w:t>empate</w:t>
      </w:r>
      <w:r>
        <w:rPr>
          <w:spacing w:val="40"/>
          <w:sz w:val="22"/>
        </w:rPr>
        <w:t xml:space="preserve"> </w:t>
      </w:r>
      <w:r>
        <w:rPr>
          <w:sz w:val="22"/>
        </w:rPr>
        <w:t>entre</w:t>
      </w:r>
      <w:r>
        <w:rPr>
          <w:spacing w:val="40"/>
          <w:sz w:val="22"/>
        </w:rPr>
        <w:t xml:space="preserve"> </w:t>
      </w:r>
      <w:r>
        <w:rPr>
          <w:sz w:val="22"/>
        </w:rPr>
        <w:t>propostas</w:t>
      </w:r>
      <w:r>
        <w:rPr>
          <w:spacing w:val="40"/>
          <w:sz w:val="22"/>
        </w:rPr>
        <w:t xml:space="preserve"> </w:t>
      </w:r>
      <w:r>
        <w:rPr>
          <w:sz w:val="22"/>
        </w:rPr>
        <w:t>iguais</w:t>
      </w:r>
      <w:r>
        <w:rPr>
          <w:spacing w:val="40"/>
          <w:sz w:val="22"/>
        </w:rPr>
        <w:t xml:space="preserve"> </w:t>
      </w:r>
      <w:r>
        <w:rPr>
          <w:sz w:val="22"/>
        </w:rPr>
        <w:t>(não</w:t>
      </w:r>
      <w:r>
        <w:rPr>
          <w:spacing w:val="40"/>
          <w:sz w:val="22"/>
        </w:rPr>
        <w:t xml:space="preserve"> </w:t>
      </w:r>
      <w:r>
        <w:rPr>
          <w:sz w:val="22"/>
        </w:rPr>
        <w:t>seguidas</w:t>
      </w:r>
      <w:r>
        <w:rPr>
          <w:spacing w:val="40"/>
          <w:sz w:val="22"/>
        </w:rPr>
        <w:t xml:space="preserve"> </w:t>
      </w:r>
      <w:r>
        <w:rPr>
          <w:sz w:val="22"/>
        </w:rPr>
        <w:t>de</w:t>
      </w:r>
      <w:r>
        <w:rPr>
          <w:spacing w:val="40"/>
          <w:sz w:val="22"/>
        </w:rPr>
        <w:t xml:space="preserve"> </w:t>
      </w:r>
      <w:r>
        <w:rPr>
          <w:sz w:val="22"/>
        </w:rPr>
        <w:t>lances),</w:t>
      </w:r>
      <w:r>
        <w:rPr>
          <w:spacing w:val="40"/>
          <w:sz w:val="22"/>
        </w:rPr>
        <w:t xml:space="preserve"> </w:t>
      </w:r>
      <w:r>
        <w:rPr>
          <w:sz w:val="22"/>
        </w:rPr>
        <w:t>ou</w:t>
      </w:r>
      <w:r>
        <w:rPr>
          <w:spacing w:val="40"/>
          <w:sz w:val="22"/>
        </w:rPr>
        <w:t xml:space="preserve"> </w:t>
      </w:r>
      <w:r>
        <w:rPr>
          <w:sz w:val="22"/>
        </w:rPr>
        <w:t>entre</w:t>
      </w:r>
      <w:r>
        <w:rPr>
          <w:spacing w:val="40"/>
          <w:sz w:val="22"/>
        </w:rPr>
        <w:t xml:space="preserve"> </w:t>
      </w:r>
      <w:r>
        <w:rPr>
          <w:sz w:val="22"/>
        </w:rPr>
        <w:t>lances finais da fase fechada do modo de disputa aberto e fechado.</w:t>
      </w:r>
    </w:p>
    <w:p w14:paraId="00F3B88C">
      <w:pPr>
        <w:pStyle w:val="8"/>
        <w:numPr>
          <w:ilvl w:val="1"/>
          <w:numId w:val="1"/>
        </w:numPr>
        <w:tabs>
          <w:tab w:val="left" w:pos="1276"/>
          <w:tab w:val="left" w:pos="1694"/>
        </w:tabs>
        <w:spacing w:before="121" w:after="0" w:line="360" w:lineRule="auto"/>
        <w:ind w:left="1276" w:right="431" w:hanging="428"/>
        <w:jc w:val="both"/>
        <w:rPr>
          <w:b/>
          <w:sz w:val="22"/>
        </w:rPr>
      </w:pPr>
      <w:r>
        <w:rPr>
          <w:sz w:val="22"/>
        </w:rPr>
        <w:t>Havendo eventual empate entre propostas ou lances, o critério de desempate será aquele previsto no art. 60 da Lei nº 14.133, de 2021, nesta ordem:</w:t>
      </w:r>
    </w:p>
    <w:p w14:paraId="5DA89EF3">
      <w:pPr>
        <w:pStyle w:val="8"/>
        <w:numPr>
          <w:ilvl w:val="2"/>
          <w:numId w:val="1"/>
        </w:numPr>
        <w:tabs>
          <w:tab w:val="left" w:pos="1920"/>
          <w:tab w:val="left" w:pos="2407"/>
        </w:tabs>
        <w:spacing w:before="119" w:after="0" w:line="360" w:lineRule="auto"/>
        <w:ind w:left="1920" w:right="421" w:hanging="504"/>
        <w:jc w:val="both"/>
        <w:rPr>
          <w:rFonts w:ascii="Times New Roman" w:hAnsi="Times New Roman"/>
          <w:b/>
          <w:sz w:val="22"/>
        </w:rPr>
      </w:pPr>
      <w:r>
        <w:rPr>
          <w:sz w:val="22"/>
        </w:rPr>
        <w:t>disputa final, hipótese em que os licitantes empatados poderão apresentar nova</w:t>
      </w:r>
      <w:r>
        <w:rPr>
          <w:spacing w:val="40"/>
          <w:sz w:val="22"/>
        </w:rPr>
        <w:t xml:space="preserve"> </w:t>
      </w:r>
      <w:r>
        <w:rPr>
          <w:sz w:val="22"/>
        </w:rPr>
        <w:t>proposta em ato contínuo à classificação;</w:t>
      </w:r>
    </w:p>
    <w:p w14:paraId="4E43A067">
      <w:pPr>
        <w:pStyle w:val="8"/>
        <w:numPr>
          <w:ilvl w:val="2"/>
          <w:numId w:val="1"/>
        </w:numPr>
        <w:tabs>
          <w:tab w:val="left" w:pos="1920"/>
          <w:tab w:val="left" w:pos="2407"/>
        </w:tabs>
        <w:spacing w:before="120" w:after="0" w:line="360" w:lineRule="auto"/>
        <w:ind w:left="1920" w:right="425" w:hanging="504"/>
        <w:jc w:val="both"/>
        <w:rPr>
          <w:rFonts w:ascii="Times New Roman" w:hAnsi="Times New Roman"/>
          <w:b/>
          <w:sz w:val="22"/>
        </w:rPr>
      </w:pPr>
      <w:r>
        <w:rPr>
          <w:sz w:val="22"/>
        </w:rPr>
        <w:t xml:space="preserve">avaliação do desempenho contratual prévio dos licitantes, para a qual deverão </w:t>
      </w:r>
      <w:r>
        <w:rPr>
          <w:spacing w:val="-2"/>
          <w:sz w:val="22"/>
        </w:rPr>
        <w:t>preferencialmente ser utilizados registros cadastrais para efeito de atesto de</w:t>
      </w:r>
      <w:r>
        <w:rPr>
          <w:spacing w:val="-3"/>
          <w:sz w:val="22"/>
        </w:rPr>
        <w:t xml:space="preserve"> </w:t>
      </w:r>
      <w:r>
        <w:rPr>
          <w:spacing w:val="-2"/>
          <w:sz w:val="22"/>
        </w:rPr>
        <w:t xml:space="preserve">cumprimento </w:t>
      </w:r>
      <w:r>
        <w:rPr>
          <w:sz w:val="22"/>
        </w:rPr>
        <w:t>de obrigações previstos nesta Lei;</w:t>
      </w:r>
    </w:p>
    <w:p w14:paraId="1B97BAAC">
      <w:pPr>
        <w:pStyle w:val="6"/>
        <w:spacing w:before="122" w:line="360" w:lineRule="auto"/>
        <w:ind w:left="1920" w:right="422" w:firstLine="487"/>
      </w:pPr>
      <w:r>
        <mc:AlternateContent>
          <mc:Choice Requires="wps">
            <w:drawing>
              <wp:anchor distT="0" distB="0" distL="0" distR="0" simplePos="0" relativeHeight="251659264" behindDoc="0" locked="0" layoutInCell="1" allowOverlap="1">
                <wp:simplePos x="0" y="0"/>
                <wp:positionH relativeFrom="page">
                  <wp:posOffset>1438910</wp:posOffset>
                </wp:positionH>
                <wp:positionV relativeFrom="paragraph">
                  <wp:posOffset>78740</wp:posOffset>
                </wp:positionV>
                <wp:extent cx="629920" cy="170815"/>
                <wp:effectExtent l="0" t="0" r="0" b="0"/>
                <wp:wrapNone/>
                <wp:docPr id="7" name="Textbox 7"/>
                <wp:cNvGraphicFramePr/>
                <a:graphic xmlns:a="http://schemas.openxmlformats.org/drawingml/2006/main">
                  <a:graphicData uri="http://schemas.microsoft.com/office/word/2010/wordprocessingShape">
                    <wps:wsp>
                      <wps:cNvSpPr txBox="1"/>
                      <wps:spPr>
                        <a:xfrm>
                          <a:off x="0" y="0"/>
                          <a:ext cx="629920" cy="170815"/>
                        </a:xfrm>
                        <a:prstGeom prst="rect">
                          <a:avLst/>
                        </a:prstGeom>
                        <a:solidFill>
                          <a:srgbClr val="FFFF00"/>
                        </a:solidFill>
                      </wps:spPr>
                      <wps:txbx>
                        <w:txbxContent>
                          <w:p w14:paraId="16724231">
                            <w:pPr>
                              <w:spacing w:before="1"/>
                              <w:ind w:left="0" w:right="0" w:firstLine="0"/>
                              <w:jc w:val="left"/>
                              <w:rPr>
                                <w:rFonts w:ascii="Times New Roman"/>
                                <w:b/>
                                <w:color w:val="000000"/>
                                <w:sz w:val="22"/>
                              </w:rPr>
                            </w:pPr>
                            <w:r>
                              <w:rPr>
                                <w:rFonts w:ascii="Times New Roman"/>
                                <w:b/>
                                <w:color w:val="000000"/>
                                <w:spacing w:val="-2"/>
                                <w:sz w:val="22"/>
                              </w:rPr>
                              <w:t>7.23.3</w:t>
                            </w:r>
                          </w:p>
                        </w:txbxContent>
                      </wps:txbx>
                      <wps:bodyPr wrap="square" lIns="0" tIns="0" rIns="0" bIns="0" rtlCol="0">
                        <a:noAutofit/>
                      </wps:bodyPr>
                    </wps:wsp>
                  </a:graphicData>
                </a:graphic>
              </wp:anchor>
            </w:drawing>
          </mc:Choice>
          <mc:Fallback>
            <w:pict>
              <v:shape id="Textbox 7" o:spid="_x0000_s1026" o:spt="202" type="#_x0000_t202" style="position:absolute;left:0pt;margin-left:113.3pt;margin-top:6.2pt;height:13.45pt;width:49.6pt;mso-position-horizontal-relative:page;z-index:251659264;mso-width-relative:page;mso-height-relative:page;" fillcolor="#FFFF00" filled="t" stroked="f" coordsize="21600,21600" o:gfxdata="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eB6X2QAAAAkBAAAPAAAAAAAAAAEAIAAAACIAAABk&#10;cnMvZG93bnJldi54bWxQSwECFAAUAAAACACHTuJAJDnLwcwBAACnAwAADgAAAAAAAAABACAAAAAo&#10;AQAAZHJzL2Uyb0RvYy54bWxQSwUGAAAAAAYABgBZAQAAZgUAAAAA&#10;">
                <v:fill on="t" focussize="0,0"/>
                <v:stroke on="f"/>
                <v:imagedata o:title=""/>
                <o:lock v:ext="edit" aspectratio="f"/>
                <v:textbox inset="0mm,0mm,0mm,0mm">
                  <w:txbxContent>
                    <w:p w14:paraId="16724231">
                      <w:pPr>
                        <w:spacing w:before="1"/>
                        <w:ind w:left="0" w:right="0" w:firstLine="0"/>
                        <w:jc w:val="left"/>
                        <w:rPr>
                          <w:rFonts w:ascii="Times New Roman"/>
                          <w:b/>
                          <w:color w:val="000000"/>
                          <w:sz w:val="22"/>
                        </w:rPr>
                      </w:pPr>
                      <w:r>
                        <w:rPr>
                          <w:rFonts w:ascii="Times New Roman"/>
                          <w:b/>
                          <w:color w:val="000000"/>
                          <w:spacing w:val="-2"/>
                          <w:sz w:val="22"/>
                        </w:rPr>
                        <w:t>7.23.3</w:t>
                      </w:r>
                    </w:p>
                  </w:txbxContent>
                </v:textbox>
              </v:shape>
            </w:pict>
          </mc:Fallback>
        </mc:AlternateContent>
      </w:r>
      <w:r>
        <w:t xml:space="preserve">desenvolvimento pelo licitante de ações de equidade entre homens e mulheres no ambiente de trabalho, nos termos do Decreto nº 11.430, de 2023, </w:t>
      </w:r>
      <w:r>
        <w:rPr>
          <w:color w:val="000000"/>
          <w:highlight w:val="yellow"/>
        </w:rPr>
        <w:t>e da Instrução</w:t>
      </w:r>
      <w:r>
        <w:rPr>
          <w:color w:val="000000"/>
        </w:rPr>
        <w:t xml:space="preserve"> </w:t>
      </w:r>
      <w:r>
        <w:rPr>
          <w:color w:val="000000"/>
          <w:highlight w:val="yellow"/>
        </w:rPr>
        <w:t>Normativa SEGES/MGI nº 382, de 17 de setembro de 2025;</w:t>
      </w:r>
    </w:p>
    <w:p w14:paraId="02B6A1DB">
      <w:pPr>
        <w:pStyle w:val="6"/>
        <w:spacing w:before="119" w:line="360" w:lineRule="auto"/>
        <w:ind w:left="1920" w:right="425" w:hanging="504"/>
      </w:pPr>
      <w:r>
        <w:rPr>
          <w:rFonts w:ascii="Times New Roman" w:hAnsi="Times New Roman"/>
          <w:b/>
          <w:color w:val="000000"/>
          <w:highlight w:val="yellow"/>
        </w:rPr>
        <w:t>7.23.4</w:t>
      </w:r>
      <w:r>
        <w:rPr>
          <w:rFonts w:ascii="Times New Roman" w:hAnsi="Times New Roman"/>
          <w:b/>
          <w:color w:val="000000"/>
          <w:spacing w:val="40"/>
          <w:highlight w:val="yellow"/>
        </w:rPr>
        <w:t xml:space="preserve">  </w:t>
      </w:r>
      <w:r>
        <w:rPr>
          <w:color w:val="000000"/>
          <w:highlight w:val="yellow"/>
        </w:rPr>
        <w:t>declaração do licitante de que desenvolve programa de integridade, conforme</w:t>
      </w:r>
      <w:r>
        <w:rPr>
          <w:color w:val="000000"/>
          <w:spacing w:val="80"/>
        </w:rPr>
        <w:t xml:space="preserve"> </w:t>
      </w:r>
      <w:r>
        <w:rPr>
          <w:color w:val="000000"/>
          <w:highlight w:val="yellow"/>
        </w:rPr>
        <w:t>Decreto n° 12.304, de 2024, e Portaria Normativa SE/CGU n° 226, de 9 de setembro de</w:t>
      </w:r>
      <w:r>
        <w:rPr>
          <w:color w:val="000000"/>
        </w:rPr>
        <w:t xml:space="preserve"> </w:t>
      </w:r>
      <w:r>
        <w:rPr>
          <w:color w:val="000000"/>
          <w:spacing w:val="-2"/>
          <w:highlight w:val="yellow"/>
        </w:rPr>
        <w:t>2025.</w:t>
      </w:r>
    </w:p>
    <w:p w14:paraId="3737EA40">
      <w:pPr>
        <w:pStyle w:val="8"/>
        <w:numPr>
          <w:ilvl w:val="1"/>
          <w:numId w:val="1"/>
        </w:numPr>
        <w:tabs>
          <w:tab w:val="left" w:pos="1276"/>
          <w:tab w:val="left" w:pos="1694"/>
        </w:tabs>
        <w:spacing w:before="121" w:after="0" w:line="360" w:lineRule="auto"/>
        <w:ind w:left="1276" w:right="426" w:hanging="428"/>
        <w:jc w:val="both"/>
        <w:rPr>
          <w:b/>
          <w:sz w:val="22"/>
        </w:rPr>
      </w:pPr>
      <w:r>
        <w:rPr>
          <w:sz w:val="22"/>
        </w:rPr>
        <w:t>Persistindo o empate, será assegurada preferência, sucessivamente, aos bens e serviços produzidos ou prestados por:</w:t>
      </w:r>
    </w:p>
    <w:p w14:paraId="2B5E7DD5">
      <w:pPr>
        <w:pStyle w:val="8"/>
        <w:spacing w:after="0" w:line="360" w:lineRule="auto"/>
        <w:jc w:val="both"/>
        <w:rPr>
          <w:b/>
          <w:sz w:val="22"/>
        </w:rPr>
        <w:sectPr>
          <w:pgSz w:w="11910" w:h="16840"/>
          <w:pgMar w:top="2160" w:right="708" w:bottom="1860" w:left="850" w:header="708" w:footer="1674" w:gutter="0"/>
          <w:cols w:space="720" w:num="1"/>
        </w:sectPr>
      </w:pPr>
    </w:p>
    <w:p w14:paraId="105A162A">
      <w:pPr>
        <w:pStyle w:val="6"/>
        <w:jc w:val="left"/>
      </w:pPr>
    </w:p>
    <w:p w14:paraId="556B4309">
      <w:pPr>
        <w:pStyle w:val="6"/>
        <w:spacing w:before="257"/>
        <w:jc w:val="left"/>
      </w:pPr>
    </w:p>
    <w:p w14:paraId="3367DB12">
      <w:pPr>
        <w:pStyle w:val="8"/>
        <w:numPr>
          <w:ilvl w:val="2"/>
          <w:numId w:val="1"/>
        </w:numPr>
        <w:tabs>
          <w:tab w:val="left" w:pos="2407"/>
        </w:tabs>
        <w:spacing w:before="0" w:after="0" w:line="240" w:lineRule="auto"/>
        <w:ind w:left="2407" w:right="0" w:hanging="991"/>
        <w:jc w:val="left"/>
        <w:rPr>
          <w:rFonts w:ascii="Times New Roman"/>
          <w:b/>
          <w:sz w:val="22"/>
        </w:rPr>
      </w:pPr>
      <w:r>
        <w:rPr>
          <w:sz w:val="22"/>
        </w:rPr>
        <w:t>empresas</w:t>
      </w:r>
      <w:r>
        <w:rPr>
          <w:spacing w:val="-3"/>
          <w:sz w:val="22"/>
        </w:rPr>
        <w:t xml:space="preserve"> </w:t>
      </w:r>
      <w:r>
        <w:rPr>
          <w:spacing w:val="-2"/>
          <w:sz w:val="22"/>
        </w:rPr>
        <w:t>brasileiras;</w:t>
      </w:r>
    </w:p>
    <w:p w14:paraId="10E3C4E6">
      <w:pPr>
        <w:pStyle w:val="8"/>
        <w:numPr>
          <w:ilvl w:val="2"/>
          <w:numId w:val="1"/>
        </w:numPr>
        <w:tabs>
          <w:tab w:val="left" w:pos="2407"/>
        </w:tabs>
        <w:spacing w:before="254" w:after="0" w:line="240" w:lineRule="auto"/>
        <w:ind w:left="2407" w:right="0" w:hanging="991"/>
        <w:jc w:val="left"/>
        <w:rPr>
          <w:rFonts w:ascii="Times New Roman" w:hAnsi="Times New Roman"/>
          <w:b/>
          <w:sz w:val="22"/>
        </w:rPr>
      </w:pPr>
      <w:r>
        <w:rPr>
          <w:sz w:val="22"/>
        </w:rPr>
        <w:t>empresas</w:t>
      </w:r>
      <w:r>
        <w:rPr>
          <w:spacing w:val="-5"/>
          <w:sz w:val="22"/>
        </w:rPr>
        <w:t xml:space="preserve"> </w:t>
      </w:r>
      <w:r>
        <w:rPr>
          <w:sz w:val="22"/>
        </w:rPr>
        <w:t>que</w:t>
      </w:r>
      <w:r>
        <w:rPr>
          <w:spacing w:val="-5"/>
          <w:sz w:val="22"/>
        </w:rPr>
        <w:t xml:space="preserve"> </w:t>
      </w:r>
      <w:r>
        <w:rPr>
          <w:sz w:val="22"/>
        </w:rPr>
        <w:t>invistam</w:t>
      </w:r>
      <w:r>
        <w:rPr>
          <w:spacing w:val="-6"/>
          <w:sz w:val="22"/>
        </w:rPr>
        <w:t xml:space="preserve"> </w:t>
      </w:r>
      <w:r>
        <w:rPr>
          <w:sz w:val="22"/>
        </w:rPr>
        <w:t>em</w:t>
      </w:r>
      <w:r>
        <w:rPr>
          <w:spacing w:val="-7"/>
          <w:sz w:val="22"/>
        </w:rPr>
        <w:t xml:space="preserve"> </w:t>
      </w:r>
      <w:r>
        <w:rPr>
          <w:sz w:val="22"/>
        </w:rPr>
        <w:t>pesquisa</w:t>
      </w:r>
      <w:r>
        <w:rPr>
          <w:spacing w:val="-5"/>
          <w:sz w:val="22"/>
        </w:rPr>
        <w:t xml:space="preserve"> </w:t>
      </w:r>
      <w:r>
        <w:rPr>
          <w:sz w:val="22"/>
        </w:rPr>
        <w:t>e</w:t>
      </w:r>
      <w:r>
        <w:rPr>
          <w:spacing w:val="-5"/>
          <w:sz w:val="22"/>
        </w:rPr>
        <w:t xml:space="preserve"> </w:t>
      </w:r>
      <w:r>
        <w:rPr>
          <w:sz w:val="22"/>
        </w:rPr>
        <w:t>no</w:t>
      </w:r>
      <w:r>
        <w:rPr>
          <w:spacing w:val="-4"/>
          <w:sz w:val="22"/>
        </w:rPr>
        <w:t xml:space="preserve"> </w:t>
      </w:r>
      <w:r>
        <w:rPr>
          <w:sz w:val="22"/>
        </w:rPr>
        <w:t>desenvolvimento</w:t>
      </w:r>
      <w:r>
        <w:rPr>
          <w:spacing w:val="-4"/>
          <w:sz w:val="22"/>
        </w:rPr>
        <w:t xml:space="preserve"> </w:t>
      </w:r>
      <w:r>
        <w:rPr>
          <w:sz w:val="22"/>
        </w:rPr>
        <w:t>de</w:t>
      </w:r>
      <w:r>
        <w:rPr>
          <w:spacing w:val="-5"/>
          <w:sz w:val="22"/>
        </w:rPr>
        <w:t xml:space="preserve"> </w:t>
      </w:r>
      <w:r>
        <w:rPr>
          <w:sz w:val="22"/>
        </w:rPr>
        <w:t>tecnologia</w:t>
      </w:r>
      <w:r>
        <w:rPr>
          <w:spacing w:val="-5"/>
          <w:sz w:val="22"/>
        </w:rPr>
        <w:t xml:space="preserve"> </w:t>
      </w:r>
      <w:r>
        <w:rPr>
          <w:sz w:val="22"/>
        </w:rPr>
        <w:t>no</w:t>
      </w:r>
      <w:r>
        <w:rPr>
          <w:spacing w:val="-5"/>
          <w:sz w:val="22"/>
        </w:rPr>
        <w:t xml:space="preserve"> </w:t>
      </w:r>
      <w:r>
        <w:rPr>
          <w:spacing w:val="-2"/>
          <w:sz w:val="22"/>
        </w:rPr>
        <w:t>País;</w:t>
      </w:r>
    </w:p>
    <w:p w14:paraId="75937E30">
      <w:pPr>
        <w:pStyle w:val="8"/>
        <w:numPr>
          <w:ilvl w:val="2"/>
          <w:numId w:val="1"/>
        </w:numPr>
        <w:tabs>
          <w:tab w:val="left" w:pos="1920"/>
          <w:tab w:val="left" w:pos="2407"/>
        </w:tabs>
        <w:spacing w:before="255" w:after="0" w:line="360" w:lineRule="auto"/>
        <w:ind w:left="1920" w:right="430" w:hanging="504"/>
        <w:jc w:val="both"/>
        <w:rPr>
          <w:rFonts w:ascii="Times New Roman" w:hAnsi="Times New Roman"/>
          <w:b/>
          <w:sz w:val="22"/>
        </w:rPr>
      </w:pPr>
      <w:r>
        <w:rPr>
          <w:sz w:val="22"/>
        </w:rPr>
        <w:t>empresas</w:t>
      </w:r>
      <w:r>
        <w:rPr>
          <w:spacing w:val="27"/>
          <w:sz w:val="22"/>
        </w:rPr>
        <w:t xml:space="preserve"> </w:t>
      </w:r>
      <w:r>
        <w:rPr>
          <w:sz w:val="22"/>
        </w:rPr>
        <w:t>que</w:t>
      </w:r>
      <w:r>
        <w:rPr>
          <w:spacing w:val="28"/>
          <w:sz w:val="22"/>
        </w:rPr>
        <w:t xml:space="preserve"> </w:t>
      </w:r>
      <w:r>
        <w:rPr>
          <w:sz w:val="22"/>
        </w:rPr>
        <w:t>comprovem</w:t>
      </w:r>
      <w:r>
        <w:rPr>
          <w:spacing w:val="26"/>
          <w:sz w:val="22"/>
        </w:rPr>
        <w:t xml:space="preserve"> </w:t>
      </w:r>
      <w:r>
        <w:rPr>
          <w:sz w:val="22"/>
        </w:rPr>
        <w:t>a</w:t>
      </w:r>
      <w:r>
        <w:rPr>
          <w:spacing w:val="27"/>
          <w:sz w:val="22"/>
        </w:rPr>
        <w:t xml:space="preserve"> </w:t>
      </w:r>
      <w:r>
        <w:rPr>
          <w:sz w:val="22"/>
        </w:rPr>
        <w:t>prática</w:t>
      </w:r>
      <w:r>
        <w:rPr>
          <w:spacing w:val="25"/>
          <w:sz w:val="22"/>
        </w:rPr>
        <w:t xml:space="preserve"> </w:t>
      </w:r>
      <w:r>
        <w:rPr>
          <w:sz w:val="22"/>
        </w:rPr>
        <w:t>de</w:t>
      </w:r>
      <w:r>
        <w:rPr>
          <w:spacing w:val="26"/>
          <w:sz w:val="22"/>
        </w:rPr>
        <w:t xml:space="preserve"> </w:t>
      </w:r>
      <w:r>
        <w:rPr>
          <w:sz w:val="22"/>
        </w:rPr>
        <w:t>mitigação,</w:t>
      </w:r>
      <w:r>
        <w:rPr>
          <w:spacing w:val="27"/>
          <w:sz w:val="22"/>
        </w:rPr>
        <w:t xml:space="preserve"> </w:t>
      </w:r>
      <w:r>
        <w:rPr>
          <w:sz w:val="22"/>
        </w:rPr>
        <w:t>nos</w:t>
      </w:r>
      <w:r>
        <w:rPr>
          <w:spacing w:val="27"/>
          <w:sz w:val="22"/>
        </w:rPr>
        <w:t xml:space="preserve"> </w:t>
      </w:r>
      <w:r>
        <w:rPr>
          <w:sz w:val="22"/>
        </w:rPr>
        <w:t>termos</w:t>
      </w:r>
      <w:r>
        <w:rPr>
          <w:spacing w:val="25"/>
          <w:sz w:val="22"/>
        </w:rPr>
        <w:t xml:space="preserve"> </w:t>
      </w:r>
      <w:r>
        <w:rPr>
          <w:sz w:val="22"/>
        </w:rPr>
        <w:t>da</w:t>
      </w:r>
      <w:r>
        <w:rPr>
          <w:spacing w:val="25"/>
          <w:sz w:val="22"/>
        </w:rPr>
        <w:t xml:space="preserve"> </w:t>
      </w:r>
      <w:r>
        <w:rPr>
          <w:sz w:val="22"/>
        </w:rPr>
        <w:t>Lei</w:t>
      </w:r>
      <w:r>
        <w:rPr>
          <w:spacing w:val="25"/>
          <w:sz w:val="22"/>
        </w:rPr>
        <w:t xml:space="preserve"> </w:t>
      </w:r>
      <w:r>
        <w:rPr>
          <w:sz w:val="22"/>
        </w:rPr>
        <w:t>nº</w:t>
      </w:r>
      <w:r>
        <w:rPr>
          <w:spacing w:val="25"/>
          <w:sz w:val="22"/>
        </w:rPr>
        <w:t xml:space="preserve"> </w:t>
      </w:r>
      <w:r>
        <w:rPr>
          <w:sz w:val="22"/>
        </w:rPr>
        <w:t>12.187,</w:t>
      </w:r>
      <w:r>
        <w:rPr>
          <w:spacing w:val="22"/>
          <w:sz w:val="22"/>
        </w:rPr>
        <w:t xml:space="preserve"> </w:t>
      </w:r>
      <w:r>
        <w:rPr>
          <w:sz w:val="22"/>
        </w:rPr>
        <w:t>de 29 de dezembro de 2009.</w:t>
      </w:r>
    </w:p>
    <w:p w14:paraId="29B6B0CF">
      <w:pPr>
        <w:pStyle w:val="8"/>
        <w:numPr>
          <w:ilvl w:val="1"/>
          <w:numId w:val="1"/>
        </w:numPr>
        <w:tabs>
          <w:tab w:val="left" w:pos="1276"/>
          <w:tab w:val="left" w:pos="1694"/>
        </w:tabs>
        <w:spacing w:before="121" w:after="0" w:line="360" w:lineRule="auto"/>
        <w:ind w:left="1276" w:right="425" w:hanging="428"/>
        <w:jc w:val="both"/>
        <w:rPr>
          <w:b/>
          <w:sz w:val="22"/>
        </w:rPr>
      </w:pPr>
      <w:r>
        <w:rPr>
          <w:sz w:val="22"/>
        </w:rPr>
        <w:t>Esgotados todos os demais critérios de desempate previstos em lei, a escolha do licitante vencedor</w:t>
      </w:r>
      <w:r>
        <w:rPr>
          <w:spacing w:val="-1"/>
          <w:sz w:val="22"/>
        </w:rPr>
        <w:t xml:space="preserve"> </w:t>
      </w:r>
      <w:r>
        <w:rPr>
          <w:sz w:val="22"/>
        </w:rPr>
        <w:t>ocorrerá</w:t>
      </w:r>
      <w:r>
        <w:rPr>
          <w:spacing w:val="-2"/>
          <w:sz w:val="22"/>
        </w:rPr>
        <w:t xml:space="preserve"> </w:t>
      </w:r>
      <w:r>
        <w:rPr>
          <w:sz w:val="22"/>
        </w:rPr>
        <w:t>por</w:t>
      </w:r>
      <w:r>
        <w:rPr>
          <w:spacing w:val="-1"/>
          <w:sz w:val="22"/>
        </w:rPr>
        <w:t xml:space="preserve"> </w:t>
      </w:r>
      <w:r>
        <w:rPr>
          <w:sz w:val="22"/>
        </w:rPr>
        <w:t>sorteio,</w:t>
      </w:r>
      <w:r>
        <w:rPr>
          <w:spacing w:val="-1"/>
          <w:sz w:val="22"/>
        </w:rPr>
        <w:t xml:space="preserve"> </w:t>
      </w:r>
      <w:r>
        <w:rPr>
          <w:sz w:val="22"/>
        </w:rPr>
        <w:t>em ato público, para</w:t>
      </w:r>
      <w:r>
        <w:rPr>
          <w:spacing w:val="-2"/>
          <w:sz w:val="22"/>
        </w:rPr>
        <w:t xml:space="preserve"> </w:t>
      </w:r>
      <w:r>
        <w:rPr>
          <w:sz w:val="22"/>
        </w:rPr>
        <w:t>o</w:t>
      </w:r>
      <w:r>
        <w:rPr>
          <w:spacing w:val="-3"/>
          <w:sz w:val="22"/>
        </w:rPr>
        <w:t xml:space="preserve"> </w:t>
      </w:r>
      <w:r>
        <w:rPr>
          <w:sz w:val="22"/>
        </w:rPr>
        <w:t>qual todos</w:t>
      </w:r>
      <w:r>
        <w:rPr>
          <w:spacing w:val="-1"/>
          <w:sz w:val="22"/>
        </w:rPr>
        <w:t xml:space="preserve"> </w:t>
      </w:r>
      <w:r>
        <w:rPr>
          <w:sz w:val="22"/>
        </w:rPr>
        <w:t>os licitantes</w:t>
      </w:r>
      <w:r>
        <w:rPr>
          <w:spacing w:val="-1"/>
          <w:sz w:val="22"/>
        </w:rPr>
        <w:t xml:space="preserve"> </w:t>
      </w:r>
      <w:r>
        <w:rPr>
          <w:sz w:val="22"/>
        </w:rPr>
        <w:t>serão convocados, vedado qualquer outro processo.</w:t>
      </w:r>
    </w:p>
    <w:p w14:paraId="04CCCCFB">
      <w:pPr>
        <w:pStyle w:val="8"/>
        <w:numPr>
          <w:ilvl w:val="1"/>
          <w:numId w:val="1"/>
        </w:numPr>
        <w:tabs>
          <w:tab w:val="left" w:pos="1276"/>
          <w:tab w:val="left" w:pos="1694"/>
        </w:tabs>
        <w:spacing w:before="119" w:after="0" w:line="360" w:lineRule="auto"/>
        <w:ind w:left="1276" w:right="425" w:hanging="428"/>
        <w:jc w:val="both"/>
        <w:rPr>
          <w:b/>
          <w:sz w:val="22"/>
        </w:rPr>
      </w:pPr>
      <w:r>
        <w:rPr>
          <w:sz w:val="22"/>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4E831E60">
      <w:pPr>
        <w:pStyle w:val="8"/>
        <w:numPr>
          <w:ilvl w:val="2"/>
          <w:numId w:val="1"/>
        </w:numPr>
        <w:tabs>
          <w:tab w:val="left" w:pos="1920"/>
          <w:tab w:val="left" w:pos="2407"/>
        </w:tabs>
        <w:spacing w:before="122" w:after="0" w:line="360" w:lineRule="auto"/>
        <w:ind w:left="1920" w:right="423" w:hanging="504"/>
        <w:jc w:val="both"/>
        <w:rPr>
          <w:rFonts w:ascii="Times New Roman" w:hAnsi="Times New Roman"/>
          <w:b/>
          <w:sz w:val="22"/>
        </w:rPr>
      </w:pPr>
      <w:r>
        <w:rPr>
          <w:color w:val="000000"/>
          <w:sz w:val="22"/>
          <w:highlight w:val="cyan"/>
        </w:rPr>
        <w:t>Tratando-se</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licitação</w:t>
      </w:r>
      <w:r>
        <w:rPr>
          <w:color w:val="000000"/>
          <w:spacing w:val="40"/>
          <w:sz w:val="22"/>
          <w:highlight w:val="cyan"/>
        </w:rPr>
        <w:t xml:space="preserve"> </w:t>
      </w:r>
      <w:r>
        <w:rPr>
          <w:color w:val="000000"/>
          <w:sz w:val="22"/>
          <w:highlight w:val="cyan"/>
        </w:rPr>
        <w:t>em</w:t>
      </w:r>
      <w:r>
        <w:rPr>
          <w:color w:val="000000"/>
          <w:spacing w:val="40"/>
          <w:sz w:val="22"/>
          <w:highlight w:val="cyan"/>
        </w:rPr>
        <w:t xml:space="preserve"> </w:t>
      </w:r>
      <w:r>
        <w:rPr>
          <w:color w:val="000000"/>
          <w:sz w:val="22"/>
          <w:highlight w:val="cyan"/>
        </w:rPr>
        <w:t>grupo,</w:t>
      </w:r>
      <w:r>
        <w:rPr>
          <w:color w:val="000000"/>
          <w:spacing w:val="40"/>
          <w:sz w:val="22"/>
          <w:highlight w:val="cyan"/>
        </w:rPr>
        <w:t xml:space="preserve"> </w:t>
      </w:r>
      <w:r>
        <w:rPr>
          <w:color w:val="000000"/>
          <w:sz w:val="22"/>
          <w:highlight w:val="cyan"/>
        </w:rPr>
        <w:t>a</w:t>
      </w:r>
      <w:r>
        <w:rPr>
          <w:color w:val="000000"/>
          <w:spacing w:val="40"/>
          <w:sz w:val="22"/>
          <w:highlight w:val="cyan"/>
        </w:rPr>
        <w:t xml:space="preserve"> </w:t>
      </w:r>
      <w:r>
        <w:rPr>
          <w:color w:val="000000"/>
          <w:sz w:val="22"/>
          <w:highlight w:val="cyan"/>
        </w:rPr>
        <w:t>contratação</w:t>
      </w:r>
      <w:r>
        <w:rPr>
          <w:color w:val="000000"/>
          <w:spacing w:val="40"/>
          <w:sz w:val="22"/>
          <w:highlight w:val="cyan"/>
        </w:rPr>
        <w:t xml:space="preserve"> </w:t>
      </w:r>
      <w:r>
        <w:rPr>
          <w:color w:val="000000"/>
          <w:sz w:val="22"/>
          <w:highlight w:val="cyan"/>
        </w:rPr>
        <w:t>posterior</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item</w:t>
      </w:r>
      <w:r>
        <w:rPr>
          <w:color w:val="000000"/>
          <w:spacing w:val="40"/>
          <w:sz w:val="22"/>
          <w:highlight w:val="cyan"/>
        </w:rPr>
        <w:t xml:space="preserve"> </w:t>
      </w:r>
      <w:r>
        <w:rPr>
          <w:color w:val="000000"/>
          <w:sz w:val="22"/>
          <w:highlight w:val="cyan"/>
        </w:rPr>
        <w:t>específico</w:t>
      </w:r>
      <w:r>
        <w:rPr>
          <w:color w:val="000000"/>
          <w:spacing w:val="40"/>
          <w:sz w:val="22"/>
          <w:highlight w:val="cyan"/>
        </w:rPr>
        <w:t xml:space="preserve"> </w:t>
      </w:r>
      <w:r>
        <w:rPr>
          <w:color w:val="000000"/>
          <w:sz w:val="22"/>
          <w:highlight w:val="cyan"/>
        </w:rPr>
        <w:t>do</w:t>
      </w:r>
      <w:r>
        <w:rPr>
          <w:color w:val="000000"/>
          <w:sz w:val="22"/>
        </w:rPr>
        <w:t xml:space="preserve"> </w:t>
      </w:r>
      <w:r>
        <w:rPr>
          <w:color w:val="000000"/>
          <w:sz w:val="22"/>
          <w:highlight w:val="cyan"/>
        </w:rPr>
        <w:t>grupo exigirá</w:t>
      </w:r>
      <w:r>
        <w:rPr>
          <w:color w:val="000000"/>
          <w:spacing w:val="-3"/>
          <w:sz w:val="22"/>
          <w:highlight w:val="cyan"/>
        </w:rPr>
        <w:t xml:space="preserve"> </w:t>
      </w:r>
      <w:r>
        <w:rPr>
          <w:color w:val="000000"/>
          <w:sz w:val="22"/>
          <w:highlight w:val="cyan"/>
        </w:rPr>
        <w:t>prévia pesquisa de</w:t>
      </w:r>
      <w:r>
        <w:rPr>
          <w:color w:val="000000"/>
          <w:spacing w:val="-2"/>
          <w:sz w:val="22"/>
          <w:highlight w:val="cyan"/>
        </w:rPr>
        <w:t xml:space="preserve"> </w:t>
      </w:r>
      <w:r>
        <w:rPr>
          <w:color w:val="000000"/>
          <w:sz w:val="22"/>
          <w:highlight w:val="cyan"/>
        </w:rPr>
        <w:t>mercado</w:t>
      </w:r>
      <w:r>
        <w:rPr>
          <w:color w:val="000000"/>
          <w:spacing w:val="-1"/>
          <w:sz w:val="22"/>
          <w:highlight w:val="cyan"/>
        </w:rPr>
        <w:t xml:space="preserve"> </w:t>
      </w:r>
      <w:r>
        <w:rPr>
          <w:color w:val="000000"/>
          <w:sz w:val="22"/>
          <w:highlight w:val="cyan"/>
        </w:rPr>
        <w:t>e demonstração</w:t>
      </w:r>
      <w:r>
        <w:rPr>
          <w:color w:val="000000"/>
          <w:spacing w:val="-1"/>
          <w:sz w:val="22"/>
          <w:highlight w:val="cyan"/>
        </w:rPr>
        <w:t xml:space="preserve"> </w:t>
      </w:r>
      <w:r>
        <w:rPr>
          <w:color w:val="000000"/>
          <w:sz w:val="22"/>
          <w:highlight w:val="cyan"/>
        </w:rPr>
        <w:t>de</w:t>
      </w:r>
      <w:r>
        <w:rPr>
          <w:color w:val="000000"/>
          <w:spacing w:val="-2"/>
          <w:sz w:val="22"/>
          <w:highlight w:val="cyan"/>
        </w:rPr>
        <w:t xml:space="preserve"> </w:t>
      </w:r>
      <w:r>
        <w:rPr>
          <w:color w:val="000000"/>
          <w:sz w:val="22"/>
          <w:highlight w:val="cyan"/>
        </w:rPr>
        <w:t>sua</w:t>
      </w:r>
      <w:r>
        <w:rPr>
          <w:color w:val="000000"/>
          <w:spacing w:val="-3"/>
          <w:sz w:val="22"/>
          <w:highlight w:val="cyan"/>
        </w:rPr>
        <w:t xml:space="preserve"> </w:t>
      </w:r>
      <w:r>
        <w:rPr>
          <w:color w:val="000000"/>
          <w:sz w:val="22"/>
          <w:highlight w:val="cyan"/>
        </w:rPr>
        <w:t>vantagem</w:t>
      </w:r>
      <w:r>
        <w:rPr>
          <w:color w:val="000000"/>
          <w:spacing w:val="-1"/>
          <w:sz w:val="22"/>
          <w:highlight w:val="cyan"/>
        </w:rPr>
        <w:t xml:space="preserve"> </w:t>
      </w:r>
      <w:r>
        <w:rPr>
          <w:color w:val="000000"/>
          <w:sz w:val="22"/>
          <w:highlight w:val="cyan"/>
        </w:rPr>
        <w:t>para</w:t>
      </w:r>
      <w:r>
        <w:rPr>
          <w:color w:val="000000"/>
          <w:spacing w:val="-3"/>
          <w:sz w:val="22"/>
          <w:highlight w:val="cyan"/>
        </w:rPr>
        <w:t xml:space="preserve"> </w:t>
      </w:r>
      <w:r>
        <w:rPr>
          <w:color w:val="000000"/>
          <w:sz w:val="22"/>
          <w:highlight w:val="cyan"/>
        </w:rPr>
        <w:t>o</w:t>
      </w:r>
      <w:r>
        <w:rPr>
          <w:color w:val="000000"/>
          <w:spacing w:val="-1"/>
          <w:sz w:val="22"/>
          <w:highlight w:val="cyan"/>
        </w:rPr>
        <w:t xml:space="preserve"> </w:t>
      </w:r>
      <w:r>
        <w:rPr>
          <w:color w:val="000000"/>
          <w:sz w:val="22"/>
          <w:highlight w:val="cyan"/>
        </w:rPr>
        <w:t>órgão</w:t>
      </w:r>
      <w:r>
        <w:rPr>
          <w:color w:val="000000"/>
          <w:sz w:val="22"/>
        </w:rPr>
        <w:t xml:space="preserve"> </w:t>
      </w:r>
      <w:r>
        <w:rPr>
          <w:color w:val="000000"/>
          <w:sz w:val="22"/>
          <w:highlight w:val="cyan"/>
        </w:rPr>
        <w:t>ou a entidade e serão observados como critério de aceitabilidade os preços unitários</w:t>
      </w:r>
      <w:r>
        <w:rPr>
          <w:color w:val="000000"/>
          <w:sz w:val="22"/>
        </w:rPr>
        <w:t xml:space="preserve"> </w:t>
      </w:r>
      <w:r>
        <w:rPr>
          <w:color w:val="000000"/>
          <w:sz w:val="22"/>
          <w:highlight w:val="cyan"/>
        </w:rPr>
        <w:t xml:space="preserve">máximos definidos no </w:t>
      </w:r>
      <w:r>
        <w:rPr>
          <w:color w:val="000000"/>
          <w:sz w:val="22"/>
        </w:rPr>
        <w:t>Termo de Referência</w:t>
      </w:r>
      <w:r>
        <w:rPr>
          <w:color w:val="000000"/>
          <w:sz w:val="22"/>
          <w:highlight w:val="cyan"/>
        </w:rPr>
        <w:t>.</w:t>
      </w:r>
    </w:p>
    <w:p w14:paraId="4D9CB55C">
      <w:pPr>
        <w:pStyle w:val="8"/>
        <w:numPr>
          <w:ilvl w:val="2"/>
          <w:numId w:val="1"/>
        </w:numPr>
        <w:tabs>
          <w:tab w:val="left" w:pos="1920"/>
          <w:tab w:val="left" w:pos="2407"/>
        </w:tabs>
        <w:spacing w:before="119" w:after="0" w:line="360" w:lineRule="auto"/>
        <w:ind w:left="1920" w:right="429" w:hanging="504"/>
        <w:jc w:val="both"/>
        <w:rPr>
          <w:rFonts w:ascii="Times New Roman" w:hAnsi="Times New Roman"/>
          <w:b/>
          <w:sz w:val="22"/>
        </w:rPr>
      </w:pPr>
      <w:r>
        <w:rPr>
          <w:sz w:val="22"/>
        </w:rPr>
        <w:t>A negociação poderá ser feita com os demais licitantes, segundo a ordem de</w:t>
      </w:r>
      <w:r>
        <w:rPr>
          <w:spacing w:val="80"/>
          <w:sz w:val="22"/>
        </w:rPr>
        <w:t xml:space="preserve"> </w:t>
      </w:r>
      <w:r>
        <w:rPr>
          <w:sz w:val="22"/>
        </w:rPr>
        <w:t>classificação inicialmente estabelecida, quando o primeiro colocado, mesmo após a negociação, for desclassificado em razão de sua proposta permanecer acima do preço máximo definido pela Administração.</w:t>
      </w:r>
    </w:p>
    <w:p w14:paraId="518A0A2F">
      <w:pPr>
        <w:pStyle w:val="8"/>
        <w:numPr>
          <w:ilvl w:val="2"/>
          <w:numId w:val="1"/>
        </w:numPr>
        <w:tabs>
          <w:tab w:val="left" w:pos="1920"/>
          <w:tab w:val="left" w:pos="2407"/>
        </w:tabs>
        <w:spacing w:before="122" w:after="0" w:line="357" w:lineRule="auto"/>
        <w:ind w:left="1920" w:right="426" w:hanging="504"/>
        <w:jc w:val="both"/>
        <w:rPr>
          <w:rFonts w:ascii="Times New Roman" w:hAnsi="Times New Roman"/>
          <w:b/>
          <w:sz w:val="22"/>
        </w:rPr>
      </w:pPr>
      <w:r>
        <w:rPr>
          <w:sz w:val="22"/>
        </w:rPr>
        <w:t>A negociação será realizada por meio do sistema, podendo ser acompanhada pelos demais licitantes.</w:t>
      </w:r>
    </w:p>
    <w:p w14:paraId="75E98A5E">
      <w:pPr>
        <w:pStyle w:val="8"/>
        <w:numPr>
          <w:ilvl w:val="2"/>
          <w:numId w:val="1"/>
        </w:numPr>
        <w:tabs>
          <w:tab w:val="left" w:pos="1920"/>
          <w:tab w:val="left" w:pos="2407"/>
        </w:tabs>
        <w:spacing w:before="124" w:after="0" w:line="360" w:lineRule="auto"/>
        <w:ind w:left="1920" w:right="427" w:hanging="504"/>
        <w:jc w:val="both"/>
        <w:rPr>
          <w:rFonts w:ascii="Times New Roman" w:hAnsi="Times New Roman"/>
          <w:b/>
          <w:sz w:val="22"/>
        </w:rPr>
      </w:pPr>
      <w:r>
        <w:rPr>
          <w:sz w:val="22"/>
        </w:rPr>
        <w:t>O resultado da negociação será divulgado a todos os licitantes e anexado aos autos do processo licitatório.</w:t>
      </w:r>
    </w:p>
    <w:p w14:paraId="232B9A21">
      <w:pPr>
        <w:pStyle w:val="8"/>
        <w:numPr>
          <w:ilvl w:val="2"/>
          <w:numId w:val="1"/>
        </w:numPr>
        <w:tabs>
          <w:tab w:val="left" w:pos="1920"/>
          <w:tab w:val="left" w:pos="2407"/>
        </w:tabs>
        <w:spacing w:before="121" w:after="0" w:line="360" w:lineRule="auto"/>
        <w:ind w:left="1920" w:right="423" w:hanging="504"/>
        <w:jc w:val="both"/>
        <w:rPr>
          <w:rFonts w:ascii="Times New Roman" w:hAnsi="Times New Roman"/>
          <w:b/>
          <w:sz w:val="22"/>
        </w:rPr>
      </w:pPr>
      <w:r>
        <w:rPr>
          <w:sz w:val="22"/>
        </w:rPr>
        <w:t xml:space="preserve">O </w:t>
      </w:r>
      <w:r>
        <w:rPr>
          <w:color w:val="000000"/>
          <w:sz w:val="22"/>
          <w:highlight w:val="yellow"/>
        </w:rPr>
        <w:t>Pregoeiro/Agente de Contratação/Comissão s</w:t>
      </w:r>
      <w:r>
        <w:rPr>
          <w:color w:val="000000"/>
          <w:sz w:val="22"/>
        </w:rPr>
        <w:t>olicitará ao licitante mais bem</w:t>
      </w:r>
      <w:r>
        <w:rPr>
          <w:color w:val="000000"/>
          <w:spacing w:val="40"/>
          <w:sz w:val="22"/>
        </w:rPr>
        <w:t xml:space="preserve"> </w:t>
      </w:r>
      <w:r>
        <w:rPr>
          <w:color w:val="000000"/>
          <w:sz w:val="22"/>
        </w:rPr>
        <w:t xml:space="preserve">classificado que, no prazo de </w:t>
      </w:r>
      <w:r>
        <w:rPr>
          <w:color w:val="FF0000"/>
          <w:sz w:val="22"/>
        </w:rPr>
        <w:t>2 (duas) horas</w:t>
      </w:r>
      <w:r>
        <w:rPr>
          <w:color w:val="000000"/>
          <w:sz w:val="22"/>
        </w:rPr>
        <w:t>, envie a proposta adequada ao último lance ofertado</w:t>
      </w:r>
      <w:r>
        <w:rPr>
          <w:color w:val="000000"/>
          <w:spacing w:val="40"/>
          <w:sz w:val="22"/>
        </w:rPr>
        <w:t xml:space="preserve"> </w:t>
      </w:r>
      <w:r>
        <w:rPr>
          <w:color w:val="000000"/>
          <w:sz w:val="22"/>
        </w:rPr>
        <w:t>após</w:t>
      </w:r>
      <w:r>
        <w:rPr>
          <w:color w:val="000000"/>
          <w:spacing w:val="40"/>
          <w:sz w:val="22"/>
        </w:rPr>
        <w:t xml:space="preserve"> </w:t>
      </w:r>
      <w:r>
        <w:rPr>
          <w:color w:val="000000"/>
          <w:sz w:val="22"/>
        </w:rPr>
        <w:t>a</w:t>
      </w:r>
      <w:r>
        <w:rPr>
          <w:color w:val="000000"/>
          <w:spacing w:val="40"/>
          <w:sz w:val="22"/>
        </w:rPr>
        <w:t xml:space="preserve"> </w:t>
      </w:r>
      <w:r>
        <w:rPr>
          <w:color w:val="000000"/>
          <w:sz w:val="22"/>
        </w:rPr>
        <w:t>negociação</w:t>
      </w:r>
      <w:r>
        <w:rPr>
          <w:color w:val="000000"/>
          <w:spacing w:val="40"/>
          <w:sz w:val="22"/>
        </w:rPr>
        <w:t xml:space="preserve"> </w:t>
      </w:r>
      <w:r>
        <w:rPr>
          <w:color w:val="000000"/>
          <w:sz w:val="22"/>
        </w:rPr>
        <w:t>realizada,</w:t>
      </w:r>
      <w:r>
        <w:rPr>
          <w:color w:val="000000"/>
          <w:spacing w:val="40"/>
          <w:sz w:val="22"/>
        </w:rPr>
        <w:t xml:space="preserve"> </w:t>
      </w:r>
      <w:r>
        <w:rPr>
          <w:color w:val="000000"/>
          <w:sz w:val="22"/>
        </w:rPr>
        <w:t>acompanhada,</w:t>
      </w:r>
      <w:r>
        <w:rPr>
          <w:color w:val="000000"/>
          <w:spacing w:val="40"/>
          <w:sz w:val="22"/>
        </w:rPr>
        <w:t xml:space="preserve"> </w:t>
      </w:r>
      <w:r>
        <w:rPr>
          <w:color w:val="000000"/>
          <w:sz w:val="22"/>
        </w:rPr>
        <w:t>se</w:t>
      </w:r>
      <w:r>
        <w:rPr>
          <w:color w:val="000000"/>
          <w:spacing w:val="40"/>
          <w:sz w:val="22"/>
        </w:rPr>
        <w:t xml:space="preserve"> </w:t>
      </w:r>
      <w:r>
        <w:rPr>
          <w:color w:val="000000"/>
          <w:sz w:val="22"/>
        </w:rPr>
        <w:t>for</w:t>
      </w:r>
      <w:r>
        <w:rPr>
          <w:color w:val="000000"/>
          <w:spacing w:val="40"/>
          <w:sz w:val="22"/>
        </w:rPr>
        <w:t xml:space="preserve"> </w:t>
      </w:r>
      <w:r>
        <w:rPr>
          <w:color w:val="000000"/>
          <w:sz w:val="22"/>
        </w:rPr>
        <w:t>o</w:t>
      </w:r>
      <w:r>
        <w:rPr>
          <w:color w:val="000000"/>
          <w:spacing w:val="40"/>
          <w:sz w:val="22"/>
        </w:rPr>
        <w:t xml:space="preserve"> </w:t>
      </w:r>
      <w:r>
        <w:rPr>
          <w:color w:val="000000"/>
          <w:sz w:val="22"/>
        </w:rPr>
        <w:t>caso,</w:t>
      </w:r>
      <w:r>
        <w:rPr>
          <w:color w:val="000000"/>
          <w:spacing w:val="40"/>
          <w:sz w:val="22"/>
        </w:rPr>
        <w:t xml:space="preserve"> </w:t>
      </w:r>
      <w:r>
        <w:rPr>
          <w:color w:val="000000"/>
          <w:sz w:val="22"/>
        </w:rPr>
        <w:t>dos</w:t>
      </w:r>
      <w:r>
        <w:rPr>
          <w:color w:val="000000"/>
          <w:spacing w:val="40"/>
          <w:sz w:val="22"/>
        </w:rPr>
        <w:t xml:space="preserve"> </w:t>
      </w:r>
      <w:r>
        <w:rPr>
          <w:color w:val="000000"/>
          <w:sz w:val="22"/>
        </w:rPr>
        <w:t>documentos</w:t>
      </w:r>
    </w:p>
    <w:p w14:paraId="3A062EA4">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428D32A5">
      <w:pPr>
        <w:pStyle w:val="6"/>
        <w:jc w:val="left"/>
      </w:pPr>
    </w:p>
    <w:p w14:paraId="5A75B080">
      <w:pPr>
        <w:pStyle w:val="6"/>
        <w:spacing w:before="257"/>
        <w:jc w:val="left"/>
      </w:pPr>
    </w:p>
    <w:p w14:paraId="7B6A58B8">
      <w:pPr>
        <w:pStyle w:val="6"/>
        <w:spacing w:line="360" w:lineRule="auto"/>
        <w:ind w:left="1920" w:right="425"/>
      </w:pPr>
      <w:r>
        <w:t xml:space="preserve">complementares, quando necessários à confirmação daqueles exigidos neste Edital e já </w:t>
      </w:r>
      <w:r>
        <w:rPr>
          <w:spacing w:val="-2"/>
        </w:rPr>
        <w:t>apresentados.</w:t>
      </w:r>
    </w:p>
    <w:p w14:paraId="75114012">
      <w:pPr>
        <w:pStyle w:val="8"/>
        <w:numPr>
          <w:ilvl w:val="2"/>
          <w:numId w:val="1"/>
        </w:numPr>
        <w:tabs>
          <w:tab w:val="left" w:pos="1920"/>
          <w:tab w:val="left" w:pos="2407"/>
        </w:tabs>
        <w:spacing w:before="120" w:after="0" w:line="360" w:lineRule="auto"/>
        <w:ind w:left="1920" w:right="428" w:hanging="504"/>
        <w:jc w:val="both"/>
        <w:rPr>
          <w:rFonts w:ascii="Times New Roman" w:hAnsi="Times New Roman"/>
          <w:b/>
          <w:sz w:val="22"/>
        </w:rPr>
      </w:pPr>
      <w:r>
        <w:rPr>
          <w:sz w:val="22"/>
        </w:rPr>
        <w:t>É facultado ao Pregoeiro/Agente de Contratação/Comissão prorrogar o prazo estabelecido, a partir de solicitação fundamentada feita no chat pelo licitante, antes de findo o prazo.</w:t>
      </w:r>
    </w:p>
    <w:p w14:paraId="10910A6E">
      <w:pPr>
        <w:pStyle w:val="8"/>
        <w:numPr>
          <w:ilvl w:val="1"/>
          <w:numId w:val="1"/>
        </w:numPr>
        <w:tabs>
          <w:tab w:val="left" w:pos="1276"/>
          <w:tab w:val="left" w:pos="1694"/>
        </w:tabs>
        <w:spacing w:before="122" w:after="0" w:line="357" w:lineRule="auto"/>
        <w:ind w:left="1276" w:right="424" w:hanging="428"/>
        <w:jc w:val="both"/>
        <w:rPr>
          <w:b/>
          <w:sz w:val="22"/>
        </w:rPr>
      </w:pPr>
      <w:r>
        <w:rPr>
          <w:sz w:val="22"/>
        </w:rPr>
        <w:t>Após a negociação do preço, o Pregoeiro/Agente de Contratação/Comissão iniciará a fase de aceitação e julgamento da proposta.</w:t>
      </w:r>
    </w:p>
    <w:p w14:paraId="7F8638CF">
      <w:pPr>
        <w:pStyle w:val="6"/>
        <w:jc w:val="left"/>
      </w:pPr>
    </w:p>
    <w:p w14:paraId="3A215FCD">
      <w:pPr>
        <w:pStyle w:val="6"/>
        <w:spacing w:before="110"/>
        <w:jc w:val="left"/>
      </w:pPr>
    </w:p>
    <w:p w14:paraId="27A534F6">
      <w:pPr>
        <w:pStyle w:val="2"/>
        <w:numPr>
          <w:ilvl w:val="0"/>
          <w:numId w:val="1"/>
        </w:numPr>
        <w:tabs>
          <w:tab w:val="left" w:pos="640"/>
        </w:tabs>
        <w:spacing w:before="0" w:after="0" w:line="240" w:lineRule="auto"/>
        <w:ind w:left="640" w:right="0" w:hanging="358"/>
        <w:jc w:val="left"/>
      </w:pPr>
      <w:r>
        <w:t>DA</w:t>
      </w:r>
      <w:r>
        <w:rPr>
          <w:spacing w:val="-1"/>
        </w:rPr>
        <w:t xml:space="preserve"> </w:t>
      </w:r>
      <w:r>
        <w:t>FASE</w:t>
      </w:r>
      <w:r>
        <w:rPr>
          <w:spacing w:val="-2"/>
        </w:rPr>
        <w:t xml:space="preserve"> </w:t>
      </w:r>
      <w:r>
        <w:t xml:space="preserve">DE </w:t>
      </w:r>
      <w:r>
        <w:rPr>
          <w:spacing w:val="-2"/>
        </w:rPr>
        <w:t>JULGAMENTO</w:t>
      </w:r>
    </w:p>
    <w:p w14:paraId="217381B5">
      <w:pPr>
        <w:pStyle w:val="8"/>
        <w:numPr>
          <w:ilvl w:val="1"/>
          <w:numId w:val="1"/>
        </w:numPr>
        <w:tabs>
          <w:tab w:val="left" w:pos="1272"/>
          <w:tab w:val="left" w:pos="1276"/>
        </w:tabs>
        <w:spacing w:before="255" w:after="0" w:line="360" w:lineRule="auto"/>
        <w:ind w:left="1276" w:right="424" w:hanging="428"/>
        <w:jc w:val="both"/>
        <w:rPr>
          <w:b/>
          <w:sz w:val="22"/>
        </w:rPr>
      </w:pPr>
      <w:r>
        <w:rPr>
          <w:sz w:val="22"/>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w:t>
      </w:r>
    </w:p>
    <w:p w14:paraId="5F1F999C">
      <w:pPr>
        <w:pStyle w:val="6"/>
        <w:spacing w:before="1" w:line="357" w:lineRule="auto"/>
        <w:ind w:left="1276" w:right="423"/>
      </w:pPr>
      <w:r>
        <w:fldChar w:fldCharType="begin"/>
      </w:r>
      <w:r>
        <w:instrText xml:space="preserve"> HYPERLINK \l "_bookmark0" </w:instrText>
      </w:r>
      <w:r>
        <w:fldChar w:fldCharType="separate"/>
      </w:r>
      <w:r>
        <w:t>3.7</w:t>
      </w:r>
      <w:r>
        <w:fldChar w:fldCharType="end"/>
      </w:r>
      <w:r>
        <w:rPr>
          <w:spacing w:val="-10"/>
        </w:rPr>
        <w:t xml:space="preserve"> </w:t>
      </w:r>
      <w:r>
        <w:t>do</w:t>
      </w:r>
      <w:r>
        <w:rPr>
          <w:spacing w:val="-9"/>
        </w:rPr>
        <w:t xml:space="preserve"> </w:t>
      </w:r>
      <w:r>
        <w:t>edital,</w:t>
      </w:r>
      <w:r>
        <w:rPr>
          <w:spacing w:val="-11"/>
        </w:rPr>
        <w:t xml:space="preserve"> </w:t>
      </w:r>
      <w:r>
        <w:t>especialmente</w:t>
      </w:r>
      <w:r>
        <w:rPr>
          <w:spacing w:val="-7"/>
        </w:rPr>
        <w:t xml:space="preserve"> </w:t>
      </w:r>
      <w:r>
        <w:t>quanto</w:t>
      </w:r>
      <w:r>
        <w:rPr>
          <w:spacing w:val="-6"/>
        </w:rPr>
        <w:t xml:space="preserve"> </w:t>
      </w:r>
      <w:r>
        <w:t>à</w:t>
      </w:r>
      <w:r>
        <w:rPr>
          <w:spacing w:val="-10"/>
        </w:rPr>
        <w:t xml:space="preserve"> </w:t>
      </w:r>
      <w:r>
        <w:t>existência</w:t>
      </w:r>
      <w:r>
        <w:rPr>
          <w:spacing w:val="-8"/>
        </w:rPr>
        <w:t xml:space="preserve"> </w:t>
      </w:r>
      <w:r>
        <w:t>de</w:t>
      </w:r>
      <w:r>
        <w:rPr>
          <w:spacing w:val="-9"/>
        </w:rPr>
        <w:t xml:space="preserve"> </w:t>
      </w:r>
      <w:r>
        <w:t>sanção</w:t>
      </w:r>
      <w:r>
        <w:rPr>
          <w:spacing w:val="-6"/>
        </w:rPr>
        <w:t xml:space="preserve"> </w:t>
      </w:r>
      <w:r>
        <w:t>que</w:t>
      </w:r>
      <w:r>
        <w:rPr>
          <w:spacing w:val="-7"/>
        </w:rPr>
        <w:t xml:space="preserve"> </w:t>
      </w:r>
      <w:r>
        <w:t>impeça</w:t>
      </w:r>
      <w:r>
        <w:rPr>
          <w:spacing w:val="-10"/>
        </w:rPr>
        <w:t xml:space="preserve"> </w:t>
      </w:r>
      <w:r>
        <w:t>a</w:t>
      </w:r>
      <w:r>
        <w:rPr>
          <w:spacing w:val="-10"/>
        </w:rPr>
        <w:t xml:space="preserve"> </w:t>
      </w:r>
      <w:r>
        <w:t>participação</w:t>
      </w:r>
      <w:r>
        <w:rPr>
          <w:spacing w:val="-9"/>
        </w:rPr>
        <w:t xml:space="preserve"> </w:t>
      </w:r>
      <w:r>
        <w:t>no</w:t>
      </w:r>
      <w:r>
        <w:rPr>
          <w:spacing w:val="-9"/>
        </w:rPr>
        <w:t xml:space="preserve"> </w:t>
      </w:r>
      <w:r>
        <w:t>certame ou a futura contratação, mediante a consulta aos seguintes cadastros:</w:t>
      </w:r>
    </w:p>
    <w:p w14:paraId="179E1D02">
      <w:pPr>
        <w:pStyle w:val="8"/>
        <w:numPr>
          <w:ilvl w:val="2"/>
          <w:numId w:val="1"/>
        </w:numPr>
        <w:tabs>
          <w:tab w:val="left" w:pos="1919"/>
        </w:tabs>
        <w:spacing w:before="124" w:after="0" w:line="240" w:lineRule="auto"/>
        <w:ind w:left="1919" w:right="0" w:hanging="503"/>
        <w:jc w:val="left"/>
        <w:rPr>
          <w:rFonts w:ascii="Times New Roman"/>
          <w:b/>
          <w:sz w:val="22"/>
        </w:rPr>
      </w:pPr>
      <w:r>
        <w:rPr>
          <w:spacing w:val="-2"/>
          <w:sz w:val="22"/>
        </w:rPr>
        <w:t>SICAF;</w:t>
      </w:r>
    </w:p>
    <w:p w14:paraId="6F0F7834">
      <w:pPr>
        <w:pStyle w:val="8"/>
        <w:numPr>
          <w:ilvl w:val="2"/>
          <w:numId w:val="1"/>
        </w:numPr>
        <w:tabs>
          <w:tab w:val="left" w:pos="1919"/>
        </w:tabs>
        <w:spacing w:before="254" w:after="0" w:line="240" w:lineRule="auto"/>
        <w:ind w:left="1919" w:right="0" w:hanging="503"/>
        <w:jc w:val="left"/>
        <w:rPr>
          <w:rFonts w:ascii="Times New Roman" w:hAnsi="Times New Roman"/>
          <w:b/>
          <w:sz w:val="22"/>
        </w:rPr>
      </w:pPr>
      <w:r>
        <w:rPr>
          <w:color w:val="000000"/>
          <w:sz w:val="22"/>
          <w:highlight w:val="yellow"/>
        </w:rPr>
        <w:t>Cadastro</w:t>
      </w:r>
      <w:r>
        <w:rPr>
          <w:color w:val="000000"/>
          <w:spacing w:val="-8"/>
          <w:sz w:val="22"/>
          <w:highlight w:val="yellow"/>
        </w:rPr>
        <w:t xml:space="preserve"> </w:t>
      </w:r>
      <w:r>
        <w:rPr>
          <w:color w:val="000000"/>
          <w:sz w:val="22"/>
          <w:highlight w:val="yellow"/>
        </w:rPr>
        <w:t>Nacional</w:t>
      </w:r>
      <w:r>
        <w:rPr>
          <w:color w:val="000000"/>
          <w:spacing w:val="-5"/>
          <w:sz w:val="22"/>
          <w:highlight w:val="yellow"/>
        </w:rPr>
        <w:t xml:space="preserve"> </w:t>
      </w:r>
      <w:r>
        <w:rPr>
          <w:color w:val="000000"/>
          <w:sz w:val="22"/>
          <w:highlight w:val="yellow"/>
        </w:rPr>
        <w:t>de</w:t>
      </w:r>
      <w:r>
        <w:rPr>
          <w:color w:val="000000"/>
          <w:spacing w:val="-5"/>
          <w:sz w:val="22"/>
          <w:highlight w:val="yellow"/>
        </w:rPr>
        <w:t xml:space="preserve"> </w:t>
      </w:r>
      <w:r>
        <w:rPr>
          <w:color w:val="000000"/>
          <w:sz w:val="22"/>
          <w:highlight w:val="yellow"/>
        </w:rPr>
        <w:t>Empresas</w:t>
      </w:r>
      <w:r>
        <w:rPr>
          <w:color w:val="000000"/>
          <w:spacing w:val="-5"/>
          <w:sz w:val="22"/>
          <w:highlight w:val="yellow"/>
        </w:rPr>
        <w:t xml:space="preserve"> </w:t>
      </w:r>
      <w:r>
        <w:rPr>
          <w:color w:val="000000"/>
          <w:sz w:val="22"/>
          <w:highlight w:val="yellow"/>
        </w:rPr>
        <w:t>Inidôneas</w:t>
      </w:r>
      <w:r>
        <w:rPr>
          <w:color w:val="000000"/>
          <w:spacing w:val="-6"/>
          <w:sz w:val="22"/>
          <w:highlight w:val="yellow"/>
        </w:rPr>
        <w:t xml:space="preserve"> </w:t>
      </w:r>
      <w:r>
        <w:rPr>
          <w:color w:val="000000"/>
          <w:sz w:val="22"/>
          <w:highlight w:val="yellow"/>
        </w:rPr>
        <w:t>e</w:t>
      </w:r>
      <w:r>
        <w:rPr>
          <w:color w:val="000000"/>
          <w:spacing w:val="-7"/>
          <w:sz w:val="22"/>
          <w:highlight w:val="yellow"/>
        </w:rPr>
        <w:t xml:space="preserve"> </w:t>
      </w:r>
      <w:r>
        <w:rPr>
          <w:color w:val="000000"/>
          <w:sz w:val="22"/>
          <w:highlight w:val="yellow"/>
        </w:rPr>
        <w:t>Suspensas</w:t>
      </w:r>
      <w:r>
        <w:rPr>
          <w:color w:val="000000"/>
          <w:spacing w:val="-4"/>
          <w:sz w:val="22"/>
          <w:highlight w:val="yellow"/>
        </w:rPr>
        <w:t xml:space="preserve"> </w:t>
      </w:r>
      <w:r>
        <w:rPr>
          <w:color w:val="000000"/>
          <w:sz w:val="22"/>
          <w:highlight w:val="yellow"/>
        </w:rPr>
        <w:t>–</w:t>
      </w:r>
      <w:r>
        <w:rPr>
          <w:color w:val="000000"/>
          <w:spacing w:val="-4"/>
          <w:sz w:val="22"/>
          <w:highlight w:val="yellow"/>
        </w:rPr>
        <w:t xml:space="preserve"> </w:t>
      </w:r>
      <w:r>
        <w:rPr>
          <w:color w:val="000000"/>
          <w:spacing w:val="-2"/>
          <w:sz w:val="22"/>
          <w:highlight w:val="yellow"/>
        </w:rPr>
        <w:t>CEIS,</w:t>
      </w:r>
    </w:p>
    <w:p w14:paraId="4FCF0A3D">
      <w:pPr>
        <w:pStyle w:val="8"/>
        <w:numPr>
          <w:ilvl w:val="2"/>
          <w:numId w:val="1"/>
        </w:numPr>
        <w:tabs>
          <w:tab w:val="left" w:pos="1981"/>
        </w:tabs>
        <w:spacing w:before="255" w:after="0" w:line="240" w:lineRule="auto"/>
        <w:ind w:left="1981" w:right="0" w:hanging="565"/>
        <w:jc w:val="left"/>
        <w:rPr>
          <w:b/>
          <w:sz w:val="22"/>
        </w:rPr>
      </w:pPr>
      <w:r>
        <w:rPr>
          <w:sz w:val="22"/>
        </w:rPr>
        <w:t>Cadastro</w:t>
      </w:r>
      <w:r>
        <w:rPr>
          <w:spacing w:val="-9"/>
          <w:sz w:val="22"/>
        </w:rPr>
        <w:t xml:space="preserve"> </w:t>
      </w:r>
      <w:r>
        <w:rPr>
          <w:sz w:val="22"/>
        </w:rPr>
        <w:t>Nacional</w:t>
      </w:r>
      <w:r>
        <w:rPr>
          <w:spacing w:val="-5"/>
          <w:sz w:val="22"/>
        </w:rPr>
        <w:t xml:space="preserve"> </w:t>
      </w:r>
      <w:r>
        <w:rPr>
          <w:sz w:val="22"/>
        </w:rPr>
        <w:t>de</w:t>
      </w:r>
      <w:r>
        <w:rPr>
          <w:spacing w:val="-5"/>
          <w:sz w:val="22"/>
        </w:rPr>
        <w:t xml:space="preserve"> </w:t>
      </w:r>
      <w:r>
        <w:rPr>
          <w:sz w:val="22"/>
        </w:rPr>
        <w:t>Empresas</w:t>
      </w:r>
      <w:r>
        <w:rPr>
          <w:spacing w:val="-7"/>
          <w:sz w:val="22"/>
        </w:rPr>
        <w:t xml:space="preserve"> </w:t>
      </w:r>
      <w:r>
        <w:rPr>
          <w:sz w:val="22"/>
        </w:rPr>
        <w:t>Punidas</w:t>
      </w:r>
      <w:r>
        <w:rPr>
          <w:spacing w:val="-2"/>
          <w:sz w:val="22"/>
        </w:rPr>
        <w:t xml:space="preserve"> </w:t>
      </w:r>
      <w:r>
        <w:rPr>
          <w:sz w:val="22"/>
        </w:rPr>
        <w:t>–</w:t>
      </w:r>
      <w:r>
        <w:rPr>
          <w:spacing w:val="-5"/>
          <w:sz w:val="22"/>
        </w:rPr>
        <w:t xml:space="preserve"> </w:t>
      </w:r>
      <w:r>
        <w:rPr>
          <w:sz w:val="22"/>
        </w:rPr>
        <w:t>CNEP</w:t>
      </w:r>
      <w:r>
        <w:rPr>
          <w:spacing w:val="-5"/>
          <w:sz w:val="22"/>
        </w:rPr>
        <w:t xml:space="preserve"> </w:t>
      </w:r>
      <w:r>
        <w:rPr>
          <w:spacing w:val="-10"/>
          <w:sz w:val="22"/>
        </w:rPr>
        <w:t>e</w:t>
      </w:r>
    </w:p>
    <w:p w14:paraId="30B2125B">
      <w:pPr>
        <w:pStyle w:val="8"/>
        <w:numPr>
          <w:ilvl w:val="2"/>
          <w:numId w:val="1"/>
        </w:numPr>
        <w:tabs>
          <w:tab w:val="left" w:pos="565"/>
        </w:tabs>
        <w:spacing w:before="255" w:after="0" w:line="240" w:lineRule="auto"/>
        <w:ind w:left="565" w:right="1975" w:hanging="565"/>
        <w:jc w:val="right"/>
        <w:rPr>
          <w:b/>
          <w:sz w:val="22"/>
        </w:rPr>
      </w:pPr>
      <w:r>
        <w:rPr>
          <w:color w:val="000000"/>
          <w:sz w:val="22"/>
          <w:highlight w:val="yellow"/>
        </w:rPr>
        <w:t>Lista</w:t>
      </w:r>
      <w:r>
        <w:rPr>
          <w:color w:val="000000"/>
          <w:spacing w:val="-4"/>
          <w:sz w:val="22"/>
          <w:highlight w:val="yellow"/>
        </w:rPr>
        <w:t xml:space="preserve"> </w:t>
      </w:r>
      <w:r>
        <w:rPr>
          <w:color w:val="000000"/>
          <w:sz w:val="22"/>
          <w:highlight w:val="yellow"/>
        </w:rPr>
        <w:t>de</w:t>
      </w:r>
      <w:r>
        <w:rPr>
          <w:color w:val="000000"/>
          <w:spacing w:val="-6"/>
          <w:sz w:val="22"/>
          <w:highlight w:val="yellow"/>
        </w:rPr>
        <w:t xml:space="preserve"> </w:t>
      </w:r>
      <w:r>
        <w:rPr>
          <w:color w:val="000000"/>
          <w:sz w:val="22"/>
          <w:highlight w:val="yellow"/>
        </w:rPr>
        <w:t>licitantes</w:t>
      </w:r>
      <w:r>
        <w:rPr>
          <w:color w:val="000000"/>
          <w:spacing w:val="-3"/>
          <w:sz w:val="22"/>
          <w:highlight w:val="yellow"/>
        </w:rPr>
        <w:t xml:space="preserve"> </w:t>
      </w:r>
      <w:r>
        <w:rPr>
          <w:color w:val="000000"/>
          <w:sz w:val="22"/>
          <w:highlight w:val="yellow"/>
        </w:rPr>
        <w:t>inidôneos,</w:t>
      </w:r>
      <w:r>
        <w:rPr>
          <w:color w:val="000000"/>
          <w:spacing w:val="-4"/>
          <w:sz w:val="22"/>
          <w:highlight w:val="yellow"/>
        </w:rPr>
        <w:t xml:space="preserve"> </w:t>
      </w:r>
      <w:r>
        <w:rPr>
          <w:color w:val="000000"/>
          <w:sz w:val="22"/>
          <w:highlight w:val="yellow"/>
        </w:rPr>
        <w:t>mantida</w:t>
      </w:r>
      <w:r>
        <w:rPr>
          <w:color w:val="000000"/>
          <w:spacing w:val="-4"/>
          <w:sz w:val="22"/>
          <w:highlight w:val="yellow"/>
        </w:rPr>
        <w:t xml:space="preserve"> </w:t>
      </w:r>
      <w:r>
        <w:rPr>
          <w:color w:val="000000"/>
          <w:sz w:val="22"/>
          <w:highlight w:val="yellow"/>
        </w:rPr>
        <w:t>pelo</w:t>
      </w:r>
      <w:r>
        <w:rPr>
          <w:color w:val="000000"/>
          <w:spacing w:val="-3"/>
          <w:sz w:val="22"/>
          <w:highlight w:val="yellow"/>
        </w:rPr>
        <w:t xml:space="preserve"> </w:t>
      </w:r>
      <w:r>
        <w:rPr>
          <w:color w:val="000000"/>
          <w:sz w:val="22"/>
          <w:highlight w:val="yellow"/>
        </w:rPr>
        <w:t>Tribunal</w:t>
      </w:r>
      <w:r>
        <w:rPr>
          <w:color w:val="000000"/>
          <w:spacing w:val="-4"/>
          <w:sz w:val="22"/>
          <w:highlight w:val="yellow"/>
        </w:rPr>
        <w:t xml:space="preserve"> </w:t>
      </w:r>
      <w:r>
        <w:rPr>
          <w:color w:val="000000"/>
          <w:sz w:val="22"/>
          <w:highlight w:val="yellow"/>
        </w:rPr>
        <w:t>de</w:t>
      </w:r>
      <w:r>
        <w:rPr>
          <w:color w:val="000000"/>
          <w:spacing w:val="-6"/>
          <w:sz w:val="22"/>
          <w:highlight w:val="yellow"/>
        </w:rPr>
        <w:t xml:space="preserve"> </w:t>
      </w:r>
      <w:r>
        <w:rPr>
          <w:color w:val="000000"/>
          <w:sz w:val="22"/>
          <w:highlight w:val="yellow"/>
        </w:rPr>
        <w:t>Contas</w:t>
      </w:r>
      <w:r>
        <w:rPr>
          <w:color w:val="000000"/>
          <w:spacing w:val="-6"/>
          <w:sz w:val="22"/>
          <w:highlight w:val="yellow"/>
        </w:rPr>
        <w:t xml:space="preserve"> </w:t>
      </w:r>
      <w:r>
        <w:rPr>
          <w:color w:val="000000"/>
          <w:sz w:val="22"/>
          <w:highlight w:val="yellow"/>
        </w:rPr>
        <w:t>da</w:t>
      </w:r>
      <w:r>
        <w:rPr>
          <w:color w:val="000000"/>
          <w:spacing w:val="-3"/>
          <w:sz w:val="22"/>
          <w:highlight w:val="yellow"/>
        </w:rPr>
        <w:t xml:space="preserve"> </w:t>
      </w:r>
      <w:r>
        <w:rPr>
          <w:color w:val="000000"/>
          <w:spacing w:val="-2"/>
          <w:sz w:val="22"/>
          <w:highlight w:val="yellow"/>
        </w:rPr>
        <w:t>União.</w:t>
      </w:r>
    </w:p>
    <w:p w14:paraId="402A4B85">
      <w:pPr>
        <w:pStyle w:val="8"/>
        <w:numPr>
          <w:ilvl w:val="1"/>
          <w:numId w:val="1"/>
        </w:numPr>
        <w:tabs>
          <w:tab w:val="left" w:pos="424"/>
        </w:tabs>
        <w:spacing w:before="255" w:after="0" w:line="240" w:lineRule="auto"/>
        <w:ind w:left="424" w:right="1882" w:hanging="424"/>
        <w:jc w:val="right"/>
        <w:rPr>
          <w:b/>
          <w:sz w:val="22"/>
        </w:rPr>
      </w:pPr>
      <w:r>
        <w:rPr>
          <w:sz w:val="22"/>
        </w:rPr>
        <w:t>A</w:t>
      </w:r>
      <w:r>
        <w:rPr>
          <w:spacing w:val="-4"/>
          <w:sz w:val="22"/>
        </w:rPr>
        <w:t xml:space="preserve"> </w:t>
      </w:r>
      <w:r>
        <w:rPr>
          <w:sz w:val="22"/>
        </w:rPr>
        <w:t>consulta</w:t>
      </w:r>
      <w:r>
        <w:rPr>
          <w:spacing w:val="-5"/>
          <w:sz w:val="22"/>
        </w:rPr>
        <w:t xml:space="preserve"> </w:t>
      </w:r>
      <w:r>
        <w:rPr>
          <w:sz w:val="22"/>
        </w:rPr>
        <w:t>aos</w:t>
      </w:r>
      <w:r>
        <w:rPr>
          <w:spacing w:val="-5"/>
          <w:sz w:val="22"/>
        </w:rPr>
        <w:t xml:space="preserve"> </w:t>
      </w:r>
      <w:r>
        <w:rPr>
          <w:sz w:val="22"/>
        </w:rPr>
        <w:t>cadastros</w:t>
      </w:r>
      <w:r>
        <w:rPr>
          <w:spacing w:val="-4"/>
          <w:sz w:val="22"/>
        </w:rPr>
        <w:t xml:space="preserve"> </w:t>
      </w:r>
      <w:r>
        <w:rPr>
          <w:sz w:val="22"/>
        </w:rPr>
        <w:t>será</w:t>
      </w:r>
      <w:r>
        <w:rPr>
          <w:spacing w:val="-2"/>
          <w:sz w:val="22"/>
        </w:rPr>
        <w:t xml:space="preserve"> </w:t>
      </w:r>
      <w:r>
        <w:rPr>
          <w:sz w:val="22"/>
        </w:rPr>
        <w:t>realizada</w:t>
      </w:r>
      <w:r>
        <w:rPr>
          <w:spacing w:val="-2"/>
          <w:sz w:val="22"/>
        </w:rPr>
        <w:t xml:space="preserve"> </w:t>
      </w:r>
      <w:r>
        <w:rPr>
          <w:sz w:val="22"/>
        </w:rPr>
        <w:t>no</w:t>
      </w:r>
      <w:r>
        <w:rPr>
          <w:spacing w:val="-4"/>
          <w:sz w:val="22"/>
        </w:rPr>
        <w:t xml:space="preserve"> </w:t>
      </w:r>
      <w:r>
        <w:rPr>
          <w:sz w:val="22"/>
        </w:rPr>
        <w:t>nome</w:t>
      </w:r>
      <w:r>
        <w:rPr>
          <w:spacing w:val="-4"/>
          <w:sz w:val="22"/>
        </w:rPr>
        <w:t xml:space="preserve"> </w:t>
      </w:r>
      <w:r>
        <w:rPr>
          <w:sz w:val="22"/>
        </w:rPr>
        <w:t>e</w:t>
      </w:r>
      <w:r>
        <w:rPr>
          <w:spacing w:val="-1"/>
          <w:sz w:val="22"/>
        </w:rPr>
        <w:t xml:space="preserve"> </w:t>
      </w:r>
      <w:r>
        <w:rPr>
          <w:sz w:val="22"/>
        </w:rPr>
        <w:t>no</w:t>
      </w:r>
      <w:r>
        <w:rPr>
          <w:spacing w:val="-3"/>
          <w:sz w:val="22"/>
        </w:rPr>
        <w:t xml:space="preserve"> </w:t>
      </w:r>
      <w:r>
        <w:rPr>
          <w:sz w:val="22"/>
        </w:rPr>
        <w:t>CNPJ</w:t>
      </w:r>
      <w:r>
        <w:rPr>
          <w:spacing w:val="-3"/>
          <w:sz w:val="22"/>
        </w:rPr>
        <w:t xml:space="preserve"> </w:t>
      </w:r>
      <w:r>
        <w:rPr>
          <w:sz w:val="22"/>
        </w:rPr>
        <w:t>da</w:t>
      </w:r>
      <w:r>
        <w:rPr>
          <w:spacing w:val="-2"/>
          <w:sz w:val="22"/>
        </w:rPr>
        <w:t xml:space="preserve"> </w:t>
      </w:r>
      <w:r>
        <w:rPr>
          <w:sz w:val="22"/>
        </w:rPr>
        <w:t>empresa</w:t>
      </w:r>
      <w:r>
        <w:rPr>
          <w:spacing w:val="-4"/>
          <w:sz w:val="22"/>
        </w:rPr>
        <w:t xml:space="preserve"> </w:t>
      </w:r>
      <w:r>
        <w:rPr>
          <w:spacing w:val="-2"/>
          <w:sz w:val="22"/>
        </w:rPr>
        <w:t>licitante.</w:t>
      </w:r>
    </w:p>
    <w:p w14:paraId="161BE0C4">
      <w:pPr>
        <w:pStyle w:val="8"/>
        <w:numPr>
          <w:ilvl w:val="2"/>
          <w:numId w:val="1"/>
        </w:numPr>
        <w:tabs>
          <w:tab w:val="left" w:pos="1980"/>
          <w:tab w:val="left" w:pos="1984"/>
        </w:tabs>
        <w:spacing w:before="255" w:after="0" w:line="360" w:lineRule="auto"/>
        <w:ind w:left="1984" w:right="421" w:hanging="569"/>
        <w:jc w:val="both"/>
        <w:rPr>
          <w:b/>
          <w:sz w:val="22"/>
        </w:rPr>
      </w:pPr>
      <w:r>
        <w:rPr>
          <w:sz w:val="22"/>
        </w:rPr>
        <w:t>A</w:t>
      </w:r>
      <w:r>
        <w:rPr>
          <w:spacing w:val="-13"/>
          <w:sz w:val="22"/>
        </w:rPr>
        <w:t xml:space="preserve"> </w:t>
      </w:r>
      <w:r>
        <w:rPr>
          <w:sz w:val="22"/>
        </w:rPr>
        <w:t>consulta</w:t>
      </w:r>
      <w:r>
        <w:rPr>
          <w:spacing w:val="-11"/>
          <w:sz w:val="22"/>
        </w:rPr>
        <w:t xml:space="preserve"> </w:t>
      </w:r>
      <w:r>
        <w:rPr>
          <w:sz w:val="22"/>
        </w:rPr>
        <w:t>no</w:t>
      </w:r>
      <w:r>
        <w:rPr>
          <w:spacing w:val="-10"/>
          <w:sz w:val="22"/>
        </w:rPr>
        <w:t xml:space="preserve"> </w:t>
      </w:r>
      <w:r>
        <w:rPr>
          <w:color w:val="000000"/>
          <w:sz w:val="22"/>
          <w:highlight w:val="yellow"/>
        </w:rPr>
        <w:t>CEIS</w:t>
      </w:r>
      <w:r>
        <w:rPr>
          <w:color w:val="000000"/>
          <w:spacing w:val="-12"/>
          <w:sz w:val="22"/>
        </w:rPr>
        <w:t xml:space="preserve"> </w:t>
      </w:r>
      <w:r>
        <w:rPr>
          <w:color w:val="000000"/>
          <w:sz w:val="22"/>
        </w:rPr>
        <w:t>quanto</w:t>
      </w:r>
      <w:r>
        <w:rPr>
          <w:color w:val="000000"/>
          <w:spacing w:val="-10"/>
          <w:sz w:val="22"/>
        </w:rPr>
        <w:t xml:space="preserve"> </w:t>
      </w:r>
      <w:r>
        <w:rPr>
          <w:color w:val="000000"/>
          <w:sz w:val="22"/>
        </w:rPr>
        <w:t>às</w:t>
      </w:r>
      <w:r>
        <w:rPr>
          <w:color w:val="000000"/>
          <w:spacing w:val="-11"/>
          <w:sz w:val="22"/>
        </w:rPr>
        <w:t xml:space="preserve"> </w:t>
      </w:r>
      <w:r>
        <w:rPr>
          <w:color w:val="000000"/>
          <w:sz w:val="22"/>
        </w:rPr>
        <w:t>sanções</w:t>
      </w:r>
      <w:r>
        <w:rPr>
          <w:color w:val="000000"/>
          <w:spacing w:val="-11"/>
          <w:sz w:val="22"/>
        </w:rPr>
        <w:t xml:space="preserve"> </w:t>
      </w:r>
      <w:r>
        <w:rPr>
          <w:color w:val="000000"/>
          <w:sz w:val="22"/>
        </w:rPr>
        <w:t>previstas</w:t>
      </w:r>
      <w:r>
        <w:rPr>
          <w:color w:val="000000"/>
          <w:spacing w:val="-11"/>
          <w:sz w:val="22"/>
        </w:rPr>
        <w:t xml:space="preserve"> </w:t>
      </w:r>
      <w:r>
        <w:rPr>
          <w:color w:val="000000"/>
          <w:sz w:val="22"/>
        </w:rPr>
        <w:t>na</w:t>
      </w:r>
      <w:r>
        <w:rPr>
          <w:color w:val="000000"/>
          <w:spacing w:val="-12"/>
          <w:sz w:val="22"/>
        </w:rPr>
        <w:t xml:space="preserve"> </w:t>
      </w:r>
      <w:r>
        <w:rPr>
          <w:color w:val="000000"/>
          <w:sz w:val="22"/>
        </w:rPr>
        <w:t>Lei</w:t>
      </w:r>
      <w:r>
        <w:rPr>
          <w:color w:val="000000"/>
          <w:spacing w:val="-11"/>
          <w:sz w:val="22"/>
        </w:rPr>
        <w:t xml:space="preserve"> </w:t>
      </w:r>
      <w:r>
        <w:rPr>
          <w:color w:val="000000"/>
          <w:sz w:val="22"/>
        </w:rPr>
        <w:t>nº</w:t>
      </w:r>
      <w:r>
        <w:rPr>
          <w:color w:val="000000"/>
          <w:spacing w:val="-11"/>
          <w:sz w:val="22"/>
        </w:rPr>
        <w:t xml:space="preserve"> </w:t>
      </w:r>
      <w:r>
        <w:rPr>
          <w:color w:val="000000"/>
          <w:sz w:val="22"/>
        </w:rPr>
        <w:t>8.429,</w:t>
      </w:r>
      <w:r>
        <w:rPr>
          <w:color w:val="000000"/>
          <w:spacing w:val="-11"/>
          <w:sz w:val="22"/>
        </w:rPr>
        <w:t xml:space="preserve"> </w:t>
      </w:r>
      <w:r>
        <w:rPr>
          <w:color w:val="000000"/>
          <w:sz w:val="22"/>
        </w:rPr>
        <w:t>de</w:t>
      </w:r>
      <w:r>
        <w:rPr>
          <w:color w:val="000000"/>
          <w:spacing w:val="-13"/>
          <w:sz w:val="22"/>
        </w:rPr>
        <w:t xml:space="preserve"> </w:t>
      </w:r>
      <w:r>
        <w:rPr>
          <w:color w:val="000000"/>
          <w:sz w:val="22"/>
        </w:rPr>
        <w:t>1992,</w:t>
      </w:r>
      <w:r>
        <w:rPr>
          <w:color w:val="000000"/>
          <w:spacing w:val="-11"/>
          <w:sz w:val="22"/>
        </w:rPr>
        <w:t xml:space="preserve"> </w:t>
      </w:r>
      <w:r>
        <w:rPr>
          <w:color w:val="000000"/>
          <w:sz w:val="22"/>
        </w:rPr>
        <w:t>também</w:t>
      </w:r>
      <w:r>
        <w:rPr>
          <w:color w:val="000000"/>
          <w:spacing w:val="-13"/>
          <w:sz w:val="22"/>
        </w:rPr>
        <w:t xml:space="preserve"> </w:t>
      </w:r>
      <w:r>
        <w:rPr>
          <w:color w:val="000000"/>
          <w:sz w:val="22"/>
        </w:rPr>
        <w:t>ocorrerá no nome e no CPF do sócio</w:t>
      </w:r>
      <w:r>
        <w:rPr>
          <w:color w:val="000000"/>
          <w:spacing w:val="-1"/>
          <w:sz w:val="22"/>
        </w:rPr>
        <w:t xml:space="preserve"> </w:t>
      </w:r>
      <w:r>
        <w:rPr>
          <w:color w:val="000000"/>
          <w:sz w:val="22"/>
        </w:rPr>
        <w:t>majoritário da empresa licitante, se houver, por força do art. 12 da citada lei.</w:t>
      </w:r>
    </w:p>
    <w:p w14:paraId="42AB394E">
      <w:pPr>
        <w:pStyle w:val="8"/>
        <w:numPr>
          <w:ilvl w:val="1"/>
          <w:numId w:val="1"/>
        </w:numPr>
        <w:tabs>
          <w:tab w:val="left" w:pos="1272"/>
          <w:tab w:val="left" w:pos="1276"/>
        </w:tabs>
        <w:spacing w:before="118" w:after="0" w:line="360" w:lineRule="auto"/>
        <w:ind w:left="1276" w:right="429" w:hanging="428"/>
        <w:jc w:val="left"/>
        <w:rPr>
          <w:b/>
          <w:sz w:val="22"/>
        </w:rPr>
      </w:pPr>
      <w:r>
        <w:rPr>
          <w:color w:val="000000"/>
          <w:sz w:val="22"/>
          <w:highlight w:val="yellow"/>
        </w:rPr>
        <w:t>Para a consulta de licitantes pessoa jurídica poderá haver a substituição das consultas ao CEIS,</w:t>
      </w:r>
      <w:r>
        <w:rPr>
          <w:color w:val="000000"/>
          <w:sz w:val="22"/>
        </w:rPr>
        <w:t xml:space="preserve"> </w:t>
      </w:r>
      <w:r>
        <w:rPr>
          <w:color w:val="000000"/>
          <w:sz w:val="22"/>
          <w:highlight w:val="yellow"/>
        </w:rPr>
        <w:t>CNEP e Lista de licitantes inidôneos pela Consulta Consolidada de Pessoa Jurídica do TCU.</w:t>
      </w:r>
    </w:p>
    <w:p w14:paraId="6629DE13">
      <w:pPr>
        <w:pStyle w:val="8"/>
        <w:spacing w:after="0" w:line="360" w:lineRule="auto"/>
        <w:jc w:val="left"/>
        <w:rPr>
          <w:b/>
          <w:sz w:val="22"/>
        </w:rPr>
        <w:sectPr>
          <w:pgSz w:w="11910" w:h="16840"/>
          <w:pgMar w:top="2160" w:right="708" w:bottom="1860" w:left="850" w:header="708" w:footer="1674" w:gutter="0"/>
          <w:cols w:space="720" w:num="1"/>
        </w:sectPr>
      </w:pPr>
    </w:p>
    <w:p w14:paraId="60B3968F">
      <w:pPr>
        <w:pStyle w:val="6"/>
        <w:jc w:val="left"/>
      </w:pPr>
    </w:p>
    <w:p w14:paraId="2998DDB9">
      <w:pPr>
        <w:pStyle w:val="6"/>
        <w:spacing w:before="257"/>
        <w:jc w:val="left"/>
      </w:pPr>
    </w:p>
    <w:p w14:paraId="73B9DBDB">
      <w:pPr>
        <w:pStyle w:val="8"/>
        <w:numPr>
          <w:ilvl w:val="1"/>
          <w:numId w:val="1"/>
        </w:numPr>
        <w:tabs>
          <w:tab w:val="left" w:pos="1272"/>
          <w:tab w:val="left" w:pos="1276"/>
        </w:tabs>
        <w:spacing w:before="0" w:after="0" w:line="360" w:lineRule="auto"/>
        <w:ind w:left="1276" w:right="424" w:hanging="428"/>
        <w:jc w:val="both"/>
        <w:rPr>
          <w:b/>
          <w:sz w:val="22"/>
        </w:rPr>
      </w:pPr>
      <w:r>
        <w:rPr>
          <w:sz w:val="22"/>
        </w:rPr>
        <w:t>Caso</w:t>
      </w:r>
      <w:r>
        <w:rPr>
          <w:spacing w:val="-13"/>
          <w:sz w:val="22"/>
        </w:rPr>
        <w:t xml:space="preserve"> </w:t>
      </w:r>
      <w:r>
        <w:rPr>
          <w:sz w:val="22"/>
        </w:rPr>
        <w:t>conste</w:t>
      </w:r>
      <w:r>
        <w:rPr>
          <w:spacing w:val="-12"/>
          <w:sz w:val="22"/>
        </w:rPr>
        <w:t xml:space="preserve"> </w:t>
      </w:r>
      <w:r>
        <w:rPr>
          <w:sz w:val="22"/>
        </w:rPr>
        <w:t>na</w:t>
      </w:r>
      <w:r>
        <w:rPr>
          <w:spacing w:val="-13"/>
          <w:sz w:val="22"/>
        </w:rPr>
        <w:t xml:space="preserve"> </w:t>
      </w:r>
      <w:r>
        <w:rPr>
          <w:sz w:val="22"/>
        </w:rPr>
        <w:t>Consulta</w:t>
      </w:r>
      <w:r>
        <w:rPr>
          <w:spacing w:val="-12"/>
          <w:sz w:val="22"/>
        </w:rPr>
        <w:t xml:space="preserve"> </w:t>
      </w:r>
      <w:r>
        <w:rPr>
          <w:sz w:val="22"/>
        </w:rPr>
        <w:t>de</w:t>
      </w:r>
      <w:r>
        <w:rPr>
          <w:spacing w:val="-13"/>
          <w:sz w:val="22"/>
        </w:rPr>
        <w:t xml:space="preserve"> </w:t>
      </w:r>
      <w:r>
        <w:rPr>
          <w:sz w:val="22"/>
        </w:rPr>
        <w:t>Situação</w:t>
      </w:r>
      <w:r>
        <w:rPr>
          <w:spacing w:val="-12"/>
          <w:sz w:val="22"/>
        </w:rPr>
        <w:t xml:space="preserve"> </w:t>
      </w:r>
      <w:r>
        <w:rPr>
          <w:sz w:val="22"/>
        </w:rPr>
        <w:t>do</w:t>
      </w:r>
      <w:r>
        <w:rPr>
          <w:spacing w:val="-11"/>
          <w:sz w:val="22"/>
        </w:rPr>
        <w:t xml:space="preserve"> </w:t>
      </w:r>
      <w:r>
        <w:rPr>
          <w:sz w:val="22"/>
        </w:rPr>
        <w:t>licitante</w:t>
      </w:r>
      <w:r>
        <w:rPr>
          <w:spacing w:val="-12"/>
          <w:sz w:val="22"/>
        </w:rPr>
        <w:t xml:space="preserve"> </w:t>
      </w:r>
      <w:r>
        <w:rPr>
          <w:sz w:val="22"/>
        </w:rPr>
        <w:t>a</w:t>
      </w:r>
      <w:r>
        <w:rPr>
          <w:spacing w:val="-12"/>
          <w:sz w:val="22"/>
        </w:rPr>
        <w:t xml:space="preserve"> </w:t>
      </w:r>
      <w:r>
        <w:rPr>
          <w:sz w:val="22"/>
        </w:rPr>
        <w:t>existência</w:t>
      </w:r>
      <w:r>
        <w:rPr>
          <w:spacing w:val="-12"/>
          <w:sz w:val="22"/>
        </w:rPr>
        <w:t xml:space="preserve"> </w:t>
      </w:r>
      <w:r>
        <w:rPr>
          <w:sz w:val="22"/>
        </w:rPr>
        <w:t>de</w:t>
      </w:r>
      <w:r>
        <w:rPr>
          <w:spacing w:val="-13"/>
          <w:sz w:val="22"/>
        </w:rPr>
        <w:t xml:space="preserve"> </w:t>
      </w:r>
      <w:r>
        <w:rPr>
          <w:sz w:val="22"/>
        </w:rPr>
        <w:t>Ocorrências</w:t>
      </w:r>
      <w:r>
        <w:rPr>
          <w:spacing w:val="-12"/>
          <w:sz w:val="22"/>
        </w:rPr>
        <w:t xml:space="preserve"> </w:t>
      </w:r>
      <w:r>
        <w:rPr>
          <w:sz w:val="22"/>
        </w:rPr>
        <w:t>Impeditivas</w:t>
      </w:r>
      <w:r>
        <w:rPr>
          <w:spacing w:val="-12"/>
          <w:sz w:val="22"/>
        </w:rPr>
        <w:t xml:space="preserve"> </w:t>
      </w:r>
      <w:r>
        <w:rPr>
          <w:sz w:val="22"/>
        </w:rPr>
        <w:t>Indiretas, o Pregoeiro/Agente de Contratação/Comissão diligenciará para verificar se houve fraude por parte das empresas apontadas no Relatório de Ocorrências Impeditivas Indiretas.</w:t>
      </w:r>
    </w:p>
    <w:p w14:paraId="32A76836">
      <w:pPr>
        <w:pStyle w:val="8"/>
        <w:numPr>
          <w:ilvl w:val="2"/>
          <w:numId w:val="1"/>
        </w:numPr>
        <w:tabs>
          <w:tab w:val="left" w:pos="1920"/>
        </w:tabs>
        <w:spacing w:before="121" w:after="0" w:line="360" w:lineRule="auto"/>
        <w:ind w:left="1920" w:right="430" w:hanging="504"/>
        <w:jc w:val="left"/>
        <w:rPr>
          <w:rFonts w:ascii="Times New Roman" w:hAnsi="Times New Roman"/>
          <w:b/>
          <w:sz w:val="22"/>
        </w:rPr>
      </w:pPr>
      <w:r>
        <w:rPr>
          <w:sz w:val="22"/>
        </w:rPr>
        <w:t>A</w:t>
      </w:r>
      <w:r>
        <w:rPr>
          <w:spacing w:val="76"/>
          <w:sz w:val="22"/>
        </w:rPr>
        <w:t xml:space="preserve"> </w:t>
      </w:r>
      <w:r>
        <w:rPr>
          <w:sz w:val="22"/>
        </w:rPr>
        <w:t>tentativa</w:t>
      </w:r>
      <w:r>
        <w:rPr>
          <w:spacing w:val="76"/>
          <w:sz w:val="22"/>
        </w:rPr>
        <w:t xml:space="preserve"> </w:t>
      </w:r>
      <w:r>
        <w:rPr>
          <w:sz w:val="22"/>
        </w:rPr>
        <w:t>de</w:t>
      </w:r>
      <w:r>
        <w:rPr>
          <w:spacing w:val="77"/>
          <w:sz w:val="22"/>
        </w:rPr>
        <w:t xml:space="preserve"> </w:t>
      </w:r>
      <w:r>
        <w:rPr>
          <w:sz w:val="22"/>
        </w:rPr>
        <w:t>burla</w:t>
      </w:r>
      <w:r>
        <w:rPr>
          <w:spacing w:val="76"/>
          <w:sz w:val="22"/>
        </w:rPr>
        <w:t xml:space="preserve"> </w:t>
      </w:r>
      <w:r>
        <w:rPr>
          <w:sz w:val="22"/>
        </w:rPr>
        <w:t>será</w:t>
      </w:r>
      <w:r>
        <w:rPr>
          <w:spacing w:val="76"/>
          <w:sz w:val="22"/>
        </w:rPr>
        <w:t xml:space="preserve"> </w:t>
      </w:r>
      <w:r>
        <w:rPr>
          <w:sz w:val="22"/>
        </w:rPr>
        <w:t>verificada</w:t>
      </w:r>
      <w:r>
        <w:rPr>
          <w:spacing w:val="76"/>
          <w:sz w:val="22"/>
        </w:rPr>
        <w:t xml:space="preserve"> </w:t>
      </w:r>
      <w:r>
        <w:rPr>
          <w:sz w:val="22"/>
        </w:rPr>
        <w:t>por</w:t>
      </w:r>
      <w:r>
        <w:rPr>
          <w:spacing w:val="74"/>
          <w:sz w:val="22"/>
        </w:rPr>
        <w:t xml:space="preserve"> </w:t>
      </w:r>
      <w:r>
        <w:rPr>
          <w:sz w:val="22"/>
        </w:rPr>
        <w:t>meio</w:t>
      </w:r>
      <w:r>
        <w:rPr>
          <w:spacing w:val="78"/>
          <w:sz w:val="22"/>
        </w:rPr>
        <w:t xml:space="preserve"> </w:t>
      </w:r>
      <w:r>
        <w:rPr>
          <w:sz w:val="22"/>
        </w:rPr>
        <w:t>dos</w:t>
      </w:r>
      <w:r>
        <w:rPr>
          <w:spacing w:val="77"/>
          <w:sz w:val="22"/>
        </w:rPr>
        <w:t xml:space="preserve"> </w:t>
      </w:r>
      <w:r>
        <w:rPr>
          <w:sz w:val="22"/>
        </w:rPr>
        <w:t>vínculos</w:t>
      </w:r>
      <w:r>
        <w:rPr>
          <w:spacing w:val="77"/>
          <w:sz w:val="22"/>
        </w:rPr>
        <w:t xml:space="preserve"> </w:t>
      </w:r>
      <w:r>
        <w:rPr>
          <w:sz w:val="22"/>
        </w:rPr>
        <w:t>societários,</w:t>
      </w:r>
      <w:r>
        <w:rPr>
          <w:spacing w:val="77"/>
          <w:sz w:val="22"/>
        </w:rPr>
        <w:t xml:space="preserve"> </w:t>
      </w:r>
      <w:r>
        <w:rPr>
          <w:sz w:val="22"/>
        </w:rPr>
        <w:t>linhas</w:t>
      </w:r>
      <w:r>
        <w:rPr>
          <w:spacing w:val="77"/>
          <w:sz w:val="22"/>
        </w:rPr>
        <w:t xml:space="preserve"> </w:t>
      </w:r>
      <w:r>
        <w:rPr>
          <w:sz w:val="22"/>
        </w:rPr>
        <w:t>de fornecimento similares, dentre outros.</w:t>
      </w:r>
    </w:p>
    <w:p w14:paraId="7BFD520C">
      <w:pPr>
        <w:pStyle w:val="8"/>
        <w:numPr>
          <w:ilvl w:val="2"/>
          <w:numId w:val="1"/>
        </w:numPr>
        <w:tabs>
          <w:tab w:val="left" w:pos="1920"/>
        </w:tabs>
        <w:spacing w:before="121" w:after="0" w:line="357" w:lineRule="auto"/>
        <w:ind w:left="1920" w:right="425" w:hanging="504"/>
        <w:jc w:val="left"/>
        <w:rPr>
          <w:rFonts w:ascii="Times New Roman" w:hAnsi="Times New Roman"/>
          <w:b/>
          <w:sz w:val="22"/>
        </w:rPr>
      </w:pPr>
      <w:r>
        <w:rPr>
          <w:sz w:val="22"/>
        </w:rPr>
        <w:t>O</w:t>
      </w:r>
      <w:r>
        <w:rPr>
          <w:spacing w:val="40"/>
          <w:sz w:val="22"/>
        </w:rPr>
        <w:t xml:space="preserve">  </w:t>
      </w:r>
      <w:r>
        <w:rPr>
          <w:sz w:val="22"/>
        </w:rPr>
        <w:t>licitante</w:t>
      </w:r>
      <w:r>
        <w:rPr>
          <w:spacing w:val="40"/>
          <w:sz w:val="22"/>
        </w:rPr>
        <w:t xml:space="preserve">  </w:t>
      </w:r>
      <w:r>
        <w:rPr>
          <w:sz w:val="22"/>
        </w:rPr>
        <w:t>será</w:t>
      </w:r>
      <w:r>
        <w:rPr>
          <w:spacing w:val="40"/>
          <w:sz w:val="22"/>
        </w:rPr>
        <w:t xml:space="preserve">  </w:t>
      </w:r>
      <w:r>
        <w:rPr>
          <w:sz w:val="22"/>
        </w:rPr>
        <w:t>convocado</w:t>
      </w:r>
      <w:r>
        <w:rPr>
          <w:spacing w:val="40"/>
          <w:sz w:val="22"/>
        </w:rPr>
        <w:t xml:space="preserve">  </w:t>
      </w:r>
      <w:r>
        <w:rPr>
          <w:sz w:val="22"/>
        </w:rPr>
        <w:t>para</w:t>
      </w:r>
      <w:r>
        <w:rPr>
          <w:spacing w:val="40"/>
          <w:sz w:val="22"/>
        </w:rPr>
        <w:t xml:space="preserve">  </w:t>
      </w:r>
      <w:r>
        <w:rPr>
          <w:sz w:val="22"/>
        </w:rPr>
        <w:t>manifestação</w:t>
      </w:r>
      <w:r>
        <w:rPr>
          <w:spacing w:val="40"/>
          <w:sz w:val="22"/>
        </w:rPr>
        <w:t xml:space="preserve">  </w:t>
      </w:r>
      <w:r>
        <w:rPr>
          <w:sz w:val="22"/>
        </w:rPr>
        <w:t>previamente</w:t>
      </w:r>
      <w:r>
        <w:rPr>
          <w:spacing w:val="40"/>
          <w:sz w:val="22"/>
        </w:rPr>
        <w:t xml:space="preserve">  </w:t>
      </w:r>
      <w:r>
        <w:rPr>
          <w:sz w:val="22"/>
        </w:rPr>
        <w:t>a</w:t>
      </w:r>
      <w:r>
        <w:rPr>
          <w:spacing w:val="40"/>
          <w:sz w:val="22"/>
        </w:rPr>
        <w:t xml:space="preserve">  </w:t>
      </w:r>
      <w:r>
        <w:rPr>
          <w:sz w:val="22"/>
        </w:rPr>
        <w:t>uma</w:t>
      </w:r>
      <w:r>
        <w:rPr>
          <w:spacing w:val="40"/>
          <w:sz w:val="22"/>
        </w:rPr>
        <w:t xml:space="preserve">  </w:t>
      </w:r>
      <w:r>
        <w:rPr>
          <w:sz w:val="22"/>
        </w:rPr>
        <w:t xml:space="preserve">eventual </w:t>
      </w:r>
      <w:r>
        <w:rPr>
          <w:spacing w:val="-2"/>
          <w:sz w:val="22"/>
        </w:rPr>
        <w:t>desclassificação.</w:t>
      </w:r>
    </w:p>
    <w:p w14:paraId="72A053E2">
      <w:pPr>
        <w:pStyle w:val="8"/>
        <w:numPr>
          <w:ilvl w:val="2"/>
          <w:numId w:val="1"/>
        </w:numPr>
        <w:tabs>
          <w:tab w:val="left" w:pos="1920"/>
        </w:tabs>
        <w:spacing w:before="124" w:after="0" w:line="360" w:lineRule="auto"/>
        <w:ind w:left="1920" w:right="428" w:hanging="504"/>
        <w:jc w:val="left"/>
        <w:rPr>
          <w:rFonts w:ascii="Times New Roman" w:hAnsi="Times New Roman"/>
          <w:b/>
          <w:sz w:val="22"/>
        </w:rPr>
      </w:pPr>
      <w:r>
        <w:rPr>
          <w:sz w:val="22"/>
        </w:rPr>
        <w:t>Constatada</w:t>
      </w:r>
      <w:r>
        <w:rPr>
          <w:spacing w:val="40"/>
          <w:sz w:val="22"/>
        </w:rPr>
        <w:t xml:space="preserve"> </w:t>
      </w:r>
      <w:r>
        <w:rPr>
          <w:sz w:val="22"/>
        </w:rPr>
        <w:t>a</w:t>
      </w:r>
      <w:r>
        <w:rPr>
          <w:spacing w:val="38"/>
          <w:sz w:val="22"/>
        </w:rPr>
        <w:t xml:space="preserve"> </w:t>
      </w:r>
      <w:r>
        <w:rPr>
          <w:sz w:val="22"/>
        </w:rPr>
        <w:t>existência</w:t>
      </w:r>
      <w:r>
        <w:rPr>
          <w:spacing w:val="38"/>
          <w:sz w:val="22"/>
        </w:rPr>
        <w:t xml:space="preserve"> </w:t>
      </w:r>
      <w:r>
        <w:rPr>
          <w:sz w:val="22"/>
        </w:rPr>
        <w:t>de</w:t>
      </w:r>
      <w:r>
        <w:rPr>
          <w:spacing w:val="40"/>
          <w:sz w:val="22"/>
        </w:rPr>
        <w:t xml:space="preserve"> </w:t>
      </w:r>
      <w:r>
        <w:rPr>
          <w:sz w:val="22"/>
        </w:rPr>
        <w:t>sanção,</w:t>
      </w:r>
      <w:r>
        <w:rPr>
          <w:spacing w:val="40"/>
          <w:sz w:val="22"/>
        </w:rPr>
        <w:t xml:space="preserve"> </w:t>
      </w:r>
      <w:r>
        <w:rPr>
          <w:sz w:val="22"/>
        </w:rPr>
        <w:t>o</w:t>
      </w:r>
      <w:r>
        <w:rPr>
          <w:spacing w:val="39"/>
          <w:sz w:val="22"/>
        </w:rPr>
        <w:t xml:space="preserve"> </w:t>
      </w:r>
      <w:r>
        <w:rPr>
          <w:sz w:val="22"/>
        </w:rPr>
        <w:t>licitante</w:t>
      </w:r>
      <w:r>
        <w:rPr>
          <w:spacing w:val="39"/>
          <w:sz w:val="22"/>
        </w:rPr>
        <w:t xml:space="preserve"> </w:t>
      </w:r>
      <w:r>
        <w:rPr>
          <w:sz w:val="22"/>
        </w:rPr>
        <w:t>será</w:t>
      </w:r>
      <w:r>
        <w:rPr>
          <w:spacing w:val="38"/>
          <w:sz w:val="22"/>
        </w:rPr>
        <w:t xml:space="preserve"> </w:t>
      </w:r>
      <w:r>
        <w:rPr>
          <w:sz w:val="22"/>
        </w:rPr>
        <w:t>reputado</w:t>
      </w:r>
      <w:r>
        <w:rPr>
          <w:spacing w:val="40"/>
          <w:sz w:val="22"/>
        </w:rPr>
        <w:t xml:space="preserve"> </w:t>
      </w:r>
      <w:r>
        <w:rPr>
          <w:sz w:val="22"/>
        </w:rPr>
        <w:t>inabilitado,</w:t>
      </w:r>
      <w:r>
        <w:rPr>
          <w:spacing w:val="40"/>
          <w:sz w:val="22"/>
        </w:rPr>
        <w:t xml:space="preserve"> </w:t>
      </w:r>
      <w:r>
        <w:rPr>
          <w:sz w:val="22"/>
        </w:rPr>
        <w:t>por</w:t>
      </w:r>
      <w:r>
        <w:rPr>
          <w:spacing w:val="38"/>
          <w:sz w:val="22"/>
        </w:rPr>
        <w:t xml:space="preserve"> </w:t>
      </w:r>
      <w:r>
        <w:rPr>
          <w:sz w:val="22"/>
        </w:rPr>
        <w:t>falta</w:t>
      </w:r>
      <w:r>
        <w:rPr>
          <w:spacing w:val="38"/>
          <w:sz w:val="22"/>
        </w:rPr>
        <w:t xml:space="preserve"> </w:t>
      </w:r>
      <w:r>
        <w:rPr>
          <w:sz w:val="22"/>
        </w:rPr>
        <w:t>de condição de participação.</w:t>
      </w:r>
    </w:p>
    <w:p w14:paraId="6A52FFE6">
      <w:pPr>
        <w:pStyle w:val="8"/>
        <w:numPr>
          <w:ilvl w:val="1"/>
          <w:numId w:val="1"/>
        </w:numPr>
        <w:tabs>
          <w:tab w:val="left" w:pos="1272"/>
          <w:tab w:val="left" w:pos="1276"/>
        </w:tabs>
        <w:spacing w:before="121" w:after="0" w:line="360" w:lineRule="auto"/>
        <w:ind w:left="1276" w:right="429" w:hanging="428"/>
        <w:jc w:val="left"/>
        <w:rPr>
          <w:b/>
          <w:sz w:val="22"/>
        </w:rPr>
      </w:pPr>
      <w:r>
        <w:rPr>
          <w:sz w:val="22"/>
        </w:rPr>
        <w:t>Na hipótese de inversão das fases de habilitação e julgamento, caso atendidas as condições de participação, será iniciado o procedimento de habilitação.</w:t>
      </w:r>
    </w:p>
    <w:p w14:paraId="382F1252">
      <w:pPr>
        <w:pStyle w:val="8"/>
        <w:numPr>
          <w:ilvl w:val="1"/>
          <w:numId w:val="1"/>
        </w:numPr>
        <w:tabs>
          <w:tab w:val="left" w:pos="1272"/>
          <w:tab w:val="left" w:pos="1276"/>
        </w:tabs>
        <w:spacing w:before="121" w:after="0" w:line="360" w:lineRule="auto"/>
        <w:ind w:left="1276" w:right="422" w:hanging="428"/>
        <w:jc w:val="both"/>
        <w:rPr>
          <w:b/>
          <w:sz w:val="22"/>
        </w:rPr>
      </w:pPr>
      <w:r>
        <w:rPr>
          <w:color w:val="000000"/>
          <w:sz w:val="22"/>
          <w:highlight w:val="green"/>
        </w:rPr>
        <w:t>Caso o licitante provisoriamente classificado em primeiro lugar tenha se utilizado de algum</w:t>
      </w:r>
      <w:r>
        <w:rPr>
          <w:color w:val="000000"/>
          <w:sz w:val="22"/>
        </w:rPr>
        <w:t xml:space="preserve"> </w:t>
      </w:r>
      <w:r>
        <w:rPr>
          <w:color w:val="000000"/>
          <w:sz w:val="22"/>
          <w:highlight w:val="green"/>
        </w:rPr>
        <w:t>tratamento favorecido às</w:t>
      </w:r>
      <w:r>
        <w:rPr>
          <w:color w:val="000000"/>
          <w:spacing w:val="-1"/>
          <w:sz w:val="22"/>
          <w:highlight w:val="green"/>
        </w:rPr>
        <w:t xml:space="preserve"> </w:t>
      </w:r>
      <w:r>
        <w:rPr>
          <w:color w:val="000000"/>
          <w:sz w:val="22"/>
          <w:highlight w:val="green"/>
        </w:rPr>
        <w:t>ME/EPPs</w:t>
      </w:r>
      <w:r>
        <w:rPr>
          <w:color w:val="000000"/>
          <w:spacing w:val="-1"/>
          <w:sz w:val="22"/>
          <w:highlight w:val="green"/>
        </w:rPr>
        <w:t xml:space="preserve"> </w:t>
      </w:r>
      <w:r>
        <w:rPr>
          <w:color w:val="000000"/>
          <w:sz w:val="22"/>
          <w:highlight w:val="green"/>
        </w:rPr>
        <w:t>ou tenha se valido da aplicação da</w:t>
      </w:r>
      <w:r>
        <w:rPr>
          <w:color w:val="000000"/>
          <w:spacing w:val="-1"/>
          <w:sz w:val="22"/>
          <w:highlight w:val="green"/>
        </w:rPr>
        <w:t xml:space="preserve"> </w:t>
      </w:r>
      <w:r>
        <w:rPr>
          <w:color w:val="000000"/>
          <w:sz w:val="22"/>
          <w:highlight w:val="green"/>
        </w:rPr>
        <w:t>margem de preferência,</w:t>
      </w:r>
      <w:r>
        <w:rPr>
          <w:color w:val="000000"/>
          <w:spacing w:val="-1"/>
          <w:sz w:val="22"/>
          <w:highlight w:val="green"/>
        </w:rPr>
        <w:t xml:space="preserve"> </w:t>
      </w:r>
      <w:r>
        <w:rPr>
          <w:color w:val="000000"/>
          <w:sz w:val="22"/>
          <w:highlight w:val="green"/>
        </w:rPr>
        <w:t>o</w:t>
      </w:r>
      <w:r>
        <w:rPr>
          <w:color w:val="000000"/>
          <w:sz w:val="22"/>
        </w:rPr>
        <w:t xml:space="preserve"> </w:t>
      </w:r>
      <w:r>
        <w:rPr>
          <w:color w:val="000000"/>
          <w:sz w:val="22"/>
          <w:highlight w:val="green"/>
        </w:rPr>
        <w:t>Pregoeiro/Agente</w:t>
      </w:r>
      <w:r>
        <w:rPr>
          <w:color w:val="000000"/>
          <w:spacing w:val="-3"/>
          <w:sz w:val="22"/>
          <w:highlight w:val="green"/>
        </w:rPr>
        <w:t xml:space="preserve"> </w:t>
      </w:r>
      <w:r>
        <w:rPr>
          <w:color w:val="000000"/>
          <w:sz w:val="22"/>
          <w:highlight w:val="green"/>
        </w:rPr>
        <w:t>de</w:t>
      </w:r>
      <w:r>
        <w:rPr>
          <w:color w:val="000000"/>
          <w:spacing w:val="-4"/>
          <w:sz w:val="22"/>
          <w:highlight w:val="green"/>
        </w:rPr>
        <w:t xml:space="preserve"> </w:t>
      </w:r>
      <w:r>
        <w:rPr>
          <w:color w:val="000000"/>
          <w:sz w:val="22"/>
          <w:highlight w:val="green"/>
        </w:rPr>
        <w:t>Contratação/Comissão</w:t>
      </w:r>
      <w:r>
        <w:rPr>
          <w:color w:val="000000"/>
          <w:spacing w:val="-2"/>
          <w:sz w:val="22"/>
          <w:highlight w:val="green"/>
        </w:rPr>
        <w:t xml:space="preserve"> </w:t>
      </w:r>
      <w:r>
        <w:rPr>
          <w:color w:val="000000"/>
          <w:sz w:val="22"/>
          <w:highlight w:val="green"/>
        </w:rPr>
        <w:t>verificará</w:t>
      </w:r>
      <w:r>
        <w:rPr>
          <w:color w:val="000000"/>
          <w:spacing w:val="-5"/>
          <w:sz w:val="22"/>
          <w:highlight w:val="green"/>
        </w:rPr>
        <w:t xml:space="preserve"> </w:t>
      </w:r>
      <w:r>
        <w:rPr>
          <w:color w:val="000000"/>
          <w:sz w:val="22"/>
          <w:highlight w:val="green"/>
        </w:rPr>
        <w:t>se</w:t>
      </w:r>
      <w:r>
        <w:rPr>
          <w:color w:val="000000"/>
          <w:spacing w:val="-4"/>
          <w:sz w:val="22"/>
          <w:highlight w:val="green"/>
        </w:rPr>
        <w:t xml:space="preserve"> </w:t>
      </w:r>
      <w:r>
        <w:rPr>
          <w:color w:val="000000"/>
          <w:sz w:val="22"/>
          <w:highlight w:val="green"/>
        </w:rPr>
        <w:t>o</w:t>
      </w:r>
      <w:r>
        <w:rPr>
          <w:color w:val="000000"/>
          <w:spacing w:val="-2"/>
          <w:sz w:val="22"/>
          <w:highlight w:val="green"/>
        </w:rPr>
        <w:t xml:space="preserve"> </w:t>
      </w:r>
      <w:r>
        <w:rPr>
          <w:color w:val="000000"/>
          <w:sz w:val="22"/>
          <w:highlight w:val="green"/>
        </w:rPr>
        <w:t>licitante</w:t>
      </w:r>
      <w:r>
        <w:rPr>
          <w:color w:val="000000"/>
          <w:spacing w:val="-3"/>
          <w:sz w:val="22"/>
          <w:highlight w:val="green"/>
        </w:rPr>
        <w:t xml:space="preserve"> </w:t>
      </w:r>
      <w:r>
        <w:rPr>
          <w:color w:val="000000"/>
          <w:sz w:val="22"/>
          <w:highlight w:val="green"/>
        </w:rPr>
        <w:t>faz</w:t>
      </w:r>
      <w:r>
        <w:rPr>
          <w:color w:val="000000"/>
          <w:spacing w:val="-5"/>
          <w:sz w:val="22"/>
          <w:highlight w:val="green"/>
        </w:rPr>
        <w:t xml:space="preserve"> </w:t>
      </w:r>
      <w:r>
        <w:rPr>
          <w:color w:val="000000"/>
          <w:sz w:val="22"/>
          <w:highlight w:val="green"/>
        </w:rPr>
        <w:t>jus</w:t>
      </w:r>
      <w:r>
        <w:rPr>
          <w:color w:val="000000"/>
          <w:spacing w:val="-3"/>
          <w:sz w:val="22"/>
          <w:highlight w:val="green"/>
        </w:rPr>
        <w:t xml:space="preserve"> </w:t>
      </w:r>
      <w:r>
        <w:rPr>
          <w:color w:val="000000"/>
          <w:sz w:val="22"/>
          <w:highlight w:val="green"/>
        </w:rPr>
        <w:t>ao</w:t>
      </w:r>
      <w:r>
        <w:rPr>
          <w:color w:val="000000"/>
          <w:spacing w:val="-2"/>
          <w:sz w:val="22"/>
          <w:highlight w:val="green"/>
        </w:rPr>
        <w:t xml:space="preserve"> </w:t>
      </w:r>
      <w:r>
        <w:rPr>
          <w:color w:val="000000"/>
          <w:sz w:val="22"/>
          <w:highlight w:val="green"/>
        </w:rPr>
        <w:t>benefício</w:t>
      </w:r>
      <w:r>
        <w:rPr>
          <w:color w:val="000000"/>
          <w:spacing w:val="-3"/>
          <w:sz w:val="22"/>
          <w:highlight w:val="green"/>
        </w:rPr>
        <w:t xml:space="preserve"> </w:t>
      </w:r>
      <w:r>
        <w:rPr>
          <w:color w:val="000000"/>
          <w:sz w:val="22"/>
          <w:highlight w:val="green"/>
        </w:rPr>
        <w:t>aplicado</w:t>
      </w:r>
      <w:r>
        <w:rPr>
          <w:color w:val="000000"/>
          <w:sz w:val="22"/>
        </w:rPr>
        <w:t>.</w:t>
      </w:r>
    </w:p>
    <w:p w14:paraId="466A5D00">
      <w:pPr>
        <w:pStyle w:val="8"/>
        <w:numPr>
          <w:ilvl w:val="2"/>
          <w:numId w:val="1"/>
        </w:numPr>
        <w:tabs>
          <w:tab w:val="left" w:pos="1920"/>
        </w:tabs>
        <w:spacing w:before="118" w:after="0" w:line="360" w:lineRule="auto"/>
        <w:ind w:left="1920" w:right="427" w:hanging="504"/>
        <w:jc w:val="both"/>
        <w:rPr>
          <w:rFonts w:ascii="Times New Roman" w:hAnsi="Times New Roman"/>
          <w:b/>
          <w:sz w:val="22"/>
        </w:rPr>
      </w:pPr>
      <w:r>
        <w:rPr>
          <w:color w:val="000000"/>
          <w:sz w:val="22"/>
          <w:highlight w:val="green"/>
        </w:rPr>
        <w:t>Caso o licitante não venha a comprovar o atendimento dos requisitos para fazer jus ao</w:t>
      </w:r>
      <w:r>
        <w:rPr>
          <w:color w:val="000000"/>
          <w:sz w:val="22"/>
        </w:rPr>
        <w:t xml:space="preserve"> </w:t>
      </w:r>
      <w:r>
        <w:rPr>
          <w:color w:val="000000"/>
          <w:sz w:val="22"/>
          <w:highlight w:val="green"/>
        </w:rPr>
        <w:t>benefício</w:t>
      </w:r>
      <w:r>
        <w:rPr>
          <w:color w:val="000000"/>
          <w:spacing w:val="-2"/>
          <w:sz w:val="22"/>
          <w:highlight w:val="green"/>
        </w:rPr>
        <w:t xml:space="preserve"> </w:t>
      </w:r>
      <w:r>
        <w:rPr>
          <w:color w:val="000000"/>
          <w:sz w:val="22"/>
          <w:highlight w:val="green"/>
        </w:rPr>
        <w:t>da</w:t>
      </w:r>
      <w:r>
        <w:rPr>
          <w:color w:val="000000"/>
          <w:spacing w:val="-5"/>
          <w:sz w:val="22"/>
          <w:highlight w:val="green"/>
        </w:rPr>
        <w:t xml:space="preserve"> </w:t>
      </w:r>
      <w:r>
        <w:rPr>
          <w:color w:val="000000"/>
          <w:sz w:val="22"/>
          <w:highlight w:val="green"/>
        </w:rPr>
        <w:t>margem</w:t>
      </w:r>
      <w:r>
        <w:rPr>
          <w:color w:val="000000"/>
          <w:spacing w:val="-3"/>
          <w:sz w:val="22"/>
          <w:highlight w:val="green"/>
        </w:rPr>
        <w:t xml:space="preserve"> </w:t>
      </w:r>
      <w:r>
        <w:rPr>
          <w:color w:val="000000"/>
          <w:sz w:val="22"/>
          <w:highlight w:val="green"/>
        </w:rPr>
        <w:t>de</w:t>
      </w:r>
      <w:r>
        <w:rPr>
          <w:color w:val="000000"/>
          <w:spacing w:val="-2"/>
          <w:sz w:val="22"/>
          <w:highlight w:val="green"/>
        </w:rPr>
        <w:t xml:space="preserve"> </w:t>
      </w:r>
      <w:r>
        <w:rPr>
          <w:color w:val="000000"/>
          <w:sz w:val="22"/>
          <w:highlight w:val="green"/>
        </w:rPr>
        <w:t>preferência,</w:t>
      </w:r>
      <w:r>
        <w:rPr>
          <w:color w:val="000000"/>
          <w:spacing w:val="-5"/>
          <w:sz w:val="22"/>
          <w:highlight w:val="green"/>
        </w:rPr>
        <w:t xml:space="preserve"> </w:t>
      </w:r>
      <w:r>
        <w:rPr>
          <w:color w:val="000000"/>
          <w:sz w:val="22"/>
          <w:highlight w:val="green"/>
        </w:rPr>
        <w:t>as</w:t>
      </w:r>
      <w:r>
        <w:rPr>
          <w:color w:val="000000"/>
          <w:spacing w:val="-2"/>
          <w:sz w:val="22"/>
          <w:highlight w:val="green"/>
        </w:rPr>
        <w:t xml:space="preserve"> </w:t>
      </w:r>
      <w:r>
        <w:rPr>
          <w:color w:val="000000"/>
          <w:sz w:val="22"/>
          <w:highlight w:val="green"/>
        </w:rPr>
        <w:t>propostas</w:t>
      </w:r>
      <w:r>
        <w:rPr>
          <w:color w:val="000000"/>
          <w:spacing w:val="-2"/>
          <w:sz w:val="22"/>
          <w:highlight w:val="green"/>
        </w:rPr>
        <w:t xml:space="preserve"> </w:t>
      </w:r>
      <w:r>
        <w:rPr>
          <w:color w:val="000000"/>
          <w:sz w:val="22"/>
          <w:highlight w:val="green"/>
        </w:rPr>
        <w:t>serão</w:t>
      </w:r>
      <w:r>
        <w:rPr>
          <w:color w:val="000000"/>
          <w:spacing w:val="-2"/>
          <w:sz w:val="22"/>
          <w:highlight w:val="green"/>
        </w:rPr>
        <w:t xml:space="preserve"> </w:t>
      </w:r>
      <w:r>
        <w:rPr>
          <w:color w:val="000000"/>
          <w:sz w:val="22"/>
          <w:highlight w:val="green"/>
        </w:rPr>
        <w:t>reclassificadas,</w:t>
      </w:r>
      <w:r>
        <w:rPr>
          <w:color w:val="000000"/>
          <w:spacing w:val="-2"/>
          <w:sz w:val="22"/>
          <w:highlight w:val="green"/>
        </w:rPr>
        <w:t xml:space="preserve"> </w:t>
      </w:r>
      <w:r>
        <w:rPr>
          <w:color w:val="000000"/>
          <w:sz w:val="22"/>
          <w:highlight w:val="green"/>
        </w:rPr>
        <w:t>para</w:t>
      </w:r>
      <w:r>
        <w:rPr>
          <w:color w:val="000000"/>
          <w:spacing w:val="-2"/>
          <w:sz w:val="22"/>
          <w:highlight w:val="green"/>
        </w:rPr>
        <w:t xml:space="preserve"> </w:t>
      </w:r>
      <w:r>
        <w:rPr>
          <w:color w:val="000000"/>
          <w:sz w:val="22"/>
          <w:highlight w:val="green"/>
        </w:rPr>
        <w:t>fins</w:t>
      </w:r>
      <w:r>
        <w:rPr>
          <w:color w:val="000000"/>
          <w:spacing w:val="-5"/>
          <w:sz w:val="22"/>
          <w:highlight w:val="green"/>
        </w:rPr>
        <w:t xml:space="preserve"> </w:t>
      </w:r>
      <w:r>
        <w:rPr>
          <w:color w:val="000000"/>
          <w:sz w:val="22"/>
          <w:highlight w:val="green"/>
        </w:rPr>
        <w:t>de</w:t>
      </w:r>
      <w:r>
        <w:rPr>
          <w:color w:val="000000"/>
          <w:spacing w:val="-2"/>
          <w:sz w:val="22"/>
          <w:highlight w:val="green"/>
        </w:rPr>
        <w:t xml:space="preserve"> </w:t>
      </w:r>
      <w:r>
        <w:rPr>
          <w:color w:val="000000"/>
          <w:sz w:val="22"/>
          <w:highlight w:val="green"/>
        </w:rPr>
        <w:t>nova</w:t>
      </w:r>
      <w:r>
        <w:rPr>
          <w:color w:val="000000"/>
          <w:sz w:val="22"/>
        </w:rPr>
        <w:t xml:space="preserve"> </w:t>
      </w:r>
      <w:r>
        <w:rPr>
          <w:color w:val="000000"/>
          <w:sz w:val="22"/>
          <w:highlight w:val="green"/>
        </w:rPr>
        <w:t>aplicação da margem de preferência.</w:t>
      </w:r>
    </w:p>
    <w:p w14:paraId="16FCA096">
      <w:pPr>
        <w:pStyle w:val="8"/>
        <w:numPr>
          <w:ilvl w:val="1"/>
          <w:numId w:val="1"/>
        </w:numPr>
        <w:tabs>
          <w:tab w:val="left" w:pos="1272"/>
          <w:tab w:val="left" w:pos="1276"/>
        </w:tabs>
        <w:spacing w:before="122" w:after="0" w:line="360" w:lineRule="auto"/>
        <w:ind w:left="1276" w:right="422" w:hanging="428"/>
        <w:jc w:val="both"/>
        <w:rPr>
          <w:b/>
          <w:sz w:val="22"/>
        </w:rPr>
      </w:pPr>
      <w:r>
        <w:rPr>
          <w:sz w:val="22"/>
        </w:rPr>
        <w:t>Verificadas as condições de participação e de utilização do tratamento favorecido, o Pregoeiro/Agente</w:t>
      </w:r>
      <w:r>
        <w:rPr>
          <w:spacing w:val="-7"/>
          <w:sz w:val="22"/>
        </w:rPr>
        <w:t xml:space="preserve"> </w:t>
      </w:r>
      <w:r>
        <w:rPr>
          <w:sz w:val="22"/>
        </w:rPr>
        <w:t>de</w:t>
      </w:r>
      <w:r>
        <w:rPr>
          <w:spacing w:val="-7"/>
          <w:sz w:val="22"/>
        </w:rPr>
        <w:t xml:space="preserve"> </w:t>
      </w:r>
      <w:r>
        <w:rPr>
          <w:sz w:val="22"/>
        </w:rPr>
        <w:t>Contratação/Comissão</w:t>
      </w:r>
      <w:r>
        <w:rPr>
          <w:spacing w:val="-6"/>
          <w:sz w:val="22"/>
        </w:rPr>
        <w:t xml:space="preserve"> </w:t>
      </w:r>
      <w:r>
        <w:rPr>
          <w:sz w:val="22"/>
        </w:rPr>
        <w:t>examinará</w:t>
      </w:r>
      <w:r>
        <w:rPr>
          <w:spacing w:val="-7"/>
          <w:sz w:val="22"/>
        </w:rPr>
        <w:t xml:space="preserve"> </w:t>
      </w:r>
      <w:r>
        <w:rPr>
          <w:sz w:val="22"/>
        </w:rPr>
        <w:t>a</w:t>
      </w:r>
      <w:r>
        <w:rPr>
          <w:spacing w:val="-7"/>
          <w:sz w:val="22"/>
        </w:rPr>
        <w:t xml:space="preserve"> </w:t>
      </w:r>
      <w:r>
        <w:rPr>
          <w:sz w:val="22"/>
        </w:rPr>
        <w:t>proposta</w:t>
      </w:r>
      <w:r>
        <w:rPr>
          <w:spacing w:val="-7"/>
          <w:sz w:val="22"/>
        </w:rPr>
        <w:t xml:space="preserve"> </w:t>
      </w:r>
      <w:r>
        <w:rPr>
          <w:sz w:val="22"/>
        </w:rPr>
        <w:t>classificada</w:t>
      </w:r>
      <w:r>
        <w:rPr>
          <w:spacing w:val="-10"/>
          <w:sz w:val="22"/>
        </w:rPr>
        <w:t xml:space="preserve"> </w:t>
      </w:r>
      <w:r>
        <w:rPr>
          <w:sz w:val="22"/>
        </w:rPr>
        <w:t>em</w:t>
      </w:r>
      <w:r>
        <w:rPr>
          <w:spacing w:val="-6"/>
          <w:sz w:val="22"/>
        </w:rPr>
        <w:t xml:space="preserve"> </w:t>
      </w:r>
      <w:r>
        <w:rPr>
          <w:sz w:val="22"/>
        </w:rPr>
        <w:t>primeiro</w:t>
      </w:r>
      <w:r>
        <w:rPr>
          <w:spacing w:val="-6"/>
          <w:sz w:val="22"/>
        </w:rPr>
        <w:t xml:space="preserve"> </w:t>
      </w:r>
      <w:r>
        <w:rPr>
          <w:sz w:val="22"/>
        </w:rPr>
        <w:t>lugar quanto à adequação ao objeto e à compatibilidade do preço em relação ao máximo estipulado para contratação neste Edital e em seus anexos, observado o disposto no artigo 29 a 35 da Instrução Normativa SEGES/ME nº 73, de 30 de setembro de 2022.</w:t>
      </w:r>
    </w:p>
    <w:p w14:paraId="5F498A4C">
      <w:pPr>
        <w:pStyle w:val="8"/>
        <w:numPr>
          <w:ilvl w:val="1"/>
          <w:numId w:val="1"/>
        </w:numPr>
        <w:tabs>
          <w:tab w:val="left" w:pos="1273"/>
        </w:tabs>
        <w:spacing w:before="120" w:after="0" w:line="240" w:lineRule="auto"/>
        <w:ind w:left="1273" w:right="0" w:hanging="424"/>
        <w:jc w:val="both"/>
        <w:rPr>
          <w:b/>
          <w:sz w:val="22"/>
        </w:rPr>
      </w:pPr>
      <w:r>
        <w:rPr>
          <w:sz w:val="22"/>
        </w:rPr>
        <w:t>Será</w:t>
      </w:r>
      <w:r>
        <w:rPr>
          <w:spacing w:val="-6"/>
          <w:sz w:val="22"/>
        </w:rPr>
        <w:t xml:space="preserve"> </w:t>
      </w:r>
      <w:r>
        <w:rPr>
          <w:sz w:val="22"/>
        </w:rPr>
        <w:t>desclassificada</w:t>
      </w:r>
      <w:r>
        <w:rPr>
          <w:spacing w:val="-5"/>
          <w:sz w:val="22"/>
        </w:rPr>
        <w:t xml:space="preserve"> </w:t>
      </w:r>
      <w:r>
        <w:rPr>
          <w:sz w:val="22"/>
        </w:rPr>
        <w:t>a</w:t>
      </w:r>
      <w:r>
        <w:rPr>
          <w:spacing w:val="-5"/>
          <w:sz w:val="22"/>
        </w:rPr>
        <w:t xml:space="preserve"> </w:t>
      </w:r>
      <w:r>
        <w:rPr>
          <w:sz w:val="22"/>
        </w:rPr>
        <w:t>proposta</w:t>
      </w:r>
      <w:r>
        <w:rPr>
          <w:spacing w:val="-7"/>
          <w:sz w:val="22"/>
        </w:rPr>
        <w:t xml:space="preserve"> </w:t>
      </w:r>
      <w:r>
        <w:rPr>
          <w:sz w:val="22"/>
        </w:rPr>
        <w:t>vencedora</w:t>
      </w:r>
      <w:r>
        <w:rPr>
          <w:spacing w:val="-5"/>
          <w:sz w:val="22"/>
        </w:rPr>
        <w:t xml:space="preserve"> </w:t>
      </w:r>
      <w:r>
        <w:rPr>
          <w:spacing w:val="-4"/>
          <w:sz w:val="22"/>
        </w:rPr>
        <w:t>que:</w:t>
      </w:r>
    </w:p>
    <w:p w14:paraId="3546414F">
      <w:pPr>
        <w:pStyle w:val="8"/>
        <w:numPr>
          <w:ilvl w:val="2"/>
          <w:numId w:val="1"/>
        </w:numPr>
        <w:tabs>
          <w:tab w:val="left" w:pos="1919"/>
        </w:tabs>
        <w:spacing w:before="254" w:after="0" w:line="240" w:lineRule="auto"/>
        <w:ind w:left="1919" w:right="0" w:hanging="503"/>
        <w:jc w:val="left"/>
        <w:rPr>
          <w:rFonts w:ascii="Times New Roman" w:hAnsi="Times New Roman"/>
          <w:b/>
          <w:sz w:val="22"/>
        </w:rPr>
      </w:pPr>
      <w:r>
        <w:rPr>
          <w:sz w:val="22"/>
        </w:rPr>
        <w:t>contiver</w:t>
      </w:r>
      <w:r>
        <w:rPr>
          <w:spacing w:val="-5"/>
          <w:sz w:val="22"/>
        </w:rPr>
        <w:t xml:space="preserve"> </w:t>
      </w:r>
      <w:r>
        <w:rPr>
          <w:sz w:val="22"/>
        </w:rPr>
        <w:t>vícios</w:t>
      </w:r>
      <w:r>
        <w:rPr>
          <w:spacing w:val="-3"/>
          <w:sz w:val="22"/>
        </w:rPr>
        <w:t xml:space="preserve"> </w:t>
      </w:r>
      <w:r>
        <w:rPr>
          <w:spacing w:val="-2"/>
          <w:sz w:val="22"/>
        </w:rPr>
        <w:t>insanáveis;</w:t>
      </w:r>
    </w:p>
    <w:p w14:paraId="2E47F7F1">
      <w:pPr>
        <w:pStyle w:val="8"/>
        <w:numPr>
          <w:ilvl w:val="2"/>
          <w:numId w:val="1"/>
        </w:numPr>
        <w:tabs>
          <w:tab w:val="left" w:pos="1919"/>
        </w:tabs>
        <w:spacing w:before="255" w:after="0" w:line="240" w:lineRule="auto"/>
        <w:ind w:left="1919" w:right="0" w:hanging="503"/>
        <w:jc w:val="left"/>
        <w:rPr>
          <w:rFonts w:ascii="Times New Roman" w:hAnsi="Times New Roman"/>
          <w:b/>
          <w:sz w:val="22"/>
        </w:rPr>
      </w:pPr>
      <w:r>
        <w:rPr>
          <w:sz w:val="22"/>
        </w:rPr>
        <w:t>não</w:t>
      </w:r>
      <w:r>
        <w:rPr>
          <w:spacing w:val="-7"/>
          <w:sz w:val="22"/>
        </w:rPr>
        <w:t xml:space="preserve"> </w:t>
      </w:r>
      <w:r>
        <w:rPr>
          <w:sz w:val="22"/>
        </w:rPr>
        <w:t>obedecer</w:t>
      </w:r>
      <w:r>
        <w:rPr>
          <w:spacing w:val="-7"/>
          <w:sz w:val="22"/>
        </w:rPr>
        <w:t xml:space="preserve"> </w:t>
      </w:r>
      <w:r>
        <w:rPr>
          <w:sz w:val="22"/>
        </w:rPr>
        <w:t>às</w:t>
      </w:r>
      <w:r>
        <w:rPr>
          <w:spacing w:val="-7"/>
          <w:sz w:val="22"/>
        </w:rPr>
        <w:t xml:space="preserve"> </w:t>
      </w:r>
      <w:r>
        <w:rPr>
          <w:sz w:val="22"/>
        </w:rPr>
        <w:t>especificações</w:t>
      </w:r>
      <w:r>
        <w:rPr>
          <w:spacing w:val="-7"/>
          <w:sz w:val="22"/>
        </w:rPr>
        <w:t xml:space="preserve"> </w:t>
      </w:r>
      <w:r>
        <w:rPr>
          <w:sz w:val="22"/>
        </w:rPr>
        <w:t>técnicas</w:t>
      </w:r>
      <w:r>
        <w:rPr>
          <w:spacing w:val="-8"/>
          <w:sz w:val="22"/>
        </w:rPr>
        <w:t xml:space="preserve"> </w:t>
      </w:r>
      <w:r>
        <w:rPr>
          <w:sz w:val="22"/>
        </w:rPr>
        <w:t>contidas</w:t>
      </w:r>
      <w:r>
        <w:rPr>
          <w:spacing w:val="-8"/>
          <w:sz w:val="22"/>
        </w:rPr>
        <w:t xml:space="preserve"> </w:t>
      </w:r>
      <w:r>
        <w:rPr>
          <w:sz w:val="22"/>
        </w:rPr>
        <w:t>no</w:t>
      </w:r>
      <w:r>
        <w:rPr>
          <w:spacing w:val="-7"/>
          <w:sz w:val="22"/>
        </w:rPr>
        <w:t xml:space="preserve"> </w:t>
      </w:r>
      <w:r>
        <w:rPr>
          <w:sz w:val="22"/>
        </w:rPr>
        <w:t>Termo</w:t>
      </w:r>
      <w:r>
        <w:rPr>
          <w:spacing w:val="-2"/>
          <w:sz w:val="22"/>
        </w:rPr>
        <w:t xml:space="preserve"> </w:t>
      </w:r>
      <w:r>
        <w:rPr>
          <w:sz w:val="22"/>
        </w:rPr>
        <w:t>de</w:t>
      </w:r>
      <w:r>
        <w:rPr>
          <w:spacing w:val="-7"/>
          <w:sz w:val="22"/>
        </w:rPr>
        <w:t xml:space="preserve"> </w:t>
      </w:r>
      <w:r>
        <w:rPr>
          <w:sz w:val="22"/>
        </w:rPr>
        <w:t>Referência/Projeto</w:t>
      </w:r>
      <w:r>
        <w:rPr>
          <w:spacing w:val="-4"/>
          <w:sz w:val="22"/>
        </w:rPr>
        <w:t xml:space="preserve"> </w:t>
      </w:r>
      <w:r>
        <w:rPr>
          <w:spacing w:val="-2"/>
          <w:sz w:val="22"/>
        </w:rPr>
        <w:t>Básico;</w:t>
      </w:r>
    </w:p>
    <w:p w14:paraId="181F3DC7">
      <w:pPr>
        <w:pStyle w:val="8"/>
        <w:spacing w:after="0" w:line="240" w:lineRule="auto"/>
        <w:jc w:val="left"/>
        <w:rPr>
          <w:rFonts w:ascii="Times New Roman" w:hAnsi="Times New Roman"/>
          <w:b/>
          <w:sz w:val="22"/>
        </w:rPr>
        <w:sectPr>
          <w:pgSz w:w="11910" w:h="16840"/>
          <w:pgMar w:top="2160" w:right="708" w:bottom="1860" w:left="850" w:header="708" w:footer="1674" w:gutter="0"/>
          <w:cols w:space="720" w:num="1"/>
        </w:sectPr>
      </w:pPr>
    </w:p>
    <w:p w14:paraId="289CDA85">
      <w:pPr>
        <w:pStyle w:val="6"/>
        <w:jc w:val="left"/>
      </w:pPr>
    </w:p>
    <w:p w14:paraId="65F72C98">
      <w:pPr>
        <w:pStyle w:val="6"/>
        <w:spacing w:before="257"/>
        <w:jc w:val="left"/>
      </w:pPr>
    </w:p>
    <w:p w14:paraId="4818AFDF">
      <w:pPr>
        <w:pStyle w:val="8"/>
        <w:numPr>
          <w:ilvl w:val="2"/>
          <w:numId w:val="1"/>
        </w:numPr>
        <w:tabs>
          <w:tab w:val="left" w:pos="1920"/>
        </w:tabs>
        <w:spacing w:before="0" w:after="0" w:line="360" w:lineRule="auto"/>
        <w:ind w:left="1920" w:right="426" w:hanging="504"/>
        <w:jc w:val="left"/>
        <w:rPr>
          <w:rFonts w:ascii="Times New Roman" w:hAnsi="Times New Roman"/>
          <w:b/>
          <w:sz w:val="22"/>
        </w:rPr>
      </w:pPr>
      <w:r>
        <w:rPr>
          <w:sz w:val="22"/>
        </w:rPr>
        <w:t>apresentar preços inexequíveis ou permanecerem acima do preço máximo definido para a contratação;</w:t>
      </w:r>
    </w:p>
    <w:p w14:paraId="0D08E4E8">
      <w:pPr>
        <w:pStyle w:val="8"/>
        <w:numPr>
          <w:ilvl w:val="2"/>
          <w:numId w:val="1"/>
        </w:numPr>
        <w:tabs>
          <w:tab w:val="left" w:pos="1919"/>
        </w:tabs>
        <w:spacing w:before="120" w:after="0" w:line="240" w:lineRule="auto"/>
        <w:ind w:left="1919" w:right="0" w:hanging="503"/>
        <w:jc w:val="left"/>
        <w:rPr>
          <w:rFonts w:ascii="Times New Roman" w:hAnsi="Times New Roman"/>
          <w:b/>
          <w:sz w:val="22"/>
        </w:rPr>
      </w:pPr>
      <w:r>
        <w:rPr>
          <w:sz w:val="22"/>
        </w:rPr>
        <w:t>não</w:t>
      </w:r>
      <w:r>
        <w:rPr>
          <w:spacing w:val="-8"/>
          <w:sz w:val="22"/>
        </w:rPr>
        <w:t xml:space="preserve"> </w:t>
      </w:r>
      <w:r>
        <w:rPr>
          <w:sz w:val="22"/>
        </w:rPr>
        <w:t>tiver</w:t>
      </w:r>
      <w:r>
        <w:rPr>
          <w:spacing w:val="-8"/>
          <w:sz w:val="22"/>
        </w:rPr>
        <w:t xml:space="preserve"> </w:t>
      </w:r>
      <w:r>
        <w:rPr>
          <w:sz w:val="22"/>
        </w:rPr>
        <w:t>sua</w:t>
      </w:r>
      <w:r>
        <w:rPr>
          <w:spacing w:val="-6"/>
          <w:sz w:val="22"/>
        </w:rPr>
        <w:t xml:space="preserve"> </w:t>
      </w:r>
      <w:r>
        <w:rPr>
          <w:sz w:val="22"/>
        </w:rPr>
        <w:t>exequibilidade</w:t>
      </w:r>
      <w:r>
        <w:rPr>
          <w:spacing w:val="-6"/>
          <w:sz w:val="22"/>
        </w:rPr>
        <w:t xml:space="preserve"> </w:t>
      </w:r>
      <w:r>
        <w:rPr>
          <w:sz w:val="22"/>
        </w:rPr>
        <w:t>demonstrada,</w:t>
      </w:r>
      <w:r>
        <w:rPr>
          <w:spacing w:val="-5"/>
          <w:sz w:val="22"/>
        </w:rPr>
        <w:t xml:space="preserve"> </w:t>
      </w:r>
      <w:r>
        <w:rPr>
          <w:sz w:val="22"/>
        </w:rPr>
        <w:t>quando</w:t>
      </w:r>
      <w:r>
        <w:rPr>
          <w:spacing w:val="-7"/>
          <w:sz w:val="22"/>
        </w:rPr>
        <w:t xml:space="preserve"> </w:t>
      </w:r>
      <w:r>
        <w:rPr>
          <w:sz w:val="22"/>
        </w:rPr>
        <w:t>exigido</w:t>
      </w:r>
      <w:r>
        <w:rPr>
          <w:spacing w:val="-5"/>
          <w:sz w:val="22"/>
        </w:rPr>
        <w:t xml:space="preserve"> </w:t>
      </w:r>
      <w:r>
        <w:rPr>
          <w:sz w:val="22"/>
        </w:rPr>
        <w:t>pela</w:t>
      </w:r>
      <w:r>
        <w:rPr>
          <w:spacing w:val="-5"/>
          <w:sz w:val="22"/>
        </w:rPr>
        <w:t xml:space="preserve"> </w:t>
      </w:r>
      <w:r>
        <w:rPr>
          <w:spacing w:val="-2"/>
          <w:sz w:val="22"/>
        </w:rPr>
        <w:t>Administração;</w:t>
      </w:r>
    </w:p>
    <w:p w14:paraId="63536C1B">
      <w:pPr>
        <w:pStyle w:val="8"/>
        <w:numPr>
          <w:ilvl w:val="2"/>
          <w:numId w:val="1"/>
        </w:numPr>
        <w:tabs>
          <w:tab w:val="left" w:pos="1919"/>
        </w:tabs>
        <w:spacing w:before="255" w:after="0" w:line="240" w:lineRule="auto"/>
        <w:ind w:left="1919" w:right="0" w:hanging="503"/>
        <w:jc w:val="left"/>
        <w:rPr>
          <w:rFonts w:ascii="Times New Roman" w:hAnsi="Times New Roman"/>
          <w:b/>
          <w:sz w:val="22"/>
        </w:rPr>
      </w:pPr>
      <w:r>
        <w:rPr>
          <w:color w:val="000000"/>
          <w:sz w:val="22"/>
          <w:highlight w:val="yellow"/>
        </w:rPr>
        <w:t>não</w:t>
      </w:r>
      <w:r>
        <w:rPr>
          <w:color w:val="000000"/>
          <w:spacing w:val="-5"/>
          <w:sz w:val="22"/>
          <w:highlight w:val="yellow"/>
        </w:rPr>
        <w:t xml:space="preserve"> </w:t>
      </w:r>
      <w:r>
        <w:rPr>
          <w:color w:val="000000"/>
          <w:sz w:val="22"/>
          <w:highlight w:val="yellow"/>
        </w:rPr>
        <w:t>cumpra</w:t>
      </w:r>
      <w:r>
        <w:rPr>
          <w:color w:val="000000"/>
          <w:spacing w:val="-6"/>
          <w:sz w:val="22"/>
          <w:highlight w:val="yellow"/>
        </w:rPr>
        <w:t xml:space="preserve"> </w:t>
      </w:r>
      <w:r>
        <w:rPr>
          <w:color w:val="000000"/>
          <w:sz w:val="22"/>
          <w:highlight w:val="yellow"/>
        </w:rPr>
        <w:t>os</w:t>
      </w:r>
      <w:r>
        <w:rPr>
          <w:color w:val="000000"/>
          <w:spacing w:val="-3"/>
          <w:sz w:val="22"/>
          <w:highlight w:val="yellow"/>
        </w:rPr>
        <w:t xml:space="preserve"> </w:t>
      </w:r>
      <w:r>
        <w:rPr>
          <w:color w:val="000000"/>
          <w:sz w:val="22"/>
          <w:highlight w:val="yellow"/>
        </w:rPr>
        <w:t>critérios</w:t>
      </w:r>
      <w:r>
        <w:rPr>
          <w:color w:val="000000"/>
          <w:spacing w:val="-3"/>
          <w:sz w:val="22"/>
          <w:highlight w:val="yellow"/>
        </w:rPr>
        <w:t xml:space="preserve"> </w:t>
      </w:r>
      <w:r>
        <w:rPr>
          <w:color w:val="000000"/>
          <w:sz w:val="22"/>
          <w:highlight w:val="yellow"/>
        </w:rPr>
        <w:t>de</w:t>
      </w:r>
      <w:r>
        <w:rPr>
          <w:color w:val="000000"/>
          <w:spacing w:val="-4"/>
          <w:sz w:val="22"/>
          <w:highlight w:val="yellow"/>
        </w:rPr>
        <w:t xml:space="preserve"> </w:t>
      </w:r>
      <w:r>
        <w:rPr>
          <w:color w:val="000000"/>
          <w:sz w:val="22"/>
          <w:highlight w:val="yellow"/>
        </w:rPr>
        <w:t>aceitabilidade</w:t>
      </w:r>
      <w:r>
        <w:rPr>
          <w:color w:val="000000"/>
          <w:spacing w:val="-3"/>
          <w:sz w:val="22"/>
          <w:highlight w:val="yellow"/>
        </w:rPr>
        <w:t xml:space="preserve"> </w:t>
      </w:r>
      <w:r>
        <w:rPr>
          <w:color w:val="000000"/>
          <w:sz w:val="22"/>
          <w:highlight w:val="yellow"/>
        </w:rPr>
        <w:t>de</w:t>
      </w:r>
      <w:r>
        <w:rPr>
          <w:color w:val="000000"/>
          <w:spacing w:val="-5"/>
          <w:sz w:val="22"/>
          <w:highlight w:val="yellow"/>
        </w:rPr>
        <w:t xml:space="preserve"> </w:t>
      </w:r>
      <w:r>
        <w:rPr>
          <w:color w:val="000000"/>
          <w:sz w:val="22"/>
          <w:highlight w:val="yellow"/>
        </w:rPr>
        <w:t>preços</w:t>
      </w:r>
      <w:r>
        <w:rPr>
          <w:color w:val="000000"/>
          <w:spacing w:val="-2"/>
          <w:sz w:val="22"/>
          <w:highlight w:val="yellow"/>
        </w:rPr>
        <w:t xml:space="preserve"> </w:t>
      </w:r>
      <w:r>
        <w:rPr>
          <w:color w:val="000000"/>
          <w:sz w:val="22"/>
          <w:highlight w:val="yellow"/>
        </w:rPr>
        <w:t>definidos</w:t>
      </w:r>
      <w:r>
        <w:rPr>
          <w:color w:val="000000"/>
          <w:spacing w:val="-3"/>
          <w:sz w:val="22"/>
          <w:highlight w:val="yellow"/>
        </w:rPr>
        <w:t xml:space="preserve"> </w:t>
      </w:r>
      <w:r>
        <w:rPr>
          <w:color w:val="000000"/>
          <w:sz w:val="22"/>
          <w:highlight w:val="yellow"/>
        </w:rPr>
        <w:t>no</w:t>
      </w:r>
      <w:r>
        <w:rPr>
          <w:color w:val="000000"/>
          <w:spacing w:val="-5"/>
          <w:sz w:val="22"/>
          <w:highlight w:val="yellow"/>
        </w:rPr>
        <w:t xml:space="preserve"> </w:t>
      </w:r>
      <w:r>
        <w:rPr>
          <w:color w:val="000000"/>
          <w:sz w:val="22"/>
          <w:highlight w:val="yellow"/>
        </w:rPr>
        <w:t>Termo</w:t>
      </w:r>
      <w:r>
        <w:rPr>
          <w:color w:val="000000"/>
          <w:spacing w:val="-2"/>
          <w:sz w:val="22"/>
          <w:highlight w:val="yellow"/>
        </w:rPr>
        <w:t xml:space="preserve"> </w:t>
      </w:r>
      <w:r>
        <w:rPr>
          <w:color w:val="000000"/>
          <w:sz w:val="22"/>
          <w:highlight w:val="yellow"/>
        </w:rPr>
        <w:t>de</w:t>
      </w:r>
      <w:r>
        <w:rPr>
          <w:color w:val="000000"/>
          <w:spacing w:val="-4"/>
          <w:sz w:val="22"/>
          <w:highlight w:val="yellow"/>
        </w:rPr>
        <w:t xml:space="preserve"> </w:t>
      </w:r>
      <w:r>
        <w:rPr>
          <w:color w:val="000000"/>
          <w:spacing w:val="-2"/>
          <w:sz w:val="22"/>
          <w:highlight w:val="yellow"/>
        </w:rPr>
        <w:t>Referência;</w:t>
      </w:r>
    </w:p>
    <w:p w14:paraId="28D99E9D">
      <w:pPr>
        <w:pStyle w:val="8"/>
        <w:numPr>
          <w:ilvl w:val="2"/>
          <w:numId w:val="1"/>
        </w:numPr>
        <w:tabs>
          <w:tab w:val="left" w:pos="1857"/>
        </w:tabs>
        <w:spacing w:before="166" w:after="0" w:line="240" w:lineRule="auto"/>
        <w:ind w:left="1857" w:right="0" w:hanging="441"/>
        <w:jc w:val="left"/>
        <w:rPr>
          <w:rFonts w:ascii="Times New Roman"/>
          <w:b/>
          <w:sz w:val="20"/>
        </w:rPr>
      </w:pPr>
    </w:p>
    <w:p w14:paraId="2F7E4156">
      <w:pPr>
        <w:pStyle w:val="6"/>
        <w:spacing w:before="10"/>
        <w:jc w:val="left"/>
        <w:rPr>
          <w:rFonts w:ascii="Times New Roman"/>
          <w:b/>
        </w:rPr>
      </w:pPr>
    </w:p>
    <w:p w14:paraId="44AB8A22">
      <w:pPr>
        <w:pStyle w:val="8"/>
        <w:numPr>
          <w:ilvl w:val="2"/>
          <w:numId w:val="1"/>
        </w:numPr>
        <w:tabs>
          <w:tab w:val="left" w:pos="1920"/>
        </w:tabs>
        <w:spacing w:before="1" w:after="0" w:line="360" w:lineRule="auto"/>
        <w:ind w:left="1920" w:right="426" w:hanging="504"/>
        <w:jc w:val="left"/>
        <w:rPr>
          <w:rFonts w:ascii="Times New Roman" w:hAnsi="Times New Roman"/>
          <w:b/>
          <w:sz w:val="22"/>
        </w:rPr>
      </w:pPr>
      <w:r>
        <w:rPr>
          <w:sz w:val="22"/>
        </w:rPr>
        <w:t>apresentar</w:t>
      </w:r>
      <w:r>
        <w:rPr>
          <w:spacing w:val="-13"/>
          <w:sz w:val="22"/>
        </w:rPr>
        <w:t xml:space="preserve"> </w:t>
      </w:r>
      <w:r>
        <w:rPr>
          <w:sz w:val="22"/>
        </w:rPr>
        <w:t>desconformidade</w:t>
      </w:r>
      <w:r>
        <w:rPr>
          <w:spacing w:val="-12"/>
          <w:sz w:val="22"/>
        </w:rPr>
        <w:t xml:space="preserve"> </w:t>
      </w:r>
      <w:r>
        <w:rPr>
          <w:sz w:val="22"/>
        </w:rPr>
        <w:t>com</w:t>
      </w:r>
      <w:r>
        <w:rPr>
          <w:spacing w:val="-13"/>
          <w:sz w:val="22"/>
        </w:rPr>
        <w:t xml:space="preserve"> </w:t>
      </w:r>
      <w:r>
        <w:rPr>
          <w:sz w:val="22"/>
        </w:rPr>
        <w:t>quaisquer</w:t>
      </w:r>
      <w:r>
        <w:rPr>
          <w:spacing w:val="-14"/>
          <w:sz w:val="22"/>
        </w:rPr>
        <w:t xml:space="preserve"> </w:t>
      </w:r>
      <w:r>
        <w:rPr>
          <w:sz w:val="22"/>
        </w:rPr>
        <w:t>outras</w:t>
      </w:r>
      <w:r>
        <w:rPr>
          <w:spacing w:val="-14"/>
          <w:sz w:val="22"/>
        </w:rPr>
        <w:t xml:space="preserve"> </w:t>
      </w:r>
      <w:r>
        <w:rPr>
          <w:sz w:val="22"/>
        </w:rPr>
        <w:t>exigências</w:t>
      </w:r>
      <w:r>
        <w:rPr>
          <w:spacing w:val="-12"/>
          <w:sz w:val="22"/>
        </w:rPr>
        <w:t xml:space="preserve"> </w:t>
      </w:r>
      <w:r>
        <w:rPr>
          <w:sz w:val="22"/>
        </w:rPr>
        <w:t>deste</w:t>
      </w:r>
      <w:r>
        <w:rPr>
          <w:spacing w:val="-13"/>
          <w:sz w:val="22"/>
        </w:rPr>
        <w:t xml:space="preserve"> </w:t>
      </w:r>
      <w:r>
        <w:rPr>
          <w:sz w:val="22"/>
        </w:rPr>
        <w:t>Edital</w:t>
      </w:r>
      <w:r>
        <w:rPr>
          <w:spacing w:val="-14"/>
          <w:sz w:val="22"/>
        </w:rPr>
        <w:t xml:space="preserve"> </w:t>
      </w:r>
      <w:r>
        <w:rPr>
          <w:sz w:val="22"/>
        </w:rPr>
        <w:t>ou</w:t>
      </w:r>
      <w:r>
        <w:rPr>
          <w:spacing w:val="-13"/>
          <w:sz w:val="22"/>
        </w:rPr>
        <w:t xml:space="preserve"> </w:t>
      </w:r>
      <w:r>
        <w:rPr>
          <w:sz w:val="22"/>
        </w:rPr>
        <w:t>seus</w:t>
      </w:r>
      <w:r>
        <w:rPr>
          <w:spacing w:val="-12"/>
          <w:sz w:val="22"/>
        </w:rPr>
        <w:t xml:space="preserve"> </w:t>
      </w:r>
      <w:r>
        <w:rPr>
          <w:sz w:val="22"/>
        </w:rPr>
        <w:t>anexos, desde que insanável.</w:t>
      </w:r>
    </w:p>
    <w:p w14:paraId="041F154D">
      <w:pPr>
        <w:pStyle w:val="8"/>
        <w:numPr>
          <w:ilvl w:val="1"/>
          <w:numId w:val="1"/>
        </w:numPr>
        <w:tabs>
          <w:tab w:val="left" w:pos="1272"/>
          <w:tab w:val="left" w:pos="1276"/>
        </w:tabs>
        <w:spacing w:before="120" w:after="0" w:line="360" w:lineRule="auto"/>
        <w:ind w:left="1276" w:right="422" w:hanging="428"/>
        <w:jc w:val="left"/>
        <w:rPr>
          <w:b/>
          <w:sz w:val="22"/>
        </w:rPr>
      </w:pPr>
      <w:r>
        <w:rPr>
          <w:sz w:val="22"/>
        </w:rPr>
        <w:t>No</w:t>
      </w:r>
      <w:r>
        <w:rPr>
          <w:spacing w:val="-10"/>
          <w:sz w:val="22"/>
        </w:rPr>
        <w:t xml:space="preserve"> </w:t>
      </w:r>
      <w:r>
        <w:rPr>
          <w:sz w:val="22"/>
        </w:rPr>
        <w:t>caso</w:t>
      </w:r>
      <w:r>
        <w:rPr>
          <w:spacing w:val="-10"/>
          <w:sz w:val="22"/>
        </w:rPr>
        <w:t xml:space="preserve"> </w:t>
      </w:r>
      <w:r>
        <w:rPr>
          <w:sz w:val="22"/>
        </w:rPr>
        <w:t>de</w:t>
      </w:r>
      <w:r>
        <w:rPr>
          <w:spacing w:val="-11"/>
          <w:sz w:val="22"/>
        </w:rPr>
        <w:t xml:space="preserve"> </w:t>
      </w:r>
      <w:r>
        <w:rPr>
          <w:sz w:val="22"/>
        </w:rPr>
        <w:t>bens</w:t>
      </w:r>
      <w:r>
        <w:rPr>
          <w:spacing w:val="-12"/>
          <w:sz w:val="22"/>
        </w:rPr>
        <w:t xml:space="preserve"> </w:t>
      </w:r>
      <w:r>
        <w:rPr>
          <w:sz w:val="22"/>
        </w:rPr>
        <w:t>e</w:t>
      </w:r>
      <w:r>
        <w:rPr>
          <w:spacing w:val="-11"/>
          <w:sz w:val="22"/>
        </w:rPr>
        <w:t xml:space="preserve"> </w:t>
      </w:r>
      <w:r>
        <w:rPr>
          <w:sz w:val="22"/>
        </w:rPr>
        <w:t>serviços</w:t>
      </w:r>
      <w:r>
        <w:rPr>
          <w:spacing w:val="-13"/>
          <w:sz w:val="22"/>
        </w:rPr>
        <w:t xml:space="preserve"> </w:t>
      </w:r>
      <w:r>
        <w:rPr>
          <w:sz w:val="22"/>
        </w:rPr>
        <w:t>em</w:t>
      </w:r>
      <w:r>
        <w:rPr>
          <w:spacing w:val="-10"/>
          <w:sz w:val="22"/>
        </w:rPr>
        <w:t xml:space="preserve"> </w:t>
      </w:r>
      <w:r>
        <w:rPr>
          <w:sz w:val="22"/>
        </w:rPr>
        <w:t>geral,</w:t>
      </w:r>
      <w:r>
        <w:rPr>
          <w:spacing w:val="-12"/>
          <w:sz w:val="22"/>
        </w:rPr>
        <w:t xml:space="preserve"> </w:t>
      </w:r>
      <w:r>
        <w:rPr>
          <w:sz w:val="22"/>
        </w:rPr>
        <w:t>é</w:t>
      </w:r>
      <w:r>
        <w:rPr>
          <w:spacing w:val="-11"/>
          <w:sz w:val="22"/>
        </w:rPr>
        <w:t xml:space="preserve"> </w:t>
      </w:r>
      <w:r>
        <w:rPr>
          <w:sz w:val="22"/>
        </w:rPr>
        <w:t>indício</w:t>
      </w:r>
      <w:r>
        <w:rPr>
          <w:spacing w:val="-8"/>
          <w:sz w:val="22"/>
        </w:rPr>
        <w:t xml:space="preserve"> </w:t>
      </w:r>
      <w:r>
        <w:rPr>
          <w:sz w:val="22"/>
        </w:rPr>
        <w:t>de</w:t>
      </w:r>
      <w:r>
        <w:rPr>
          <w:spacing w:val="-8"/>
          <w:sz w:val="22"/>
        </w:rPr>
        <w:t xml:space="preserve"> </w:t>
      </w:r>
      <w:r>
        <w:rPr>
          <w:sz w:val="22"/>
        </w:rPr>
        <w:t>inexequibilidade</w:t>
      </w:r>
      <w:r>
        <w:rPr>
          <w:spacing w:val="-8"/>
          <w:sz w:val="22"/>
        </w:rPr>
        <w:t xml:space="preserve"> </w:t>
      </w:r>
      <w:r>
        <w:rPr>
          <w:sz w:val="22"/>
        </w:rPr>
        <w:t>das</w:t>
      </w:r>
      <w:r>
        <w:rPr>
          <w:spacing w:val="-9"/>
          <w:sz w:val="22"/>
        </w:rPr>
        <w:t xml:space="preserve"> </w:t>
      </w:r>
      <w:r>
        <w:rPr>
          <w:sz w:val="22"/>
        </w:rPr>
        <w:t>propostas</w:t>
      </w:r>
      <w:r>
        <w:rPr>
          <w:spacing w:val="-12"/>
          <w:sz w:val="22"/>
        </w:rPr>
        <w:t xml:space="preserve"> </w:t>
      </w:r>
      <w:r>
        <w:rPr>
          <w:sz w:val="22"/>
        </w:rPr>
        <w:t>valores</w:t>
      </w:r>
      <w:r>
        <w:rPr>
          <w:spacing w:val="-11"/>
          <w:sz w:val="22"/>
        </w:rPr>
        <w:t xml:space="preserve"> </w:t>
      </w:r>
      <w:r>
        <w:rPr>
          <w:sz w:val="22"/>
        </w:rPr>
        <w:t>inferiores a 50% (cinquenta por cento) do valor orçado pela Administração.</w:t>
      </w:r>
    </w:p>
    <w:p w14:paraId="082A58D9">
      <w:pPr>
        <w:pStyle w:val="8"/>
        <w:numPr>
          <w:ilvl w:val="1"/>
          <w:numId w:val="1"/>
        </w:numPr>
        <w:tabs>
          <w:tab w:val="left" w:pos="1276"/>
          <w:tab w:val="left" w:pos="1699"/>
        </w:tabs>
        <w:spacing w:before="121" w:after="0" w:line="360" w:lineRule="auto"/>
        <w:ind w:left="1276" w:right="426" w:hanging="428"/>
        <w:jc w:val="left"/>
        <w:rPr>
          <w:b/>
          <w:sz w:val="22"/>
        </w:rPr>
      </w:pPr>
      <w:r>
        <w:rPr>
          <w:sz w:val="22"/>
        </w:rPr>
        <w:t>A</w:t>
      </w:r>
      <w:r>
        <w:rPr>
          <w:spacing w:val="40"/>
          <w:sz w:val="22"/>
        </w:rPr>
        <w:t xml:space="preserve"> </w:t>
      </w:r>
      <w:r>
        <w:rPr>
          <w:sz w:val="22"/>
        </w:rPr>
        <w:t>inexequibilidade,</w:t>
      </w:r>
      <w:r>
        <w:rPr>
          <w:spacing w:val="40"/>
          <w:sz w:val="22"/>
        </w:rPr>
        <w:t xml:space="preserve"> </w:t>
      </w:r>
      <w:r>
        <w:rPr>
          <w:sz w:val="22"/>
        </w:rPr>
        <w:t>na</w:t>
      </w:r>
      <w:r>
        <w:rPr>
          <w:spacing w:val="40"/>
          <w:sz w:val="22"/>
        </w:rPr>
        <w:t xml:space="preserve"> </w:t>
      </w:r>
      <w:r>
        <w:rPr>
          <w:sz w:val="22"/>
        </w:rPr>
        <w:t>hipótese</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sz w:val="22"/>
        </w:rPr>
        <w:t>anterior,</w:t>
      </w:r>
      <w:r>
        <w:rPr>
          <w:spacing w:val="40"/>
          <w:sz w:val="22"/>
        </w:rPr>
        <w:t xml:space="preserve"> </w:t>
      </w:r>
      <w:r>
        <w:rPr>
          <w:sz w:val="22"/>
        </w:rPr>
        <w:t>só</w:t>
      </w:r>
      <w:r>
        <w:rPr>
          <w:spacing w:val="40"/>
          <w:sz w:val="22"/>
        </w:rPr>
        <w:t xml:space="preserve"> </w:t>
      </w:r>
      <w:r>
        <w:rPr>
          <w:sz w:val="22"/>
        </w:rPr>
        <w:t>será</w:t>
      </w:r>
      <w:r>
        <w:rPr>
          <w:spacing w:val="40"/>
          <w:sz w:val="22"/>
        </w:rPr>
        <w:t xml:space="preserve"> </w:t>
      </w:r>
      <w:r>
        <w:rPr>
          <w:sz w:val="22"/>
        </w:rPr>
        <w:t>considerada</w:t>
      </w:r>
      <w:r>
        <w:rPr>
          <w:spacing w:val="40"/>
          <w:sz w:val="22"/>
        </w:rPr>
        <w:t xml:space="preserve"> </w:t>
      </w:r>
      <w:r>
        <w:rPr>
          <w:sz w:val="22"/>
        </w:rPr>
        <w:t>após diligência do Pregoeiro/Agente de Contratação/Comissão, que comprove:</w:t>
      </w:r>
    </w:p>
    <w:p w14:paraId="7025B61E">
      <w:pPr>
        <w:pStyle w:val="8"/>
        <w:numPr>
          <w:ilvl w:val="2"/>
          <w:numId w:val="1"/>
        </w:numPr>
        <w:tabs>
          <w:tab w:val="left" w:pos="2407"/>
        </w:tabs>
        <w:spacing w:before="121" w:after="0" w:line="240" w:lineRule="auto"/>
        <w:ind w:left="2407" w:right="0" w:hanging="991"/>
        <w:jc w:val="left"/>
        <w:rPr>
          <w:rFonts w:ascii="Times New Roman"/>
          <w:b/>
          <w:sz w:val="22"/>
        </w:rPr>
      </w:pPr>
      <w:r>
        <w:rPr>
          <w:sz w:val="22"/>
        </w:rPr>
        <w:t>que</w:t>
      </w:r>
      <w:r>
        <w:rPr>
          <w:spacing w:val="-3"/>
          <w:sz w:val="22"/>
        </w:rPr>
        <w:t xml:space="preserve"> </w:t>
      </w:r>
      <w:r>
        <w:rPr>
          <w:sz w:val="22"/>
        </w:rPr>
        <w:t>o</w:t>
      </w:r>
      <w:r>
        <w:rPr>
          <w:spacing w:val="-2"/>
          <w:sz w:val="22"/>
        </w:rPr>
        <w:t xml:space="preserve"> </w:t>
      </w:r>
      <w:r>
        <w:rPr>
          <w:sz w:val="22"/>
        </w:rPr>
        <w:t>custo</w:t>
      </w:r>
      <w:r>
        <w:rPr>
          <w:spacing w:val="-3"/>
          <w:sz w:val="22"/>
        </w:rPr>
        <w:t xml:space="preserve"> </w:t>
      </w:r>
      <w:r>
        <w:rPr>
          <w:sz w:val="22"/>
        </w:rPr>
        <w:t>do</w:t>
      </w:r>
      <w:r>
        <w:rPr>
          <w:spacing w:val="-3"/>
          <w:sz w:val="22"/>
        </w:rPr>
        <w:t xml:space="preserve"> </w:t>
      </w:r>
      <w:r>
        <w:rPr>
          <w:sz w:val="22"/>
        </w:rPr>
        <w:t>licitante</w:t>
      </w:r>
      <w:r>
        <w:rPr>
          <w:spacing w:val="-4"/>
          <w:sz w:val="22"/>
        </w:rPr>
        <w:t xml:space="preserve"> </w:t>
      </w:r>
      <w:r>
        <w:rPr>
          <w:sz w:val="22"/>
        </w:rPr>
        <w:t>ultrapassa</w:t>
      </w:r>
      <w:r>
        <w:rPr>
          <w:spacing w:val="-3"/>
          <w:sz w:val="22"/>
        </w:rPr>
        <w:t xml:space="preserve"> </w:t>
      </w:r>
      <w:r>
        <w:rPr>
          <w:sz w:val="22"/>
        </w:rPr>
        <w:t>o</w:t>
      </w:r>
      <w:r>
        <w:rPr>
          <w:spacing w:val="-4"/>
          <w:sz w:val="22"/>
        </w:rPr>
        <w:t xml:space="preserve"> </w:t>
      </w:r>
      <w:r>
        <w:rPr>
          <w:sz w:val="22"/>
        </w:rPr>
        <w:t>valor</w:t>
      </w:r>
      <w:r>
        <w:rPr>
          <w:spacing w:val="-2"/>
          <w:sz w:val="22"/>
        </w:rPr>
        <w:t xml:space="preserve"> </w:t>
      </w:r>
      <w:r>
        <w:rPr>
          <w:sz w:val="22"/>
        </w:rPr>
        <w:t>da</w:t>
      </w:r>
      <w:r>
        <w:rPr>
          <w:spacing w:val="-3"/>
          <w:sz w:val="22"/>
        </w:rPr>
        <w:t xml:space="preserve"> </w:t>
      </w:r>
      <w:r>
        <w:rPr>
          <w:sz w:val="22"/>
        </w:rPr>
        <w:t>proposta;</w:t>
      </w:r>
      <w:r>
        <w:rPr>
          <w:spacing w:val="-2"/>
          <w:sz w:val="22"/>
        </w:rPr>
        <w:t xml:space="preserve"> </w:t>
      </w:r>
      <w:r>
        <w:rPr>
          <w:spacing w:val="-10"/>
          <w:sz w:val="22"/>
        </w:rPr>
        <w:t>e</w:t>
      </w:r>
    </w:p>
    <w:p w14:paraId="0E8D22AF">
      <w:pPr>
        <w:pStyle w:val="8"/>
        <w:numPr>
          <w:ilvl w:val="2"/>
          <w:numId w:val="1"/>
        </w:numPr>
        <w:tabs>
          <w:tab w:val="left" w:pos="2407"/>
        </w:tabs>
        <w:spacing w:before="252" w:after="0" w:line="240" w:lineRule="auto"/>
        <w:ind w:left="2407" w:right="0" w:hanging="991"/>
        <w:jc w:val="left"/>
        <w:rPr>
          <w:rFonts w:ascii="Times New Roman"/>
          <w:b/>
          <w:sz w:val="22"/>
        </w:rPr>
      </w:pPr>
      <w:r>
        <w:rPr>
          <w:sz w:val="22"/>
        </w:rPr>
        <w:t>inexistirem</w:t>
      </w:r>
      <w:r>
        <w:rPr>
          <w:spacing w:val="-6"/>
          <w:sz w:val="22"/>
        </w:rPr>
        <w:t xml:space="preserve"> </w:t>
      </w:r>
      <w:r>
        <w:rPr>
          <w:sz w:val="22"/>
        </w:rPr>
        <w:t>custos</w:t>
      </w:r>
      <w:r>
        <w:rPr>
          <w:spacing w:val="-4"/>
          <w:sz w:val="22"/>
        </w:rPr>
        <w:t xml:space="preserve"> </w:t>
      </w:r>
      <w:r>
        <w:rPr>
          <w:sz w:val="22"/>
        </w:rPr>
        <w:t>de</w:t>
      </w:r>
      <w:r>
        <w:rPr>
          <w:spacing w:val="-6"/>
          <w:sz w:val="22"/>
        </w:rPr>
        <w:t xml:space="preserve"> </w:t>
      </w:r>
      <w:r>
        <w:rPr>
          <w:sz w:val="22"/>
        </w:rPr>
        <w:t>oportunidade</w:t>
      </w:r>
      <w:r>
        <w:rPr>
          <w:spacing w:val="-5"/>
          <w:sz w:val="22"/>
        </w:rPr>
        <w:t xml:space="preserve"> </w:t>
      </w:r>
      <w:r>
        <w:rPr>
          <w:sz w:val="22"/>
        </w:rPr>
        <w:t>capazes</w:t>
      </w:r>
      <w:r>
        <w:rPr>
          <w:spacing w:val="-3"/>
          <w:sz w:val="22"/>
        </w:rPr>
        <w:t xml:space="preserve"> </w:t>
      </w:r>
      <w:r>
        <w:rPr>
          <w:sz w:val="22"/>
        </w:rPr>
        <w:t>de</w:t>
      </w:r>
      <w:r>
        <w:rPr>
          <w:spacing w:val="-4"/>
          <w:sz w:val="22"/>
        </w:rPr>
        <w:t xml:space="preserve"> </w:t>
      </w:r>
      <w:r>
        <w:rPr>
          <w:sz w:val="22"/>
        </w:rPr>
        <w:t>justificar</w:t>
      </w:r>
      <w:r>
        <w:rPr>
          <w:spacing w:val="-5"/>
          <w:sz w:val="22"/>
        </w:rPr>
        <w:t xml:space="preserve"> </w:t>
      </w:r>
      <w:r>
        <w:rPr>
          <w:sz w:val="22"/>
        </w:rPr>
        <w:t>o</w:t>
      </w:r>
      <w:r>
        <w:rPr>
          <w:spacing w:val="-5"/>
          <w:sz w:val="22"/>
        </w:rPr>
        <w:t xml:space="preserve"> </w:t>
      </w:r>
      <w:r>
        <w:rPr>
          <w:sz w:val="22"/>
        </w:rPr>
        <w:t>vulto</w:t>
      </w:r>
      <w:r>
        <w:rPr>
          <w:spacing w:val="-3"/>
          <w:sz w:val="22"/>
        </w:rPr>
        <w:t xml:space="preserve"> </w:t>
      </w:r>
      <w:r>
        <w:rPr>
          <w:sz w:val="22"/>
        </w:rPr>
        <w:t>da</w:t>
      </w:r>
      <w:r>
        <w:rPr>
          <w:spacing w:val="-7"/>
          <w:sz w:val="22"/>
        </w:rPr>
        <w:t xml:space="preserve"> </w:t>
      </w:r>
      <w:r>
        <w:rPr>
          <w:spacing w:val="-2"/>
          <w:sz w:val="22"/>
        </w:rPr>
        <w:t>oferta.</w:t>
      </w:r>
    </w:p>
    <w:p w14:paraId="4E64BFDC">
      <w:pPr>
        <w:pStyle w:val="8"/>
        <w:numPr>
          <w:ilvl w:val="1"/>
          <w:numId w:val="1"/>
        </w:numPr>
        <w:tabs>
          <w:tab w:val="left" w:pos="1276"/>
          <w:tab w:val="left" w:pos="1694"/>
        </w:tabs>
        <w:spacing w:before="255" w:after="0" w:line="360" w:lineRule="auto"/>
        <w:ind w:left="1276" w:right="421" w:hanging="428"/>
        <w:jc w:val="both"/>
        <w:rPr>
          <w:b/>
          <w:sz w:val="22"/>
        </w:rPr>
      </w:pPr>
      <w:r>
        <w:rPr>
          <w:sz w:val="22"/>
        </w:rPr>
        <w:t>Se houver indícios de inexequibilidade da proposta de preço, ou em caso da necessidade de esclarecimentos complementares, poderão ser efetuadas diligências, para que o licitante comprove a exequibilidade da proposta.</w:t>
      </w:r>
    </w:p>
    <w:p w14:paraId="03C81B2D">
      <w:pPr>
        <w:pStyle w:val="8"/>
        <w:numPr>
          <w:ilvl w:val="1"/>
          <w:numId w:val="1"/>
        </w:numPr>
        <w:tabs>
          <w:tab w:val="left" w:pos="1276"/>
          <w:tab w:val="left" w:pos="1694"/>
        </w:tabs>
        <w:spacing w:before="121" w:after="0" w:line="360" w:lineRule="auto"/>
        <w:ind w:left="1276" w:right="423" w:hanging="428"/>
        <w:jc w:val="both"/>
        <w:rPr>
          <w:b/>
          <w:sz w:val="22"/>
        </w:rPr>
      </w:pPr>
      <w:r>
        <w:rPr>
          <w:sz w:val="22"/>
        </w:rPr>
        <w:t>Erros</w:t>
      </w:r>
      <w:r>
        <w:rPr>
          <w:spacing w:val="40"/>
          <w:sz w:val="22"/>
        </w:rPr>
        <w:t xml:space="preserve"> </w:t>
      </w:r>
      <w:r>
        <w:rPr>
          <w:sz w:val="22"/>
        </w:rPr>
        <w:t>no</w:t>
      </w:r>
      <w:r>
        <w:rPr>
          <w:spacing w:val="40"/>
          <w:sz w:val="22"/>
        </w:rPr>
        <w:t xml:space="preserve"> </w:t>
      </w:r>
      <w:r>
        <w:rPr>
          <w:sz w:val="22"/>
        </w:rPr>
        <w:t>preenchimento</w:t>
      </w:r>
      <w:r>
        <w:rPr>
          <w:spacing w:val="40"/>
          <w:sz w:val="22"/>
        </w:rPr>
        <w:t xml:space="preserve"> </w:t>
      </w:r>
      <w:r>
        <w:rPr>
          <w:sz w:val="22"/>
        </w:rPr>
        <w:t>da</w:t>
      </w:r>
      <w:r>
        <w:rPr>
          <w:spacing w:val="40"/>
          <w:sz w:val="22"/>
        </w:rPr>
        <w:t xml:space="preserve"> </w:t>
      </w:r>
      <w:r>
        <w:rPr>
          <w:sz w:val="22"/>
        </w:rPr>
        <w:t>planilha</w:t>
      </w:r>
      <w:r>
        <w:rPr>
          <w:spacing w:val="40"/>
          <w:sz w:val="22"/>
        </w:rPr>
        <w:t xml:space="preserve"> </w:t>
      </w:r>
      <w:r>
        <w:rPr>
          <w:sz w:val="22"/>
        </w:rPr>
        <w:t>não</w:t>
      </w:r>
      <w:r>
        <w:rPr>
          <w:spacing w:val="40"/>
          <w:sz w:val="22"/>
        </w:rPr>
        <w:t xml:space="preserve"> </w:t>
      </w:r>
      <w:r>
        <w:rPr>
          <w:sz w:val="22"/>
        </w:rPr>
        <w:t>constituem</w:t>
      </w:r>
      <w:r>
        <w:rPr>
          <w:spacing w:val="40"/>
          <w:sz w:val="22"/>
        </w:rPr>
        <w:t xml:space="preserve"> </w:t>
      </w:r>
      <w:r>
        <w:rPr>
          <w:sz w:val="22"/>
        </w:rPr>
        <w:t>motivo</w:t>
      </w:r>
      <w:r>
        <w:rPr>
          <w:spacing w:val="40"/>
          <w:sz w:val="22"/>
        </w:rPr>
        <w:t xml:space="preserve"> </w:t>
      </w:r>
      <w:r>
        <w:rPr>
          <w:sz w:val="22"/>
        </w:rPr>
        <w:t>para a</w:t>
      </w:r>
      <w:r>
        <w:rPr>
          <w:spacing w:val="40"/>
          <w:sz w:val="22"/>
        </w:rPr>
        <w:t xml:space="preserve"> </w:t>
      </w:r>
      <w:r>
        <w:rPr>
          <w:sz w:val="22"/>
        </w:rPr>
        <w:t>desclassificação</w:t>
      </w:r>
      <w:r>
        <w:rPr>
          <w:spacing w:val="40"/>
          <w:sz w:val="22"/>
        </w:rPr>
        <w:t xml:space="preserve"> </w:t>
      </w:r>
      <w:r>
        <w:rPr>
          <w:sz w:val="22"/>
        </w:rPr>
        <w:t>da proposta.</w:t>
      </w:r>
      <w:r>
        <w:rPr>
          <w:spacing w:val="-10"/>
          <w:sz w:val="22"/>
        </w:rPr>
        <w:t xml:space="preserve"> </w:t>
      </w:r>
      <w:r>
        <w:rPr>
          <w:sz w:val="22"/>
        </w:rPr>
        <w:t>A</w:t>
      </w:r>
      <w:r>
        <w:rPr>
          <w:spacing w:val="-10"/>
          <w:sz w:val="22"/>
        </w:rPr>
        <w:t xml:space="preserve"> </w:t>
      </w:r>
      <w:r>
        <w:rPr>
          <w:sz w:val="22"/>
        </w:rPr>
        <w:t>planilha</w:t>
      </w:r>
      <w:r>
        <w:rPr>
          <w:spacing w:val="-9"/>
          <w:sz w:val="22"/>
        </w:rPr>
        <w:t xml:space="preserve"> </w:t>
      </w:r>
      <w:r>
        <w:rPr>
          <w:sz w:val="22"/>
        </w:rPr>
        <w:t>poderá́</w:t>
      </w:r>
      <w:r>
        <w:rPr>
          <w:spacing w:val="-9"/>
          <w:sz w:val="22"/>
        </w:rPr>
        <w:t xml:space="preserve"> </w:t>
      </w:r>
      <w:r>
        <w:rPr>
          <w:sz w:val="22"/>
        </w:rPr>
        <w:t>ser</w:t>
      </w:r>
      <w:r>
        <w:rPr>
          <w:spacing w:val="-10"/>
          <w:sz w:val="22"/>
        </w:rPr>
        <w:t xml:space="preserve"> </w:t>
      </w:r>
      <w:r>
        <w:rPr>
          <w:sz w:val="22"/>
        </w:rPr>
        <w:t>ajustada</w:t>
      </w:r>
      <w:r>
        <w:rPr>
          <w:spacing w:val="-10"/>
          <w:sz w:val="22"/>
        </w:rPr>
        <w:t xml:space="preserve"> </w:t>
      </w:r>
      <w:r>
        <w:rPr>
          <w:sz w:val="22"/>
        </w:rPr>
        <w:t>pelo</w:t>
      </w:r>
      <w:r>
        <w:rPr>
          <w:spacing w:val="-9"/>
          <w:sz w:val="22"/>
        </w:rPr>
        <w:t xml:space="preserve"> </w:t>
      </w:r>
      <w:r>
        <w:rPr>
          <w:sz w:val="22"/>
        </w:rPr>
        <w:t>licitante,</w:t>
      </w:r>
      <w:r>
        <w:rPr>
          <w:spacing w:val="-9"/>
          <w:sz w:val="22"/>
        </w:rPr>
        <w:t xml:space="preserve"> </w:t>
      </w:r>
      <w:r>
        <w:rPr>
          <w:sz w:val="22"/>
        </w:rPr>
        <w:t>no</w:t>
      </w:r>
      <w:r>
        <w:rPr>
          <w:spacing w:val="-9"/>
          <w:sz w:val="22"/>
        </w:rPr>
        <w:t xml:space="preserve"> </w:t>
      </w:r>
      <w:r>
        <w:rPr>
          <w:sz w:val="22"/>
        </w:rPr>
        <w:t>prazo</w:t>
      </w:r>
      <w:r>
        <w:rPr>
          <w:spacing w:val="-9"/>
          <w:sz w:val="22"/>
        </w:rPr>
        <w:t xml:space="preserve"> </w:t>
      </w:r>
      <w:r>
        <w:rPr>
          <w:sz w:val="22"/>
        </w:rPr>
        <w:t>indicado</w:t>
      </w:r>
      <w:r>
        <w:rPr>
          <w:spacing w:val="-9"/>
          <w:sz w:val="22"/>
        </w:rPr>
        <w:t xml:space="preserve"> </w:t>
      </w:r>
      <w:r>
        <w:rPr>
          <w:sz w:val="22"/>
        </w:rPr>
        <w:t>pelo</w:t>
      </w:r>
      <w:r>
        <w:rPr>
          <w:spacing w:val="-9"/>
          <w:sz w:val="22"/>
        </w:rPr>
        <w:t xml:space="preserve"> </w:t>
      </w:r>
      <w:r>
        <w:rPr>
          <w:sz w:val="22"/>
        </w:rPr>
        <w:t>sistema,</w:t>
      </w:r>
      <w:r>
        <w:rPr>
          <w:spacing w:val="-9"/>
          <w:sz w:val="22"/>
        </w:rPr>
        <w:t xml:space="preserve"> </w:t>
      </w:r>
      <w:r>
        <w:rPr>
          <w:sz w:val="22"/>
        </w:rPr>
        <w:t>desde</w:t>
      </w:r>
      <w:r>
        <w:rPr>
          <w:spacing w:val="-9"/>
          <w:sz w:val="22"/>
        </w:rPr>
        <w:t xml:space="preserve"> </w:t>
      </w:r>
      <w:r>
        <w:rPr>
          <w:sz w:val="22"/>
        </w:rPr>
        <w:t>que não haja majoração do preço e que se comprove que este é o bastante para arcar com todos os custos da contratação;</w:t>
      </w:r>
    </w:p>
    <w:p w14:paraId="4AC386D0">
      <w:pPr>
        <w:pStyle w:val="8"/>
        <w:numPr>
          <w:ilvl w:val="2"/>
          <w:numId w:val="1"/>
        </w:numPr>
        <w:tabs>
          <w:tab w:val="left" w:pos="1920"/>
          <w:tab w:val="left" w:pos="2407"/>
        </w:tabs>
        <w:spacing w:before="120" w:after="0" w:line="360" w:lineRule="auto"/>
        <w:ind w:left="1920" w:right="427" w:hanging="504"/>
        <w:jc w:val="both"/>
        <w:rPr>
          <w:rFonts w:ascii="Times New Roman" w:hAnsi="Times New Roman"/>
          <w:b/>
          <w:sz w:val="22"/>
        </w:rPr>
      </w:pPr>
      <w:r>
        <w:rPr>
          <w:sz w:val="22"/>
        </w:rPr>
        <w:t>O</w:t>
      </w:r>
      <w:r>
        <w:rPr>
          <w:spacing w:val="40"/>
          <w:sz w:val="22"/>
        </w:rPr>
        <w:t xml:space="preserve"> </w:t>
      </w:r>
      <w:r>
        <w:rPr>
          <w:sz w:val="22"/>
        </w:rPr>
        <w:t>ajuste</w:t>
      </w:r>
      <w:r>
        <w:rPr>
          <w:spacing w:val="40"/>
          <w:sz w:val="22"/>
        </w:rPr>
        <w:t xml:space="preserve"> </w:t>
      </w:r>
      <w:r>
        <w:rPr>
          <w:sz w:val="22"/>
        </w:rPr>
        <w:t>de</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este</w:t>
      </w:r>
      <w:r>
        <w:rPr>
          <w:spacing w:val="40"/>
          <w:sz w:val="22"/>
        </w:rPr>
        <w:t xml:space="preserve"> </w:t>
      </w:r>
      <w:r>
        <w:rPr>
          <w:sz w:val="22"/>
        </w:rPr>
        <w:t>dispositivo</w:t>
      </w:r>
      <w:r>
        <w:rPr>
          <w:spacing w:val="40"/>
          <w:sz w:val="22"/>
        </w:rPr>
        <w:t xml:space="preserve"> </w:t>
      </w:r>
      <w:r>
        <w:rPr>
          <w:sz w:val="22"/>
        </w:rPr>
        <w:t>se</w:t>
      </w:r>
      <w:r>
        <w:rPr>
          <w:spacing w:val="40"/>
          <w:sz w:val="22"/>
        </w:rPr>
        <w:t xml:space="preserve"> </w:t>
      </w:r>
      <w:r>
        <w:rPr>
          <w:sz w:val="22"/>
        </w:rPr>
        <w:t>limita</w:t>
      </w:r>
      <w:r>
        <w:rPr>
          <w:spacing w:val="40"/>
          <w:sz w:val="22"/>
        </w:rPr>
        <w:t xml:space="preserve"> </w:t>
      </w:r>
      <w:r>
        <w:rPr>
          <w:sz w:val="22"/>
        </w:rPr>
        <w:t>a</w:t>
      </w:r>
      <w:r>
        <w:rPr>
          <w:spacing w:val="40"/>
          <w:sz w:val="22"/>
        </w:rPr>
        <w:t xml:space="preserve"> </w:t>
      </w:r>
      <w:r>
        <w:rPr>
          <w:sz w:val="22"/>
        </w:rPr>
        <w:t>sanar</w:t>
      </w:r>
      <w:r>
        <w:rPr>
          <w:spacing w:val="40"/>
          <w:sz w:val="22"/>
        </w:rPr>
        <w:t xml:space="preserve"> </w:t>
      </w:r>
      <w:r>
        <w:rPr>
          <w:sz w:val="22"/>
        </w:rPr>
        <w:t>erros</w:t>
      </w:r>
      <w:r>
        <w:rPr>
          <w:spacing w:val="40"/>
          <w:sz w:val="22"/>
        </w:rPr>
        <w:t xml:space="preserve"> </w:t>
      </w:r>
      <w:r>
        <w:rPr>
          <w:sz w:val="22"/>
        </w:rPr>
        <w:t>ou</w:t>
      </w:r>
      <w:r>
        <w:rPr>
          <w:spacing w:val="40"/>
          <w:sz w:val="22"/>
        </w:rPr>
        <w:t xml:space="preserve"> </w:t>
      </w:r>
      <w:r>
        <w:rPr>
          <w:sz w:val="22"/>
        </w:rPr>
        <w:t>falhas</w:t>
      </w:r>
      <w:r>
        <w:rPr>
          <w:spacing w:val="40"/>
          <w:sz w:val="22"/>
        </w:rPr>
        <w:t xml:space="preserve"> </w:t>
      </w:r>
      <w:r>
        <w:rPr>
          <w:sz w:val="22"/>
        </w:rPr>
        <w:t>que</w:t>
      </w:r>
      <w:r>
        <w:rPr>
          <w:spacing w:val="40"/>
          <w:sz w:val="22"/>
        </w:rPr>
        <w:t xml:space="preserve"> </w:t>
      </w:r>
      <w:r>
        <w:rPr>
          <w:sz w:val="22"/>
        </w:rPr>
        <w:t>não alterem a substância das propostas;</w:t>
      </w:r>
    </w:p>
    <w:p w14:paraId="22B97F5D">
      <w:pPr>
        <w:pStyle w:val="8"/>
        <w:numPr>
          <w:ilvl w:val="2"/>
          <w:numId w:val="1"/>
        </w:numPr>
        <w:tabs>
          <w:tab w:val="left" w:pos="1920"/>
          <w:tab w:val="left" w:pos="2407"/>
        </w:tabs>
        <w:spacing w:before="121" w:after="0" w:line="360" w:lineRule="auto"/>
        <w:ind w:left="1920" w:right="422" w:hanging="504"/>
        <w:jc w:val="both"/>
        <w:rPr>
          <w:rFonts w:ascii="Times New Roman" w:hAnsi="Times New Roman"/>
          <w:b/>
          <w:sz w:val="22"/>
        </w:rPr>
      </w:pPr>
      <w:r>
        <w:rPr>
          <w:sz w:val="22"/>
        </w:rPr>
        <w:t>Considera-se erro no preenchimento da planilha passível de correção a indicação de recolhimento de impostos e contribuições na forma do Simples Nacional, quando não cabível esse regime.</w:t>
      </w:r>
    </w:p>
    <w:p w14:paraId="22D0A258">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0A3324E0">
      <w:pPr>
        <w:pStyle w:val="6"/>
        <w:jc w:val="left"/>
      </w:pPr>
    </w:p>
    <w:p w14:paraId="17927829">
      <w:pPr>
        <w:pStyle w:val="6"/>
        <w:spacing w:before="257"/>
        <w:jc w:val="left"/>
      </w:pPr>
    </w:p>
    <w:p w14:paraId="2C8CFB3A">
      <w:pPr>
        <w:pStyle w:val="8"/>
        <w:numPr>
          <w:ilvl w:val="1"/>
          <w:numId w:val="1"/>
        </w:numPr>
        <w:tabs>
          <w:tab w:val="left" w:pos="1276"/>
          <w:tab w:val="left" w:pos="1694"/>
        </w:tabs>
        <w:spacing w:before="0" w:after="0" w:line="360" w:lineRule="auto"/>
        <w:ind w:left="1276" w:right="428" w:hanging="428"/>
        <w:jc w:val="both"/>
        <w:rPr>
          <w:b/>
          <w:sz w:val="22"/>
        </w:rPr>
      </w:pPr>
      <w:r>
        <w:rPr>
          <w:sz w:val="22"/>
        </w:rPr>
        <w:t>Para</w:t>
      </w:r>
      <w:r>
        <w:rPr>
          <w:spacing w:val="40"/>
          <w:sz w:val="22"/>
        </w:rPr>
        <w:t xml:space="preserve"> </w:t>
      </w:r>
      <w:r>
        <w:rPr>
          <w:sz w:val="22"/>
        </w:rPr>
        <w:t>fins</w:t>
      </w:r>
      <w:r>
        <w:rPr>
          <w:spacing w:val="40"/>
          <w:sz w:val="22"/>
        </w:rPr>
        <w:t xml:space="preserve"> </w:t>
      </w:r>
      <w:r>
        <w:rPr>
          <w:sz w:val="22"/>
        </w:rPr>
        <w:t>de</w:t>
      </w:r>
      <w:r>
        <w:rPr>
          <w:spacing w:val="40"/>
          <w:sz w:val="22"/>
        </w:rPr>
        <w:t xml:space="preserve"> </w:t>
      </w:r>
      <w:r>
        <w:rPr>
          <w:sz w:val="22"/>
        </w:rPr>
        <w:t>análise</w:t>
      </w:r>
      <w:r>
        <w:rPr>
          <w:spacing w:val="40"/>
          <w:sz w:val="22"/>
        </w:rPr>
        <w:t xml:space="preserve"> </w:t>
      </w:r>
      <w:r>
        <w:rPr>
          <w:sz w:val="22"/>
        </w:rPr>
        <w:t>da</w:t>
      </w:r>
      <w:r>
        <w:rPr>
          <w:spacing w:val="40"/>
          <w:sz w:val="22"/>
        </w:rPr>
        <w:t xml:space="preserve"> </w:t>
      </w:r>
      <w:r>
        <w:rPr>
          <w:sz w:val="22"/>
        </w:rPr>
        <w:t>proposta</w:t>
      </w:r>
      <w:r>
        <w:rPr>
          <w:spacing w:val="40"/>
          <w:sz w:val="22"/>
        </w:rPr>
        <w:t xml:space="preserve"> </w:t>
      </w:r>
      <w:r>
        <w:rPr>
          <w:sz w:val="22"/>
        </w:rPr>
        <w:t>quanto</w:t>
      </w:r>
      <w:r>
        <w:rPr>
          <w:spacing w:val="40"/>
          <w:sz w:val="22"/>
        </w:rPr>
        <w:t xml:space="preserve"> </w:t>
      </w:r>
      <w:r>
        <w:rPr>
          <w:sz w:val="22"/>
        </w:rPr>
        <w:t>ao</w:t>
      </w:r>
      <w:r>
        <w:rPr>
          <w:spacing w:val="40"/>
          <w:sz w:val="22"/>
        </w:rPr>
        <w:t xml:space="preserve"> </w:t>
      </w:r>
      <w:r>
        <w:rPr>
          <w:sz w:val="22"/>
        </w:rPr>
        <w:t>cumprimento</w:t>
      </w:r>
      <w:r>
        <w:rPr>
          <w:spacing w:val="40"/>
          <w:sz w:val="22"/>
        </w:rPr>
        <w:t xml:space="preserve"> </w:t>
      </w:r>
      <w:r>
        <w:rPr>
          <w:sz w:val="22"/>
        </w:rPr>
        <w:t>das</w:t>
      </w:r>
      <w:r>
        <w:rPr>
          <w:spacing w:val="40"/>
          <w:sz w:val="22"/>
        </w:rPr>
        <w:t xml:space="preserve"> </w:t>
      </w:r>
      <w:r>
        <w:rPr>
          <w:sz w:val="22"/>
        </w:rPr>
        <w:t>especificações</w:t>
      </w:r>
      <w:r>
        <w:rPr>
          <w:spacing w:val="40"/>
          <w:sz w:val="22"/>
        </w:rPr>
        <w:t xml:space="preserve"> </w:t>
      </w:r>
      <w:r>
        <w:rPr>
          <w:sz w:val="22"/>
        </w:rPr>
        <w:t>do</w:t>
      </w:r>
      <w:r>
        <w:rPr>
          <w:spacing w:val="40"/>
          <w:sz w:val="22"/>
        </w:rPr>
        <w:t xml:space="preserve"> </w:t>
      </w:r>
      <w:r>
        <w:rPr>
          <w:sz w:val="22"/>
        </w:rPr>
        <w:t>objeto, poderá ser colhida a manifestação escrita do setor requisitante do serviço ou da área especializada no objeto.</w:t>
      </w:r>
    </w:p>
    <w:p w14:paraId="20625DCC">
      <w:pPr>
        <w:pStyle w:val="8"/>
        <w:numPr>
          <w:ilvl w:val="1"/>
          <w:numId w:val="1"/>
        </w:numPr>
        <w:tabs>
          <w:tab w:val="left" w:pos="1276"/>
          <w:tab w:val="left" w:pos="1694"/>
        </w:tabs>
        <w:spacing w:before="121" w:after="0" w:line="360" w:lineRule="auto"/>
        <w:ind w:left="1276" w:right="423" w:hanging="428"/>
        <w:jc w:val="both"/>
        <w:rPr>
          <w:b/>
          <w:sz w:val="22"/>
        </w:rPr>
      </w:pPr>
      <w:r>
        <w:rPr>
          <w:sz w:val="22"/>
        </w:rPr>
        <w:t>Caso o Termo de Referência exija a apresentação de carta de solidariedade emitida pelo fabricante,</w:t>
      </w:r>
      <w:r>
        <w:rPr>
          <w:spacing w:val="-7"/>
          <w:sz w:val="22"/>
        </w:rPr>
        <w:t xml:space="preserve"> </w:t>
      </w:r>
      <w:r>
        <w:rPr>
          <w:sz w:val="22"/>
        </w:rPr>
        <w:t>que</w:t>
      </w:r>
      <w:r>
        <w:rPr>
          <w:spacing w:val="-7"/>
          <w:sz w:val="22"/>
        </w:rPr>
        <w:t xml:space="preserve"> </w:t>
      </w:r>
      <w:r>
        <w:rPr>
          <w:sz w:val="22"/>
        </w:rPr>
        <w:t>assegure</w:t>
      </w:r>
      <w:r>
        <w:rPr>
          <w:spacing w:val="-7"/>
          <w:sz w:val="22"/>
        </w:rPr>
        <w:t xml:space="preserve"> </w:t>
      </w:r>
      <w:r>
        <w:rPr>
          <w:sz w:val="22"/>
        </w:rPr>
        <w:t>a</w:t>
      </w:r>
      <w:r>
        <w:rPr>
          <w:spacing w:val="-9"/>
          <w:sz w:val="22"/>
        </w:rPr>
        <w:t xml:space="preserve"> </w:t>
      </w:r>
      <w:r>
        <w:rPr>
          <w:sz w:val="22"/>
        </w:rPr>
        <w:t>execução</w:t>
      </w:r>
      <w:r>
        <w:rPr>
          <w:spacing w:val="-6"/>
          <w:sz w:val="22"/>
        </w:rPr>
        <w:t xml:space="preserve"> </w:t>
      </w:r>
      <w:r>
        <w:rPr>
          <w:sz w:val="22"/>
        </w:rPr>
        <w:t>do</w:t>
      </w:r>
      <w:r>
        <w:rPr>
          <w:spacing w:val="-6"/>
          <w:sz w:val="22"/>
        </w:rPr>
        <w:t xml:space="preserve"> </w:t>
      </w:r>
      <w:r>
        <w:rPr>
          <w:sz w:val="22"/>
        </w:rPr>
        <w:t>contrato,</w:t>
      </w:r>
      <w:r>
        <w:rPr>
          <w:spacing w:val="-7"/>
          <w:sz w:val="22"/>
        </w:rPr>
        <w:t xml:space="preserve"> </w:t>
      </w:r>
      <w:r>
        <w:rPr>
          <w:sz w:val="22"/>
        </w:rPr>
        <w:t>no</w:t>
      </w:r>
      <w:r>
        <w:rPr>
          <w:spacing w:val="-9"/>
          <w:sz w:val="22"/>
        </w:rPr>
        <w:t xml:space="preserve"> </w:t>
      </w:r>
      <w:r>
        <w:rPr>
          <w:sz w:val="22"/>
        </w:rPr>
        <w:t>caso</w:t>
      </w:r>
      <w:r>
        <w:rPr>
          <w:spacing w:val="-7"/>
          <w:sz w:val="22"/>
        </w:rPr>
        <w:t xml:space="preserve"> </w:t>
      </w:r>
      <w:r>
        <w:rPr>
          <w:sz w:val="22"/>
        </w:rPr>
        <w:t>de</w:t>
      </w:r>
      <w:r>
        <w:rPr>
          <w:spacing w:val="-7"/>
          <w:sz w:val="22"/>
        </w:rPr>
        <w:t xml:space="preserve"> </w:t>
      </w:r>
      <w:r>
        <w:rPr>
          <w:sz w:val="22"/>
        </w:rPr>
        <w:t>licitante</w:t>
      </w:r>
      <w:r>
        <w:rPr>
          <w:spacing w:val="-7"/>
          <w:sz w:val="22"/>
        </w:rPr>
        <w:t xml:space="preserve"> </w:t>
      </w:r>
      <w:r>
        <w:rPr>
          <w:sz w:val="22"/>
        </w:rPr>
        <w:t>revendedor</w:t>
      </w:r>
      <w:r>
        <w:rPr>
          <w:spacing w:val="-9"/>
          <w:sz w:val="22"/>
        </w:rPr>
        <w:t xml:space="preserve"> </w:t>
      </w:r>
      <w:r>
        <w:rPr>
          <w:sz w:val="22"/>
        </w:rPr>
        <w:t>ou</w:t>
      </w:r>
      <w:r>
        <w:rPr>
          <w:spacing w:val="-8"/>
          <w:sz w:val="22"/>
        </w:rPr>
        <w:t xml:space="preserve"> </w:t>
      </w:r>
      <w:r>
        <w:rPr>
          <w:sz w:val="22"/>
        </w:rPr>
        <w:t xml:space="preserve">distribuidor, o licitante classificado em primeiro lugar deverá apresentá-la, sob pena de não aceitação da </w:t>
      </w:r>
      <w:r>
        <w:rPr>
          <w:spacing w:val="-2"/>
          <w:sz w:val="22"/>
        </w:rPr>
        <w:t>proposta.</w:t>
      </w:r>
    </w:p>
    <w:p w14:paraId="2C117E94">
      <w:pPr>
        <w:pStyle w:val="8"/>
        <w:numPr>
          <w:ilvl w:val="1"/>
          <w:numId w:val="1"/>
        </w:numPr>
        <w:tabs>
          <w:tab w:val="left" w:pos="1276"/>
          <w:tab w:val="left" w:pos="1694"/>
        </w:tabs>
        <w:spacing w:before="119" w:after="0" w:line="360" w:lineRule="auto"/>
        <w:ind w:left="1276" w:right="423" w:hanging="428"/>
        <w:jc w:val="both"/>
        <w:rPr>
          <w:b/>
          <w:sz w:val="22"/>
        </w:rPr>
      </w:pPr>
      <w:r>
        <w:rPr>
          <w:sz w:val="22"/>
        </w:rPr>
        <w:t>Caso o Termo de Referência/Projeto Básico exija a apresentação de amostra, o licitante classificado em primeiro lugar deverá apresentá-la, conforme disciplinado no Termo de Referência, sob pena de não aceitação da proposta.</w:t>
      </w:r>
    </w:p>
    <w:p w14:paraId="4B8B976A">
      <w:pPr>
        <w:pStyle w:val="8"/>
        <w:numPr>
          <w:ilvl w:val="1"/>
          <w:numId w:val="1"/>
        </w:numPr>
        <w:tabs>
          <w:tab w:val="left" w:pos="1276"/>
          <w:tab w:val="left" w:pos="1694"/>
        </w:tabs>
        <w:spacing w:before="122" w:after="0" w:line="360" w:lineRule="auto"/>
        <w:ind w:left="1276" w:right="425" w:hanging="428"/>
        <w:jc w:val="both"/>
        <w:rPr>
          <w:b/>
          <w:sz w:val="22"/>
        </w:rPr>
      </w:pPr>
      <w:r>
        <w:rPr>
          <w:sz w:val="22"/>
        </w:rPr>
        <w:t>Por meio de mensagem no sistema, será divulgado o local e horário de realização do procedimento para a avaliação das amostras, cuja presença será facultada a todos os interessados, incluindo os demais licitantes.</w:t>
      </w:r>
    </w:p>
    <w:p w14:paraId="298B8198">
      <w:pPr>
        <w:pStyle w:val="8"/>
        <w:numPr>
          <w:ilvl w:val="1"/>
          <w:numId w:val="1"/>
        </w:numPr>
        <w:tabs>
          <w:tab w:val="left" w:pos="1695"/>
        </w:tabs>
        <w:spacing w:before="119" w:after="0" w:line="240" w:lineRule="auto"/>
        <w:ind w:left="1695" w:right="0" w:hanging="846"/>
        <w:jc w:val="both"/>
        <w:rPr>
          <w:b/>
          <w:sz w:val="22"/>
        </w:rPr>
      </w:pPr>
      <w:r>
        <w:rPr>
          <w:sz w:val="22"/>
        </w:rPr>
        <w:t>Os</w:t>
      </w:r>
      <w:r>
        <w:rPr>
          <w:spacing w:val="-6"/>
          <w:sz w:val="22"/>
        </w:rPr>
        <w:t xml:space="preserve"> </w:t>
      </w:r>
      <w:r>
        <w:rPr>
          <w:sz w:val="22"/>
        </w:rPr>
        <w:t>resultados</w:t>
      </w:r>
      <w:r>
        <w:rPr>
          <w:spacing w:val="-3"/>
          <w:sz w:val="22"/>
        </w:rPr>
        <w:t xml:space="preserve"> </w:t>
      </w:r>
      <w:r>
        <w:rPr>
          <w:sz w:val="22"/>
        </w:rPr>
        <w:t>das</w:t>
      </w:r>
      <w:r>
        <w:rPr>
          <w:spacing w:val="-7"/>
          <w:sz w:val="22"/>
        </w:rPr>
        <w:t xml:space="preserve"> </w:t>
      </w:r>
      <w:r>
        <w:rPr>
          <w:sz w:val="22"/>
        </w:rPr>
        <w:t>avaliações</w:t>
      </w:r>
      <w:r>
        <w:rPr>
          <w:spacing w:val="-2"/>
          <w:sz w:val="22"/>
        </w:rPr>
        <w:t xml:space="preserve"> </w:t>
      </w:r>
      <w:r>
        <w:rPr>
          <w:sz w:val="22"/>
        </w:rPr>
        <w:t>serão</w:t>
      </w:r>
      <w:r>
        <w:rPr>
          <w:spacing w:val="-3"/>
          <w:sz w:val="22"/>
        </w:rPr>
        <w:t xml:space="preserve"> </w:t>
      </w:r>
      <w:r>
        <w:rPr>
          <w:sz w:val="22"/>
        </w:rPr>
        <w:t>divulgados</w:t>
      </w:r>
      <w:r>
        <w:rPr>
          <w:spacing w:val="-3"/>
          <w:sz w:val="22"/>
        </w:rPr>
        <w:t xml:space="preserve"> </w:t>
      </w:r>
      <w:r>
        <w:rPr>
          <w:sz w:val="22"/>
        </w:rPr>
        <w:t>por</w:t>
      </w:r>
      <w:r>
        <w:rPr>
          <w:spacing w:val="-6"/>
          <w:sz w:val="22"/>
        </w:rPr>
        <w:t xml:space="preserve"> </w:t>
      </w:r>
      <w:r>
        <w:rPr>
          <w:sz w:val="22"/>
        </w:rPr>
        <w:t>meio</w:t>
      </w:r>
      <w:r>
        <w:rPr>
          <w:spacing w:val="-3"/>
          <w:sz w:val="22"/>
        </w:rPr>
        <w:t xml:space="preserve"> </w:t>
      </w:r>
      <w:r>
        <w:rPr>
          <w:sz w:val="22"/>
        </w:rPr>
        <w:t>de</w:t>
      </w:r>
      <w:r>
        <w:rPr>
          <w:spacing w:val="-5"/>
          <w:sz w:val="22"/>
        </w:rPr>
        <w:t xml:space="preserve"> </w:t>
      </w:r>
      <w:r>
        <w:rPr>
          <w:sz w:val="22"/>
        </w:rPr>
        <w:t>mensagem no</w:t>
      </w:r>
      <w:r>
        <w:rPr>
          <w:spacing w:val="-5"/>
          <w:sz w:val="22"/>
        </w:rPr>
        <w:t xml:space="preserve"> </w:t>
      </w:r>
      <w:r>
        <w:rPr>
          <w:spacing w:val="-2"/>
          <w:sz w:val="22"/>
        </w:rPr>
        <w:t>sistema.</w:t>
      </w:r>
    </w:p>
    <w:p w14:paraId="63A17869">
      <w:pPr>
        <w:pStyle w:val="8"/>
        <w:numPr>
          <w:ilvl w:val="1"/>
          <w:numId w:val="1"/>
        </w:numPr>
        <w:tabs>
          <w:tab w:val="left" w:pos="1276"/>
          <w:tab w:val="left" w:pos="1694"/>
        </w:tabs>
        <w:spacing w:before="254" w:after="0" w:line="360" w:lineRule="auto"/>
        <w:ind w:left="1276" w:right="426" w:hanging="428"/>
        <w:jc w:val="both"/>
        <w:rPr>
          <w:b/>
          <w:sz w:val="22"/>
        </w:rPr>
      </w:pPr>
      <w:r>
        <w:rPr>
          <w:sz w:val="22"/>
        </w:rPr>
        <w:t>No</w:t>
      </w:r>
      <w:r>
        <w:rPr>
          <w:spacing w:val="40"/>
          <w:sz w:val="22"/>
        </w:rPr>
        <w:t xml:space="preserve"> </w:t>
      </w:r>
      <w:r>
        <w:rPr>
          <w:sz w:val="22"/>
        </w:rPr>
        <w:t>caso</w:t>
      </w:r>
      <w:r>
        <w:rPr>
          <w:spacing w:val="40"/>
          <w:sz w:val="22"/>
        </w:rPr>
        <w:t xml:space="preserve"> </w:t>
      </w:r>
      <w:r>
        <w:rPr>
          <w:sz w:val="22"/>
        </w:rPr>
        <w:t>de</w:t>
      </w:r>
      <w:r>
        <w:rPr>
          <w:spacing w:val="40"/>
          <w:sz w:val="22"/>
        </w:rPr>
        <w:t xml:space="preserve"> </w:t>
      </w:r>
      <w:r>
        <w:rPr>
          <w:sz w:val="22"/>
        </w:rPr>
        <w:t>não</w:t>
      </w:r>
      <w:r>
        <w:rPr>
          <w:spacing w:val="40"/>
          <w:sz w:val="22"/>
        </w:rPr>
        <w:t xml:space="preserve"> </w:t>
      </w:r>
      <w:r>
        <w:rPr>
          <w:sz w:val="22"/>
        </w:rPr>
        <w:t>haver</w:t>
      </w:r>
      <w:r>
        <w:rPr>
          <w:spacing w:val="40"/>
          <w:sz w:val="22"/>
        </w:rPr>
        <w:t xml:space="preserve"> </w:t>
      </w:r>
      <w:r>
        <w:rPr>
          <w:sz w:val="22"/>
        </w:rPr>
        <w:t>entrega</w:t>
      </w:r>
      <w:r>
        <w:rPr>
          <w:spacing w:val="40"/>
          <w:sz w:val="22"/>
        </w:rPr>
        <w:t xml:space="preserve"> </w:t>
      </w:r>
      <w:r>
        <w:rPr>
          <w:sz w:val="22"/>
        </w:rPr>
        <w:t>da</w:t>
      </w:r>
      <w:r>
        <w:rPr>
          <w:spacing w:val="40"/>
          <w:sz w:val="22"/>
        </w:rPr>
        <w:t xml:space="preserve"> </w:t>
      </w:r>
      <w:r>
        <w:rPr>
          <w:sz w:val="22"/>
        </w:rPr>
        <w:t>amostra</w:t>
      </w:r>
      <w:r>
        <w:rPr>
          <w:spacing w:val="40"/>
          <w:sz w:val="22"/>
        </w:rPr>
        <w:t xml:space="preserve"> </w:t>
      </w:r>
      <w:r>
        <w:rPr>
          <w:sz w:val="22"/>
        </w:rPr>
        <w:t>ou</w:t>
      </w:r>
      <w:r>
        <w:rPr>
          <w:spacing w:val="40"/>
          <w:sz w:val="22"/>
        </w:rPr>
        <w:t xml:space="preserve"> </w:t>
      </w:r>
      <w:r>
        <w:rPr>
          <w:sz w:val="22"/>
        </w:rPr>
        <w:t>ocorrer</w:t>
      </w:r>
      <w:r>
        <w:rPr>
          <w:spacing w:val="40"/>
          <w:sz w:val="22"/>
        </w:rPr>
        <w:t xml:space="preserve"> </w:t>
      </w:r>
      <w:r>
        <w:rPr>
          <w:sz w:val="22"/>
        </w:rPr>
        <w:t>atraso</w:t>
      </w:r>
      <w:r>
        <w:rPr>
          <w:spacing w:val="40"/>
          <w:sz w:val="22"/>
        </w:rPr>
        <w:t xml:space="preserve"> </w:t>
      </w:r>
      <w:r>
        <w:rPr>
          <w:sz w:val="22"/>
        </w:rPr>
        <w:t>na</w:t>
      </w:r>
      <w:r>
        <w:rPr>
          <w:spacing w:val="40"/>
          <w:sz w:val="22"/>
        </w:rPr>
        <w:t xml:space="preserve"> </w:t>
      </w:r>
      <w:r>
        <w:rPr>
          <w:sz w:val="22"/>
        </w:rPr>
        <w:t>entrega,</w:t>
      </w:r>
      <w:r>
        <w:rPr>
          <w:spacing w:val="40"/>
          <w:sz w:val="22"/>
        </w:rPr>
        <w:t xml:space="preserve"> </w:t>
      </w:r>
      <w:r>
        <w:rPr>
          <w:sz w:val="22"/>
        </w:rPr>
        <w:t>sem</w:t>
      </w:r>
      <w:r>
        <w:rPr>
          <w:spacing w:val="40"/>
          <w:sz w:val="22"/>
        </w:rPr>
        <w:t xml:space="preserve"> </w:t>
      </w:r>
      <w:r>
        <w:rPr>
          <w:sz w:val="22"/>
        </w:rPr>
        <w:t>justificativa aceita</w:t>
      </w:r>
      <w:r>
        <w:rPr>
          <w:spacing w:val="-10"/>
          <w:sz w:val="22"/>
        </w:rPr>
        <w:t xml:space="preserve"> </w:t>
      </w:r>
      <w:r>
        <w:rPr>
          <w:sz w:val="22"/>
        </w:rPr>
        <w:t>pelo</w:t>
      </w:r>
      <w:r>
        <w:rPr>
          <w:spacing w:val="-11"/>
          <w:sz w:val="22"/>
        </w:rPr>
        <w:t xml:space="preserve"> </w:t>
      </w:r>
      <w:r>
        <w:rPr>
          <w:sz w:val="22"/>
        </w:rPr>
        <w:t>Pregoeiro/Agente</w:t>
      </w:r>
      <w:r>
        <w:rPr>
          <w:spacing w:val="-9"/>
          <w:sz w:val="22"/>
        </w:rPr>
        <w:t xml:space="preserve"> </w:t>
      </w:r>
      <w:r>
        <w:rPr>
          <w:sz w:val="22"/>
        </w:rPr>
        <w:t>de</w:t>
      </w:r>
      <w:r>
        <w:rPr>
          <w:spacing w:val="-12"/>
          <w:sz w:val="22"/>
        </w:rPr>
        <w:t xml:space="preserve"> </w:t>
      </w:r>
      <w:r>
        <w:rPr>
          <w:sz w:val="22"/>
        </w:rPr>
        <w:t>Contratação/Comissão,</w:t>
      </w:r>
      <w:r>
        <w:rPr>
          <w:spacing w:val="-12"/>
          <w:sz w:val="22"/>
        </w:rPr>
        <w:t xml:space="preserve"> </w:t>
      </w:r>
      <w:r>
        <w:rPr>
          <w:sz w:val="22"/>
        </w:rPr>
        <w:t>ou</w:t>
      </w:r>
      <w:r>
        <w:rPr>
          <w:spacing w:val="-11"/>
          <w:sz w:val="22"/>
        </w:rPr>
        <w:t xml:space="preserve"> </w:t>
      </w:r>
      <w:r>
        <w:rPr>
          <w:sz w:val="22"/>
        </w:rPr>
        <w:t>havendo</w:t>
      </w:r>
      <w:r>
        <w:rPr>
          <w:spacing w:val="-11"/>
          <w:sz w:val="22"/>
        </w:rPr>
        <w:t xml:space="preserve"> </w:t>
      </w:r>
      <w:r>
        <w:rPr>
          <w:sz w:val="22"/>
        </w:rPr>
        <w:t>entrega</w:t>
      </w:r>
      <w:r>
        <w:rPr>
          <w:spacing w:val="-11"/>
          <w:sz w:val="22"/>
        </w:rPr>
        <w:t xml:space="preserve"> </w:t>
      </w:r>
      <w:r>
        <w:rPr>
          <w:sz w:val="22"/>
        </w:rPr>
        <w:t>de</w:t>
      </w:r>
      <w:r>
        <w:rPr>
          <w:spacing w:val="-12"/>
          <w:sz w:val="22"/>
        </w:rPr>
        <w:t xml:space="preserve"> </w:t>
      </w:r>
      <w:r>
        <w:rPr>
          <w:sz w:val="22"/>
        </w:rPr>
        <w:t>amostra</w:t>
      </w:r>
      <w:r>
        <w:rPr>
          <w:spacing w:val="-10"/>
          <w:sz w:val="22"/>
        </w:rPr>
        <w:t xml:space="preserve"> </w:t>
      </w:r>
      <w:r>
        <w:rPr>
          <w:sz w:val="22"/>
        </w:rPr>
        <w:t>fora</w:t>
      </w:r>
      <w:r>
        <w:rPr>
          <w:spacing w:val="-13"/>
          <w:sz w:val="22"/>
        </w:rPr>
        <w:t xml:space="preserve"> </w:t>
      </w:r>
      <w:r>
        <w:rPr>
          <w:sz w:val="22"/>
        </w:rPr>
        <w:t>das especificações previstas neste Edital, a proposta do licitante será recusada.</w:t>
      </w:r>
    </w:p>
    <w:p w14:paraId="5F91F739">
      <w:pPr>
        <w:pStyle w:val="8"/>
        <w:numPr>
          <w:ilvl w:val="1"/>
          <w:numId w:val="1"/>
        </w:numPr>
        <w:tabs>
          <w:tab w:val="left" w:pos="1276"/>
          <w:tab w:val="left" w:pos="1694"/>
        </w:tabs>
        <w:spacing w:before="121" w:after="0" w:line="360" w:lineRule="auto"/>
        <w:ind w:left="1276" w:right="422" w:hanging="428"/>
        <w:jc w:val="both"/>
        <w:rPr>
          <w:b/>
          <w:sz w:val="22"/>
        </w:rPr>
      </w:pPr>
      <w:r>
        <w:rPr>
          <w:sz w:val="22"/>
        </w:rPr>
        <w:t xml:space="preserve">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w:t>
      </w:r>
      <w:r>
        <w:rPr>
          <w:spacing w:val="-2"/>
          <w:sz w:val="22"/>
        </w:rPr>
        <w:t>Referência.</w:t>
      </w:r>
    </w:p>
    <w:p w14:paraId="226AAAA0">
      <w:pPr>
        <w:pStyle w:val="8"/>
        <w:spacing w:after="0" w:line="360" w:lineRule="auto"/>
        <w:jc w:val="both"/>
        <w:rPr>
          <w:b/>
          <w:sz w:val="22"/>
        </w:rPr>
        <w:sectPr>
          <w:pgSz w:w="11910" w:h="16840"/>
          <w:pgMar w:top="2160" w:right="708" w:bottom="1860" w:left="850" w:header="708" w:footer="1674" w:gutter="0"/>
          <w:cols w:space="720" w:num="1"/>
        </w:sectPr>
      </w:pPr>
    </w:p>
    <w:p w14:paraId="6EAD58C8">
      <w:pPr>
        <w:pStyle w:val="6"/>
        <w:jc w:val="left"/>
      </w:pPr>
    </w:p>
    <w:p w14:paraId="0C756EEC">
      <w:pPr>
        <w:pStyle w:val="6"/>
        <w:spacing w:before="257"/>
        <w:jc w:val="left"/>
      </w:pPr>
    </w:p>
    <w:p w14:paraId="3E0B9150">
      <w:pPr>
        <w:pStyle w:val="2"/>
        <w:numPr>
          <w:ilvl w:val="0"/>
          <w:numId w:val="1"/>
        </w:numPr>
        <w:tabs>
          <w:tab w:val="left" w:pos="640"/>
        </w:tabs>
        <w:spacing w:before="0" w:after="0" w:line="240" w:lineRule="auto"/>
        <w:ind w:left="640" w:right="0" w:hanging="358"/>
        <w:jc w:val="left"/>
      </w:pPr>
      <w:r>
        <w:t>DA</w:t>
      </w:r>
      <w:r>
        <w:rPr>
          <w:spacing w:val="-1"/>
        </w:rPr>
        <w:t xml:space="preserve"> </w:t>
      </w:r>
      <w:r>
        <w:t>FASE</w:t>
      </w:r>
      <w:r>
        <w:rPr>
          <w:spacing w:val="-2"/>
        </w:rPr>
        <w:t xml:space="preserve"> </w:t>
      </w:r>
      <w:r>
        <w:t xml:space="preserve">DE </w:t>
      </w:r>
      <w:r>
        <w:rPr>
          <w:spacing w:val="-2"/>
        </w:rPr>
        <w:t>HABILITAÇÃO</w:t>
      </w:r>
    </w:p>
    <w:p w14:paraId="0D172138">
      <w:pPr>
        <w:pStyle w:val="6"/>
        <w:spacing w:before="154"/>
        <w:jc w:val="left"/>
        <w:rPr>
          <w:b/>
        </w:rPr>
      </w:pPr>
    </w:p>
    <w:p w14:paraId="28783FC2">
      <w:pPr>
        <w:pStyle w:val="8"/>
        <w:numPr>
          <w:ilvl w:val="1"/>
          <w:numId w:val="1"/>
        </w:numPr>
        <w:tabs>
          <w:tab w:val="left" w:pos="1272"/>
          <w:tab w:val="left" w:pos="1276"/>
        </w:tabs>
        <w:spacing w:before="0" w:after="0" w:line="360" w:lineRule="auto"/>
        <w:ind w:left="1276" w:right="426" w:hanging="428"/>
        <w:jc w:val="both"/>
        <w:rPr>
          <w:b/>
          <w:sz w:val="22"/>
        </w:rPr>
      </w:pPr>
      <w:r>
        <w:rPr>
          <w:sz w:val="22"/>
        </w:rPr>
        <w:t>Os documentos previstos no Termo de Referência, necessários e suficientes para demonstrar a capacidade do licitante de realizar o objeto da licitação, serão exigidos para fins de habilitação, nos termos dos arts. 62 a 70 da Lei nº 14.133, de 2021.</w:t>
      </w:r>
    </w:p>
    <w:p w14:paraId="22506299">
      <w:pPr>
        <w:pStyle w:val="8"/>
        <w:numPr>
          <w:ilvl w:val="2"/>
          <w:numId w:val="1"/>
        </w:numPr>
        <w:tabs>
          <w:tab w:val="left" w:pos="1920"/>
        </w:tabs>
        <w:spacing w:before="122" w:after="0" w:line="360" w:lineRule="auto"/>
        <w:ind w:left="1920" w:right="429" w:hanging="504"/>
        <w:jc w:val="both"/>
        <w:rPr>
          <w:rFonts w:ascii="Times New Roman" w:hAnsi="Times New Roman"/>
          <w:b/>
          <w:sz w:val="22"/>
        </w:rPr>
      </w:pPr>
      <w:bookmarkStart w:id="9" w:name="_bookmark9"/>
      <w:bookmarkEnd w:id="9"/>
      <w:r>
        <w:rPr>
          <w:sz w:val="22"/>
        </w:rPr>
        <w:t>A documentação exigida para fins de habilitação jurídica, fiscal, social e trabalhista e econômico-financeira, poderá ser substituída pelo registro cadastral no SICAF.</w:t>
      </w:r>
    </w:p>
    <w:p w14:paraId="0444EF56">
      <w:pPr>
        <w:pStyle w:val="8"/>
        <w:numPr>
          <w:ilvl w:val="1"/>
          <w:numId w:val="1"/>
        </w:numPr>
        <w:tabs>
          <w:tab w:val="left" w:pos="1272"/>
          <w:tab w:val="left" w:pos="1276"/>
        </w:tabs>
        <w:spacing w:before="118" w:after="0" w:line="360" w:lineRule="auto"/>
        <w:ind w:left="1276" w:right="426" w:hanging="428"/>
        <w:jc w:val="both"/>
        <w:rPr>
          <w:b/>
          <w:sz w:val="22"/>
        </w:rPr>
      </w:pPr>
      <w:r>
        <w:rPr>
          <w:sz w:val="22"/>
        </w:rPr>
        <w:t>Quando permitida a participação de empresas estrangeiras que não funcionem no País, as exigências de habilitação serão atendidas mediante documentos equivalentes, inicialmente apresentados em tradução livre.</w:t>
      </w:r>
    </w:p>
    <w:p w14:paraId="7EEA90A3">
      <w:pPr>
        <w:pStyle w:val="8"/>
        <w:numPr>
          <w:ilvl w:val="1"/>
          <w:numId w:val="1"/>
        </w:numPr>
        <w:tabs>
          <w:tab w:val="left" w:pos="1272"/>
          <w:tab w:val="left" w:pos="1276"/>
        </w:tabs>
        <w:spacing w:before="121" w:after="0" w:line="360" w:lineRule="auto"/>
        <w:ind w:left="1276" w:right="420" w:hanging="428"/>
        <w:jc w:val="both"/>
        <w:rPr>
          <w:b/>
          <w:sz w:val="22"/>
        </w:rPr>
      </w:pPr>
      <w:r>
        <w:rPr>
          <w:sz w:val="22"/>
        </w:rPr>
        <w:t>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w:t>
      </w:r>
      <w:r>
        <w:rPr>
          <w:spacing w:val="-1"/>
          <w:sz w:val="22"/>
        </w:rPr>
        <w:t xml:space="preserve"> </w:t>
      </w:r>
      <w:r>
        <w:rPr>
          <w:sz w:val="22"/>
        </w:rPr>
        <w:t>Decreto nº</w:t>
      </w:r>
      <w:r>
        <w:rPr>
          <w:spacing w:val="-1"/>
          <w:sz w:val="22"/>
        </w:rPr>
        <w:t xml:space="preserve"> </w:t>
      </w:r>
      <w:r>
        <w:rPr>
          <w:sz w:val="22"/>
        </w:rPr>
        <w:t>8.660,</w:t>
      </w:r>
      <w:r>
        <w:rPr>
          <w:spacing w:val="-1"/>
          <w:sz w:val="22"/>
        </w:rPr>
        <w:t xml:space="preserve"> </w:t>
      </w:r>
      <w:r>
        <w:rPr>
          <w:sz w:val="22"/>
        </w:rPr>
        <w:t>de</w:t>
      </w:r>
      <w:r>
        <w:rPr>
          <w:spacing w:val="-3"/>
          <w:sz w:val="22"/>
        </w:rPr>
        <w:t xml:space="preserve"> </w:t>
      </w:r>
      <w:r>
        <w:rPr>
          <w:sz w:val="22"/>
        </w:rPr>
        <w:t>29</w:t>
      </w:r>
      <w:r>
        <w:rPr>
          <w:spacing w:val="-1"/>
          <w:sz w:val="22"/>
        </w:rPr>
        <w:t xml:space="preserve"> </w:t>
      </w:r>
      <w:r>
        <w:rPr>
          <w:sz w:val="22"/>
        </w:rPr>
        <w:t>de</w:t>
      </w:r>
      <w:r>
        <w:rPr>
          <w:spacing w:val="-1"/>
          <w:sz w:val="22"/>
        </w:rPr>
        <w:t xml:space="preserve"> </w:t>
      </w:r>
      <w:r>
        <w:rPr>
          <w:sz w:val="22"/>
        </w:rPr>
        <w:t>janeiro de</w:t>
      </w:r>
      <w:r>
        <w:rPr>
          <w:spacing w:val="-1"/>
          <w:sz w:val="22"/>
        </w:rPr>
        <w:t xml:space="preserve"> </w:t>
      </w:r>
      <w:r>
        <w:rPr>
          <w:sz w:val="22"/>
        </w:rPr>
        <w:t>2016,</w:t>
      </w:r>
      <w:r>
        <w:rPr>
          <w:spacing w:val="-1"/>
          <w:sz w:val="22"/>
        </w:rPr>
        <w:t xml:space="preserve"> </w:t>
      </w:r>
      <w:r>
        <w:rPr>
          <w:sz w:val="22"/>
        </w:rPr>
        <w:t>ou</w:t>
      </w:r>
      <w:r>
        <w:rPr>
          <w:spacing w:val="-2"/>
          <w:sz w:val="22"/>
        </w:rPr>
        <w:t xml:space="preserve"> </w:t>
      </w:r>
      <w:r>
        <w:rPr>
          <w:sz w:val="22"/>
        </w:rPr>
        <w:t>de</w:t>
      </w:r>
      <w:r>
        <w:rPr>
          <w:spacing w:val="-1"/>
          <w:sz w:val="22"/>
        </w:rPr>
        <w:t xml:space="preserve"> </w:t>
      </w:r>
      <w:r>
        <w:rPr>
          <w:sz w:val="22"/>
        </w:rPr>
        <w:t>outro que</w:t>
      </w:r>
      <w:r>
        <w:rPr>
          <w:spacing w:val="-1"/>
          <w:sz w:val="22"/>
        </w:rPr>
        <w:t xml:space="preserve"> </w:t>
      </w:r>
      <w:r>
        <w:rPr>
          <w:sz w:val="22"/>
        </w:rPr>
        <w:t>venha</w:t>
      </w:r>
      <w:r>
        <w:rPr>
          <w:spacing w:val="-1"/>
          <w:sz w:val="22"/>
        </w:rPr>
        <w:t xml:space="preserve"> </w:t>
      </w:r>
      <w:r>
        <w:rPr>
          <w:sz w:val="22"/>
        </w:rPr>
        <w:t>a</w:t>
      </w:r>
      <w:r>
        <w:rPr>
          <w:spacing w:val="-1"/>
          <w:sz w:val="22"/>
        </w:rPr>
        <w:t xml:space="preserve"> </w:t>
      </w:r>
      <w:r>
        <w:rPr>
          <w:sz w:val="22"/>
        </w:rPr>
        <w:t>substituí-lo,</w:t>
      </w:r>
      <w:r>
        <w:rPr>
          <w:spacing w:val="-1"/>
          <w:sz w:val="22"/>
        </w:rPr>
        <w:t xml:space="preserve"> </w:t>
      </w:r>
      <w:r>
        <w:rPr>
          <w:sz w:val="22"/>
        </w:rPr>
        <w:t>ou consularizados pelos respectivos consulados ou embaixadas.</w:t>
      </w:r>
    </w:p>
    <w:p w14:paraId="5865412F">
      <w:pPr>
        <w:pStyle w:val="8"/>
        <w:numPr>
          <w:ilvl w:val="1"/>
          <w:numId w:val="1"/>
        </w:numPr>
        <w:tabs>
          <w:tab w:val="left" w:pos="1272"/>
          <w:tab w:val="left" w:pos="1276"/>
        </w:tabs>
        <w:spacing w:before="120" w:after="0" w:line="360" w:lineRule="auto"/>
        <w:ind w:left="1276" w:right="423" w:hanging="428"/>
        <w:jc w:val="both"/>
        <w:rPr>
          <w:b/>
          <w:sz w:val="22"/>
        </w:rPr>
      </w:pPr>
      <w:r>
        <w:rPr>
          <w:sz w:val="22"/>
        </w:rPr>
        <w:t>Quando</w:t>
      </w:r>
      <w:r>
        <w:rPr>
          <w:spacing w:val="-13"/>
          <w:sz w:val="22"/>
        </w:rPr>
        <w:t xml:space="preserve"> </w:t>
      </w:r>
      <w:r>
        <w:rPr>
          <w:sz w:val="22"/>
        </w:rPr>
        <w:t>permitida</w:t>
      </w:r>
      <w:r>
        <w:rPr>
          <w:spacing w:val="-12"/>
          <w:sz w:val="22"/>
        </w:rPr>
        <w:t xml:space="preserve"> </w:t>
      </w:r>
      <w:r>
        <w:rPr>
          <w:sz w:val="22"/>
        </w:rPr>
        <w:t>a</w:t>
      </w:r>
      <w:r>
        <w:rPr>
          <w:spacing w:val="-13"/>
          <w:sz w:val="22"/>
        </w:rPr>
        <w:t xml:space="preserve"> </w:t>
      </w:r>
      <w:r>
        <w:rPr>
          <w:sz w:val="22"/>
        </w:rPr>
        <w:t>participação</w:t>
      </w:r>
      <w:r>
        <w:rPr>
          <w:spacing w:val="-12"/>
          <w:sz w:val="22"/>
        </w:rPr>
        <w:t xml:space="preserve"> </w:t>
      </w:r>
      <w:r>
        <w:rPr>
          <w:sz w:val="22"/>
        </w:rPr>
        <w:t>de</w:t>
      </w:r>
      <w:r>
        <w:rPr>
          <w:spacing w:val="-13"/>
          <w:sz w:val="22"/>
        </w:rPr>
        <w:t xml:space="preserve"> </w:t>
      </w:r>
      <w:r>
        <w:rPr>
          <w:sz w:val="22"/>
        </w:rPr>
        <w:t>consórcio</w:t>
      </w:r>
      <w:r>
        <w:rPr>
          <w:spacing w:val="-12"/>
          <w:sz w:val="22"/>
        </w:rPr>
        <w:t xml:space="preserve"> </w:t>
      </w:r>
      <w:r>
        <w:rPr>
          <w:sz w:val="22"/>
        </w:rPr>
        <w:t>de</w:t>
      </w:r>
      <w:r>
        <w:rPr>
          <w:spacing w:val="-13"/>
          <w:sz w:val="22"/>
        </w:rPr>
        <w:t xml:space="preserve"> </w:t>
      </w:r>
      <w:r>
        <w:rPr>
          <w:sz w:val="22"/>
        </w:rPr>
        <w:t>empresas,</w:t>
      </w:r>
      <w:r>
        <w:rPr>
          <w:spacing w:val="-12"/>
          <w:sz w:val="22"/>
        </w:rPr>
        <w:t xml:space="preserve"> </w:t>
      </w:r>
      <w:r>
        <w:rPr>
          <w:sz w:val="22"/>
        </w:rPr>
        <w:t>a</w:t>
      </w:r>
      <w:r>
        <w:rPr>
          <w:spacing w:val="-12"/>
          <w:sz w:val="22"/>
        </w:rPr>
        <w:t xml:space="preserve"> </w:t>
      </w:r>
      <w:r>
        <w:rPr>
          <w:sz w:val="22"/>
        </w:rPr>
        <w:t>habilitação</w:t>
      </w:r>
      <w:r>
        <w:rPr>
          <w:spacing w:val="-13"/>
          <w:sz w:val="22"/>
        </w:rPr>
        <w:t xml:space="preserve"> </w:t>
      </w:r>
      <w:r>
        <w:rPr>
          <w:sz w:val="22"/>
        </w:rPr>
        <w:t>técnica,</w:t>
      </w:r>
      <w:r>
        <w:rPr>
          <w:spacing w:val="-12"/>
          <w:sz w:val="22"/>
        </w:rPr>
        <w:t xml:space="preserve"> </w:t>
      </w:r>
      <w:r>
        <w:rPr>
          <w:sz w:val="22"/>
        </w:rPr>
        <w:t>quando</w:t>
      </w:r>
      <w:r>
        <w:rPr>
          <w:spacing w:val="-13"/>
          <w:sz w:val="22"/>
        </w:rPr>
        <w:t xml:space="preserve"> </w:t>
      </w:r>
      <w:r>
        <w:rPr>
          <w:sz w:val="22"/>
        </w:rPr>
        <w:t>exigida, será feita por meio do somatório dos quantitativos de cada consorciado e, para efeito de habilitação econômico-financeira, quando exigida, será observado o somatório dos valores de cada consorciado.</w:t>
      </w:r>
    </w:p>
    <w:p w14:paraId="145E407C">
      <w:pPr>
        <w:pStyle w:val="8"/>
        <w:numPr>
          <w:ilvl w:val="2"/>
          <w:numId w:val="1"/>
        </w:numPr>
        <w:tabs>
          <w:tab w:val="left" w:pos="1920"/>
        </w:tabs>
        <w:spacing w:before="121" w:after="0" w:line="360" w:lineRule="auto"/>
        <w:ind w:left="1920" w:right="422" w:hanging="504"/>
        <w:jc w:val="both"/>
        <w:rPr>
          <w:rFonts w:ascii="Times New Roman" w:hAnsi="Times New Roman"/>
          <w:b/>
          <w:sz w:val="22"/>
        </w:rPr>
      </w:pPr>
      <w:r>
        <w:rPr>
          <w:sz w:val="22"/>
        </w:rPr>
        <w:t>Se o consórcio não for formado integralmente por microempresas ou empresas de pequeno porte e o Termo de Referência exigir requisitos de habilitação econômico- financeira,</w:t>
      </w:r>
      <w:r>
        <w:rPr>
          <w:spacing w:val="-9"/>
          <w:sz w:val="22"/>
        </w:rPr>
        <w:t xml:space="preserve"> </w:t>
      </w:r>
      <w:r>
        <w:rPr>
          <w:sz w:val="22"/>
        </w:rPr>
        <w:t>haverá</w:t>
      </w:r>
      <w:r>
        <w:rPr>
          <w:spacing w:val="-9"/>
          <w:sz w:val="22"/>
        </w:rPr>
        <w:t xml:space="preserve"> </w:t>
      </w:r>
      <w:r>
        <w:rPr>
          <w:sz w:val="22"/>
        </w:rPr>
        <w:t>um</w:t>
      </w:r>
      <w:r>
        <w:rPr>
          <w:spacing w:val="-8"/>
          <w:sz w:val="22"/>
        </w:rPr>
        <w:t xml:space="preserve"> </w:t>
      </w:r>
      <w:r>
        <w:rPr>
          <w:sz w:val="22"/>
        </w:rPr>
        <w:t>acréscimo</w:t>
      </w:r>
      <w:r>
        <w:rPr>
          <w:spacing w:val="-8"/>
          <w:sz w:val="22"/>
        </w:rPr>
        <w:t xml:space="preserve"> </w:t>
      </w:r>
      <w:r>
        <w:rPr>
          <w:sz w:val="22"/>
        </w:rPr>
        <w:t>de</w:t>
      </w:r>
      <w:r>
        <w:rPr>
          <w:spacing w:val="-7"/>
          <w:sz w:val="22"/>
        </w:rPr>
        <w:t xml:space="preserve"> </w:t>
      </w:r>
      <w:r>
        <w:rPr>
          <w:color w:val="FF0000"/>
          <w:sz w:val="22"/>
        </w:rPr>
        <w:t>10%</w:t>
      </w:r>
      <w:r>
        <w:rPr>
          <w:color w:val="FF0000"/>
          <w:spacing w:val="-8"/>
          <w:sz w:val="22"/>
        </w:rPr>
        <w:t xml:space="preserve"> </w:t>
      </w:r>
      <w:r>
        <w:rPr>
          <w:sz w:val="22"/>
        </w:rPr>
        <w:t>para</w:t>
      </w:r>
      <w:r>
        <w:rPr>
          <w:spacing w:val="-12"/>
          <w:sz w:val="22"/>
        </w:rPr>
        <w:t xml:space="preserve"> </w:t>
      </w:r>
      <w:r>
        <w:rPr>
          <w:sz w:val="22"/>
        </w:rPr>
        <w:t>o</w:t>
      </w:r>
      <w:r>
        <w:rPr>
          <w:spacing w:val="-8"/>
          <w:sz w:val="22"/>
        </w:rPr>
        <w:t xml:space="preserve"> </w:t>
      </w:r>
      <w:r>
        <w:rPr>
          <w:sz w:val="22"/>
        </w:rPr>
        <w:t>consórcio</w:t>
      </w:r>
      <w:r>
        <w:rPr>
          <w:spacing w:val="-8"/>
          <w:sz w:val="22"/>
        </w:rPr>
        <w:t xml:space="preserve"> </w:t>
      </w:r>
      <w:r>
        <w:rPr>
          <w:sz w:val="22"/>
        </w:rPr>
        <w:t>em</w:t>
      </w:r>
      <w:r>
        <w:rPr>
          <w:spacing w:val="-8"/>
          <w:sz w:val="22"/>
        </w:rPr>
        <w:t xml:space="preserve"> </w:t>
      </w:r>
      <w:r>
        <w:rPr>
          <w:sz w:val="22"/>
        </w:rPr>
        <w:t>relação</w:t>
      </w:r>
      <w:r>
        <w:rPr>
          <w:spacing w:val="-10"/>
          <w:sz w:val="22"/>
        </w:rPr>
        <w:t xml:space="preserve"> </w:t>
      </w:r>
      <w:r>
        <w:rPr>
          <w:sz w:val="22"/>
        </w:rPr>
        <w:t>ao</w:t>
      </w:r>
      <w:r>
        <w:rPr>
          <w:spacing w:val="-11"/>
          <w:sz w:val="22"/>
        </w:rPr>
        <w:t xml:space="preserve"> </w:t>
      </w:r>
      <w:r>
        <w:rPr>
          <w:sz w:val="22"/>
        </w:rPr>
        <w:t>valor</w:t>
      </w:r>
      <w:r>
        <w:rPr>
          <w:spacing w:val="-9"/>
          <w:sz w:val="22"/>
        </w:rPr>
        <w:t xml:space="preserve"> </w:t>
      </w:r>
      <w:r>
        <w:rPr>
          <w:sz w:val="22"/>
        </w:rPr>
        <w:t>exigido</w:t>
      </w:r>
      <w:r>
        <w:rPr>
          <w:spacing w:val="-8"/>
          <w:sz w:val="22"/>
        </w:rPr>
        <w:t xml:space="preserve"> </w:t>
      </w:r>
      <w:r>
        <w:rPr>
          <w:sz w:val="22"/>
        </w:rPr>
        <w:t>para os licitantes individuais.</w:t>
      </w:r>
    </w:p>
    <w:p w14:paraId="7FFE5A59">
      <w:pPr>
        <w:pStyle w:val="8"/>
        <w:numPr>
          <w:ilvl w:val="1"/>
          <w:numId w:val="1"/>
        </w:numPr>
        <w:tabs>
          <w:tab w:val="left" w:pos="1272"/>
          <w:tab w:val="left" w:pos="1276"/>
        </w:tabs>
        <w:spacing w:before="120" w:after="0" w:line="360" w:lineRule="auto"/>
        <w:ind w:left="1276" w:right="427" w:hanging="428"/>
        <w:jc w:val="both"/>
        <w:rPr>
          <w:b/>
          <w:sz w:val="22"/>
        </w:rPr>
      </w:pPr>
      <w:r>
        <w:rPr>
          <w:sz w:val="22"/>
        </w:rPr>
        <w:t xml:space="preserve">Os documentos exigidos para fins de habilitação poderão ser apresentados em original ou por </w:t>
      </w:r>
      <w:r>
        <w:rPr>
          <w:spacing w:val="-2"/>
          <w:sz w:val="22"/>
        </w:rPr>
        <w:t>cópia.</w:t>
      </w:r>
    </w:p>
    <w:p w14:paraId="3D62294B">
      <w:pPr>
        <w:pStyle w:val="8"/>
        <w:spacing w:after="0" w:line="360" w:lineRule="auto"/>
        <w:jc w:val="both"/>
        <w:rPr>
          <w:b/>
          <w:sz w:val="22"/>
        </w:rPr>
        <w:sectPr>
          <w:pgSz w:w="11910" w:h="16840"/>
          <w:pgMar w:top="2160" w:right="708" w:bottom="1860" w:left="850" w:header="708" w:footer="1674" w:gutter="0"/>
          <w:cols w:space="720" w:num="1"/>
        </w:sectPr>
      </w:pPr>
    </w:p>
    <w:p w14:paraId="78F6C5B4">
      <w:pPr>
        <w:pStyle w:val="6"/>
        <w:jc w:val="left"/>
      </w:pPr>
    </w:p>
    <w:p w14:paraId="44365571">
      <w:pPr>
        <w:pStyle w:val="6"/>
        <w:spacing w:before="257"/>
        <w:jc w:val="left"/>
      </w:pPr>
    </w:p>
    <w:p w14:paraId="034683BB">
      <w:pPr>
        <w:pStyle w:val="8"/>
        <w:numPr>
          <w:ilvl w:val="1"/>
          <w:numId w:val="1"/>
        </w:numPr>
        <w:tabs>
          <w:tab w:val="left" w:pos="1272"/>
          <w:tab w:val="left" w:pos="1276"/>
        </w:tabs>
        <w:spacing w:before="0" w:after="0" w:line="360" w:lineRule="auto"/>
        <w:ind w:left="1276" w:right="420" w:hanging="428"/>
        <w:jc w:val="both"/>
        <w:rPr>
          <w:b/>
          <w:sz w:val="22"/>
        </w:rPr>
      </w:pPr>
      <w:r>
        <w:rPr>
          <w:sz w:val="22"/>
        </w:rPr>
        <w:t>Os documentos exigidos para fins de habilitação poderão ser substituídos por registro cadastral emitido por órgão ou entidade pública, desde que o registro tenha sido feito em obediência ao disposto na Lei nº 14.133, de 2021.</w:t>
      </w:r>
    </w:p>
    <w:p w14:paraId="5771D028">
      <w:pPr>
        <w:pStyle w:val="8"/>
        <w:numPr>
          <w:ilvl w:val="1"/>
          <w:numId w:val="1"/>
        </w:numPr>
        <w:tabs>
          <w:tab w:val="left" w:pos="1272"/>
          <w:tab w:val="left" w:pos="1276"/>
        </w:tabs>
        <w:spacing w:before="121" w:after="0" w:line="360" w:lineRule="auto"/>
        <w:ind w:left="1276" w:right="427" w:hanging="428"/>
        <w:jc w:val="both"/>
        <w:rPr>
          <w:b/>
          <w:sz w:val="22"/>
        </w:rPr>
      </w:pPr>
      <w:r>
        <w:rPr>
          <w:sz w:val="22"/>
        </w:rPr>
        <w:t>Será</w:t>
      </w:r>
      <w:r>
        <w:rPr>
          <w:spacing w:val="-1"/>
          <w:sz w:val="22"/>
        </w:rPr>
        <w:t xml:space="preserve"> </w:t>
      </w:r>
      <w:r>
        <w:rPr>
          <w:sz w:val="22"/>
        </w:rPr>
        <w:t>verificado se o licitante apresentou declaração de que atende aos</w:t>
      </w:r>
      <w:r>
        <w:rPr>
          <w:spacing w:val="-1"/>
          <w:sz w:val="22"/>
        </w:rPr>
        <w:t xml:space="preserve"> </w:t>
      </w:r>
      <w:r>
        <w:rPr>
          <w:sz w:val="22"/>
        </w:rPr>
        <w:t>requisitos de habilitação, e o declarante responderá pela veracidade das informações prestadas, na forma da lei.</w:t>
      </w:r>
    </w:p>
    <w:p w14:paraId="113EA346">
      <w:pPr>
        <w:pStyle w:val="8"/>
        <w:numPr>
          <w:ilvl w:val="1"/>
          <w:numId w:val="1"/>
        </w:numPr>
        <w:tabs>
          <w:tab w:val="left" w:pos="1272"/>
          <w:tab w:val="left" w:pos="1276"/>
        </w:tabs>
        <w:spacing w:before="121" w:after="0" w:line="360" w:lineRule="auto"/>
        <w:ind w:left="1276" w:right="422" w:hanging="428"/>
        <w:jc w:val="both"/>
        <w:rPr>
          <w:b/>
          <w:sz w:val="22"/>
        </w:rPr>
      </w:pPr>
      <w:r>
        <w:rPr>
          <w:sz w:val="22"/>
        </w:rPr>
        <w:t>Será</w:t>
      </w:r>
      <w:r>
        <w:rPr>
          <w:spacing w:val="-12"/>
          <w:sz w:val="22"/>
        </w:rPr>
        <w:t xml:space="preserve"> </w:t>
      </w:r>
      <w:r>
        <w:rPr>
          <w:sz w:val="22"/>
        </w:rPr>
        <w:t>verificado</w:t>
      </w:r>
      <w:r>
        <w:rPr>
          <w:spacing w:val="-10"/>
          <w:sz w:val="22"/>
        </w:rPr>
        <w:t xml:space="preserve"> </w:t>
      </w:r>
      <w:r>
        <w:rPr>
          <w:sz w:val="22"/>
        </w:rPr>
        <w:t>se</w:t>
      </w:r>
      <w:r>
        <w:rPr>
          <w:spacing w:val="-13"/>
          <w:sz w:val="22"/>
        </w:rPr>
        <w:t xml:space="preserve"> </w:t>
      </w:r>
      <w:r>
        <w:rPr>
          <w:sz w:val="22"/>
        </w:rPr>
        <w:t>o</w:t>
      </w:r>
      <w:r>
        <w:rPr>
          <w:spacing w:val="-8"/>
          <w:sz w:val="22"/>
        </w:rPr>
        <w:t xml:space="preserve"> </w:t>
      </w:r>
      <w:r>
        <w:rPr>
          <w:sz w:val="22"/>
        </w:rPr>
        <w:t>licitante</w:t>
      </w:r>
      <w:r>
        <w:rPr>
          <w:spacing w:val="-8"/>
          <w:sz w:val="22"/>
        </w:rPr>
        <w:t xml:space="preserve"> </w:t>
      </w:r>
      <w:r>
        <w:rPr>
          <w:sz w:val="22"/>
        </w:rPr>
        <w:t>apresentou</w:t>
      </w:r>
      <w:r>
        <w:rPr>
          <w:spacing w:val="-10"/>
          <w:sz w:val="22"/>
        </w:rPr>
        <w:t xml:space="preserve"> </w:t>
      </w:r>
      <w:r>
        <w:rPr>
          <w:sz w:val="22"/>
        </w:rPr>
        <w:t>no</w:t>
      </w:r>
      <w:r>
        <w:rPr>
          <w:spacing w:val="-10"/>
          <w:sz w:val="22"/>
        </w:rPr>
        <w:t xml:space="preserve"> </w:t>
      </w:r>
      <w:r>
        <w:rPr>
          <w:sz w:val="22"/>
        </w:rPr>
        <w:t>sistema,</w:t>
      </w:r>
      <w:r>
        <w:rPr>
          <w:spacing w:val="-9"/>
          <w:sz w:val="22"/>
        </w:rPr>
        <w:t xml:space="preserve"> </w:t>
      </w:r>
      <w:r>
        <w:rPr>
          <w:sz w:val="22"/>
        </w:rPr>
        <w:t>sob</w:t>
      </w:r>
      <w:r>
        <w:rPr>
          <w:spacing w:val="-10"/>
          <w:sz w:val="22"/>
        </w:rPr>
        <w:t xml:space="preserve"> </w:t>
      </w:r>
      <w:r>
        <w:rPr>
          <w:sz w:val="22"/>
        </w:rPr>
        <w:t>pena</w:t>
      </w:r>
      <w:r>
        <w:rPr>
          <w:spacing w:val="-12"/>
          <w:sz w:val="22"/>
        </w:rPr>
        <w:t xml:space="preserve"> </w:t>
      </w:r>
      <w:r>
        <w:rPr>
          <w:sz w:val="22"/>
        </w:rPr>
        <w:t>de</w:t>
      </w:r>
      <w:r>
        <w:rPr>
          <w:spacing w:val="-11"/>
          <w:sz w:val="22"/>
        </w:rPr>
        <w:t xml:space="preserve"> </w:t>
      </w:r>
      <w:r>
        <w:rPr>
          <w:sz w:val="22"/>
        </w:rPr>
        <w:t>inabilitação,</w:t>
      </w:r>
      <w:r>
        <w:rPr>
          <w:spacing w:val="-11"/>
          <w:sz w:val="22"/>
        </w:rPr>
        <w:t xml:space="preserve"> </w:t>
      </w:r>
      <w:r>
        <w:rPr>
          <w:sz w:val="22"/>
        </w:rPr>
        <w:t>a</w:t>
      </w:r>
      <w:r>
        <w:rPr>
          <w:spacing w:val="-12"/>
          <w:sz w:val="22"/>
        </w:rPr>
        <w:t xml:space="preserve"> </w:t>
      </w:r>
      <w:r>
        <w:rPr>
          <w:sz w:val="22"/>
        </w:rPr>
        <w:t>declaração</w:t>
      </w:r>
      <w:r>
        <w:rPr>
          <w:spacing w:val="-10"/>
          <w:sz w:val="22"/>
        </w:rPr>
        <w:t xml:space="preserve"> </w:t>
      </w:r>
      <w:r>
        <w:rPr>
          <w:sz w:val="22"/>
        </w:rPr>
        <w:t>de</w:t>
      </w:r>
      <w:r>
        <w:rPr>
          <w:spacing w:val="-11"/>
          <w:sz w:val="22"/>
        </w:rPr>
        <w:t xml:space="preserve"> </w:t>
      </w:r>
      <w:r>
        <w:rPr>
          <w:sz w:val="22"/>
        </w:rPr>
        <w:t>que cumpre as exigências de reserva de cargos para pessoa com deficiência e para reabilitado da Previdência Social, previstas em lei e em outras normas específicas.</w:t>
      </w:r>
    </w:p>
    <w:p w14:paraId="2EF3883F">
      <w:pPr>
        <w:pStyle w:val="8"/>
        <w:numPr>
          <w:ilvl w:val="1"/>
          <w:numId w:val="1"/>
        </w:numPr>
        <w:tabs>
          <w:tab w:val="left" w:pos="1272"/>
          <w:tab w:val="left" w:pos="1276"/>
        </w:tabs>
        <w:spacing w:before="119" w:after="0" w:line="360" w:lineRule="auto"/>
        <w:ind w:left="1276" w:right="420" w:hanging="428"/>
        <w:jc w:val="both"/>
        <w:rPr>
          <w:b/>
          <w:sz w:val="22"/>
        </w:rPr>
      </w:pPr>
      <w:r>
        <w:rPr>
          <w:sz w:val="22"/>
        </w:rPr>
        <w:t>O licitante deverá apresentar, sob pena de desclassificação, declaração de que suas propostas econômicas</w:t>
      </w:r>
      <w:r>
        <w:rPr>
          <w:spacing w:val="-6"/>
          <w:sz w:val="22"/>
        </w:rPr>
        <w:t xml:space="preserve"> </w:t>
      </w:r>
      <w:r>
        <w:rPr>
          <w:sz w:val="22"/>
        </w:rPr>
        <w:t>compreendem</w:t>
      </w:r>
      <w:r>
        <w:rPr>
          <w:spacing w:val="-5"/>
          <w:sz w:val="22"/>
        </w:rPr>
        <w:t xml:space="preserve"> </w:t>
      </w:r>
      <w:r>
        <w:rPr>
          <w:sz w:val="22"/>
        </w:rPr>
        <w:t>a</w:t>
      </w:r>
      <w:r>
        <w:rPr>
          <w:spacing w:val="-3"/>
          <w:sz w:val="22"/>
        </w:rPr>
        <w:t xml:space="preserve"> </w:t>
      </w:r>
      <w:r>
        <w:rPr>
          <w:sz w:val="22"/>
        </w:rPr>
        <w:t>integralidade</w:t>
      </w:r>
      <w:r>
        <w:rPr>
          <w:spacing w:val="-3"/>
          <w:sz w:val="22"/>
        </w:rPr>
        <w:t xml:space="preserve"> </w:t>
      </w:r>
      <w:r>
        <w:rPr>
          <w:sz w:val="22"/>
        </w:rPr>
        <w:t>dos</w:t>
      </w:r>
      <w:r>
        <w:rPr>
          <w:spacing w:val="-3"/>
          <w:sz w:val="22"/>
        </w:rPr>
        <w:t xml:space="preserve"> </w:t>
      </w:r>
      <w:r>
        <w:rPr>
          <w:sz w:val="22"/>
        </w:rPr>
        <w:t>custos</w:t>
      </w:r>
      <w:r>
        <w:rPr>
          <w:spacing w:val="-5"/>
          <w:sz w:val="22"/>
        </w:rPr>
        <w:t xml:space="preserve"> </w:t>
      </w:r>
      <w:r>
        <w:rPr>
          <w:sz w:val="22"/>
        </w:rPr>
        <w:t>para</w:t>
      </w:r>
      <w:r>
        <w:rPr>
          <w:spacing w:val="-3"/>
          <w:sz w:val="22"/>
        </w:rPr>
        <w:t xml:space="preserve"> </w:t>
      </w:r>
      <w:r>
        <w:rPr>
          <w:sz w:val="22"/>
        </w:rPr>
        <w:t>atendimento</w:t>
      </w:r>
      <w:r>
        <w:rPr>
          <w:spacing w:val="-2"/>
          <w:sz w:val="22"/>
        </w:rPr>
        <w:t xml:space="preserve"> </w:t>
      </w:r>
      <w:r>
        <w:rPr>
          <w:sz w:val="22"/>
        </w:rPr>
        <w:t>dos</w:t>
      </w:r>
      <w:r>
        <w:rPr>
          <w:spacing w:val="-3"/>
          <w:sz w:val="22"/>
        </w:rPr>
        <w:t xml:space="preserve"> </w:t>
      </w:r>
      <w:r>
        <w:rPr>
          <w:sz w:val="22"/>
        </w:rPr>
        <w:t>direitos</w:t>
      </w:r>
      <w:r>
        <w:rPr>
          <w:spacing w:val="-6"/>
          <w:sz w:val="22"/>
        </w:rPr>
        <w:t xml:space="preserve"> </w:t>
      </w:r>
      <w:r>
        <w:rPr>
          <w:sz w:val="22"/>
        </w:rPr>
        <w:t>trabalhistas assegurados</w:t>
      </w:r>
      <w:r>
        <w:rPr>
          <w:spacing w:val="-13"/>
          <w:sz w:val="22"/>
        </w:rPr>
        <w:t xml:space="preserve"> </w:t>
      </w:r>
      <w:r>
        <w:rPr>
          <w:sz w:val="22"/>
        </w:rPr>
        <w:t>na</w:t>
      </w:r>
      <w:r>
        <w:rPr>
          <w:spacing w:val="-11"/>
          <w:sz w:val="22"/>
        </w:rPr>
        <w:t xml:space="preserve"> </w:t>
      </w:r>
      <w:r>
        <w:rPr>
          <w:sz w:val="22"/>
        </w:rPr>
        <w:t>Constituição</w:t>
      </w:r>
      <w:r>
        <w:rPr>
          <w:spacing w:val="-9"/>
          <w:sz w:val="22"/>
        </w:rPr>
        <w:t xml:space="preserve"> </w:t>
      </w:r>
      <w:r>
        <w:rPr>
          <w:sz w:val="22"/>
        </w:rPr>
        <w:t>Federal,</w:t>
      </w:r>
      <w:r>
        <w:rPr>
          <w:spacing w:val="-10"/>
          <w:sz w:val="22"/>
        </w:rPr>
        <w:t xml:space="preserve"> </w:t>
      </w:r>
      <w:r>
        <w:rPr>
          <w:sz w:val="22"/>
        </w:rPr>
        <w:t>nas</w:t>
      </w:r>
      <w:r>
        <w:rPr>
          <w:spacing w:val="-10"/>
          <w:sz w:val="22"/>
        </w:rPr>
        <w:t xml:space="preserve"> </w:t>
      </w:r>
      <w:r>
        <w:rPr>
          <w:sz w:val="22"/>
        </w:rPr>
        <w:t>leis</w:t>
      </w:r>
      <w:r>
        <w:rPr>
          <w:spacing w:val="-10"/>
          <w:sz w:val="22"/>
        </w:rPr>
        <w:t xml:space="preserve"> </w:t>
      </w:r>
      <w:r>
        <w:rPr>
          <w:sz w:val="22"/>
        </w:rPr>
        <w:t>trabalhistas,</w:t>
      </w:r>
      <w:r>
        <w:rPr>
          <w:spacing w:val="-10"/>
          <w:sz w:val="22"/>
        </w:rPr>
        <w:t xml:space="preserve"> </w:t>
      </w:r>
      <w:r>
        <w:rPr>
          <w:sz w:val="22"/>
        </w:rPr>
        <w:t>nas</w:t>
      </w:r>
      <w:r>
        <w:rPr>
          <w:spacing w:val="-12"/>
          <w:sz w:val="22"/>
        </w:rPr>
        <w:t xml:space="preserve"> </w:t>
      </w:r>
      <w:r>
        <w:rPr>
          <w:sz w:val="22"/>
        </w:rPr>
        <w:t>normas</w:t>
      </w:r>
      <w:r>
        <w:rPr>
          <w:spacing w:val="-12"/>
          <w:sz w:val="22"/>
        </w:rPr>
        <w:t xml:space="preserve"> </w:t>
      </w:r>
      <w:r>
        <w:rPr>
          <w:sz w:val="22"/>
        </w:rPr>
        <w:t>infralegais,</w:t>
      </w:r>
      <w:r>
        <w:rPr>
          <w:spacing w:val="-13"/>
          <w:sz w:val="22"/>
        </w:rPr>
        <w:t xml:space="preserve"> </w:t>
      </w:r>
      <w:r>
        <w:rPr>
          <w:sz w:val="22"/>
        </w:rPr>
        <w:t>nas</w:t>
      </w:r>
      <w:r>
        <w:rPr>
          <w:spacing w:val="-10"/>
          <w:sz w:val="22"/>
        </w:rPr>
        <w:t xml:space="preserve"> </w:t>
      </w:r>
      <w:r>
        <w:rPr>
          <w:sz w:val="22"/>
        </w:rPr>
        <w:t xml:space="preserve">convenções coletivas de trabalho e nos termos de ajustamento de conduta vigentes na data de entrega das </w:t>
      </w:r>
      <w:r>
        <w:rPr>
          <w:spacing w:val="-2"/>
          <w:sz w:val="22"/>
        </w:rPr>
        <w:t>propostas.</w:t>
      </w:r>
    </w:p>
    <w:p w14:paraId="53725D76">
      <w:pPr>
        <w:pStyle w:val="8"/>
        <w:numPr>
          <w:ilvl w:val="1"/>
          <w:numId w:val="1"/>
        </w:numPr>
        <w:tabs>
          <w:tab w:val="left" w:pos="1695"/>
        </w:tabs>
        <w:spacing w:before="120" w:after="0" w:line="240" w:lineRule="auto"/>
        <w:ind w:left="1695" w:right="0" w:hanging="846"/>
        <w:jc w:val="both"/>
        <w:rPr>
          <w:b/>
          <w:sz w:val="22"/>
        </w:rPr>
      </w:pPr>
      <w:r>
        <w:rPr>
          <w:sz w:val="22"/>
        </w:rPr>
        <w:t>A</w:t>
      </w:r>
      <w:r>
        <w:rPr>
          <w:spacing w:val="-3"/>
          <w:sz w:val="22"/>
        </w:rPr>
        <w:t xml:space="preserve"> </w:t>
      </w:r>
      <w:r>
        <w:rPr>
          <w:sz w:val="22"/>
        </w:rPr>
        <w:t>habilitação</w:t>
      </w:r>
      <w:r>
        <w:rPr>
          <w:spacing w:val="-5"/>
          <w:sz w:val="22"/>
        </w:rPr>
        <w:t xml:space="preserve"> </w:t>
      </w:r>
      <w:r>
        <w:rPr>
          <w:sz w:val="22"/>
        </w:rPr>
        <w:t>será</w:t>
      </w:r>
      <w:r>
        <w:rPr>
          <w:spacing w:val="-6"/>
          <w:sz w:val="22"/>
        </w:rPr>
        <w:t xml:space="preserve"> </w:t>
      </w:r>
      <w:r>
        <w:rPr>
          <w:sz w:val="22"/>
        </w:rPr>
        <w:t>verificada</w:t>
      </w:r>
      <w:r>
        <w:rPr>
          <w:spacing w:val="-3"/>
          <w:sz w:val="22"/>
        </w:rPr>
        <w:t xml:space="preserve"> </w:t>
      </w:r>
      <w:r>
        <w:rPr>
          <w:sz w:val="22"/>
        </w:rPr>
        <w:t>por</w:t>
      </w:r>
      <w:r>
        <w:rPr>
          <w:spacing w:val="-5"/>
          <w:sz w:val="22"/>
        </w:rPr>
        <w:t xml:space="preserve"> </w:t>
      </w:r>
      <w:r>
        <w:rPr>
          <w:sz w:val="22"/>
        </w:rPr>
        <w:t>meio</w:t>
      </w:r>
      <w:r>
        <w:rPr>
          <w:spacing w:val="-2"/>
          <w:sz w:val="22"/>
        </w:rPr>
        <w:t xml:space="preserve"> </w:t>
      </w:r>
      <w:r>
        <w:rPr>
          <w:sz w:val="22"/>
        </w:rPr>
        <w:t>do</w:t>
      </w:r>
      <w:r>
        <w:rPr>
          <w:spacing w:val="-2"/>
          <w:sz w:val="22"/>
        </w:rPr>
        <w:t xml:space="preserve"> </w:t>
      </w:r>
      <w:r>
        <w:rPr>
          <w:sz w:val="22"/>
        </w:rPr>
        <w:t>Sicaf,</w:t>
      </w:r>
      <w:r>
        <w:rPr>
          <w:spacing w:val="-6"/>
          <w:sz w:val="22"/>
        </w:rPr>
        <w:t xml:space="preserve"> </w:t>
      </w:r>
      <w:r>
        <w:rPr>
          <w:sz w:val="22"/>
        </w:rPr>
        <w:t>nos</w:t>
      </w:r>
      <w:r>
        <w:rPr>
          <w:spacing w:val="-3"/>
          <w:sz w:val="22"/>
        </w:rPr>
        <w:t xml:space="preserve"> </w:t>
      </w:r>
      <w:r>
        <w:rPr>
          <w:sz w:val="22"/>
        </w:rPr>
        <w:t>documentos</w:t>
      </w:r>
      <w:r>
        <w:rPr>
          <w:spacing w:val="-3"/>
          <w:sz w:val="22"/>
        </w:rPr>
        <w:t xml:space="preserve"> </w:t>
      </w:r>
      <w:r>
        <w:rPr>
          <w:sz w:val="22"/>
        </w:rPr>
        <w:t>por</w:t>
      </w:r>
      <w:r>
        <w:rPr>
          <w:spacing w:val="-4"/>
          <w:sz w:val="22"/>
        </w:rPr>
        <w:t xml:space="preserve"> </w:t>
      </w:r>
      <w:r>
        <w:rPr>
          <w:sz w:val="22"/>
        </w:rPr>
        <w:t>ele</w:t>
      </w:r>
      <w:r>
        <w:rPr>
          <w:spacing w:val="-2"/>
          <w:sz w:val="22"/>
        </w:rPr>
        <w:t xml:space="preserve"> abrangidos.</w:t>
      </w:r>
    </w:p>
    <w:p w14:paraId="0A348C60">
      <w:pPr>
        <w:pStyle w:val="8"/>
        <w:numPr>
          <w:ilvl w:val="2"/>
          <w:numId w:val="1"/>
        </w:numPr>
        <w:tabs>
          <w:tab w:val="left" w:pos="1920"/>
          <w:tab w:val="left" w:pos="2407"/>
        </w:tabs>
        <w:spacing w:before="254" w:after="0" w:line="360" w:lineRule="auto"/>
        <w:ind w:left="1920" w:right="421" w:hanging="504"/>
        <w:jc w:val="both"/>
        <w:rPr>
          <w:rFonts w:ascii="Times New Roman" w:hAnsi="Times New Roman"/>
          <w:b/>
          <w:sz w:val="22"/>
        </w:rPr>
      </w:pPr>
      <w:r>
        <w:rPr>
          <w:sz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5D9F9095">
      <w:pPr>
        <w:pStyle w:val="8"/>
        <w:numPr>
          <w:ilvl w:val="1"/>
          <w:numId w:val="1"/>
        </w:numPr>
        <w:tabs>
          <w:tab w:val="left" w:pos="1276"/>
          <w:tab w:val="left" w:pos="1694"/>
        </w:tabs>
        <w:spacing w:before="121" w:after="0" w:line="360" w:lineRule="auto"/>
        <w:ind w:left="1276" w:right="422" w:hanging="428"/>
        <w:jc w:val="both"/>
        <w:rPr>
          <w:b/>
          <w:sz w:val="22"/>
        </w:rPr>
      </w:pPr>
      <w:r>
        <w:rPr>
          <w:sz w:val="22"/>
        </w:rPr>
        <w:t>É de responsabilidade do licitante conferir a exatidão dos seus dados cadastrais no Sicaf e mantê-los atualizados junto aos órgãos responsáveis pela informação, devendo proceder, imediatamente,</w:t>
      </w:r>
      <w:r>
        <w:rPr>
          <w:spacing w:val="-13"/>
          <w:sz w:val="22"/>
        </w:rPr>
        <w:t xml:space="preserve"> </w:t>
      </w:r>
      <w:r>
        <w:rPr>
          <w:sz w:val="22"/>
        </w:rPr>
        <w:t>à</w:t>
      </w:r>
      <w:r>
        <w:rPr>
          <w:spacing w:val="-12"/>
          <w:sz w:val="22"/>
        </w:rPr>
        <w:t xml:space="preserve"> </w:t>
      </w:r>
      <w:r>
        <w:rPr>
          <w:sz w:val="22"/>
        </w:rPr>
        <w:t>correção</w:t>
      </w:r>
      <w:r>
        <w:rPr>
          <w:spacing w:val="-13"/>
          <w:sz w:val="22"/>
        </w:rPr>
        <w:t xml:space="preserve"> </w:t>
      </w:r>
      <w:r>
        <w:rPr>
          <w:sz w:val="22"/>
        </w:rPr>
        <w:t>ou</w:t>
      </w:r>
      <w:r>
        <w:rPr>
          <w:spacing w:val="-12"/>
          <w:sz w:val="22"/>
        </w:rPr>
        <w:t xml:space="preserve"> </w:t>
      </w:r>
      <w:r>
        <w:rPr>
          <w:sz w:val="22"/>
        </w:rPr>
        <w:t>à</w:t>
      </w:r>
      <w:r>
        <w:rPr>
          <w:spacing w:val="-12"/>
          <w:sz w:val="22"/>
        </w:rPr>
        <w:t xml:space="preserve"> </w:t>
      </w:r>
      <w:r>
        <w:rPr>
          <w:sz w:val="22"/>
        </w:rPr>
        <w:t>alteração</w:t>
      </w:r>
      <w:r>
        <w:rPr>
          <w:spacing w:val="-10"/>
          <w:sz w:val="22"/>
        </w:rPr>
        <w:t xml:space="preserve"> </w:t>
      </w:r>
      <w:r>
        <w:rPr>
          <w:sz w:val="22"/>
        </w:rPr>
        <w:t>dos</w:t>
      </w:r>
      <w:r>
        <w:rPr>
          <w:spacing w:val="-11"/>
          <w:sz w:val="22"/>
        </w:rPr>
        <w:t xml:space="preserve"> </w:t>
      </w:r>
      <w:r>
        <w:rPr>
          <w:sz w:val="22"/>
        </w:rPr>
        <w:t>registros</w:t>
      </w:r>
      <w:r>
        <w:rPr>
          <w:spacing w:val="-13"/>
          <w:sz w:val="22"/>
        </w:rPr>
        <w:t xml:space="preserve"> </w:t>
      </w:r>
      <w:r>
        <w:rPr>
          <w:sz w:val="22"/>
        </w:rPr>
        <w:t>tão</w:t>
      </w:r>
      <w:r>
        <w:rPr>
          <w:spacing w:val="-10"/>
          <w:sz w:val="22"/>
        </w:rPr>
        <w:t xml:space="preserve"> </w:t>
      </w:r>
      <w:r>
        <w:rPr>
          <w:sz w:val="22"/>
        </w:rPr>
        <w:t>logo</w:t>
      </w:r>
      <w:r>
        <w:rPr>
          <w:spacing w:val="-10"/>
          <w:sz w:val="22"/>
        </w:rPr>
        <w:t xml:space="preserve"> </w:t>
      </w:r>
      <w:r>
        <w:rPr>
          <w:sz w:val="22"/>
        </w:rPr>
        <w:t>identifique</w:t>
      </w:r>
      <w:r>
        <w:rPr>
          <w:spacing w:val="-11"/>
          <w:sz w:val="22"/>
        </w:rPr>
        <w:t xml:space="preserve"> </w:t>
      </w:r>
      <w:r>
        <w:rPr>
          <w:sz w:val="22"/>
        </w:rPr>
        <w:t>incorreção</w:t>
      </w:r>
      <w:r>
        <w:rPr>
          <w:spacing w:val="-13"/>
          <w:sz w:val="22"/>
        </w:rPr>
        <w:t xml:space="preserve"> </w:t>
      </w:r>
      <w:r>
        <w:rPr>
          <w:sz w:val="22"/>
        </w:rPr>
        <w:t>ou</w:t>
      </w:r>
      <w:r>
        <w:rPr>
          <w:spacing w:val="-12"/>
          <w:sz w:val="22"/>
        </w:rPr>
        <w:t xml:space="preserve"> </w:t>
      </w:r>
      <w:r>
        <w:rPr>
          <w:sz w:val="22"/>
        </w:rPr>
        <w:t>aqueles se tornem desatualizados.</w:t>
      </w:r>
    </w:p>
    <w:p w14:paraId="44570959">
      <w:pPr>
        <w:pStyle w:val="8"/>
        <w:numPr>
          <w:ilvl w:val="2"/>
          <w:numId w:val="1"/>
        </w:numPr>
        <w:tabs>
          <w:tab w:val="left" w:pos="1920"/>
          <w:tab w:val="left" w:pos="2407"/>
        </w:tabs>
        <w:spacing w:before="120" w:after="0" w:line="360" w:lineRule="auto"/>
        <w:ind w:left="1920" w:right="422" w:hanging="504"/>
        <w:jc w:val="both"/>
        <w:rPr>
          <w:rFonts w:ascii="Times New Roman" w:hAnsi="Times New Roman"/>
          <w:b/>
          <w:sz w:val="22"/>
        </w:rPr>
      </w:pPr>
      <w:r>
        <w:rPr>
          <w:sz w:val="22"/>
        </w:rPr>
        <w:t>A não observância do disposto no item anterior poderá ensejar desclassificação no momento da habilitação.</w:t>
      </w:r>
    </w:p>
    <w:p w14:paraId="4E2C5F9C">
      <w:pPr>
        <w:pStyle w:val="8"/>
        <w:numPr>
          <w:ilvl w:val="1"/>
          <w:numId w:val="1"/>
        </w:numPr>
        <w:tabs>
          <w:tab w:val="left" w:pos="1276"/>
          <w:tab w:val="left" w:pos="1694"/>
        </w:tabs>
        <w:spacing w:before="121" w:after="0" w:line="360" w:lineRule="auto"/>
        <w:ind w:left="1276" w:right="421" w:hanging="428"/>
        <w:jc w:val="both"/>
        <w:rPr>
          <w:b/>
          <w:sz w:val="22"/>
        </w:rPr>
      </w:pPr>
      <w:r>
        <w:rPr>
          <w:sz w:val="22"/>
        </w:rPr>
        <w:t>A verificação pelo Pregoeiro/Agente de Contratação/Comissão, em sítios eletrônicos oficiais de órgãos e entidades emissores de certidões constitui meio legal de prova, para fins de</w:t>
      </w:r>
      <w:r>
        <w:rPr>
          <w:spacing w:val="80"/>
          <w:sz w:val="22"/>
        </w:rPr>
        <w:t xml:space="preserve"> </w:t>
      </w:r>
      <w:r>
        <w:rPr>
          <w:spacing w:val="-2"/>
          <w:sz w:val="22"/>
        </w:rPr>
        <w:t>habilitação.</w:t>
      </w:r>
    </w:p>
    <w:p w14:paraId="0B19F241">
      <w:pPr>
        <w:pStyle w:val="8"/>
        <w:spacing w:after="0" w:line="360" w:lineRule="auto"/>
        <w:jc w:val="both"/>
        <w:rPr>
          <w:b/>
          <w:sz w:val="22"/>
        </w:rPr>
        <w:sectPr>
          <w:pgSz w:w="11910" w:h="16840"/>
          <w:pgMar w:top="2160" w:right="708" w:bottom="1860" w:left="850" w:header="708" w:footer="1674" w:gutter="0"/>
          <w:cols w:space="720" w:num="1"/>
        </w:sectPr>
      </w:pPr>
    </w:p>
    <w:p w14:paraId="585A1DFF">
      <w:pPr>
        <w:pStyle w:val="6"/>
        <w:jc w:val="left"/>
      </w:pPr>
    </w:p>
    <w:p w14:paraId="4346E539">
      <w:pPr>
        <w:pStyle w:val="6"/>
        <w:spacing w:before="257"/>
        <w:jc w:val="left"/>
      </w:pPr>
    </w:p>
    <w:p w14:paraId="3A100D31">
      <w:pPr>
        <w:pStyle w:val="8"/>
        <w:numPr>
          <w:ilvl w:val="2"/>
          <w:numId w:val="1"/>
        </w:numPr>
        <w:tabs>
          <w:tab w:val="left" w:pos="1920"/>
          <w:tab w:val="left" w:pos="2407"/>
        </w:tabs>
        <w:spacing w:before="0" w:after="0" w:line="360" w:lineRule="auto"/>
        <w:ind w:left="1920" w:right="420" w:hanging="504"/>
        <w:jc w:val="both"/>
        <w:rPr>
          <w:rFonts w:ascii="Times New Roman" w:hAnsi="Times New Roman"/>
          <w:b/>
          <w:sz w:val="22"/>
        </w:rPr>
      </w:pPr>
      <w:bookmarkStart w:id="10" w:name="_bookmark10"/>
      <w:bookmarkEnd w:id="10"/>
      <w:r>
        <w:rPr>
          <w:sz w:val="22"/>
        </w:rPr>
        <w:t>Os</w:t>
      </w:r>
      <w:r>
        <w:rPr>
          <w:spacing w:val="40"/>
          <w:sz w:val="22"/>
        </w:rPr>
        <w:t xml:space="preserve"> </w:t>
      </w:r>
      <w:r>
        <w:rPr>
          <w:sz w:val="22"/>
        </w:rPr>
        <w:t>documentos</w:t>
      </w:r>
      <w:r>
        <w:rPr>
          <w:spacing w:val="40"/>
          <w:sz w:val="22"/>
        </w:rPr>
        <w:t xml:space="preserve"> </w:t>
      </w:r>
      <w:r>
        <w:rPr>
          <w:sz w:val="22"/>
        </w:rPr>
        <w:t>exigidos</w:t>
      </w:r>
      <w:r>
        <w:rPr>
          <w:spacing w:val="40"/>
          <w:sz w:val="22"/>
        </w:rPr>
        <w:t xml:space="preserve"> </w:t>
      </w:r>
      <w:r>
        <w:rPr>
          <w:sz w:val="22"/>
        </w:rPr>
        <w:t>para</w:t>
      </w:r>
      <w:r>
        <w:rPr>
          <w:spacing w:val="40"/>
          <w:sz w:val="22"/>
        </w:rPr>
        <w:t xml:space="preserve"> </w:t>
      </w:r>
      <w:r>
        <w:rPr>
          <w:sz w:val="22"/>
        </w:rPr>
        <w:t>habilitação</w:t>
      </w:r>
      <w:r>
        <w:rPr>
          <w:spacing w:val="40"/>
          <w:sz w:val="22"/>
        </w:rPr>
        <w:t xml:space="preserve"> </w:t>
      </w:r>
      <w:r>
        <w:rPr>
          <w:sz w:val="22"/>
        </w:rPr>
        <w:t>que</w:t>
      </w:r>
      <w:r>
        <w:rPr>
          <w:spacing w:val="40"/>
          <w:sz w:val="22"/>
        </w:rPr>
        <w:t xml:space="preserve"> </w:t>
      </w:r>
      <w:r>
        <w:rPr>
          <w:sz w:val="22"/>
        </w:rPr>
        <w:t>não</w:t>
      </w:r>
      <w:r>
        <w:rPr>
          <w:spacing w:val="40"/>
          <w:sz w:val="22"/>
        </w:rPr>
        <w:t xml:space="preserve"> </w:t>
      </w:r>
      <w:r>
        <w:rPr>
          <w:sz w:val="22"/>
        </w:rPr>
        <w:t>estejam</w:t>
      </w:r>
      <w:r>
        <w:rPr>
          <w:spacing w:val="40"/>
          <w:sz w:val="22"/>
        </w:rPr>
        <w:t xml:space="preserve"> </w:t>
      </w:r>
      <w:r>
        <w:rPr>
          <w:sz w:val="22"/>
        </w:rPr>
        <w:t>contemplados</w:t>
      </w:r>
      <w:r>
        <w:rPr>
          <w:spacing w:val="40"/>
          <w:sz w:val="22"/>
        </w:rPr>
        <w:t xml:space="preserve"> </w:t>
      </w:r>
      <w:r>
        <w:rPr>
          <w:sz w:val="22"/>
        </w:rPr>
        <w:t>no</w:t>
      </w:r>
      <w:r>
        <w:rPr>
          <w:spacing w:val="40"/>
          <w:sz w:val="22"/>
        </w:rPr>
        <w:t xml:space="preserve"> </w:t>
      </w:r>
      <w:r>
        <w:rPr>
          <w:sz w:val="22"/>
        </w:rPr>
        <w:t xml:space="preserve">Sicaf serão enviados por meio do sistema, em formato digital, no prazo de </w:t>
      </w:r>
      <w:r>
        <w:rPr>
          <w:color w:val="FF0000"/>
          <w:sz w:val="22"/>
        </w:rPr>
        <w:t>DUAS HORAS</w:t>
      </w:r>
      <w:r>
        <w:rPr>
          <w:sz w:val="22"/>
        </w:rPr>
        <w:t xml:space="preserve">, prorrogável por igual período, contado da solicitação do Pregoeiro/Agente de </w:t>
      </w:r>
      <w:r>
        <w:rPr>
          <w:spacing w:val="-2"/>
          <w:sz w:val="22"/>
        </w:rPr>
        <w:t>Contratação/Comissão.</w:t>
      </w:r>
    </w:p>
    <w:p w14:paraId="74384E21">
      <w:pPr>
        <w:pStyle w:val="8"/>
        <w:numPr>
          <w:ilvl w:val="1"/>
          <w:numId w:val="1"/>
        </w:numPr>
        <w:tabs>
          <w:tab w:val="left" w:pos="1276"/>
          <w:tab w:val="left" w:pos="1694"/>
        </w:tabs>
        <w:spacing w:before="122" w:after="0" w:line="360" w:lineRule="auto"/>
        <w:ind w:left="1276" w:right="426" w:hanging="428"/>
        <w:jc w:val="both"/>
        <w:rPr>
          <w:b/>
          <w:sz w:val="22"/>
        </w:rPr>
      </w:pPr>
      <w:r>
        <w:rPr>
          <w:sz w:val="22"/>
        </w:rPr>
        <w:t>A verificação no Sicaf ou a exigência dos documentos nele não contidos somente será feita em relação ao licitante vencedor.</w:t>
      </w:r>
    </w:p>
    <w:p w14:paraId="29DC797F">
      <w:pPr>
        <w:pStyle w:val="8"/>
        <w:numPr>
          <w:ilvl w:val="2"/>
          <w:numId w:val="1"/>
        </w:numPr>
        <w:tabs>
          <w:tab w:val="left" w:pos="1920"/>
          <w:tab w:val="left" w:pos="2407"/>
        </w:tabs>
        <w:spacing w:before="118" w:after="0" w:line="360" w:lineRule="auto"/>
        <w:ind w:left="1920" w:right="425" w:hanging="504"/>
        <w:jc w:val="both"/>
        <w:rPr>
          <w:rFonts w:ascii="Times New Roman" w:hAnsi="Times New Roman"/>
          <w:b/>
          <w:sz w:val="22"/>
        </w:rPr>
      </w:pPr>
      <w:r>
        <w:rPr>
          <w:sz w:val="22"/>
        </w:rPr>
        <w:t>Os documentos relativos à regularidade fiscal que constem do Termo de Referência somente serão exigidos, em qualquer caso, em momento posterior ao julgamento das propostas, e apenas do licitante mais bem classificado.</w:t>
      </w:r>
    </w:p>
    <w:p w14:paraId="1188DF2A">
      <w:pPr>
        <w:pStyle w:val="8"/>
        <w:numPr>
          <w:ilvl w:val="2"/>
          <w:numId w:val="1"/>
        </w:numPr>
        <w:tabs>
          <w:tab w:val="left" w:pos="1920"/>
          <w:tab w:val="left" w:pos="2407"/>
        </w:tabs>
        <w:spacing w:before="121" w:after="0" w:line="360" w:lineRule="auto"/>
        <w:ind w:left="1920" w:right="422" w:hanging="504"/>
        <w:jc w:val="both"/>
        <w:rPr>
          <w:rFonts w:ascii="Times New Roman" w:hAnsi="Times New Roman"/>
          <w:b/>
          <w:sz w:val="22"/>
        </w:rPr>
      </w:pPr>
      <w:r>
        <w:rPr>
          <w:sz w:val="22"/>
        </w:rPr>
        <w:t>Respeitada a exceção do subitem anterior, relativa à regularidade fiscal, quando a fase</w:t>
      </w:r>
      <w:r>
        <w:rPr>
          <w:spacing w:val="80"/>
          <w:sz w:val="22"/>
        </w:rPr>
        <w:t xml:space="preserve"> </w:t>
      </w:r>
      <w:r>
        <w:rPr>
          <w:sz w:val="22"/>
        </w:rPr>
        <w:t>de habilitação anteceder as fases de apresentação de propostas e lances e de</w:t>
      </w:r>
      <w:r>
        <w:rPr>
          <w:spacing w:val="40"/>
          <w:sz w:val="22"/>
        </w:rPr>
        <w:t xml:space="preserve"> </w:t>
      </w:r>
      <w:r>
        <w:rPr>
          <w:sz w:val="22"/>
        </w:rPr>
        <w:t>julgamento, a verificação ou exigência do presente subitem ocorrerá em relação a todos os licitantes.</w:t>
      </w:r>
    </w:p>
    <w:p w14:paraId="3B519168">
      <w:pPr>
        <w:pStyle w:val="8"/>
        <w:numPr>
          <w:ilvl w:val="1"/>
          <w:numId w:val="1"/>
        </w:numPr>
        <w:tabs>
          <w:tab w:val="left" w:pos="1276"/>
          <w:tab w:val="left" w:pos="1694"/>
        </w:tabs>
        <w:spacing w:before="120" w:after="0" w:line="360" w:lineRule="auto"/>
        <w:ind w:left="1276" w:right="421" w:hanging="428"/>
        <w:jc w:val="both"/>
        <w:rPr>
          <w:b/>
          <w:sz w:val="22"/>
        </w:rPr>
      </w:pPr>
      <w:r>
        <w:rPr>
          <w:sz w:val="22"/>
        </w:rPr>
        <w:t>Encerrado o prazo para envio da documentação de que trata o item</w:t>
      </w:r>
      <w:r>
        <w:rPr>
          <w:spacing w:val="40"/>
          <w:sz w:val="22"/>
        </w:rPr>
        <w:t xml:space="preserve"> </w:t>
      </w:r>
      <w:r>
        <w:fldChar w:fldCharType="begin"/>
      </w:r>
      <w:r>
        <w:instrText xml:space="preserve"> HYPERLINK \l "_bookmark10" </w:instrText>
      </w:r>
      <w:r>
        <w:fldChar w:fldCharType="separate"/>
      </w:r>
      <w:r>
        <w:rPr>
          <w:sz w:val="22"/>
        </w:rPr>
        <w:t>9.12.1,</w:t>
      </w:r>
      <w:r>
        <w:rPr>
          <w:sz w:val="22"/>
        </w:rPr>
        <w:fldChar w:fldCharType="end"/>
      </w:r>
      <w:r>
        <w:rPr>
          <w:sz w:val="22"/>
        </w:rPr>
        <w:t xml:space="preserve"> poderá ser</w:t>
      </w:r>
      <w:r>
        <w:rPr>
          <w:spacing w:val="40"/>
          <w:sz w:val="22"/>
        </w:rPr>
        <w:t xml:space="preserve"> </w:t>
      </w:r>
      <w:r>
        <w:rPr>
          <w:sz w:val="22"/>
        </w:rPr>
        <w:t>admitida,</w:t>
      </w:r>
      <w:r>
        <w:rPr>
          <w:spacing w:val="-9"/>
          <w:sz w:val="22"/>
        </w:rPr>
        <w:t xml:space="preserve"> </w:t>
      </w:r>
      <w:r>
        <w:rPr>
          <w:sz w:val="22"/>
        </w:rPr>
        <w:t>mediante</w:t>
      </w:r>
      <w:r>
        <w:rPr>
          <w:spacing w:val="-6"/>
          <w:sz w:val="22"/>
        </w:rPr>
        <w:t xml:space="preserve"> </w:t>
      </w:r>
      <w:r>
        <w:rPr>
          <w:sz w:val="22"/>
        </w:rPr>
        <w:t>decisão</w:t>
      </w:r>
      <w:r>
        <w:rPr>
          <w:spacing w:val="-5"/>
          <w:sz w:val="22"/>
        </w:rPr>
        <w:t xml:space="preserve"> </w:t>
      </w:r>
      <w:r>
        <w:rPr>
          <w:sz w:val="22"/>
        </w:rPr>
        <w:t>fundamentada</w:t>
      </w:r>
      <w:r>
        <w:rPr>
          <w:spacing w:val="-6"/>
          <w:sz w:val="22"/>
        </w:rPr>
        <w:t xml:space="preserve"> </w:t>
      </w:r>
      <w:r>
        <w:rPr>
          <w:sz w:val="22"/>
        </w:rPr>
        <w:t>do</w:t>
      </w:r>
      <w:r>
        <w:rPr>
          <w:spacing w:val="-7"/>
          <w:sz w:val="22"/>
        </w:rPr>
        <w:t xml:space="preserve"> </w:t>
      </w:r>
      <w:r>
        <w:rPr>
          <w:sz w:val="22"/>
        </w:rPr>
        <w:t>Pregoeiro/Agente</w:t>
      </w:r>
      <w:r>
        <w:rPr>
          <w:spacing w:val="-6"/>
          <w:sz w:val="22"/>
        </w:rPr>
        <w:t xml:space="preserve"> </w:t>
      </w:r>
      <w:r>
        <w:rPr>
          <w:sz w:val="22"/>
        </w:rPr>
        <w:t>de</w:t>
      </w:r>
      <w:r>
        <w:rPr>
          <w:spacing w:val="-6"/>
          <w:sz w:val="22"/>
        </w:rPr>
        <w:t xml:space="preserve"> </w:t>
      </w:r>
      <w:r>
        <w:rPr>
          <w:sz w:val="22"/>
        </w:rPr>
        <w:t>Contratação,</w:t>
      </w:r>
      <w:r>
        <w:rPr>
          <w:spacing w:val="-9"/>
          <w:sz w:val="22"/>
        </w:rPr>
        <w:t xml:space="preserve"> </w:t>
      </w:r>
      <w:r>
        <w:rPr>
          <w:sz w:val="22"/>
        </w:rPr>
        <w:t>a</w:t>
      </w:r>
      <w:r>
        <w:rPr>
          <w:spacing w:val="-6"/>
          <w:sz w:val="22"/>
        </w:rPr>
        <w:t xml:space="preserve"> </w:t>
      </w:r>
      <w:r>
        <w:rPr>
          <w:sz w:val="22"/>
        </w:rPr>
        <w:t xml:space="preserve">apresentação de novos documentos de habilitação ou a complementação de informações acerca dos documentos já apresentados pelos licitantes, em até </w:t>
      </w:r>
      <w:r>
        <w:rPr>
          <w:color w:val="FF0000"/>
          <w:sz w:val="22"/>
        </w:rPr>
        <w:t>DUAS HORAS</w:t>
      </w:r>
      <w:r>
        <w:rPr>
          <w:sz w:val="22"/>
        </w:rPr>
        <w:t>, para:</w:t>
      </w:r>
    </w:p>
    <w:p w14:paraId="24339EFD">
      <w:pPr>
        <w:pStyle w:val="8"/>
        <w:numPr>
          <w:ilvl w:val="2"/>
          <w:numId w:val="1"/>
        </w:numPr>
        <w:tabs>
          <w:tab w:val="left" w:pos="1920"/>
          <w:tab w:val="left" w:pos="2407"/>
        </w:tabs>
        <w:spacing w:before="121" w:after="0" w:line="360" w:lineRule="auto"/>
        <w:ind w:left="1920" w:right="425" w:hanging="504"/>
        <w:jc w:val="left"/>
        <w:rPr>
          <w:rFonts w:ascii="Times New Roman" w:hAnsi="Times New Roman"/>
          <w:b/>
          <w:sz w:val="22"/>
        </w:rPr>
      </w:pPr>
      <w:r>
        <w:rPr>
          <w:sz w:val="22"/>
        </w:rPr>
        <w:t>a aferição das condições de habilitação do licitante, desde que decorrentes de fatos existentes à época da abertura do certame;</w:t>
      </w:r>
    </w:p>
    <w:p w14:paraId="3A497A98">
      <w:pPr>
        <w:pStyle w:val="8"/>
        <w:numPr>
          <w:ilvl w:val="2"/>
          <w:numId w:val="1"/>
        </w:numPr>
        <w:tabs>
          <w:tab w:val="left" w:pos="1920"/>
          <w:tab w:val="left" w:pos="2407"/>
        </w:tabs>
        <w:spacing w:before="122" w:after="0" w:line="357" w:lineRule="auto"/>
        <w:ind w:left="1920" w:right="425" w:hanging="504"/>
        <w:jc w:val="left"/>
        <w:rPr>
          <w:rFonts w:ascii="Times New Roman" w:hAnsi="Times New Roman"/>
          <w:b/>
          <w:sz w:val="22"/>
        </w:rPr>
      </w:pPr>
      <w:r>
        <w:rPr>
          <w:sz w:val="22"/>
        </w:rPr>
        <w:t>atualização</w:t>
      </w:r>
      <w:r>
        <w:rPr>
          <w:spacing w:val="-1"/>
          <w:sz w:val="22"/>
        </w:rPr>
        <w:t xml:space="preserve"> </w:t>
      </w:r>
      <w:r>
        <w:rPr>
          <w:sz w:val="22"/>
        </w:rPr>
        <w:t>de</w:t>
      </w:r>
      <w:r>
        <w:rPr>
          <w:spacing w:val="-1"/>
          <w:sz w:val="22"/>
        </w:rPr>
        <w:t xml:space="preserve"> </w:t>
      </w:r>
      <w:r>
        <w:rPr>
          <w:sz w:val="22"/>
        </w:rPr>
        <w:t>documentos</w:t>
      </w:r>
      <w:r>
        <w:rPr>
          <w:spacing w:val="-4"/>
          <w:sz w:val="22"/>
        </w:rPr>
        <w:t xml:space="preserve"> </w:t>
      </w:r>
      <w:r>
        <w:rPr>
          <w:sz w:val="22"/>
        </w:rPr>
        <w:t>cuja</w:t>
      </w:r>
      <w:r>
        <w:rPr>
          <w:spacing w:val="-2"/>
          <w:sz w:val="22"/>
        </w:rPr>
        <w:t xml:space="preserve"> </w:t>
      </w:r>
      <w:r>
        <w:rPr>
          <w:sz w:val="22"/>
        </w:rPr>
        <w:t>validade</w:t>
      </w:r>
      <w:r>
        <w:rPr>
          <w:spacing w:val="-3"/>
          <w:sz w:val="22"/>
        </w:rPr>
        <w:t xml:space="preserve"> </w:t>
      </w:r>
      <w:r>
        <w:rPr>
          <w:sz w:val="22"/>
        </w:rPr>
        <w:t>tenha</w:t>
      </w:r>
      <w:r>
        <w:rPr>
          <w:spacing w:val="-4"/>
          <w:sz w:val="22"/>
        </w:rPr>
        <w:t xml:space="preserve"> </w:t>
      </w:r>
      <w:r>
        <w:rPr>
          <w:sz w:val="22"/>
        </w:rPr>
        <w:t>expirado após</w:t>
      </w:r>
      <w:r>
        <w:rPr>
          <w:spacing w:val="-4"/>
          <w:sz w:val="22"/>
        </w:rPr>
        <w:t xml:space="preserve"> </w:t>
      </w:r>
      <w:r>
        <w:rPr>
          <w:sz w:val="22"/>
        </w:rPr>
        <w:t>a</w:t>
      </w:r>
      <w:r>
        <w:rPr>
          <w:spacing w:val="-2"/>
          <w:sz w:val="22"/>
        </w:rPr>
        <w:t xml:space="preserve"> </w:t>
      </w:r>
      <w:r>
        <w:rPr>
          <w:sz w:val="22"/>
        </w:rPr>
        <w:t>data</w:t>
      </w:r>
      <w:r>
        <w:rPr>
          <w:spacing w:val="-1"/>
          <w:sz w:val="22"/>
        </w:rPr>
        <w:t xml:space="preserve"> </w:t>
      </w:r>
      <w:r>
        <w:rPr>
          <w:sz w:val="22"/>
        </w:rPr>
        <w:t>de</w:t>
      </w:r>
      <w:r>
        <w:rPr>
          <w:spacing w:val="-1"/>
          <w:sz w:val="22"/>
        </w:rPr>
        <w:t xml:space="preserve"> </w:t>
      </w:r>
      <w:r>
        <w:rPr>
          <w:sz w:val="22"/>
        </w:rPr>
        <w:t xml:space="preserve">recebimento das </w:t>
      </w:r>
      <w:r>
        <w:rPr>
          <w:spacing w:val="-2"/>
          <w:sz w:val="22"/>
        </w:rPr>
        <w:t>propostas;</w:t>
      </w:r>
    </w:p>
    <w:p w14:paraId="19466D85">
      <w:pPr>
        <w:pStyle w:val="8"/>
        <w:numPr>
          <w:ilvl w:val="2"/>
          <w:numId w:val="1"/>
        </w:numPr>
        <w:tabs>
          <w:tab w:val="left" w:pos="1920"/>
          <w:tab w:val="left" w:pos="2407"/>
          <w:tab w:val="left" w:pos="3652"/>
          <w:tab w:val="left" w:pos="4079"/>
          <w:tab w:val="left" w:pos="5067"/>
          <w:tab w:val="left" w:pos="5502"/>
          <w:tab w:val="left" w:pos="6739"/>
          <w:tab w:val="left" w:pos="7171"/>
          <w:tab w:val="left" w:pos="7934"/>
          <w:tab w:val="left" w:pos="9234"/>
        </w:tabs>
        <w:spacing w:before="123" w:after="0" w:line="360" w:lineRule="auto"/>
        <w:ind w:left="1920" w:right="422" w:hanging="504"/>
        <w:jc w:val="left"/>
        <w:rPr>
          <w:rFonts w:ascii="Times New Roman" w:hAnsi="Times New Roman"/>
          <w:b/>
          <w:sz w:val="22"/>
        </w:rPr>
      </w:pPr>
      <w:r>
        <w:rPr>
          <w:spacing w:val="-2"/>
          <w:sz w:val="22"/>
        </w:rPr>
        <w:t>suprimento</w:t>
      </w:r>
      <w:r>
        <w:rPr>
          <w:sz w:val="22"/>
        </w:rPr>
        <w:tab/>
      </w:r>
      <w:r>
        <w:rPr>
          <w:spacing w:val="-6"/>
          <w:sz w:val="22"/>
        </w:rPr>
        <w:t>da</w:t>
      </w:r>
      <w:r>
        <w:rPr>
          <w:sz w:val="22"/>
        </w:rPr>
        <w:tab/>
      </w:r>
      <w:r>
        <w:rPr>
          <w:spacing w:val="-2"/>
          <w:sz w:val="22"/>
        </w:rPr>
        <w:t>ausência</w:t>
      </w:r>
      <w:r>
        <w:rPr>
          <w:sz w:val="22"/>
        </w:rPr>
        <w:tab/>
      </w:r>
      <w:r>
        <w:rPr>
          <w:spacing w:val="-6"/>
          <w:sz w:val="22"/>
        </w:rPr>
        <w:t>de</w:t>
      </w:r>
      <w:r>
        <w:rPr>
          <w:sz w:val="22"/>
        </w:rPr>
        <w:tab/>
      </w:r>
      <w:r>
        <w:rPr>
          <w:spacing w:val="-2"/>
          <w:sz w:val="22"/>
        </w:rPr>
        <w:t>documento</w:t>
      </w:r>
      <w:r>
        <w:rPr>
          <w:sz w:val="22"/>
        </w:rPr>
        <w:tab/>
      </w:r>
      <w:r>
        <w:rPr>
          <w:spacing w:val="-6"/>
          <w:sz w:val="22"/>
        </w:rPr>
        <w:t>de</w:t>
      </w:r>
      <w:r>
        <w:rPr>
          <w:sz w:val="22"/>
        </w:rPr>
        <w:tab/>
      </w:r>
      <w:r>
        <w:rPr>
          <w:spacing w:val="-2"/>
          <w:sz w:val="22"/>
        </w:rPr>
        <w:t>cunho</w:t>
      </w:r>
      <w:r>
        <w:rPr>
          <w:sz w:val="22"/>
        </w:rPr>
        <w:tab/>
      </w:r>
      <w:r>
        <w:rPr>
          <w:spacing w:val="-2"/>
          <w:sz w:val="22"/>
        </w:rPr>
        <w:t>declaratório</w:t>
      </w:r>
      <w:r>
        <w:rPr>
          <w:sz w:val="22"/>
        </w:rPr>
        <w:tab/>
      </w:r>
      <w:r>
        <w:rPr>
          <w:spacing w:val="-2"/>
          <w:sz w:val="22"/>
        </w:rPr>
        <w:t xml:space="preserve">emitido </w:t>
      </w:r>
      <w:r>
        <w:rPr>
          <w:sz w:val="22"/>
        </w:rPr>
        <w:t>unilateralmente pelo licitante;</w:t>
      </w:r>
    </w:p>
    <w:p w14:paraId="5871663D">
      <w:pPr>
        <w:pStyle w:val="8"/>
        <w:numPr>
          <w:ilvl w:val="2"/>
          <w:numId w:val="1"/>
        </w:numPr>
        <w:tabs>
          <w:tab w:val="left" w:pos="1920"/>
          <w:tab w:val="left" w:pos="2457"/>
        </w:tabs>
        <w:spacing w:before="121" w:after="0" w:line="360" w:lineRule="auto"/>
        <w:ind w:left="1920" w:right="427" w:hanging="504"/>
        <w:jc w:val="left"/>
        <w:rPr>
          <w:rFonts w:ascii="Times New Roman" w:hAnsi="Times New Roman"/>
          <w:b/>
          <w:sz w:val="22"/>
        </w:rPr>
      </w:pPr>
      <w:r>
        <w:rPr>
          <w:sz w:val="22"/>
        </w:rPr>
        <w:t>suprimento</w:t>
      </w:r>
      <w:r>
        <w:rPr>
          <w:spacing w:val="80"/>
          <w:sz w:val="22"/>
        </w:rPr>
        <w:t xml:space="preserve"> </w:t>
      </w:r>
      <w:r>
        <w:rPr>
          <w:sz w:val="22"/>
        </w:rPr>
        <w:t>da</w:t>
      </w:r>
      <w:r>
        <w:rPr>
          <w:spacing w:val="40"/>
          <w:sz w:val="22"/>
        </w:rPr>
        <w:t xml:space="preserve"> </w:t>
      </w:r>
      <w:r>
        <w:rPr>
          <w:sz w:val="22"/>
        </w:rPr>
        <w:t>ausência</w:t>
      </w:r>
      <w:r>
        <w:rPr>
          <w:spacing w:val="40"/>
          <w:sz w:val="22"/>
        </w:rPr>
        <w:t xml:space="preserve"> </w:t>
      </w:r>
      <w:r>
        <w:rPr>
          <w:sz w:val="22"/>
        </w:rPr>
        <w:t>de</w:t>
      </w:r>
      <w:r>
        <w:rPr>
          <w:spacing w:val="80"/>
          <w:sz w:val="22"/>
        </w:rPr>
        <w:t xml:space="preserve"> </w:t>
      </w:r>
      <w:r>
        <w:rPr>
          <w:sz w:val="22"/>
        </w:rPr>
        <w:t>certidão</w:t>
      </w:r>
      <w:r>
        <w:rPr>
          <w:spacing w:val="80"/>
          <w:sz w:val="22"/>
        </w:rPr>
        <w:t xml:space="preserve"> </w:t>
      </w:r>
      <w:r>
        <w:rPr>
          <w:sz w:val="22"/>
        </w:rPr>
        <w:t>e/ou</w:t>
      </w:r>
      <w:r>
        <w:rPr>
          <w:spacing w:val="40"/>
          <w:sz w:val="22"/>
        </w:rPr>
        <w:t xml:space="preserve"> </w:t>
      </w:r>
      <w:r>
        <w:rPr>
          <w:sz w:val="22"/>
        </w:rPr>
        <w:t>documento</w:t>
      </w:r>
      <w:r>
        <w:rPr>
          <w:spacing w:val="80"/>
          <w:sz w:val="22"/>
        </w:rPr>
        <w:t xml:space="preserve"> </w:t>
      </w:r>
      <w:r>
        <w:rPr>
          <w:sz w:val="22"/>
        </w:rPr>
        <w:t>de</w:t>
      </w:r>
      <w:r>
        <w:rPr>
          <w:spacing w:val="80"/>
          <w:sz w:val="22"/>
        </w:rPr>
        <w:t xml:space="preserve"> </w:t>
      </w:r>
      <w:r>
        <w:rPr>
          <w:sz w:val="22"/>
        </w:rPr>
        <w:t>cunho</w:t>
      </w:r>
      <w:r>
        <w:rPr>
          <w:spacing w:val="40"/>
          <w:sz w:val="22"/>
        </w:rPr>
        <w:t xml:space="preserve"> </w:t>
      </w:r>
      <w:r>
        <w:rPr>
          <w:sz w:val="22"/>
        </w:rPr>
        <w:t>declaratório expedido</w:t>
      </w:r>
      <w:r>
        <w:rPr>
          <w:spacing w:val="-13"/>
          <w:sz w:val="22"/>
        </w:rPr>
        <w:t xml:space="preserve"> </w:t>
      </w:r>
      <w:r>
        <w:rPr>
          <w:sz w:val="22"/>
        </w:rPr>
        <w:t>por</w:t>
      </w:r>
      <w:r>
        <w:rPr>
          <w:spacing w:val="-14"/>
          <w:sz w:val="22"/>
        </w:rPr>
        <w:t xml:space="preserve"> </w:t>
      </w:r>
      <w:r>
        <w:rPr>
          <w:sz w:val="22"/>
        </w:rPr>
        <w:t>órgão</w:t>
      </w:r>
      <w:r>
        <w:rPr>
          <w:spacing w:val="-13"/>
          <w:sz w:val="22"/>
        </w:rPr>
        <w:t xml:space="preserve"> </w:t>
      </w:r>
      <w:r>
        <w:rPr>
          <w:sz w:val="22"/>
        </w:rPr>
        <w:t>ou</w:t>
      </w:r>
      <w:r>
        <w:rPr>
          <w:spacing w:val="-15"/>
          <w:sz w:val="22"/>
        </w:rPr>
        <w:t xml:space="preserve"> </w:t>
      </w:r>
      <w:r>
        <w:rPr>
          <w:sz w:val="22"/>
        </w:rPr>
        <w:t>entidade</w:t>
      </w:r>
      <w:r>
        <w:rPr>
          <w:spacing w:val="-12"/>
          <w:sz w:val="22"/>
        </w:rPr>
        <w:t xml:space="preserve"> </w:t>
      </w:r>
      <w:r>
        <w:rPr>
          <w:sz w:val="22"/>
        </w:rPr>
        <w:t>cujos</w:t>
      </w:r>
      <w:r>
        <w:rPr>
          <w:spacing w:val="-14"/>
          <w:sz w:val="22"/>
        </w:rPr>
        <w:t xml:space="preserve"> </w:t>
      </w:r>
      <w:r>
        <w:rPr>
          <w:sz w:val="22"/>
        </w:rPr>
        <w:t>atos</w:t>
      </w:r>
      <w:r>
        <w:rPr>
          <w:spacing w:val="-13"/>
          <w:sz w:val="22"/>
        </w:rPr>
        <w:t xml:space="preserve"> </w:t>
      </w:r>
      <w:r>
        <w:rPr>
          <w:sz w:val="22"/>
        </w:rPr>
        <w:t>gozem</w:t>
      </w:r>
      <w:r>
        <w:rPr>
          <w:spacing w:val="-12"/>
          <w:sz w:val="22"/>
        </w:rPr>
        <w:t xml:space="preserve"> </w:t>
      </w:r>
      <w:r>
        <w:rPr>
          <w:sz w:val="22"/>
        </w:rPr>
        <w:t>de</w:t>
      </w:r>
      <w:r>
        <w:rPr>
          <w:spacing w:val="-13"/>
          <w:sz w:val="22"/>
        </w:rPr>
        <w:t xml:space="preserve"> </w:t>
      </w:r>
      <w:r>
        <w:rPr>
          <w:sz w:val="22"/>
        </w:rPr>
        <w:t>presunção</w:t>
      </w:r>
      <w:r>
        <w:rPr>
          <w:spacing w:val="-12"/>
          <w:sz w:val="22"/>
        </w:rPr>
        <w:t xml:space="preserve"> </w:t>
      </w:r>
      <w:r>
        <w:rPr>
          <w:sz w:val="22"/>
        </w:rPr>
        <w:t>de</w:t>
      </w:r>
      <w:r>
        <w:rPr>
          <w:spacing w:val="-13"/>
          <w:sz w:val="22"/>
        </w:rPr>
        <w:t xml:space="preserve"> </w:t>
      </w:r>
      <w:r>
        <w:rPr>
          <w:sz w:val="22"/>
        </w:rPr>
        <w:t>veracidade</w:t>
      </w:r>
      <w:r>
        <w:rPr>
          <w:spacing w:val="-14"/>
          <w:sz w:val="22"/>
        </w:rPr>
        <w:t xml:space="preserve"> </w:t>
      </w:r>
      <w:r>
        <w:rPr>
          <w:sz w:val="22"/>
        </w:rPr>
        <w:t>e</w:t>
      </w:r>
      <w:r>
        <w:rPr>
          <w:spacing w:val="-12"/>
          <w:sz w:val="22"/>
        </w:rPr>
        <w:t xml:space="preserve"> </w:t>
      </w:r>
      <w:r>
        <w:rPr>
          <w:sz w:val="22"/>
        </w:rPr>
        <w:t>fé</w:t>
      </w:r>
      <w:r>
        <w:rPr>
          <w:spacing w:val="-12"/>
          <w:sz w:val="22"/>
        </w:rPr>
        <w:t xml:space="preserve"> </w:t>
      </w:r>
      <w:r>
        <w:rPr>
          <w:sz w:val="22"/>
        </w:rPr>
        <w:t>pública.</w:t>
      </w:r>
    </w:p>
    <w:p w14:paraId="026D3A8E">
      <w:pPr>
        <w:pStyle w:val="8"/>
        <w:spacing w:after="0" w:line="360" w:lineRule="auto"/>
        <w:jc w:val="left"/>
        <w:rPr>
          <w:rFonts w:ascii="Times New Roman" w:hAnsi="Times New Roman"/>
          <w:b/>
          <w:sz w:val="22"/>
        </w:rPr>
        <w:sectPr>
          <w:pgSz w:w="11910" w:h="16840"/>
          <w:pgMar w:top="2160" w:right="708" w:bottom="1860" w:left="850" w:header="708" w:footer="1674" w:gutter="0"/>
          <w:cols w:space="720" w:num="1"/>
        </w:sectPr>
      </w:pPr>
    </w:p>
    <w:p w14:paraId="23A42582">
      <w:pPr>
        <w:pStyle w:val="6"/>
        <w:jc w:val="left"/>
      </w:pPr>
    </w:p>
    <w:p w14:paraId="25744ED3">
      <w:pPr>
        <w:pStyle w:val="6"/>
        <w:spacing w:before="257"/>
        <w:jc w:val="left"/>
      </w:pPr>
    </w:p>
    <w:p w14:paraId="77D43F40">
      <w:pPr>
        <w:pStyle w:val="8"/>
        <w:numPr>
          <w:ilvl w:val="1"/>
          <w:numId w:val="1"/>
        </w:numPr>
        <w:tabs>
          <w:tab w:val="left" w:pos="1276"/>
          <w:tab w:val="left" w:pos="1694"/>
        </w:tabs>
        <w:spacing w:before="0" w:after="0" w:line="360" w:lineRule="auto"/>
        <w:ind w:left="1276" w:right="420" w:hanging="428"/>
        <w:jc w:val="both"/>
        <w:rPr>
          <w:b/>
          <w:sz w:val="22"/>
        </w:rPr>
      </w:pPr>
      <w:r>
        <w:rPr>
          <w:sz w:val="22"/>
        </w:rPr>
        <w:t>Findo o prazo assinalado sem o envio da nova documentação, restará preclusa essa oportunidade conferida ao licitante, implicando sua inabilitação.</w:t>
      </w:r>
    </w:p>
    <w:p w14:paraId="765FCE56">
      <w:pPr>
        <w:pStyle w:val="8"/>
        <w:numPr>
          <w:ilvl w:val="1"/>
          <w:numId w:val="1"/>
        </w:numPr>
        <w:tabs>
          <w:tab w:val="left" w:pos="1276"/>
          <w:tab w:val="left" w:pos="1694"/>
        </w:tabs>
        <w:spacing w:before="120" w:after="0" w:line="360" w:lineRule="auto"/>
        <w:ind w:left="1276" w:right="423" w:hanging="428"/>
        <w:jc w:val="both"/>
        <w:rPr>
          <w:b/>
          <w:sz w:val="22"/>
        </w:rPr>
      </w:pPr>
      <w:r>
        <w:rPr>
          <w:sz w:val="22"/>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322BB2D6">
      <w:pPr>
        <w:pStyle w:val="8"/>
        <w:numPr>
          <w:ilvl w:val="1"/>
          <w:numId w:val="1"/>
        </w:numPr>
        <w:tabs>
          <w:tab w:val="left" w:pos="1276"/>
          <w:tab w:val="left" w:pos="1694"/>
        </w:tabs>
        <w:spacing w:before="120" w:after="0" w:line="360" w:lineRule="auto"/>
        <w:ind w:left="1276" w:right="424" w:hanging="428"/>
        <w:jc w:val="both"/>
        <w:rPr>
          <w:b/>
          <w:sz w:val="22"/>
        </w:rPr>
      </w:pPr>
      <w:r>
        <w:rPr>
          <w:sz w:val="22"/>
        </w:rPr>
        <w:t>Na hipótese de o licitante não atender às exigências para habilitação, o Pregoeiro/Agente de Contratação/Comissão</w:t>
      </w:r>
      <w:r>
        <w:rPr>
          <w:spacing w:val="-3"/>
          <w:sz w:val="22"/>
        </w:rPr>
        <w:t xml:space="preserve"> </w:t>
      </w:r>
      <w:r>
        <w:rPr>
          <w:sz w:val="22"/>
        </w:rPr>
        <w:t>examinará</w:t>
      </w:r>
      <w:r>
        <w:rPr>
          <w:spacing w:val="-6"/>
          <w:sz w:val="22"/>
        </w:rPr>
        <w:t xml:space="preserve"> </w:t>
      </w:r>
      <w:r>
        <w:rPr>
          <w:sz w:val="22"/>
        </w:rPr>
        <w:t>a</w:t>
      </w:r>
      <w:r>
        <w:rPr>
          <w:spacing w:val="-6"/>
          <w:sz w:val="22"/>
        </w:rPr>
        <w:t xml:space="preserve"> </w:t>
      </w:r>
      <w:r>
        <w:rPr>
          <w:sz w:val="22"/>
        </w:rPr>
        <w:t>proposta</w:t>
      </w:r>
      <w:r>
        <w:rPr>
          <w:spacing w:val="-6"/>
          <w:sz w:val="22"/>
        </w:rPr>
        <w:t xml:space="preserve"> </w:t>
      </w:r>
      <w:r>
        <w:rPr>
          <w:sz w:val="22"/>
        </w:rPr>
        <w:t>subsequente</w:t>
      </w:r>
      <w:r>
        <w:rPr>
          <w:spacing w:val="-6"/>
          <w:sz w:val="22"/>
        </w:rPr>
        <w:t xml:space="preserve"> </w:t>
      </w:r>
      <w:r>
        <w:rPr>
          <w:sz w:val="22"/>
        </w:rPr>
        <w:t>e</w:t>
      </w:r>
      <w:r>
        <w:rPr>
          <w:spacing w:val="-6"/>
          <w:sz w:val="22"/>
        </w:rPr>
        <w:t xml:space="preserve"> </w:t>
      </w:r>
      <w:r>
        <w:rPr>
          <w:sz w:val="22"/>
        </w:rPr>
        <w:t>assim</w:t>
      </w:r>
      <w:r>
        <w:rPr>
          <w:spacing w:val="-5"/>
          <w:sz w:val="22"/>
        </w:rPr>
        <w:t xml:space="preserve"> </w:t>
      </w:r>
      <w:r>
        <w:rPr>
          <w:sz w:val="22"/>
        </w:rPr>
        <w:t>sucessivamente,</w:t>
      </w:r>
      <w:r>
        <w:rPr>
          <w:spacing w:val="-6"/>
          <w:sz w:val="22"/>
        </w:rPr>
        <w:t xml:space="preserve"> </w:t>
      </w:r>
      <w:r>
        <w:rPr>
          <w:sz w:val="22"/>
        </w:rPr>
        <w:t>na</w:t>
      </w:r>
      <w:r>
        <w:rPr>
          <w:spacing w:val="-6"/>
          <w:sz w:val="22"/>
        </w:rPr>
        <w:t xml:space="preserve"> </w:t>
      </w:r>
      <w:r>
        <w:rPr>
          <w:sz w:val="22"/>
        </w:rPr>
        <w:t>ordem</w:t>
      </w:r>
      <w:r>
        <w:rPr>
          <w:spacing w:val="-5"/>
          <w:sz w:val="22"/>
        </w:rPr>
        <w:t xml:space="preserve"> </w:t>
      </w:r>
      <w:r>
        <w:rPr>
          <w:sz w:val="22"/>
        </w:rPr>
        <w:t>de classificação, até a apuração de uma proposta que atenda ao presente</w:t>
      </w:r>
      <w:r>
        <w:rPr>
          <w:spacing w:val="-1"/>
          <w:sz w:val="22"/>
        </w:rPr>
        <w:t xml:space="preserve"> </w:t>
      </w:r>
      <w:r>
        <w:rPr>
          <w:sz w:val="22"/>
        </w:rPr>
        <w:t>edital,</w:t>
      </w:r>
      <w:r>
        <w:rPr>
          <w:spacing w:val="-2"/>
          <w:sz w:val="22"/>
        </w:rPr>
        <w:t xml:space="preserve"> </w:t>
      </w:r>
      <w:r>
        <w:rPr>
          <w:sz w:val="22"/>
        </w:rPr>
        <w:t>observado o</w:t>
      </w:r>
      <w:r>
        <w:rPr>
          <w:spacing w:val="-1"/>
          <w:sz w:val="22"/>
        </w:rPr>
        <w:t xml:space="preserve"> </w:t>
      </w:r>
      <w:r>
        <w:rPr>
          <w:sz w:val="22"/>
        </w:rPr>
        <w:t xml:space="preserve">prazo disposto no subitem </w:t>
      </w:r>
      <w:r>
        <w:fldChar w:fldCharType="begin"/>
      </w:r>
      <w:r>
        <w:instrText xml:space="preserve"> HYPERLINK \l "_bookmark10" </w:instrText>
      </w:r>
      <w:r>
        <w:fldChar w:fldCharType="separate"/>
      </w:r>
      <w:r>
        <w:rPr>
          <w:sz w:val="22"/>
        </w:rPr>
        <w:t>9.12.1.</w:t>
      </w:r>
      <w:r>
        <w:rPr>
          <w:sz w:val="22"/>
        </w:rPr>
        <w:fldChar w:fldCharType="end"/>
      </w:r>
    </w:p>
    <w:p w14:paraId="4C60CD11">
      <w:pPr>
        <w:pStyle w:val="8"/>
        <w:numPr>
          <w:ilvl w:val="1"/>
          <w:numId w:val="1"/>
        </w:numPr>
        <w:tabs>
          <w:tab w:val="left" w:pos="1276"/>
          <w:tab w:val="left" w:pos="1694"/>
        </w:tabs>
        <w:spacing w:before="122" w:after="0" w:line="360" w:lineRule="auto"/>
        <w:ind w:left="1276" w:right="426" w:hanging="428"/>
        <w:jc w:val="both"/>
        <w:rPr>
          <w:b/>
          <w:sz w:val="22"/>
        </w:rPr>
      </w:pPr>
      <w:r>
        <w:rPr>
          <w:sz w:val="22"/>
        </w:rPr>
        <w:t>Somente</w:t>
      </w:r>
      <w:r>
        <w:rPr>
          <w:spacing w:val="40"/>
          <w:sz w:val="22"/>
        </w:rPr>
        <w:t xml:space="preserve"> </w:t>
      </w:r>
      <w:r>
        <w:rPr>
          <w:sz w:val="22"/>
        </w:rPr>
        <w:t>serão</w:t>
      </w:r>
      <w:r>
        <w:rPr>
          <w:spacing w:val="40"/>
          <w:sz w:val="22"/>
        </w:rPr>
        <w:t xml:space="preserve"> </w:t>
      </w:r>
      <w:r>
        <w:rPr>
          <w:sz w:val="22"/>
        </w:rPr>
        <w:t>disponibilizados</w:t>
      </w:r>
      <w:r>
        <w:rPr>
          <w:spacing w:val="40"/>
          <w:sz w:val="22"/>
        </w:rPr>
        <w:t xml:space="preserve"> </w:t>
      </w:r>
      <w:r>
        <w:rPr>
          <w:sz w:val="22"/>
        </w:rPr>
        <w:t>para</w:t>
      </w:r>
      <w:r>
        <w:rPr>
          <w:spacing w:val="40"/>
          <w:sz w:val="22"/>
        </w:rPr>
        <w:t xml:space="preserve"> </w:t>
      </w:r>
      <w:r>
        <w:rPr>
          <w:sz w:val="22"/>
        </w:rPr>
        <w:t>acesso</w:t>
      </w:r>
      <w:r>
        <w:rPr>
          <w:spacing w:val="40"/>
          <w:sz w:val="22"/>
        </w:rPr>
        <w:t xml:space="preserve"> </w:t>
      </w:r>
      <w:r>
        <w:rPr>
          <w:sz w:val="22"/>
        </w:rPr>
        <w:t>público</w:t>
      </w:r>
      <w:r>
        <w:rPr>
          <w:spacing w:val="40"/>
          <w:sz w:val="22"/>
        </w:rPr>
        <w:t xml:space="preserve"> </w:t>
      </w:r>
      <w:r>
        <w:rPr>
          <w:sz w:val="22"/>
        </w:rPr>
        <w:t>os</w:t>
      </w:r>
      <w:r>
        <w:rPr>
          <w:spacing w:val="40"/>
          <w:sz w:val="22"/>
        </w:rPr>
        <w:t xml:space="preserve"> </w:t>
      </w:r>
      <w:r>
        <w:rPr>
          <w:sz w:val="22"/>
        </w:rPr>
        <w:t>documentos</w:t>
      </w:r>
      <w:r>
        <w:rPr>
          <w:spacing w:val="40"/>
          <w:sz w:val="22"/>
        </w:rPr>
        <w:t xml:space="preserve"> </w:t>
      </w:r>
      <w:r>
        <w:rPr>
          <w:sz w:val="22"/>
        </w:rPr>
        <w:t>de</w:t>
      </w:r>
      <w:r>
        <w:rPr>
          <w:spacing w:val="40"/>
          <w:sz w:val="22"/>
        </w:rPr>
        <w:t xml:space="preserve"> </w:t>
      </w:r>
      <w:r>
        <w:rPr>
          <w:sz w:val="22"/>
        </w:rPr>
        <w:t>habilitação</w:t>
      </w:r>
      <w:r>
        <w:rPr>
          <w:spacing w:val="40"/>
          <w:sz w:val="22"/>
        </w:rPr>
        <w:t xml:space="preserve"> </w:t>
      </w:r>
      <w:r>
        <w:rPr>
          <w:sz w:val="22"/>
        </w:rPr>
        <w:t>do licitante cuja proposta atenda ao edital de licitação, após concluídos os procedimentos de que trata o subitem anterior.</w:t>
      </w:r>
    </w:p>
    <w:p w14:paraId="14F9C751">
      <w:pPr>
        <w:pStyle w:val="8"/>
        <w:numPr>
          <w:ilvl w:val="1"/>
          <w:numId w:val="1"/>
        </w:numPr>
        <w:tabs>
          <w:tab w:val="left" w:pos="1276"/>
          <w:tab w:val="left" w:pos="1694"/>
        </w:tabs>
        <w:spacing w:before="119" w:after="0" w:line="360" w:lineRule="auto"/>
        <w:ind w:left="1276" w:right="422" w:hanging="428"/>
        <w:jc w:val="both"/>
        <w:rPr>
          <w:b/>
          <w:sz w:val="22"/>
        </w:rPr>
      </w:pPr>
      <w:r>
        <w:rPr>
          <w:sz w:val="22"/>
        </w:rPr>
        <w:t>A comprovação de regularidade fiscal e trabalhista das microempresas e das empresas de pequeno porte somente será exigida para efeito de contratação, e não como condição para participação na licitação.</w:t>
      </w:r>
    </w:p>
    <w:p w14:paraId="10DBE8A6">
      <w:pPr>
        <w:pStyle w:val="8"/>
        <w:numPr>
          <w:ilvl w:val="1"/>
          <w:numId w:val="1"/>
        </w:numPr>
        <w:tabs>
          <w:tab w:val="left" w:pos="1276"/>
          <w:tab w:val="left" w:pos="1694"/>
        </w:tabs>
        <w:spacing w:before="121" w:after="0" w:line="360" w:lineRule="auto"/>
        <w:ind w:left="1276" w:right="422" w:hanging="428"/>
        <w:jc w:val="both"/>
        <w:rPr>
          <w:b/>
          <w:sz w:val="22"/>
        </w:rPr>
      </w:pPr>
      <w:r>
        <w:rPr>
          <w:sz w:val="22"/>
        </w:rPr>
        <w:t>Quando a fase de habilitação anteceder a de julgamento e já tiver sido encerrada, não caberá exclusão</w:t>
      </w:r>
      <w:r>
        <w:rPr>
          <w:spacing w:val="-13"/>
          <w:sz w:val="22"/>
        </w:rPr>
        <w:t xml:space="preserve"> </w:t>
      </w:r>
      <w:r>
        <w:rPr>
          <w:sz w:val="22"/>
        </w:rPr>
        <w:t>de</w:t>
      </w:r>
      <w:r>
        <w:rPr>
          <w:spacing w:val="-12"/>
          <w:sz w:val="22"/>
        </w:rPr>
        <w:t xml:space="preserve"> </w:t>
      </w:r>
      <w:r>
        <w:rPr>
          <w:sz w:val="22"/>
        </w:rPr>
        <w:t>licitante</w:t>
      </w:r>
      <w:r>
        <w:rPr>
          <w:spacing w:val="-13"/>
          <w:sz w:val="22"/>
        </w:rPr>
        <w:t xml:space="preserve"> </w:t>
      </w:r>
      <w:r>
        <w:rPr>
          <w:sz w:val="22"/>
        </w:rPr>
        <w:t>por</w:t>
      </w:r>
      <w:r>
        <w:rPr>
          <w:spacing w:val="-12"/>
          <w:sz w:val="22"/>
        </w:rPr>
        <w:t xml:space="preserve"> </w:t>
      </w:r>
      <w:r>
        <w:rPr>
          <w:sz w:val="22"/>
        </w:rPr>
        <w:t>motivo</w:t>
      </w:r>
      <w:r>
        <w:rPr>
          <w:spacing w:val="-13"/>
          <w:sz w:val="22"/>
        </w:rPr>
        <w:t xml:space="preserve"> </w:t>
      </w:r>
      <w:r>
        <w:rPr>
          <w:sz w:val="22"/>
        </w:rPr>
        <w:t>relacionado</w:t>
      </w:r>
      <w:r>
        <w:rPr>
          <w:spacing w:val="-12"/>
          <w:sz w:val="22"/>
        </w:rPr>
        <w:t xml:space="preserve"> </w:t>
      </w:r>
      <w:r>
        <w:rPr>
          <w:sz w:val="22"/>
        </w:rPr>
        <w:t>à</w:t>
      </w:r>
      <w:r>
        <w:rPr>
          <w:spacing w:val="-13"/>
          <w:sz w:val="22"/>
        </w:rPr>
        <w:t xml:space="preserve"> </w:t>
      </w:r>
      <w:r>
        <w:rPr>
          <w:sz w:val="22"/>
        </w:rPr>
        <w:t>habilitação,</w:t>
      </w:r>
      <w:r>
        <w:rPr>
          <w:spacing w:val="-12"/>
          <w:sz w:val="22"/>
        </w:rPr>
        <w:t xml:space="preserve"> </w:t>
      </w:r>
      <w:r>
        <w:rPr>
          <w:sz w:val="22"/>
        </w:rPr>
        <w:t>salvo</w:t>
      </w:r>
      <w:r>
        <w:rPr>
          <w:spacing w:val="-12"/>
          <w:sz w:val="22"/>
        </w:rPr>
        <w:t xml:space="preserve"> </w:t>
      </w:r>
      <w:r>
        <w:rPr>
          <w:sz w:val="22"/>
        </w:rPr>
        <w:t>em</w:t>
      </w:r>
      <w:r>
        <w:rPr>
          <w:spacing w:val="-13"/>
          <w:sz w:val="22"/>
        </w:rPr>
        <w:t xml:space="preserve"> </w:t>
      </w:r>
      <w:r>
        <w:rPr>
          <w:sz w:val="22"/>
        </w:rPr>
        <w:t>razão</w:t>
      </w:r>
      <w:r>
        <w:rPr>
          <w:spacing w:val="-12"/>
          <w:sz w:val="22"/>
        </w:rPr>
        <w:t xml:space="preserve"> </w:t>
      </w:r>
      <w:r>
        <w:rPr>
          <w:sz w:val="22"/>
        </w:rPr>
        <w:t>de</w:t>
      </w:r>
      <w:r>
        <w:rPr>
          <w:spacing w:val="-13"/>
          <w:sz w:val="22"/>
        </w:rPr>
        <w:t xml:space="preserve"> </w:t>
      </w:r>
      <w:r>
        <w:rPr>
          <w:sz w:val="22"/>
        </w:rPr>
        <w:t>fatos</w:t>
      </w:r>
      <w:r>
        <w:rPr>
          <w:spacing w:val="-12"/>
          <w:sz w:val="22"/>
        </w:rPr>
        <w:t xml:space="preserve"> </w:t>
      </w:r>
      <w:r>
        <w:rPr>
          <w:sz w:val="22"/>
        </w:rPr>
        <w:t>supervenientes ou só conhecidos após o julgamento.</w:t>
      </w:r>
    </w:p>
    <w:p w14:paraId="7965BFE1">
      <w:pPr>
        <w:pStyle w:val="6"/>
        <w:jc w:val="left"/>
      </w:pPr>
    </w:p>
    <w:p w14:paraId="4A036682">
      <w:pPr>
        <w:pStyle w:val="6"/>
        <w:jc w:val="left"/>
      </w:pPr>
    </w:p>
    <w:p w14:paraId="5B9F3FA9">
      <w:pPr>
        <w:pStyle w:val="6"/>
        <w:spacing w:before="4"/>
        <w:jc w:val="left"/>
      </w:pPr>
    </w:p>
    <w:p w14:paraId="61491E91">
      <w:pPr>
        <w:pStyle w:val="2"/>
        <w:numPr>
          <w:ilvl w:val="0"/>
          <w:numId w:val="1"/>
        </w:numPr>
        <w:tabs>
          <w:tab w:val="left" w:pos="641"/>
        </w:tabs>
        <w:spacing w:before="1" w:after="0" w:line="240" w:lineRule="auto"/>
        <w:ind w:left="641" w:right="0" w:hanging="359"/>
        <w:jc w:val="left"/>
      </w:pPr>
      <w:r>
        <w:t>DO</w:t>
      </w:r>
      <w:r>
        <w:rPr>
          <w:spacing w:val="-2"/>
        </w:rPr>
        <w:t xml:space="preserve"> </w:t>
      </w:r>
      <w:r>
        <w:t>TERMO</w:t>
      </w:r>
      <w:r>
        <w:rPr>
          <w:spacing w:val="-3"/>
        </w:rPr>
        <w:t xml:space="preserve"> </w:t>
      </w:r>
      <w:r>
        <w:t>DE</w:t>
      </w:r>
      <w:r>
        <w:rPr>
          <w:spacing w:val="-3"/>
        </w:rPr>
        <w:t xml:space="preserve"> </w:t>
      </w:r>
      <w:r>
        <w:rPr>
          <w:spacing w:val="-2"/>
        </w:rPr>
        <w:t>CONTRATO</w:t>
      </w:r>
    </w:p>
    <w:p w14:paraId="6062F62C">
      <w:pPr>
        <w:pStyle w:val="6"/>
        <w:spacing w:before="154"/>
        <w:jc w:val="left"/>
        <w:rPr>
          <w:b/>
        </w:rPr>
      </w:pPr>
    </w:p>
    <w:p w14:paraId="0C43BE7D">
      <w:pPr>
        <w:pStyle w:val="8"/>
        <w:numPr>
          <w:ilvl w:val="1"/>
          <w:numId w:val="1"/>
        </w:numPr>
        <w:tabs>
          <w:tab w:val="left" w:pos="1276"/>
          <w:tab w:val="left" w:pos="1694"/>
        </w:tabs>
        <w:spacing w:before="0" w:after="0" w:line="360" w:lineRule="auto"/>
        <w:ind w:left="1276" w:right="423" w:hanging="428"/>
        <w:jc w:val="both"/>
        <w:rPr>
          <w:b/>
          <w:sz w:val="22"/>
        </w:rPr>
      </w:pPr>
      <w:r>
        <w:rPr>
          <w:sz w:val="22"/>
        </w:rPr>
        <w:t>Após a homologação e adjudicação, caso se conclua pela contratação, será firmado termo de contrato, ou outro instrumento equivalente.</w:t>
      </w:r>
    </w:p>
    <w:p w14:paraId="76961AC1">
      <w:pPr>
        <w:pStyle w:val="8"/>
        <w:numPr>
          <w:ilvl w:val="1"/>
          <w:numId w:val="1"/>
        </w:numPr>
        <w:tabs>
          <w:tab w:val="left" w:pos="1276"/>
          <w:tab w:val="left" w:pos="1694"/>
        </w:tabs>
        <w:spacing w:before="120" w:after="0" w:line="360" w:lineRule="auto"/>
        <w:ind w:left="1276" w:right="422" w:hanging="428"/>
        <w:jc w:val="both"/>
        <w:rPr>
          <w:b/>
          <w:sz w:val="22"/>
        </w:rPr>
      </w:pPr>
      <w:r>
        <w:rPr>
          <w:b/>
          <w:sz w:val="22"/>
        </w:rPr>
        <mc:AlternateContent>
          <mc:Choice Requires="wps">
            <w:drawing>
              <wp:anchor distT="0" distB="0" distL="0" distR="0" simplePos="0" relativeHeight="251662336" behindDoc="1" locked="0" layoutInCell="1" allowOverlap="1">
                <wp:simplePos x="0" y="0"/>
                <wp:positionH relativeFrom="page">
                  <wp:posOffset>3601720</wp:posOffset>
                </wp:positionH>
                <wp:positionV relativeFrom="paragraph">
                  <wp:posOffset>224790</wp:posOffset>
                </wp:positionV>
                <wp:extent cx="45720" cy="9525"/>
                <wp:effectExtent l="0" t="0" r="0" b="0"/>
                <wp:wrapNone/>
                <wp:docPr id="8" name="Graphic 8"/>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3"/>
                              </a:lnTo>
                              <a:lnTo>
                                <a:pt x="45720" y="9143"/>
                              </a:lnTo>
                              <a:lnTo>
                                <a:pt x="45720" y="0"/>
                              </a:lnTo>
                              <a:close/>
                            </a:path>
                          </a:pathLst>
                        </a:custGeom>
                        <a:solidFill>
                          <a:srgbClr val="FF0000"/>
                        </a:solidFill>
                      </wps:spPr>
                      <wps:bodyPr wrap="square" lIns="0" tIns="0" rIns="0" bIns="0" rtlCol="0">
                        <a:noAutofit/>
                      </wps:bodyPr>
                    </wps:wsp>
                  </a:graphicData>
                </a:graphic>
              </wp:anchor>
            </w:drawing>
          </mc:Choice>
          <mc:Fallback>
            <w:pict>
              <v:shape id="Graphic 8" o:spid="_x0000_s1026" o:spt="100" style="position:absolute;left:0pt;margin-left:283.6pt;margin-top:17.7pt;height:0.75pt;width:3.6pt;mso-position-horizontal-relative:page;z-index:-251654144;mso-width-relative:page;mso-height-relative:page;" fillcolor="#FF0000" filled="t" stroked="f" coordsize="45720,9525" o:gfxdata="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Hsqc+7XAAAA&#10;CQEAAA8AAAAAAAAAAQAgAAAAIgAAAGRycy9kb3ducmV2LnhtbFBLAQIUABQAAAAIAIdO4kAZTypS&#10;HgIAANIEAAAOAAAAAAAAAAEAIAAAACYBAABkcnMvZTJvRG9jLnhtbFBLBQYAAAAABgAGAFkBAAC2&#10;BQAAAAA=&#10;" path="m45720,0l0,0,0,9143,45720,9143,45720,0xe">
                <v:fill on="t" focussize="0,0"/>
                <v:stroke on="f"/>
                <v:imagedata o:title=""/>
                <o:lock v:ext="edit" aspectratio="f"/>
                <v:textbox inset="0mm,0mm,0mm,0mm"/>
              </v:shape>
            </w:pict>
          </mc:Fallback>
        </mc:AlternateContent>
      </w:r>
      <w:bookmarkStart w:id="11" w:name="_bookmark11"/>
      <w:bookmarkEnd w:id="11"/>
      <w:r>
        <w:rPr>
          <w:sz w:val="22"/>
        </w:rPr>
        <w:t xml:space="preserve">O adjudicatário terá o prazo de </w:t>
      </w:r>
      <w:r>
        <w:rPr>
          <w:b/>
          <w:color w:val="FF0000"/>
          <w:sz w:val="22"/>
        </w:rPr>
        <w:t xml:space="preserve">[05] </w:t>
      </w:r>
      <w:r>
        <w:rPr>
          <w:sz w:val="22"/>
        </w:rPr>
        <w:t>dias úteis, contados a partir da data de sua convocação,</w:t>
      </w:r>
      <w:r>
        <w:rPr>
          <w:spacing w:val="40"/>
          <w:sz w:val="22"/>
        </w:rPr>
        <w:t xml:space="preserve"> </w:t>
      </w:r>
      <w:r>
        <w:rPr>
          <w:sz w:val="22"/>
        </w:rPr>
        <w:t>para assinar o termo de contrato ou instrumento equivalente, sob pena de decair o direito à contratação, sem prejuízo das sanções previstas neste Edital.</w:t>
      </w:r>
    </w:p>
    <w:p w14:paraId="6FCF7F2A">
      <w:pPr>
        <w:pStyle w:val="8"/>
        <w:spacing w:after="0" w:line="360" w:lineRule="auto"/>
        <w:jc w:val="both"/>
        <w:rPr>
          <w:b/>
          <w:sz w:val="22"/>
        </w:rPr>
        <w:sectPr>
          <w:pgSz w:w="11910" w:h="16840"/>
          <w:pgMar w:top="2160" w:right="708" w:bottom="1860" w:left="850" w:header="708" w:footer="1674" w:gutter="0"/>
          <w:cols w:space="720" w:num="1"/>
        </w:sectPr>
      </w:pPr>
    </w:p>
    <w:p w14:paraId="75F4C1D2">
      <w:pPr>
        <w:pStyle w:val="6"/>
        <w:jc w:val="left"/>
      </w:pPr>
    </w:p>
    <w:p w14:paraId="32BCA9CC">
      <w:pPr>
        <w:pStyle w:val="6"/>
        <w:spacing w:before="257"/>
        <w:jc w:val="left"/>
      </w:pPr>
    </w:p>
    <w:p w14:paraId="2FFA60D9">
      <w:pPr>
        <w:pStyle w:val="8"/>
        <w:numPr>
          <w:ilvl w:val="1"/>
          <w:numId w:val="1"/>
        </w:numPr>
        <w:tabs>
          <w:tab w:val="left" w:pos="1276"/>
          <w:tab w:val="left" w:pos="1694"/>
        </w:tabs>
        <w:spacing w:before="0" w:after="0" w:line="360" w:lineRule="auto"/>
        <w:ind w:left="1276" w:right="420" w:hanging="428"/>
        <w:jc w:val="both"/>
        <w:rPr>
          <w:b/>
          <w:sz w:val="22"/>
        </w:rPr>
      </w:pPr>
      <w:r>
        <w:rPr>
          <w:b/>
          <w:sz w:val="22"/>
        </w:rPr>
        <mc:AlternateContent>
          <mc:Choice Requires="wps">
            <w:drawing>
              <wp:anchor distT="0" distB="0" distL="0" distR="0" simplePos="0" relativeHeight="251662336" behindDoc="1" locked="0" layoutInCell="1" allowOverlap="1">
                <wp:simplePos x="0" y="0"/>
                <wp:positionH relativeFrom="page">
                  <wp:posOffset>4558665</wp:posOffset>
                </wp:positionH>
                <wp:positionV relativeFrom="paragraph">
                  <wp:posOffset>916305</wp:posOffset>
                </wp:positionV>
                <wp:extent cx="44450" cy="9525"/>
                <wp:effectExtent l="0" t="0" r="0" b="0"/>
                <wp:wrapNone/>
                <wp:docPr id="9" name="Graphic 9"/>
                <wp:cNvGraphicFramePr/>
                <a:graphic xmlns:a="http://schemas.openxmlformats.org/drawingml/2006/main">
                  <a:graphicData uri="http://schemas.microsoft.com/office/word/2010/wordprocessingShape">
                    <wps:wsp>
                      <wps:cNvSpPr/>
                      <wps:spPr>
                        <a:xfrm>
                          <a:off x="0" y="0"/>
                          <a:ext cx="44450" cy="9525"/>
                        </a:xfrm>
                        <a:custGeom>
                          <a:avLst/>
                          <a:gdLst/>
                          <a:ahLst/>
                          <a:cxnLst/>
                          <a:rect l="l" t="t" r="r" b="b"/>
                          <a:pathLst>
                            <a:path w="44450" h="9525">
                              <a:moveTo>
                                <a:pt x="44196" y="0"/>
                              </a:moveTo>
                              <a:lnTo>
                                <a:pt x="0" y="0"/>
                              </a:lnTo>
                              <a:lnTo>
                                <a:pt x="0" y="9144"/>
                              </a:lnTo>
                              <a:lnTo>
                                <a:pt x="44196" y="9144"/>
                              </a:lnTo>
                              <a:lnTo>
                                <a:pt x="44196" y="0"/>
                              </a:lnTo>
                              <a:close/>
                            </a:path>
                          </a:pathLst>
                        </a:custGeom>
                        <a:solidFill>
                          <a:srgbClr val="FF0000"/>
                        </a:solidFill>
                      </wps:spPr>
                      <wps:bodyPr wrap="square" lIns="0" tIns="0" rIns="0" bIns="0" rtlCol="0">
                        <a:noAutofit/>
                      </wps:bodyPr>
                    </wps:wsp>
                  </a:graphicData>
                </a:graphic>
              </wp:anchor>
            </w:drawing>
          </mc:Choice>
          <mc:Fallback>
            <w:pict>
              <v:shape id="Graphic 9" o:spid="_x0000_s1026" o:spt="100" style="position:absolute;left:0pt;margin-left:358.95pt;margin-top:72.15pt;height:0.75pt;width:3.5pt;mso-position-horizontal-relative:page;z-index:-251654144;mso-width-relative:page;mso-height-relative:page;" fillcolor="#FF0000" filled="t" stroked="f" coordsize="44450,9525" o:gfxdata="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ts/0e&#10;2AAAAAsBAAAPAAAAAAAAAAEAIAAAACIAAABkcnMvZG93bnJldi54bWxQSwECFAAUAAAACACHTuJA&#10;rhn5byECAADSBAAADgAAAAAAAAABACAAAAAnAQAAZHJzL2Uyb0RvYy54bWxQSwUGAAAAAAYABgBZ&#10;AQAAugUAAAAA&#10;" path="m44196,0l0,0,0,9144,44196,9144,44196,0xe">
                <v:fill on="t" focussize="0,0"/>
                <v:stroke on="f"/>
                <v:imagedata o:title=""/>
                <o:lock v:ext="edit" aspectratio="f"/>
                <v:textbox inset="0mm,0mm,0mm,0mm"/>
              </v:shape>
            </w:pict>
          </mc:Fallback>
        </mc:AlternateContent>
      </w:r>
      <w:r>
        <w:rPr>
          <w:b/>
          <w:sz w:val="22"/>
        </w:rPr>
        <mc:AlternateContent>
          <mc:Choice Requires="wps">
            <w:drawing>
              <wp:anchor distT="0" distB="0" distL="0" distR="0" simplePos="0" relativeHeight="251663360" behindDoc="1" locked="0" layoutInCell="1" allowOverlap="1">
                <wp:simplePos x="0" y="0"/>
                <wp:positionH relativeFrom="page">
                  <wp:posOffset>2722245</wp:posOffset>
                </wp:positionH>
                <wp:positionV relativeFrom="paragraph">
                  <wp:posOffset>1428750</wp:posOffset>
                </wp:positionV>
                <wp:extent cx="44450" cy="9525"/>
                <wp:effectExtent l="0" t="0" r="0" b="0"/>
                <wp:wrapNone/>
                <wp:docPr id="10" name="Graphic 10"/>
                <wp:cNvGraphicFramePr/>
                <a:graphic xmlns:a="http://schemas.openxmlformats.org/drawingml/2006/main">
                  <a:graphicData uri="http://schemas.microsoft.com/office/word/2010/wordprocessingShape">
                    <wps:wsp>
                      <wps:cNvSpPr/>
                      <wps:spPr>
                        <a:xfrm>
                          <a:off x="0" y="0"/>
                          <a:ext cx="44450" cy="9525"/>
                        </a:xfrm>
                        <a:custGeom>
                          <a:avLst/>
                          <a:gdLst/>
                          <a:ahLst/>
                          <a:cxnLst/>
                          <a:rect l="l" t="t" r="r" b="b"/>
                          <a:pathLst>
                            <a:path w="44450" h="9525">
                              <a:moveTo>
                                <a:pt x="44195" y="0"/>
                              </a:moveTo>
                              <a:lnTo>
                                <a:pt x="0" y="0"/>
                              </a:lnTo>
                              <a:lnTo>
                                <a:pt x="0" y="9144"/>
                              </a:lnTo>
                              <a:lnTo>
                                <a:pt x="44195" y="9144"/>
                              </a:lnTo>
                              <a:lnTo>
                                <a:pt x="44195" y="0"/>
                              </a:lnTo>
                              <a:close/>
                            </a:path>
                          </a:pathLst>
                        </a:custGeom>
                        <a:solidFill>
                          <a:srgbClr val="FF0000"/>
                        </a:solidFill>
                      </wps:spPr>
                      <wps:bodyPr wrap="square" lIns="0" tIns="0" rIns="0" bIns="0" rtlCol="0">
                        <a:noAutofit/>
                      </wps:bodyPr>
                    </wps:wsp>
                  </a:graphicData>
                </a:graphic>
              </wp:anchor>
            </w:drawing>
          </mc:Choice>
          <mc:Fallback>
            <w:pict>
              <v:shape id="Graphic 10" o:spid="_x0000_s1026" o:spt="100" style="position:absolute;left:0pt;margin-left:214.35pt;margin-top:112.5pt;height:0.75pt;width:3.5pt;mso-position-horizontal-relative:page;z-index:-251653120;mso-width-relative:page;mso-height-relative:page;" fillcolor="#FF0000" filled="t" stroked="f" coordsize="44450,9525" o:gfxdata="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vCYSvY&#10;AAAACwEAAA8AAAAAAAAAAQAgAAAAIgAAAGRycy9kb3ducmV2LnhtbFBLAQIUABQAAAAIAIdO4kCv&#10;RDLzIAIAANQEAAAOAAAAAAAAAAEAIAAAACcBAABkcnMvZTJvRG9jLnhtbFBLBQYAAAAABgAGAFkB&#10;AAC5BQAAAAA=&#10;" path="m44195,0l0,0,0,9144,44195,9144,44195,0xe">
                <v:fill on="t" focussize="0,0"/>
                <v:stroke on="f"/>
                <v:imagedata o:title=""/>
                <o:lock v:ext="edit" aspectratio="f"/>
                <v:textbox inset="0mm,0mm,0mm,0mm"/>
              </v:shape>
            </w:pict>
          </mc:Fallback>
        </mc:AlternateContent>
      </w:r>
      <w:r>
        <w:rPr>
          <w:b/>
          <w:sz w:val="22"/>
        </w:rPr>
        <mc:AlternateContent>
          <mc:Choice Requires="wps">
            <w:drawing>
              <wp:anchor distT="0" distB="0" distL="0" distR="0" simplePos="0" relativeHeight="251663360" behindDoc="1" locked="0" layoutInCell="1" allowOverlap="1">
                <wp:simplePos x="0" y="0"/>
                <wp:positionH relativeFrom="page">
                  <wp:posOffset>6537325</wp:posOffset>
                </wp:positionH>
                <wp:positionV relativeFrom="paragraph">
                  <wp:posOffset>1428750</wp:posOffset>
                </wp:positionV>
                <wp:extent cx="45720" cy="9525"/>
                <wp:effectExtent l="0" t="0" r="0" b="0"/>
                <wp:wrapNone/>
                <wp:docPr id="11" name="Graphic 11"/>
                <wp:cNvGraphicFramePr/>
                <a:graphic xmlns:a="http://schemas.openxmlformats.org/drawingml/2006/main">
                  <a:graphicData uri="http://schemas.microsoft.com/office/word/2010/wordprocessingShape">
                    <wps:wsp>
                      <wps:cNvSpPr/>
                      <wps:spPr>
                        <a:xfrm>
                          <a:off x="0" y="0"/>
                          <a:ext cx="45720" cy="9525"/>
                        </a:xfrm>
                        <a:custGeom>
                          <a:avLst/>
                          <a:gdLst/>
                          <a:ahLst/>
                          <a:cxnLst/>
                          <a:rect l="l" t="t" r="r" b="b"/>
                          <a:pathLst>
                            <a:path w="45720" h="9525">
                              <a:moveTo>
                                <a:pt x="45720" y="0"/>
                              </a:moveTo>
                              <a:lnTo>
                                <a:pt x="0" y="0"/>
                              </a:lnTo>
                              <a:lnTo>
                                <a:pt x="0" y="9144"/>
                              </a:lnTo>
                              <a:lnTo>
                                <a:pt x="45720" y="9144"/>
                              </a:lnTo>
                              <a:lnTo>
                                <a:pt x="45720" y="0"/>
                              </a:lnTo>
                              <a:close/>
                            </a:path>
                          </a:pathLst>
                        </a:custGeom>
                        <a:solidFill>
                          <a:srgbClr val="FF0000"/>
                        </a:solidFill>
                      </wps:spPr>
                      <wps:bodyPr wrap="square" lIns="0" tIns="0" rIns="0" bIns="0" rtlCol="0">
                        <a:noAutofit/>
                      </wps:bodyPr>
                    </wps:wsp>
                  </a:graphicData>
                </a:graphic>
              </wp:anchor>
            </w:drawing>
          </mc:Choice>
          <mc:Fallback>
            <w:pict>
              <v:shape id="Graphic 11" o:spid="_x0000_s1026" o:spt="100" style="position:absolute;left:0pt;margin-left:514.75pt;margin-top:112.5pt;height:0.75pt;width:3.6pt;mso-position-horizontal-relative:page;z-index:-251653120;mso-width-relative:page;mso-height-relative:page;" fillcolor="#FF0000" filled="t" stroked="f" coordsize="45720,9525" o:gfxdata="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K0KHNgA&#10;AAANAQAADwAAAAAAAAABACAAAAAiAAAAZHJzL2Rvd25yZXYueG1sUEsBAhQAFAAAAAgAh07iQCnm&#10;Fd0fAgAA1AQAAA4AAAAAAAAAAQAgAAAAJwEAAGRycy9lMm9Eb2MueG1sUEsFBgAAAAAGAAYAWQEA&#10;ALgFAAAAAA==&#10;" path="m45720,0l0,0,0,9144,45720,9144,45720,0xe">
                <v:fill on="t" focussize="0,0"/>
                <v:stroke on="f"/>
                <v:imagedata o:title=""/>
                <o:lock v:ext="edit" aspectratio="f"/>
                <v:textbox inset="0mm,0mm,0mm,0mm"/>
              </v:shape>
            </w:pict>
          </mc:Fallback>
        </mc:AlternateContent>
      </w:r>
      <w:bookmarkStart w:id="12" w:name="_bookmark12"/>
      <w:bookmarkEnd w:id="12"/>
      <w:r>
        <w:rPr>
          <w:sz w:val="22"/>
        </w:rPr>
        <w:t>Alternativamente</w:t>
      </w:r>
      <w:r>
        <w:rPr>
          <w:spacing w:val="40"/>
          <w:sz w:val="22"/>
        </w:rPr>
        <w:t xml:space="preserve"> </w:t>
      </w:r>
      <w:r>
        <w:rPr>
          <w:sz w:val="22"/>
        </w:rPr>
        <w:t>à convocação</w:t>
      </w:r>
      <w:r>
        <w:rPr>
          <w:spacing w:val="40"/>
          <w:sz w:val="22"/>
        </w:rPr>
        <w:t xml:space="preserve"> </w:t>
      </w:r>
      <w:r>
        <w:rPr>
          <w:sz w:val="22"/>
        </w:rPr>
        <w:t>para comparecer perante</w:t>
      </w:r>
      <w:r>
        <w:rPr>
          <w:spacing w:val="40"/>
          <w:sz w:val="22"/>
        </w:rPr>
        <w:t xml:space="preserve"> </w:t>
      </w:r>
      <w:r>
        <w:rPr>
          <w:sz w:val="22"/>
        </w:rPr>
        <w:t>o órgão ou entidade</w:t>
      </w:r>
      <w:r>
        <w:rPr>
          <w:spacing w:val="40"/>
          <w:sz w:val="22"/>
        </w:rPr>
        <w:t xml:space="preserve"> </w:t>
      </w:r>
      <w:r>
        <w:rPr>
          <w:sz w:val="22"/>
        </w:rPr>
        <w:t>para a assinatura do Termo de Contrato ou instrumento equivalente, a Administração poderá: a) encaminhá-lo</w:t>
      </w:r>
      <w:r>
        <w:rPr>
          <w:spacing w:val="-2"/>
          <w:sz w:val="22"/>
        </w:rPr>
        <w:t xml:space="preserve"> </w:t>
      </w:r>
      <w:r>
        <w:rPr>
          <w:sz w:val="22"/>
        </w:rPr>
        <w:t>para</w:t>
      </w:r>
      <w:r>
        <w:rPr>
          <w:spacing w:val="-4"/>
          <w:sz w:val="22"/>
        </w:rPr>
        <w:t xml:space="preserve"> </w:t>
      </w:r>
      <w:r>
        <w:rPr>
          <w:sz w:val="22"/>
        </w:rPr>
        <w:t>assinatura,</w:t>
      </w:r>
      <w:r>
        <w:rPr>
          <w:spacing w:val="-3"/>
          <w:sz w:val="22"/>
        </w:rPr>
        <w:t xml:space="preserve"> </w:t>
      </w:r>
      <w:r>
        <w:rPr>
          <w:sz w:val="22"/>
        </w:rPr>
        <w:t>mediante</w:t>
      </w:r>
      <w:r>
        <w:rPr>
          <w:spacing w:val="-3"/>
          <w:sz w:val="22"/>
        </w:rPr>
        <w:t xml:space="preserve"> </w:t>
      </w:r>
      <w:r>
        <w:rPr>
          <w:sz w:val="22"/>
        </w:rPr>
        <w:t>correspondência</w:t>
      </w:r>
      <w:r>
        <w:rPr>
          <w:spacing w:val="-3"/>
          <w:sz w:val="22"/>
        </w:rPr>
        <w:t xml:space="preserve"> </w:t>
      </w:r>
      <w:r>
        <w:rPr>
          <w:sz w:val="22"/>
        </w:rPr>
        <w:t>postal</w:t>
      </w:r>
      <w:r>
        <w:rPr>
          <w:spacing w:val="-4"/>
          <w:sz w:val="22"/>
        </w:rPr>
        <w:t xml:space="preserve"> </w:t>
      </w:r>
      <w:r>
        <w:rPr>
          <w:sz w:val="22"/>
        </w:rPr>
        <w:t>com</w:t>
      </w:r>
      <w:r>
        <w:rPr>
          <w:spacing w:val="-2"/>
          <w:sz w:val="22"/>
        </w:rPr>
        <w:t xml:space="preserve"> </w:t>
      </w:r>
      <w:r>
        <w:rPr>
          <w:sz w:val="22"/>
        </w:rPr>
        <w:t>aviso</w:t>
      </w:r>
      <w:r>
        <w:rPr>
          <w:spacing w:val="-4"/>
          <w:sz w:val="22"/>
        </w:rPr>
        <w:t xml:space="preserve"> </w:t>
      </w:r>
      <w:r>
        <w:rPr>
          <w:sz w:val="22"/>
        </w:rPr>
        <w:t>de</w:t>
      </w:r>
      <w:r>
        <w:rPr>
          <w:spacing w:val="-3"/>
          <w:sz w:val="22"/>
        </w:rPr>
        <w:t xml:space="preserve"> </w:t>
      </w:r>
      <w:r>
        <w:rPr>
          <w:sz w:val="22"/>
        </w:rPr>
        <w:t>recebimento</w:t>
      </w:r>
      <w:r>
        <w:rPr>
          <w:spacing w:val="-4"/>
          <w:sz w:val="22"/>
        </w:rPr>
        <w:t xml:space="preserve"> </w:t>
      </w:r>
      <w:r>
        <w:rPr>
          <w:sz w:val="22"/>
        </w:rPr>
        <w:t xml:space="preserve">(AR), para que seja assinado e devolvido no prazo de </w:t>
      </w:r>
      <w:r>
        <w:rPr>
          <w:b/>
          <w:color w:val="FF0000"/>
          <w:sz w:val="22"/>
        </w:rPr>
        <w:t xml:space="preserve">[05] </w:t>
      </w:r>
      <w:r>
        <w:rPr>
          <w:sz w:val="22"/>
        </w:rPr>
        <w:t>dias úteis, a contar da data de seu recebimento; b) disponibilizar acesso a sistema de processo eletrônico para que seja assinado digitalmente em</w:t>
      </w:r>
      <w:r>
        <w:rPr>
          <w:spacing w:val="-1"/>
          <w:sz w:val="22"/>
        </w:rPr>
        <w:t xml:space="preserve"> </w:t>
      </w:r>
      <w:r>
        <w:rPr>
          <w:sz w:val="22"/>
        </w:rPr>
        <w:t xml:space="preserve">até </w:t>
      </w:r>
      <w:r>
        <w:rPr>
          <w:b/>
          <w:color w:val="FF0000"/>
          <w:sz w:val="22"/>
        </w:rPr>
        <w:t>[05]</w:t>
      </w:r>
      <w:r>
        <w:rPr>
          <w:b/>
          <w:color w:val="FF0000"/>
          <w:spacing w:val="-2"/>
          <w:sz w:val="22"/>
        </w:rPr>
        <w:t xml:space="preserve"> </w:t>
      </w:r>
      <w:r>
        <w:rPr>
          <w:sz w:val="22"/>
        </w:rPr>
        <w:t>dias úteis;</w:t>
      </w:r>
      <w:r>
        <w:rPr>
          <w:spacing w:val="-2"/>
          <w:sz w:val="22"/>
        </w:rPr>
        <w:t xml:space="preserve"> </w:t>
      </w:r>
      <w:r>
        <w:rPr>
          <w:sz w:val="22"/>
        </w:rPr>
        <w:t>ou c)</w:t>
      </w:r>
      <w:r>
        <w:rPr>
          <w:spacing w:val="-2"/>
          <w:sz w:val="22"/>
        </w:rPr>
        <w:t xml:space="preserve"> </w:t>
      </w:r>
      <w:r>
        <w:rPr>
          <w:sz w:val="22"/>
        </w:rPr>
        <w:t>outro</w:t>
      </w:r>
      <w:r>
        <w:rPr>
          <w:spacing w:val="-3"/>
          <w:sz w:val="22"/>
        </w:rPr>
        <w:t xml:space="preserve"> </w:t>
      </w:r>
      <w:r>
        <w:rPr>
          <w:sz w:val="22"/>
        </w:rPr>
        <w:t>meio eletrônico,</w:t>
      </w:r>
      <w:r>
        <w:rPr>
          <w:spacing w:val="-2"/>
          <w:sz w:val="22"/>
        </w:rPr>
        <w:t xml:space="preserve"> </w:t>
      </w:r>
      <w:r>
        <w:rPr>
          <w:sz w:val="22"/>
        </w:rPr>
        <w:t>assegurado</w:t>
      </w:r>
      <w:r>
        <w:rPr>
          <w:spacing w:val="-1"/>
          <w:sz w:val="22"/>
        </w:rPr>
        <w:t xml:space="preserve"> </w:t>
      </w:r>
      <w:r>
        <w:rPr>
          <w:sz w:val="22"/>
        </w:rPr>
        <w:t xml:space="preserve">o prazo de </w:t>
      </w:r>
      <w:r>
        <w:rPr>
          <w:b/>
          <w:color w:val="FF0000"/>
          <w:sz w:val="22"/>
        </w:rPr>
        <w:t xml:space="preserve">[05] </w:t>
      </w:r>
      <w:r>
        <w:rPr>
          <w:sz w:val="22"/>
        </w:rPr>
        <w:t>dias úteis para resposta após recebimento da notificação pela Administração.</w:t>
      </w:r>
    </w:p>
    <w:p w14:paraId="2428A174">
      <w:pPr>
        <w:pStyle w:val="8"/>
        <w:numPr>
          <w:ilvl w:val="1"/>
          <w:numId w:val="1"/>
        </w:numPr>
        <w:tabs>
          <w:tab w:val="left" w:pos="1276"/>
          <w:tab w:val="left" w:pos="1694"/>
        </w:tabs>
        <w:spacing w:before="120" w:after="0" w:line="360" w:lineRule="auto"/>
        <w:ind w:left="1276" w:right="426" w:hanging="428"/>
        <w:jc w:val="both"/>
        <w:rPr>
          <w:b/>
          <w:sz w:val="22"/>
        </w:rPr>
      </w:pPr>
      <w:r>
        <w:rPr>
          <w:sz w:val="22"/>
        </w:rPr>
        <w:t>O Aceite da Nota de Empenho ou do instrumento equivalente, emitida ao fornecedor adjudicado, implica o reconhecimento de que:</w:t>
      </w:r>
    </w:p>
    <w:p w14:paraId="4BFDBB6E">
      <w:pPr>
        <w:pStyle w:val="8"/>
        <w:numPr>
          <w:ilvl w:val="2"/>
          <w:numId w:val="1"/>
        </w:numPr>
        <w:tabs>
          <w:tab w:val="left" w:pos="1920"/>
          <w:tab w:val="left" w:pos="2407"/>
        </w:tabs>
        <w:spacing w:before="121" w:after="0" w:line="360" w:lineRule="auto"/>
        <w:ind w:left="1920" w:right="424" w:hanging="504"/>
        <w:jc w:val="both"/>
        <w:rPr>
          <w:rFonts w:ascii="Times New Roman" w:hAnsi="Times New Roman"/>
          <w:b/>
          <w:sz w:val="22"/>
        </w:rPr>
      </w:pPr>
      <w:r>
        <w:rPr>
          <w:i/>
          <w:color w:val="FF0000"/>
          <w:sz w:val="22"/>
        </w:rPr>
        <w:t>referida Nota está substituindo o contrato, aplicando-se à relação de negócios ali estabelecida as disposições da Lei nº 14.133, de 2021;</w:t>
      </w:r>
    </w:p>
    <w:p w14:paraId="26715FED">
      <w:pPr>
        <w:pStyle w:val="8"/>
        <w:numPr>
          <w:ilvl w:val="2"/>
          <w:numId w:val="1"/>
        </w:numPr>
        <w:tabs>
          <w:tab w:val="left" w:pos="2407"/>
        </w:tabs>
        <w:spacing w:before="121" w:after="0" w:line="240" w:lineRule="auto"/>
        <w:ind w:left="2407" w:right="0" w:hanging="991"/>
        <w:jc w:val="both"/>
        <w:rPr>
          <w:rFonts w:ascii="Times New Roman" w:hAnsi="Times New Roman"/>
          <w:b/>
          <w:sz w:val="22"/>
        </w:rPr>
      </w:pPr>
      <w:r>
        <w:rPr>
          <w:i/>
          <w:color w:val="FF0000"/>
          <w:sz w:val="22"/>
        </w:rPr>
        <w:t>a</w:t>
      </w:r>
      <w:r>
        <w:rPr>
          <w:i/>
          <w:color w:val="FF0000"/>
          <w:spacing w:val="-5"/>
          <w:sz w:val="22"/>
        </w:rPr>
        <w:t xml:space="preserve"> </w:t>
      </w:r>
      <w:r>
        <w:rPr>
          <w:i/>
          <w:color w:val="FF0000"/>
          <w:sz w:val="22"/>
        </w:rPr>
        <w:t>contratada</w:t>
      </w:r>
      <w:r>
        <w:rPr>
          <w:i/>
          <w:color w:val="FF0000"/>
          <w:spacing w:val="-4"/>
          <w:sz w:val="22"/>
        </w:rPr>
        <w:t xml:space="preserve"> </w:t>
      </w:r>
      <w:r>
        <w:rPr>
          <w:i/>
          <w:color w:val="FF0000"/>
          <w:sz w:val="22"/>
        </w:rPr>
        <w:t>se</w:t>
      </w:r>
      <w:r>
        <w:rPr>
          <w:i/>
          <w:color w:val="FF0000"/>
          <w:spacing w:val="-6"/>
          <w:sz w:val="22"/>
        </w:rPr>
        <w:t xml:space="preserve"> </w:t>
      </w:r>
      <w:r>
        <w:rPr>
          <w:i/>
          <w:color w:val="FF0000"/>
          <w:sz w:val="22"/>
        </w:rPr>
        <w:t>vincula</w:t>
      </w:r>
      <w:r>
        <w:rPr>
          <w:i/>
          <w:color w:val="FF0000"/>
          <w:spacing w:val="-5"/>
          <w:sz w:val="22"/>
        </w:rPr>
        <w:t xml:space="preserve"> </w:t>
      </w:r>
      <w:r>
        <w:rPr>
          <w:i/>
          <w:color w:val="FF0000"/>
          <w:sz w:val="22"/>
        </w:rPr>
        <w:t>à</w:t>
      </w:r>
      <w:r>
        <w:rPr>
          <w:i/>
          <w:color w:val="FF0000"/>
          <w:spacing w:val="-3"/>
          <w:sz w:val="22"/>
        </w:rPr>
        <w:t xml:space="preserve"> </w:t>
      </w:r>
      <w:r>
        <w:rPr>
          <w:i/>
          <w:color w:val="FF0000"/>
          <w:sz w:val="22"/>
        </w:rPr>
        <w:t>sua</w:t>
      </w:r>
      <w:r>
        <w:rPr>
          <w:i/>
          <w:color w:val="FF0000"/>
          <w:spacing w:val="-4"/>
          <w:sz w:val="22"/>
        </w:rPr>
        <w:t xml:space="preserve"> </w:t>
      </w:r>
      <w:r>
        <w:rPr>
          <w:i/>
          <w:color w:val="FF0000"/>
          <w:sz w:val="22"/>
        </w:rPr>
        <w:t>proposta</w:t>
      </w:r>
      <w:r>
        <w:rPr>
          <w:i/>
          <w:color w:val="FF0000"/>
          <w:spacing w:val="-4"/>
          <w:sz w:val="22"/>
        </w:rPr>
        <w:t xml:space="preserve"> </w:t>
      </w:r>
      <w:r>
        <w:rPr>
          <w:i/>
          <w:color w:val="FF0000"/>
          <w:sz w:val="22"/>
        </w:rPr>
        <w:t>e</w:t>
      </w:r>
      <w:r>
        <w:rPr>
          <w:i/>
          <w:color w:val="FF0000"/>
          <w:spacing w:val="-3"/>
          <w:sz w:val="22"/>
        </w:rPr>
        <w:t xml:space="preserve"> </w:t>
      </w:r>
      <w:r>
        <w:rPr>
          <w:i/>
          <w:color w:val="FF0000"/>
          <w:sz w:val="22"/>
        </w:rPr>
        <w:t>às</w:t>
      </w:r>
      <w:r>
        <w:rPr>
          <w:i/>
          <w:color w:val="FF0000"/>
          <w:spacing w:val="-3"/>
          <w:sz w:val="22"/>
        </w:rPr>
        <w:t xml:space="preserve"> </w:t>
      </w:r>
      <w:r>
        <w:rPr>
          <w:i/>
          <w:color w:val="FF0000"/>
          <w:sz w:val="22"/>
        </w:rPr>
        <w:t>previsões</w:t>
      </w:r>
      <w:r>
        <w:rPr>
          <w:i/>
          <w:color w:val="FF0000"/>
          <w:spacing w:val="-5"/>
          <w:sz w:val="22"/>
        </w:rPr>
        <w:t xml:space="preserve"> </w:t>
      </w:r>
      <w:r>
        <w:rPr>
          <w:i/>
          <w:color w:val="FF0000"/>
          <w:sz w:val="22"/>
        </w:rPr>
        <w:t>contidas</w:t>
      </w:r>
      <w:r>
        <w:rPr>
          <w:i/>
          <w:color w:val="FF0000"/>
          <w:spacing w:val="-2"/>
          <w:sz w:val="22"/>
        </w:rPr>
        <w:t xml:space="preserve"> </w:t>
      </w:r>
      <w:r>
        <w:rPr>
          <w:i/>
          <w:color w:val="FF0000"/>
          <w:sz w:val="22"/>
        </w:rPr>
        <w:t>neste</w:t>
      </w:r>
      <w:r>
        <w:rPr>
          <w:i/>
          <w:color w:val="FF0000"/>
          <w:spacing w:val="-5"/>
          <w:sz w:val="22"/>
        </w:rPr>
        <w:t xml:space="preserve"> </w:t>
      </w:r>
      <w:r>
        <w:rPr>
          <w:i/>
          <w:color w:val="FF0000"/>
          <w:spacing w:val="-2"/>
          <w:sz w:val="22"/>
        </w:rPr>
        <w:t>Edital;</w:t>
      </w:r>
    </w:p>
    <w:p w14:paraId="2AF558A0">
      <w:pPr>
        <w:pStyle w:val="8"/>
        <w:numPr>
          <w:ilvl w:val="2"/>
          <w:numId w:val="1"/>
        </w:numPr>
        <w:tabs>
          <w:tab w:val="left" w:pos="1920"/>
          <w:tab w:val="left" w:pos="2407"/>
        </w:tabs>
        <w:spacing w:before="255" w:after="0" w:line="360" w:lineRule="auto"/>
        <w:ind w:left="1920" w:right="423" w:hanging="504"/>
        <w:jc w:val="both"/>
        <w:rPr>
          <w:rFonts w:ascii="Times New Roman" w:hAnsi="Times New Roman"/>
          <w:b/>
          <w:sz w:val="22"/>
        </w:rPr>
      </w:pPr>
      <w:r>
        <w:rPr>
          <w:i/>
          <w:color w:val="FF0000"/>
          <w:sz w:val="22"/>
        </w:rPr>
        <w:t>a</w:t>
      </w:r>
      <w:r>
        <w:rPr>
          <w:i/>
          <w:color w:val="FF0000"/>
          <w:spacing w:val="40"/>
          <w:sz w:val="22"/>
        </w:rPr>
        <w:t xml:space="preserve"> </w:t>
      </w:r>
      <w:r>
        <w:rPr>
          <w:i/>
          <w:color w:val="FF0000"/>
          <w:sz w:val="22"/>
        </w:rPr>
        <w:t>contratada</w:t>
      </w:r>
      <w:r>
        <w:rPr>
          <w:i/>
          <w:color w:val="FF0000"/>
          <w:spacing w:val="40"/>
          <w:sz w:val="22"/>
        </w:rPr>
        <w:t xml:space="preserve"> </w:t>
      </w:r>
      <w:r>
        <w:rPr>
          <w:i/>
          <w:color w:val="FF0000"/>
          <w:sz w:val="22"/>
        </w:rPr>
        <w:t>reconhece</w:t>
      </w:r>
      <w:r>
        <w:rPr>
          <w:i/>
          <w:color w:val="FF0000"/>
          <w:spacing w:val="40"/>
          <w:sz w:val="22"/>
        </w:rPr>
        <w:t xml:space="preserve"> </w:t>
      </w:r>
      <w:r>
        <w:rPr>
          <w:i/>
          <w:color w:val="FF0000"/>
          <w:sz w:val="22"/>
        </w:rPr>
        <w:t>que</w:t>
      </w:r>
      <w:r>
        <w:rPr>
          <w:i/>
          <w:color w:val="FF0000"/>
          <w:spacing w:val="40"/>
          <w:sz w:val="22"/>
        </w:rPr>
        <w:t xml:space="preserve"> </w:t>
      </w:r>
      <w:r>
        <w:rPr>
          <w:i/>
          <w:color w:val="FF0000"/>
          <w:sz w:val="22"/>
        </w:rPr>
        <w:t>as</w:t>
      </w:r>
      <w:r>
        <w:rPr>
          <w:i/>
          <w:color w:val="FF0000"/>
          <w:spacing w:val="40"/>
          <w:sz w:val="22"/>
        </w:rPr>
        <w:t xml:space="preserve"> </w:t>
      </w:r>
      <w:r>
        <w:rPr>
          <w:i/>
          <w:color w:val="FF0000"/>
          <w:sz w:val="22"/>
        </w:rPr>
        <w:t>hipóteses</w:t>
      </w:r>
      <w:r>
        <w:rPr>
          <w:i/>
          <w:color w:val="FF0000"/>
          <w:spacing w:val="40"/>
          <w:sz w:val="22"/>
        </w:rPr>
        <w:t xml:space="preserve"> </w:t>
      </w:r>
      <w:r>
        <w:rPr>
          <w:i/>
          <w:color w:val="FF0000"/>
          <w:sz w:val="22"/>
        </w:rPr>
        <w:t>de</w:t>
      </w:r>
      <w:r>
        <w:rPr>
          <w:i/>
          <w:color w:val="FF0000"/>
          <w:spacing w:val="40"/>
          <w:sz w:val="22"/>
        </w:rPr>
        <w:t xml:space="preserve"> </w:t>
      </w:r>
      <w:r>
        <w:rPr>
          <w:i/>
          <w:color w:val="FF0000"/>
          <w:sz w:val="22"/>
        </w:rPr>
        <w:t>rescisão</w:t>
      </w:r>
      <w:r>
        <w:rPr>
          <w:i/>
          <w:color w:val="FF0000"/>
          <w:spacing w:val="40"/>
          <w:sz w:val="22"/>
        </w:rPr>
        <w:t xml:space="preserve"> </w:t>
      </w:r>
      <w:r>
        <w:rPr>
          <w:i/>
          <w:color w:val="FF0000"/>
          <w:sz w:val="22"/>
        </w:rPr>
        <w:t>são</w:t>
      </w:r>
      <w:r>
        <w:rPr>
          <w:i/>
          <w:color w:val="FF0000"/>
          <w:spacing w:val="40"/>
          <w:sz w:val="22"/>
        </w:rPr>
        <w:t xml:space="preserve"> </w:t>
      </w:r>
      <w:r>
        <w:rPr>
          <w:i/>
          <w:color w:val="FF0000"/>
          <w:sz w:val="22"/>
        </w:rPr>
        <w:t>aquelas</w:t>
      </w:r>
      <w:r>
        <w:rPr>
          <w:i/>
          <w:color w:val="FF0000"/>
          <w:spacing w:val="40"/>
          <w:sz w:val="22"/>
        </w:rPr>
        <w:t xml:space="preserve"> </w:t>
      </w:r>
      <w:r>
        <w:rPr>
          <w:i/>
          <w:color w:val="FF0000"/>
          <w:sz w:val="22"/>
        </w:rPr>
        <w:t>previstas</w:t>
      </w:r>
      <w:r>
        <w:rPr>
          <w:i/>
          <w:color w:val="FF0000"/>
          <w:spacing w:val="40"/>
          <w:sz w:val="22"/>
        </w:rPr>
        <w:t xml:space="preserve"> </w:t>
      </w:r>
      <w:r>
        <w:rPr>
          <w:i/>
          <w:color w:val="FF0000"/>
          <w:sz w:val="22"/>
        </w:rPr>
        <w:t>nos artigos 137 e 138 da Lei nº 14.133, de 2021 e reconhece os direitos da Administração previstos nos artigos 137 a 139 da mesma Lei.</w:t>
      </w:r>
    </w:p>
    <w:p w14:paraId="17CA3F44">
      <w:pPr>
        <w:pStyle w:val="8"/>
        <w:numPr>
          <w:ilvl w:val="1"/>
          <w:numId w:val="1"/>
        </w:numPr>
        <w:tabs>
          <w:tab w:val="left" w:pos="1276"/>
          <w:tab w:val="left" w:pos="1694"/>
        </w:tabs>
        <w:spacing w:before="119" w:after="0" w:line="360" w:lineRule="auto"/>
        <w:ind w:left="1276" w:right="423" w:hanging="428"/>
        <w:jc w:val="both"/>
        <w:rPr>
          <w:b/>
          <w:sz w:val="22"/>
        </w:rPr>
      </w:pPr>
      <w:r>
        <w:rPr>
          <w:sz w:val="22"/>
        </w:rPr>
        <w:t xml:space="preserve">Os prazos dos itens </w:t>
      </w:r>
      <w:r>
        <w:fldChar w:fldCharType="begin"/>
      </w:r>
      <w:r>
        <w:instrText xml:space="preserve"> HYPERLINK \l "_bookmark11" </w:instrText>
      </w:r>
      <w:r>
        <w:fldChar w:fldCharType="separate"/>
      </w:r>
      <w:r>
        <w:rPr>
          <w:sz w:val="22"/>
        </w:rPr>
        <w:t>10.2</w:t>
      </w:r>
      <w:r>
        <w:rPr>
          <w:sz w:val="22"/>
        </w:rPr>
        <w:fldChar w:fldCharType="end"/>
      </w:r>
      <w:r>
        <w:rPr>
          <w:sz w:val="22"/>
        </w:rPr>
        <w:t xml:space="preserve"> e </w:t>
      </w:r>
      <w:r>
        <w:fldChar w:fldCharType="begin"/>
      </w:r>
      <w:r>
        <w:instrText xml:space="preserve"> HYPERLINK \l "_bookmark12" </w:instrText>
      </w:r>
      <w:r>
        <w:fldChar w:fldCharType="separate"/>
      </w:r>
      <w:r>
        <w:rPr>
          <w:sz w:val="22"/>
        </w:rPr>
        <w:t>10.3</w:t>
      </w:r>
      <w:r>
        <w:rPr>
          <w:sz w:val="22"/>
        </w:rPr>
        <w:fldChar w:fldCharType="end"/>
      </w:r>
      <w:r>
        <w:rPr>
          <w:sz w:val="22"/>
        </w:rPr>
        <w:t xml:space="preserve"> poderão ser prorrogados, por igual período, por solicitação justificada do adjudicatário e aceita pela Administração.</w:t>
      </w:r>
    </w:p>
    <w:p w14:paraId="4E29C678">
      <w:pPr>
        <w:pStyle w:val="8"/>
        <w:numPr>
          <w:ilvl w:val="1"/>
          <w:numId w:val="1"/>
        </w:numPr>
        <w:tabs>
          <w:tab w:val="left" w:pos="1695"/>
        </w:tabs>
        <w:spacing w:before="120" w:after="0" w:line="240" w:lineRule="auto"/>
        <w:ind w:left="1695" w:right="0" w:hanging="846"/>
        <w:jc w:val="both"/>
        <w:rPr>
          <w:b/>
          <w:sz w:val="22"/>
        </w:rPr>
      </w:pPr>
      <w:r>
        <w:rPr>
          <w:sz w:val="22"/>
        </w:rPr>
        <w:t>O</w:t>
      </w:r>
      <w:r>
        <w:rPr>
          <w:spacing w:val="-3"/>
          <w:sz w:val="22"/>
        </w:rPr>
        <w:t xml:space="preserve"> </w:t>
      </w:r>
      <w:r>
        <w:rPr>
          <w:sz w:val="22"/>
        </w:rPr>
        <w:t>prazo</w:t>
      </w:r>
      <w:r>
        <w:rPr>
          <w:spacing w:val="-2"/>
          <w:sz w:val="22"/>
        </w:rPr>
        <w:t xml:space="preserve"> </w:t>
      </w:r>
      <w:r>
        <w:rPr>
          <w:sz w:val="22"/>
        </w:rPr>
        <w:t>de</w:t>
      </w:r>
      <w:r>
        <w:rPr>
          <w:spacing w:val="-5"/>
          <w:sz w:val="22"/>
        </w:rPr>
        <w:t xml:space="preserve"> </w:t>
      </w:r>
      <w:r>
        <w:rPr>
          <w:sz w:val="22"/>
        </w:rPr>
        <w:t>vigência</w:t>
      </w:r>
      <w:r>
        <w:rPr>
          <w:spacing w:val="-2"/>
          <w:sz w:val="22"/>
        </w:rPr>
        <w:t xml:space="preserve"> </w:t>
      </w:r>
      <w:r>
        <w:rPr>
          <w:sz w:val="22"/>
        </w:rPr>
        <w:t>da</w:t>
      </w:r>
      <w:r>
        <w:rPr>
          <w:spacing w:val="-3"/>
          <w:sz w:val="22"/>
        </w:rPr>
        <w:t xml:space="preserve"> </w:t>
      </w:r>
      <w:r>
        <w:rPr>
          <w:sz w:val="22"/>
        </w:rPr>
        <w:t>contratação</w:t>
      </w:r>
      <w:r>
        <w:rPr>
          <w:spacing w:val="-2"/>
          <w:sz w:val="22"/>
        </w:rPr>
        <w:t xml:space="preserve"> </w:t>
      </w:r>
      <w:r>
        <w:rPr>
          <w:sz w:val="22"/>
        </w:rPr>
        <w:t>é</w:t>
      </w:r>
      <w:r>
        <w:rPr>
          <w:spacing w:val="-5"/>
          <w:sz w:val="22"/>
        </w:rPr>
        <w:t xml:space="preserve"> </w:t>
      </w:r>
      <w:r>
        <w:rPr>
          <w:sz w:val="22"/>
        </w:rPr>
        <w:t>o</w:t>
      </w:r>
      <w:r>
        <w:rPr>
          <w:spacing w:val="-3"/>
          <w:sz w:val="22"/>
        </w:rPr>
        <w:t xml:space="preserve"> </w:t>
      </w:r>
      <w:r>
        <w:rPr>
          <w:sz w:val="22"/>
        </w:rPr>
        <w:t>estabelecido</w:t>
      </w:r>
      <w:r>
        <w:rPr>
          <w:spacing w:val="-2"/>
          <w:sz w:val="22"/>
        </w:rPr>
        <w:t xml:space="preserve"> </w:t>
      </w:r>
      <w:r>
        <w:rPr>
          <w:sz w:val="22"/>
        </w:rPr>
        <w:t>no</w:t>
      </w:r>
      <w:r>
        <w:rPr>
          <w:spacing w:val="-2"/>
          <w:sz w:val="22"/>
        </w:rPr>
        <w:t xml:space="preserve"> </w:t>
      </w:r>
      <w:r>
        <w:rPr>
          <w:sz w:val="22"/>
        </w:rPr>
        <w:t>Termo</w:t>
      </w:r>
      <w:r>
        <w:rPr>
          <w:spacing w:val="-2"/>
          <w:sz w:val="22"/>
        </w:rPr>
        <w:t xml:space="preserve"> </w:t>
      </w:r>
      <w:r>
        <w:rPr>
          <w:sz w:val="22"/>
        </w:rPr>
        <w:t>de</w:t>
      </w:r>
      <w:r>
        <w:rPr>
          <w:spacing w:val="-2"/>
          <w:sz w:val="22"/>
        </w:rPr>
        <w:t xml:space="preserve"> Referência.</w:t>
      </w:r>
    </w:p>
    <w:p w14:paraId="0CA5ADF8">
      <w:pPr>
        <w:pStyle w:val="8"/>
        <w:numPr>
          <w:ilvl w:val="1"/>
          <w:numId w:val="1"/>
        </w:numPr>
        <w:tabs>
          <w:tab w:val="left" w:pos="1276"/>
          <w:tab w:val="left" w:pos="1694"/>
        </w:tabs>
        <w:spacing w:before="255" w:after="0" w:line="360" w:lineRule="auto"/>
        <w:ind w:left="1276" w:right="421" w:hanging="428"/>
        <w:jc w:val="both"/>
        <w:rPr>
          <w:b/>
          <w:sz w:val="22"/>
        </w:rPr>
      </w:pPr>
      <w:r>
        <w:rPr>
          <w:sz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4FCE882">
      <w:pPr>
        <w:pStyle w:val="8"/>
        <w:numPr>
          <w:ilvl w:val="2"/>
          <w:numId w:val="1"/>
        </w:numPr>
        <w:tabs>
          <w:tab w:val="left" w:pos="2407"/>
        </w:tabs>
        <w:spacing w:before="120" w:after="0" w:line="240" w:lineRule="auto"/>
        <w:ind w:left="2407" w:right="0" w:hanging="991"/>
        <w:jc w:val="both"/>
        <w:rPr>
          <w:rFonts w:ascii="Times New Roman" w:hAnsi="Times New Roman"/>
          <w:b/>
          <w:sz w:val="22"/>
        </w:rPr>
      </w:pPr>
      <w:r>
        <w:rPr>
          <w:sz w:val="22"/>
        </w:rPr>
        <w:t>A</w:t>
      </w:r>
      <w:r>
        <w:rPr>
          <w:spacing w:val="-5"/>
          <w:sz w:val="22"/>
        </w:rPr>
        <w:t xml:space="preserve"> </w:t>
      </w:r>
      <w:r>
        <w:rPr>
          <w:sz w:val="22"/>
        </w:rPr>
        <w:t>existência</w:t>
      </w:r>
      <w:r>
        <w:rPr>
          <w:spacing w:val="-2"/>
          <w:sz w:val="22"/>
        </w:rPr>
        <w:t xml:space="preserve"> </w:t>
      </w:r>
      <w:r>
        <w:rPr>
          <w:sz w:val="22"/>
        </w:rPr>
        <w:t>de</w:t>
      </w:r>
      <w:r>
        <w:rPr>
          <w:spacing w:val="-4"/>
          <w:sz w:val="22"/>
        </w:rPr>
        <w:t xml:space="preserve"> </w:t>
      </w:r>
      <w:r>
        <w:rPr>
          <w:sz w:val="22"/>
        </w:rPr>
        <w:t>registro</w:t>
      </w:r>
      <w:r>
        <w:rPr>
          <w:spacing w:val="-2"/>
          <w:sz w:val="22"/>
        </w:rPr>
        <w:t xml:space="preserve"> </w:t>
      </w:r>
      <w:r>
        <w:rPr>
          <w:sz w:val="22"/>
        </w:rPr>
        <w:t>no</w:t>
      </w:r>
      <w:r>
        <w:rPr>
          <w:spacing w:val="-3"/>
          <w:sz w:val="22"/>
        </w:rPr>
        <w:t xml:space="preserve"> </w:t>
      </w:r>
      <w:r>
        <w:rPr>
          <w:sz w:val="22"/>
        </w:rPr>
        <w:t>Cadin</w:t>
      </w:r>
      <w:r>
        <w:rPr>
          <w:spacing w:val="-5"/>
          <w:sz w:val="22"/>
        </w:rPr>
        <w:t xml:space="preserve"> </w:t>
      </w:r>
      <w:r>
        <w:rPr>
          <w:sz w:val="22"/>
        </w:rPr>
        <w:t>constitui</w:t>
      </w:r>
      <w:r>
        <w:rPr>
          <w:spacing w:val="-3"/>
          <w:sz w:val="22"/>
        </w:rPr>
        <w:t xml:space="preserve"> </w:t>
      </w:r>
      <w:r>
        <w:rPr>
          <w:sz w:val="22"/>
        </w:rPr>
        <w:t>fator</w:t>
      </w:r>
      <w:r>
        <w:rPr>
          <w:spacing w:val="-3"/>
          <w:sz w:val="22"/>
        </w:rPr>
        <w:t xml:space="preserve"> </w:t>
      </w:r>
      <w:r>
        <w:rPr>
          <w:sz w:val="22"/>
        </w:rPr>
        <w:t>impeditivo</w:t>
      </w:r>
      <w:r>
        <w:rPr>
          <w:spacing w:val="-4"/>
          <w:sz w:val="22"/>
        </w:rPr>
        <w:t xml:space="preserve"> </w:t>
      </w:r>
      <w:r>
        <w:rPr>
          <w:sz w:val="22"/>
        </w:rPr>
        <w:t>para</w:t>
      </w:r>
      <w:r>
        <w:rPr>
          <w:spacing w:val="-4"/>
          <w:sz w:val="22"/>
        </w:rPr>
        <w:t xml:space="preserve"> </w:t>
      </w:r>
      <w:r>
        <w:rPr>
          <w:sz w:val="22"/>
        </w:rPr>
        <w:t>a</w:t>
      </w:r>
      <w:r>
        <w:rPr>
          <w:spacing w:val="-4"/>
          <w:sz w:val="22"/>
        </w:rPr>
        <w:t xml:space="preserve"> </w:t>
      </w:r>
      <w:r>
        <w:rPr>
          <w:spacing w:val="-2"/>
          <w:sz w:val="22"/>
        </w:rPr>
        <w:t>contratação.</w:t>
      </w:r>
    </w:p>
    <w:p w14:paraId="46C56334">
      <w:pPr>
        <w:pStyle w:val="8"/>
        <w:spacing w:after="0" w:line="240" w:lineRule="auto"/>
        <w:jc w:val="both"/>
        <w:rPr>
          <w:rFonts w:ascii="Times New Roman" w:hAnsi="Times New Roman"/>
          <w:b/>
          <w:sz w:val="22"/>
        </w:rPr>
        <w:sectPr>
          <w:pgSz w:w="11910" w:h="16840"/>
          <w:pgMar w:top="2160" w:right="708" w:bottom="1860" w:left="850" w:header="708" w:footer="1674" w:gutter="0"/>
          <w:cols w:space="720" w:num="1"/>
        </w:sectPr>
      </w:pPr>
    </w:p>
    <w:p w14:paraId="31A21838">
      <w:pPr>
        <w:pStyle w:val="6"/>
        <w:jc w:val="left"/>
      </w:pPr>
    </w:p>
    <w:p w14:paraId="2CB6F447">
      <w:pPr>
        <w:pStyle w:val="6"/>
        <w:spacing w:before="257"/>
        <w:jc w:val="left"/>
      </w:pPr>
    </w:p>
    <w:p w14:paraId="38610DBE">
      <w:pPr>
        <w:pStyle w:val="2"/>
        <w:numPr>
          <w:ilvl w:val="0"/>
          <w:numId w:val="1"/>
        </w:numPr>
        <w:tabs>
          <w:tab w:val="left" w:pos="641"/>
        </w:tabs>
        <w:spacing w:before="0" w:after="0" w:line="240" w:lineRule="auto"/>
        <w:ind w:left="641" w:right="0" w:hanging="359"/>
        <w:jc w:val="left"/>
      </w:pPr>
      <w:r>
        <w:rPr>
          <w:color w:val="000000"/>
          <w:highlight w:val="cyan"/>
        </w:rPr>
        <w:t>DA</w:t>
      </w:r>
      <w:r>
        <w:rPr>
          <w:color w:val="000000"/>
          <w:spacing w:val="-3"/>
          <w:highlight w:val="cyan"/>
        </w:rPr>
        <w:t xml:space="preserve"> </w:t>
      </w:r>
      <w:r>
        <w:rPr>
          <w:color w:val="000000"/>
          <w:highlight w:val="cyan"/>
        </w:rPr>
        <w:t>ATA</w:t>
      </w:r>
      <w:r>
        <w:rPr>
          <w:color w:val="000000"/>
          <w:spacing w:val="-4"/>
          <w:highlight w:val="cyan"/>
        </w:rPr>
        <w:t xml:space="preserve"> </w:t>
      </w:r>
      <w:r>
        <w:rPr>
          <w:color w:val="000000"/>
          <w:highlight w:val="cyan"/>
        </w:rPr>
        <w:t>DE</w:t>
      </w:r>
      <w:r>
        <w:rPr>
          <w:color w:val="000000"/>
          <w:spacing w:val="-4"/>
          <w:highlight w:val="cyan"/>
        </w:rPr>
        <w:t xml:space="preserve"> </w:t>
      </w:r>
      <w:r>
        <w:rPr>
          <w:color w:val="000000"/>
          <w:highlight w:val="cyan"/>
        </w:rPr>
        <w:t>REGISTRO</w:t>
      </w:r>
      <w:r>
        <w:rPr>
          <w:color w:val="000000"/>
          <w:spacing w:val="-2"/>
          <w:highlight w:val="cyan"/>
        </w:rPr>
        <w:t xml:space="preserve"> </w:t>
      </w:r>
      <w:r>
        <w:rPr>
          <w:color w:val="000000"/>
          <w:highlight w:val="cyan"/>
        </w:rPr>
        <w:t>DE</w:t>
      </w:r>
      <w:r>
        <w:rPr>
          <w:color w:val="000000"/>
          <w:spacing w:val="-2"/>
          <w:highlight w:val="cyan"/>
        </w:rPr>
        <w:t xml:space="preserve"> PREÇOS</w:t>
      </w:r>
    </w:p>
    <w:p w14:paraId="22ABA4F8">
      <w:pPr>
        <w:pStyle w:val="6"/>
        <w:spacing w:before="154"/>
        <w:jc w:val="left"/>
        <w:rPr>
          <w:b/>
        </w:rPr>
      </w:pPr>
    </w:p>
    <w:p w14:paraId="5380F136">
      <w:pPr>
        <w:pStyle w:val="8"/>
        <w:numPr>
          <w:ilvl w:val="1"/>
          <w:numId w:val="1"/>
        </w:numPr>
        <w:tabs>
          <w:tab w:val="left" w:pos="1276"/>
          <w:tab w:val="left" w:pos="1694"/>
        </w:tabs>
        <w:spacing w:before="0" w:after="0" w:line="360" w:lineRule="auto"/>
        <w:ind w:left="1276" w:right="420" w:hanging="428"/>
        <w:jc w:val="both"/>
        <w:rPr>
          <w:b/>
          <w:sz w:val="22"/>
        </w:rPr>
      </w:pPr>
      <w:r>
        <w:rPr>
          <w:color w:val="000000"/>
          <w:sz w:val="22"/>
          <w:highlight w:val="cyan"/>
        </w:rPr>
        <w:t>Homologado o resultado da</w:t>
      </w:r>
      <w:r>
        <w:rPr>
          <w:color w:val="000000"/>
          <w:spacing w:val="40"/>
          <w:sz w:val="22"/>
          <w:highlight w:val="cyan"/>
        </w:rPr>
        <w:t xml:space="preserve"> </w:t>
      </w:r>
      <w:r>
        <w:rPr>
          <w:color w:val="000000"/>
          <w:sz w:val="22"/>
          <w:highlight w:val="cyan"/>
        </w:rPr>
        <w:t>licitação, o</w:t>
      </w:r>
      <w:r>
        <w:rPr>
          <w:color w:val="000000"/>
          <w:spacing w:val="40"/>
          <w:sz w:val="22"/>
          <w:highlight w:val="cyan"/>
        </w:rPr>
        <w:t xml:space="preserve"> </w:t>
      </w:r>
      <w:r>
        <w:rPr>
          <w:color w:val="000000"/>
          <w:sz w:val="22"/>
          <w:highlight w:val="cyan"/>
        </w:rPr>
        <w:t>licitante mais bem classificado terá o prazo</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b/>
          <w:color w:val="FF0000"/>
          <w:sz w:val="22"/>
          <w:highlight w:val="cyan"/>
        </w:rPr>
        <w:t>05</w:t>
      </w:r>
      <w:r>
        <w:rPr>
          <w:b/>
          <w:color w:val="FF0000"/>
          <w:sz w:val="22"/>
        </w:rPr>
        <w:t xml:space="preserve"> </w:t>
      </w:r>
      <w:r>
        <w:rPr>
          <w:b/>
          <w:color w:val="FF0000"/>
          <w:sz w:val="22"/>
          <w:highlight w:val="cyan"/>
        </w:rPr>
        <w:t>(cinco)</w:t>
      </w:r>
      <w:r>
        <w:rPr>
          <w:b/>
          <w:color w:val="FF0000"/>
          <w:spacing w:val="-13"/>
          <w:sz w:val="22"/>
          <w:highlight w:val="cyan"/>
        </w:rPr>
        <w:t xml:space="preserve"> </w:t>
      </w:r>
      <w:r>
        <w:rPr>
          <w:b/>
          <w:color w:val="FF0000"/>
          <w:sz w:val="22"/>
          <w:highlight w:val="cyan"/>
        </w:rPr>
        <w:t>dias</w:t>
      </w:r>
      <w:r>
        <w:rPr>
          <w:b/>
          <w:color w:val="000000"/>
          <w:sz w:val="22"/>
          <w:highlight w:val="cyan"/>
        </w:rPr>
        <w:t>,</w:t>
      </w:r>
      <w:r>
        <w:rPr>
          <w:b/>
          <w:color w:val="000000"/>
          <w:spacing w:val="-12"/>
          <w:sz w:val="22"/>
          <w:highlight w:val="cyan"/>
        </w:rPr>
        <w:t xml:space="preserve"> </w:t>
      </w:r>
      <w:r>
        <w:rPr>
          <w:color w:val="000000"/>
          <w:sz w:val="22"/>
          <w:highlight w:val="cyan"/>
        </w:rPr>
        <w:t>contados</w:t>
      </w:r>
      <w:r>
        <w:rPr>
          <w:color w:val="000000"/>
          <w:spacing w:val="-13"/>
          <w:sz w:val="22"/>
          <w:highlight w:val="cyan"/>
        </w:rPr>
        <w:t xml:space="preserve"> </w:t>
      </w:r>
      <w:r>
        <w:rPr>
          <w:color w:val="000000"/>
          <w:sz w:val="22"/>
          <w:highlight w:val="cyan"/>
        </w:rPr>
        <w:t>a</w:t>
      </w:r>
      <w:r>
        <w:rPr>
          <w:color w:val="000000"/>
          <w:spacing w:val="-12"/>
          <w:sz w:val="22"/>
          <w:highlight w:val="cyan"/>
        </w:rPr>
        <w:t xml:space="preserve"> </w:t>
      </w:r>
      <w:r>
        <w:rPr>
          <w:color w:val="000000"/>
          <w:sz w:val="22"/>
          <w:highlight w:val="cyan"/>
        </w:rPr>
        <w:t>partir</w:t>
      </w:r>
      <w:r>
        <w:rPr>
          <w:color w:val="000000"/>
          <w:spacing w:val="-13"/>
          <w:sz w:val="22"/>
          <w:highlight w:val="cyan"/>
        </w:rPr>
        <w:t xml:space="preserve"> </w:t>
      </w:r>
      <w:r>
        <w:rPr>
          <w:color w:val="000000"/>
          <w:sz w:val="22"/>
          <w:highlight w:val="cyan"/>
        </w:rPr>
        <w:t>da</w:t>
      </w:r>
      <w:r>
        <w:rPr>
          <w:color w:val="000000"/>
          <w:spacing w:val="-12"/>
          <w:sz w:val="22"/>
          <w:highlight w:val="cyan"/>
        </w:rPr>
        <w:t xml:space="preserve"> </w:t>
      </w:r>
      <w:r>
        <w:rPr>
          <w:color w:val="000000"/>
          <w:sz w:val="22"/>
          <w:highlight w:val="cyan"/>
        </w:rPr>
        <w:t>data</w:t>
      </w:r>
      <w:r>
        <w:rPr>
          <w:color w:val="000000"/>
          <w:spacing w:val="-13"/>
          <w:sz w:val="22"/>
          <w:highlight w:val="cyan"/>
        </w:rPr>
        <w:t xml:space="preserve"> </w:t>
      </w:r>
      <w:r>
        <w:rPr>
          <w:color w:val="000000"/>
          <w:sz w:val="22"/>
          <w:highlight w:val="cyan"/>
        </w:rPr>
        <w:t>de</w:t>
      </w:r>
      <w:r>
        <w:rPr>
          <w:color w:val="000000"/>
          <w:spacing w:val="-12"/>
          <w:sz w:val="22"/>
          <w:highlight w:val="cyan"/>
        </w:rPr>
        <w:t xml:space="preserve"> </w:t>
      </w:r>
      <w:r>
        <w:rPr>
          <w:color w:val="000000"/>
          <w:sz w:val="22"/>
          <w:highlight w:val="cyan"/>
        </w:rPr>
        <w:t>sua</w:t>
      </w:r>
      <w:r>
        <w:rPr>
          <w:color w:val="000000"/>
          <w:spacing w:val="-12"/>
          <w:sz w:val="22"/>
          <w:highlight w:val="cyan"/>
        </w:rPr>
        <w:t xml:space="preserve"> </w:t>
      </w:r>
      <w:r>
        <w:rPr>
          <w:color w:val="000000"/>
          <w:sz w:val="22"/>
          <w:highlight w:val="cyan"/>
        </w:rPr>
        <w:t>convocação,</w:t>
      </w:r>
      <w:r>
        <w:rPr>
          <w:color w:val="000000"/>
          <w:spacing w:val="-13"/>
          <w:sz w:val="22"/>
          <w:highlight w:val="cyan"/>
        </w:rPr>
        <w:t xml:space="preserve"> </w:t>
      </w:r>
      <w:r>
        <w:rPr>
          <w:color w:val="000000"/>
          <w:sz w:val="22"/>
          <w:highlight w:val="cyan"/>
        </w:rPr>
        <w:t>para</w:t>
      </w:r>
      <w:r>
        <w:rPr>
          <w:color w:val="000000"/>
          <w:spacing w:val="-12"/>
          <w:sz w:val="22"/>
          <w:highlight w:val="cyan"/>
        </w:rPr>
        <w:t xml:space="preserve"> </w:t>
      </w:r>
      <w:r>
        <w:rPr>
          <w:color w:val="000000"/>
          <w:sz w:val="22"/>
          <w:highlight w:val="cyan"/>
        </w:rPr>
        <w:t>assinar</w:t>
      </w:r>
      <w:r>
        <w:rPr>
          <w:color w:val="000000"/>
          <w:spacing w:val="-13"/>
          <w:sz w:val="22"/>
          <w:highlight w:val="cyan"/>
        </w:rPr>
        <w:t xml:space="preserve"> </w:t>
      </w:r>
      <w:r>
        <w:rPr>
          <w:color w:val="000000"/>
          <w:sz w:val="22"/>
          <w:highlight w:val="cyan"/>
        </w:rPr>
        <w:t>a</w:t>
      </w:r>
      <w:r>
        <w:rPr>
          <w:color w:val="000000"/>
          <w:spacing w:val="-12"/>
          <w:sz w:val="22"/>
          <w:highlight w:val="cyan"/>
        </w:rPr>
        <w:t xml:space="preserve"> </w:t>
      </w:r>
      <w:r>
        <w:rPr>
          <w:color w:val="000000"/>
          <w:sz w:val="22"/>
          <w:highlight w:val="cyan"/>
        </w:rPr>
        <w:t>Ata</w:t>
      </w:r>
      <w:r>
        <w:rPr>
          <w:color w:val="000000"/>
          <w:spacing w:val="-13"/>
          <w:sz w:val="22"/>
          <w:highlight w:val="cyan"/>
        </w:rPr>
        <w:t xml:space="preserve"> </w:t>
      </w:r>
      <w:r>
        <w:rPr>
          <w:color w:val="000000"/>
          <w:sz w:val="22"/>
          <w:highlight w:val="cyan"/>
        </w:rPr>
        <w:t>de</w:t>
      </w:r>
      <w:r>
        <w:rPr>
          <w:color w:val="000000"/>
          <w:spacing w:val="-12"/>
          <w:sz w:val="22"/>
          <w:highlight w:val="cyan"/>
        </w:rPr>
        <w:t xml:space="preserve"> </w:t>
      </w:r>
      <w:r>
        <w:rPr>
          <w:color w:val="000000"/>
          <w:sz w:val="22"/>
          <w:highlight w:val="cyan"/>
        </w:rPr>
        <w:t>Registro</w:t>
      </w:r>
      <w:r>
        <w:rPr>
          <w:color w:val="000000"/>
          <w:spacing w:val="-12"/>
          <w:sz w:val="22"/>
          <w:highlight w:val="cyan"/>
        </w:rPr>
        <w:t xml:space="preserve"> </w:t>
      </w:r>
      <w:r>
        <w:rPr>
          <w:color w:val="000000"/>
          <w:sz w:val="22"/>
          <w:highlight w:val="cyan"/>
        </w:rPr>
        <w:t>de</w:t>
      </w:r>
      <w:r>
        <w:rPr>
          <w:color w:val="000000"/>
          <w:spacing w:val="-13"/>
          <w:sz w:val="22"/>
          <w:highlight w:val="cyan"/>
        </w:rPr>
        <w:t xml:space="preserve"> </w:t>
      </w:r>
      <w:r>
        <w:rPr>
          <w:color w:val="000000"/>
          <w:sz w:val="22"/>
          <w:highlight w:val="cyan"/>
        </w:rPr>
        <w:t>Preços,</w:t>
      </w:r>
      <w:r>
        <w:rPr>
          <w:color w:val="000000"/>
          <w:sz w:val="22"/>
        </w:rPr>
        <w:t xml:space="preserve"> </w:t>
      </w:r>
      <w:r>
        <w:rPr>
          <w:color w:val="000000"/>
          <w:sz w:val="22"/>
          <w:highlight w:val="cyan"/>
        </w:rPr>
        <w:t>cujo</w:t>
      </w:r>
      <w:r>
        <w:rPr>
          <w:color w:val="000000"/>
          <w:spacing w:val="-4"/>
          <w:sz w:val="22"/>
          <w:highlight w:val="cyan"/>
        </w:rPr>
        <w:t xml:space="preserve"> </w:t>
      </w:r>
      <w:r>
        <w:rPr>
          <w:color w:val="000000"/>
          <w:sz w:val="22"/>
          <w:highlight w:val="cyan"/>
        </w:rPr>
        <w:t>prazo</w:t>
      </w:r>
      <w:r>
        <w:rPr>
          <w:color w:val="000000"/>
          <w:spacing w:val="-3"/>
          <w:sz w:val="22"/>
          <w:highlight w:val="cyan"/>
        </w:rPr>
        <w:t xml:space="preserve"> </w:t>
      </w:r>
      <w:r>
        <w:rPr>
          <w:color w:val="000000"/>
          <w:sz w:val="22"/>
          <w:highlight w:val="cyan"/>
        </w:rPr>
        <w:t>de</w:t>
      </w:r>
      <w:r>
        <w:rPr>
          <w:color w:val="000000"/>
          <w:spacing w:val="-6"/>
          <w:sz w:val="22"/>
          <w:highlight w:val="cyan"/>
        </w:rPr>
        <w:t xml:space="preserve"> </w:t>
      </w:r>
      <w:r>
        <w:rPr>
          <w:color w:val="000000"/>
          <w:sz w:val="22"/>
          <w:highlight w:val="cyan"/>
        </w:rPr>
        <w:t>validade</w:t>
      </w:r>
      <w:r>
        <w:rPr>
          <w:color w:val="000000"/>
          <w:spacing w:val="-4"/>
          <w:sz w:val="22"/>
          <w:highlight w:val="cyan"/>
        </w:rPr>
        <w:t xml:space="preserve"> </w:t>
      </w:r>
      <w:r>
        <w:rPr>
          <w:color w:val="000000"/>
          <w:sz w:val="22"/>
          <w:highlight w:val="cyan"/>
        </w:rPr>
        <w:t>encontra-se</w:t>
      </w:r>
      <w:r>
        <w:rPr>
          <w:color w:val="000000"/>
          <w:spacing w:val="-4"/>
          <w:sz w:val="22"/>
          <w:highlight w:val="cyan"/>
        </w:rPr>
        <w:t xml:space="preserve"> </w:t>
      </w:r>
      <w:r>
        <w:rPr>
          <w:color w:val="000000"/>
          <w:sz w:val="22"/>
          <w:highlight w:val="cyan"/>
        </w:rPr>
        <w:t>nela</w:t>
      </w:r>
      <w:r>
        <w:rPr>
          <w:color w:val="000000"/>
          <w:spacing w:val="-4"/>
          <w:sz w:val="22"/>
          <w:highlight w:val="cyan"/>
        </w:rPr>
        <w:t xml:space="preserve"> </w:t>
      </w:r>
      <w:r>
        <w:rPr>
          <w:color w:val="000000"/>
          <w:sz w:val="22"/>
          <w:highlight w:val="cyan"/>
        </w:rPr>
        <w:t>fixado,</w:t>
      </w:r>
      <w:r>
        <w:rPr>
          <w:color w:val="000000"/>
          <w:spacing w:val="-4"/>
          <w:sz w:val="22"/>
          <w:highlight w:val="cyan"/>
        </w:rPr>
        <w:t xml:space="preserve"> </w:t>
      </w:r>
      <w:r>
        <w:rPr>
          <w:color w:val="000000"/>
          <w:sz w:val="22"/>
          <w:highlight w:val="cyan"/>
        </w:rPr>
        <w:t>sob</w:t>
      </w:r>
      <w:r>
        <w:rPr>
          <w:color w:val="000000"/>
          <w:spacing w:val="-5"/>
          <w:sz w:val="22"/>
          <w:highlight w:val="cyan"/>
        </w:rPr>
        <w:t xml:space="preserve"> </w:t>
      </w:r>
      <w:r>
        <w:rPr>
          <w:color w:val="000000"/>
          <w:sz w:val="22"/>
          <w:highlight w:val="cyan"/>
        </w:rPr>
        <w:t>pena</w:t>
      </w:r>
      <w:r>
        <w:rPr>
          <w:color w:val="000000"/>
          <w:spacing w:val="-5"/>
          <w:sz w:val="22"/>
          <w:highlight w:val="cyan"/>
        </w:rPr>
        <w:t xml:space="preserve"> </w:t>
      </w:r>
      <w:r>
        <w:rPr>
          <w:color w:val="000000"/>
          <w:sz w:val="22"/>
          <w:highlight w:val="cyan"/>
        </w:rPr>
        <w:t>de</w:t>
      </w:r>
      <w:r>
        <w:rPr>
          <w:color w:val="000000"/>
          <w:spacing w:val="-4"/>
          <w:sz w:val="22"/>
          <w:highlight w:val="cyan"/>
        </w:rPr>
        <w:t xml:space="preserve"> </w:t>
      </w:r>
      <w:r>
        <w:rPr>
          <w:color w:val="000000"/>
          <w:sz w:val="22"/>
          <w:highlight w:val="cyan"/>
        </w:rPr>
        <w:t>decadência</w:t>
      </w:r>
      <w:r>
        <w:rPr>
          <w:color w:val="000000"/>
          <w:spacing w:val="-4"/>
          <w:sz w:val="22"/>
          <w:highlight w:val="cyan"/>
        </w:rPr>
        <w:t xml:space="preserve"> </w:t>
      </w:r>
      <w:r>
        <w:rPr>
          <w:color w:val="000000"/>
          <w:sz w:val="22"/>
          <w:highlight w:val="cyan"/>
        </w:rPr>
        <w:t>do</w:t>
      </w:r>
      <w:r>
        <w:rPr>
          <w:color w:val="000000"/>
          <w:spacing w:val="-3"/>
          <w:sz w:val="22"/>
          <w:highlight w:val="cyan"/>
        </w:rPr>
        <w:t xml:space="preserve"> </w:t>
      </w:r>
      <w:r>
        <w:rPr>
          <w:color w:val="000000"/>
          <w:sz w:val="22"/>
          <w:highlight w:val="cyan"/>
        </w:rPr>
        <w:t>direito</w:t>
      </w:r>
      <w:r>
        <w:rPr>
          <w:color w:val="000000"/>
          <w:spacing w:val="-3"/>
          <w:sz w:val="22"/>
          <w:highlight w:val="cyan"/>
        </w:rPr>
        <w:t xml:space="preserve"> </w:t>
      </w:r>
      <w:r>
        <w:rPr>
          <w:color w:val="000000"/>
          <w:sz w:val="22"/>
          <w:highlight w:val="cyan"/>
        </w:rPr>
        <w:t>à</w:t>
      </w:r>
      <w:r>
        <w:rPr>
          <w:color w:val="000000"/>
          <w:spacing w:val="-4"/>
          <w:sz w:val="22"/>
          <w:highlight w:val="cyan"/>
        </w:rPr>
        <w:t xml:space="preserve"> </w:t>
      </w:r>
      <w:r>
        <w:rPr>
          <w:color w:val="000000"/>
          <w:sz w:val="22"/>
          <w:highlight w:val="cyan"/>
        </w:rPr>
        <w:t>contratação,</w:t>
      </w:r>
      <w:r>
        <w:rPr>
          <w:color w:val="000000"/>
          <w:sz w:val="22"/>
        </w:rPr>
        <w:t xml:space="preserve"> </w:t>
      </w:r>
      <w:r>
        <w:rPr>
          <w:color w:val="000000"/>
          <w:sz w:val="22"/>
          <w:highlight w:val="cyan"/>
        </w:rPr>
        <w:t>sem prejuízo das sanções previstas na Lei nº 14.133, de 2021.</w:t>
      </w:r>
    </w:p>
    <w:p w14:paraId="166BA0D9">
      <w:pPr>
        <w:pStyle w:val="8"/>
        <w:numPr>
          <w:ilvl w:val="1"/>
          <w:numId w:val="1"/>
        </w:numPr>
        <w:tabs>
          <w:tab w:val="left" w:pos="1276"/>
          <w:tab w:val="left" w:pos="1699"/>
        </w:tabs>
        <w:spacing w:before="122" w:after="0" w:line="357" w:lineRule="auto"/>
        <w:ind w:left="1276" w:right="422" w:hanging="428"/>
        <w:jc w:val="left"/>
        <w:rPr>
          <w:b/>
          <w:sz w:val="22"/>
        </w:rPr>
      </w:pPr>
      <w:r>
        <w:rPr>
          <w:color w:val="000000"/>
          <w:sz w:val="22"/>
          <w:highlight w:val="cyan"/>
        </w:rPr>
        <w:t>O</w:t>
      </w:r>
      <w:r>
        <w:rPr>
          <w:color w:val="000000"/>
          <w:spacing w:val="40"/>
          <w:sz w:val="22"/>
          <w:highlight w:val="cyan"/>
        </w:rPr>
        <w:t xml:space="preserve"> </w:t>
      </w:r>
      <w:r>
        <w:rPr>
          <w:color w:val="000000"/>
          <w:sz w:val="22"/>
          <w:highlight w:val="cyan"/>
        </w:rPr>
        <w:t>prazo</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convocação</w:t>
      </w:r>
      <w:r>
        <w:rPr>
          <w:color w:val="000000"/>
          <w:spacing w:val="40"/>
          <w:sz w:val="22"/>
          <w:highlight w:val="cyan"/>
        </w:rPr>
        <w:t xml:space="preserve"> </w:t>
      </w:r>
      <w:r>
        <w:rPr>
          <w:color w:val="000000"/>
          <w:sz w:val="22"/>
          <w:highlight w:val="cyan"/>
        </w:rPr>
        <w:t>poderá</w:t>
      </w:r>
      <w:r>
        <w:rPr>
          <w:color w:val="000000"/>
          <w:spacing w:val="40"/>
          <w:sz w:val="22"/>
          <w:highlight w:val="cyan"/>
        </w:rPr>
        <w:t xml:space="preserve"> </w:t>
      </w:r>
      <w:r>
        <w:rPr>
          <w:color w:val="000000"/>
          <w:sz w:val="22"/>
          <w:highlight w:val="cyan"/>
        </w:rPr>
        <w:t>ser</w:t>
      </w:r>
      <w:r>
        <w:rPr>
          <w:color w:val="000000"/>
          <w:spacing w:val="40"/>
          <w:sz w:val="22"/>
          <w:highlight w:val="cyan"/>
        </w:rPr>
        <w:t xml:space="preserve"> </w:t>
      </w:r>
      <w:r>
        <w:rPr>
          <w:color w:val="000000"/>
          <w:sz w:val="22"/>
          <w:highlight w:val="cyan"/>
        </w:rPr>
        <w:t>prorrogado</w:t>
      </w:r>
      <w:r>
        <w:rPr>
          <w:color w:val="000000"/>
          <w:spacing w:val="40"/>
          <w:sz w:val="22"/>
          <w:highlight w:val="cyan"/>
        </w:rPr>
        <w:t xml:space="preserve"> </w:t>
      </w:r>
      <w:r>
        <w:rPr>
          <w:color w:val="000000"/>
          <w:sz w:val="22"/>
          <w:highlight w:val="cyan"/>
        </w:rPr>
        <w:t>uma</w:t>
      </w:r>
      <w:r>
        <w:rPr>
          <w:color w:val="000000"/>
          <w:spacing w:val="40"/>
          <w:sz w:val="22"/>
          <w:highlight w:val="cyan"/>
        </w:rPr>
        <w:t xml:space="preserve"> </w:t>
      </w:r>
      <w:r>
        <w:rPr>
          <w:color w:val="000000"/>
          <w:sz w:val="22"/>
          <w:highlight w:val="cyan"/>
        </w:rPr>
        <w:t>vez,</w:t>
      </w:r>
      <w:r>
        <w:rPr>
          <w:color w:val="000000"/>
          <w:spacing w:val="40"/>
          <w:sz w:val="22"/>
          <w:highlight w:val="cyan"/>
        </w:rPr>
        <w:t xml:space="preserve"> </w:t>
      </w:r>
      <w:r>
        <w:rPr>
          <w:color w:val="000000"/>
          <w:sz w:val="22"/>
          <w:highlight w:val="cyan"/>
        </w:rPr>
        <w:t>por</w:t>
      </w:r>
      <w:r>
        <w:rPr>
          <w:color w:val="000000"/>
          <w:spacing w:val="40"/>
          <w:sz w:val="22"/>
          <w:highlight w:val="cyan"/>
        </w:rPr>
        <w:t xml:space="preserve"> </w:t>
      </w:r>
      <w:r>
        <w:rPr>
          <w:color w:val="000000"/>
          <w:sz w:val="22"/>
          <w:highlight w:val="cyan"/>
        </w:rPr>
        <w:t>igual</w:t>
      </w:r>
      <w:r>
        <w:rPr>
          <w:color w:val="000000"/>
          <w:spacing w:val="40"/>
          <w:sz w:val="22"/>
          <w:highlight w:val="cyan"/>
        </w:rPr>
        <w:t xml:space="preserve"> </w:t>
      </w:r>
      <w:r>
        <w:rPr>
          <w:color w:val="000000"/>
          <w:sz w:val="22"/>
          <w:highlight w:val="cyan"/>
        </w:rPr>
        <w:t>período,</w:t>
      </w:r>
      <w:r>
        <w:rPr>
          <w:color w:val="000000"/>
          <w:spacing w:val="40"/>
          <w:sz w:val="22"/>
          <w:highlight w:val="cyan"/>
        </w:rPr>
        <w:t xml:space="preserve"> </w:t>
      </w:r>
      <w:r>
        <w:rPr>
          <w:color w:val="000000"/>
          <w:sz w:val="22"/>
          <w:highlight w:val="cyan"/>
        </w:rPr>
        <w:t>mediante</w:t>
      </w:r>
      <w:r>
        <w:rPr>
          <w:color w:val="000000"/>
          <w:sz w:val="22"/>
        </w:rPr>
        <w:t xml:space="preserve"> </w:t>
      </w:r>
      <w:r>
        <w:rPr>
          <w:color w:val="000000"/>
          <w:sz w:val="22"/>
          <w:highlight w:val="cyan"/>
        </w:rPr>
        <w:t>solicitação do licitante mais bem classificado ou do fornecedor convocado, desde que:</w:t>
      </w:r>
    </w:p>
    <w:p w14:paraId="6D6A565B">
      <w:pPr>
        <w:pStyle w:val="8"/>
        <w:numPr>
          <w:ilvl w:val="2"/>
          <w:numId w:val="1"/>
        </w:numPr>
        <w:tabs>
          <w:tab w:val="left" w:pos="2407"/>
        </w:tabs>
        <w:spacing w:before="124" w:after="0" w:line="240" w:lineRule="auto"/>
        <w:ind w:left="2407" w:right="0" w:hanging="991"/>
        <w:jc w:val="left"/>
        <w:rPr>
          <w:rFonts w:ascii="Times New Roman" w:hAnsi="Times New Roman"/>
          <w:b/>
          <w:sz w:val="22"/>
        </w:rPr>
      </w:pPr>
      <w:r>
        <w:rPr>
          <w:color w:val="000000"/>
          <w:sz w:val="22"/>
          <w:highlight w:val="cyan"/>
        </w:rPr>
        <w:t>a</w:t>
      </w:r>
      <w:r>
        <w:rPr>
          <w:color w:val="000000"/>
          <w:spacing w:val="-7"/>
          <w:sz w:val="22"/>
          <w:highlight w:val="cyan"/>
        </w:rPr>
        <w:t xml:space="preserve"> </w:t>
      </w:r>
      <w:r>
        <w:rPr>
          <w:color w:val="000000"/>
          <w:sz w:val="22"/>
          <w:highlight w:val="cyan"/>
        </w:rPr>
        <w:t>solicitação</w:t>
      </w:r>
      <w:r>
        <w:rPr>
          <w:color w:val="000000"/>
          <w:spacing w:val="-4"/>
          <w:sz w:val="22"/>
          <w:highlight w:val="cyan"/>
        </w:rPr>
        <w:t xml:space="preserve"> </w:t>
      </w:r>
      <w:r>
        <w:rPr>
          <w:color w:val="000000"/>
          <w:sz w:val="22"/>
          <w:highlight w:val="cyan"/>
        </w:rPr>
        <w:t>seja</w:t>
      </w:r>
      <w:r>
        <w:rPr>
          <w:color w:val="000000"/>
          <w:spacing w:val="-5"/>
          <w:sz w:val="22"/>
          <w:highlight w:val="cyan"/>
        </w:rPr>
        <w:t xml:space="preserve"> </w:t>
      </w:r>
      <w:r>
        <w:rPr>
          <w:color w:val="000000"/>
          <w:sz w:val="22"/>
          <w:highlight w:val="cyan"/>
        </w:rPr>
        <w:t>devidamente</w:t>
      </w:r>
      <w:r>
        <w:rPr>
          <w:color w:val="000000"/>
          <w:spacing w:val="-5"/>
          <w:sz w:val="22"/>
          <w:highlight w:val="cyan"/>
        </w:rPr>
        <w:t xml:space="preserve"> </w:t>
      </w:r>
      <w:r>
        <w:rPr>
          <w:color w:val="000000"/>
          <w:sz w:val="22"/>
          <w:highlight w:val="cyan"/>
        </w:rPr>
        <w:t>justificada</w:t>
      </w:r>
      <w:r>
        <w:rPr>
          <w:color w:val="000000"/>
          <w:spacing w:val="-8"/>
          <w:sz w:val="22"/>
          <w:highlight w:val="cyan"/>
        </w:rPr>
        <w:t xml:space="preserve"> </w:t>
      </w:r>
      <w:r>
        <w:rPr>
          <w:color w:val="000000"/>
          <w:sz w:val="22"/>
          <w:highlight w:val="cyan"/>
        </w:rPr>
        <w:t>e</w:t>
      </w:r>
      <w:r>
        <w:rPr>
          <w:color w:val="000000"/>
          <w:spacing w:val="-4"/>
          <w:sz w:val="22"/>
          <w:highlight w:val="cyan"/>
        </w:rPr>
        <w:t xml:space="preserve"> </w:t>
      </w:r>
      <w:r>
        <w:rPr>
          <w:color w:val="000000"/>
          <w:sz w:val="22"/>
          <w:highlight w:val="cyan"/>
        </w:rPr>
        <w:t>apresentada</w:t>
      </w:r>
      <w:r>
        <w:rPr>
          <w:color w:val="000000"/>
          <w:spacing w:val="-5"/>
          <w:sz w:val="22"/>
          <w:highlight w:val="cyan"/>
        </w:rPr>
        <w:t xml:space="preserve"> </w:t>
      </w:r>
      <w:r>
        <w:rPr>
          <w:color w:val="000000"/>
          <w:sz w:val="22"/>
          <w:highlight w:val="cyan"/>
        </w:rPr>
        <w:t>dentro</w:t>
      </w:r>
      <w:r>
        <w:rPr>
          <w:color w:val="000000"/>
          <w:spacing w:val="-6"/>
          <w:sz w:val="22"/>
          <w:highlight w:val="cyan"/>
        </w:rPr>
        <w:t xml:space="preserve"> </w:t>
      </w:r>
      <w:r>
        <w:rPr>
          <w:color w:val="000000"/>
          <w:sz w:val="22"/>
          <w:highlight w:val="cyan"/>
        </w:rPr>
        <w:t>do</w:t>
      </w:r>
      <w:r>
        <w:rPr>
          <w:color w:val="000000"/>
          <w:spacing w:val="-5"/>
          <w:sz w:val="22"/>
          <w:highlight w:val="cyan"/>
        </w:rPr>
        <w:t xml:space="preserve"> </w:t>
      </w:r>
      <w:r>
        <w:rPr>
          <w:color w:val="000000"/>
          <w:sz w:val="22"/>
          <w:highlight w:val="cyan"/>
        </w:rPr>
        <w:t>prazo;</w:t>
      </w:r>
      <w:r>
        <w:rPr>
          <w:color w:val="000000"/>
          <w:spacing w:val="-6"/>
          <w:sz w:val="22"/>
          <w:highlight w:val="cyan"/>
        </w:rPr>
        <w:t xml:space="preserve"> </w:t>
      </w:r>
      <w:r>
        <w:rPr>
          <w:color w:val="000000"/>
          <w:spacing w:val="-10"/>
          <w:sz w:val="22"/>
          <w:highlight w:val="cyan"/>
        </w:rPr>
        <w:t>e</w:t>
      </w:r>
    </w:p>
    <w:p w14:paraId="7D8C92BC">
      <w:pPr>
        <w:pStyle w:val="8"/>
        <w:numPr>
          <w:ilvl w:val="2"/>
          <w:numId w:val="1"/>
        </w:numPr>
        <w:tabs>
          <w:tab w:val="left" w:pos="2407"/>
        </w:tabs>
        <w:spacing w:before="254" w:after="0" w:line="240" w:lineRule="auto"/>
        <w:ind w:left="2407" w:right="0" w:hanging="991"/>
        <w:jc w:val="left"/>
        <w:rPr>
          <w:rFonts w:ascii="Times New Roman" w:hAnsi="Times New Roman"/>
          <w:b/>
          <w:sz w:val="22"/>
        </w:rPr>
      </w:pPr>
      <w:r>
        <w:rPr>
          <w:color w:val="000000"/>
          <w:sz w:val="22"/>
          <w:highlight w:val="cyan"/>
        </w:rPr>
        <w:t>a</w:t>
      </w:r>
      <w:r>
        <w:rPr>
          <w:color w:val="000000"/>
          <w:spacing w:val="-3"/>
          <w:sz w:val="22"/>
          <w:highlight w:val="cyan"/>
        </w:rPr>
        <w:t xml:space="preserve"> </w:t>
      </w:r>
      <w:r>
        <w:rPr>
          <w:color w:val="000000"/>
          <w:sz w:val="22"/>
          <w:highlight w:val="cyan"/>
        </w:rPr>
        <w:t>justificativa</w:t>
      </w:r>
      <w:r>
        <w:rPr>
          <w:color w:val="000000"/>
          <w:spacing w:val="-3"/>
          <w:sz w:val="22"/>
          <w:highlight w:val="cyan"/>
        </w:rPr>
        <w:t xml:space="preserve"> </w:t>
      </w:r>
      <w:r>
        <w:rPr>
          <w:color w:val="000000"/>
          <w:sz w:val="22"/>
          <w:highlight w:val="cyan"/>
        </w:rPr>
        <w:t>apresentada</w:t>
      </w:r>
      <w:r>
        <w:rPr>
          <w:color w:val="000000"/>
          <w:spacing w:val="-5"/>
          <w:sz w:val="22"/>
          <w:highlight w:val="cyan"/>
        </w:rPr>
        <w:t xml:space="preserve"> </w:t>
      </w:r>
      <w:r>
        <w:rPr>
          <w:color w:val="000000"/>
          <w:sz w:val="22"/>
          <w:highlight w:val="cyan"/>
        </w:rPr>
        <w:t>seja</w:t>
      </w:r>
      <w:r>
        <w:rPr>
          <w:color w:val="000000"/>
          <w:spacing w:val="-3"/>
          <w:sz w:val="22"/>
          <w:highlight w:val="cyan"/>
        </w:rPr>
        <w:t xml:space="preserve"> </w:t>
      </w:r>
      <w:r>
        <w:rPr>
          <w:color w:val="000000"/>
          <w:sz w:val="22"/>
          <w:highlight w:val="cyan"/>
        </w:rPr>
        <w:t>aceita</w:t>
      </w:r>
      <w:r>
        <w:rPr>
          <w:color w:val="000000"/>
          <w:spacing w:val="-3"/>
          <w:sz w:val="22"/>
          <w:highlight w:val="cyan"/>
        </w:rPr>
        <w:t xml:space="preserve"> </w:t>
      </w:r>
      <w:r>
        <w:rPr>
          <w:color w:val="000000"/>
          <w:sz w:val="22"/>
          <w:highlight w:val="cyan"/>
        </w:rPr>
        <w:t>pela</w:t>
      </w:r>
      <w:r>
        <w:rPr>
          <w:color w:val="000000"/>
          <w:spacing w:val="-2"/>
          <w:sz w:val="22"/>
          <w:highlight w:val="cyan"/>
        </w:rPr>
        <w:t xml:space="preserve"> Administração.</w:t>
      </w:r>
    </w:p>
    <w:p w14:paraId="17A14694">
      <w:pPr>
        <w:pStyle w:val="8"/>
        <w:numPr>
          <w:ilvl w:val="1"/>
          <w:numId w:val="1"/>
        </w:numPr>
        <w:tabs>
          <w:tab w:val="left" w:pos="1276"/>
          <w:tab w:val="left" w:pos="1699"/>
        </w:tabs>
        <w:spacing w:before="255" w:after="0" w:line="360" w:lineRule="auto"/>
        <w:ind w:left="1276" w:right="432" w:hanging="428"/>
        <w:jc w:val="left"/>
        <w:rPr>
          <w:b/>
          <w:sz w:val="22"/>
        </w:rPr>
      </w:pPr>
      <w:r>
        <w:rPr>
          <w:color w:val="000000"/>
          <w:sz w:val="22"/>
          <w:highlight w:val="cyan"/>
        </w:rPr>
        <w:t>A ata de registro de preços será assinada por meio de assinatura digital e disponibilizada no</w:t>
      </w:r>
      <w:r>
        <w:rPr>
          <w:color w:val="000000"/>
          <w:sz w:val="22"/>
        </w:rPr>
        <w:t xml:space="preserve"> </w:t>
      </w:r>
      <w:r>
        <w:rPr>
          <w:color w:val="000000"/>
          <w:sz w:val="22"/>
          <w:highlight w:val="cyan"/>
        </w:rPr>
        <w:t>sistema de registro de preços.</w:t>
      </w:r>
    </w:p>
    <w:p w14:paraId="08D75D94">
      <w:pPr>
        <w:pStyle w:val="8"/>
        <w:numPr>
          <w:ilvl w:val="1"/>
          <w:numId w:val="1"/>
        </w:numPr>
        <w:tabs>
          <w:tab w:val="left" w:pos="1276"/>
          <w:tab w:val="left" w:pos="1694"/>
        </w:tabs>
        <w:spacing w:before="121" w:after="0" w:line="360" w:lineRule="auto"/>
        <w:ind w:left="1276" w:right="424" w:hanging="428"/>
        <w:jc w:val="both"/>
        <w:rPr>
          <w:b/>
          <w:sz w:val="22"/>
        </w:rPr>
      </w:pPr>
      <w:r>
        <w:rPr>
          <w:color w:val="000000"/>
          <w:sz w:val="22"/>
          <w:highlight w:val="cyan"/>
        </w:rPr>
        <w:t>Serão</w:t>
      </w:r>
      <w:r>
        <w:rPr>
          <w:color w:val="000000"/>
          <w:spacing w:val="40"/>
          <w:sz w:val="22"/>
          <w:highlight w:val="cyan"/>
        </w:rPr>
        <w:t xml:space="preserve"> </w:t>
      </w:r>
      <w:r>
        <w:rPr>
          <w:color w:val="000000"/>
          <w:sz w:val="22"/>
          <w:highlight w:val="cyan"/>
        </w:rPr>
        <w:t>formalizadas</w:t>
      </w:r>
      <w:r>
        <w:rPr>
          <w:color w:val="000000"/>
          <w:spacing w:val="40"/>
          <w:sz w:val="22"/>
          <w:highlight w:val="cyan"/>
        </w:rPr>
        <w:t xml:space="preserve"> </w:t>
      </w:r>
      <w:r>
        <w:rPr>
          <w:color w:val="000000"/>
          <w:sz w:val="22"/>
          <w:highlight w:val="cyan"/>
        </w:rPr>
        <w:t>tantas</w:t>
      </w:r>
      <w:r>
        <w:rPr>
          <w:color w:val="000000"/>
          <w:spacing w:val="40"/>
          <w:sz w:val="22"/>
          <w:highlight w:val="cyan"/>
        </w:rPr>
        <w:t xml:space="preserve"> </w:t>
      </w:r>
      <w:r>
        <w:rPr>
          <w:color w:val="000000"/>
          <w:sz w:val="22"/>
          <w:highlight w:val="cyan"/>
        </w:rPr>
        <w:t>Atas</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Registro</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Preços</w:t>
      </w:r>
      <w:r>
        <w:rPr>
          <w:color w:val="000000"/>
          <w:spacing w:val="40"/>
          <w:sz w:val="22"/>
          <w:highlight w:val="cyan"/>
        </w:rPr>
        <w:t xml:space="preserve"> </w:t>
      </w:r>
      <w:r>
        <w:rPr>
          <w:color w:val="000000"/>
          <w:sz w:val="22"/>
          <w:highlight w:val="cyan"/>
        </w:rPr>
        <w:t>quantas</w:t>
      </w:r>
      <w:r>
        <w:rPr>
          <w:color w:val="000000"/>
          <w:spacing w:val="40"/>
          <w:sz w:val="22"/>
          <w:highlight w:val="cyan"/>
        </w:rPr>
        <w:t xml:space="preserve"> </w:t>
      </w:r>
      <w:r>
        <w:rPr>
          <w:color w:val="000000"/>
          <w:sz w:val="22"/>
          <w:highlight w:val="cyan"/>
        </w:rPr>
        <w:t>forem</w:t>
      </w:r>
      <w:r>
        <w:rPr>
          <w:color w:val="000000"/>
          <w:spacing w:val="40"/>
          <w:sz w:val="22"/>
          <w:highlight w:val="cyan"/>
        </w:rPr>
        <w:t xml:space="preserve"> </w:t>
      </w:r>
      <w:r>
        <w:rPr>
          <w:color w:val="000000"/>
          <w:sz w:val="22"/>
          <w:highlight w:val="cyan"/>
        </w:rPr>
        <w:t>necessárias</w:t>
      </w:r>
      <w:r>
        <w:rPr>
          <w:color w:val="000000"/>
          <w:spacing w:val="40"/>
          <w:sz w:val="22"/>
          <w:highlight w:val="cyan"/>
        </w:rPr>
        <w:t xml:space="preserve"> </w:t>
      </w:r>
      <w:r>
        <w:rPr>
          <w:color w:val="000000"/>
          <w:sz w:val="22"/>
          <w:highlight w:val="cyan"/>
        </w:rPr>
        <w:t>para</w:t>
      </w:r>
      <w:r>
        <w:rPr>
          <w:color w:val="000000"/>
          <w:spacing w:val="40"/>
          <w:sz w:val="22"/>
          <w:highlight w:val="cyan"/>
        </w:rPr>
        <w:t xml:space="preserve"> </w:t>
      </w:r>
      <w:r>
        <w:rPr>
          <w:color w:val="000000"/>
          <w:sz w:val="22"/>
          <w:highlight w:val="cyan"/>
        </w:rPr>
        <w:t>o</w:t>
      </w:r>
      <w:r>
        <w:rPr>
          <w:color w:val="000000"/>
          <w:sz w:val="22"/>
        </w:rPr>
        <w:t xml:space="preserve"> </w:t>
      </w:r>
      <w:r>
        <w:rPr>
          <w:color w:val="000000"/>
          <w:sz w:val="22"/>
          <w:highlight w:val="cyan"/>
        </w:rPr>
        <w:t>registro</w:t>
      </w:r>
      <w:r>
        <w:rPr>
          <w:color w:val="000000"/>
          <w:spacing w:val="-4"/>
          <w:sz w:val="22"/>
          <w:highlight w:val="cyan"/>
        </w:rPr>
        <w:t xml:space="preserve"> </w:t>
      </w:r>
      <w:r>
        <w:rPr>
          <w:color w:val="000000"/>
          <w:sz w:val="22"/>
          <w:highlight w:val="cyan"/>
        </w:rPr>
        <w:t>de</w:t>
      </w:r>
      <w:r>
        <w:rPr>
          <w:color w:val="000000"/>
          <w:spacing w:val="-5"/>
          <w:sz w:val="22"/>
          <w:highlight w:val="cyan"/>
        </w:rPr>
        <w:t xml:space="preserve"> </w:t>
      </w:r>
      <w:r>
        <w:rPr>
          <w:color w:val="000000"/>
          <w:sz w:val="22"/>
          <w:highlight w:val="cyan"/>
        </w:rPr>
        <w:t>todos</w:t>
      </w:r>
      <w:r>
        <w:rPr>
          <w:color w:val="000000"/>
          <w:spacing w:val="-7"/>
          <w:sz w:val="22"/>
          <w:highlight w:val="cyan"/>
        </w:rPr>
        <w:t xml:space="preserve"> </w:t>
      </w:r>
      <w:r>
        <w:rPr>
          <w:color w:val="000000"/>
          <w:sz w:val="22"/>
          <w:highlight w:val="cyan"/>
        </w:rPr>
        <w:t>os</w:t>
      </w:r>
      <w:r>
        <w:rPr>
          <w:color w:val="000000"/>
          <w:spacing w:val="-5"/>
          <w:sz w:val="22"/>
          <w:highlight w:val="cyan"/>
        </w:rPr>
        <w:t xml:space="preserve"> </w:t>
      </w:r>
      <w:r>
        <w:rPr>
          <w:color w:val="000000"/>
          <w:sz w:val="22"/>
          <w:highlight w:val="cyan"/>
        </w:rPr>
        <w:t>itens</w:t>
      </w:r>
      <w:r>
        <w:rPr>
          <w:color w:val="000000"/>
          <w:spacing w:val="-5"/>
          <w:sz w:val="22"/>
          <w:highlight w:val="cyan"/>
        </w:rPr>
        <w:t xml:space="preserve"> </w:t>
      </w:r>
      <w:r>
        <w:rPr>
          <w:color w:val="000000"/>
          <w:sz w:val="22"/>
          <w:highlight w:val="cyan"/>
        </w:rPr>
        <w:t>constantes</w:t>
      </w:r>
      <w:r>
        <w:rPr>
          <w:color w:val="000000"/>
          <w:spacing w:val="-5"/>
          <w:sz w:val="22"/>
          <w:highlight w:val="cyan"/>
        </w:rPr>
        <w:t xml:space="preserve"> </w:t>
      </w:r>
      <w:r>
        <w:rPr>
          <w:color w:val="000000"/>
          <w:sz w:val="22"/>
          <w:highlight w:val="cyan"/>
        </w:rPr>
        <w:t>no</w:t>
      </w:r>
      <w:r>
        <w:rPr>
          <w:color w:val="000000"/>
          <w:spacing w:val="-4"/>
          <w:sz w:val="22"/>
          <w:highlight w:val="cyan"/>
        </w:rPr>
        <w:t xml:space="preserve"> </w:t>
      </w:r>
      <w:r>
        <w:rPr>
          <w:color w:val="000000"/>
          <w:sz w:val="22"/>
          <w:highlight w:val="cyan"/>
        </w:rPr>
        <w:t>Termo</w:t>
      </w:r>
      <w:r>
        <w:rPr>
          <w:color w:val="000000"/>
          <w:spacing w:val="-4"/>
          <w:sz w:val="22"/>
          <w:highlight w:val="cyan"/>
        </w:rPr>
        <w:t xml:space="preserve"> </w:t>
      </w:r>
      <w:r>
        <w:rPr>
          <w:color w:val="000000"/>
          <w:sz w:val="22"/>
          <w:highlight w:val="cyan"/>
        </w:rPr>
        <w:t>de</w:t>
      </w:r>
      <w:r>
        <w:rPr>
          <w:color w:val="000000"/>
          <w:spacing w:val="-5"/>
          <w:sz w:val="22"/>
          <w:highlight w:val="cyan"/>
        </w:rPr>
        <w:t xml:space="preserve"> </w:t>
      </w:r>
      <w:r>
        <w:rPr>
          <w:color w:val="000000"/>
          <w:sz w:val="22"/>
          <w:highlight w:val="cyan"/>
        </w:rPr>
        <w:t>Referência/Projeto</w:t>
      </w:r>
      <w:r>
        <w:rPr>
          <w:color w:val="000000"/>
          <w:spacing w:val="-4"/>
          <w:sz w:val="22"/>
          <w:highlight w:val="cyan"/>
        </w:rPr>
        <w:t xml:space="preserve"> </w:t>
      </w:r>
      <w:r>
        <w:rPr>
          <w:color w:val="000000"/>
          <w:sz w:val="22"/>
          <w:highlight w:val="cyan"/>
        </w:rPr>
        <w:t>Básico,</w:t>
      </w:r>
      <w:r>
        <w:rPr>
          <w:color w:val="000000"/>
          <w:spacing w:val="-5"/>
          <w:sz w:val="22"/>
          <w:highlight w:val="cyan"/>
        </w:rPr>
        <w:t xml:space="preserve"> </w:t>
      </w:r>
      <w:r>
        <w:rPr>
          <w:color w:val="000000"/>
          <w:sz w:val="22"/>
          <w:highlight w:val="cyan"/>
        </w:rPr>
        <w:t>com</w:t>
      </w:r>
      <w:r>
        <w:rPr>
          <w:color w:val="000000"/>
          <w:spacing w:val="-4"/>
          <w:sz w:val="22"/>
          <w:highlight w:val="cyan"/>
        </w:rPr>
        <w:t xml:space="preserve"> </w:t>
      </w:r>
      <w:r>
        <w:rPr>
          <w:color w:val="000000"/>
          <w:sz w:val="22"/>
          <w:highlight w:val="cyan"/>
        </w:rPr>
        <w:t>a</w:t>
      </w:r>
      <w:r>
        <w:rPr>
          <w:color w:val="000000"/>
          <w:spacing w:val="-5"/>
          <w:sz w:val="22"/>
          <w:highlight w:val="cyan"/>
        </w:rPr>
        <w:t xml:space="preserve"> </w:t>
      </w:r>
      <w:r>
        <w:rPr>
          <w:color w:val="000000"/>
          <w:sz w:val="22"/>
          <w:highlight w:val="cyan"/>
        </w:rPr>
        <w:t>indicação</w:t>
      </w:r>
      <w:r>
        <w:rPr>
          <w:color w:val="000000"/>
          <w:spacing w:val="-4"/>
          <w:sz w:val="22"/>
          <w:highlight w:val="cyan"/>
        </w:rPr>
        <w:t xml:space="preserve"> </w:t>
      </w:r>
      <w:r>
        <w:rPr>
          <w:color w:val="000000"/>
          <w:sz w:val="22"/>
          <w:highlight w:val="cyan"/>
        </w:rPr>
        <w:t>do</w:t>
      </w:r>
      <w:r>
        <w:rPr>
          <w:color w:val="000000"/>
          <w:sz w:val="22"/>
        </w:rPr>
        <w:t xml:space="preserve"> </w:t>
      </w:r>
      <w:r>
        <w:rPr>
          <w:color w:val="000000"/>
          <w:sz w:val="22"/>
          <w:highlight w:val="cyan"/>
        </w:rPr>
        <w:t>licitante vencedor, a descrição do(s) item(ns), as respectivas quantidades, preços registrados e</w:t>
      </w:r>
      <w:r>
        <w:rPr>
          <w:color w:val="000000"/>
          <w:sz w:val="22"/>
        </w:rPr>
        <w:t xml:space="preserve"> </w:t>
      </w:r>
      <w:r>
        <w:rPr>
          <w:color w:val="000000"/>
          <w:sz w:val="22"/>
          <w:highlight w:val="cyan"/>
        </w:rPr>
        <w:t>demais condições.</w:t>
      </w:r>
    </w:p>
    <w:p w14:paraId="3A058B94">
      <w:pPr>
        <w:pStyle w:val="8"/>
        <w:numPr>
          <w:ilvl w:val="1"/>
          <w:numId w:val="1"/>
        </w:numPr>
        <w:tabs>
          <w:tab w:val="left" w:pos="1276"/>
          <w:tab w:val="left" w:pos="1699"/>
        </w:tabs>
        <w:spacing w:before="119" w:after="0" w:line="360" w:lineRule="auto"/>
        <w:ind w:left="1276" w:right="430" w:hanging="428"/>
        <w:jc w:val="left"/>
        <w:rPr>
          <w:b/>
          <w:sz w:val="22"/>
        </w:rPr>
      </w:pPr>
      <w:r>
        <w:rPr>
          <w:color w:val="000000"/>
          <w:sz w:val="22"/>
          <w:highlight w:val="cyan"/>
        </w:rPr>
        <w:t>O</w:t>
      </w:r>
      <w:r>
        <w:rPr>
          <w:color w:val="000000"/>
          <w:spacing w:val="80"/>
          <w:sz w:val="22"/>
          <w:highlight w:val="cyan"/>
        </w:rPr>
        <w:t xml:space="preserve"> </w:t>
      </w:r>
      <w:r>
        <w:rPr>
          <w:color w:val="000000"/>
          <w:sz w:val="22"/>
          <w:highlight w:val="cyan"/>
        </w:rPr>
        <w:t>preço</w:t>
      </w:r>
      <w:r>
        <w:rPr>
          <w:color w:val="000000"/>
          <w:spacing w:val="80"/>
          <w:sz w:val="22"/>
          <w:highlight w:val="cyan"/>
        </w:rPr>
        <w:t xml:space="preserve"> </w:t>
      </w:r>
      <w:r>
        <w:rPr>
          <w:color w:val="000000"/>
          <w:sz w:val="22"/>
          <w:highlight w:val="cyan"/>
        </w:rPr>
        <w:t>registrado,</w:t>
      </w:r>
      <w:r>
        <w:rPr>
          <w:color w:val="000000"/>
          <w:spacing w:val="80"/>
          <w:sz w:val="22"/>
          <w:highlight w:val="cyan"/>
        </w:rPr>
        <w:t xml:space="preserve"> </w:t>
      </w:r>
      <w:r>
        <w:rPr>
          <w:color w:val="000000"/>
          <w:sz w:val="22"/>
          <w:highlight w:val="cyan"/>
        </w:rPr>
        <w:t>com</w:t>
      </w:r>
      <w:r>
        <w:rPr>
          <w:color w:val="000000"/>
          <w:spacing w:val="80"/>
          <w:sz w:val="22"/>
          <w:highlight w:val="cyan"/>
        </w:rPr>
        <w:t xml:space="preserve"> </w:t>
      </w:r>
      <w:r>
        <w:rPr>
          <w:color w:val="000000"/>
          <w:sz w:val="22"/>
          <w:highlight w:val="cyan"/>
        </w:rPr>
        <w:t>a</w:t>
      </w:r>
      <w:r>
        <w:rPr>
          <w:color w:val="000000"/>
          <w:spacing w:val="80"/>
          <w:sz w:val="22"/>
          <w:highlight w:val="cyan"/>
        </w:rPr>
        <w:t xml:space="preserve"> </w:t>
      </w:r>
      <w:r>
        <w:rPr>
          <w:color w:val="000000"/>
          <w:sz w:val="22"/>
          <w:highlight w:val="cyan"/>
        </w:rPr>
        <w:t>indicação</w:t>
      </w:r>
      <w:r>
        <w:rPr>
          <w:color w:val="000000"/>
          <w:spacing w:val="80"/>
          <w:sz w:val="22"/>
          <w:highlight w:val="cyan"/>
        </w:rPr>
        <w:t xml:space="preserve"> </w:t>
      </w:r>
      <w:r>
        <w:rPr>
          <w:color w:val="000000"/>
          <w:sz w:val="22"/>
          <w:highlight w:val="cyan"/>
        </w:rPr>
        <w:t>dos</w:t>
      </w:r>
      <w:r>
        <w:rPr>
          <w:color w:val="000000"/>
          <w:spacing w:val="80"/>
          <w:sz w:val="22"/>
          <w:highlight w:val="cyan"/>
        </w:rPr>
        <w:t xml:space="preserve"> </w:t>
      </w:r>
      <w:r>
        <w:rPr>
          <w:color w:val="000000"/>
          <w:sz w:val="22"/>
          <w:highlight w:val="cyan"/>
        </w:rPr>
        <w:t>fornecedores,</w:t>
      </w:r>
      <w:r>
        <w:rPr>
          <w:color w:val="000000"/>
          <w:spacing w:val="80"/>
          <w:sz w:val="22"/>
          <w:highlight w:val="cyan"/>
        </w:rPr>
        <w:t xml:space="preserve"> </w:t>
      </w:r>
      <w:r>
        <w:rPr>
          <w:color w:val="000000"/>
          <w:sz w:val="22"/>
          <w:highlight w:val="cyan"/>
        </w:rPr>
        <w:t>será</w:t>
      </w:r>
      <w:r>
        <w:rPr>
          <w:color w:val="000000"/>
          <w:spacing w:val="80"/>
          <w:sz w:val="22"/>
          <w:highlight w:val="cyan"/>
        </w:rPr>
        <w:t xml:space="preserve"> </w:t>
      </w:r>
      <w:r>
        <w:rPr>
          <w:color w:val="000000"/>
          <w:sz w:val="22"/>
          <w:highlight w:val="cyan"/>
        </w:rPr>
        <w:t>divulgado</w:t>
      </w:r>
      <w:r>
        <w:rPr>
          <w:color w:val="000000"/>
          <w:spacing w:val="80"/>
          <w:sz w:val="22"/>
          <w:highlight w:val="cyan"/>
        </w:rPr>
        <w:t xml:space="preserve"> </w:t>
      </w:r>
      <w:r>
        <w:rPr>
          <w:color w:val="000000"/>
          <w:sz w:val="22"/>
          <w:highlight w:val="cyan"/>
        </w:rPr>
        <w:t>no</w:t>
      </w:r>
      <w:r>
        <w:rPr>
          <w:color w:val="000000"/>
          <w:spacing w:val="80"/>
          <w:sz w:val="22"/>
          <w:highlight w:val="cyan"/>
        </w:rPr>
        <w:t xml:space="preserve"> </w:t>
      </w:r>
      <w:r>
        <w:rPr>
          <w:color w:val="000000"/>
          <w:sz w:val="22"/>
          <w:highlight w:val="cyan"/>
        </w:rPr>
        <w:t>PNCP</w:t>
      </w:r>
      <w:r>
        <w:rPr>
          <w:color w:val="000000"/>
          <w:spacing w:val="80"/>
          <w:sz w:val="22"/>
          <w:highlight w:val="cyan"/>
        </w:rPr>
        <w:t xml:space="preserve"> </w:t>
      </w:r>
      <w:r>
        <w:rPr>
          <w:color w:val="000000"/>
          <w:sz w:val="22"/>
          <w:highlight w:val="cyan"/>
        </w:rPr>
        <w:t>e</w:t>
      </w:r>
      <w:r>
        <w:rPr>
          <w:color w:val="000000"/>
          <w:sz w:val="22"/>
        </w:rPr>
        <w:t xml:space="preserve"> </w:t>
      </w:r>
      <w:r>
        <w:rPr>
          <w:color w:val="000000"/>
          <w:sz w:val="22"/>
          <w:highlight w:val="cyan"/>
        </w:rPr>
        <w:t>disponibilizado durante a vigência da ata de registro de preços.</w:t>
      </w:r>
    </w:p>
    <w:p w14:paraId="7E0A3A08">
      <w:pPr>
        <w:pStyle w:val="8"/>
        <w:numPr>
          <w:ilvl w:val="1"/>
          <w:numId w:val="1"/>
        </w:numPr>
        <w:tabs>
          <w:tab w:val="left" w:pos="1276"/>
          <w:tab w:val="left" w:pos="1694"/>
        </w:tabs>
        <w:spacing w:before="121" w:after="0" w:line="360" w:lineRule="auto"/>
        <w:ind w:left="1276" w:right="427" w:hanging="428"/>
        <w:jc w:val="both"/>
        <w:rPr>
          <w:b/>
          <w:sz w:val="22"/>
        </w:rPr>
      </w:pPr>
      <w:r>
        <w:rPr>
          <w:color w:val="000000"/>
          <w:sz w:val="22"/>
          <w:highlight w:val="cyan"/>
        </w:rPr>
        <w:t>A existência de preços registrados implicará compromisso de fornecimento nas condições</w:t>
      </w:r>
      <w:r>
        <w:rPr>
          <w:color w:val="000000"/>
          <w:sz w:val="22"/>
        </w:rPr>
        <w:t xml:space="preserve"> </w:t>
      </w:r>
      <w:r>
        <w:rPr>
          <w:color w:val="000000"/>
          <w:sz w:val="22"/>
          <w:highlight w:val="cyan"/>
        </w:rPr>
        <w:t>estabelecidas, mas não obrigará a Administração a contratar, facultada a realização de licitação</w:t>
      </w:r>
      <w:r>
        <w:rPr>
          <w:color w:val="000000"/>
          <w:sz w:val="22"/>
        </w:rPr>
        <w:t xml:space="preserve"> </w:t>
      </w:r>
      <w:r>
        <w:rPr>
          <w:color w:val="000000"/>
          <w:sz w:val="22"/>
          <w:highlight w:val="cyan"/>
        </w:rPr>
        <w:t>específica para a aquisição pretendida, desde que devidamente justificada.</w:t>
      </w:r>
    </w:p>
    <w:p w14:paraId="3F3CFEDA">
      <w:pPr>
        <w:pStyle w:val="8"/>
        <w:numPr>
          <w:ilvl w:val="1"/>
          <w:numId w:val="1"/>
        </w:numPr>
        <w:tabs>
          <w:tab w:val="left" w:pos="1276"/>
          <w:tab w:val="left" w:pos="1694"/>
        </w:tabs>
        <w:spacing w:before="119" w:after="0" w:line="360" w:lineRule="auto"/>
        <w:ind w:left="1276" w:right="423" w:hanging="428"/>
        <w:jc w:val="both"/>
        <w:rPr>
          <w:b/>
          <w:sz w:val="22"/>
        </w:rPr>
      </w:pPr>
      <w:r>
        <w:rPr>
          <w:color w:val="000000"/>
          <w:sz w:val="22"/>
          <w:highlight w:val="cyan"/>
        </w:rPr>
        <w:t>Na hipótese de o convocado não assinar a ata de registro de preços no prazo e nas condições</w:t>
      </w:r>
      <w:r>
        <w:rPr>
          <w:color w:val="000000"/>
          <w:sz w:val="22"/>
        </w:rPr>
        <w:t xml:space="preserve"> </w:t>
      </w:r>
      <w:r>
        <w:rPr>
          <w:color w:val="000000"/>
          <w:sz w:val="22"/>
          <w:highlight w:val="cyan"/>
        </w:rPr>
        <w:t>estabelecidas, fica facultado à Administração convocar os licitantes remanescentes do cadastro</w:t>
      </w:r>
      <w:r>
        <w:rPr>
          <w:color w:val="000000"/>
          <w:sz w:val="22"/>
        </w:rPr>
        <w:t xml:space="preserve"> </w:t>
      </w:r>
      <w:r>
        <w:rPr>
          <w:color w:val="000000"/>
          <w:sz w:val="22"/>
          <w:highlight w:val="cyan"/>
        </w:rPr>
        <w:t>de</w:t>
      </w:r>
      <w:r>
        <w:rPr>
          <w:color w:val="000000"/>
          <w:spacing w:val="-5"/>
          <w:sz w:val="22"/>
          <w:highlight w:val="cyan"/>
        </w:rPr>
        <w:t xml:space="preserve"> </w:t>
      </w:r>
      <w:r>
        <w:rPr>
          <w:color w:val="000000"/>
          <w:sz w:val="22"/>
          <w:highlight w:val="cyan"/>
        </w:rPr>
        <w:t>reserva,</w:t>
      </w:r>
      <w:r>
        <w:rPr>
          <w:color w:val="000000"/>
          <w:spacing w:val="-5"/>
          <w:sz w:val="22"/>
          <w:highlight w:val="cyan"/>
        </w:rPr>
        <w:t xml:space="preserve"> </w:t>
      </w:r>
      <w:r>
        <w:rPr>
          <w:color w:val="000000"/>
          <w:sz w:val="22"/>
          <w:highlight w:val="cyan"/>
        </w:rPr>
        <w:t>na</w:t>
      </w:r>
      <w:r>
        <w:rPr>
          <w:color w:val="000000"/>
          <w:spacing w:val="-10"/>
          <w:sz w:val="22"/>
          <w:highlight w:val="cyan"/>
        </w:rPr>
        <w:t xml:space="preserve"> </w:t>
      </w:r>
      <w:r>
        <w:rPr>
          <w:color w:val="000000"/>
          <w:sz w:val="22"/>
          <w:highlight w:val="cyan"/>
        </w:rPr>
        <w:t>ordem</w:t>
      </w:r>
      <w:r>
        <w:rPr>
          <w:color w:val="000000"/>
          <w:spacing w:val="-7"/>
          <w:sz w:val="22"/>
          <w:highlight w:val="cyan"/>
        </w:rPr>
        <w:t xml:space="preserve"> </w:t>
      </w:r>
      <w:r>
        <w:rPr>
          <w:color w:val="000000"/>
          <w:sz w:val="22"/>
          <w:highlight w:val="cyan"/>
        </w:rPr>
        <w:t>de</w:t>
      </w:r>
      <w:r>
        <w:rPr>
          <w:color w:val="000000"/>
          <w:spacing w:val="-7"/>
          <w:sz w:val="22"/>
          <w:highlight w:val="cyan"/>
        </w:rPr>
        <w:t xml:space="preserve"> </w:t>
      </w:r>
      <w:r>
        <w:rPr>
          <w:color w:val="000000"/>
          <w:sz w:val="22"/>
          <w:highlight w:val="cyan"/>
        </w:rPr>
        <w:t>classificação,</w:t>
      </w:r>
      <w:r>
        <w:rPr>
          <w:color w:val="000000"/>
          <w:spacing w:val="-5"/>
          <w:sz w:val="22"/>
          <w:highlight w:val="cyan"/>
        </w:rPr>
        <w:t xml:space="preserve"> </w:t>
      </w:r>
      <w:r>
        <w:rPr>
          <w:color w:val="000000"/>
          <w:sz w:val="22"/>
          <w:highlight w:val="cyan"/>
        </w:rPr>
        <w:t>para</w:t>
      </w:r>
      <w:r>
        <w:rPr>
          <w:color w:val="000000"/>
          <w:spacing w:val="-5"/>
          <w:sz w:val="22"/>
          <w:highlight w:val="cyan"/>
        </w:rPr>
        <w:t xml:space="preserve"> </w:t>
      </w:r>
      <w:r>
        <w:rPr>
          <w:color w:val="000000"/>
          <w:sz w:val="22"/>
          <w:highlight w:val="cyan"/>
        </w:rPr>
        <w:t>fazê-lo</w:t>
      </w:r>
      <w:r>
        <w:rPr>
          <w:color w:val="000000"/>
          <w:spacing w:val="-7"/>
          <w:sz w:val="22"/>
          <w:highlight w:val="cyan"/>
        </w:rPr>
        <w:t xml:space="preserve"> </w:t>
      </w:r>
      <w:r>
        <w:rPr>
          <w:color w:val="000000"/>
          <w:sz w:val="22"/>
          <w:highlight w:val="cyan"/>
        </w:rPr>
        <w:t>em</w:t>
      </w:r>
      <w:r>
        <w:rPr>
          <w:color w:val="000000"/>
          <w:spacing w:val="-7"/>
          <w:sz w:val="22"/>
          <w:highlight w:val="cyan"/>
        </w:rPr>
        <w:t xml:space="preserve"> </w:t>
      </w:r>
      <w:r>
        <w:rPr>
          <w:color w:val="000000"/>
          <w:sz w:val="22"/>
          <w:highlight w:val="cyan"/>
        </w:rPr>
        <w:t>igual</w:t>
      </w:r>
      <w:r>
        <w:rPr>
          <w:color w:val="000000"/>
          <w:spacing w:val="-6"/>
          <w:sz w:val="22"/>
          <w:highlight w:val="cyan"/>
        </w:rPr>
        <w:t xml:space="preserve"> </w:t>
      </w:r>
      <w:r>
        <w:rPr>
          <w:color w:val="000000"/>
          <w:sz w:val="22"/>
          <w:highlight w:val="cyan"/>
        </w:rPr>
        <w:t>prazo</w:t>
      </w:r>
      <w:r>
        <w:rPr>
          <w:color w:val="000000"/>
          <w:spacing w:val="-6"/>
          <w:sz w:val="22"/>
          <w:highlight w:val="cyan"/>
        </w:rPr>
        <w:t xml:space="preserve"> </w:t>
      </w:r>
      <w:r>
        <w:rPr>
          <w:color w:val="000000"/>
          <w:sz w:val="22"/>
          <w:highlight w:val="cyan"/>
        </w:rPr>
        <w:t>e</w:t>
      </w:r>
      <w:r>
        <w:rPr>
          <w:color w:val="000000"/>
          <w:spacing w:val="-5"/>
          <w:sz w:val="22"/>
          <w:highlight w:val="cyan"/>
        </w:rPr>
        <w:t xml:space="preserve"> </w:t>
      </w:r>
      <w:r>
        <w:rPr>
          <w:color w:val="000000"/>
          <w:sz w:val="22"/>
          <w:highlight w:val="cyan"/>
        </w:rPr>
        <w:t>nas</w:t>
      </w:r>
      <w:r>
        <w:rPr>
          <w:color w:val="000000"/>
          <w:spacing w:val="-8"/>
          <w:sz w:val="22"/>
          <w:highlight w:val="cyan"/>
        </w:rPr>
        <w:t xml:space="preserve"> </w:t>
      </w:r>
      <w:r>
        <w:rPr>
          <w:color w:val="000000"/>
          <w:sz w:val="22"/>
          <w:highlight w:val="cyan"/>
        </w:rPr>
        <w:t>condições</w:t>
      </w:r>
      <w:r>
        <w:rPr>
          <w:color w:val="000000"/>
          <w:spacing w:val="-5"/>
          <w:sz w:val="22"/>
          <w:highlight w:val="cyan"/>
        </w:rPr>
        <w:t xml:space="preserve"> </w:t>
      </w:r>
      <w:r>
        <w:rPr>
          <w:color w:val="000000"/>
          <w:sz w:val="22"/>
          <w:highlight w:val="cyan"/>
        </w:rPr>
        <w:t>propostas</w:t>
      </w:r>
      <w:r>
        <w:rPr>
          <w:color w:val="000000"/>
          <w:spacing w:val="-5"/>
          <w:sz w:val="22"/>
          <w:highlight w:val="cyan"/>
        </w:rPr>
        <w:t xml:space="preserve"> </w:t>
      </w:r>
      <w:r>
        <w:rPr>
          <w:color w:val="000000"/>
          <w:sz w:val="22"/>
          <w:highlight w:val="cyan"/>
        </w:rPr>
        <w:t>pelo</w:t>
      </w:r>
      <w:r>
        <w:rPr>
          <w:color w:val="000000"/>
          <w:sz w:val="22"/>
        </w:rPr>
        <w:t xml:space="preserve"> </w:t>
      </w:r>
      <w:r>
        <w:rPr>
          <w:color w:val="000000"/>
          <w:sz w:val="22"/>
          <w:highlight w:val="cyan"/>
        </w:rPr>
        <w:t>primeiro classificado.</w:t>
      </w:r>
    </w:p>
    <w:p w14:paraId="57A15D4B">
      <w:pPr>
        <w:pStyle w:val="8"/>
        <w:numPr>
          <w:ilvl w:val="1"/>
          <w:numId w:val="1"/>
        </w:numPr>
        <w:tabs>
          <w:tab w:val="left" w:pos="1276"/>
          <w:tab w:val="left" w:pos="1699"/>
        </w:tabs>
        <w:spacing w:before="122" w:after="0" w:line="360" w:lineRule="auto"/>
        <w:ind w:left="1276" w:right="424" w:hanging="428"/>
        <w:jc w:val="left"/>
        <w:rPr>
          <w:b/>
          <w:sz w:val="22"/>
        </w:rPr>
      </w:pPr>
      <w:r>
        <w:rPr>
          <w:color w:val="000000"/>
          <w:sz w:val="22"/>
          <w:highlight w:val="cyan"/>
        </w:rPr>
        <w:t>O</w:t>
      </w:r>
      <w:r>
        <w:rPr>
          <w:color w:val="000000"/>
          <w:spacing w:val="-2"/>
          <w:sz w:val="22"/>
          <w:highlight w:val="cyan"/>
        </w:rPr>
        <w:t xml:space="preserve"> </w:t>
      </w:r>
      <w:r>
        <w:rPr>
          <w:color w:val="000000"/>
          <w:sz w:val="22"/>
          <w:highlight w:val="cyan"/>
        </w:rPr>
        <w:t>prazo</w:t>
      </w:r>
      <w:r>
        <w:rPr>
          <w:color w:val="000000"/>
          <w:spacing w:val="-1"/>
          <w:sz w:val="22"/>
          <w:highlight w:val="cyan"/>
        </w:rPr>
        <w:t xml:space="preserve"> </w:t>
      </w:r>
      <w:r>
        <w:rPr>
          <w:color w:val="000000"/>
          <w:sz w:val="22"/>
          <w:highlight w:val="cyan"/>
        </w:rPr>
        <w:t>de</w:t>
      </w:r>
      <w:r>
        <w:rPr>
          <w:color w:val="000000"/>
          <w:spacing w:val="-4"/>
          <w:sz w:val="22"/>
          <w:highlight w:val="cyan"/>
        </w:rPr>
        <w:t xml:space="preserve"> </w:t>
      </w:r>
      <w:r>
        <w:rPr>
          <w:color w:val="000000"/>
          <w:sz w:val="22"/>
          <w:highlight w:val="cyan"/>
        </w:rPr>
        <w:t>vigência</w:t>
      </w:r>
      <w:r>
        <w:rPr>
          <w:color w:val="000000"/>
          <w:spacing w:val="-3"/>
          <w:sz w:val="22"/>
          <w:highlight w:val="cyan"/>
        </w:rPr>
        <w:t xml:space="preserve"> </w:t>
      </w:r>
      <w:r>
        <w:rPr>
          <w:color w:val="000000"/>
          <w:sz w:val="22"/>
          <w:highlight w:val="cyan"/>
        </w:rPr>
        <w:t>da</w:t>
      </w:r>
      <w:r>
        <w:rPr>
          <w:color w:val="000000"/>
          <w:spacing w:val="-3"/>
          <w:sz w:val="22"/>
          <w:highlight w:val="cyan"/>
        </w:rPr>
        <w:t xml:space="preserve"> </w:t>
      </w:r>
      <w:r>
        <w:rPr>
          <w:color w:val="000000"/>
          <w:sz w:val="22"/>
          <w:highlight w:val="cyan"/>
        </w:rPr>
        <w:t>ata</w:t>
      </w:r>
      <w:r>
        <w:rPr>
          <w:color w:val="000000"/>
          <w:spacing w:val="-6"/>
          <w:sz w:val="22"/>
          <w:highlight w:val="cyan"/>
        </w:rPr>
        <w:t xml:space="preserve"> </w:t>
      </w:r>
      <w:r>
        <w:rPr>
          <w:color w:val="000000"/>
          <w:sz w:val="22"/>
          <w:highlight w:val="cyan"/>
        </w:rPr>
        <w:t>de</w:t>
      </w:r>
      <w:r>
        <w:rPr>
          <w:color w:val="000000"/>
          <w:spacing w:val="-2"/>
          <w:sz w:val="22"/>
          <w:highlight w:val="cyan"/>
        </w:rPr>
        <w:t xml:space="preserve"> </w:t>
      </w:r>
      <w:r>
        <w:rPr>
          <w:color w:val="000000"/>
          <w:sz w:val="22"/>
          <w:highlight w:val="cyan"/>
        </w:rPr>
        <w:t>registro</w:t>
      </w:r>
      <w:r>
        <w:rPr>
          <w:color w:val="000000"/>
          <w:spacing w:val="-1"/>
          <w:sz w:val="22"/>
          <w:highlight w:val="cyan"/>
        </w:rPr>
        <w:t xml:space="preserve"> </w:t>
      </w:r>
      <w:r>
        <w:rPr>
          <w:color w:val="000000"/>
          <w:sz w:val="22"/>
          <w:highlight w:val="cyan"/>
        </w:rPr>
        <w:t>de</w:t>
      </w:r>
      <w:r>
        <w:rPr>
          <w:color w:val="000000"/>
          <w:spacing w:val="-4"/>
          <w:sz w:val="22"/>
          <w:highlight w:val="cyan"/>
        </w:rPr>
        <w:t xml:space="preserve"> </w:t>
      </w:r>
      <w:r>
        <w:rPr>
          <w:color w:val="000000"/>
          <w:sz w:val="22"/>
          <w:highlight w:val="cyan"/>
        </w:rPr>
        <w:t>preços</w:t>
      </w:r>
      <w:r>
        <w:rPr>
          <w:color w:val="000000"/>
          <w:spacing w:val="-3"/>
          <w:sz w:val="22"/>
          <w:highlight w:val="cyan"/>
        </w:rPr>
        <w:t xml:space="preserve"> </w:t>
      </w:r>
      <w:r>
        <w:rPr>
          <w:color w:val="000000"/>
          <w:sz w:val="22"/>
          <w:highlight w:val="cyan"/>
        </w:rPr>
        <w:t>será</w:t>
      </w:r>
      <w:r>
        <w:rPr>
          <w:color w:val="000000"/>
          <w:spacing w:val="-6"/>
          <w:sz w:val="22"/>
          <w:highlight w:val="cyan"/>
        </w:rPr>
        <w:t xml:space="preserve"> </w:t>
      </w:r>
      <w:r>
        <w:rPr>
          <w:color w:val="000000"/>
          <w:sz w:val="22"/>
          <w:highlight w:val="cyan"/>
        </w:rPr>
        <w:t>de</w:t>
      </w:r>
      <w:r>
        <w:rPr>
          <w:color w:val="000000"/>
          <w:spacing w:val="-2"/>
          <w:sz w:val="22"/>
          <w:highlight w:val="cyan"/>
        </w:rPr>
        <w:t xml:space="preserve"> </w:t>
      </w:r>
      <w:r>
        <w:rPr>
          <w:color w:val="000000"/>
          <w:sz w:val="22"/>
          <w:highlight w:val="cyan"/>
        </w:rPr>
        <w:t>1</w:t>
      </w:r>
      <w:r>
        <w:rPr>
          <w:color w:val="000000"/>
          <w:spacing w:val="-4"/>
          <w:sz w:val="22"/>
          <w:highlight w:val="cyan"/>
        </w:rPr>
        <w:t xml:space="preserve"> </w:t>
      </w:r>
      <w:r>
        <w:rPr>
          <w:color w:val="000000"/>
          <w:sz w:val="22"/>
          <w:highlight w:val="cyan"/>
        </w:rPr>
        <w:t>(um)</w:t>
      </w:r>
      <w:r>
        <w:rPr>
          <w:color w:val="000000"/>
          <w:spacing w:val="-6"/>
          <w:sz w:val="22"/>
          <w:highlight w:val="cyan"/>
        </w:rPr>
        <w:t xml:space="preserve"> </w:t>
      </w:r>
      <w:r>
        <w:rPr>
          <w:color w:val="000000"/>
          <w:sz w:val="22"/>
          <w:highlight w:val="cyan"/>
        </w:rPr>
        <w:t>ano</w:t>
      </w:r>
      <w:r>
        <w:rPr>
          <w:color w:val="000000"/>
          <w:spacing w:val="-4"/>
          <w:sz w:val="22"/>
          <w:highlight w:val="cyan"/>
        </w:rPr>
        <w:t xml:space="preserve"> </w:t>
      </w:r>
      <w:r>
        <w:rPr>
          <w:color w:val="000000"/>
          <w:sz w:val="22"/>
          <w:highlight w:val="cyan"/>
        </w:rPr>
        <w:t>e</w:t>
      </w:r>
      <w:r>
        <w:rPr>
          <w:color w:val="000000"/>
          <w:spacing w:val="-2"/>
          <w:sz w:val="22"/>
          <w:highlight w:val="cyan"/>
        </w:rPr>
        <w:t xml:space="preserve"> </w:t>
      </w:r>
      <w:r>
        <w:rPr>
          <w:color w:val="000000"/>
          <w:sz w:val="22"/>
          <w:highlight w:val="cyan"/>
        </w:rPr>
        <w:t>poderá</w:t>
      </w:r>
      <w:r>
        <w:rPr>
          <w:color w:val="000000"/>
          <w:spacing w:val="-3"/>
          <w:sz w:val="22"/>
          <w:highlight w:val="cyan"/>
        </w:rPr>
        <w:t xml:space="preserve"> </w:t>
      </w:r>
      <w:r>
        <w:rPr>
          <w:color w:val="000000"/>
          <w:sz w:val="22"/>
          <w:highlight w:val="cyan"/>
        </w:rPr>
        <w:t>ser</w:t>
      </w:r>
      <w:r>
        <w:rPr>
          <w:color w:val="000000"/>
          <w:spacing w:val="-6"/>
          <w:sz w:val="22"/>
          <w:highlight w:val="cyan"/>
        </w:rPr>
        <w:t xml:space="preserve"> </w:t>
      </w:r>
      <w:r>
        <w:rPr>
          <w:color w:val="000000"/>
          <w:sz w:val="22"/>
          <w:highlight w:val="cyan"/>
        </w:rPr>
        <w:t>prorrogado,</w:t>
      </w:r>
      <w:r>
        <w:rPr>
          <w:color w:val="000000"/>
          <w:sz w:val="22"/>
        </w:rPr>
        <w:t xml:space="preserve"> </w:t>
      </w:r>
      <w:r>
        <w:rPr>
          <w:color w:val="000000"/>
          <w:sz w:val="22"/>
          <w:highlight w:val="cyan"/>
        </w:rPr>
        <w:t>por</w:t>
      </w:r>
      <w:r>
        <w:rPr>
          <w:color w:val="000000"/>
          <w:spacing w:val="40"/>
          <w:sz w:val="22"/>
          <w:highlight w:val="cyan"/>
        </w:rPr>
        <w:t xml:space="preserve"> </w:t>
      </w:r>
      <w:r>
        <w:rPr>
          <w:color w:val="000000"/>
          <w:sz w:val="22"/>
          <w:highlight w:val="cyan"/>
        </w:rPr>
        <w:t>igual período, desde que comprovado o preço vantajoso.</w:t>
      </w:r>
    </w:p>
    <w:p w14:paraId="653FFFE8">
      <w:pPr>
        <w:pStyle w:val="8"/>
        <w:spacing w:after="0" w:line="360" w:lineRule="auto"/>
        <w:jc w:val="left"/>
        <w:rPr>
          <w:b/>
          <w:sz w:val="22"/>
        </w:rPr>
        <w:sectPr>
          <w:pgSz w:w="11910" w:h="16840"/>
          <w:pgMar w:top="2160" w:right="708" w:bottom="1860" w:left="850" w:header="708" w:footer="1674" w:gutter="0"/>
          <w:cols w:space="720" w:num="1"/>
        </w:sectPr>
      </w:pPr>
    </w:p>
    <w:p w14:paraId="0872EFB7">
      <w:pPr>
        <w:pStyle w:val="6"/>
        <w:jc w:val="left"/>
      </w:pPr>
    </w:p>
    <w:p w14:paraId="5D54C488">
      <w:pPr>
        <w:pStyle w:val="6"/>
        <w:spacing w:before="257"/>
        <w:jc w:val="left"/>
      </w:pPr>
    </w:p>
    <w:p w14:paraId="59C1FB96">
      <w:pPr>
        <w:pStyle w:val="8"/>
        <w:numPr>
          <w:ilvl w:val="2"/>
          <w:numId w:val="1"/>
        </w:numPr>
        <w:tabs>
          <w:tab w:val="left" w:pos="1920"/>
          <w:tab w:val="left" w:pos="2407"/>
        </w:tabs>
        <w:spacing w:before="0" w:after="0" w:line="360" w:lineRule="auto"/>
        <w:ind w:left="1920" w:right="424" w:hanging="504"/>
        <w:jc w:val="left"/>
        <w:rPr>
          <w:rFonts w:ascii="Times New Roman" w:hAnsi="Times New Roman"/>
          <w:b/>
          <w:sz w:val="22"/>
        </w:rPr>
      </w:pPr>
      <w:r>
        <w:rPr>
          <w:color w:val="000000"/>
          <w:sz w:val="22"/>
          <w:highlight w:val="cyan"/>
        </w:rPr>
        <w:t xml:space="preserve">Em caso de prorrogação da ata, </w:t>
      </w:r>
      <w:r>
        <w:rPr>
          <w:b/>
          <w:i/>
          <w:color w:val="FF0000"/>
          <w:sz w:val="22"/>
          <w:highlight w:val="cyan"/>
        </w:rPr>
        <w:t xml:space="preserve">[poderá] </w:t>
      </w:r>
      <w:r>
        <w:rPr>
          <w:color w:val="000000"/>
          <w:sz w:val="22"/>
          <w:highlight w:val="cyan"/>
        </w:rPr>
        <w:t>ser renovado o quantitativo originalmente</w:t>
      </w:r>
      <w:r>
        <w:rPr>
          <w:color w:val="000000"/>
          <w:sz w:val="22"/>
        </w:rPr>
        <w:t xml:space="preserve"> </w:t>
      </w:r>
      <w:r>
        <w:rPr>
          <w:color w:val="000000"/>
          <w:spacing w:val="-2"/>
          <w:sz w:val="22"/>
          <w:highlight w:val="cyan"/>
        </w:rPr>
        <w:t>registrado.</w:t>
      </w:r>
    </w:p>
    <w:p w14:paraId="7995363C">
      <w:pPr>
        <w:pStyle w:val="6"/>
        <w:jc w:val="left"/>
      </w:pPr>
    </w:p>
    <w:p w14:paraId="52D9E807">
      <w:pPr>
        <w:pStyle w:val="6"/>
        <w:jc w:val="left"/>
      </w:pPr>
    </w:p>
    <w:p w14:paraId="6FCAAB63">
      <w:pPr>
        <w:pStyle w:val="6"/>
        <w:spacing w:before="6"/>
        <w:jc w:val="left"/>
      </w:pPr>
    </w:p>
    <w:p w14:paraId="310C4295">
      <w:pPr>
        <w:pStyle w:val="2"/>
        <w:numPr>
          <w:ilvl w:val="0"/>
          <w:numId w:val="1"/>
        </w:numPr>
        <w:tabs>
          <w:tab w:val="left" w:pos="641"/>
        </w:tabs>
        <w:spacing w:before="0" w:after="0" w:line="240" w:lineRule="auto"/>
        <w:ind w:left="641" w:right="0" w:hanging="359"/>
        <w:jc w:val="left"/>
      </w:pPr>
      <w:r>
        <w:rPr>
          <w:color w:val="000000"/>
          <w:highlight w:val="cyan"/>
        </w:rPr>
        <w:t>DA</w:t>
      </w:r>
      <w:r>
        <w:rPr>
          <w:color w:val="000000"/>
          <w:spacing w:val="-4"/>
          <w:highlight w:val="cyan"/>
        </w:rPr>
        <w:t xml:space="preserve"> </w:t>
      </w:r>
      <w:r>
        <w:rPr>
          <w:color w:val="000000"/>
          <w:highlight w:val="cyan"/>
        </w:rPr>
        <w:t>FORMAÇÃO</w:t>
      </w:r>
      <w:r>
        <w:rPr>
          <w:color w:val="000000"/>
          <w:spacing w:val="-4"/>
          <w:highlight w:val="cyan"/>
        </w:rPr>
        <w:t xml:space="preserve"> </w:t>
      </w:r>
      <w:r>
        <w:rPr>
          <w:color w:val="000000"/>
          <w:highlight w:val="cyan"/>
        </w:rPr>
        <w:t>DO</w:t>
      </w:r>
      <w:r>
        <w:rPr>
          <w:color w:val="000000"/>
          <w:spacing w:val="-6"/>
          <w:highlight w:val="cyan"/>
        </w:rPr>
        <w:t xml:space="preserve"> </w:t>
      </w:r>
      <w:r>
        <w:rPr>
          <w:color w:val="000000"/>
          <w:highlight w:val="cyan"/>
        </w:rPr>
        <w:t>CADASTRO</w:t>
      </w:r>
      <w:r>
        <w:rPr>
          <w:color w:val="000000"/>
          <w:spacing w:val="-4"/>
          <w:highlight w:val="cyan"/>
        </w:rPr>
        <w:t xml:space="preserve"> </w:t>
      </w:r>
      <w:r>
        <w:rPr>
          <w:color w:val="000000"/>
          <w:highlight w:val="cyan"/>
        </w:rPr>
        <w:t>DE</w:t>
      </w:r>
      <w:r>
        <w:rPr>
          <w:color w:val="000000"/>
          <w:spacing w:val="-3"/>
          <w:highlight w:val="cyan"/>
        </w:rPr>
        <w:t xml:space="preserve"> </w:t>
      </w:r>
      <w:r>
        <w:rPr>
          <w:color w:val="000000"/>
          <w:spacing w:val="-2"/>
          <w:highlight w:val="cyan"/>
        </w:rPr>
        <w:t>RESERVA</w:t>
      </w:r>
    </w:p>
    <w:p w14:paraId="77B57EC4">
      <w:pPr>
        <w:pStyle w:val="6"/>
        <w:spacing w:before="154"/>
        <w:jc w:val="left"/>
        <w:rPr>
          <w:b/>
        </w:rPr>
      </w:pPr>
    </w:p>
    <w:p w14:paraId="46AF13A4">
      <w:pPr>
        <w:pStyle w:val="8"/>
        <w:numPr>
          <w:ilvl w:val="1"/>
          <w:numId w:val="1"/>
        </w:numPr>
        <w:tabs>
          <w:tab w:val="left" w:pos="1699"/>
        </w:tabs>
        <w:spacing w:before="1" w:after="0" w:line="240" w:lineRule="auto"/>
        <w:ind w:left="1699" w:right="0" w:hanging="850"/>
        <w:jc w:val="left"/>
        <w:rPr>
          <w:b/>
          <w:sz w:val="22"/>
        </w:rPr>
      </w:pPr>
      <w:r>
        <w:rPr>
          <w:color w:val="000000"/>
          <w:sz w:val="22"/>
          <w:highlight w:val="cyan"/>
        </w:rPr>
        <w:t>Após</w:t>
      </w:r>
      <w:r>
        <w:rPr>
          <w:color w:val="000000"/>
          <w:spacing w:val="-3"/>
          <w:sz w:val="22"/>
          <w:highlight w:val="cyan"/>
        </w:rPr>
        <w:t xml:space="preserve"> </w:t>
      </w:r>
      <w:r>
        <w:rPr>
          <w:color w:val="000000"/>
          <w:sz w:val="22"/>
          <w:highlight w:val="cyan"/>
        </w:rPr>
        <w:t>a</w:t>
      </w:r>
      <w:r>
        <w:rPr>
          <w:color w:val="000000"/>
          <w:spacing w:val="-2"/>
          <w:sz w:val="22"/>
          <w:highlight w:val="cyan"/>
        </w:rPr>
        <w:t xml:space="preserve"> </w:t>
      </w:r>
      <w:r>
        <w:rPr>
          <w:color w:val="000000"/>
          <w:sz w:val="22"/>
          <w:highlight w:val="cyan"/>
        </w:rPr>
        <w:t>homologação</w:t>
      </w:r>
      <w:r>
        <w:rPr>
          <w:color w:val="000000"/>
          <w:spacing w:val="-2"/>
          <w:sz w:val="22"/>
          <w:highlight w:val="cyan"/>
        </w:rPr>
        <w:t xml:space="preserve"> </w:t>
      </w:r>
      <w:r>
        <w:rPr>
          <w:color w:val="000000"/>
          <w:sz w:val="22"/>
          <w:highlight w:val="cyan"/>
        </w:rPr>
        <w:t>da</w:t>
      </w:r>
      <w:r>
        <w:rPr>
          <w:color w:val="000000"/>
          <w:spacing w:val="-2"/>
          <w:sz w:val="22"/>
          <w:highlight w:val="cyan"/>
        </w:rPr>
        <w:t xml:space="preserve"> </w:t>
      </w:r>
      <w:r>
        <w:rPr>
          <w:color w:val="000000"/>
          <w:sz w:val="22"/>
          <w:highlight w:val="cyan"/>
        </w:rPr>
        <w:t>licitação,</w:t>
      </w:r>
      <w:r>
        <w:rPr>
          <w:color w:val="000000"/>
          <w:spacing w:val="-5"/>
          <w:sz w:val="22"/>
          <w:highlight w:val="cyan"/>
        </w:rPr>
        <w:t xml:space="preserve"> </w:t>
      </w:r>
      <w:r>
        <w:rPr>
          <w:color w:val="000000"/>
          <w:sz w:val="22"/>
          <w:highlight w:val="cyan"/>
        </w:rPr>
        <w:t>será</w:t>
      </w:r>
      <w:r>
        <w:rPr>
          <w:color w:val="000000"/>
          <w:spacing w:val="-6"/>
          <w:sz w:val="22"/>
          <w:highlight w:val="cyan"/>
        </w:rPr>
        <w:t xml:space="preserve"> </w:t>
      </w:r>
      <w:r>
        <w:rPr>
          <w:color w:val="000000"/>
          <w:sz w:val="22"/>
          <w:highlight w:val="cyan"/>
        </w:rPr>
        <w:t>incluído</w:t>
      </w:r>
      <w:r>
        <w:rPr>
          <w:color w:val="000000"/>
          <w:spacing w:val="-1"/>
          <w:sz w:val="22"/>
          <w:highlight w:val="cyan"/>
        </w:rPr>
        <w:t xml:space="preserve"> </w:t>
      </w:r>
      <w:r>
        <w:rPr>
          <w:color w:val="000000"/>
          <w:sz w:val="22"/>
          <w:highlight w:val="cyan"/>
        </w:rPr>
        <w:t>na</w:t>
      </w:r>
      <w:r>
        <w:rPr>
          <w:color w:val="000000"/>
          <w:spacing w:val="-5"/>
          <w:sz w:val="22"/>
          <w:highlight w:val="cyan"/>
        </w:rPr>
        <w:t xml:space="preserve"> </w:t>
      </w:r>
      <w:r>
        <w:rPr>
          <w:color w:val="000000"/>
          <w:sz w:val="22"/>
          <w:highlight w:val="cyan"/>
        </w:rPr>
        <w:t>ata,</w:t>
      </w:r>
      <w:r>
        <w:rPr>
          <w:color w:val="000000"/>
          <w:spacing w:val="-5"/>
          <w:sz w:val="22"/>
          <w:highlight w:val="cyan"/>
        </w:rPr>
        <w:t xml:space="preserve"> </w:t>
      </w:r>
      <w:r>
        <w:rPr>
          <w:color w:val="000000"/>
          <w:sz w:val="22"/>
          <w:highlight w:val="cyan"/>
        </w:rPr>
        <w:t>na</w:t>
      </w:r>
      <w:r>
        <w:rPr>
          <w:color w:val="000000"/>
          <w:spacing w:val="-2"/>
          <w:sz w:val="22"/>
          <w:highlight w:val="cyan"/>
        </w:rPr>
        <w:t xml:space="preserve"> </w:t>
      </w:r>
      <w:r>
        <w:rPr>
          <w:color w:val="000000"/>
          <w:sz w:val="22"/>
          <w:highlight w:val="cyan"/>
        </w:rPr>
        <w:t>forma</w:t>
      </w:r>
      <w:r>
        <w:rPr>
          <w:color w:val="000000"/>
          <w:spacing w:val="-2"/>
          <w:sz w:val="22"/>
          <w:highlight w:val="cyan"/>
        </w:rPr>
        <w:t xml:space="preserve"> </w:t>
      </w:r>
      <w:r>
        <w:rPr>
          <w:color w:val="000000"/>
          <w:sz w:val="22"/>
          <w:highlight w:val="cyan"/>
        </w:rPr>
        <w:t>de</w:t>
      </w:r>
      <w:r>
        <w:rPr>
          <w:color w:val="000000"/>
          <w:spacing w:val="-6"/>
          <w:sz w:val="22"/>
          <w:highlight w:val="cyan"/>
        </w:rPr>
        <w:t xml:space="preserve"> </w:t>
      </w:r>
      <w:r>
        <w:rPr>
          <w:color w:val="000000"/>
          <w:sz w:val="22"/>
          <w:highlight w:val="cyan"/>
        </w:rPr>
        <w:t>anexo,</w:t>
      </w:r>
      <w:r>
        <w:rPr>
          <w:color w:val="000000"/>
          <w:spacing w:val="-4"/>
          <w:sz w:val="22"/>
          <w:highlight w:val="cyan"/>
        </w:rPr>
        <w:t xml:space="preserve"> </w:t>
      </w:r>
      <w:r>
        <w:rPr>
          <w:color w:val="000000"/>
          <w:sz w:val="22"/>
          <w:highlight w:val="cyan"/>
        </w:rPr>
        <w:t>o</w:t>
      </w:r>
      <w:r>
        <w:rPr>
          <w:color w:val="000000"/>
          <w:spacing w:val="-1"/>
          <w:sz w:val="22"/>
          <w:highlight w:val="cyan"/>
        </w:rPr>
        <w:t xml:space="preserve"> </w:t>
      </w:r>
      <w:r>
        <w:rPr>
          <w:color w:val="000000"/>
          <w:spacing w:val="-2"/>
          <w:sz w:val="22"/>
          <w:highlight w:val="cyan"/>
        </w:rPr>
        <w:t>registro:</w:t>
      </w:r>
    </w:p>
    <w:p w14:paraId="6337252A">
      <w:pPr>
        <w:pStyle w:val="8"/>
        <w:numPr>
          <w:ilvl w:val="2"/>
          <w:numId w:val="1"/>
        </w:numPr>
        <w:tabs>
          <w:tab w:val="left" w:pos="1920"/>
          <w:tab w:val="left" w:pos="2407"/>
        </w:tabs>
        <w:spacing w:before="254" w:after="0" w:line="360" w:lineRule="auto"/>
        <w:ind w:left="1920" w:right="422" w:hanging="504"/>
        <w:jc w:val="both"/>
        <w:rPr>
          <w:rFonts w:ascii="Times New Roman" w:hAnsi="Times New Roman"/>
          <w:b/>
          <w:sz w:val="22"/>
        </w:rPr>
      </w:pPr>
      <w:r>
        <w:rPr>
          <w:color w:val="000000"/>
          <w:sz w:val="22"/>
          <w:highlight w:val="cyan"/>
        </w:rPr>
        <w:t>dos licitantes que aceitarem cotar o objeto com preço igual ao do adjudicatário,</w:t>
      </w:r>
      <w:r>
        <w:rPr>
          <w:color w:val="000000"/>
          <w:sz w:val="22"/>
        </w:rPr>
        <w:t xml:space="preserve"> </w:t>
      </w:r>
      <w:r>
        <w:rPr>
          <w:color w:val="000000"/>
          <w:sz w:val="22"/>
          <w:highlight w:val="cyan"/>
        </w:rPr>
        <w:t>observada a classificação na licitação e excluído o percentual referente à margem de</w:t>
      </w:r>
      <w:r>
        <w:rPr>
          <w:color w:val="000000"/>
          <w:sz w:val="22"/>
        </w:rPr>
        <w:t xml:space="preserve"> </w:t>
      </w:r>
      <w:r>
        <w:rPr>
          <w:color w:val="000000"/>
          <w:sz w:val="22"/>
          <w:highlight w:val="cyan"/>
        </w:rPr>
        <w:t>preferência, quando o objeto não atender aos requisitos previstos no art. 26 da Lei nº</w:t>
      </w:r>
      <w:r>
        <w:rPr>
          <w:color w:val="000000"/>
          <w:sz w:val="22"/>
        </w:rPr>
        <w:t xml:space="preserve"> </w:t>
      </w:r>
      <w:r>
        <w:rPr>
          <w:color w:val="000000"/>
          <w:sz w:val="22"/>
          <w:highlight w:val="cyan"/>
        </w:rPr>
        <w:t>14.133, de 2021; e</w:t>
      </w:r>
    </w:p>
    <w:p w14:paraId="6192EF67">
      <w:pPr>
        <w:pStyle w:val="8"/>
        <w:numPr>
          <w:ilvl w:val="2"/>
          <w:numId w:val="1"/>
        </w:numPr>
        <w:tabs>
          <w:tab w:val="left" w:pos="2407"/>
        </w:tabs>
        <w:spacing w:before="119" w:after="0" w:line="240" w:lineRule="auto"/>
        <w:ind w:left="2407" w:right="0" w:hanging="991"/>
        <w:jc w:val="left"/>
        <w:rPr>
          <w:rFonts w:ascii="Times New Roman"/>
          <w:b/>
          <w:sz w:val="22"/>
        </w:rPr>
      </w:pPr>
      <w:r>
        <w:rPr>
          <w:color w:val="000000"/>
          <w:sz w:val="22"/>
          <w:highlight w:val="cyan"/>
        </w:rPr>
        <w:t>dos</w:t>
      </w:r>
      <w:r>
        <w:rPr>
          <w:color w:val="000000"/>
          <w:spacing w:val="-5"/>
          <w:sz w:val="22"/>
          <w:highlight w:val="cyan"/>
        </w:rPr>
        <w:t xml:space="preserve"> </w:t>
      </w:r>
      <w:r>
        <w:rPr>
          <w:color w:val="000000"/>
          <w:sz w:val="22"/>
          <w:highlight w:val="cyan"/>
        </w:rPr>
        <w:t>licitantes</w:t>
      </w:r>
      <w:r>
        <w:rPr>
          <w:color w:val="000000"/>
          <w:spacing w:val="-4"/>
          <w:sz w:val="22"/>
          <w:highlight w:val="cyan"/>
        </w:rPr>
        <w:t xml:space="preserve"> </w:t>
      </w:r>
      <w:r>
        <w:rPr>
          <w:color w:val="000000"/>
          <w:sz w:val="22"/>
          <w:highlight w:val="cyan"/>
        </w:rPr>
        <w:t>que</w:t>
      </w:r>
      <w:r>
        <w:rPr>
          <w:color w:val="000000"/>
          <w:spacing w:val="-6"/>
          <w:sz w:val="22"/>
          <w:highlight w:val="cyan"/>
        </w:rPr>
        <w:t xml:space="preserve"> </w:t>
      </w:r>
      <w:r>
        <w:rPr>
          <w:color w:val="000000"/>
          <w:sz w:val="22"/>
          <w:highlight w:val="cyan"/>
        </w:rPr>
        <w:t>mantiverem</w:t>
      </w:r>
      <w:r>
        <w:rPr>
          <w:color w:val="000000"/>
          <w:spacing w:val="-5"/>
          <w:sz w:val="22"/>
          <w:highlight w:val="cyan"/>
        </w:rPr>
        <w:t xml:space="preserve"> </w:t>
      </w:r>
      <w:r>
        <w:rPr>
          <w:color w:val="000000"/>
          <w:sz w:val="22"/>
          <w:highlight w:val="cyan"/>
        </w:rPr>
        <w:t>sua</w:t>
      </w:r>
      <w:r>
        <w:rPr>
          <w:color w:val="000000"/>
          <w:spacing w:val="-2"/>
          <w:sz w:val="22"/>
          <w:highlight w:val="cyan"/>
        </w:rPr>
        <w:t xml:space="preserve"> </w:t>
      </w:r>
      <w:r>
        <w:rPr>
          <w:color w:val="000000"/>
          <w:sz w:val="22"/>
          <w:highlight w:val="cyan"/>
        </w:rPr>
        <w:t>proposta</w:t>
      </w:r>
      <w:r>
        <w:rPr>
          <w:color w:val="000000"/>
          <w:spacing w:val="-6"/>
          <w:sz w:val="22"/>
          <w:highlight w:val="cyan"/>
        </w:rPr>
        <w:t xml:space="preserve"> </w:t>
      </w:r>
      <w:r>
        <w:rPr>
          <w:color w:val="000000"/>
          <w:spacing w:val="-2"/>
          <w:sz w:val="22"/>
          <w:highlight w:val="cyan"/>
        </w:rPr>
        <w:t>original</w:t>
      </w:r>
    </w:p>
    <w:p w14:paraId="6BF40A54">
      <w:pPr>
        <w:pStyle w:val="8"/>
        <w:numPr>
          <w:ilvl w:val="1"/>
          <w:numId w:val="1"/>
        </w:numPr>
        <w:tabs>
          <w:tab w:val="left" w:pos="1276"/>
          <w:tab w:val="left" w:pos="1699"/>
        </w:tabs>
        <w:spacing w:before="255" w:after="0" w:line="360" w:lineRule="auto"/>
        <w:ind w:left="1276" w:right="428" w:hanging="428"/>
        <w:jc w:val="left"/>
        <w:rPr>
          <w:b/>
          <w:sz w:val="22"/>
        </w:rPr>
      </w:pPr>
      <w:r>
        <w:rPr>
          <w:color w:val="000000"/>
          <w:sz w:val="22"/>
          <w:highlight w:val="cyan"/>
        </w:rPr>
        <w:t>Será respeitada, nas contratações, a ordem de classificação dos licitantes ou fornecedores</w:t>
      </w:r>
      <w:r>
        <w:rPr>
          <w:color w:val="000000"/>
          <w:sz w:val="22"/>
        </w:rPr>
        <w:t xml:space="preserve"> </w:t>
      </w:r>
      <w:r>
        <w:rPr>
          <w:color w:val="000000"/>
          <w:sz w:val="22"/>
          <w:highlight w:val="cyan"/>
        </w:rPr>
        <w:t>registrados na ata.</w:t>
      </w:r>
    </w:p>
    <w:p w14:paraId="0E6E9317">
      <w:pPr>
        <w:pStyle w:val="8"/>
        <w:numPr>
          <w:ilvl w:val="2"/>
          <w:numId w:val="1"/>
        </w:numPr>
        <w:tabs>
          <w:tab w:val="left" w:pos="1920"/>
          <w:tab w:val="left" w:pos="2407"/>
        </w:tabs>
        <w:spacing w:before="121" w:after="0" w:line="357" w:lineRule="auto"/>
        <w:ind w:left="1920" w:right="424" w:hanging="504"/>
        <w:jc w:val="left"/>
        <w:rPr>
          <w:rFonts w:ascii="Times New Roman" w:hAnsi="Times New Roman"/>
          <w:b/>
          <w:sz w:val="22"/>
        </w:rPr>
      </w:pPr>
      <w:r>
        <w:rPr>
          <w:color w:val="000000"/>
          <w:sz w:val="22"/>
          <w:highlight w:val="cyan"/>
        </w:rPr>
        <w:t>A apresentação de novas propostas na forma deste item não prejudicará o resultado</w:t>
      </w:r>
      <w:r>
        <w:rPr>
          <w:color w:val="000000"/>
          <w:sz w:val="22"/>
        </w:rPr>
        <w:t xml:space="preserve"> </w:t>
      </w:r>
      <w:r>
        <w:rPr>
          <w:color w:val="000000"/>
          <w:sz w:val="22"/>
          <w:highlight w:val="cyan"/>
        </w:rPr>
        <w:t>do</w:t>
      </w:r>
      <w:r>
        <w:rPr>
          <w:color w:val="000000"/>
          <w:spacing w:val="40"/>
          <w:sz w:val="22"/>
          <w:highlight w:val="cyan"/>
        </w:rPr>
        <w:t xml:space="preserve"> </w:t>
      </w:r>
      <w:r>
        <w:rPr>
          <w:color w:val="000000"/>
          <w:sz w:val="22"/>
          <w:highlight w:val="cyan"/>
        </w:rPr>
        <w:t>certame em relação ao licitante mais bem classificado.</w:t>
      </w:r>
    </w:p>
    <w:p w14:paraId="2ABC2BBF">
      <w:pPr>
        <w:pStyle w:val="8"/>
        <w:numPr>
          <w:ilvl w:val="2"/>
          <w:numId w:val="1"/>
        </w:numPr>
        <w:tabs>
          <w:tab w:val="left" w:pos="1920"/>
          <w:tab w:val="left" w:pos="2407"/>
        </w:tabs>
        <w:spacing w:before="124" w:after="0" w:line="360" w:lineRule="auto"/>
        <w:ind w:left="1920" w:right="427" w:hanging="504"/>
        <w:jc w:val="both"/>
        <w:rPr>
          <w:rFonts w:ascii="Times New Roman" w:hAnsi="Times New Roman"/>
          <w:b/>
          <w:sz w:val="22"/>
        </w:rPr>
      </w:pPr>
      <w:r>
        <w:rPr>
          <w:color w:val="000000"/>
          <w:sz w:val="22"/>
          <w:highlight w:val="cyan"/>
        </w:rPr>
        <w:t>Para fins da ordem de classificação, os licitantes ou fornecedores que aceitarem cotar</w:t>
      </w:r>
      <w:r>
        <w:rPr>
          <w:color w:val="000000"/>
          <w:sz w:val="22"/>
        </w:rPr>
        <w:t xml:space="preserve"> </w:t>
      </w:r>
      <w:r>
        <w:rPr>
          <w:color w:val="000000"/>
          <w:sz w:val="22"/>
          <w:highlight w:val="cyan"/>
        </w:rPr>
        <w:t>o</w:t>
      </w:r>
      <w:r>
        <w:rPr>
          <w:color w:val="000000"/>
          <w:spacing w:val="40"/>
          <w:sz w:val="22"/>
          <w:highlight w:val="cyan"/>
        </w:rPr>
        <w:t xml:space="preserve"> </w:t>
      </w:r>
      <w:r>
        <w:rPr>
          <w:color w:val="000000"/>
          <w:sz w:val="22"/>
          <w:highlight w:val="cyan"/>
        </w:rPr>
        <w:t>objeto com preço igual ao do adjudicatário antecederão aqueles que mantiverem sua</w:t>
      </w:r>
      <w:r>
        <w:rPr>
          <w:color w:val="000000"/>
          <w:sz w:val="22"/>
        </w:rPr>
        <w:t xml:space="preserve"> </w:t>
      </w:r>
      <w:r>
        <w:rPr>
          <w:color w:val="000000"/>
          <w:sz w:val="22"/>
          <w:highlight w:val="cyan"/>
        </w:rPr>
        <w:t>proposta original.</w:t>
      </w:r>
    </w:p>
    <w:p w14:paraId="2192DAFC">
      <w:pPr>
        <w:pStyle w:val="8"/>
        <w:numPr>
          <w:ilvl w:val="1"/>
          <w:numId w:val="1"/>
        </w:numPr>
        <w:tabs>
          <w:tab w:val="left" w:pos="1276"/>
          <w:tab w:val="left" w:pos="1699"/>
        </w:tabs>
        <w:spacing w:before="122" w:after="0" w:line="360" w:lineRule="auto"/>
        <w:ind w:left="1276" w:right="426" w:hanging="428"/>
        <w:jc w:val="left"/>
        <w:rPr>
          <w:b/>
          <w:sz w:val="22"/>
        </w:rPr>
      </w:pPr>
      <w:r>
        <w:rPr>
          <w:color w:val="000000"/>
          <w:sz w:val="22"/>
          <w:highlight w:val="cyan"/>
        </w:rPr>
        <w:t>A</w:t>
      </w:r>
      <w:r>
        <w:rPr>
          <w:color w:val="000000"/>
          <w:spacing w:val="40"/>
          <w:sz w:val="22"/>
          <w:highlight w:val="cyan"/>
        </w:rPr>
        <w:t xml:space="preserve"> </w:t>
      </w:r>
      <w:r>
        <w:rPr>
          <w:color w:val="000000"/>
          <w:sz w:val="22"/>
          <w:highlight w:val="cyan"/>
        </w:rPr>
        <w:t>habilitação</w:t>
      </w:r>
      <w:r>
        <w:rPr>
          <w:color w:val="000000"/>
          <w:spacing w:val="40"/>
          <w:sz w:val="22"/>
          <w:highlight w:val="cyan"/>
        </w:rPr>
        <w:t xml:space="preserve"> </w:t>
      </w:r>
      <w:r>
        <w:rPr>
          <w:color w:val="000000"/>
          <w:sz w:val="22"/>
          <w:highlight w:val="cyan"/>
        </w:rPr>
        <w:t>dos</w:t>
      </w:r>
      <w:r>
        <w:rPr>
          <w:color w:val="000000"/>
          <w:spacing w:val="40"/>
          <w:sz w:val="22"/>
          <w:highlight w:val="cyan"/>
        </w:rPr>
        <w:t xml:space="preserve"> </w:t>
      </w:r>
      <w:r>
        <w:rPr>
          <w:color w:val="000000"/>
          <w:sz w:val="22"/>
          <w:highlight w:val="cyan"/>
        </w:rPr>
        <w:t>licitantes</w:t>
      </w:r>
      <w:r>
        <w:rPr>
          <w:color w:val="000000"/>
          <w:spacing w:val="40"/>
          <w:sz w:val="22"/>
          <w:highlight w:val="cyan"/>
        </w:rPr>
        <w:t xml:space="preserve"> </w:t>
      </w:r>
      <w:r>
        <w:rPr>
          <w:color w:val="000000"/>
          <w:sz w:val="22"/>
          <w:highlight w:val="cyan"/>
        </w:rPr>
        <w:t>que</w:t>
      </w:r>
      <w:r>
        <w:rPr>
          <w:color w:val="000000"/>
          <w:spacing w:val="40"/>
          <w:sz w:val="22"/>
          <w:highlight w:val="cyan"/>
        </w:rPr>
        <w:t xml:space="preserve"> </w:t>
      </w:r>
      <w:r>
        <w:rPr>
          <w:color w:val="000000"/>
          <w:sz w:val="22"/>
          <w:highlight w:val="cyan"/>
        </w:rPr>
        <w:t>comporão</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cadastro</w:t>
      </w:r>
      <w:r>
        <w:rPr>
          <w:color w:val="000000"/>
          <w:spacing w:val="40"/>
          <w:sz w:val="22"/>
          <w:highlight w:val="cyan"/>
        </w:rPr>
        <w:t xml:space="preserve"> </w:t>
      </w:r>
      <w:r>
        <w:rPr>
          <w:color w:val="000000"/>
          <w:sz w:val="22"/>
          <w:highlight w:val="cyan"/>
        </w:rPr>
        <w:t>de</w:t>
      </w:r>
      <w:r>
        <w:rPr>
          <w:color w:val="000000"/>
          <w:spacing w:val="40"/>
          <w:sz w:val="22"/>
          <w:highlight w:val="cyan"/>
        </w:rPr>
        <w:t xml:space="preserve"> </w:t>
      </w:r>
      <w:r>
        <w:rPr>
          <w:color w:val="000000"/>
          <w:sz w:val="22"/>
          <w:highlight w:val="cyan"/>
        </w:rPr>
        <w:t>reserva</w:t>
      </w:r>
      <w:r>
        <w:rPr>
          <w:color w:val="000000"/>
          <w:spacing w:val="40"/>
          <w:sz w:val="22"/>
          <w:highlight w:val="cyan"/>
        </w:rPr>
        <w:t xml:space="preserve"> </w:t>
      </w:r>
      <w:r>
        <w:rPr>
          <w:color w:val="000000"/>
          <w:sz w:val="22"/>
          <w:highlight w:val="cyan"/>
        </w:rPr>
        <w:t>será</w:t>
      </w:r>
      <w:r>
        <w:rPr>
          <w:color w:val="000000"/>
          <w:spacing w:val="40"/>
          <w:sz w:val="22"/>
          <w:highlight w:val="cyan"/>
        </w:rPr>
        <w:t xml:space="preserve"> </w:t>
      </w:r>
      <w:r>
        <w:rPr>
          <w:color w:val="000000"/>
          <w:sz w:val="22"/>
          <w:highlight w:val="cyan"/>
        </w:rPr>
        <w:t>efetuada</w:t>
      </w:r>
      <w:r>
        <w:rPr>
          <w:color w:val="000000"/>
          <w:spacing w:val="40"/>
          <w:sz w:val="22"/>
          <w:highlight w:val="cyan"/>
        </w:rPr>
        <w:t xml:space="preserve"> </w:t>
      </w:r>
      <w:r>
        <w:rPr>
          <w:color w:val="000000"/>
          <w:sz w:val="22"/>
          <w:highlight w:val="cyan"/>
        </w:rPr>
        <w:t>quando</w:t>
      </w:r>
      <w:r>
        <w:rPr>
          <w:color w:val="000000"/>
          <w:sz w:val="22"/>
        </w:rPr>
        <w:t xml:space="preserve"> </w:t>
      </w:r>
      <w:r>
        <w:rPr>
          <w:color w:val="000000"/>
          <w:sz w:val="22"/>
          <w:highlight w:val="cyan"/>
        </w:rPr>
        <w:t>houver necessidade de contratação dos licitantes remanescentes, nas seguintes hipóteses:</w:t>
      </w:r>
    </w:p>
    <w:p w14:paraId="1F4D9CAD">
      <w:pPr>
        <w:pStyle w:val="8"/>
        <w:numPr>
          <w:ilvl w:val="2"/>
          <w:numId w:val="1"/>
        </w:numPr>
        <w:tabs>
          <w:tab w:val="left" w:pos="1920"/>
          <w:tab w:val="left" w:pos="2407"/>
        </w:tabs>
        <w:spacing w:before="120" w:after="0" w:line="357" w:lineRule="auto"/>
        <w:ind w:left="1920" w:right="428" w:hanging="504"/>
        <w:jc w:val="left"/>
        <w:rPr>
          <w:rFonts w:ascii="Times New Roman" w:hAnsi="Times New Roman"/>
          <w:b/>
          <w:sz w:val="22"/>
        </w:rPr>
      </w:pPr>
      <w:r>
        <w:rPr>
          <w:color w:val="000000"/>
          <w:sz w:val="22"/>
          <w:highlight w:val="cyan"/>
        </w:rPr>
        <w:t>quando o licitante vencedor não assinar a ata de registro de preços no prazo e nas</w:t>
      </w:r>
      <w:r>
        <w:rPr>
          <w:color w:val="000000"/>
          <w:sz w:val="22"/>
        </w:rPr>
        <w:t xml:space="preserve"> </w:t>
      </w:r>
      <w:r>
        <w:rPr>
          <w:color w:val="000000"/>
          <w:sz w:val="22"/>
          <w:highlight w:val="cyan"/>
        </w:rPr>
        <w:t>condições estabelecidos no edital; ou</w:t>
      </w:r>
    </w:p>
    <w:p w14:paraId="1B83F3C0">
      <w:pPr>
        <w:pStyle w:val="8"/>
        <w:numPr>
          <w:ilvl w:val="2"/>
          <w:numId w:val="1"/>
        </w:numPr>
        <w:tabs>
          <w:tab w:val="left" w:pos="1920"/>
          <w:tab w:val="left" w:pos="2407"/>
        </w:tabs>
        <w:spacing w:before="124" w:after="0" w:line="360" w:lineRule="auto"/>
        <w:ind w:left="1920" w:right="429" w:hanging="504"/>
        <w:jc w:val="left"/>
        <w:rPr>
          <w:rFonts w:ascii="Times New Roman" w:hAnsi="Times New Roman"/>
          <w:b/>
          <w:sz w:val="22"/>
        </w:rPr>
      </w:pPr>
      <w:r>
        <w:rPr>
          <w:color w:val="000000"/>
          <w:sz w:val="22"/>
          <w:highlight w:val="cyan"/>
        </w:rPr>
        <w:t>quando houver o cancelamento do registro do fornecedor ou do registro de preços,</w:t>
      </w:r>
      <w:r>
        <w:rPr>
          <w:color w:val="000000"/>
          <w:sz w:val="22"/>
        </w:rPr>
        <w:t xml:space="preserve"> </w:t>
      </w:r>
      <w:r>
        <w:rPr>
          <w:color w:val="000000"/>
          <w:sz w:val="22"/>
          <w:highlight w:val="cyan"/>
        </w:rPr>
        <w:t>nas</w:t>
      </w:r>
      <w:r>
        <w:rPr>
          <w:color w:val="000000"/>
          <w:spacing w:val="40"/>
          <w:sz w:val="22"/>
          <w:highlight w:val="cyan"/>
        </w:rPr>
        <w:t xml:space="preserve"> </w:t>
      </w:r>
      <w:r>
        <w:rPr>
          <w:color w:val="000000"/>
          <w:sz w:val="22"/>
          <w:highlight w:val="cyan"/>
        </w:rPr>
        <w:t>hipóteses previstas nos art. 28 e art. 29 do Decreto nº 11.462, de 2023.</w:t>
      </w:r>
    </w:p>
    <w:p w14:paraId="2FED45E1">
      <w:pPr>
        <w:pStyle w:val="8"/>
        <w:numPr>
          <w:ilvl w:val="1"/>
          <w:numId w:val="1"/>
        </w:numPr>
        <w:tabs>
          <w:tab w:val="left" w:pos="1276"/>
          <w:tab w:val="left" w:pos="1699"/>
        </w:tabs>
        <w:spacing w:before="121" w:after="0" w:line="360" w:lineRule="auto"/>
        <w:ind w:left="1276" w:right="424" w:hanging="428"/>
        <w:jc w:val="left"/>
        <w:rPr>
          <w:b/>
          <w:sz w:val="22"/>
        </w:rPr>
      </w:pPr>
      <w:r>
        <w:rPr>
          <w:color w:val="000000"/>
          <w:sz w:val="22"/>
          <w:highlight w:val="cyan"/>
        </w:rPr>
        <w:t>Na hipótese de nenhum dos licitantes que aceitaram cotar o objeto com preço igual ao do</w:t>
      </w:r>
      <w:r>
        <w:rPr>
          <w:color w:val="000000"/>
          <w:sz w:val="22"/>
        </w:rPr>
        <w:t xml:space="preserve"> </w:t>
      </w:r>
      <w:r>
        <w:rPr>
          <w:color w:val="000000"/>
          <w:sz w:val="22"/>
          <w:highlight w:val="cyan"/>
        </w:rPr>
        <w:t>adjudicatário</w:t>
      </w:r>
      <w:r>
        <w:rPr>
          <w:color w:val="000000"/>
          <w:spacing w:val="-4"/>
          <w:sz w:val="22"/>
          <w:highlight w:val="cyan"/>
        </w:rPr>
        <w:t xml:space="preserve"> </w:t>
      </w:r>
      <w:r>
        <w:rPr>
          <w:color w:val="000000"/>
          <w:sz w:val="22"/>
          <w:highlight w:val="cyan"/>
        </w:rPr>
        <w:t>concordar</w:t>
      </w:r>
      <w:r>
        <w:rPr>
          <w:color w:val="000000"/>
          <w:spacing w:val="-5"/>
          <w:sz w:val="22"/>
          <w:highlight w:val="cyan"/>
        </w:rPr>
        <w:t xml:space="preserve"> </w:t>
      </w:r>
      <w:r>
        <w:rPr>
          <w:color w:val="000000"/>
          <w:sz w:val="22"/>
          <w:highlight w:val="cyan"/>
        </w:rPr>
        <w:t>com</w:t>
      </w:r>
      <w:r>
        <w:rPr>
          <w:color w:val="000000"/>
          <w:spacing w:val="-4"/>
          <w:sz w:val="22"/>
          <w:highlight w:val="cyan"/>
        </w:rPr>
        <w:t xml:space="preserve"> </w:t>
      </w:r>
      <w:r>
        <w:rPr>
          <w:color w:val="000000"/>
          <w:sz w:val="22"/>
          <w:highlight w:val="cyan"/>
        </w:rPr>
        <w:t>a</w:t>
      </w:r>
      <w:r>
        <w:rPr>
          <w:color w:val="000000"/>
          <w:spacing w:val="-5"/>
          <w:sz w:val="22"/>
          <w:highlight w:val="cyan"/>
        </w:rPr>
        <w:t xml:space="preserve"> </w:t>
      </w:r>
      <w:r>
        <w:rPr>
          <w:color w:val="000000"/>
          <w:sz w:val="22"/>
          <w:highlight w:val="cyan"/>
        </w:rPr>
        <w:t>contratação</w:t>
      </w:r>
      <w:r>
        <w:rPr>
          <w:color w:val="000000"/>
          <w:spacing w:val="-4"/>
          <w:sz w:val="22"/>
          <w:highlight w:val="cyan"/>
        </w:rPr>
        <w:t xml:space="preserve"> </w:t>
      </w:r>
      <w:r>
        <w:rPr>
          <w:color w:val="000000"/>
          <w:sz w:val="22"/>
          <w:highlight w:val="cyan"/>
        </w:rPr>
        <w:t>nos</w:t>
      </w:r>
      <w:r>
        <w:rPr>
          <w:color w:val="000000"/>
          <w:spacing w:val="-5"/>
          <w:sz w:val="22"/>
          <w:highlight w:val="cyan"/>
        </w:rPr>
        <w:t xml:space="preserve"> </w:t>
      </w:r>
      <w:r>
        <w:rPr>
          <w:color w:val="000000"/>
          <w:sz w:val="22"/>
          <w:highlight w:val="cyan"/>
        </w:rPr>
        <w:t>termos</w:t>
      </w:r>
      <w:r>
        <w:rPr>
          <w:color w:val="000000"/>
          <w:spacing w:val="-5"/>
          <w:sz w:val="22"/>
          <w:highlight w:val="cyan"/>
        </w:rPr>
        <w:t xml:space="preserve"> </w:t>
      </w:r>
      <w:r>
        <w:rPr>
          <w:color w:val="000000"/>
          <w:sz w:val="22"/>
          <w:highlight w:val="cyan"/>
        </w:rPr>
        <w:t>em</w:t>
      </w:r>
      <w:r>
        <w:rPr>
          <w:color w:val="000000"/>
          <w:spacing w:val="-4"/>
          <w:sz w:val="22"/>
          <w:highlight w:val="cyan"/>
        </w:rPr>
        <w:t xml:space="preserve"> </w:t>
      </w:r>
      <w:r>
        <w:rPr>
          <w:color w:val="000000"/>
          <w:sz w:val="22"/>
          <w:highlight w:val="cyan"/>
        </w:rPr>
        <w:t>igual</w:t>
      </w:r>
      <w:r>
        <w:rPr>
          <w:color w:val="000000"/>
          <w:spacing w:val="-6"/>
          <w:sz w:val="22"/>
          <w:highlight w:val="cyan"/>
        </w:rPr>
        <w:t xml:space="preserve"> </w:t>
      </w:r>
      <w:r>
        <w:rPr>
          <w:color w:val="000000"/>
          <w:sz w:val="22"/>
          <w:highlight w:val="cyan"/>
        </w:rPr>
        <w:t>prazo</w:t>
      </w:r>
      <w:r>
        <w:rPr>
          <w:color w:val="000000"/>
          <w:spacing w:val="-4"/>
          <w:sz w:val="22"/>
          <w:highlight w:val="cyan"/>
        </w:rPr>
        <w:t xml:space="preserve"> </w:t>
      </w:r>
      <w:r>
        <w:rPr>
          <w:color w:val="000000"/>
          <w:sz w:val="22"/>
          <w:highlight w:val="cyan"/>
        </w:rPr>
        <w:t>e</w:t>
      </w:r>
      <w:r>
        <w:rPr>
          <w:color w:val="000000"/>
          <w:spacing w:val="-5"/>
          <w:sz w:val="22"/>
          <w:highlight w:val="cyan"/>
        </w:rPr>
        <w:t xml:space="preserve"> </w:t>
      </w:r>
      <w:r>
        <w:rPr>
          <w:color w:val="000000"/>
          <w:sz w:val="22"/>
          <w:highlight w:val="cyan"/>
        </w:rPr>
        <w:t>nas</w:t>
      </w:r>
      <w:r>
        <w:rPr>
          <w:color w:val="000000"/>
          <w:spacing w:val="-5"/>
          <w:sz w:val="22"/>
          <w:highlight w:val="cyan"/>
        </w:rPr>
        <w:t xml:space="preserve"> </w:t>
      </w:r>
      <w:r>
        <w:rPr>
          <w:color w:val="000000"/>
          <w:sz w:val="22"/>
          <w:highlight w:val="cyan"/>
        </w:rPr>
        <w:t>condições</w:t>
      </w:r>
      <w:r>
        <w:rPr>
          <w:color w:val="000000"/>
          <w:spacing w:val="-5"/>
          <w:sz w:val="22"/>
          <w:highlight w:val="cyan"/>
        </w:rPr>
        <w:t xml:space="preserve"> </w:t>
      </w:r>
      <w:r>
        <w:rPr>
          <w:color w:val="000000"/>
          <w:sz w:val="22"/>
          <w:highlight w:val="cyan"/>
        </w:rPr>
        <w:t>propostas</w:t>
      </w:r>
    </w:p>
    <w:p w14:paraId="6830F734">
      <w:pPr>
        <w:pStyle w:val="8"/>
        <w:spacing w:after="0" w:line="360" w:lineRule="auto"/>
        <w:jc w:val="left"/>
        <w:rPr>
          <w:b/>
          <w:sz w:val="22"/>
        </w:rPr>
        <w:sectPr>
          <w:pgSz w:w="11910" w:h="16840"/>
          <w:pgMar w:top="2160" w:right="708" w:bottom="1860" w:left="850" w:header="708" w:footer="1674" w:gutter="0"/>
          <w:cols w:space="720" w:num="1"/>
        </w:sectPr>
      </w:pPr>
    </w:p>
    <w:p w14:paraId="66442428">
      <w:pPr>
        <w:pStyle w:val="6"/>
        <w:jc w:val="left"/>
      </w:pPr>
    </w:p>
    <w:p w14:paraId="4AAB41BF">
      <w:pPr>
        <w:pStyle w:val="6"/>
        <w:spacing w:before="257"/>
        <w:jc w:val="left"/>
      </w:pPr>
    </w:p>
    <w:p w14:paraId="5218A921">
      <w:pPr>
        <w:pStyle w:val="6"/>
        <w:spacing w:line="360" w:lineRule="auto"/>
        <w:ind w:left="1276"/>
        <w:jc w:val="left"/>
      </w:pPr>
      <w:r>
        <w:rPr>
          <w:color w:val="000000"/>
          <w:highlight w:val="cyan"/>
        </w:rPr>
        <w:t>pelo</w:t>
      </w:r>
      <w:r>
        <w:rPr>
          <w:color w:val="000000"/>
          <w:spacing w:val="40"/>
          <w:highlight w:val="cyan"/>
        </w:rPr>
        <w:t xml:space="preserve"> </w:t>
      </w:r>
      <w:r>
        <w:rPr>
          <w:color w:val="000000"/>
          <w:highlight w:val="cyan"/>
        </w:rPr>
        <w:t>primeiro</w:t>
      </w:r>
      <w:r>
        <w:rPr>
          <w:color w:val="000000"/>
          <w:spacing w:val="40"/>
          <w:highlight w:val="cyan"/>
        </w:rPr>
        <w:t xml:space="preserve"> </w:t>
      </w:r>
      <w:r>
        <w:rPr>
          <w:color w:val="000000"/>
          <w:highlight w:val="cyan"/>
        </w:rPr>
        <w:t>classificado,</w:t>
      </w:r>
      <w:r>
        <w:rPr>
          <w:color w:val="000000"/>
          <w:spacing w:val="40"/>
          <w:highlight w:val="cyan"/>
        </w:rPr>
        <w:t xml:space="preserve"> </w:t>
      </w:r>
      <w:r>
        <w:rPr>
          <w:color w:val="000000"/>
          <w:highlight w:val="cyan"/>
        </w:rPr>
        <w:t>a</w:t>
      </w:r>
      <w:r>
        <w:rPr>
          <w:color w:val="000000"/>
          <w:spacing w:val="40"/>
          <w:highlight w:val="cyan"/>
        </w:rPr>
        <w:t xml:space="preserve"> </w:t>
      </w:r>
      <w:r>
        <w:rPr>
          <w:color w:val="000000"/>
          <w:highlight w:val="cyan"/>
        </w:rPr>
        <w:t>Administração,</w:t>
      </w:r>
      <w:r>
        <w:rPr>
          <w:color w:val="000000"/>
          <w:spacing w:val="40"/>
          <w:highlight w:val="cyan"/>
        </w:rPr>
        <w:t xml:space="preserve"> </w:t>
      </w:r>
      <w:r>
        <w:rPr>
          <w:color w:val="000000"/>
          <w:highlight w:val="cyan"/>
        </w:rPr>
        <w:t>observados</w:t>
      </w:r>
      <w:r>
        <w:rPr>
          <w:color w:val="000000"/>
          <w:spacing w:val="40"/>
          <w:highlight w:val="cyan"/>
        </w:rPr>
        <w:t xml:space="preserve"> </w:t>
      </w:r>
      <w:r>
        <w:rPr>
          <w:color w:val="000000"/>
          <w:highlight w:val="cyan"/>
        </w:rPr>
        <w:t>o</w:t>
      </w:r>
      <w:r>
        <w:rPr>
          <w:color w:val="000000"/>
          <w:spacing w:val="40"/>
          <w:highlight w:val="cyan"/>
        </w:rPr>
        <w:t xml:space="preserve"> </w:t>
      </w:r>
      <w:r>
        <w:rPr>
          <w:color w:val="000000"/>
          <w:highlight w:val="cyan"/>
        </w:rPr>
        <w:t>valor</w:t>
      </w:r>
      <w:r>
        <w:rPr>
          <w:color w:val="000000"/>
          <w:spacing w:val="40"/>
          <w:highlight w:val="cyan"/>
        </w:rPr>
        <w:t xml:space="preserve"> </w:t>
      </w:r>
      <w:r>
        <w:rPr>
          <w:color w:val="000000"/>
          <w:highlight w:val="cyan"/>
        </w:rPr>
        <w:t>estimado</w:t>
      </w:r>
      <w:r>
        <w:rPr>
          <w:color w:val="000000"/>
          <w:spacing w:val="40"/>
          <w:highlight w:val="cyan"/>
        </w:rPr>
        <w:t xml:space="preserve"> </w:t>
      </w:r>
      <w:r>
        <w:rPr>
          <w:color w:val="000000"/>
          <w:highlight w:val="cyan"/>
        </w:rPr>
        <w:t>e</w:t>
      </w:r>
      <w:r>
        <w:rPr>
          <w:color w:val="000000"/>
          <w:spacing w:val="40"/>
          <w:highlight w:val="cyan"/>
        </w:rPr>
        <w:t xml:space="preserve"> </w:t>
      </w:r>
      <w:r>
        <w:rPr>
          <w:color w:val="000000"/>
          <w:highlight w:val="cyan"/>
        </w:rPr>
        <w:t>a</w:t>
      </w:r>
      <w:r>
        <w:rPr>
          <w:color w:val="000000"/>
          <w:spacing w:val="40"/>
          <w:highlight w:val="cyan"/>
        </w:rPr>
        <w:t xml:space="preserve"> </w:t>
      </w:r>
      <w:r>
        <w:rPr>
          <w:color w:val="000000"/>
          <w:highlight w:val="cyan"/>
        </w:rPr>
        <w:t>sua</w:t>
      </w:r>
      <w:r>
        <w:rPr>
          <w:color w:val="000000"/>
          <w:spacing w:val="40"/>
          <w:highlight w:val="cyan"/>
        </w:rPr>
        <w:t xml:space="preserve"> </w:t>
      </w:r>
      <w:r>
        <w:rPr>
          <w:color w:val="000000"/>
          <w:highlight w:val="cyan"/>
        </w:rPr>
        <w:t>eventual</w:t>
      </w:r>
      <w:r>
        <w:rPr>
          <w:color w:val="000000"/>
        </w:rPr>
        <w:t xml:space="preserve"> </w:t>
      </w:r>
      <w:r>
        <w:rPr>
          <w:color w:val="000000"/>
          <w:highlight w:val="cyan"/>
        </w:rPr>
        <w:t>atualização na forma prevista no edital, poderá:</w:t>
      </w:r>
    </w:p>
    <w:p w14:paraId="061797BD">
      <w:pPr>
        <w:pStyle w:val="8"/>
        <w:numPr>
          <w:ilvl w:val="2"/>
          <w:numId w:val="1"/>
        </w:numPr>
        <w:tabs>
          <w:tab w:val="left" w:pos="1920"/>
          <w:tab w:val="left" w:pos="2407"/>
        </w:tabs>
        <w:spacing w:before="120" w:after="0" w:line="360" w:lineRule="auto"/>
        <w:ind w:left="1920" w:right="423" w:hanging="504"/>
        <w:jc w:val="both"/>
        <w:rPr>
          <w:rFonts w:ascii="Times New Roman" w:hAnsi="Times New Roman"/>
          <w:b/>
          <w:sz w:val="22"/>
        </w:rPr>
      </w:pPr>
      <w:r>
        <w:rPr>
          <w:color w:val="000000"/>
          <w:sz w:val="22"/>
          <w:highlight w:val="cyan"/>
        </w:rPr>
        <w:t>convocar</w:t>
      </w:r>
      <w:r>
        <w:rPr>
          <w:color w:val="000000"/>
          <w:spacing w:val="40"/>
          <w:sz w:val="22"/>
          <w:highlight w:val="cyan"/>
        </w:rPr>
        <w:t xml:space="preserve"> </w:t>
      </w:r>
      <w:r>
        <w:rPr>
          <w:color w:val="000000"/>
          <w:sz w:val="22"/>
          <w:highlight w:val="cyan"/>
        </w:rPr>
        <w:t>os</w:t>
      </w:r>
      <w:r>
        <w:rPr>
          <w:color w:val="000000"/>
          <w:spacing w:val="40"/>
          <w:sz w:val="22"/>
          <w:highlight w:val="cyan"/>
        </w:rPr>
        <w:t xml:space="preserve"> </w:t>
      </w:r>
      <w:r>
        <w:rPr>
          <w:color w:val="000000"/>
          <w:sz w:val="22"/>
          <w:highlight w:val="cyan"/>
        </w:rPr>
        <w:t>licitantes</w:t>
      </w:r>
      <w:r>
        <w:rPr>
          <w:color w:val="000000"/>
          <w:spacing w:val="40"/>
          <w:sz w:val="22"/>
          <w:highlight w:val="cyan"/>
        </w:rPr>
        <w:t xml:space="preserve"> </w:t>
      </w:r>
      <w:r>
        <w:rPr>
          <w:color w:val="000000"/>
          <w:sz w:val="22"/>
          <w:highlight w:val="cyan"/>
        </w:rPr>
        <w:t>que</w:t>
      </w:r>
      <w:r>
        <w:rPr>
          <w:color w:val="000000"/>
          <w:spacing w:val="40"/>
          <w:sz w:val="22"/>
          <w:highlight w:val="cyan"/>
        </w:rPr>
        <w:t xml:space="preserve"> </w:t>
      </w:r>
      <w:r>
        <w:rPr>
          <w:color w:val="000000"/>
          <w:sz w:val="22"/>
          <w:highlight w:val="cyan"/>
        </w:rPr>
        <w:t>mantiveram</w:t>
      </w:r>
      <w:r>
        <w:rPr>
          <w:color w:val="000000"/>
          <w:spacing w:val="40"/>
          <w:sz w:val="22"/>
          <w:highlight w:val="cyan"/>
        </w:rPr>
        <w:t xml:space="preserve"> </w:t>
      </w:r>
      <w:r>
        <w:rPr>
          <w:color w:val="000000"/>
          <w:sz w:val="22"/>
          <w:highlight w:val="cyan"/>
        </w:rPr>
        <w:t>sua</w:t>
      </w:r>
      <w:r>
        <w:rPr>
          <w:color w:val="000000"/>
          <w:spacing w:val="40"/>
          <w:sz w:val="22"/>
          <w:highlight w:val="cyan"/>
        </w:rPr>
        <w:t xml:space="preserve"> </w:t>
      </w:r>
      <w:r>
        <w:rPr>
          <w:color w:val="000000"/>
          <w:sz w:val="22"/>
          <w:highlight w:val="cyan"/>
        </w:rPr>
        <w:t>proposta</w:t>
      </w:r>
      <w:r>
        <w:rPr>
          <w:color w:val="000000"/>
          <w:spacing w:val="40"/>
          <w:sz w:val="22"/>
          <w:highlight w:val="cyan"/>
        </w:rPr>
        <w:t xml:space="preserve"> </w:t>
      </w:r>
      <w:r>
        <w:rPr>
          <w:color w:val="000000"/>
          <w:sz w:val="22"/>
          <w:highlight w:val="cyan"/>
        </w:rPr>
        <w:t>original</w:t>
      </w:r>
      <w:r>
        <w:rPr>
          <w:color w:val="000000"/>
          <w:spacing w:val="40"/>
          <w:sz w:val="22"/>
          <w:highlight w:val="cyan"/>
        </w:rPr>
        <w:t xml:space="preserve"> </w:t>
      </w:r>
      <w:r>
        <w:rPr>
          <w:color w:val="000000"/>
          <w:sz w:val="22"/>
          <w:highlight w:val="cyan"/>
        </w:rPr>
        <w:t>para</w:t>
      </w:r>
      <w:r>
        <w:rPr>
          <w:color w:val="000000"/>
          <w:spacing w:val="40"/>
          <w:sz w:val="22"/>
          <w:highlight w:val="cyan"/>
        </w:rPr>
        <w:t xml:space="preserve"> </w:t>
      </w:r>
      <w:r>
        <w:rPr>
          <w:color w:val="000000"/>
          <w:sz w:val="22"/>
          <w:highlight w:val="cyan"/>
        </w:rPr>
        <w:t>negociação,</w:t>
      </w:r>
      <w:r>
        <w:rPr>
          <w:color w:val="000000"/>
          <w:spacing w:val="40"/>
          <w:sz w:val="22"/>
          <w:highlight w:val="cyan"/>
        </w:rPr>
        <w:t xml:space="preserve"> </w:t>
      </w:r>
      <w:r>
        <w:rPr>
          <w:color w:val="000000"/>
          <w:sz w:val="22"/>
          <w:highlight w:val="cyan"/>
        </w:rPr>
        <w:t>na</w:t>
      </w:r>
      <w:r>
        <w:rPr>
          <w:color w:val="000000"/>
          <w:sz w:val="22"/>
        </w:rPr>
        <w:t xml:space="preserve"> </w:t>
      </w:r>
      <w:r>
        <w:rPr>
          <w:color w:val="000000"/>
          <w:sz w:val="22"/>
          <w:highlight w:val="cyan"/>
        </w:rPr>
        <w:t>ordem de classificação, com vistas à obtenção de preço melhor, mesmo que acima do</w:t>
      </w:r>
      <w:r>
        <w:rPr>
          <w:color w:val="000000"/>
          <w:sz w:val="22"/>
        </w:rPr>
        <w:t xml:space="preserve"> </w:t>
      </w:r>
      <w:r>
        <w:rPr>
          <w:color w:val="000000"/>
          <w:sz w:val="22"/>
          <w:highlight w:val="cyan"/>
        </w:rPr>
        <w:t>preço do adjudicatário; ou</w:t>
      </w:r>
    </w:p>
    <w:p w14:paraId="57967135">
      <w:pPr>
        <w:pStyle w:val="8"/>
        <w:numPr>
          <w:ilvl w:val="2"/>
          <w:numId w:val="1"/>
        </w:numPr>
        <w:tabs>
          <w:tab w:val="left" w:pos="1920"/>
          <w:tab w:val="left" w:pos="2407"/>
        </w:tabs>
        <w:spacing w:before="122" w:after="0" w:line="360" w:lineRule="auto"/>
        <w:ind w:left="1920" w:right="426" w:hanging="504"/>
        <w:jc w:val="both"/>
        <w:rPr>
          <w:rFonts w:ascii="Times New Roman" w:hAnsi="Times New Roman"/>
          <w:b/>
          <w:sz w:val="22"/>
        </w:rPr>
      </w:pPr>
      <w:r>
        <w:rPr>
          <w:color w:val="000000"/>
          <w:sz w:val="22"/>
          <w:highlight w:val="cyan"/>
        </w:rPr>
        <w:t>adjudicar</w:t>
      </w:r>
      <w:r>
        <w:rPr>
          <w:color w:val="000000"/>
          <w:spacing w:val="40"/>
          <w:sz w:val="22"/>
          <w:highlight w:val="cyan"/>
        </w:rPr>
        <w:t xml:space="preserve"> </w:t>
      </w:r>
      <w:r>
        <w:rPr>
          <w:color w:val="000000"/>
          <w:sz w:val="22"/>
          <w:highlight w:val="cyan"/>
        </w:rPr>
        <w:t>e</w:t>
      </w:r>
      <w:r>
        <w:rPr>
          <w:color w:val="000000"/>
          <w:spacing w:val="40"/>
          <w:sz w:val="22"/>
          <w:highlight w:val="cyan"/>
        </w:rPr>
        <w:t xml:space="preserve"> </w:t>
      </w:r>
      <w:r>
        <w:rPr>
          <w:color w:val="000000"/>
          <w:sz w:val="22"/>
          <w:highlight w:val="cyan"/>
        </w:rPr>
        <w:t>firmar</w:t>
      </w:r>
      <w:r>
        <w:rPr>
          <w:color w:val="000000"/>
          <w:spacing w:val="40"/>
          <w:sz w:val="22"/>
          <w:highlight w:val="cyan"/>
        </w:rPr>
        <w:t xml:space="preserve"> </w:t>
      </w:r>
      <w:r>
        <w:rPr>
          <w:color w:val="000000"/>
          <w:sz w:val="22"/>
          <w:highlight w:val="cyan"/>
        </w:rPr>
        <w:t>o</w:t>
      </w:r>
      <w:r>
        <w:rPr>
          <w:color w:val="000000"/>
          <w:spacing w:val="40"/>
          <w:sz w:val="22"/>
          <w:highlight w:val="cyan"/>
        </w:rPr>
        <w:t xml:space="preserve"> </w:t>
      </w:r>
      <w:r>
        <w:rPr>
          <w:color w:val="000000"/>
          <w:sz w:val="22"/>
          <w:highlight w:val="cyan"/>
        </w:rPr>
        <w:t>contrato</w:t>
      </w:r>
      <w:r>
        <w:rPr>
          <w:color w:val="000000"/>
          <w:spacing w:val="40"/>
          <w:sz w:val="22"/>
          <w:highlight w:val="cyan"/>
        </w:rPr>
        <w:t xml:space="preserve"> </w:t>
      </w:r>
      <w:r>
        <w:rPr>
          <w:color w:val="000000"/>
          <w:sz w:val="22"/>
          <w:highlight w:val="cyan"/>
        </w:rPr>
        <w:t>nas</w:t>
      </w:r>
      <w:r>
        <w:rPr>
          <w:color w:val="000000"/>
          <w:spacing w:val="40"/>
          <w:sz w:val="22"/>
          <w:highlight w:val="cyan"/>
        </w:rPr>
        <w:t xml:space="preserve"> </w:t>
      </w:r>
      <w:r>
        <w:rPr>
          <w:color w:val="000000"/>
          <w:sz w:val="22"/>
          <w:highlight w:val="cyan"/>
        </w:rPr>
        <w:t>condições</w:t>
      </w:r>
      <w:r>
        <w:rPr>
          <w:color w:val="000000"/>
          <w:spacing w:val="40"/>
          <w:sz w:val="22"/>
          <w:highlight w:val="cyan"/>
        </w:rPr>
        <w:t xml:space="preserve"> </w:t>
      </w:r>
      <w:r>
        <w:rPr>
          <w:color w:val="000000"/>
          <w:sz w:val="22"/>
          <w:highlight w:val="cyan"/>
        </w:rPr>
        <w:t>ofertadas</w:t>
      </w:r>
      <w:r>
        <w:rPr>
          <w:color w:val="000000"/>
          <w:spacing w:val="40"/>
          <w:sz w:val="22"/>
          <w:highlight w:val="cyan"/>
        </w:rPr>
        <w:t xml:space="preserve"> </w:t>
      </w:r>
      <w:r>
        <w:rPr>
          <w:color w:val="000000"/>
          <w:sz w:val="22"/>
          <w:highlight w:val="cyan"/>
        </w:rPr>
        <w:t>pelos</w:t>
      </w:r>
      <w:r>
        <w:rPr>
          <w:color w:val="000000"/>
          <w:spacing w:val="40"/>
          <w:sz w:val="22"/>
          <w:highlight w:val="cyan"/>
        </w:rPr>
        <w:t xml:space="preserve"> </w:t>
      </w:r>
      <w:r>
        <w:rPr>
          <w:color w:val="000000"/>
          <w:sz w:val="22"/>
          <w:highlight w:val="cyan"/>
        </w:rPr>
        <w:t>licitantes</w:t>
      </w:r>
      <w:r>
        <w:rPr>
          <w:color w:val="000000"/>
          <w:spacing w:val="80"/>
          <w:sz w:val="22"/>
        </w:rPr>
        <w:t xml:space="preserve"> </w:t>
      </w:r>
      <w:r>
        <w:rPr>
          <w:color w:val="000000"/>
          <w:sz w:val="22"/>
          <w:highlight w:val="cyan"/>
        </w:rPr>
        <w:t>remanescentes, observada a ordem de classificação, quando frustrada a negociação de</w:t>
      </w:r>
      <w:r>
        <w:rPr>
          <w:color w:val="000000"/>
          <w:sz w:val="22"/>
        </w:rPr>
        <w:t xml:space="preserve"> </w:t>
      </w:r>
      <w:r>
        <w:rPr>
          <w:color w:val="000000"/>
          <w:sz w:val="22"/>
          <w:highlight w:val="cyan"/>
        </w:rPr>
        <w:t>melhor condição.</w:t>
      </w:r>
    </w:p>
    <w:p w14:paraId="66127364">
      <w:pPr>
        <w:pStyle w:val="6"/>
        <w:jc w:val="left"/>
      </w:pPr>
    </w:p>
    <w:p w14:paraId="62C5A011">
      <w:pPr>
        <w:pStyle w:val="6"/>
        <w:jc w:val="left"/>
      </w:pPr>
    </w:p>
    <w:p w14:paraId="5AC29FBE">
      <w:pPr>
        <w:pStyle w:val="6"/>
        <w:spacing w:before="4"/>
        <w:jc w:val="left"/>
      </w:pPr>
    </w:p>
    <w:p w14:paraId="45CF9344">
      <w:pPr>
        <w:pStyle w:val="2"/>
        <w:numPr>
          <w:ilvl w:val="0"/>
          <w:numId w:val="1"/>
        </w:numPr>
        <w:tabs>
          <w:tab w:val="left" w:pos="641"/>
        </w:tabs>
        <w:spacing w:before="0" w:after="0" w:line="240" w:lineRule="auto"/>
        <w:ind w:left="641" w:right="0" w:hanging="359"/>
        <w:jc w:val="left"/>
      </w:pPr>
      <w:r>
        <w:t>DOS</w:t>
      </w:r>
      <w:r>
        <w:rPr>
          <w:spacing w:val="-2"/>
        </w:rPr>
        <w:t xml:space="preserve"> RECURSOS</w:t>
      </w:r>
    </w:p>
    <w:p w14:paraId="6EEACA55">
      <w:pPr>
        <w:pStyle w:val="6"/>
        <w:spacing w:before="155"/>
        <w:jc w:val="left"/>
        <w:rPr>
          <w:b/>
        </w:rPr>
      </w:pPr>
    </w:p>
    <w:p w14:paraId="4EFE53C8">
      <w:pPr>
        <w:pStyle w:val="8"/>
        <w:numPr>
          <w:ilvl w:val="1"/>
          <w:numId w:val="1"/>
        </w:numPr>
        <w:tabs>
          <w:tab w:val="left" w:pos="1276"/>
          <w:tab w:val="left" w:pos="1694"/>
        </w:tabs>
        <w:spacing w:before="0" w:after="0" w:line="360" w:lineRule="auto"/>
        <w:ind w:left="1276" w:right="422" w:hanging="428"/>
        <w:jc w:val="both"/>
        <w:rPr>
          <w:b/>
          <w:sz w:val="22"/>
        </w:rPr>
      </w:pPr>
      <w:r>
        <w:rPr>
          <w:sz w:val="22"/>
        </w:rPr>
        <w:t>A</w:t>
      </w:r>
      <w:r>
        <w:rPr>
          <w:spacing w:val="40"/>
          <w:sz w:val="22"/>
        </w:rPr>
        <w:t xml:space="preserve"> </w:t>
      </w:r>
      <w:r>
        <w:rPr>
          <w:sz w:val="22"/>
        </w:rPr>
        <w:t>interposição</w:t>
      </w:r>
      <w:r>
        <w:rPr>
          <w:spacing w:val="40"/>
          <w:sz w:val="22"/>
        </w:rPr>
        <w:t xml:space="preserve"> </w:t>
      </w:r>
      <w:r>
        <w:rPr>
          <w:sz w:val="22"/>
        </w:rPr>
        <w:t>de</w:t>
      </w:r>
      <w:r>
        <w:rPr>
          <w:spacing w:val="40"/>
          <w:sz w:val="22"/>
        </w:rPr>
        <w:t xml:space="preserve"> </w:t>
      </w:r>
      <w:r>
        <w:rPr>
          <w:sz w:val="22"/>
        </w:rPr>
        <w:t>recurso</w:t>
      </w:r>
      <w:r>
        <w:rPr>
          <w:spacing w:val="40"/>
          <w:sz w:val="22"/>
        </w:rPr>
        <w:t xml:space="preserve"> </w:t>
      </w:r>
      <w:r>
        <w:rPr>
          <w:sz w:val="22"/>
        </w:rPr>
        <w:t>referente</w:t>
      </w:r>
      <w:r>
        <w:rPr>
          <w:spacing w:val="40"/>
          <w:sz w:val="22"/>
        </w:rPr>
        <w:t xml:space="preserve"> </w:t>
      </w:r>
      <w:r>
        <w:rPr>
          <w:sz w:val="22"/>
        </w:rPr>
        <w:t>ao</w:t>
      </w:r>
      <w:r>
        <w:rPr>
          <w:spacing w:val="40"/>
          <w:sz w:val="22"/>
        </w:rPr>
        <w:t xml:space="preserve"> </w:t>
      </w:r>
      <w:r>
        <w:rPr>
          <w:sz w:val="22"/>
        </w:rPr>
        <w:t>julgamento</w:t>
      </w:r>
      <w:r>
        <w:rPr>
          <w:spacing w:val="40"/>
          <w:sz w:val="22"/>
        </w:rPr>
        <w:t xml:space="preserve"> </w:t>
      </w:r>
      <w:r>
        <w:rPr>
          <w:sz w:val="22"/>
        </w:rPr>
        <w:t>das</w:t>
      </w:r>
      <w:r>
        <w:rPr>
          <w:spacing w:val="40"/>
          <w:sz w:val="22"/>
        </w:rPr>
        <w:t xml:space="preserve"> </w:t>
      </w:r>
      <w:r>
        <w:rPr>
          <w:sz w:val="22"/>
        </w:rPr>
        <w:t>propostas,</w:t>
      </w:r>
      <w:r>
        <w:rPr>
          <w:spacing w:val="40"/>
          <w:sz w:val="22"/>
        </w:rPr>
        <w:t xml:space="preserve"> </w:t>
      </w:r>
      <w:r>
        <w:rPr>
          <w:sz w:val="22"/>
        </w:rPr>
        <w:t>à</w:t>
      </w:r>
      <w:r>
        <w:rPr>
          <w:spacing w:val="40"/>
          <w:sz w:val="22"/>
        </w:rPr>
        <w:t xml:space="preserve"> </w:t>
      </w:r>
      <w:r>
        <w:rPr>
          <w:sz w:val="22"/>
        </w:rPr>
        <w:t>habilitação</w:t>
      </w:r>
      <w:r>
        <w:rPr>
          <w:spacing w:val="40"/>
          <w:sz w:val="22"/>
        </w:rPr>
        <w:t xml:space="preserve"> </w:t>
      </w:r>
      <w:r>
        <w:rPr>
          <w:sz w:val="22"/>
        </w:rPr>
        <w:t xml:space="preserve">ou inabilitação de licitantes, à anulação ou revogação da licitação, observará o disposto no </w:t>
      </w:r>
      <w:r>
        <w:fldChar w:fldCharType="begin"/>
      </w:r>
      <w:r>
        <w:instrText xml:space="preserve"> HYPERLINK "http://www.planalto.gov.br/ccivil_03/_ato2019-2022/2021/lei/L14133.htm#art165" \h </w:instrText>
      </w:r>
      <w:r>
        <w:fldChar w:fldCharType="separate"/>
      </w:r>
      <w:r>
        <w:rPr>
          <w:sz w:val="22"/>
          <w:u w:val="single"/>
        </w:rPr>
        <w:t>art. 165</w:t>
      </w:r>
      <w:r>
        <w:rPr>
          <w:sz w:val="22"/>
          <w:u w:val="single"/>
        </w:rPr>
        <w:fldChar w:fldCharType="end"/>
      </w:r>
      <w:r>
        <w:rPr>
          <w:sz w:val="22"/>
        </w:rPr>
        <w:t xml:space="preserve"> </w:t>
      </w:r>
      <w:r>
        <w:fldChar w:fldCharType="begin"/>
      </w:r>
      <w:r>
        <w:instrText xml:space="preserve"> HYPERLINK "http://www.planalto.gov.br/ccivil_03/_ato2019-2022/2021/lei/L14133.htm#art165" \h </w:instrText>
      </w:r>
      <w:r>
        <w:fldChar w:fldCharType="separate"/>
      </w:r>
      <w:r>
        <w:rPr>
          <w:sz w:val="22"/>
          <w:u w:val="single"/>
        </w:rPr>
        <w:t>da Lei nº 14.133, de 2021</w:t>
      </w:r>
      <w:r>
        <w:rPr>
          <w:sz w:val="22"/>
          <w:u w:val="single"/>
        </w:rPr>
        <w:fldChar w:fldCharType="end"/>
      </w:r>
      <w:r>
        <w:rPr>
          <w:sz w:val="22"/>
        </w:rPr>
        <w:t>.</w:t>
      </w:r>
    </w:p>
    <w:p w14:paraId="0748300B">
      <w:pPr>
        <w:pStyle w:val="8"/>
        <w:numPr>
          <w:ilvl w:val="1"/>
          <w:numId w:val="1"/>
        </w:numPr>
        <w:tabs>
          <w:tab w:val="left" w:pos="1276"/>
          <w:tab w:val="left" w:pos="1699"/>
        </w:tabs>
        <w:spacing w:before="119" w:after="0" w:line="360" w:lineRule="auto"/>
        <w:ind w:left="1276" w:right="427" w:hanging="428"/>
        <w:jc w:val="left"/>
        <w:rPr>
          <w:b/>
          <w:sz w:val="22"/>
        </w:rPr>
      </w:pPr>
      <w:r>
        <w:rPr>
          <w:sz w:val="22"/>
        </w:rPr>
        <w:t>O</w:t>
      </w:r>
      <w:r>
        <w:rPr>
          <w:spacing w:val="9"/>
          <w:sz w:val="22"/>
        </w:rPr>
        <w:t xml:space="preserve"> </w:t>
      </w:r>
      <w:r>
        <w:rPr>
          <w:sz w:val="22"/>
        </w:rPr>
        <w:t>prazo</w:t>
      </w:r>
      <w:r>
        <w:rPr>
          <w:spacing w:val="10"/>
          <w:sz w:val="22"/>
        </w:rPr>
        <w:t xml:space="preserve"> </w:t>
      </w:r>
      <w:r>
        <w:rPr>
          <w:sz w:val="22"/>
        </w:rPr>
        <w:t>recursal</w:t>
      </w:r>
      <w:r>
        <w:rPr>
          <w:spacing w:val="7"/>
          <w:sz w:val="22"/>
        </w:rPr>
        <w:t xml:space="preserve"> </w:t>
      </w:r>
      <w:r>
        <w:rPr>
          <w:sz w:val="22"/>
        </w:rPr>
        <w:t>é</w:t>
      </w:r>
      <w:r>
        <w:rPr>
          <w:spacing w:val="10"/>
          <w:sz w:val="22"/>
        </w:rPr>
        <w:t xml:space="preserve"> </w:t>
      </w:r>
      <w:r>
        <w:rPr>
          <w:sz w:val="22"/>
        </w:rPr>
        <w:t>de</w:t>
      </w:r>
      <w:r>
        <w:rPr>
          <w:spacing w:val="7"/>
          <w:sz w:val="22"/>
        </w:rPr>
        <w:t xml:space="preserve"> </w:t>
      </w:r>
      <w:r>
        <w:rPr>
          <w:sz w:val="22"/>
        </w:rPr>
        <w:t>3</w:t>
      </w:r>
      <w:r>
        <w:rPr>
          <w:spacing w:val="11"/>
          <w:sz w:val="22"/>
        </w:rPr>
        <w:t xml:space="preserve"> </w:t>
      </w:r>
      <w:r>
        <w:rPr>
          <w:sz w:val="22"/>
        </w:rPr>
        <w:t>(três)</w:t>
      </w:r>
      <w:r>
        <w:rPr>
          <w:spacing w:val="10"/>
          <w:sz w:val="22"/>
        </w:rPr>
        <w:t xml:space="preserve"> </w:t>
      </w:r>
      <w:r>
        <w:rPr>
          <w:sz w:val="22"/>
        </w:rPr>
        <w:t>dias</w:t>
      </w:r>
      <w:r>
        <w:rPr>
          <w:spacing w:val="8"/>
          <w:sz w:val="22"/>
        </w:rPr>
        <w:t xml:space="preserve"> </w:t>
      </w:r>
      <w:r>
        <w:rPr>
          <w:sz w:val="22"/>
        </w:rPr>
        <w:t>úteis,</w:t>
      </w:r>
      <w:r>
        <w:rPr>
          <w:spacing w:val="8"/>
          <w:sz w:val="22"/>
        </w:rPr>
        <w:t xml:space="preserve"> </w:t>
      </w:r>
      <w:r>
        <w:rPr>
          <w:sz w:val="22"/>
        </w:rPr>
        <w:t>contados</w:t>
      </w:r>
      <w:r>
        <w:rPr>
          <w:spacing w:val="9"/>
          <w:sz w:val="22"/>
        </w:rPr>
        <w:t xml:space="preserve"> </w:t>
      </w:r>
      <w:r>
        <w:rPr>
          <w:sz w:val="22"/>
        </w:rPr>
        <w:t>da</w:t>
      </w:r>
      <w:r>
        <w:rPr>
          <w:spacing w:val="6"/>
          <w:sz w:val="22"/>
        </w:rPr>
        <w:t xml:space="preserve"> </w:t>
      </w:r>
      <w:r>
        <w:rPr>
          <w:sz w:val="22"/>
        </w:rPr>
        <w:t>data</w:t>
      </w:r>
      <w:r>
        <w:rPr>
          <w:spacing w:val="10"/>
          <w:sz w:val="22"/>
        </w:rPr>
        <w:t xml:space="preserve"> </w:t>
      </w:r>
      <w:r>
        <w:rPr>
          <w:sz w:val="22"/>
        </w:rPr>
        <w:t>de</w:t>
      </w:r>
      <w:r>
        <w:rPr>
          <w:spacing w:val="10"/>
          <w:sz w:val="22"/>
        </w:rPr>
        <w:t xml:space="preserve"> </w:t>
      </w:r>
      <w:r>
        <w:rPr>
          <w:sz w:val="22"/>
        </w:rPr>
        <w:t>intimação</w:t>
      </w:r>
      <w:r>
        <w:rPr>
          <w:spacing w:val="8"/>
          <w:sz w:val="22"/>
        </w:rPr>
        <w:t xml:space="preserve"> </w:t>
      </w:r>
      <w:r>
        <w:rPr>
          <w:sz w:val="22"/>
        </w:rPr>
        <w:t>ou</w:t>
      </w:r>
      <w:r>
        <w:rPr>
          <w:spacing w:val="8"/>
          <w:sz w:val="22"/>
        </w:rPr>
        <w:t xml:space="preserve"> </w:t>
      </w:r>
      <w:r>
        <w:rPr>
          <w:sz w:val="22"/>
        </w:rPr>
        <w:t>de</w:t>
      </w:r>
      <w:r>
        <w:rPr>
          <w:spacing w:val="7"/>
          <w:sz w:val="22"/>
        </w:rPr>
        <w:t xml:space="preserve"> </w:t>
      </w:r>
      <w:r>
        <w:rPr>
          <w:sz w:val="22"/>
        </w:rPr>
        <w:t>lavratura</w:t>
      </w:r>
      <w:r>
        <w:rPr>
          <w:spacing w:val="10"/>
          <w:sz w:val="22"/>
        </w:rPr>
        <w:t xml:space="preserve"> </w:t>
      </w:r>
      <w:r>
        <w:rPr>
          <w:sz w:val="22"/>
        </w:rPr>
        <w:t>da</w:t>
      </w:r>
      <w:r>
        <w:rPr>
          <w:spacing w:val="-2"/>
          <w:sz w:val="22"/>
        </w:rPr>
        <w:t xml:space="preserve"> </w:t>
      </w:r>
      <w:r>
        <w:rPr>
          <w:spacing w:val="-4"/>
          <w:sz w:val="22"/>
        </w:rPr>
        <w:t>ata.</w:t>
      </w:r>
    </w:p>
    <w:p w14:paraId="37A27A21">
      <w:pPr>
        <w:pStyle w:val="8"/>
        <w:numPr>
          <w:ilvl w:val="1"/>
          <w:numId w:val="1"/>
        </w:numPr>
        <w:tabs>
          <w:tab w:val="left" w:pos="1276"/>
          <w:tab w:val="left" w:pos="1699"/>
        </w:tabs>
        <w:spacing w:before="120" w:after="0" w:line="360" w:lineRule="auto"/>
        <w:ind w:left="1276" w:right="423" w:hanging="428"/>
        <w:jc w:val="left"/>
        <w:rPr>
          <w:b/>
          <w:sz w:val="22"/>
        </w:rPr>
      </w:pPr>
      <w:r>
        <w:rPr>
          <w:sz w:val="22"/>
        </w:rPr>
        <w:t>Quando</w:t>
      </w:r>
      <w:r>
        <w:rPr>
          <w:spacing w:val="-1"/>
          <w:sz w:val="22"/>
        </w:rPr>
        <w:t xml:space="preserve"> </w:t>
      </w:r>
      <w:r>
        <w:rPr>
          <w:sz w:val="22"/>
        </w:rPr>
        <w:t>o recurso</w:t>
      </w:r>
      <w:r>
        <w:rPr>
          <w:spacing w:val="-1"/>
          <w:sz w:val="22"/>
        </w:rPr>
        <w:t xml:space="preserve"> </w:t>
      </w:r>
      <w:r>
        <w:rPr>
          <w:sz w:val="22"/>
        </w:rPr>
        <w:t>apresentado impugnar o</w:t>
      </w:r>
      <w:r>
        <w:rPr>
          <w:spacing w:val="-1"/>
          <w:sz w:val="22"/>
        </w:rPr>
        <w:t xml:space="preserve"> </w:t>
      </w:r>
      <w:r>
        <w:rPr>
          <w:sz w:val="22"/>
        </w:rPr>
        <w:t>julgamento</w:t>
      </w:r>
      <w:r>
        <w:rPr>
          <w:spacing w:val="-1"/>
          <w:sz w:val="22"/>
        </w:rPr>
        <w:t xml:space="preserve"> </w:t>
      </w:r>
      <w:r>
        <w:rPr>
          <w:sz w:val="22"/>
        </w:rPr>
        <w:t>das propostas</w:t>
      </w:r>
      <w:r>
        <w:rPr>
          <w:spacing w:val="-3"/>
          <w:sz w:val="22"/>
        </w:rPr>
        <w:t xml:space="preserve"> </w:t>
      </w:r>
      <w:r>
        <w:rPr>
          <w:sz w:val="22"/>
        </w:rPr>
        <w:t>ou</w:t>
      </w:r>
      <w:r>
        <w:rPr>
          <w:spacing w:val="-3"/>
          <w:sz w:val="22"/>
        </w:rPr>
        <w:t xml:space="preserve"> </w:t>
      </w:r>
      <w:r>
        <w:rPr>
          <w:sz w:val="22"/>
        </w:rPr>
        <w:t>o ato</w:t>
      </w:r>
      <w:r>
        <w:rPr>
          <w:spacing w:val="-1"/>
          <w:sz w:val="22"/>
        </w:rPr>
        <w:t xml:space="preserve"> </w:t>
      </w:r>
      <w:r>
        <w:rPr>
          <w:sz w:val="22"/>
        </w:rPr>
        <w:t>de</w:t>
      </w:r>
      <w:r>
        <w:rPr>
          <w:spacing w:val="-2"/>
          <w:sz w:val="22"/>
        </w:rPr>
        <w:t xml:space="preserve"> </w:t>
      </w:r>
      <w:r>
        <w:rPr>
          <w:sz w:val="22"/>
        </w:rPr>
        <w:t>habilitação ou inabilitação do licitante:</w:t>
      </w:r>
    </w:p>
    <w:p w14:paraId="29ADB42F">
      <w:pPr>
        <w:pStyle w:val="8"/>
        <w:numPr>
          <w:ilvl w:val="2"/>
          <w:numId w:val="1"/>
        </w:numPr>
        <w:tabs>
          <w:tab w:val="left" w:pos="1920"/>
          <w:tab w:val="left" w:pos="2407"/>
        </w:tabs>
        <w:spacing w:before="121" w:after="0" w:line="360" w:lineRule="auto"/>
        <w:ind w:left="1920" w:right="426" w:hanging="504"/>
        <w:jc w:val="left"/>
        <w:rPr>
          <w:rFonts w:ascii="Times New Roman" w:hAnsi="Times New Roman"/>
          <w:b/>
          <w:sz w:val="22"/>
        </w:rPr>
      </w:pPr>
      <w:r>
        <w:rPr>
          <w:sz w:val="22"/>
        </w:rPr>
        <w:t>a</w:t>
      </w:r>
      <w:r>
        <w:rPr>
          <w:spacing w:val="80"/>
          <w:sz w:val="22"/>
        </w:rPr>
        <w:t xml:space="preserve"> </w:t>
      </w:r>
      <w:r>
        <w:rPr>
          <w:sz w:val="22"/>
        </w:rPr>
        <w:t>intenção</w:t>
      </w:r>
      <w:r>
        <w:rPr>
          <w:spacing w:val="80"/>
          <w:sz w:val="22"/>
        </w:rPr>
        <w:t xml:space="preserve"> </w:t>
      </w:r>
      <w:r>
        <w:rPr>
          <w:sz w:val="22"/>
        </w:rPr>
        <w:t>de</w:t>
      </w:r>
      <w:r>
        <w:rPr>
          <w:spacing w:val="80"/>
          <w:sz w:val="22"/>
        </w:rPr>
        <w:t xml:space="preserve"> </w:t>
      </w:r>
      <w:r>
        <w:rPr>
          <w:sz w:val="22"/>
        </w:rPr>
        <w:t>recorrer</w:t>
      </w:r>
      <w:r>
        <w:rPr>
          <w:spacing w:val="80"/>
          <w:sz w:val="22"/>
        </w:rPr>
        <w:t xml:space="preserve"> </w:t>
      </w:r>
      <w:r>
        <w:rPr>
          <w:sz w:val="22"/>
        </w:rPr>
        <w:t>deverá</w:t>
      </w:r>
      <w:r>
        <w:rPr>
          <w:spacing w:val="80"/>
          <w:sz w:val="22"/>
        </w:rPr>
        <w:t xml:space="preserve"> </w:t>
      </w:r>
      <w:r>
        <w:rPr>
          <w:sz w:val="22"/>
        </w:rPr>
        <w:t>ser</w:t>
      </w:r>
      <w:r>
        <w:rPr>
          <w:spacing w:val="80"/>
          <w:sz w:val="22"/>
        </w:rPr>
        <w:t xml:space="preserve"> </w:t>
      </w:r>
      <w:r>
        <w:rPr>
          <w:sz w:val="22"/>
        </w:rPr>
        <w:t>manifestada</w:t>
      </w:r>
      <w:r>
        <w:rPr>
          <w:spacing w:val="80"/>
          <w:sz w:val="22"/>
        </w:rPr>
        <w:t xml:space="preserve"> </w:t>
      </w:r>
      <w:r>
        <w:rPr>
          <w:sz w:val="22"/>
        </w:rPr>
        <w:t>imediatamente,</w:t>
      </w:r>
      <w:r>
        <w:rPr>
          <w:spacing w:val="80"/>
          <w:sz w:val="22"/>
        </w:rPr>
        <w:t xml:space="preserve"> </w:t>
      </w:r>
      <w:r>
        <w:rPr>
          <w:sz w:val="22"/>
        </w:rPr>
        <w:t>sob</w:t>
      </w:r>
      <w:r>
        <w:rPr>
          <w:spacing w:val="80"/>
          <w:sz w:val="22"/>
        </w:rPr>
        <w:t xml:space="preserve"> </w:t>
      </w:r>
      <w:r>
        <w:rPr>
          <w:sz w:val="22"/>
        </w:rPr>
        <w:t>pena</w:t>
      </w:r>
      <w:r>
        <w:rPr>
          <w:spacing w:val="80"/>
          <w:sz w:val="22"/>
        </w:rPr>
        <w:t xml:space="preserve"> </w:t>
      </w:r>
      <w:r>
        <w:rPr>
          <w:sz w:val="22"/>
        </w:rPr>
        <w:t xml:space="preserve">de </w:t>
      </w:r>
      <w:r>
        <w:rPr>
          <w:spacing w:val="-2"/>
          <w:sz w:val="22"/>
        </w:rPr>
        <w:t>preclusão;</w:t>
      </w:r>
    </w:p>
    <w:p w14:paraId="6E272F7E">
      <w:pPr>
        <w:pStyle w:val="8"/>
        <w:numPr>
          <w:ilvl w:val="2"/>
          <w:numId w:val="1"/>
        </w:numPr>
        <w:tabs>
          <w:tab w:val="left" w:pos="1920"/>
          <w:tab w:val="left" w:pos="2407"/>
        </w:tabs>
        <w:spacing w:before="121" w:after="0" w:line="357" w:lineRule="auto"/>
        <w:ind w:left="1920" w:right="429" w:hanging="504"/>
        <w:jc w:val="left"/>
        <w:rPr>
          <w:rFonts w:ascii="Times New Roman" w:hAnsi="Times New Roman"/>
          <w:b/>
          <w:sz w:val="22"/>
        </w:rPr>
      </w:pPr>
      <w:r>
        <w:rPr>
          <w:sz w:val="22"/>
        </w:rPr>
        <w:t>o</w:t>
      </w:r>
      <w:r>
        <w:rPr>
          <w:spacing w:val="37"/>
          <w:sz w:val="22"/>
        </w:rPr>
        <w:t xml:space="preserve"> </w:t>
      </w:r>
      <w:r>
        <w:rPr>
          <w:sz w:val="22"/>
        </w:rPr>
        <w:t>prazo</w:t>
      </w:r>
      <w:r>
        <w:rPr>
          <w:spacing w:val="37"/>
          <w:sz w:val="22"/>
        </w:rPr>
        <w:t xml:space="preserve"> </w:t>
      </w:r>
      <w:r>
        <w:rPr>
          <w:sz w:val="22"/>
        </w:rPr>
        <w:t>para</w:t>
      </w:r>
      <w:r>
        <w:rPr>
          <w:spacing w:val="35"/>
          <w:sz w:val="22"/>
        </w:rPr>
        <w:t xml:space="preserve"> </w:t>
      </w:r>
      <w:r>
        <w:rPr>
          <w:sz w:val="22"/>
        </w:rPr>
        <w:t>a</w:t>
      </w:r>
      <w:r>
        <w:rPr>
          <w:spacing w:val="34"/>
          <w:sz w:val="22"/>
        </w:rPr>
        <w:t xml:space="preserve"> </w:t>
      </w:r>
      <w:r>
        <w:rPr>
          <w:sz w:val="22"/>
        </w:rPr>
        <w:t>manifestação</w:t>
      </w:r>
      <w:r>
        <w:rPr>
          <w:spacing w:val="36"/>
          <w:sz w:val="22"/>
        </w:rPr>
        <w:t xml:space="preserve"> </w:t>
      </w:r>
      <w:r>
        <w:rPr>
          <w:sz w:val="22"/>
        </w:rPr>
        <w:t>da</w:t>
      </w:r>
      <w:r>
        <w:rPr>
          <w:spacing w:val="35"/>
          <w:sz w:val="22"/>
        </w:rPr>
        <w:t xml:space="preserve"> </w:t>
      </w:r>
      <w:r>
        <w:rPr>
          <w:sz w:val="22"/>
        </w:rPr>
        <w:t>intenção</w:t>
      </w:r>
      <w:r>
        <w:rPr>
          <w:spacing w:val="37"/>
          <w:sz w:val="22"/>
        </w:rPr>
        <w:t xml:space="preserve"> </w:t>
      </w:r>
      <w:r>
        <w:rPr>
          <w:sz w:val="22"/>
        </w:rPr>
        <w:t>de</w:t>
      </w:r>
      <w:r>
        <w:rPr>
          <w:spacing w:val="36"/>
          <w:sz w:val="22"/>
        </w:rPr>
        <w:t xml:space="preserve"> </w:t>
      </w:r>
      <w:r>
        <w:rPr>
          <w:sz w:val="22"/>
        </w:rPr>
        <w:t>recorrer</w:t>
      </w:r>
      <w:r>
        <w:rPr>
          <w:spacing w:val="36"/>
          <w:sz w:val="22"/>
        </w:rPr>
        <w:t xml:space="preserve"> </w:t>
      </w:r>
      <w:r>
        <w:rPr>
          <w:sz w:val="22"/>
        </w:rPr>
        <w:t>não</w:t>
      </w:r>
      <w:r>
        <w:rPr>
          <w:spacing w:val="36"/>
          <w:sz w:val="22"/>
        </w:rPr>
        <w:t xml:space="preserve"> </w:t>
      </w:r>
      <w:r>
        <w:rPr>
          <w:sz w:val="22"/>
        </w:rPr>
        <w:t>será</w:t>
      </w:r>
      <w:r>
        <w:rPr>
          <w:spacing w:val="36"/>
          <w:sz w:val="22"/>
        </w:rPr>
        <w:t xml:space="preserve"> </w:t>
      </w:r>
      <w:r>
        <w:rPr>
          <w:sz w:val="22"/>
        </w:rPr>
        <w:t>inferior</w:t>
      </w:r>
      <w:r>
        <w:rPr>
          <w:spacing w:val="36"/>
          <w:sz w:val="22"/>
        </w:rPr>
        <w:t xml:space="preserve"> </w:t>
      </w:r>
      <w:r>
        <w:rPr>
          <w:sz w:val="22"/>
        </w:rPr>
        <w:t>a</w:t>
      </w:r>
      <w:r>
        <w:rPr>
          <w:spacing w:val="34"/>
          <w:sz w:val="22"/>
        </w:rPr>
        <w:t xml:space="preserve"> </w:t>
      </w:r>
      <w:r>
        <w:rPr>
          <w:sz w:val="22"/>
        </w:rPr>
        <w:t>10</w:t>
      </w:r>
      <w:r>
        <w:rPr>
          <w:spacing w:val="34"/>
          <w:sz w:val="22"/>
        </w:rPr>
        <w:t xml:space="preserve"> </w:t>
      </w:r>
      <w:r>
        <w:rPr>
          <w:sz w:val="22"/>
        </w:rPr>
        <w:t xml:space="preserve">(dez) </w:t>
      </w:r>
      <w:r>
        <w:rPr>
          <w:spacing w:val="-2"/>
          <w:sz w:val="22"/>
        </w:rPr>
        <w:t>minutos.</w:t>
      </w:r>
    </w:p>
    <w:p w14:paraId="1F12BD34">
      <w:pPr>
        <w:pStyle w:val="8"/>
        <w:numPr>
          <w:ilvl w:val="2"/>
          <w:numId w:val="1"/>
        </w:numPr>
        <w:tabs>
          <w:tab w:val="left" w:pos="1920"/>
          <w:tab w:val="left" w:pos="2407"/>
        </w:tabs>
        <w:spacing w:before="124" w:after="0" w:line="360" w:lineRule="auto"/>
        <w:ind w:left="1920" w:right="425" w:hanging="504"/>
        <w:jc w:val="left"/>
        <w:rPr>
          <w:rFonts w:ascii="Times New Roman" w:hAnsi="Times New Roman"/>
          <w:b/>
          <w:sz w:val="22"/>
        </w:rPr>
      </w:pPr>
      <w:r>
        <w:rPr>
          <w:sz w:val="22"/>
        </w:rPr>
        <w:t>o prazo para</w:t>
      </w:r>
      <w:r>
        <w:rPr>
          <w:spacing w:val="-1"/>
          <w:sz w:val="22"/>
        </w:rPr>
        <w:t xml:space="preserve"> </w:t>
      </w:r>
      <w:r>
        <w:rPr>
          <w:sz w:val="22"/>
        </w:rPr>
        <w:t>apresentação das razões recursais será iniciado na data de intimação ou de lavratura da ata de habilitação ou inabilitação;</w:t>
      </w:r>
    </w:p>
    <w:p w14:paraId="27EE2505">
      <w:pPr>
        <w:pStyle w:val="8"/>
        <w:spacing w:after="0" w:line="360" w:lineRule="auto"/>
        <w:jc w:val="left"/>
        <w:rPr>
          <w:rFonts w:ascii="Times New Roman" w:hAnsi="Times New Roman"/>
          <w:b/>
          <w:sz w:val="22"/>
        </w:rPr>
        <w:sectPr>
          <w:pgSz w:w="11910" w:h="16840"/>
          <w:pgMar w:top="2160" w:right="708" w:bottom="1860" w:left="850" w:header="708" w:footer="1674" w:gutter="0"/>
          <w:cols w:space="720" w:num="1"/>
        </w:sectPr>
      </w:pPr>
    </w:p>
    <w:p w14:paraId="1AFFBA2F">
      <w:pPr>
        <w:pStyle w:val="6"/>
        <w:jc w:val="left"/>
      </w:pPr>
    </w:p>
    <w:p w14:paraId="0FB4571C">
      <w:pPr>
        <w:pStyle w:val="6"/>
        <w:spacing w:before="257"/>
        <w:jc w:val="left"/>
      </w:pPr>
    </w:p>
    <w:p w14:paraId="411D8E53">
      <w:pPr>
        <w:pStyle w:val="8"/>
        <w:numPr>
          <w:ilvl w:val="2"/>
          <w:numId w:val="1"/>
        </w:numPr>
        <w:tabs>
          <w:tab w:val="left" w:pos="1920"/>
          <w:tab w:val="left" w:pos="2407"/>
        </w:tabs>
        <w:spacing w:before="0" w:after="0" w:line="360" w:lineRule="auto"/>
        <w:ind w:left="1920" w:right="426" w:hanging="504"/>
        <w:jc w:val="both"/>
        <w:rPr>
          <w:rFonts w:ascii="Times New Roman" w:hAnsi="Times New Roman"/>
          <w:b/>
          <w:sz w:val="22"/>
        </w:rPr>
      </w:pPr>
      <w:r>
        <w:rPr>
          <w:sz w:val="22"/>
        </w:rPr>
        <w:t>na</w:t>
      </w:r>
      <w:r>
        <w:rPr>
          <w:spacing w:val="40"/>
          <w:sz w:val="22"/>
        </w:rPr>
        <w:t xml:space="preserve"> </w:t>
      </w:r>
      <w:r>
        <w:rPr>
          <w:sz w:val="22"/>
        </w:rPr>
        <w:t>hipótese</w:t>
      </w:r>
      <w:r>
        <w:rPr>
          <w:spacing w:val="40"/>
          <w:sz w:val="22"/>
        </w:rPr>
        <w:t xml:space="preserve"> </w:t>
      </w:r>
      <w:r>
        <w:rPr>
          <w:sz w:val="22"/>
        </w:rPr>
        <w:t>de</w:t>
      </w:r>
      <w:r>
        <w:rPr>
          <w:spacing w:val="40"/>
          <w:sz w:val="22"/>
        </w:rPr>
        <w:t xml:space="preserve"> </w:t>
      </w:r>
      <w:r>
        <w:rPr>
          <w:sz w:val="22"/>
        </w:rPr>
        <w:t>adoção</w:t>
      </w:r>
      <w:r>
        <w:rPr>
          <w:spacing w:val="40"/>
          <w:sz w:val="22"/>
        </w:rPr>
        <w:t xml:space="preserve"> </w:t>
      </w:r>
      <w:r>
        <w:rPr>
          <w:sz w:val="22"/>
        </w:rPr>
        <w:t>da</w:t>
      </w:r>
      <w:r>
        <w:rPr>
          <w:spacing w:val="40"/>
          <w:sz w:val="22"/>
        </w:rPr>
        <w:t xml:space="preserve"> </w:t>
      </w:r>
      <w:r>
        <w:rPr>
          <w:sz w:val="22"/>
        </w:rPr>
        <w:t>inversão</w:t>
      </w:r>
      <w:r>
        <w:rPr>
          <w:spacing w:val="40"/>
          <w:sz w:val="22"/>
        </w:rPr>
        <w:t xml:space="preserve"> </w:t>
      </w:r>
      <w:r>
        <w:rPr>
          <w:sz w:val="22"/>
        </w:rPr>
        <w:t>de</w:t>
      </w:r>
      <w:r>
        <w:rPr>
          <w:spacing w:val="40"/>
          <w:sz w:val="22"/>
        </w:rPr>
        <w:t xml:space="preserve"> </w:t>
      </w:r>
      <w:r>
        <w:rPr>
          <w:sz w:val="22"/>
        </w:rPr>
        <w:t>fases</w:t>
      </w:r>
      <w:r>
        <w:rPr>
          <w:spacing w:val="40"/>
          <w:sz w:val="22"/>
        </w:rPr>
        <w:t xml:space="preserve"> </w:t>
      </w:r>
      <w:r>
        <w:rPr>
          <w:sz w:val="22"/>
        </w:rPr>
        <w:t>prevista</w:t>
      </w:r>
      <w:r>
        <w:rPr>
          <w:spacing w:val="40"/>
          <w:sz w:val="22"/>
        </w:rPr>
        <w:t xml:space="preserve"> </w:t>
      </w:r>
      <w:r>
        <w:rPr>
          <w:sz w:val="22"/>
        </w:rPr>
        <w:t>no</w:t>
      </w:r>
      <w:r>
        <w:rPr>
          <w:spacing w:val="40"/>
          <w:sz w:val="22"/>
        </w:rPr>
        <w:t xml:space="preserve"> </w:t>
      </w:r>
      <w:r>
        <w:fldChar w:fldCharType="begin"/>
      </w:r>
      <w:r>
        <w:instrText xml:space="preserve"> HYPERLINK "http://www.planalto.gov.br/ccivil_03/_ato2019-2022/2021/lei/L14133.htm#art17§1" \h </w:instrText>
      </w:r>
      <w:r>
        <w:fldChar w:fldCharType="separate"/>
      </w:r>
      <w:r>
        <w:rPr>
          <w:sz w:val="22"/>
          <w:u w:val="single"/>
        </w:rPr>
        <w:t>§</w:t>
      </w:r>
      <w:r>
        <w:rPr>
          <w:spacing w:val="40"/>
          <w:sz w:val="22"/>
          <w:u w:val="single"/>
        </w:rPr>
        <w:t xml:space="preserve"> </w:t>
      </w:r>
      <w:r>
        <w:rPr>
          <w:sz w:val="22"/>
          <w:u w:val="single"/>
        </w:rPr>
        <w:t>1º</w:t>
      </w:r>
      <w:r>
        <w:rPr>
          <w:spacing w:val="40"/>
          <w:sz w:val="22"/>
          <w:u w:val="single"/>
        </w:rPr>
        <w:t xml:space="preserve"> </w:t>
      </w:r>
      <w:r>
        <w:rPr>
          <w:sz w:val="22"/>
          <w:u w:val="single"/>
        </w:rPr>
        <w:t>do</w:t>
      </w:r>
      <w:r>
        <w:rPr>
          <w:spacing w:val="40"/>
          <w:sz w:val="22"/>
          <w:u w:val="single"/>
        </w:rPr>
        <w:t xml:space="preserve"> </w:t>
      </w:r>
      <w:r>
        <w:rPr>
          <w:sz w:val="22"/>
          <w:u w:val="single"/>
        </w:rPr>
        <w:t>art.</w:t>
      </w:r>
      <w:r>
        <w:rPr>
          <w:spacing w:val="40"/>
          <w:sz w:val="22"/>
          <w:u w:val="single"/>
        </w:rPr>
        <w:t xml:space="preserve"> </w:t>
      </w:r>
      <w:r>
        <w:rPr>
          <w:sz w:val="22"/>
          <w:u w:val="single"/>
        </w:rPr>
        <w:t>17</w:t>
      </w:r>
      <w:r>
        <w:rPr>
          <w:spacing w:val="40"/>
          <w:sz w:val="22"/>
          <w:u w:val="single"/>
        </w:rPr>
        <w:t xml:space="preserve"> </w:t>
      </w:r>
      <w:r>
        <w:rPr>
          <w:sz w:val="22"/>
          <w:u w:val="single"/>
        </w:rPr>
        <w:t>da</w:t>
      </w:r>
      <w:r>
        <w:rPr>
          <w:spacing w:val="40"/>
          <w:sz w:val="22"/>
          <w:u w:val="single"/>
        </w:rPr>
        <w:t xml:space="preserve"> </w:t>
      </w:r>
      <w:r>
        <w:rPr>
          <w:sz w:val="22"/>
          <w:u w:val="single"/>
        </w:rPr>
        <w:t>Lei</w:t>
      </w:r>
      <w:r>
        <w:rPr>
          <w:spacing w:val="40"/>
          <w:sz w:val="22"/>
          <w:u w:val="single"/>
        </w:rPr>
        <w:t xml:space="preserve"> </w:t>
      </w:r>
      <w:r>
        <w:rPr>
          <w:sz w:val="22"/>
          <w:u w:val="single"/>
        </w:rPr>
        <w:t>nº</w:t>
      </w:r>
      <w:r>
        <w:rPr>
          <w:sz w:val="22"/>
          <w:u w:val="single"/>
        </w:rPr>
        <w:fldChar w:fldCharType="end"/>
      </w:r>
      <w:r>
        <w:rPr>
          <w:sz w:val="22"/>
        </w:rPr>
        <w:t xml:space="preserve"> </w:t>
      </w:r>
      <w:r>
        <w:fldChar w:fldCharType="begin"/>
      </w:r>
      <w:r>
        <w:instrText xml:space="preserve"> HYPERLINK "http://www.planalto.gov.br/ccivil_03/_ato2019-2022/2021/lei/L14133.htm#art17§1" \h </w:instrText>
      </w:r>
      <w:r>
        <w:fldChar w:fldCharType="separate"/>
      </w:r>
      <w:r>
        <w:rPr>
          <w:sz w:val="22"/>
          <w:u w:val="single"/>
        </w:rPr>
        <w:t>14.133, de 2021</w:t>
      </w:r>
      <w:r>
        <w:rPr>
          <w:sz w:val="22"/>
        </w:rPr>
        <w:t>,</w:t>
      </w:r>
      <w:r>
        <w:rPr>
          <w:sz w:val="22"/>
        </w:rPr>
        <w:fldChar w:fldCharType="end"/>
      </w:r>
      <w:r>
        <w:rPr>
          <w:sz w:val="22"/>
        </w:rPr>
        <w:t xml:space="preserve"> o prazo para apresentação das razões recursais será iniciado na data de intimação da ata de julgamento.</w:t>
      </w:r>
    </w:p>
    <w:p w14:paraId="3D48A9DF">
      <w:pPr>
        <w:pStyle w:val="8"/>
        <w:numPr>
          <w:ilvl w:val="1"/>
          <w:numId w:val="1"/>
        </w:numPr>
        <w:tabs>
          <w:tab w:val="left" w:pos="1695"/>
        </w:tabs>
        <w:spacing w:before="121" w:after="0" w:line="240" w:lineRule="auto"/>
        <w:ind w:left="1695" w:right="0" w:hanging="846"/>
        <w:jc w:val="both"/>
        <w:rPr>
          <w:b/>
          <w:sz w:val="22"/>
        </w:rPr>
      </w:pPr>
      <w:r>
        <w:rPr>
          <w:sz w:val="22"/>
        </w:rPr>
        <w:t>Os</w:t>
      </w:r>
      <w:r>
        <w:rPr>
          <w:spacing w:val="-5"/>
          <w:sz w:val="22"/>
        </w:rPr>
        <w:t xml:space="preserve"> </w:t>
      </w:r>
      <w:r>
        <w:rPr>
          <w:sz w:val="22"/>
        </w:rPr>
        <w:t>recursos</w:t>
      </w:r>
      <w:r>
        <w:rPr>
          <w:spacing w:val="-5"/>
          <w:sz w:val="22"/>
        </w:rPr>
        <w:t xml:space="preserve"> </w:t>
      </w:r>
      <w:r>
        <w:rPr>
          <w:sz w:val="22"/>
        </w:rPr>
        <w:t>deverão</w:t>
      </w:r>
      <w:r>
        <w:rPr>
          <w:spacing w:val="-6"/>
          <w:sz w:val="22"/>
        </w:rPr>
        <w:t xml:space="preserve"> </w:t>
      </w:r>
      <w:r>
        <w:rPr>
          <w:sz w:val="22"/>
        </w:rPr>
        <w:t>ser</w:t>
      </w:r>
      <w:r>
        <w:rPr>
          <w:spacing w:val="-8"/>
          <w:sz w:val="22"/>
        </w:rPr>
        <w:t xml:space="preserve"> </w:t>
      </w:r>
      <w:r>
        <w:rPr>
          <w:sz w:val="22"/>
        </w:rPr>
        <w:t>encaminhados</w:t>
      </w:r>
      <w:r>
        <w:rPr>
          <w:spacing w:val="-7"/>
          <w:sz w:val="22"/>
        </w:rPr>
        <w:t xml:space="preserve"> </w:t>
      </w:r>
      <w:r>
        <w:rPr>
          <w:sz w:val="22"/>
        </w:rPr>
        <w:t>em</w:t>
      </w:r>
      <w:r>
        <w:rPr>
          <w:spacing w:val="-4"/>
          <w:sz w:val="22"/>
        </w:rPr>
        <w:t xml:space="preserve"> </w:t>
      </w:r>
      <w:r>
        <w:rPr>
          <w:sz w:val="22"/>
        </w:rPr>
        <w:t>campo</w:t>
      </w:r>
      <w:r>
        <w:rPr>
          <w:spacing w:val="-3"/>
          <w:sz w:val="22"/>
        </w:rPr>
        <w:t xml:space="preserve"> </w:t>
      </w:r>
      <w:r>
        <w:rPr>
          <w:sz w:val="22"/>
        </w:rPr>
        <w:t>próprio</w:t>
      </w:r>
      <w:r>
        <w:rPr>
          <w:spacing w:val="-5"/>
          <w:sz w:val="22"/>
        </w:rPr>
        <w:t xml:space="preserve"> </w:t>
      </w:r>
      <w:r>
        <w:rPr>
          <w:sz w:val="22"/>
        </w:rPr>
        <w:t>do</w:t>
      </w:r>
      <w:r>
        <w:rPr>
          <w:spacing w:val="-6"/>
          <w:sz w:val="22"/>
        </w:rPr>
        <w:t xml:space="preserve"> </w:t>
      </w:r>
      <w:r>
        <w:rPr>
          <w:spacing w:val="-2"/>
          <w:sz w:val="22"/>
        </w:rPr>
        <w:t>sistema.</w:t>
      </w:r>
    </w:p>
    <w:p w14:paraId="7979531E">
      <w:pPr>
        <w:pStyle w:val="8"/>
        <w:numPr>
          <w:ilvl w:val="1"/>
          <w:numId w:val="1"/>
        </w:numPr>
        <w:tabs>
          <w:tab w:val="left" w:pos="1276"/>
          <w:tab w:val="left" w:pos="1694"/>
        </w:tabs>
        <w:spacing w:before="255" w:after="0" w:line="360" w:lineRule="auto"/>
        <w:ind w:left="1276" w:right="420" w:hanging="428"/>
        <w:jc w:val="both"/>
        <w:rPr>
          <w:b/>
          <w:sz w:val="22"/>
        </w:rPr>
      </w:pPr>
      <w:r>
        <w:rPr>
          <w:sz w:val="22"/>
        </w:rPr>
        <w:t>O recurso será dirigido à autoridade que tiver editado o ato ou proferido a decisão recorrida, a qual poderá reconsiderar sua decisão no prazo de 3 (três) dias úteis, ou, nesse mesmo prazo, encaminhar</w:t>
      </w:r>
      <w:r>
        <w:rPr>
          <w:spacing w:val="-8"/>
          <w:sz w:val="22"/>
        </w:rPr>
        <w:t xml:space="preserve"> </w:t>
      </w:r>
      <w:r>
        <w:rPr>
          <w:sz w:val="22"/>
        </w:rPr>
        <w:t>recurso</w:t>
      </w:r>
      <w:r>
        <w:rPr>
          <w:spacing w:val="-8"/>
          <w:sz w:val="22"/>
        </w:rPr>
        <w:t xml:space="preserve"> </w:t>
      </w:r>
      <w:r>
        <w:rPr>
          <w:sz w:val="22"/>
        </w:rPr>
        <w:t>para</w:t>
      </w:r>
      <w:r>
        <w:rPr>
          <w:spacing w:val="-9"/>
          <w:sz w:val="22"/>
        </w:rPr>
        <w:t xml:space="preserve"> </w:t>
      </w:r>
      <w:r>
        <w:rPr>
          <w:sz w:val="22"/>
        </w:rPr>
        <w:t>a</w:t>
      </w:r>
      <w:r>
        <w:rPr>
          <w:spacing w:val="-11"/>
          <w:sz w:val="22"/>
        </w:rPr>
        <w:t xml:space="preserve"> </w:t>
      </w:r>
      <w:r>
        <w:rPr>
          <w:sz w:val="22"/>
        </w:rPr>
        <w:t>autoridade</w:t>
      </w:r>
      <w:r>
        <w:rPr>
          <w:spacing w:val="-8"/>
          <w:sz w:val="22"/>
        </w:rPr>
        <w:t xml:space="preserve"> </w:t>
      </w:r>
      <w:r>
        <w:rPr>
          <w:sz w:val="22"/>
        </w:rPr>
        <w:t>superior,</w:t>
      </w:r>
      <w:r>
        <w:rPr>
          <w:spacing w:val="-8"/>
          <w:sz w:val="22"/>
        </w:rPr>
        <w:t xml:space="preserve"> </w:t>
      </w:r>
      <w:r>
        <w:rPr>
          <w:sz w:val="22"/>
        </w:rPr>
        <w:t>a</w:t>
      </w:r>
      <w:r>
        <w:rPr>
          <w:spacing w:val="-8"/>
          <w:sz w:val="22"/>
        </w:rPr>
        <w:t xml:space="preserve"> </w:t>
      </w:r>
      <w:r>
        <w:rPr>
          <w:sz w:val="22"/>
        </w:rPr>
        <w:t>qual</w:t>
      </w:r>
      <w:r>
        <w:rPr>
          <w:spacing w:val="-8"/>
          <w:sz w:val="22"/>
        </w:rPr>
        <w:t xml:space="preserve"> </w:t>
      </w:r>
      <w:r>
        <w:rPr>
          <w:sz w:val="22"/>
        </w:rPr>
        <w:t>deverá</w:t>
      </w:r>
      <w:r>
        <w:rPr>
          <w:spacing w:val="-8"/>
          <w:sz w:val="22"/>
        </w:rPr>
        <w:t xml:space="preserve"> </w:t>
      </w:r>
      <w:r>
        <w:rPr>
          <w:sz w:val="22"/>
        </w:rPr>
        <w:t>proferir</w:t>
      </w:r>
      <w:r>
        <w:rPr>
          <w:spacing w:val="-8"/>
          <w:sz w:val="22"/>
        </w:rPr>
        <w:t xml:space="preserve"> </w:t>
      </w:r>
      <w:r>
        <w:rPr>
          <w:sz w:val="22"/>
        </w:rPr>
        <w:t>sua</w:t>
      </w:r>
      <w:r>
        <w:rPr>
          <w:spacing w:val="-9"/>
          <w:sz w:val="22"/>
        </w:rPr>
        <w:t xml:space="preserve"> </w:t>
      </w:r>
      <w:r>
        <w:rPr>
          <w:sz w:val="22"/>
        </w:rPr>
        <w:t>decisão</w:t>
      </w:r>
      <w:r>
        <w:rPr>
          <w:spacing w:val="-9"/>
          <w:sz w:val="22"/>
        </w:rPr>
        <w:t xml:space="preserve"> </w:t>
      </w:r>
      <w:r>
        <w:rPr>
          <w:sz w:val="22"/>
        </w:rPr>
        <w:t>no</w:t>
      </w:r>
      <w:r>
        <w:rPr>
          <w:spacing w:val="-8"/>
          <w:sz w:val="22"/>
        </w:rPr>
        <w:t xml:space="preserve"> </w:t>
      </w:r>
      <w:r>
        <w:rPr>
          <w:sz w:val="22"/>
        </w:rPr>
        <w:t>prazo</w:t>
      </w:r>
      <w:r>
        <w:rPr>
          <w:spacing w:val="-8"/>
          <w:sz w:val="22"/>
        </w:rPr>
        <w:t xml:space="preserve"> </w:t>
      </w:r>
      <w:r>
        <w:rPr>
          <w:sz w:val="22"/>
        </w:rPr>
        <w:t>de</w:t>
      </w:r>
      <w:r>
        <w:rPr>
          <w:spacing w:val="-8"/>
          <w:sz w:val="22"/>
        </w:rPr>
        <w:t xml:space="preserve"> </w:t>
      </w:r>
      <w:r>
        <w:rPr>
          <w:sz w:val="22"/>
        </w:rPr>
        <w:t>10 (dez) dias úteis, contado do recebimento dos autos.</w:t>
      </w:r>
    </w:p>
    <w:p w14:paraId="38461BE6">
      <w:pPr>
        <w:pStyle w:val="8"/>
        <w:numPr>
          <w:ilvl w:val="1"/>
          <w:numId w:val="1"/>
        </w:numPr>
        <w:tabs>
          <w:tab w:val="left" w:pos="1695"/>
        </w:tabs>
        <w:spacing w:before="119" w:after="0" w:line="240" w:lineRule="auto"/>
        <w:ind w:left="1695" w:right="0" w:hanging="846"/>
        <w:jc w:val="both"/>
        <w:rPr>
          <w:b/>
          <w:sz w:val="22"/>
        </w:rPr>
      </w:pPr>
      <w:r>
        <w:rPr>
          <w:sz w:val="22"/>
        </w:rPr>
        <w:t>Os</w:t>
      </w:r>
      <w:r>
        <w:rPr>
          <w:spacing w:val="-4"/>
          <w:sz w:val="22"/>
        </w:rPr>
        <w:t xml:space="preserve"> </w:t>
      </w:r>
      <w:r>
        <w:rPr>
          <w:sz w:val="22"/>
        </w:rPr>
        <w:t>recursos</w:t>
      </w:r>
      <w:r>
        <w:rPr>
          <w:spacing w:val="-4"/>
          <w:sz w:val="22"/>
        </w:rPr>
        <w:t xml:space="preserve"> </w:t>
      </w:r>
      <w:r>
        <w:rPr>
          <w:sz w:val="22"/>
        </w:rPr>
        <w:t>interpostos</w:t>
      </w:r>
      <w:r>
        <w:rPr>
          <w:spacing w:val="-4"/>
          <w:sz w:val="22"/>
        </w:rPr>
        <w:t xml:space="preserve"> </w:t>
      </w:r>
      <w:r>
        <w:rPr>
          <w:sz w:val="22"/>
        </w:rPr>
        <w:t>fora</w:t>
      </w:r>
      <w:r>
        <w:rPr>
          <w:spacing w:val="-4"/>
          <w:sz w:val="22"/>
        </w:rPr>
        <w:t xml:space="preserve"> </w:t>
      </w:r>
      <w:r>
        <w:rPr>
          <w:sz w:val="22"/>
        </w:rPr>
        <w:t>do</w:t>
      </w:r>
      <w:r>
        <w:rPr>
          <w:spacing w:val="-4"/>
          <w:sz w:val="22"/>
        </w:rPr>
        <w:t xml:space="preserve"> </w:t>
      </w:r>
      <w:r>
        <w:rPr>
          <w:sz w:val="22"/>
        </w:rPr>
        <w:t>prazo</w:t>
      </w:r>
      <w:r>
        <w:rPr>
          <w:spacing w:val="-4"/>
          <w:sz w:val="22"/>
        </w:rPr>
        <w:t xml:space="preserve"> </w:t>
      </w:r>
      <w:r>
        <w:rPr>
          <w:sz w:val="22"/>
        </w:rPr>
        <w:t>não</w:t>
      </w:r>
      <w:r>
        <w:rPr>
          <w:spacing w:val="-5"/>
          <w:sz w:val="22"/>
        </w:rPr>
        <w:t xml:space="preserve"> </w:t>
      </w:r>
      <w:r>
        <w:rPr>
          <w:sz w:val="22"/>
        </w:rPr>
        <w:t>serão</w:t>
      </w:r>
      <w:r>
        <w:rPr>
          <w:spacing w:val="-3"/>
          <w:sz w:val="22"/>
        </w:rPr>
        <w:t xml:space="preserve"> </w:t>
      </w:r>
      <w:r>
        <w:rPr>
          <w:spacing w:val="-2"/>
          <w:sz w:val="22"/>
        </w:rPr>
        <w:t>conhecidos.</w:t>
      </w:r>
    </w:p>
    <w:p w14:paraId="329F24A5">
      <w:pPr>
        <w:pStyle w:val="8"/>
        <w:numPr>
          <w:ilvl w:val="1"/>
          <w:numId w:val="1"/>
        </w:numPr>
        <w:tabs>
          <w:tab w:val="left" w:pos="1276"/>
          <w:tab w:val="left" w:pos="1694"/>
        </w:tabs>
        <w:spacing w:before="255" w:after="0" w:line="360" w:lineRule="auto"/>
        <w:ind w:left="1276" w:right="426" w:hanging="428"/>
        <w:jc w:val="both"/>
        <w:rPr>
          <w:b/>
          <w:sz w:val="22"/>
        </w:rPr>
      </w:pPr>
      <w:r>
        <w:rPr>
          <w:sz w:val="22"/>
        </w:rPr>
        <w:t>O</w:t>
      </w:r>
      <w:r>
        <w:rPr>
          <w:spacing w:val="40"/>
          <w:sz w:val="22"/>
        </w:rPr>
        <w:t xml:space="preserve"> </w:t>
      </w:r>
      <w:r>
        <w:rPr>
          <w:sz w:val="22"/>
        </w:rPr>
        <w:t>prazo</w:t>
      </w:r>
      <w:r>
        <w:rPr>
          <w:spacing w:val="40"/>
          <w:sz w:val="22"/>
        </w:rPr>
        <w:t xml:space="preserve"> </w:t>
      </w:r>
      <w:r>
        <w:rPr>
          <w:sz w:val="22"/>
        </w:rPr>
        <w:t>para</w:t>
      </w:r>
      <w:r>
        <w:rPr>
          <w:spacing w:val="40"/>
          <w:sz w:val="22"/>
        </w:rPr>
        <w:t xml:space="preserve"> </w:t>
      </w:r>
      <w:r>
        <w:rPr>
          <w:sz w:val="22"/>
        </w:rPr>
        <w:t>apresentação</w:t>
      </w:r>
      <w:r>
        <w:rPr>
          <w:spacing w:val="40"/>
          <w:sz w:val="22"/>
        </w:rPr>
        <w:t xml:space="preserve"> </w:t>
      </w:r>
      <w:r>
        <w:rPr>
          <w:sz w:val="22"/>
        </w:rPr>
        <w:t>de</w:t>
      </w:r>
      <w:r>
        <w:rPr>
          <w:spacing w:val="40"/>
          <w:sz w:val="22"/>
        </w:rPr>
        <w:t xml:space="preserve"> </w:t>
      </w:r>
      <w:r>
        <w:rPr>
          <w:sz w:val="22"/>
        </w:rPr>
        <w:t>contrarrazões</w:t>
      </w:r>
      <w:r>
        <w:rPr>
          <w:spacing w:val="40"/>
          <w:sz w:val="22"/>
        </w:rPr>
        <w:t xml:space="preserve"> </w:t>
      </w:r>
      <w:r>
        <w:rPr>
          <w:sz w:val="22"/>
        </w:rPr>
        <w:t>ao</w:t>
      </w:r>
      <w:r>
        <w:rPr>
          <w:spacing w:val="40"/>
          <w:sz w:val="22"/>
        </w:rPr>
        <w:t xml:space="preserve"> </w:t>
      </w:r>
      <w:r>
        <w:rPr>
          <w:sz w:val="22"/>
        </w:rPr>
        <w:t>recurso</w:t>
      </w:r>
      <w:r>
        <w:rPr>
          <w:spacing w:val="40"/>
          <w:sz w:val="22"/>
        </w:rPr>
        <w:t xml:space="preserve"> </w:t>
      </w:r>
      <w:r>
        <w:rPr>
          <w:sz w:val="22"/>
        </w:rPr>
        <w:t>pelos</w:t>
      </w:r>
      <w:r>
        <w:rPr>
          <w:spacing w:val="40"/>
          <w:sz w:val="22"/>
        </w:rPr>
        <w:t xml:space="preserve"> </w:t>
      </w:r>
      <w:r>
        <w:rPr>
          <w:sz w:val="22"/>
        </w:rPr>
        <w:t>demais</w:t>
      </w:r>
      <w:r>
        <w:rPr>
          <w:spacing w:val="40"/>
          <w:sz w:val="22"/>
        </w:rPr>
        <w:t xml:space="preserve"> </w:t>
      </w:r>
      <w:r>
        <w:rPr>
          <w:sz w:val="22"/>
        </w:rPr>
        <w:t>licitantes</w:t>
      </w:r>
      <w:r>
        <w:rPr>
          <w:spacing w:val="40"/>
          <w:sz w:val="22"/>
        </w:rPr>
        <w:t xml:space="preserve"> </w:t>
      </w:r>
      <w:r>
        <w:rPr>
          <w:sz w:val="22"/>
        </w:rPr>
        <w:t>será</w:t>
      </w:r>
      <w:r>
        <w:rPr>
          <w:spacing w:val="40"/>
          <w:sz w:val="22"/>
        </w:rPr>
        <w:t xml:space="preserve"> </w:t>
      </w:r>
      <w:r>
        <w:rPr>
          <w:sz w:val="22"/>
        </w:rPr>
        <w:t>de</w:t>
      </w:r>
      <w:r>
        <w:rPr>
          <w:spacing w:val="40"/>
          <w:sz w:val="22"/>
        </w:rPr>
        <w:t xml:space="preserve"> </w:t>
      </w:r>
      <w:r>
        <w:rPr>
          <w:sz w:val="22"/>
        </w:rPr>
        <w:t>3 (três) dias úteis, contados da data da intimação pessoal ou da divulgação da interposição do recurso, assegurada a vista imediata dos elementos indispensáveis à defesa de seus interesses.</w:t>
      </w:r>
    </w:p>
    <w:p w14:paraId="17043EC5">
      <w:pPr>
        <w:pStyle w:val="8"/>
        <w:numPr>
          <w:ilvl w:val="1"/>
          <w:numId w:val="1"/>
        </w:numPr>
        <w:tabs>
          <w:tab w:val="left" w:pos="1276"/>
          <w:tab w:val="left" w:pos="1694"/>
        </w:tabs>
        <w:spacing w:before="121" w:after="0" w:line="357" w:lineRule="auto"/>
        <w:ind w:left="1276" w:right="430" w:hanging="428"/>
        <w:jc w:val="both"/>
        <w:rPr>
          <w:b/>
          <w:sz w:val="22"/>
        </w:rPr>
      </w:pPr>
      <w:r>
        <w:rPr>
          <w:sz w:val="22"/>
        </w:rPr>
        <w:t>O</w:t>
      </w:r>
      <w:r>
        <w:rPr>
          <w:spacing w:val="40"/>
          <w:sz w:val="22"/>
        </w:rPr>
        <w:t xml:space="preserve"> </w:t>
      </w:r>
      <w:r>
        <w:rPr>
          <w:sz w:val="22"/>
        </w:rPr>
        <w:t>recurso</w:t>
      </w:r>
      <w:r>
        <w:rPr>
          <w:spacing w:val="40"/>
          <w:sz w:val="22"/>
        </w:rPr>
        <w:t xml:space="preserve"> </w:t>
      </w:r>
      <w:r>
        <w:rPr>
          <w:sz w:val="22"/>
        </w:rPr>
        <w:t>e</w:t>
      </w:r>
      <w:r>
        <w:rPr>
          <w:spacing w:val="40"/>
          <w:sz w:val="22"/>
        </w:rPr>
        <w:t xml:space="preserve"> </w:t>
      </w:r>
      <w:r>
        <w:rPr>
          <w:sz w:val="22"/>
        </w:rPr>
        <w:t>o</w:t>
      </w:r>
      <w:r>
        <w:rPr>
          <w:spacing w:val="40"/>
          <w:sz w:val="22"/>
        </w:rPr>
        <w:t xml:space="preserve"> </w:t>
      </w:r>
      <w:r>
        <w:rPr>
          <w:sz w:val="22"/>
        </w:rPr>
        <w:t>pedido</w:t>
      </w:r>
      <w:r>
        <w:rPr>
          <w:spacing w:val="40"/>
          <w:sz w:val="22"/>
        </w:rPr>
        <w:t xml:space="preserve"> </w:t>
      </w:r>
      <w:r>
        <w:rPr>
          <w:sz w:val="22"/>
        </w:rPr>
        <w:t>de</w:t>
      </w:r>
      <w:r>
        <w:rPr>
          <w:spacing w:val="40"/>
          <w:sz w:val="22"/>
        </w:rPr>
        <w:t xml:space="preserve"> </w:t>
      </w:r>
      <w:r>
        <w:rPr>
          <w:sz w:val="22"/>
        </w:rPr>
        <w:t>reconsideração</w:t>
      </w:r>
      <w:r>
        <w:rPr>
          <w:spacing w:val="40"/>
          <w:sz w:val="22"/>
        </w:rPr>
        <w:t xml:space="preserve"> </w:t>
      </w:r>
      <w:r>
        <w:rPr>
          <w:sz w:val="22"/>
        </w:rPr>
        <w:t>terão</w:t>
      </w:r>
      <w:r>
        <w:rPr>
          <w:spacing w:val="40"/>
          <w:sz w:val="22"/>
        </w:rPr>
        <w:t xml:space="preserve"> </w:t>
      </w:r>
      <w:r>
        <w:rPr>
          <w:sz w:val="22"/>
        </w:rPr>
        <w:t>efeito</w:t>
      </w:r>
      <w:r>
        <w:rPr>
          <w:spacing w:val="40"/>
          <w:sz w:val="22"/>
        </w:rPr>
        <w:t xml:space="preserve"> </w:t>
      </w:r>
      <w:r>
        <w:rPr>
          <w:sz w:val="22"/>
        </w:rPr>
        <w:t>suspensivo</w:t>
      </w:r>
      <w:r>
        <w:rPr>
          <w:spacing w:val="40"/>
          <w:sz w:val="22"/>
        </w:rPr>
        <w:t xml:space="preserve"> </w:t>
      </w:r>
      <w:r>
        <w:rPr>
          <w:sz w:val="22"/>
        </w:rPr>
        <w:t>do</w:t>
      </w:r>
      <w:r>
        <w:rPr>
          <w:spacing w:val="40"/>
          <w:sz w:val="22"/>
        </w:rPr>
        <w:t xml:space="preserve"> </w:t>
      </w:r>
      <w:r>
        <w:rPr>
          <w:sz w:val="22"/>
        </w:rPr>
        <w:t>ato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decisão recorrida até que sobrevenha decisão final da autoridade competente.</w:t>
      </w:r>
    </w:p>
    <w:p w14:paraId="15F0AC38">
      <w:pPr>
        <w:pStyle w:val="8"/>
        <w:numPr>
          <w:ilvl w:val="1"/>
          <w:numId w:val="1"/>
        </w:numPr>
        <w:tabs>
          <w:tab w:val="left" w:pos="1695"/>
        </w:tabs>
        <w:spacing w:before="124" w:after="0" w:line="240" w:lineRule="auto"/>
        <w:ind w:left="1695" w:right="0" w:hanging="846"/>
        <w:jc w:val="both"/>
        <w:rPr>
          <w:b/>
          <w:sz w:val="22"/>
        </w:rPr>
      </w:pPr>
      <w:r>
        <w:rPr>
          <w:sz w:val="22"/>
        </w:rPr>
        <w:t>O</w:t>
      </w:r>
      <w:r>
        <w:rPr>
          <w:spacing w:val="-7"/>
          <w:sz w:val="22"/>
        </w:rPr>
        <w:t xml:space="preserve"> </w:t>
      </w:r>
      <w:r>
        <w:rPr>
          <w:sz w:val="22"/>
        </w:rPr>
        <w:t>acolhimento</w:t>
      </w:r>
      <w:r>
        <w:rPr>
          <w:spacing w:val="-5"/>
          <w:sz w:val="22"/>
        </w:rPr>
        <w:t xml:space="preserve"> </w:t>
      </w:r>
      <w:r>
        <w:rPr>
          <w:sz w:val="22"/>
        </w:rPr>
        <w:t>do</w:t>
      </w:r>
      <w:r>
        <w:rPr>
          <w:spacing w:val="-4"/>
          <w:sz w:val="22"/>
        </w:rPr>
        <w:t xml:space="preserve"> </w:t>
      </w:r>
      <w:r>
        <w:rPr>
          <w:sz w:val="22"/>
        </w:rPr>
        <w:t>recurso</w:t>
      </w:r>
      <w:r>
        <w:rPr>
          <w:spacing w:val="-4"/>
          <w:sz w:val="22"/>
        </w:rPr>
        <w:t xml:space="preserve"> </w:t>
      </w:r>
      <w:r>
        <w:rPr>
          <w:sz w:val="22"/>
        </w:rPr>
        <w:t>invalida</w:t>
      </w:r>
      <w:r>
        <w:rPr>
          <w:spacing w:val="-4"/>
          <w:sz w:val="22"/>
        </w:rPr>
        <w:t xml:space="preserve"> </w:t>
      </w:r>
      <w:r>
        <w:rPr>
          <w:sz w:val="22"/>
        </w:rPr>
        <w:t>tão</w:t>
      </w:r>
      <w:r>
        <w:rPr>
          <w:spacing w:val="-4"/>
          <w:sz w:val="22"/>
        </w:rPr>
        <w:t xml:space="preserve"> </w:t>
      </w:r>
      <w:r>
        <w:rPr>
          <w:sz w:val="22"/>
        </w:rPr>
        <w:t>somente</w:t>
      </w:r>
      <w:r>
        <w:rPr>
          <w:spacing w:val="-6"/>
          <w:sz w:val="22"/>
        </w:rPr>
        <w:t xml:space="preserve"> </w:t>
      </w:r>
      <w:r>
        <w:rPr>
          <w:sz w:val="22"/>
        </w:rPr>
        <w:t>os</w:t>
      </w:r>
      <w:r>
        <w:rPr>
          <w:spacing w:val="-7"/>
          <w:sz w:val="22"/>
        </w:rPr>
        <w:t xml:space="preserve"> </w:t>
      </w:r>
      <w:r>
        <w:rPr>
          <w:sz w:val="22"/>
        </w:rPr>
        <w:t>atos</w:t>
      </w:r>
      <w:r>
        <w:rPr>
          <w:spacing w:val="-4"/>
          <w:sz w:val="22"/>
        </w:rPr>
        <w:t xml:space="preserve"> </w:t>
      </w:r>
      <w:r>
        <w:rPr>
          <w:sz w:val="22"/>
        </w:rPr>
        <w:t>insuscetíveis</w:t>
      </w:r>
      <w:r>
        <w:rPr>
          <w:spacing w:val="-7"/>
          <w:sz w:val="22"/>
        </w:rPr>
        <w:t xml:space="preserve"> </w:t>
      </w:r>
      <w:r>
        <w:rPr>
          <w:sz w:val="22"/>
        </w:rPr>
        <w:t>de</w:t>
      </w:r>
      <w:r>
        <w:rPr>
          <w:spacing w:val="-4"/>
          <w:sz w:val="22"/>
        </w:rPr>
        <w:t xml:space="preserve"> </w:t>
      </w:r>
      <w:r>
        <w:rPr>
          <w:spacing w:val="-2"/>
          <w:sz w:val="22"/>
        </w:rPr>
        <w:t>aproveitamento.</w:t>
      </w:r>
    </w:p>
    <w:p w14:paraId="714C1701">
      <w:pPr>
        <w:pStyle w:val="8"/>
        <w:numPr>
          <w:ilvl w:val="1"/>
          <w:numId w:val="1"/>
        </w:numPr>
        <w:tabs>
          <w:tab w:val="left" w:pos="1276"/>
          <w:tab w:val="left" w:pos="1694"/>
        </w:tabs>
        <w:spacing w:before="255" w:after="0" w:line="360" w:lineRule="auto"/>
        <w:ind w:left="1276" w:right="428" w:hanging="428"/>
        <w:jc w:val="both"/>
        <w:rPr>
          <w:b/>
          <w:sz w:val="22"/>
        </w:rPr>
      </w:pPr>
      <w:r>
        <w:rPr>
          <w:sz w:val="22"/>
        </w:rPr>
        <w:t>Os</w:t>
      </w:r>
      <w:r>
        <w:rPr>
          <w:spacing w:val="40"/>
          <w:sz w:val="22"/>
        </w:rPr>
        <w:t xml:space="preserve"> </w:t>
      </w:r>
      <w:r>
        <w:rPr>
          <w:sz w:val="22"/>
        </w:rPr>
        <w:t>autos</w:t>
      </w:r>
      <w:r>
        <w:rPr>
          <w:spacing w:val="40"/>
          <w:sz w:val="22"/>
        </w:rPr>
        <w:t xml:space="preserve"> </w:t>
      </w:r>
      <w:r>
        <w:rPr>
          <w:sz w:val="22"/>
        </w:rPr>
        <w:t>do</w:t>
      </w:r>
      <w:r>
        <w:rPr>
          <w:spacing w:val="40"/>
          <w:sz w:val="22"/>
        </w:rPr>
        <w:t xml:space="preserve"> </w:t>
      </w:r>
      <w:r>
        <w:rPr>
          <w:sz w:val="22"/>
        </w:rPr>
        <w:t>processo</w:t>
      </w:r>
      <w:r>
        <w:rPr>
          <w:spacing w:val="40"/>
          <w:sz w:val="22"/>
        </w:rPr>
        <w:t xml:space="preserve"> </w:t>
      </w:r>
      <w:r>
        <w:rPr>
          <w:sz w:val="22"/>
        </w:rPr>
        <w:t>permanecerão</w:t>
      </w:r>
      <w:r>
        <w:rPr>
          <w:spacing w:val="40"/>
          <w:sz w:val="22"/>
        </w:rPr>
        <w:t xml:space="preserve"> </w:t>
      </w:r>
      <w:r>
        <w:rPr>
          <w:sz w:val="22"/>
        </w:rPr>
        <w:t>com</w:t>
      </w:r>
      <w:r>
        <w:rPr>
          <w:spacing w:val="40"/>
          <w:sz w:val="22"/>
        </w:rPr>
        <w:t xml:space="preserve"> </w:t>
      </w:r>
      <w:r>
        <w:rPr>
          <w:sz w:val="22"/>
        </w:rPr>
        <w:t>vista</w:t>
      </w:r>
      <w:r>
        <w:rPr>
          <w:spacing w:val="40"/>
          <w:sz w:val="22"/>
        </w:rPr>
        <w:t xml:space="preserve"> </w:t>
      </w:r>
      <w:r>
        <w:rPr>
          <w:sz w:val="22"/>
        </w:rPr>
        <w:t>franqueada</w:t>
      </w:r>
      <w:r>
        <w:rPr>
          <w:spacing w:val="40"/>
          <w:sz w:val="22"/>
        </w:rPr>
        <w:t xml:space="preserve"> </w:t>
      </w:r>
      <w:r>
        <w:rPr>
          <w:sz w:val="22"/>
        </w:rPr>
        <w:t>aos</w:t>
      </w:r>
      <w:r>
        <w:rPr>
          <w:spacing w:val="40"/>
          <w:sz w:val="22"/>
        </w:rPr>
        <w:t xml:space="preserve"> </w:t>
      </w:r>
      <w:r>
        <w:rPr>
          <w:sz w:val="22"/>
        </w:rPr>
        <w:t>interessados</w:t>
      </w:r>
      <w:r>
        <w:rPr>
          <w:spacing w:val="40"/>
          <w:sz w:val="22"/>
        </w:rPr>
        <w:t xml:space="preserve"> </w:t>
      </w:r>
      <w:r>
        <w:rPr>
          <w:sz w:val="22"/>
        </w:rPr>
        <w:t>no</w:t>
      </w:r>
      <w:r>
        <w:rPr>
          <w:spacing w:val="40"/>
          <w:sz w:val="22"/>
        </w:rPr>
        <w:t xml:space="preserve"> </w:t>
      </w:r>
      <w:r>
        <w:rPr>
          <w:sz w:val="22"/>
        </w:rPr>
        <w:t xml:space="preserve">sítio eletrônico </w:t>
      </w:r>
      <w:r>
        <w:fldChar w:fldCharType="begin"/>
      </w:r>
      <w:r>
        <w:instrText xml:space="preserve"> HYPERLINK "https://sipac.ufba.br/public/jsp/portal.jsf" \h </w:instrText>
      </w:r>
      <w:r>
        <w:fldChar w:fldCharType="separate"/>
      </w:r>
      <w:r>
        <w:rPr>
          <w:color w:val="FF0000"/>
          <w:sz w:val="22"/>
          <w:u w:val="single" w:color="FF0000"/>
        </w:rPr>
        <w:t>https://sipac.ufba.br/public/jsp/portal.jsf</w:t>
      </w:r>
      <w:r>
        <w:rPr>
          <w:color w:val="FF0000"/>
          <w:sz w:val="22"/>
          <w:u w:val="single" w:color="FF0000"/>
        </w:rPr>
        <w:fldChar w:fldCharType="end"/>
      </w:r>
    </w:p>
    <w:p w14:paraId="5A6A5404">
      <w:pPr>
        <w:pStyle w:val="6"/>
        <w:jc w:val="left"/>
      </w:pPr>
    </w:p>
    <w:p w14:paraId="00043DB6">
      <w:pPr>
        <w:pStyle w:val="6"/>
        <w:jc w:val="left"/>
      </w:pPr>
    </w:p>
    <w:p w14:paraId="73862650">
      <w:pPr>
        <w:pStyle w:val="6"/>
        <w:spacing w:before="6"/>
        <w:jc w:val="left"/>
      </w:pPr>
    </w:p>
    <w:p w14:paraId="24CC42EC">
      <w:pPr>
        <w:pStyle w:val="2"/>
        <w:numPr>
          <w:ilvl w:val="0"/>
          <w:numId w:val="1"/>
        </w:numPr>
        <w:tabs>
          <w:tab w:val="left" w:pos="641"/>
        </w:tabs>
        <w:spacing w:before="1" w:after="0" w:line="240" w:lineRule="auto"/>
        <w:ind w:left="641" w:right="0" w:hanging="359"/>
        <w:jc w:val="left"/>
      </w:pPr>
      <w:r>
        <w:t>DAS</w:t>
      </w:r>
      <w:r>
        <w:rPr>
          <w:spacing w:val="-7"/>
        </w:rPr>
        <w:t xml:space="preserve"> </w:t>
      </w:r>
      <w:r>
        <w:t>INFRAÇÕES</w:t>
      </w:r>
      <w:r>
        <w:rPr>
          <w:spacing w:val="-8"/>
        </w:rPr>
        <w:t xml:space="preserve"> </w:t>
      </w:r>
      <w:r>
        <w:t>ADMINISTRATIVAS</w:t>
      </w:r>
      <w:r>
        <w:rPr>
          <w:spacing w:val="-4"/>
        </w:rPr>
        <w:t xml:space="preserve"> </w:t>
      </w:r>
      <w:r>
        <w:t>E</w:t>
      </w:r>
      <w:r>
        <w:rPr>
          <w:spacing w:val="-6"/>
        </w:rPr>
        <w:t xml:space="preserve"> </w:t>
      </w:r>
      <w:r>
        <w:rPr>
          <w:spacing w:val="-2"/>
        </w:rPr>
        <w:t>SANÇÕES</w:t>
      </w:r>
    </w:p>
    <w:p w14:paraId="3D183DD6">
      <w:pPr>
        <w:pStyle w:val="6"/>
        <w:spacing w:before="153"/>
        <w:jc w:val="left"/>
        <w:rPr>
          <w:b/>
        </w:rPr>
      </w:pPr>
    </w:p>
    <w:p w14:paraId="6421840D">
      <w:pPr>
        <w:pStyle w:val="8"/>
        <w:numPr>
          <w:ilvl w:val="1"/>
          <w:numId w:val="1"/>
        </w:numPr>
        <w:tabs>
          <w:tab w:val="left" w:pos="1699"/>
        </w:tabs>
        <w:spacing w:before="1" w:after="0" w:line="240" w:lineRule="auto"/>
        <w:ind w:left="1699" w:right="0" w:hanging="850"/>
        <w:jc w:val="left"/>
        <w:rPr>
          <w:b/>
          <w:sz w:val="22"/>
        </w:rPr>
      </w:pPr>
      <w:r>
        <w:rPr>
          <w:sz w:val="22"/>
        </w:rPr>
        <w:t>Comete</w:t>
      </w:r>
      <w:r>
        <w:rPr>
          <w:spacing w:val="-6"/>
          <w:sz w:val="22"/>
        </w:rPr>
        <w:t xml:space="preserve"> </w:t>
      </w:r>
      <w:r>
        <w:rPr>
          <w:sz w:val="22"/>
        </w:rPr>
        <w:t>infração</w:t>
      </w:r>
      <w:r>
        <w:rPr>
          <w:spacing w:val="-2"/>
          <w:sz w:val="22"/>
        </w:rPr>
        <w:t xml:space="preserve"> </w:t>
      </w:r>
      <w:r>
        <w:rPr>
          <w:sz w:val="22"/>
        </w:rPr>
        <w:t>administrativa,</w:t>
      </w:r>
      <w:r>
        <w:rPr>
          <w:spacing w:val="-3"/>
          <w:sz w:val="22"/>
        </w:rPr>
        <w:t xml:space="preserve"> </w:t>
      </w:r>
      <w:r>
        <w:rPr>
          <w:sz w:val="22"/>
        </w:rPr>
        <w:t>nos</w:t>
      </w:r>
      <w:r>
        <w:rPr>
          <w:spacing w:val="-5"/>
          <w:sz w:val="22"/>
        </w:rPr>
        <w:t xml:space="preserve"> </w:t>
      </w:r>
      <w:r>
        <w:rPr>
          <w:sz w:val="22"/>
        </w:rPr>
        <w:t>termos</w:t>
      </w:r>
      <w:r>
        <w:rPr>
          <w:spacing w:val="-4"/>
          <w:sz w:val="22"/>
        </w:rPr>
        <w:t xml:space="preserve"> </w:t>
      </w:r>
      <w:r>
        <w:rPr>
          <w:sz w:val="22"/>
        </w:rPr>
        <w:t>da</w:t>
      </w:r>
      <w:r>
        <w:rPr>
          <w:spacing w:val="-3"/>
          <w:sz w:val="22"/>
        </w:rPr>
        <w:t xml:space="preserve"> </w:t>
      </w:r>
      <w:r>
        <w:rPr>
          <w:sz w:val="22"/>
        </w:rPr>
        <w:t>lei,</w:t>
      </w:r>
      <w:r>
        <w:rPr>
          <w:spacing w:val="-3"/>
          <w:sz w:val="22"/>
        </w:rPr>
        <w:t xml:space="preserve"> </w:t>
      </w:r>
      <w:r>
        <w:rPr>
          <w:sz w:val="22"/>
        </w:rPr>
        <w:t>o</w:t>
      </w:r>
      <w:r>
        <w:rPr>
          <w:spacing w:val="-4"/>
          <w:sz w:val="22"/>
        </w:rPr>
        <w:t xml:space="preserve"> </w:t>
      </w:r>
      <w:r>
        <w:rPr>
          <w:sz w:val="22"/>
        </w:rPr>
        <w:t>licitante</w:t>
      </w:r>
      <w:r>
        <w:rPr>
          <w:spacing w:val="-4"/>
          <w:sz w:val="22"/>
        </w:rPr>
        <w:t xml:space="preserve"> </w:t>
      </w:r>
      <w:r>
        <w:rPr>
          <w:sz w:val="22"/>
        </w:rPr>
        <w:t>que,</w:t>
      </w:r>
      <w:r>
        <w:rPr>
          <w:spacing w:val="-3"/>
          <w:sz w:val="22"/>
        </w:rPr>
        <w:t xml:space="preserve"> </w:t>
      </w:r>
      <w:r>
        <w:rPr>
          <w:sz w:val="22"/>
        </w:rPr>
        <w:t>com</w:t>
      </w:r>
      <w:r>
        <w:rPr>
          <w:spacing w:val="-5"/>
          <w:sz w:val="22"/>
        </w:rPr>
        <w:t xml:space="preserve"> </w:t>
      </w:r>
      <w:r>
        <w:rPr>
          <w:sz w:val="22"/>
        </w:rPr>
        <w:t>dolo</w:t>
      </w:r>
      <w:r>
        <w:rPr>
          <w:spacing w:val="-4"/>
          <w:sz w:val="22"/>
        </w:rPr>
        <w:t xml:space="preserve"> </w:t>
      </w:r>
      <w:r>
        <w:rPr>
          <w:sz w:val="22"/>
        </w:rPr>
        <w:t>ou</w:t>
      </w:r>
      <w:r>
        <w:rPr>
          <w:spacing w:val="-4"/>
          <w:sz w:val="22"/>
        </w:rPr>
        <w:t xml:space="preserve"> </w:t>
      </w:r>
      <w:r>
        <w:rPr>
          <w:spacing w:val="-2"/>
          <w:sz w:val="22"/>
        </w:rPr>
        <w:t>culpa:</w:t>
      </w:r>
    </w:p>
    <w:p w14:paraId="2F773E66">
      <w:pPr>
        <w:pStyle w:val="8"/>
        <w:numPr>
          <w:ilvl w:val="2"/>
          <w:numId w:val="1"/>
        </w:numPr>
        <w:tabs>
          <w:tab w:val="left" w:pos="1920"/>
          <w:tab w:val="left" w:pos="2407"/>
        </w:tabs>
        <w:spacing w:before="252" w:after="0" w:line="360" w:lineRule="auto"/>
        <w:ind w:left="1920" w:right="424" w:hanging="504"/>
        <w:jc w:val="both"/>
        <w:rPr>
          <w:rFonts w:ascii="Times New Roman" w:hAnsi="Times New Roman"/>
          <w:b/>
          <w:sz w:val="22"/>
        </w:rPr>
      </w:pPr>
      <w:bookmarkStart w:id="13" w:name="_bookmark13"/>
      <w:bookmarkEnd w:id="13"/>
      <w:r>
        <w:rPr>
          <w:sz w:val="22"/>
        </w:rPr>
        <w:t>deixar de entregar a documentação exigida para o certame ou não entregar qualquer documento que tenha sido solicitado pelo Pregoeiro/Agente de Contratação/Comissão durante o certame;</w:t>
      </w:r>
    </w:p>
    <w:p w14:paraId="34E46BA2">
      <w:pPr>
        <w:pStyle w:val="8"/>
        <w:numPr>
          <w:ilvl w:val="2"/>
          <w:numId w:val="1"/>
        </w:numPr>
        <w:tabs>
          <w:tab w:val="left" w:pos="1920"/>
          <w:tab w:val="left" w:pos="2407"/>
        </w:tabs>
        <w:spacing w:before="121" w:after="0" w:line="360" w:lineRule="auto"/>
        <w:ind w:left="1920" w:right="426" w:hanging="504"/>
        <w:jc w:val="both"/>
        <w:rPr>
          <w:rFonts w:ascii="Times New Roman" w:hAnsi="Times New Roman"/>
          <w:b/>
          <w:sz w:val="22"/>
        </w:rPr>
      </w:pPr>
      <w:bookmarkStart w:id="14" w:name="_bookmark14"/>
      <w:bookmarkEnd w:id="14"/>
      <w:r>
        <w:rPr>
          <w:sz w:val="22"/>
        </w:rPr>
        <w:t>salvo em decorrência de fato superveniente devidamente justificado, não mantiver a proposta em especial quando:</w:t>
      </w:r>
    </w:p>
    <w:p w14:paraId="14E07EC2">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16762B8B">
      <w:pPr>
        <w:pStyle w:val="6"/>
        <w:jc w:val="left"/>
      </w:pPr>
    </w:p>
    <w:p w14:paraId="2A55AD38">
      <w:pPr>
        <w:pStyle w:val="6"/>
        <w:spacing w:before="257"/>
        <w:jc w:val="left"/>
      </w:pPr>
    </w:p>
    <w:p w14:paraId="44634AFE">
      <w:pPr>
        <w:pStyle w:val="8"/>
        <w:numPr>
          <w:ilvl w:val="3"/>
          <w:numId w:val="1"/>
        </w:numPr>
        <w:tabs>
          <w:tab w:val="left" w:pos="2407"/>
        </w:tabs>
        <w:spacing w:before="0" w:after="0" w:line="240" w:lineRule="auto"/>
        <w:ind w:left="2407" w:right="0" w:hanging="991"/>
        <w:jc w:val="left"/>
        <w:rPr>
          <w:rFonts w:ascii="Times New Roman" w:hAnsi="Times New Roman"/>
          <w:b/>
          <w:sz w:val="22"/>
        </w:rPr>
      </w:pPr>
      <w:r>
        <w:rPr>
          <w:sz w:val="22"/>
        </w:rPr>
        <w:t>não</w:t>
      </w:r>
      <w:r>
        <w:rPr>
          <w:spacing w:val="-6"/>
          <w:sz w:val="22"/>
        </w:rPr>
        <w:t xml:space="preserve"> </w:t>
      </w:r>
      <w:r>
        <w:rPr>
          <w:sz w:val="22"/>
        </w:rPr>
        <w:t>enviar</w:t>
      </w:r>
      <w:r>
        <w:rPr>
          <w:spacing w:val="-4"/>
          <w:sz w:val="22"/>
        </w:rPr>
        <w:t xml:space="preserve"> </w:t>
      </w:r>
      <w:r>
        <w:rPr>
          <w:sz w:val="22"/>
        </w:rPr>
        <w:t>a</w:t>
      </w:r>
      <w:r>
        <w:rPr>
          <w:spacing w:val="-3"/>
          <w:sz w:val="22"/>
        </w:rPr>
        <w:t xml:space="preserve"> </w:t>
      </w:r>
      <w:r>
        <w:rPr>
          <w:sz w:val="22"/>
        </w:rPr>
        <w:t>proposta</w:t>
      </w:r>
      <w:r>
        <w:rPr>
          <w:spacing w:val="-4"/>
          <w:sz w:val="22"/>
        </w:rPr>
        <w:t xml:space="preserve"> </w:t>
      </w:r>
      <w:r>
        <w:rPr>
          <w:sz w:val="22"/>
        </w:rPr>
        <w:t>adequada</w:t>
      </w:r>
      <w:r>
        <w:rPr>
          <w:spacing w:val="-3"/>
          <w:sz w:val="22"/>
        </w:rPr>
        <w:t xml:space="preserve"> </w:t>
      </w:r>
      <w:r>
        <w:rPr>
          <w:sz w:val="22"/>
        </w:rPr>
        <w:t>ao</w:t>
      </w:r>
      <w:r>
        <w:rPr>
          <w:spacing w:val="-2"/>
          <w:sz w:val="22"/>
        </w:rPr>
        <w:t xml:space="preserve"> </w:t>
      </w:r>
      <w:r>
        <w:rPr>
          <w:sz w:val="22"/>
        </w:rPr>
        <w:t>último</w:t>
      </w:r>
      <w:r>
        <w:rPr>
          <w:spacing w:val="-3"/>
          <w:sz w:val="22"/>
        </w:rPr>
        <w:t xml:space="preserve"> </w:t>
      </w:r>
      <w:r>
        <w:rPr>
          <w:sz w:val="22"/>
        </w:rPr>
        <w:t>lance</w:t>
      </w:r>
      <w:r>
        <w:rPr>
          <w:spacing w:val="-5"/>
          <w:sz w:val="22"/>
        </w:rPr>
        <w:t xml:space="preserve"> </w:t>
      </w:r>
      <w:r>
        <w:rPr>
          <w:sz w:val="22"/>
        </w:rPr>
        <w:t>ofertado</w:t>
      </w:r>
      <w:r>
        <w:rPr>
          <w:spacing w:val="-4"/>
          <w:sz w:val="22"/>
        </w:rPr>
        <w:t xml:space="preserve"> </w:t>
      </w:r>
      <w:r>
        <w:rPr>
          <w:sz w:val="22"/>
        </w:rPr>
        <w:t>ou</w:t>
      </w:r>
      <w:r>
        <w:rPr>
          <w:spacing w:val="-4"/>
          <w:sz w:val="22"/>
        </w:rPr>
        <w:t xml:space="preserve"> </w:t>
      </w:r>
      <w:r>
        <w:rPr>
          <w:sz w:val="22"/>
        </w:rPr>
        <w:t>após</w:t>
      </w:r>
      <w:r>
        <w:rPr>
          <w:spacing w:val="-6"/>
          <w:sz w:val="22"/>
        </w:rPr>
        <w:t xml:space="preserve"> </w:t>
      </w:r>
      <w:r>
        <w:rPr>
          <w:sz w:val="22"/>
        </w:rPr>
        <w:t>a</w:t>
      </w:r>
      <w:r>
        <w:rPr>
          <w:spacing w:val="-3"/>
          <w:sz w:val="22"/>
        </w:rPr>
        <w:t xml:space="preserve"> </w:t>
      </w:r>
      <w:r>
        <w:rPr>
          <w:spacing w:val="-2"/>
          <w:sz w:val="22"/>
        </w:rPr>
        <w:t>negociação;</w:t>
      </w:r>
    </w:p>
    <w:p w14:paraId="51CCB8CD">
      <w:pPr>
        <w:pStyle w:val="8"/>
        <w:numPr>
          <w:ilvl w:val="3"/>
          <w:numId w:val="1"/>
        </w:numPr>
        <w:tabs>
          <w:tab w:val="left" w:pos="2407"/>
        </w:tabs>
        <w:spacing w:before="254" w:after="0" w:line="240" w:lineRule="auto"/>
        <w:ind w:left="2407" w:right="0" w:hanging="991"/>
        <w:jc w:val="left"/>
        <w:rPr>
          <w:rFonts w:ascii="Times New Roman" w:hAnsi="Times New Roman"/>
          <w:b/>
          <w:sz w:val="22"/>
        </w:rPr>
      </w:pPr>
      <w:r>
        <w:rPr>
          <w:sz w:val="22"/>
        </w:rPr>
        <w:t>recusar-se</w:t>
      </w:r>
      <w:r>
        <w:rPr>
          <w:spacing w:val="-8"/>
          <w:sz w:val="22"/>
        </w:rPr>
        <w:t xml:space="preserve"> </w:t>
      </w:r>
      <w:r>
        <w:rPr>
          <w:sz w:val="22"/>
        </w:rPr>
        <w:t>a</w:t>
      </w:r>
      <w:r>
        <w:rPr>
          <w:spacing w:val="-4"/>
          <w:sz w:val="22"/>
        </w:rPr>
        <w:t xml:space="preserve"> </w:t>
      </w:r>
      <w:r>
        <w:rPr>
          <w:sz w:val="22"/>
        </w:rPr>
        <w:t>enviar</w:t>
      </w:r>
      <w:r>
        <w:rPr>
          <w:spacing w:val="-6"/>
          <w:sz w:val="22"/>
        </w:rPr>
        <w:t xml:space="preserve"> </w:t>
      </w:r>
      <w:r>
        <w:rPr>
          <w:sz w:val="22"/>
        </w:rPr>
        <w:t>o</w:t>
      </w:r>
      <w:r>
        <w:rPr>
          <w:spacing w:val="-3"/>
          <w:sz w:val="22"/>
        </w:rPr>
        <w:t xml:space="preserve"> </w:t>
      </w:r>
      <w:r>
        <w:rPr>
          <w:sz w:val="22"/>
        </w:rPr>
        <w:t>detalhamento</w:t>
      </w:r>
      <w:r>
        <w:rPr>
          <w:spacing w:val="-3"/>
          <w:sz w:val="22"/>
        </w:rPr>
        <w:t xml:space="preserve"> </w:t>
      </w:r>
      <w:r>
        <w:rPr>
          <w:sz w:val="22"/>
        </w:rPr>
        <w:t>da</w:t>
      </w:r>
      <w:r>
        <w:rPr>
          <w:spacing w:val="-4"/>
          <w:sz w:val="22"/>
        </w:rPr>
        <w:t xml:space="preserve"> </w:t>
      </w:r>
      <w:r>
        <w:rPr>
          <w:sz w:val="22"/>
        </w:rPr>
        <w:t>proposta</w:t>
      </w:r>
      <w:r>
        <w:rPr>
          <w:spacing w:val="-4"/>
          <w:sz w:val="22"/>
        </w:rPr>
        <w:t xml:space="preserve"> </w:t>
      </w:r>
      <w:r>
        <w:rPr>
          <w:sz w:val="22"/>
        </w:rPr>
        <w:t>quando</w:t>
      </w:r>
      <w:r>
        <w:rPr>
          <w:spacing w:val="-2"/>
          <w:sz w:val="22"/>
        </w:rPr>
        <w:t xml:space="preserve"> exigível;</w:t>
      </w:r>
    </w:p>
    <w:p w14:paraId="7B5FA0E6">
      <w:pPr>
        <w:pStyle w:val="8"/>
        <w:numPr>
          <w:ilvl w:val="3"/>
          <w:numId w:val="1"/>
        </w:numPr>
        <w:tabs>
          <w:tab w:val="left" w:pos="2407"/>
        </w:tabs>
        <w:spacing w:before="255" w:after="0" w:line="240" w:lineRule="auto"/>
        <w:ind w:left="2407" w:right="0" w:hanging="991"/>
        <w:jc w:val="left"/>
        <w:rPr>
          <w:rFonts w:ascii="Times New Roman"/>
          <w:b/>
          <w:sz w:val="22"/>
        </w:rPr>
      </w:pPr>
      <w:r>
        <w:rPr>
          <w:sz w:val="22"/>
        </w:rPr>
        <w:t>pedir</w:t>
      </w:r>
      <w:r>
        <w:rPr>
          <w:spacing w:val="-6"/>
          <w:sz w:val="22"/>
        </w:rPr>
        <w:t xml:space="preserve"> </w:t>
      </w:r>
      <w:r>
        <w:rPr>
          <w:sz w:val="22"/>
        </w:rPr>
        <w:t>para</w:t>
      </w:r>
      <w:r>
        <w:rPr>
          <w:spacing w:val="-4"/>
          <w:sz w:val="22"/>
        </w:rPr>
        <w:t xml:space="preserve"> </w:t>
      </w:r>
      <w:r>
        <w:rPr>
          <w:sz w:val="22"/>
        </w:rPr>
        <w:t>ser</w:t>
      </w:r>
      <w:r>
        <w:rPr>
          <w:spacing w:val="-6"/>
          <w:sz w:val="22"/>
        </w:rPr>
        <w:t xml:space="preserve"> </w:t>
      </w:r>
      <w:r>
        <w:rPr>
          <w:sz w:val="22"/>
        </w:rPr>
        <w:t>desclassificado</w:t>
      </w:r>
      <w:r>
        <w:rPr>
          <w:spacing w:val="-3"/>
          <w:sz w:val="22"/>
        </w:rPr>
        <w:t xml:space="preserve"> </w:t>
      </w:r>
      <w:r>
        <w:rPr>
          <w:sz w:val="22"/>
        </w:rPr>
        <w:t>quando</w:t>
      </w:r>
      <w:r>
        <w:rPr>
          <w:spacing w:val="-5"/>
          <w:sz w:val="22"/>
        </w:rPr>
        <w:t xml:space="preserve"> </w:t>
      </w:r>
      <w:r>
        <w:rPr>
          <w:sz w:val="22"/>
        </w:rPr>
        <w:t>encerrada</w:t>
      </w:r>
      <w:r>
        <w:rPr>
          <w:spacing w:val="-3"/>
          <w:sz w:val="22"/>
        </w:rPr>
        <w:t xml:space="preserve"> </w:t>
      </w:r>
      <w:r>
        <w:rPr>
          <w:sz w:val="22"/>
        </w:rPr>
        <w:t>a</w:t>
      </w:r>
      <w:r>
        <w:rPr>
          <w:spacing w:val="-7"/>
          <w:sz w:val="22"/>
        </w:rPr>
        <w:t xml:space="preserve"> </w:t>
      </w:r>
      <w:r>
        <w:rPr>
          <w:sz w:val="22"/>
        </w:rPr>
        <w:t>etapa</w:t>
      </w:r>
      <w:r>
        <w:rPr>
          <w:spacing w:val="-3"/>
          <w:sz w:val="22"/>
        </w:rPr>
        <w:t xml:space="preserve"> </w:t>
      </w:r>
      <w:r>
        <w:rPr>
          <w:spacing w:val="-2"/>
          <w:sz w:val="22"/>
        </w:rPr>
        <w:t>competitiva;</w:t>
      </w:r>
    </w:p>
    <w:p w14:paraId="1118A7F4">
      <w:pPr>
        <w:pStyle w:val="8"/>
        <w:numPr>
          <w:ilvl w:val="3"/>
          <w:numId w:val="1"/>
        </w:numPr>
        <w:tabs>
          <w:tab w:val="left" w:pos="2407"/>
        </w:tabs>
        <w:spacing w:before="255" w:after="0" w:line="240" w:lineRule="auto"/>
        <w:ind w:left="2407" w:right="0" w:hanging="991"/>
        <w:jc w:val="left"/>
        <w:rPr>
          <w:rFonts w:ascii="Times New Roman"/>
          <w:b/>
          <w:sz w:val="22"/>
        </w:rPr>
      </w:pPr>
      <w:r>
        <w:rPr>
          <w:sz w:val="22"/>
        </w:rPr>
        <w:t>deixar</w:t>
      </w:r>
      <w:r>
        <w:rPr>
          <w:spacing w:val="-4"/>
          <w:sz w:val="22"/>
        </w:rPr>
        <w:t xml:space="preserve"> </w:t>
      </w:r>
      <w:r>
        <w:rPr>
          <w:sz w:val="22"/>
        </w:rPr>
        <w:t>de</w:t>
      </w:r>
      <w:r>
        <w:rPr>
          <w:spacing w:val="-3"/>
          <w:sz w:val="22"/>
        </w:rPr>
        <w:t xml:space="preserve"> </w:t>
      </w:r>
      <w:r>
        <w:rPr>
          <w:sz w:val="22"/>
        </w:rPr>
        <w:t>apresentar</w:t>
      </w:r>
      <w:r>
        <w:rPr>
          <w:spacing w:val="-3"/>
          <w:sz w:val="22"/>
        </w:rPr>
        <w:t xml:space="preserve"> </w:t>
      </w:r>
      <w:r>
        <w:rPr>
          <w:spacing w:val="-2"/>
          <w:sz w:val="22"/>
        </w:rPr>
        <w:t>amostra;</w:t>
      </w:r>
    </w:p>
    <w:p w14:paraId="48D4EC83">
      <w:pPr>
        <w:pStyle w:val="8"/>
        <w:numPr>
          <w:ilvl w:val="3"/>
          <w:numId w:val="1"/>
        </w:numPr>
        <w:tabs>
          <w:tab w:val="left" w:pos="2407"/>
        </w:tabs>
        <w:spacing w:before="255" w:after="0" w:line="240" w:lineRule="auto"/>
        <w:ind w:left="2407" w:right="0" w:hanging="991"/>
        <w:jc w:val="left"/>
        <w:rPr>
          <w:rFonts w:ascii="Times New Roman" w:hAnsi="Times New Roman"/>
          <w:b/>
          <w:sz w:val="22"/>
        </w:rPr>
      </w:pPr>
      <w:r>
        <w:rPr>
          <w:sz w:val="22"/>
        </w:rPr>
        <w:t>apresentar</w:t>
      </w:r>
      <w:r>
        <w:rPr>
          <w:spacing w:val="-5"/>
          <w:sz w:val="22"/>
        </w:rPr>
        <w:t xml:space="preserve"> </w:t>
      </w:r>
      <w:r>
        <w:rPr>
          <w:sz w:val="22"/>
        </w:rPr>
        <w:t>proposta</w:t>
      </w:r>
      <w:r>
        <w:rPr>
          <w:spacing w:val="-6"/>
          <w:sz w:val="22"/>
        </w:rPr>
        <w:t xml:space="preserve"> </w:t>
      </w:r>
      <w:r>
        <w:rPr>
          <w:sz w:val="22"/>
        </w:rPr>
        <w:t>ou</w:t>
      </w:r>
      <w:r>
        <w:rPr>
          <w:spacing w:val="-5"/>
          <w:sz w:val="22"/>
        </w:rPr>
        <w:t xml:space="preserve"> </w:t>
      </w:r>
      <w:r>
        <w:rPr>
          <w:sz w:val="22"/>
        </w:rPr>
        <w:t>amostra</w:t>
      </w:r>
      <w:r>
        <w:rPr>
          <w:spacing w:val="-6"/>
          <w:sz w:val="22"/>
        </w:rPr>
        <w:t xml:space="preserve"> </w:t>
      </w:r>
      <w:r>
        <w:rPr>
          <w:sz w:val="22"/>
        </w:rPr>
        <w:t>em</w:t>
      </w:r>
      <w:r>
        <w:rPr>
          <w:spacing w:val="-3"/>
          <w:sz w:val="22"/>
        </w:rPr>
        <w:t xml:space="preserve"> </w:t>
      </w:r>
      <w:r>
        <w:rPr>
          <w:sz w:val="22"/>
        </w:rPr>
        <w:t>desacordo</w:t>
      </w:r>
      <w:r>
        <w:rPr>
          <w:spacing w:val="-3"/>
          <w:sz w:val="22"/>
        </w:rPr>
        <w:t xml:space="preserve"> </w:t>
      </w:r>
      <w:r>
        <w:rPr>
          <w:sz w:val="22"/>
        </w:rPr>
        <w:t>com</w:t>
      </w:r>
      <w:r>
        <w:rPr>
          <w:spacing w:val="-3"/>
          <w:sz w:val="22"/>
        </w:rPr>
        <w:t xml:space="preserve"> </w:t>
      </w:r>
      <w:r>
        <w:rPr>
          <w:sz w:val="22"/>
        </w:rPr>
        <w:t>as</w:t>
      </w:r>
      <w:r>
        <w:rPr>
          <w:spacing w:val="-6"/>
          <w:sz w:val="22"/>
        </w:rPr>
        <w:t xml:space="preserve"> </w:t>
      </w:r>
      <w:r>
        <w:rPr>
          <w:sz w:val="22"/>
        </w:rPr>
        <w:t>especificações</w:t>
      </w:r>
      <w:r>
        <w:rPr>
          <w:spacing w:val="-3"/>
          <w:sz w:val="22"/>
        </w:rPr>
        <w:t xml:space="preserve"> </w:t>
      </w:r>
      <w:r>
        <w:rPr>
          <w:sz w:val="22"/>
        </w:rPr>
        <w:t>do</w:t>
      </w:r>
      <w:r>
        <w:rPr>
          <w:spacing w:val="-2"/>
          <w:sz w:val="22"/>
        </w:rPr>
        <w:t xml:space="preserve"> edital.</w:t>
      </w:r>
    </w:p>
    <w:p w14:paraId="604D08B5">
      <w:pPr>
        <w:pStyle w:val="8"/>
        <w:numPr>
          <w:ilvl w:val="2"/>
          <w:numId w:val="1"/>
        </w:numPr>
        <w:tabs>
          <w:tab w:val="left" w:pos="1920"/>
          <w:tab w:val="left" w:pos="2407"/>
        </w:tabs>
        <w:spacing w:before="255" w:after="0" w:line="357" w:lineRule="auto"/>
        <w:ind w:left="1920" w:right="427" w:hanging="504"/>
        <w:jc w:val="left"/>
        <w:rPr>
          <w:rFonts w:ascii="Times New Roman" w:hAnsi="Times New Roman"/>
          <w:b/>
          <w:sz w:val="22"/>
        </w:rPr>
      </w:pPr>
      <w:bookmarkStart w:id="15" w:name="_bookmark15"/>
      <w:bookmarkEnd w:id="15"/>
      <w:r>
        <w:rPr>
          <w:sz w:val="22"/>
        </w:rPr>
        <w:t>não celebrar o contrato ou</w:t>
      </w:r>
      <w:r>
        <w:rPr>
          <w:spacing w:val="-3"/>
          <w:sz w:val="22"/>
        </w:rPr>
        <w:t xml:space="preserve"> </w:t>
      </w:r>
      <w:r>
        <w:rPr>
          <w:sz w:val="22"/>
        </w:rPr>
        <w:t>não entregar a documentação exigida para a contratação, quando convocado dentro do prazo de validade de sua proposta;</w:t>
      </w:r>
    </w:p>
    <w:p w14:paraId="253D6502">
      <w:pPr>
        <w:pStyle w:val="8"/>
        <w:numPr>
          <w:ilvl w:val="2"/>
          <w:numId w:val="1"/>
        </w:numPr>
        <w:tabs>
          <w:tab w:val="left" w:pos="1920"/>
          <w:tab w:val="left" w:pos="2407"/>
        </w:tabs>
        <w:spacing w:before="123" w:after="0" w:line="360" w:lineRule="auto"/>
        <w:ind w:left="1920" w:right="428" w:hanging="504"/>
        <w:jc w:val="left"/>
        <w:rPr>
          <w:rFonts w:ascii="Times New Roman" w:hAnsi="Times New Roman"/>
          <w:b/>
          <w:sz w:val="22"/>
        </w:rPr>
      </w:pPr>
      <w:bookmarkStart w:id="16" w:name="_bookmark16"/>
      <w:bookmarkEnd w:id="16"/>
      <w:r>
        <w:rPr>
          <w:sz w:val="22"/>
        </w:rPr>
        <w:t>recusar-se, sem justificativa, a assinar o contrato ou a ata de registro de preço, ou a aceitar ou retirar o instrumento equivalente no prazo estabelecido pela Administração;</w:t>
      </w:r>
    </w:p>
    <w:p w14:paraId="0ABE5CAC">
      <w:pPr>
        <w:pStyle w:val="8"/>
        <w:numPr>
          <w:ilvl w:val="2"/>
          <w:numId w:val="1"/>
        </w:numPr>
        <w:tabs>
          <w:tab w:val="left" w:pos="1920"/>
          <w:tab w:val="left" w:pos="2407"/>
        </w:tabs>
        <w:spacing w:before="121" w:after="0" w:line="360" w:lineRule="auto"/>
        <w:ind w:left="1920" w:right="427" w:hanging="504"/>
        <w:jc w:val="left"/>
        <w:rPr>
          <w:rFonts w:ascii="Times New Roman" w:hAnsi="Times New Roman"/>
          <w:b/>
          <w:sz w:val="22"/>
        </w:rPr>
      </w:pPr>
      <w:bookmarkStart w:id="17" w:name="_bookmark17"/>
      <w:bookmarkEnd w:id="17"/>
      <w:r>
        <w:rPr>
          <w:sz w:val="22"/>
        </w:rPr>
        <w:t>apresentar</w:t>
      </w:r>
      <w:r>
        <w:rPr>
          <w:spacing w:val="40"/>
          <w:sz w:val="22"/>
        </w:rPr>
        <w:t xml:space="preserve"> </w:t>
      </w:r>
      <w:r>
        <w:rPr>
          <w:sz w:val="22"/>
        </w:rPr>
        <w:t>declaração</w:t>
      </w:r>
      <w:r>
        <w:rPr>
          <w:spacing w:val="40"/>
          <w:sz w:val="22"/>
        </w:rPr>
        <w:t xml:space="preserve"> </w:t>
      </w:r>
      <w:r>
        <w:rPr>
          <w:sz w:val="22"/>
        </w:rPr>
        <w:t>ou</w:t>
      </w:r>
      <w:r>
        <w:rPr>
          <w:spacing w:val="40"/>
          <w:sz w:val="22"/>
        </w:rPr>
        <w:t xml:space="preserve"> </w:t>
      </w:r>
      <w:r>
        <w:rPr>
          <w:sz w:val="22"/>
        </w:rPr>
        <w:t>documentação</w:t>
      </w:r>
      <w:r>
        <w:rPr>
          <w:spacing w:val="40"/>
          <w:sz w:val="22"/>
        </w:rPr>
        <w:t xml:space="preserve"> </w:t>
      </w:r>
      <w:r>
        <w:rPr>
          <w:sz w:val="22"/>
        </w:rPr>
        <w:t>falsa</w:t>
      </w:r>
      <w:r>
        <w:rPr>
          <w:spacing w:val="40"/>
          <w:sz w:val="22"/>
        </w:rPr>
        <w:t xml:space="preserve"> </w:t>
      </w:r>
      <w:r>
        <w:rPr>
          <w:sz w:val="22"/>
        </w:rPr>
        <w:t>exigida</w:t>
      </w:r>
      <w:r>
        <w:rPr>
          <w:spacing w:val="40"/>
          <w:sz w:val="22"/>
        </w:rPr>
        <w:t xml:space="preserve"> </w:t>
      </w:r>
      <w:r>
        <w:rPr>
          <w:sz w:val="22"/>
        </w:rPr>
        <w:t>para</w:t>
      </w:r>
      <w:r>
        <w:rPr>
          <w:spacing w:val="40"/>
          <w:sz w:val="22"/>
        </w:rPr>
        <w:t xml:space="preserve"> </w:t>
      </w:r>
      <w:r>
        <w:rPr>
          <w:sz w:val="22"/>
        </w:rPr>
        <w:t>o</w:t>
      </w:r>
      <w:r>
        <w:rPr>
          <w:spacing w:val="40"/>
          <w:sz w:val="22"/>
        </w:rPr>
        <w:t xml:space="preserve"> </w:t>
      </w:r>
      <w:r>
        <w:rPr>
          <w:sz w:val="22"/>
        </w:rPr>
        <w:t>certame</w:t>
      </w:r>
      <w:r>
        <w:rPr>
          <w:spacing w:val="40"/>
          <w:sz w:val="22"/>
        </w:rPr>
        <w:t xml:space="preserve"> </w:t>
      </w:r>
      <w:r>
        <w:rPr>
          <w:sz w:val="22"/>
        </w:rPr>
        <w:t>ou</w:t>
      </w:r>
      <w:r>
        <w:rPr>
          <w:spacing w:val="40"/>
          <w:sz w:val="22"/>
        </w:rPr>
        <w:t xml:space="preserve"> </w:t>
      </w:r>
      <w:r>
        <w:rPr>
          <w:sz w:val="22"/>
        </w:rPr>
        <w:t>prestar declaração falsa durante a licitação;</w:t>
      </w:r>
    </w:p>
    <w:p w14:paraId="1B3E1871">
      <w:pPr>
        <w:pStyle w:val="8"/>
        <w:numPr>
          <w:ilvl w:val="2"/>
          <w:numId w:val="1"/>
        </w:numPr>
        <w:tabs>
          <w:tab w:val="left" w:pos="2407"/>
        </w:tabs>
        <w:spacing w:before="121" w:after="0" w:line="240" w:lineRule="auto"/>
        <w:ind w:left="2407" w:right="0" w:hanging="991"/>
        <w:jc w:val="left"/>
        <w:rPr>
          <w:rFonts w:ascii="Times New Roman" w:hAnsi="Times New Roman"/>
          <w:b/>
          <w:sz w:val="22"/>
        </w:rPr>
      </w:pPr>
      <w:bookmarkStart w:id="18" w:name="_bookmark18"/>
      <w:bookmarkEnd w:id="18"/>
      <w:r>
        <w:rPr>
          <w:sz w:val="22"/>
        </w:rPr>
        <w:t>fraudar</w:t>
      </w:r>
      <w:r>
        <w:rPr>
          <w:spacing w:val="-3"/>
          <w:sz w:val="22"/>
        </w:rPr>
        <w:t xml:space="preserve"> </w:t>
      </w:r>
      <w:r>
        <w:rPr>
          <w:sz w:val="22"/>
        </w:rPr>
        <w:t>a</w:t>
      </w:r>
      <w:r>
        <w:rPr>
          <w:spacing w:val="-2"/>
          <w:sz w:val="22"/>
        </w:rPr>
        <w:t xml:space="preserve"> licitação;</w:t>
      </w:r>
    </w:p>
    <w:p w14:paraId="10CE9906">
      <w:pPr>
        <w:pStyle w:val="8"/>
        <w:numPr>
          <w:ilvl w:val="2"/>
          <w:numId w:val="1"/>
        </w:numPr>
        <w:tabs>
          <w:tab w:val="left" w:pos="1920"/>
          <w:tab w:val="left" w:pos="2407"/>
        </w:tabs>
        <w:spacing w:before="255" w:after="0" w:line="357" w:lineRule="auto"/>
        <w:ind w:left="1920" w:right="427" w:hanging="504"/>
        <w:jc w:val="left"/>
        <w:rPr>
          <w:rFonts w:ascii="Times New Roman" w:hAnsi="Times New Roman"/>
          <w:b/>
          <w:sz w:val="22"/>
        </w:rPr>
      </w:pPr>
      <w:bookmarkStart w:id="19" w:name="_bookmark19"/>
      <w:bookmarkEnd w:id="19"/>
      <w:r>
        <w:rPr>
          <w:sz w:val="22"/>
        </w:rPr>
        <w:t>comportar-se</w:t>
      </w:r>
      <w:r>
        <w:rPr>
          <w:spacing w:val="40"/>
          <w:sz w:val="22"/>
        </w:rPr>
        <w:t xml:space="preserve"> </w:t>
      </w:r>
      <w:r>
        <w:rPr>
          <w:sz w:val="22"/>
        </w:rPr>
        <w:t>de</w:t>
      </w:r>
      <w:r>
        <w:rPr>
          <w:spacing w:val="40"/>
          <w:sz w:val="22"/>
        </w:rPr>
        <w:t xml:space="preserve"> </w:t>
      </w:r>
      <w:r>
        <w:rPr>
          <w:sz w:val="22"/>
        </w:rPr>
        <w:t>modo</w:t>
      </w:r>
      <w:r>
        <w:rPr>
          <w:spacing w:val="40"/>
          <w:sz w:val="22"/>
        </w:rPr>
        <w:t xml:space="preserve"> </w:t>
      </w:r>
      <w:r>
        <w:rPr>
          <w:sz w:val="22"/>
        </w:rPr>
        <w:t>inidôneo</w:t>
      </w:r>
      <w:r>
        <w:rPr>
          <w:spacing w:val="40"/>
          <w:sz w:val="22"/>
        </w:rPr>
        <w:t xml:space="preserve"> </w:t>
      </w:r>
      <w:r>
        <w:rPr>
          <w:sz w:val="22"/>
        </w:rPr>
        <w:t>ou</w:t>
      </w:r>
      <w:r>
        <w:rPr>
          <w:spacing w:val="40"/>
          <w:sz w:val="22"/>
        </w:rPr>
        <w:t xml:space="preserve"> </w:t>
      </w:r>
      <w:r>
        <w:rPr>
          <w:sz w:val="22"/>
        </w:rPr>
        <w:t>cometer</w:t>
      </w:r>
      <w:r>
        <w:rPr>
          <w:spacing w:val="40"/>
          <w:sz w:val="22"/>
        </w:rPr>
        <w:t xml:space="preserve"> </w:t>
      </w:r>
      <w:r>
        <w:rPr>
          <w:sz w:val="22"/>
        </w:rPr>
        <w:t>fraude</w:t>
      </w:r>
      <w:r>
        <w:rPr>
          <w:spacing w:val="40"/>
          <w:sz w:val="22"/>
        </w:rPr>
        <w:t xml:space="preserve"> </w:t>
      </w:r>
      <w:r>
        <w:rPr>
          <w:sz w:val="22"/>
        </w:rPr>
        <w:t>de</w:t>
      </w:r>
      <w:r>
        <w:rPr>
          <w:spacing w:val="40"/>
          <w:sz w:val="22"/>
        </w:rPr>
        <w:t xml:space="preserve"> </w:t>
      </w:r>
      <w:r>
        <w:rPr>
          <w:sz w:val="22"/>
        </w:rPr>
        <w:t>qualquer</w:t>
      </w:r>
      <w:r>
        <w:rPr>
          <w:spacing w:val="40"/>
          <w:sz w:val="22"/>
        </w:rPr>
        <w:t xml:space="preserve"> </w:t>
      </w:r>
      <w:r>
        <w:rPr>
          <w:sz w:val="22"/>
        </w:rPr>
        <w:t>natureza,</w:t>
      </w:r>
      <w:r>
        <w:rPr>
          <w:spacing w:val="40"/>
          <w:sz w:val="22"/>
        </w:rPr>
        <w:t xml:space="preserve"> </w:t>
      </w:r>
      <w:r>
        <w:rPr>
          <w:sz w:val="22"/>
        </w:rPr>
        <w:t>em especial quando:</w:t>
      </w:r>
    </w:p>
    <w:p w14:paraId="7114B66B">
      <w:pPr>
        <w:pStyle w:val="8"/>
        <w:numPr>
          <w:ilvl w:val="3"/>
          <w:numId w:val="1"/>
        </w:numPr>
        <w:tabs>
          <w:tab w:val="left" w:pos="2407"/>
        </w:tabs>
        <w:spacing w:before="123" w:after="0" w:line="240" w:lineRule="auto"/>
        <w:ind w:left="2407" w:right="0" w:hanging="991"/>
        <w:jc w:val="left"/>
        <w:rPr>
          <w:sz w:val="22"/>
        </w:rPr>
      </w:pPr>
      <w:r>
        <w:rPr>
          <w:sz w:val="22"/>
        </w:rPr>
        <w:t>agir</w:t>
      </w:r>
      <w:r>
        <w:rPr>
          <w:spacing w:val="-4"/>
          <w:sz w:val="22"/>
        </w:rPr>
        <w:t xml:space="preserve"> </w:t>
      </w:r>
      <w:r>
        <w:rPr>
          <w:sz w:val="22"/>
        </w:rPr>
        <w:t>em</w:t>
      </w:r>
      <w:r>
        <w:rPr>
          <w:spacing w:val="-4"/>
          <w:sz w:val="22"/>
        </w:rPr>
        <w:t xml:space="preserve"> </w:t>
      </w:r>
      <w:r>
        <w:rPr>
          <w:sz w:val="22"/>
        </w:rPr>
        <w:t>conluio</w:t>
      </w:r>
      <w:r>
        <w:rPr>
          <w:spacing w:val="-5"/>
          <w:sz w:val="22"/>
        </w:rPr>
        <w:t xml:space="preserve"> </w:t>
      </w:r>
      <w:r>
        <w:rPr>
          <w:sz w:val="22"/>
        </w:rPr>
        <w:t>ou</w:t>
      </w:r>
      <w:r>
        <w:rPr>
          <w:spacing w:val="-4"/>
          <w:sz w:val="22"/>
        </w:rPr>
        <w:t xml:space="preserve"> </w:t>
      </w:r>
      <w:r>
        <w:rPr>
          <w:sz w:val="22"/>
        </w:rPr>
        <w:t>em</w:t>
      </w:r>
      <w:r>
        <w:rPr>
          <w:spacing w:val="-2"/>
          <w:sz w:val="22"/>
        </w:rPr>
        <w:t xml:space="preserve"> </w:t>
      </w:r>
      <w:r>
        <w:rPr>
          <w:sz w:val="22"/>
        </w:rPr>
        <w:t>desconformidade</w:t>
      </w:r>
      <w:r>
        <w:rPr>
          <w:spacing w:val="-5"/>
          <w:sz w:val="22"/>
        </w:rPr>
        <w:t xml:space="preserve"> </w:t>
      </w:r>
      <w:r>
        <w:rPr>
          <w:sz w:val="22"/>
        </w:rPr>
        <w:t>com</w:t>
      </w:r>
      <w:r>
        <w:rPr>
          <w:spacing w:val="-2"/>
          <w:sz w:val="22"/>
        </w:rPr>
        <w:t xml:space="preserve"> </w:t>
      </w:r>
      <w:r>
        <w:rPr>
          <w:sz w:val="22"/>
        </w:rPr>
        <w:t>a</w:t>
      </w:r>
      <w:r>
        <w:rPr>
          <w:spacing w:val="-5"/>
          <w:sz w:val="22"/>
        </w:rPr>
        <w:t xml:space="preserve"> </w:t>
      </w:r>
      <w:r>
        <w:rPr>
          <w:spacing w:val="-4"/>
          <w:sz w:val="22"/>
        </w:rPr>
        <w:t>lei;</w:t>
      </w:r>
    </w:p>
    <w:p w14:paraId="63F7C423">
      <w:pPr>
        <w:pStyle w:val="8"/>
        <w:numPr>
          <w:ilvl w:val="3"/>
          <w:numId w:val="1"/>
        </w:numPr>
        <w:tabs>
          <w:tab w:val="left" w:pos="2407"/>
        </w:tabs>
        <w:spacing w:before="255" w:after="0" w:line="240" w:lineRule="auto"/>
        <w:ind w:left="2407" w:right="0" w:hanging="991"/>
        <w:jc w:val="left"/>
        <w:rPr>
          <w:sz w:val="22"/>
        </w:rPr>
      </w:pPr>
      <w:r>
        <w:rPr>
          <w:sz w:val="22"/>
        </w:rPr>
        <w:t>induzir</w:t>
      </w:r>
      <w:r>
        <w:rPr>
          <w:spacing w:val="-6"/>
          <w:sz w:val="22"/>
        </w:rPr>
        <w:t xml:space="preserve"> </w:t>
      </w:r>
      <w:r>
        <w:rPr>
          <w:sz w:val="22"/>
        </w:rPr>
        <w:t>deliberadamente</w:t>
      </w:r>
      <w:r>
        <w:rPr>
          <w:spacing w:val="-5"/>
          <w:sz w:val="22"/>
        </w:rPr>
        <w:t xml:space="preserve"> </w:t>
      </w:r>
      <w:r>
        <w:rPr>
          <w:sz w:val="22"/>
        </w:rPr>
        <w:t>a</w:t>
      </w:r>
      <w:r>
        <w:rPr>
          <w:spacing w:val="-6"/>
          <w:sz w:val="22"/>
        </w:rPr>
        <w:t xml:space="preserve"> </w:t>
      </w:r>
      <w:r>
        <w:rPr>
          <w:sz w:val="22"/>
        </w:rPr>
        <w:t>erro</w:t>
      </w:r>
      <w:r>
        <w:rPr>
          <w:spacing w:val="-5"/>
          <w:sz w:val="22"/>
        </w:rPr>
        <w:t xml:space="preserve"> </w:t>
      </w:r>
      <w:r>
        <w:rPr>
          <w:sz w:val="22"/>
        </w:rPr>
        <w:t>no</w:t>
      </w:r>
      <w:r>
        <w:rPr>
          <w:spacing w:val="-4"/>
          <w:sz w:val="22"/>
        </w:rPr>
        <w:t xml:space="preserve"> </w:t>
      </w:r>
      <w:r>
        <w:rPr>
          <w:spacing w:val="-2"/>
          <w:sz w:val="22"/>
        </w:rPr>
        <w:t>julgamento;</w:t>
      </w:r>
    </w:p>
    <w:p w14:paraId="236A43FA">
      <w:pPr>
        <w:pStyle w:val="8"/>
        <w:numPr>
          <w:ilvl w:val="3"/>
          <w:numId w:val="1"/>
        </w:numPr>
        <w:tabs>
          <w:tab w:val="left" w:pos="2407"/>
        </w:tabs>
        <w:spacing w:before="255" w:after="0" w:line="240" w:lineRule="auto"/>
        <w:ind w:left="2407" w:right="0" w:hanging="991"/>
        <w:jc w:val="left"/>
        <w:rPr>
          <w:sz w:val="22"/>
        </w:rPr>
      </w:pPr>
      <w:r>
        <w:rPr>
          <w:sz w:val="22"/>
        </w:rPr>
        <w:t>apresentar</w:t>
      </w:r>
      <w:r>
        <w:rPr>
          <w:spacing w:val="-5"/>
          <w:sz w:val="22"/>
        </w:rPr>
        <w:t xml:space="preserve"> </w:t>
      </w:r>
      <w:r>
        <w:rPr>
          <w:sz w:val="22"/>
        </w:rPr>
        <w:t>amostra</w:t>
      </w:r>
      <w:r>
        <w:rPr>
          <w:spacing w:val="-5"/>
          <w:sz w:val="22"/>
        </w:rPr>
        <w:t xml:space="preserve"> </w:t>
      </w:r>
      <w:r>
        <w:rPr>
          <w:sz w:val="22"/>
        </w:rPr>
        <w:t>falsificada</w:t>
      </w:r>
      <w:r>
        <w:rPr>
          <w:spacing w:val="-2"/>
          <w:sz w:val="22"/>
        </w:rPr>
        <w:t xml:space="preserve"> </w:t>
      </w:r>
      <w:r>
        <w:rPr>
          <w:sz w:val="22"/>
        </w:rPr>
        <w:t>ou</w:t>
      </w:r>
      <w:r>
        <w:rPr>
          <w:spacing w:val="-3"/>
          <w:sz w:val="22"/>
        </w:rPr>
        <w:t xml:space="preserve"> </w:t>
      </w:r>
      <w:r>
        <w:rPr>
          <w:spacing w:val="-2"/>
          <w:sz w:val="22"/>
        </w:rPr>
        <w:t>deteriorada.</w:t>
      </w:r>
    </w:p>
    <w:p w14:paraId="10B6FC3D">
      <w:pPr>
        <w:pStyle w:val="8"/>
        <w:numPr>
          <w:ilvl w:val="2"/>
          <w:numId w:val="1"/>
        </w:numPr>
        <w:tabs>
          <w:tab w:val="left" w:pos="2407"/>
        </w:tabs>
        <w:spacing w:before="255" w:after="0" w:line="240" w:lineRule="auto"/>
        <w:ind w:left="2407" w:right="0" w:hanging="991"/>
        <w:jc w:val="left"/>
        <w:rPr>
          <w:rFonts w:ascii="Times New Roman" w:hAnsi="Times New Roman"/>
          <w:b/>
          <w:sz w:val="22"/>
        </w:rPr>
      </w:pPr>
      <w:bookmarkStart w:id="20" w:name="_bookmark20"/>
      <w:bookmarkEnd w:id="20"/>
      <w:r>
        <w:rPr>
          <w:sz w:val="22"/>
        </w:rPr>
        <w:t>praticar</w:t>
      </w:r>
      <w:r>
        <w:rPr>
          <w:spacing w:val="-5"/>
          <w:sz w:val="22"/>
        </w:rPr>
        <w:t xml:space="preserve"> </w:t>
      </w:r>
      <w:r>
        <w:rPr>
          <w:sz w:val="22"/>
        </w:rPr>
        <w:t>atos</w:t>
      </w:r>
      <w:r>
        <w:rPr>
          <w:spacing w:val="-2"/>
          <w:sz w:val="22"/>
        </w:rPr>
        <w:t xml:space="preserve"> </w:t>
      </w:r>
      <w:r>
        <w:rPr>
          <w:sz w:val="22"/>
        </w:rPr>
        <w:t>ilícitos</w:t>
      </w:r>
      <w:r>
        <w:rPr>
          <w:spacing w:val="-5"/>
          <w:sz w:val="22"/>
        </w:rPr>
        <w:t xml:space="preserve"> </w:t>
      </w:r>
      <w:r>
        <w:rPr>
          <w:sz w:val="22"/>
        </w:rPr>
        <w:t>com</w:t>
      </w:r>
      <w:r>
        <w:rPr>
          <w:spacing w:val="-4"/>
          <w:sz w:val="22"/>
        </w:rPr>
        <w:t xml:space="preserve"> </w:t>
      </w:r>
      <w:r>
        <w:rPr>
          <w:sz w:val="22"/>
        </w:rPr>
        <w:t>vistas</w:t>
      </w:r>
      <w:r>
        <w:rPr>
          <w:spacing w:val="-2"/>
          <w:sz w:val="22"/>
        </w:rPr>
        <w:t xml:space="preserve"> </w:t>
      </w:r>
      <w:r>
        <w:rPr>
          <w:sz w:val="22"/>
        </w:rPr>
        <w:t>a</w:t>
      </w:r>
      <w:r>
        <w:rPr>
          <w:spacing w:val="-2"/>
          <w:sz w:val="22"/>
        </w:rPr>
        <w:t xml:space="preserve"> </w:t>
      </w:r>
      <w:r>
        <w:rPr>
          <w:sz w:val="22"/>
        </w:rPr>
        <w:t>frustrar</w:t>
      </w:r>
      <w:r>
        <w:rPr>
          <w:spacing w:val="-4"/>
          <w:sz w:val="22"/>
        </w:rPr>
        <w:t xml:space="preserve"> </w:t>
      </w:r>
      <w:r>
        <w:rPr>
          <w:sz w:val="22"/>
        </w:rPr>
        <w:t>os</w:t>
      </w:r>
      <w:r>
        <w:rPr>
          <w:spacing w:val="-4"/>
          <w:sz w:val="22"/>
        </w:rPr>
        <w:t xml:space="preserve"> </w:t>
      </w:r>
      <w:r>
        <w:rPr>
          <w:sz w:val="22"/>
        </w:rPr>
        <w:t>objetivos</w:t>
      </w:r>
      <w:r>
        <w:rPr>
          <w:spacing w:val="-4"/>
          <w:sz w:val="22"/>
        </w:rPr>
        <w:t xml:space="preserve"> </w:t>
      </w:r>
      <w:r>
        <w:rPr>
          <w:sz w:val="22"/>
        </w:rPr>
        <w:t>da</w:t>
      </w:r>
      <w:r>
        <w:rPr>
          <w:spacing w:val="-2"/>
          <w:sz w:val="22"/>
        </w:rPr>
        <w:t xml:space="preserve"> licitação;</w:t>
      </w:r>
    </w:p>
    <w:p w14:paraId="4F39034E">
      <w:pPr>
        <w:pStyle w:val="8"/>
        <w:numPr>
          <w:ilvl w:val="2"/>
          <w:numId w:val="1"/>
        </w:numPr>
        <w:tabs>
          <w:tab w:val="left" w:pos="2407"/>
        </w:tabs>
        <w:spacing w:before="255" w:after="0" w:line="240" w:lineRule="auto"/>
        <w:ind w:left="2407" w:right="0" w:hanging="991"/>
        <w:jc w:val="left"/>
        <w:rPr>
          <w:rFonts w:ascii="Times New Roman" w:hAnsi="Times New Roman"/>
          <w:b/>
          <w:sz w:val="22"/>
        </w:rPr>
      </w:pPr>
      <w:bookmarkStart w:id="21" w:name="_bookmark21"/>
      <w:bookmarkEnd w:id="21"/>
      <w:r>
        <w:rPr>
          <w:sz w:val="22"/>
        </w:rPr>
        <w:t>praticar</w:t>
      </w:r>
      <w:r>
        <w:rPr>
          <w:spacing w:val="-5"/>
          <w:sz w:val="22"/>
        </w:rPr>
        <w:t xml:space="preserve"> </w:t>
      </w:r>
      <w:r>
        <w:rPr>
          <w:sz w:val="22"/>
        </w:rPr>
        <w:t>ato</w:t>
      </w:r>
      <w:r>
        <w:rPr>
          <w:spacing w:val="-1"/>
          <w:sz w:val="22"/>
        </w:rPr>
        <w:t xml:space="preserve"> </w:t>
      </w:r>
      <w:r>
        <w:rPr>
          <w:sz w:val="22"/>
        </w:rPr>
        <w:t>lesivo</w:t>
      </w:r>
      <w:r>
        <w:rPr>
          <w:spacing w:val="-1"/>
          <w:sz w:val="22"/>
        </w:rPr>
        <w:t xml:space="preserve"> </w:t>
      </w:r>
      <w:r>
        <w:rPr>
          <w:sz w:val="22"/>
        </w:rPr>
        <w:t>previsto</w:t>
      </w:r>
      <w:r>
        <w:rPr>
          <w:spacing w:val="-3"/>
          <w:sz w:val="22"/>
        </w:rPr>
        <w:t xml:space="preserve"> </w:t>
      </w:r>
      <w:r>
        <w:rPr>
          <w:sz w:val="22"/>
        </w:rPr>
        <w:t>no</w:t>
      </w:r>
      <w:r>
        <w:rPr>
          <w:spacing w:val="-2"/>
          <w:sz w:val="22"/>
        </w:rPr>
        <w:t xml:space="preserve"> </w:t>
      </w:r>
      <w:r>
        <w:rPr>
          <w:sz w:val="22"/>
        </w:rPr>
        <w:t>art.</w:t>
      </w:r>
      <w:r>
        <w:rPr>
          <w:spacing w:val="-4"/>
          <w:sz w:val="22"/>
        </w:rPr>
        <w:t xml:space="preserve"> </w:t>
      </w:r>
      <w:r>
        <w:rPr>
          <w:sz w:val="22"/>
        </w:rPr>
        <w:t>5º</w:t>
      </w:r>
      <w:r>
        <w:rPr>
          <w:spacing w:val="-2"/>
          <w:sz w:val="22"/>
        </w:rPr>
        <w:t xml:space="preserve"> </w:t>
      </w:r>
      <w:r>
        <w:rPr>
          <w:sz w:val="22"/>
        </w:rPr>
        <w:t>da</w:t>
      </w:r>
      <w:r>
        <w:rPr>
          <w:spacing w:val="-5"/>
          <w:sz w:val="22"/>
        </w:rPr>
        <w:t xml:space="preserve"> </w:t>
      </w:r>
      <w:r>
        <w:rPr>
          <w:sz w:val="22"/>
        </w:rPr>
        <w:t>Lei</w:t>
      </w:r>
      <w:r>
        <w:rPr>
          <w:spacing w:val="-5"/>
          <w:sz w:val="22"/>
        </w:rPr>
        <w:t xml:space="preserve"> </w:t>
      </w:r>
      <w:r>
        <w:rPr>
          <w:sz w:val="22"/>
        </w:rPr>
        <w:t>nº</w:t>
      </w:r>
      <w:r>
        <w:rPr>
          <w:spacing w:val="-4"/>
          <w:sz w:val="22"/>
        </w:rPr>
        <w:t xml:space="preserve"> </w:t>
      </w:r>
      <w:r>
        <w:rPr>
          <w:sz w:val="22"/>
        </w:rPr>
        <w:t>12.846,</w:t>
      </w:r>
      <w:r>
        <w:rPr>
          <w:spacing w:val="-4"/>
          <w:sz w:val="22"/>
        </w:rPr>
        <w:t xml:space="preserve"> </w:t>
      </w:r>
      <w:r>
        <w:rPr>
          <w:sz w:val="22"/>
        </w:rPr>
        <w:t>de</w:t>
      </w:r>
      <w:r>
        <w:rPr>
          <w:spacing w:val="-2"/>
          <w:sz w:val="22"/>
        </w:rPr>
        <w:t xml:space="preserve"> 2013.</w:t>
      </w:r>
    </w:p>
    <w:p w14:paraId="117BD645">
      <w:pPr>
        <w:pStyle w:val="8"/>
        <w:numPr>
          <w:ilvl w:val="1"/>
          <w:numId w:val="1"/>
        </w:numPr>
        <w:tabs>
          <w:tab w:val="left" w:pos="1276"/>
          <w:tab w:val="left" w:pos="1694"/>
        </w:tabs>
        <w:spacing w:before="254" w:after="0" w:line="360" w:lineRule="auto"/>
        <w:ind w:left="1276" w:right="423" w:hanging="428"/>
        <w:jc w:val="both"/>
        <w:rPr>
          <w:b/>
          <w:sz w:val="22"/>
        </w:rPr>
      </w:pPr>
      <w:r>
        <w:rPr>
          <w:sz w:val="22"/>
        </w:rPr>
        <w:t>Com fulcro na Lei nº 14.133, de 2021, a Administração poderá, após regular processo administrativo, garantida a prévia defesa, aplicar aos licitantes e/ou adjudicatários as seguintes sanções, sem prejuízo das responsabilidades civil e criminal:</w:t>
      </w:r>
    </w:p>
    <w:p w14:paraId="31E6A954">
      <w:pPr>
        <w:pStyle w:val="8"/>
        <w:numPr>
          <w:ilvl w:val="2"/>
          <w:numId w:val="1"/>
        </w:numPr>
        <w:tabs>
          <w:tab w:val="left" w:pos="2407"/>
        </w:tabs>
        <w:spacing w:before="119" w:after="0" w:line="240" w:lineRule="auto"/>
        <w:ind w:left="2407" w:right="0" w:hanging="991"/>
        <w:jc w:val="both"/>
        <w:rPr>
          <w:rFonts w:ascii="Times New Roman" w:hAnsi="Times New Roman"/>
          <w:b/>
          <w:sz w:val="22"/>
        </w:rPr>
      </w:pPr>
      <w:r>
        <w:rPr>
          <w:spacing w:val="-2"/>
          <w:sz w:val="22"/>
        </w:rPr>
        <w:t>advertência;</w:t>
      </w:r>
    </w:p>
    <w:p w14:paraId="157D3FE1">
      <w:pPr>
        <w:pStyle w:val="8"/>
        <w:numPr>
          <w:ilvl w:val="2"/>
          <w:numId w:val="1"/>
        </w:numPr>
        <w:tabs>
          <w:tab w:val="left" w:pos="2407"/>
        </w:tabs>
        <w:spacing w:before="255" w:after="0" w:line="240" w:lineRule="auto"/>
        <w:ind w:left="2407" w:right="0" w:hanging="991"/>
        <w:jc w:val="both"/>
        <w:rPr>
          <w:rFonts w:ascii="Times New Roman"/>
          <w:b/>
          <w:sz w:val="22"/>
        </w:rPr>
      </w:pPr>
      <w:r>
        <w:rPr>
          <w:spacing w:val="-2"/>
          <w:sz w:val="22"/>
        </w:rPr>
        <w:t>multa;</w:t>
      </w:r>
    </w:p>
    <w:p w14:paraId="01CCB05A">
      <w:pPr>
        <w:pStyle w:val="8"/>
        <w:spacing w:after="0" w:line="240" w:lineRule="auto"/>
        <w:jc w:val="both"/>
        <w:rPr>
          <w:rFonts w:ascii="Times New Roman"/>
          <w:b/>
          <w:sz w:val="22"/>
        </w:rPr>
        <w:sectPr>
          <w:pgSz w:w="11910" w:h="16840"/>
          <w:pgMar w:top="2160" w:right="708" w:bottom="1860" w:left="850" w:header="708" w:footer="1674" w:gutter="0"/>
          <w:cols w:space="720" w:num="1"/>
        </w:sectPr>
      </w:pPr>
    </w:p>
    <w:p w14:paraId="31EA19FD">
      <w:pPr>
        <w:pStyle w:val="6"/>
        <w:jc w:val="left"/>
      </w:pPr>
    </w:p>
    <w:p w14:paraId="77FFBA8D">
      <w:pPr>
        <w:pStyle w:val="6"/>
        <w:spacing w:before="257"/>
        <w:jc w:val="left"/>
      </w:pPr>
    </w:p>
    <w:p w14:paraId="0F729994">
      <w:pPr>
        <w:pStyle w:val="8"/>
        <w:numPr>
          <w:ilvl w:val="2"/>
          <w:numId w:val="1"/>
        </w:numPr>
        <w:tabs>
          <w:tab w:val="left" w:pos="2407"/>
        </w:tabs>
        <w:spacing w:before="0" w:after="0" w:line="240" w:lineRule="auto"/>
        <w:ind w:left="2407" w:right="0" w:hanging="991"/>
        <w:jc w:val="left"/>
        <w:rPr>
          <w:rFonts w:ascii="Times New Roman"/>
          <w:b/>
          <w:sz w:val="22"/>
        </w:rPr>
      </w:pPr>
      <w:r>
        <w:rPr>
          <w:sz w:val="22"/>
        </w:rPr>
        <w:t>impedimento</w:t>
      </w:r>
      <w:r>
        <w:rPr>
          <w:spacing w:val="-3"/>
          <w:sz w:val="22"/>
        </w:rPr>
        <w:t xml:space="preserve"> </w:t>
      </w:r>
      <w:r>
        <w:rPr>
          <w:sz w:val="22"/>
        </w:rPr>
        <w:t>de</w:t>
      </w:r>
      <w:r>
        <w:rPr>
          <w:spacing w:val="-3"/>
          <w:sz w:val="22"/>
        </w:rPr>
        <w:t xml:space="preserve"> </w:t>
      </w:r>
      <w:r>
        <w:rPr>
          <w:sz w:val="22"/>
        </w:rPr>
        <w:t>licitar</w:t>
      </w:r>
      <w:r>
        <w:rPr>
          <w:spacing w:val="-5"/>
          <w:sz w:val="22"/>
        </w:rPr>
        <w:t xml:space="preserve"> </w:t>
      </w:r>
      <w:r>
        <w:rPr>
          <w:sz w:val="22"/>
        </w:rPr>
        <w:t>e</w:t>
      </w:r>
      <w:r>
        <w:rPr>
          <w:spacing w:val="-3"/>
          <w:sz w:val="22"/>
        </w:rPr>
        <w:t xml:space="preserve"> </w:t>
      </w:r>
      <w:r>
        <w:rPr>
          <w:sz w:val="22"/>
        </w:rPr>
        <w:t>contratar</w:t>
      </w:r>
      <w:r>
        <w:rPr>
          <w:spacing w:val="-3"/>
          <w:sz w:val="22"/>
        </w:rPr>
        <w:t xml:space="preserve"> </w:t>
      </w:r>
      <w:r>
        <w:rPr>
          <w:spacing w:val="-10"/>
          <w:sz w:val="22"/>
        </w:rPr>
        <w:t>e</w:t>
      </w:r>
    </w:p>
    <w:p w14:paraId="09693163">
      <w:pPr>
        <w:pStyle w:val="8"/>
        <w:numPr>
          <w:ilvl w:val="2"/>
          <w:numId w:val="1"/>
        </w:numPr>
        <w:tabs>
          <w:tab w:val="left" w:pos="1920"/>
          <w:tab w:val="left" w:pos="2407"/>
        </w:tabs>
        <w:spacing w:before="254" w:after="0" w:line="360" w:lineRule="auto"/>
        <w:ind w:left="1920" w:right="428" w:hanging="504"/>
        <w:jc w:val="both"/>
        <w:rPr>
          <w:rFonts w:ascii="Times New Roman" w:hAnsi="Times New Roman"/>
          <w:b/>
          <w:sz w:val="22"/>
        </w:rPr>
      </w:pPr>
      <w:r>
        <w:rPr>
          <w:sz w:val="22"/>
        </w:rPr>
        <w:t>declaração</w:t>
      </w:r>
      <w:r>
        <w:rPr>
          <w:spacing w:val="40"/>
          <w:sz w:val="22"/>
        </w:rPr>
        <w:t xml:space="preserve"> </w:t>
      </w:r>
      <w:r>
        <w:rPr>
          <w:sz w:val="22"/>
        </w:rPr>
        <w:t>de</w:t>
      </w:r>
      <w:r>
        <w:rPr>
          <w:spacing w:val="40"/>
          <w:sz w:val="22"/>
        </w:rPr>
        <w:t xml:space="preserve"> </w:t>
      </w:r>
      <w:r>
        <w:rPr>
          <w:sz w:val="22"/>
        </w:rPr>
        <w:t>inidoneidade</w:t>
      </w:r>
      <w:r>
        <w:rPr>
          <w:spacing w:val="40"/>
          <w:sz w:val="22"/>
        </w:rPr>
        <w:t xml:space="preserve"> </w:t>
      </w:r>
      <w:r>
        <w:rPr>
          <w:sz w:val="22"/>
        </w:rPr>
        <w:t>para</w:t>
      </w:r>
      <w:r>
        <w:rPr>
          <w:spacing w:val="40"/>
          <w:sz w:val="22"/>
        </w:rPr>
        <w:t xml:space="preserve"> </w:t>
      </w:r>
      <w:r>
        <w:rPr>
          <w:sz w:val="22"/>
        </w:rPr>
        <w:t>licitar</w:t>
      </w:r>
      <w:r>
        <w:rPr>
          <w:spacing w:val="40"/>
          <w:sz w:val="22"/>
        </w:rPr>
        <w:t xml:space="preserve"> </w:t>
      </w:r>
      <w:r>
        <w:rPr>
          <w:sz w:val="22"/>
        </w:rPr>
        <w:t>ou</w:t>
      </w:r>
      <w:r>
        <w:rPr>
          <w:spacing w:val="40"/>
          <w:sz w:val="22"/>
        </w:rPr>
        <w:t xml:space="preserve"> </w:t>
      </w:r>
      <w:r>
        <w:rPr>
          <w:sz w:val="22"/>
        </w:rPr>
        <w:t>contratar,</w:t>
      </w:r>
      <w:r>
        <w:rPr>
          <w:spacing w:val="40"/>
          <w:sz w:val="22"/>
        </w:rPr>
        <w:t xml:space="preserve"> </w:t>
      </w:r>
      <w:r>
        <w:rPr>
          <w:sz w:val="22"/>
        </w:rPr>
        <w:t>enquanto</w:t>
      </w:r>
      <w:r>
        <w:rPr>
          <w:spacing w:val="40"/>
          <w:sz w:val="22"/>
        </w:rPr>
        <w:t xml:space="preserve"> </w:t>
      </w:r>
      <w:r>
        <w:rPr>
          <w:sz w:val="22"/>
        </w:rPr>
        <w:t>perdurarem</w:t>
      </w:r>
      <w:r>
        <w:rPr>
          <w:spacing w:val="40"/>
          <w:sz w:val="22"/>
        </w:rPr>
        <w:t xml:space="preserve"> </w:t>
      </w:r>
      <w:r>
        <w:rPr>
          <w:sz w:val="22"/>
        </w:rPr>
        <w:t>os motivos determinantes da punição ou até que seja promovida sua reabilitação perante a própria autoridade que aplicou a penalidade.</w:t>
      </w:r>
    </w:p>
    <w:p w14:paraId="48DEEC17">
      <w:pPr>
        <w:pStyle w:val="8"/>
        <w:numPr>
          <w:ilvl w:val="1"/>
          <w:numId w:val="1"/>
        </w:numPr>
        <w:tabs>
          <w:tab w:val="left" w:pos="1695"/>
        </w:tabs>
        <w:spacing w:before="122" w:after="0" w:line="240" w:lineRule="auto"/>
        <w:ind w:left="1695" w:right="0" w:hanging="846"/>
        <w:jc w:val="both"/>
        <w:rPr>
          <w:b/>
          <w:sz w:val="22"/>
        </w:rPr>
      </w:pPr>
      <w:r>
        <w:rPr>
          <w:sz w:val="22"/>
        </w:rPr>
        <w:t>Na</w:t>
      </w:r>
      <w:r>
        <w:rPr>
          <w:spacing w:val="-4"/>
          <w:sz w:val="22"/>
        </w:rPr>
        <w:t xml:space="preserve"> </w:t>
      </w:r>
      <w:r>
        <w:rPr>
          <w:sz w:val="22"/>
        </w:rPr>
        <w:t>aplicação</w:t>
      </w:r>
      <w:r>
        <w:rPr>
          <w:spacing w:val="-5"/>
          <w:sz w:val="22"/>
        </w:rPr>
        <w:t xml:space="preserve"> </w:t>
      </w:r>
      <w:r>
        <w:rPr>
          <w:sz w:val="22"/>
        </w:rPr>
        <w:t>das</w:t>
      </w:r>
      <w:r>
        <w:rPr>
          <w:spacing w:val="-4"/>
          <w:sz w:val="22"/>
        </w:rPr>
        <w:t xml:space="preserve"> </w:t>
      </w:r>
      <w:r>
        <w:rPr>
          <w:sz w:val="22"/>
        </w:rPr>
        <w:t>sanções</w:t>
      </w:r>
      <w:r>
        <w:rPr>
          <w:spacing w:val="-5"/>
          <w:sz w:val="22"/>
        </w:rPr>
        <w:t xml:space="preserve"> </w:t>
      </w:r>
      <w:r>
        <w:rPr>
          <w:sz w:val="22"/>
        </w:rPr>
        <w:t>serão</w:t>
      </w:r>
      <w:r>
        <w:rPr>
          <w:spacing w:val="-4"/>
          <w:sz w:val="22"/>
        </w:rPr>
        <w:t xml:space="preserve"> </w:t>
      </w:r>
      <w:r>
        <w:rPr>
          <w:spacing w:val="-2"/>
          <w:sz w:val="22"/>
        </w:rPr>
        <w:t>considerados:</w:t>
      </w:r>
    </w:p>
    <w:p w14:paraId="53E28D4A">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sz w:val="22"/>
        </w:rPr>
        <w:t>a</w:t>
      </w:r>
      <w:r>
        <w:rPr>
          <w:spacing w:val="-4"/>
          <w:sz w:val="22"/>
        </w:rPr>
        <w:t xml:space="preserve"> </w:t>
      </w:r>
      <w:r>
        <w:rPr>
          <w:sz w:val="22"/>
        </w:rPr>
        <w:t>natureza</w:t>
      </w:r>
      <w:r>
        <w:rPr>
          <w:spacing w:val="-4"/>
          <w:sz w:val="22"/>
        </w:rPr>
        <w:t xml:space="preserve"> </w:t>
      </w:r>
      <w:r>
        <w:rPr>
          <w:sz w:val="22"/>
        </w:rPr>
        <w:t>e</w:t>
      </w:r>
      <w:r>
        <w:rPr>
          <w:spacing w:val="-6"/>
          <w:sz w:val="22"/>
        </w:rPr>
        <w:t xml:space="preserve"> </w:t>
      </w:r>
      <w:r>
        <w:rPr>
          <w:sz w:val="22"/>
        </w:rPr>
        <w:t>a</w:t>
      </w:r>
      <w:r>
        <w:rPr>
          <w:spacing w:val="-3"/>
          <w:sz w:val="22"/>
        </w:rPr>
        <w:t xml:space="preserve"> </w:t>
      </w:r>
      <w:r>
        <w:rPr>
          <w:sz w:val="22"/>
        </w:rPr>
        <w:t>gravidade</w:t>
      </w:r>
      <w:r>
        <w:rPr>
          <w:spacing w:val="-4"/>
          <w:sz w:val="22"/>
        </w:rPr>
        <w:t xml:space="preserve"> </w:t>
      </w:r>
      <w:r>
        <w:rPr>
          <w:sz w:val="22"/>
        </w:rPr>
        <w:t>da</w:t>
      </w:r>
      <w:r>
        <w:rPr>
          <w:spacing w:val="-3"/>
          <w:sz w:val="22"/>
        </w:rPr>
        <w:t xml:space="preserve"> </w:t>
      </w:r>
      <w:r>
        <w:rPr>
          <w:sz w:val="22"/>
        </w:rPr>
        <w:t>infração</w:t>
      </w:r>
      <w:r>
        <w:rPr>
          <w:spacing w:val="-5"/>
          <w:sz w:val="22"/>
        </w:rPr>
        <w:t xml:space="preserve"> </w:t>
      </w:r>
      <w:r>
        <w:rPr>
          <w:spacing w:val="-2"/>
          <w:sz w:val="22"/>
        </w:rPr>
        <w:t>cometida;</w:t>
      </w:r>
    </w:p>
    <w:p w14:paraId="79B2277A">
      <w:pPr>
        <w:pStyle w:val="8"/>
        <w:numPr>
          <w:ilvl w:val="2"/>
          <w:numId w:val="1"/>
        </w:numPr>
        <w:tabs>
          <w:tab w:val="left" w:pos="2407"/>
        </w:tabs>
        <w:spacing w:before="252" w:after="0" w:line="240" w:lineRule="auto"/>
        <w:ind w:left="2407" w:right="0" w:hanging="991"/>
        <w:jc w:val="left"/>
        <w:rPr>
          <w:rFonts w:ascii="Times New Roman"/>
          <w:b/>
          <w:sz w:val="22"/>
        </w:rPr>
      </w:pPr>
      <w:r>
        <w:rPr>
          <w:sz w:val="22"/>
        </w:rPr>
        <w:t>as</w:t>
      </w:r>
      <w:r>
        <w:rPr>
          <w:spacing w:val="-5"/>
          <w:sz w:val="22"/>
        </w:rPr>
        <w:t xml:space="preserve"> </w:t>
      </w:r>
      <w:r>
        <w:rPr>
          <w:sz w:val="22"/>
        </w:rPr>
        <w:t>peculiaridades</w:t>
      </w:r>
      <w:r>
        <w:rPr>
          <w:spacing w:val="-3"/>
          <w:sz w:val="22"/>
        </w:rPr>
        <w:t xml:space="preserve"> </w:t>
      </w:r>
      <w:r>
        <w:rPr>
          <w:sz w:val="22"/>
        </w:rPr>
        <w:t>do</w:t>
      </w:r>
      <w:r>
        <w:rPr>
          <w:spacing w:val="-3"/>
          <w:sz w:val="22"/>
        </w:rPr>
        <w:t xml:space="preserve"> </w:t>
      </w:r>
      <w:r>
        <w:rPr>
          <w:sz w:val="22"/>
        </w:rPr>
        <w:t>caso</w:t>
      </w:r>
      <w:r>
        <w:rPr>
          <w:spacing w:val="-6"/>
          <w:sz w:val="22"/>
        </w:rPr>
        <w:t xml:space="preserve"> </w:t>
      </w:r>
      <w:r>
        <w:rPr>
          <w:spacing w:val="-2"/>
          <w:sz w:val="22"/>
        </w:rPr>
        <w:t>concreto;</w:t>
      </w:r>
    </w:p>
    <w:p w14:paraId="412C1D00">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sz w:val="22"/>
        </w:rPr>
        <w:t>as</w:t>
      </w:r>
      <w:r>
        <w:rPr>
          <w:spacing w:val="-5"/>
          <w:sz w:val="22"/>
        </w:rPr>
        <w:t xml:space="preserve"> </w:t>
      </w:r>
      <w:r>
        <w:rPr>
          <w:sz w:val="22"/>
        </w:rPr>
        <w:t>circunstâncias</w:t>
      </w:r>
      <w:r>
        <w:rPr>
          <w:spacing w:val="-6"/>
          <w:sz w:val="22"/>
        </w:rPr>
        <w:t xml:space="preserve"> </w:t>
      </w:r>
      <w:r>
        <w:rPr>
          <w:sz w:val="22"/>
        </w:rPr>
        <w:t>agravantes</w:t>
      </w:r>
      <w:r>
        <w:rPr>
          <w:spacing w:val="-4"/>
          <w:sz w:val="22"/>
        </w:rPr>
        <w:t xml:space="preserve"> </w:t>
      </w:r>
      <w:r>
        <w:rPr>
          <w:sz w:val="22"/>
        </w:rPr>
        <w:t>ou</w:t>
      </w:r>
      <w:r>
        <w:rPr>
          <w:spacing w:val="-5"/>
          <w:sz w:val="22"/>
        </w:rPr>
        <w:t xml:space="preserve"> </w:t>
      </w:r>
      <w:r>
        <w:rPr>
          <w:spacing w:val="-2"/>
          <w:sz w:val="22"/>
        </w:rPr>
        <w:t>atenuantes;</w:t>
      </w:r>
    </w:p>
    <w:p w14:paraId="50FD8796">
      <w:pPr>
        <w:pStyle w:val="8"/>
        <w:numPr>
          <w:ilvl w:val="2"/>
          <w:numId w:val="1"/>
        </w:numPr>
        <w:tabs>
          <w:tab w:val="left" w:pos="2407"/>
        </w:tabs>
        <w:spacing w:before="254" w:after="0" w:line="240" w:lineRule="auto"/>
        <w:ind w:left="2407" w:right="0" w:hanging="991"/>
        <w:jc w:val="left"/>
        <w:rPr>
          <w:rFonts w:ascii="Times New Roman" w:hAnsi="Times New Roman"/>
          <w:b/>
          <w:sz w:val="22"/>
        </w:rPr>
      </w:pPr>
      <w:r>
        <w:rPr>
          <w:sz w:val="22"/>
        </w:rPr>
        <w:t>os</w:t>
      </w:r>
      <w:r>
        <w:rPr>
          <w:spacing w:val="-4"/>
          <w:sz w:val="22"/>
        </w:rPr>
        <w:t xml:space="preserve"> </w:t>
      </w:r>
      <w:r>
        <w:rPr>
          <w:sz w:val="22"/>
        </w:rPr>
        <w:t>danos</w:t>
      </w:r>
      <w:r>
        <w:rPr>
          <w:spacing w:val="-4"/>
          <w:sz w:val="22"/>
        </w:rPr>
        <w:t xml:space="preserve"> </w:t>
      </w:r>
      <w:r>
        <w:rPr>
          <w:sz w:val="22"/>
        </w:rPr>
        <w:t>que</w:t>
      </w:r>
      <w:r>
        <w:rPr>
          <w:spacing w:val="-4"/>
          <w:sz w:val="22"/>
        </w:rPr>
        <w:t xml:space="preserve"> </w:t>
      </w:r>
      <w:r>
        <w:rPr>
          <w:sz w:val="22"/>
        </w:rPr>
        <w:t>dela</w:t>
      </w:r>
      <w:r>
        <w:rPr>
          <w:spacing w:val="-4"/>
          <w:sz w:val="22"/>
        </w:rPr>
        <w:t xml:space="preserve"> </w:t>
      </w:r>
      <w:r>
        <w:rPr>
          <w:sz w:val="22"/>
        </w:rPr>
        <w:t>provierem</w:t>
      </w:r>
      <w:r>
        <w:rPr>
          <w:spacing w:val="-3"/>
          <w:sz w:val="22"/>
        </w:rPr>
        <w:t xml:space="preserve"> </w:t>
      </w:r>
      <w:r>
        <w:rPr>
          <w:sz w:val="22"/>
        </w:rPr>
        <w:t>para</w:t>
      </w:r>
      <w:r>
        <w:rPr>
          <w:spacing w:val="-5"/>
          <w:sz w:val="22"/>
        </w:rPr>
        <w:t xml:space="preserve"> </w:t>
      </w:r>
      <w:r>
        <w:rPr>
          <w:sz w:val="22"/>
        </w:rPr>
        <w:t>a</w:t>
      </w:r>
      <w:r>
        <w:rPr>
          <w:spacing w:val="-6"/>
          <w:sz w:val="22"/>
        </w:rPr>
        <w:t xml:space="preserve"> </w:t>
      </w:r>
      <w:r>
        <w:rPr>
          <w:sz w:val="22"/>
        </w:rPr>
        <w:t>Administração</w:t>
      </w:r>
      <w:r>
        <w:rPr>
          <w:spacing w:val="-4"/>
          <w:sz w:val="22"/>
        </w:rPr>
        <w:t xml:space="preserve"> </w:t>
      </w:r>
      <w:r>
        <w:rPr>
          <w:spacing w:val="-2"/>
          <w:sz w:val="22"/>
        </w:rPr>
        <w:t>Pública;</w:t>
      </w:r>
    </w:p>
    <w:p w14:paraId="63B4AF33">
      <w:pPr>
        <w:pStyle w:val="8"/>
        <w:numPr>
          <w:ilvl w:val="2"/>
          <w:numId w:val="1"/>
        </w:numPr>
        <w:tabs>
          <w:tab w:val="left" w:pos="1920"/>
          <w:tab w:val="left" w:pos="2407"/>
        </w:tabs>
        <w:spacing w:before="255" w:after="0" w:line="360" w:lineRule="auto"/>
        <w:ind w:left="1920" w:right="425" w:hanging="504"/>
        <w:jc w:val="left"/>
        <w:rPr>
          <w:rFonts w:ascii="Times New Roman" w:hAnsi="Times New Roman"/>
          <w:b/>
          <w:sz w:val="22"/>
        </w:rPr>
      </w:pPr>
      <w:r>
        <w:rPr>
          <w:sz w:val="22"/>
        </w:rPr>
        <w:t>a implantação ou o aperfeiçoamento de programa de integridade, conforme normas e orientações dos órgãos de controle.</w:t>
      </w:r>
    </w:p>
    <w:p w14:paraId="0E57DA10">
      <w:pPr>
        <w:pStyle w:val="8"/>
        <w:numPr>
          <w:ilvl w:val="1"/>
          <w:numId w:val="1"/>
        </w:numPr>
        <w:tabs>
          <w:tab w:val="left" w:pos="1276"/>
          <w:tab w:val="left" w:pos="1699"/>
        </w:tabs>
        <w:spacing w:before="121" w:after="0" w:line="360" w:lineRule="auto"/>
        <w:ind w:left="1276" w:right="421" w:hanging="428"/>
        <w:jc w:val="left"/>
        <w:rPr>
          <w:b/>
          <w:sz w:val="22"/>
        </w:rPr>
      </w:pPr>
      <w:r>
        <w:rPr>
          <w:sz w:val="22"/>
        </w:rPr>
        <w:t xml:space="preserve">A multa será recolhida no prazo máximo de </w:t>
      </w:r>
      <w:r>
        <w:rPr>
          <w:i/>
          <w:color w:val="FF0000"/>
          <w:sz w:val="22"/>
        </w:rPr>
        <w:t xml:space="preserve">15 </w:t>
      </w:r>
      <w:r>
        <w:rPr>
          <w:color w:val="FF0000"/>
          <w:sz w:val="22"/>
        </w:rPr>
        <w:t xml:space="preserve">(quinze) </w:t>
      </w:r>
      <w:r>
        <w:rPr>
          <w:sz w:val="22"/>
        </w:rPr>
        <w:t xml:space="preserve">dias úteis, a contar da comunicação </w:t>
      </w:r>
      <w:r>
        <w:rPr>
          <w:spacing w:val="-2"/>
          <w:sz w:val="22"/>
        </w:rPr>
        <w:t>oficial.</w:t>
      </w:r>
    </w:p>
    <w:p w14:paraId="5649A24F">
      <w:pPr>
        <w:pStyle w:val="8"/>
        <w:numPr>
          <w:ilvl w:val="2"/>
          <w:numId w:val="1"/>
        </w:numPr>
        <w:tabs>
          <w:tab w:val="left" w:pos="2407"/>
        </w:tabs>
        <w:spacing w:before="118" w:after="0" w:line="240" w:lineRule="auto"/>
        <w:ind w:left="2407" w:right="0" w:hanging="991"/>
        <w:jc w:val="left"/>
        <w:rPr>
          <w:rFonts w:ascii="Times New Roman" w:hAnsi="Times New Roman"/>
          <w:b/>
          <w:sz w:val="22"/>
        </w:rPr>
      </w:pPr>
      <w:r>
        <w:rPr>
          <w:sz w:val="22"/>
        </w:rPr>
        <w:t>Para</w:t>
      </w:r>
      <w:r>
        <w:rPr>
          <w:spacing w:val="6"/>
          <w:sz w:val="22"/>
        </w:rPr>
        <w:t xml:space="preserve"> </w:t>
      </w:r>
      <w:r>
        <w:rPr>
          <w:sz w:val="22"/>
        </w:rPr>
        <w:t>as</w:t>
      </w:r>
      <w:r>
        <w:rPr>
          <w:spacing w:val="5"/>
          <w:sz w:val="22"/>
        </w:rPr>
        <w:t xml:space="preserve"> </w:t>
      </w:r>
      <w:r>
        <w:rPr>
          <w:sz w:val="22"/>
        </w:rPr>
        <w:t>infrações</w:t>
      </w:r>
      <w:r>
        <w:rPr>
          <w:spacing w:val="6"/>
          <w:sz w:val="22"/>
        </w:rPr>
        <w:t xml:space="preserve"> </w:t>
      </w:r>
      <w:r>
        <w:rPr>
          <w:sz w:val="22"/>
        </w:rPr>
        <w:t>previstas</w:t>
      </w:r>
      <w:r>
        <w:rPr>
          <w:spacing w:val="3"/>
          <w:sz w:val="22"/>
        </w:rPr>
        <w:t xml:space="preserve"> </w:t>
      </w:r>
      <w:r>
        <w:rPr>
          <w:sz w:val="22"/>
        </w:rPr>
        <w:t>nos</w:t>
      </w:r>
      <w:r>
        <w:rPr>
          <w:spacing w:val="7"/>
          <w:sz w:val="22"/>
        </w:rPr>
        <w:t xml:space="preserve"> </w:t>
      </w:r>
      <w:r>
        <w:rPr>
          <w:sz w:val="22"/>
        </w:rPr>
        <w:t>itens</w:t>
      </w:r>
      <w:r>
        <w:rPr>
          <w:spacing w:val="9"/>
          <w:sz w:val="22"/>
        </w:rPr>
        <w:t xml:space="preserve"> </w:t>
      </w:r>
      <w:r>
        <w:fldChar w:fldCharType="begin"/>
      </w:r>
      <w:r>
        <w:instrText xml:space="preserve"> HYPERLINK \l "_bookmark13" </w:instrText>
      </w:r>
      <w:r>
        <w:fldChar w:fldCharType="separate"/>
      </w:r>
      <w:r>
        <w:rPr>
          <w:sz w:val="22"/>
        </w:rPr>
        <w:t>14.1.1,</w:t>
      </w:r>
      <w:r>
        <w:rPr>
          <w:sz w:val="22"/>
        </w:rPr>
        <w:fldChar w:fldCharType="end"/>
      </w:r>
      <w:r>
        <w:rPr>
          <w:spacing w:val="5"/>
          <w:sz w:val="22"/>
        </w:rPr>
        <w:t xml:space="preserve"> </w:t>
      </w:r>
      <w:r>
        <w:fldChar w:fldCharType="begin"/>
      </w:r>
      <w:r>
        <w:instrText xml:space="preserve"> HYPERLINK \l "_bookmark14" </w:instrText>
      </w:r>
      <w:r>
        <w:fldChar w:fldCharType="separate"/>
      </w:r>
      <w:r>
        <w:rPr>
          <w:sz w:val="22"/>
        </w:rPr>
        <w:t>14.1.2</w:t>
      </w:r>
      <w:r>
        <w:rPr>
          <w:sz w:val="22"/>
        </w:rPr>
        <w:fldChar w:fldCharType="end"/>
      </w:r>
      <w:r>
        <w:rPr>
          <w:spacing w:val="5"/>
          <w:sz w:val="22"/>
        </w:rPr>
        <w:t xml:space="preserve"> </w:t>
      </w:r>
      <w:r>
        <w:rPr>
          <w:sz w:val="22"/>
        </w:rPr>
        <w:t>e</w:t>
      </w:r>
      <w:r>
        <w:rPr>
          <w:spacing w:val="6"/>
          <w:sz w:val="22"/>
        </w:rPr>
        <w:t xml:space="preserve"> </w:t>
      </w:r>
      <w:r>
        <w:fldChar w:fldCharType="begin"/>
      </w:r>
      <w:r>
        <w:instrText xml:space="preserve"> HYPERLINK \l "_bookmark15" </w:instrText>
      </w:r>
      <w:r>
        <w:fldChar w:fldCharType="separate"/>
      </w:r>
      <w:r>
        <w:rPr>
          <w:sz w:val="22"/>
        </w:rPr>
        <w:t>14.1.3,</w:t>
      </w:r>
      <w:r>
        <w:rPr>
          <w:sz w:val="22"/>
        </w:rPr>
        <w:fldChar w:fldCharType="end"/>
      </w:r>
      <w:r>
        <w:rPr>
          <w:spacing w:val="5"/>
          <w:sz w:val="22"/>
        </w:rPr>
        <w:t xml:space="preserve"> </w:t>
      </w:r>
      <w:r>
        <w:rPr>
          <w:sz w:val="22"/>
        </w:rPr>
        <w:t>a</w:t>
      </w:r>
      <w:r>
        <w:rPr>
          <w:spacing w:val="5"/>
          <w:sz w:val="22"/>
        </w:rPr>
        <w:t xml:space="preserve"> </w:t>
      </w:r>
      <w:r>
        <w:rPr>
          <w:sz w:val="22"/>
        </w:rPr>
        <w:t>multa</w:t>
      </w:r>
      <w:r>
        <w:rPr>
          <w:spacing w:val="4"/>
          <w:sz w:val="22"/>
        </w:rPr>
        <w:t xml:space="preserve"> </w:t>
      </w:r>
      <w:r>
        <w:rPr>
          <w:sz w:val="22"/>
        </w:rPr>
        <w:t>será</w:t>
      </w:r>
      <w:r>
        <w:rPr>
          <w:spacing w:val="5"/>
          <w:sz w:val="22"/>
        </w:rPr>
        <w:t xml:space="preserve"> </w:t>
      </w:r>
      <w:r>
        <w:rPr>
          <w:sz w:val="22"/>
        </w:rPr>
        <w:t>de</w:t>
      </w:r>
      <w:r>
        <w:rPr>
          <w:spacing w:val="8"/>
          <w:sz w:val="22"/>
        </w:rPr>
        <w:t xml:space="preserve"> </w:t>
      </w:r>
      <w:r>
        <w:rPr>
          <w:i/>
          <w:color w:val="FF0000"/>
          <w:sz w:val="22"/>
        </w:rPr>
        <w:t>0,5%</w:t>
      </w:r>
      <w:r>
        <w:rPr>
          <w:i/>
          <w:color w:val="FF0000"/>
          <w:spacing w:val="9"/>
          <w:sz w:val="22"/>
        </w:rPr>
        <w:t xml:space="preserve"> </w:t>
      </w:r>
      <w:r>
        <w:rPr>
          <w:spacing w:val="-10"/>
          <w:sz w:val="22"/>
        </w:rPr>
        <w:t>a</w:t>
      </w:r>
    </w:p>
    <w:p w14:paraId="4BCC216C">
      <w:pPr>
        <w:pStyle w:val="6"/>
        <w:spacing w:before="135"/>
        <w:ind w:left="1920"/>
        <w:jc w:val="left"/>
      </w:pPr>
      <w:r>
        <w:rPr>
          <w:i/>
          <w:color w:val="FF0000"/>
        </w:rPr>
        <w:t>15%</w:t>
      </w:r>
      <w:r>
        <w:rPr>
          <w:i/>
          <w:color w:val="FF0000"/>
          <w:spacing w:val="-2"/>
        </w:rPr>
        <w:t xml:space="preserve"> </w:t>
      </w:r>
      <w:r>
        <w:t>do</w:t>
      </w:r>
      <w:r>
        <w:rPr>
          <w:spacing w:val="-4"/>
        </w:rPr>
        <w:t xml:space="preserve"> </w:t>
      </w:r>
      <w:r>
        <w:t>valor</w:t>
      </w:r>
      <w:r>
        <w:rPr>
          <w:spacing w:val="-2"/>
        </w:rPr>
        <w:t xml:space="preserve"> </w:t>
      </w:r>
      <w:r>
        <w:t>do</w:t>
      </w:r>
      <w:r>
        <w:rPr>
          <w:spacing w:val="-1"/>
        </w:rPr>
        <w:t xml:space="preserve"> </w:t>
      </w:r>
      <w:r>
        <w:t>contrato</w:t>
      </w:r>
      <w:r>
        <w:rPr>
          <w:spacing w:val="-1"/>
        </w:rPr>
        <w:t xml:space="preserve"> </w:t>
      </w:r>
      <w:r>
        <w:rPr>
          <w:spacing w:val="-2"/>
        </w:rPr>
        <w:t>licitado.</w:t>
      </w:r>
    </w:p>
    <w:p w14:paraId="309370F0">
      <w:pPr>
        <w:pStyle w:val="8"/>
        <w:numPr>
          <w:ilvl w:val="2"/>
          <w:numId w:val="1"/>
        </w:numPr>
        <w:tabs>
          <w:tab w:val="left" w:pos="1920"/>
          <w:tab w:val="left" w:pos="2407"/>
        </w:tabs>
        <w:spacing w:before="255" w:after="0" w:line="360" w:lineRule="auto"/>
        <w:ind w:left="1920" w:right="420" w:hanging="504"/>
        <w:jc w:val="both"/>
        <w:rPr>
          <w:rFonts w:ascii="Times New Roman" w:hAnsi="Times New Roman"/>
          <w:b/>
          <w:sz w:val="22"/>
        </w:rPr>
      </w:pPr>
      <w:r>
        <w:rPr>
          <w:sz w:val="22"/>
        </w:rPr>
        <w:t xml:space="preserve">Para as infrações previstas nos itens </w:t>
      </w:r>
      <w:r>
        <w:fldChar w:fldCharType="begin"/>
      </w:r>
      <w:r>
        <w:instrText xml:space="preserve"> HYPERLINK \l "_bookmark16" </w:instrText>
      </w:r>
      <w:r>
        <w:fldChar w:fldCharType="separate"/>
      </w:r>
      <w:r>
        <w:rPr>
          <w:sz w:val="22"/>
        </w:rPr>
        <w:t>14.1.4</w:t>
      </w:r>
      <w:r>
        <w:rPr>
          <w:sz w:val="22"/>
        </w:rPr>
        <w:fldChar w:fldCharType="end"/>
      </w:r>
      <w:r>
        <w:rPr>
          <w:sz w:val="22"/>
        </w:rPr>
        <w:t xml:space="preserve">, </w:t>
      </w:r>
      <w:r>
        <w:fldChar w:fldCharType="begin"/>
      </w:r>
      <w:r>
        <w:instrText xml:space="preserve"> HYPERLINK \l "_bookmark17" </w:instrText>
      </w:r>
      <w:r>
        <w:fldChar w:fldCharType="separate"/>
      </w:r>
      <w:r>
        <w:rPr>
          <w:sz w:val="22"/>
        </w:rPr>
        <w:t>14.1.5,</w:t>
      </w:r>
      <w:r>
        <w:rPr>
          <w:sz w:val="22"/>
        </w:rPr>
        <w:fldChar w:fldCharType="end"/>
      </w:r>
      <w:r>
        <w:rPr>
          <w:sz w:val="22"/>
        </w:rPr>
        <w:t xml:space="preserve"> </w:t>
      </w:r>
      <w:r>
        <w:fldChar w:fldCharType="begin"/>
      </w:r>
      <w:r>
        <w:instrText xml:space="preserve"> HYPERLINK \l "_bookmark18" </w:instrText>
      </w:r>
      <w:r>
        <w:fldChar w:fldCharType="separate"/>
      </w:r>
      <w:r>
        <w:rPr>
          <w:sz w:val="22"/>
        </w:rPr>
        <w:t>14.1.6,</w:t>
      </w:r>
      <w:r>
        <w:rPr>
          <w:sz w:val="22"/>
        </w:rPr>
        <w:fldChar w:fldCharType="end"/>
      </w:r>
      <w:r>
        <w:rPr>
          <w:sz w:val="22"/>
        </w:rPr>
        <w:t xml:space="preserve"> </w:t>
      </w:r>
      <w:r>
        <w:fldChar w:fldCharType="begin"/>
      </w:r>
      <w:r>
        <w:instrText xml:space="preserve"> HYPERLINK \l "_bookmark19" </w:instrText>
      </w:r>
      <w:r>
        <w:fldChar w:fldCharType="separate"/>
      </w:r>
      <w:r>
        <w:rPr>
          <w:sz w:val="22"/>
        </w:rPr>
        <w:t>14.1.7</w:t>
      </w:r>
      <w:r>
        <w:rPr>
          <w:sz w:val="22"/>
        </w:rPr>
        <w:fldChar w:fldCharType="end"/>
      </w:r>
      <w:r>
        <w:rPr>
          <w:sz w:val="22"/>
        </w:rPr>
        <w:t xml:space="preserve">, </w:t>
      </w:r>
      <w:r>
        <w:fldChar w:fldCharType="begin"/>
      </w:r>
      <w:r>
        <w:instrText xml:space="preserve"> HYPERLINK \l "_bookmark20" </w:instrText>
      </w:r>
      <w:r>
        <w:fldChar w:fldCharType="separate"/>
      </w:r>
      <w:r>
        <w:rPr>
          <w:sz w:val="22"/>
        </w:rPr>
        <w:t>14.1.8</w:t>
      </w:r>
      <w:r>
        <w:rPr>
          <w:sz w:val="22"/>
        </w:rPr>
        <w:fldChar w:fldCharType="end"/>
      </w:r>
      <w:r>
        <w:rPr>
          <w:sz w:val="22"/>
        </w:rPr>
        <w:t xml:space="preserve"> e </w:t>
      </w:r>
      <w:r>
        <w:fldChar w:fldCharType="begin"/>
      </w:r>
      <w:r>
        <w:instrText xml:space="preserve"> HYPERLINK \l "_bookmark21" </w:instrText>
      </w:r>
      <w:r>
        <w:fldChar w:fldCharType="separate"/>
      </w:r>
      <w:r>
        <w:rPr>
          <w:sz w:val="22"/>
        </w:rPr>
        <w:t>14.1.9,</w:t>
      </w:r>
      <w:r>
        <w:rPr>
          <w:sz w:val="22"/>
        </w:rPr>
        <w:fldChar w:fldCharType="end"/>
      </w:r>
      <w:r>
        <w:rPr>
          <w:sz w:val="22"/>
        </w:rPr>
        <w:t xml:space="preserve"> a</w:t>
      </w:r>
      <w:r>
        <w:rPr>
          <w:spacing w:val="40"/>
          <w:sz w:val="22"/>
        </w:rPr>
        <w:t xml:space="preserve"> </w:t>
      </w:r>
      <w:r>
        <w:rPr>
          <w:sz w:val="22"/>
        </w:rPr>
        <w:t xml:space="preserve">multa será de </w:t>
      </w:r>
      <w:r>
        <w:rPr>
          <w:i/>
          <w:color w:val="FF0000"/>
          <w:sz w:val="22"/>
        </w:rPr>
        <w:t xml:space="preserve">15% </w:t>
      </w:r>
      <w:r>
        <w:rPr>
          <w:sz w:val="22"/>
        </w:rPr>
        <w:t xml:space="preserve">a </w:t>
      </w:r>
      <w:r>
        <w:rPr>
          <w:i/>
          <w:color w:val="FF0000"/>
          <w:sz w:val="22"/>
        </w:rPr>
        <w:t xml:space="preserve">30% </w:t>
      </w:r>
      <w:r>
        <w:rPr>
          <w:sz w:val="22"/>
        </w:rPr>
        <w:t>do valor do contrato licitado.</w:t>
      </w:r>
    </w:p>
    <w:p w14:paraId="1A04CDC6">
      <w:pPr>
        <w:pStyle w:val="8"/>
        <w:numPr>
          <w:ilvl w:val="1"/>
          <w:numId w:val="1"/>
        </w:numPr>
        <w:tabs>
          <w:tab w:val="left" w:pos="1276"/>
          <w:tab w:val="left" w:pos="1694"/>
        </w:tabs>
        <w:spacing w:before="120" w:after="0" w:line="360" w:lineRule="auto"/>
        <w:ind w:left="1276" w:right="424" w:hanging="428"/>
        <w:jc w:val="both"/>
        <w:rPr>
          <w:b/>
          <w:sz w:val="22"/>
        </w:rPr>
      </w:pPr>
      <w:r>
        <w:rPr>
          <w:sz w:val="22"/>
        </w:rPr>
        <w:t>As</w:t>
      </w:r>
      <w:r>
        <w:rPr>
          <w:spacing w:val="-4"/>
          <w:sz w:val="22"/>
        </w:rPr>
        <w:t xml:space="preserve"> </w:t>
      </w:r>
      <w:r>
        <w:rPr>
          <w:sz w:val="22"/>
        </w:rPr>
        <w:t>sanções</w:t>
      </w:r>
      <w:r>
        <w:rPr>
          <w:spacing w:val="-3"/>
          <w:sz w:val="22"/>
        </w:rPr>
        <w:t xml:space="preserve"> </w:t>
      </w:r>
      <w:r>
        <w:rPr>
          <w:sz w:val="22"/>
        </w:rPr>
        <w:t>de</w:t>
      </w:r>
      <w:r>
        <w:rPr>
          <w:spacing w:val="-4"/>
          <w:sz w:val="22"/>
        </w:rPr>
        <w:t xml:space="preserve"> </w:t>
      </w:r>
      <w:r>
        <w:rPr>
          <w:sz w:val="22"/>
        </w:rPr>
        <w:t>advertência,</w:t>
      </w:r>
      <w:r>
        <w:rPr>
          <w:spacing w:val="-7"/>
          <w:sz w:val="22"/>
        </w:rPr>
        <w:t xml:space="preserve"> </w:t>
      </w:r>
      <w:r>
        <w:rPr>
          <w:sz w:val="22"/>
        </w:rPr>
        <w:t>impedimento</w:t>
      </w:r>
      <w:r>
        <w:rPr>
          <w:spacing w:val="-3"/>
          <w:sz w:val="22"/>
        </w:rPr>
        <w:t xml:space="preserve"> </w:t>
      </w:r>
      <w:r>
        <w:rPr>
          <w:sz w:val="22"/>
        </w:rPr>
        <w:t>de</w:t>
      </w:r>
      <w:r>
        <w:rPr>
          <w:spacing w:val="-4"/>
          <w:sz w:val="22"/>
        </w:rPr>
        <w:t xml:space="preserve"> </w:t>
      </w:r>
      <w:r>
        <w:rPr>
          <w:sz w:val="22"/>
        </w:rPr>
        <w:t>licitar</w:t>
      </w:r>
      <w:r>
        <w:rPr>
          <w:spacing w:val="-4"/>
          <w:sz w:val="22"/>
        </w:rPr>
        <w:t xml:space="preserve"> </w:t>
      </w:r>
      <w:r>
        <w:rPr>
          <w:sz w:val="22"/>
        </w:rPr>
        <w:t>e</w:t>
      </w:r>
      <w:r>
        <w:rPr>
          <w:spacing w:val="-4"/>
          <w:sz w:val="22"/>
        </w:rPr>
        <w:t xml:space="preserve"> </w:t>
      </w:r>
      <w:r>
        <w:rPr>
          <w:sz w:val="22"/>
        </w:rPr>
        <w:t>contratar</w:t>
      </w:r>
      <w:r>
        <w:rPr>
          <w:spacing w:val="-6"/>
          <w:sz w:val="22"/>
        </w:rPr>
        <w:t xml:space="preserve"> </w:t>
      </w:r>
      <w:r>
        <w:rPr>
          <w:sz w:val="22"/>
        </w:rPr>
        <w:t>e</w:t>
      </w:r>
      <w:r>
        <w:rPr>
          <w:spacing w:val="-4"/>
          <w:sz w:val="22"/>
        </w:rPr>
        <w:t xml:space="preserve"> </w:t>
      </w:r>
      <w:r>
        <w:rPr>
          <w:sz w:val="22"/>
        </w:rPr>
        <w:t>declaração</w:t>
      </w:r>
      <w:r>
        <w:rPr>
          <w:spacing w:val="-3"/>
          <w:sz w:val="22"/>
        </w:rPr>
        <w:t xml:space="preserve"> </w:t>
      </w:r>
      <w:r>
        <w:rPr>
          <w:sz w:val="22"/>
        </w:rPr>
        <w:t>de</w:t>
      </w:r>
      <w:r>
        <w:rPr>
          <w:spacing w:val="-4"/>
          <w:sz w:val="22"/>
        </w:rPr>
        <w:t xml:space="preserve"> </w:t>
      </w:r>
      <w:r>
        <w:rPr>
          <w:sz w:val="22"/>
        </w:rPr>
        <w:t>inidoneidade</w:t>
      </w:r>
      <w:r>
        <w:rPr>
          <w:spacing w:val="-4"/>
          <w:sz w:val="22"/>
        </w:rPr>
        <w:t xml:space="preserve"> </w:t>
      </w:r>
      <w:r>
        <w:rPr>
          <w:sz w:val="22"/>
        </w:rPr>
        <w:t>para licitar ou contratar poderão ser aplicadas, cumulativamente ou não, à penalidade de multa.</w:t>
      </w:r>
    </w:p>
    <w:p w14:paraId="3566F8B6">
      <w:pPr>
        <w:pStyle w:val="8"/>
        <w:numPr>
          <w:ilvl w:val="1"/>
          <w:numId w:val="1"/>
        </w:numPr>
        <w:tabs>
          <w:tab w:val="left" w:pos="1276"/>
          <w:tab w:val="left" w:pos="1694"/>
        </w:tabs>
        <w:spacing w:before="122" w:after="0" w:line="357" w:lineRule="auto"/>
        <w:ind w:left="1276" w:right="432" w:hanging="428"/>
        <w:jc w:val="both"/>
        <w:rPr>
          <w:b/>
          <w:sz w:val="22"/>
        </w:rPr>
      </w:pPr>
      <w:r>
        <w:rPr>
          <w:sz w:val="22"/>
        </w:rPr>
        <w:t>Na</w:t>
      </w:r>
      <w:r>
        <w:rPr>
          <w:spacing w:val="40"/>
          <w:sz w:val="22"/>
        </w:rPr>
        <w:t xml:space="preserve"> </w:t>
      </w:r>
      <w:r>
        <w:rPr>
          <w:sz w:val="22"/>
        </w:rPr>
        <w:t>aplicação</w:t>
      </w:r>
      <w:r>
        <w:rPr>
          <w:spacing w:val="40"/>
          <w:sz w:val="22"/>
        </w:rPr>
        <w:t xml:space="preserve"> </w:t>
      </w:r>
      <w:r>
        <w:rPr>
          <w:sz w:val="22"/>
        </w:rPr>
        <w:t>da</w:t>
      </w:r>
      <w:r>
        <w:rPr>
          <w:spacing w:val="40"/>
          <w:sz w:val="22"/>
        </w:rPr>
        <w:t xml:space="preserve"> </w:t>
      </w:r>
      <w:r>
        <w:rPr>
          <w:sz w:val="22"/>
        </w:rPr>
        <w:t>sanção</w:t>
      </w:r>
      <w:r>
        <w:rPr>
          <w:spacing w:val="40"/>
          <w:sz w:val="22"/>
        </w:rPr>
        <w:t xml:space="preserve"> </w:t>
      </w:r>
      <w:r>
        <w:rPr>
          <w:sz w:val="22"/>
        </w:rPr>
        <w:t>de</w:t>
      </w:r>
      <w:r>
        <w:rPr>
          <w:spacing w:val="40"/>
          <w:sz w:val="22"/>
        </w:rPr>
        <w:t xml:space="preserve"> </w:t>
      </w:r>
      <w:r>
        <w:rPr>
          <w:sz w:val="22"/>
        </w:rPr>
        <w:t>multa será</w:t>
      </w:r>
      <w:r>
        <w:rPr>
          <w:spacing w:val="40"/>
          <w:sz w:val="22"/>
        </w:rPr>
        <w:t xml:space="preserve"> </w:t>
      </w:r>
      <w:r>
        <w:rPr>
          <w:sz w:val="22"/>
        </w:rPr>
        <w:t>facultada</w:t>
      </w:r>
      <w:r>
        <w:rPr>
          <w:spacing w:val="40"/>
          <w:sz w:val="22"/>
        </w:rPr>
        <w:t xml:space="preserve"> </w:t>
      </w:r>
      <w:r>
        <w:rPr>
          <w:sz w:val="22"/>
        </w:rPr>
        <w:t>a defesa</w:t>
      </w:r>
      <w:r>
        <w:rPr>
          <w:spacing w:val="40"/>
          <w:sz w:val="22"/>
        </w:rPr>
        <w:t xml:space="preserve"> </w:t>
      </w:r>
      <w:r>
        <w:rPr>
          <w:sz w:val="22"/>
        </w:rPr>
        <w:t>do</w:t>
      </w:r>
      <w:r>
        <w:rPr>
          <w:spacing w:val="40"/>
          <w:sz w:val="22"/>
        </w:rPr>
        <w:t xml:space="preserve"> </w:t>
      </w:r>
      <w:r>
        <w:rPr>
          <w:sz w:val="22"/>
        </w:rPr>
        <w:t>interessado</w:t>
      </w:r>
      <w:r>
        <w:rPr>
          <w:spacing w:val="40"/>
          <w:sz w:val="22"/>
        </w:rPr>
        <w:t xml:space="preserve"> </w:t>
      </w:r>
      <w:r>
        <w:rPr>
          <w:sz w:val="22"/>
        </w:rPr>
        <w:t>no</w:t>
      </w:r>
      <w:r>
        <w:rPr>
          <w:spacing w:val="40"/>
          <w:sz w:val="22"/>
        </w:rPr>
        <w:t xml:space="preserve"> </w:t>
      </w:r>
      <w:r>
        <w:rPr>
          <w:sz w:val="22"/>
        </w:rPr>
        <w:t>prazo</w:t>
      </w:r>
      <w:r>
        <w:rPr>
          <w:spacing w:val="40"/>
          <w:sz w:val="22"/>
        </w:rPr>
        <w:t xml:space="preserve"> </w:t>
      </w:r>
      <w:r>
        <w:rPr>
          <w:sz w:val="22"/>
        </w:rPr>
        <w:t>de</w:t>
      </w:r>
      <w:r>
        <w:rPr>
          <w:spacing w:val="40"/>
          <w:sz w:val="22"/>
        </w:rPr>
        <w:t xml:space="preserve"> </w:t>
      </w:r>
      <w:r>
        <w:rPr>
          <w:sz w:val="22"/>
        </w:rPr>
        <w:t>15 (quinze) dias úteis, contado da data de sua intimação.</w:t>
      </w:r>
    </w:p>
    <w:p w14:paraId="595747E7">
      <w:pPr>
        <w:pStyle w:val="8"/>
        <w:numPr>
          <w:ilvl w:val="1"/>
          <w:numId w:val="1"/>
        </w:numPr>
        <w:tabs>
          <w:tab w:val="left" w:pos="1276"/>
          <w:tab w:val="left" w:pos="1694"/>
        </w:tabs>
        <w:spacing w:before="123" w:after="0" w:line="360" w:lineRule="auto"/>
        <w:ind w:left="1276" w:right="422" w:hanging="428"/>
        <w:jc w:val="both"/>
        <w:rPr>
          <w:b/>
          <w:sz w:val="22"/>
        </w:rPr>
      </w:pPr>
      <w:r>
        <w:rPr>
          <w:sz w:val="22"/>
        </w:rPr>
        <w:t>A</w:t>
      </w:r>
      <w:r>
        <w:rPr>
          <w:spacing w:val="-1"/>
          <w:sz w:val="22"/>
        </w:rPr>
        <w:t xml:space="preserve"> </w:t>
      </w:r>
      <w:r>
        <w:rPr>
          <w:sz w:val="22"/>
        </w:rPr>
        <w:t>sanção</w:t>
      </w:r>
      <w:r>
        <w:rPr>
          <w:spacing w:val="-1"/>
          <w:sz w:val="22"/>
        </w:rPr>
        <w:t xml:space="preserve"> </w:t>
      </w:r>
      <w:r>
        <w:rPr>
          <w:sz w:val="22"/>
        </w:rPr>
        <w:t>de impedimento</w:t>
      </w:r>
      <w:r>
        <w:rPr>
          <w:spacing w:val="-1"/>
          <w:sz w:val="22"/>
        </w:rPr>
        <w:t xml:space="preserve"> </w:t>
      </w:r>
      <w:r>
        <w:rPr>
          <w:sz w:val="22"/>
        </w:rPr>
        <w:t>de licitar</w:t>
      </w:r>
      <w:r>
        <w:rPr>
          <w:spacing w:val="-3"/>
          <w:sz w:val="22"/>
        </w:rPr>
        <w:t xml:space="preserve"> </w:t>
      </w:r>
      <w:r>
        <w:rPr>
          <w:sz w:val="22"/>
        </w:rPr>
        <w:t>e</w:t>
      </w:r>
      <w:r>
        <w:rPr>
          <w:spacing w:val="-2"/>
          <w:sz w:val="22"/>
        </w:rPr>
        <w:t xml:space="preserve"> </w:t>
      </w:r>
      <w:r>
        <w:rPr>
          <w:sz w:val="22"/>
        </w:rPr>
        <w:t>contratar será aplicada ao</w:t>
      </w:r>
      <w:r>
        <w:rPr>
          <w:spacing w:val="-2"/>
          <w:sz w:val="22"/>
        </w:rPr>
        <w:t xml:space="preserve"> </w:t>
      </w:r>
      <w:r>
        <w:rPr>
          <w:sz w:val="22"/>
        </w:rPr>
        <w:t>responsável em</w:t>
      </w:r>
      <w:r>
        <w:rPr>
          <w:spacing w:val="-2"/>
          <w:sz w:val="22"/>
        </w:rPr>
        <w:t xml:space="preserve"> </w:t>
      </w:r>
      <w:r>
        <w:rPr>
          <w:sz w:val="22"/>
        </w:rPr>
        <w:t xml:space="preserve">decorrência das infrações administrativas relacionadas nos itens </w:t>
      </w:r>
      <w:r>
        <w:fldChar w:fldCharType="begin"/>
      </w:r>
      <w:r>
        <w:instrText xml:space="preserve"> HYPERLINK \l "_bookmark13" </w:instrText>
      </w:r>
      <w:r>
        <w:fldChar w:fldCharType="separate"/>
      </w:r>
      <w:r>
        <w:rPr>
          <w:sz w:val="22"/>
        </w:rPr>
        <w:t>14.1.1</w:t>
      </w:r>
      <w:r>
        <w:rPr>
          <w:sz w:val="22"/>
        </w:rPr>
        <w:fldChar w:fldCharType="end"/>
      </w:r>
      <w:r>
        <w:rPr>
          <w:sz w:val="22"/>
        </w:rPr>
        <w:t xml:space="preserve">, </w:t>
      </w:r>
      <w:r>
        <w:fldChar w:fldCharType="begin"/>
      </w:r>
      <w:r>
        <w:instrText xml:space="preserve"> HYPERLINK \l "_bookmark14" </w:instrText>
      </w:r>
      <w:r>
        <w:fldChar w:fldCharType="separate"/>
      </w:r>
      <w:r>
        <w:rPr>
          <w:sz w:val="22"/>
        </w:rPr>
        <w:t>14.1.2,</w:t>
      </w:r>
      <w:r>
        <w:rPr>
          <w:sz w:val="22"/>
        </w:rPr>
        <w:fldChar w:fldCharType="end"/>
      </w:r>
      <w:r>
        <w:rPr>
          <w:sz w:val="22"/>
        </w:rPr>
        <w:t xml:space="preserve"> </w:t>
      </w:r>
      <w:r>
        <w:fldChar w:fldCharType="begin"/>
      </w:r>
      <w:r>
        <w:instrText xml:space="preserve"> HYPERLINK \l "_bookmark15" </w:instrText>
      </w:r>
      <w:r>
        <w:fldChar w:fldCharType="separate"/>
      </w:r>
      <w:r>
        <w:rPr>
          <w:sz w:val="22"/>
        </w:rPr>
        <w:t>14.1.3</w:t>
      </w:r>
      <w:r>
        <w:rPr>
          <w:sz w:val="22"/>
        </w:rPr>
        <w:fldChar w:fldCharType="end"/>
      </w:r>
      <w:r>
        <w:rPr>
          <w:sz w:val="22"/>
        </w:rPr>
        <w:t xml:space="preserve"> e </w:t>
      </w:r>
      <w:r>
        <w:fldChar w:fldCharType="begin"/>
      </w:r>
      <w:r>
        <w:instrText xml:space="preserve"> HYPERLINK \l "_bookmark16" </w:instrText>
      </w:r>
      <w:r>
        <w:fldChar w:fldCharType="separate"/>
      </w:r>
      <w:r>
        <w:rPr>
          <w:sz w:val="22"/>
        </w:rPr>
        <w:t>14.1.4,</w:t>
      </w:r>
      <w:r>
        <w:rPr>
          <w:sz w:val="22"/>
        </w:rPr>
        <w:fldChar w:fldCharType="end"/>
      </w:r>
      <w:r>
        <w:rPr>
          <w:sz w:val="22"/>
        </w:rPr>
        <w:t xml:space="preserve"> quando não se justificar a imposição de penalidade mais grave, e impedirá o responsável de licitar e contratar</w:t>
      </w:r>
    </w:p>
    <w:p w14:paraId="44643251">
      <w:pPr>
        <w:pStyle w:val="8"/>
        <w:spacing w:after="0" w:line="360" w:lineRule="auto"/>
        <w:jc w:val="both"/>
        <w:rPr>
          <w:b/>
          <w:sz w:val="22"/>
        </w:rPr>
        <w:sectPr>
          <w:pgSz w:w="11910" w:h="16840"/>
          <w:pgMar w:top="2160" w:right="708" w:bottom="1860" w:left="850" w:header="708" w:footer="1674" w:gutter="0"/>
          <w:cols w:space="720" w:num="1"/>
        </w:sectPr>
      </w:pPr>
    </w:p>
    <w:p w14:paraId="24C70267">
      <w:pPr>
        <w:pStyle w:val="6"/>
        <w:jc w:val="left"/>
      </w:pPr>
    </w:p>
    <w:p w14:paraId="30695AD7">
      <w:pPr>
        <w:pStyle w:val="6"/>
        <w:spacing w:before="257"/>
        <w:jc w:val="left"/>
      </w:pPr>
    </w:p>
    <w:p w14:paraId="6F75CD7F">
      <w:pPr>
        <w:pStyle w:val="6"/>
        <w:spacing w:line="360" w:lineRule="auto"/>
        <w:ind w:left="1276" w:right="426"/>
      </w:pPr>
      <w:r>
        <w:t>no</w:t>
      </w:r>
      <w:r>
        <w:rPr>
          <w:spacing w:val="-3"/>
        </w:rPr>
        <w:t xml:space="preserve"> </w:t>
      </w:r>
      <w:r>
        <w:t>âmbito</w:t>
      </w:r>
      <w:r>
        <w:rPr>
          <w:spacing w:val="-3"/>
        </w:rPr>
        <w:t xml:space="preserve"> </w:t>
      </w:r>
      <w:r>
        <w:t>da</w:t>
      </w:r>
      <w:r>
        <w:rPr>
          <w:spacing w:val="-7"/>
        </w:rPr>
        <w:t xml:space="preserve"> </w:t>
      </w:r>
      <w:r>
        <w:t>Administração</w:t>
      </w:r>
      <w:r>
        <w:rPr>
          <w:spacing w:val="-3"/>
        </w:rPr>
        <w:t xml:space="preserve"> </w:t>
      </w:r>
      <w:r>
        <w:t>Pública</w:t>
      </w:r>
      <w:r>
        <w:rPr>
          <w:spacing w:val="-7"/>
        </w:rPr>
        <w:t xml:space="preserve"> </w:t>
      </w:r>
      <w:r>
        <w:t>direta</w:t>
      </w:r>
      <w:r>
        <w:rPr>
          <w:spacing w:val="-7"/>
        </w:rPr>
        <w:t xml:space="preserve"> </w:t>
      </w:r>
      <w:r>
        <w:t>e</w:t>
      </w:r>
      <w:r>
        <w:rPr>
          <w:spacing w:val="-4"/>
        </w:rPr>
        <w:t xml:space="preserve"> </w:t>
      </w:r>
      <w:r>
        <w:t>indireta</w:t>
      </w:r>
      <w:r>
        <w:rPr>
          <w:spacing w:val="-7"/>
        </w:rPr>
        <w:t xml:space="preserve"> </w:t>
      </w:r>
      <w:r>
        <w:t>do</w:t>
      </w:r>
      <w:r>
        <w:rPr>
          <w:spacing w:val="-3"/>
        </w:rPr>
        <w:t xml:space="preserve"> </w:t>
      </w:r>
      <w:r>
        <w:t>ente</w:t>
      </w:r>
      <w:r>
        <w:rPr>
          <w:spacing w:val="-4"/>
        </w:rPr>
        <w:t xml:space="preserve"> </w:t>
      </w:r>
      <w:r>
        <w:t>federativo</w:t>
      </w:r>
      <w:r>
        <w:rPr>
          <w:spacing w:val="-5"/>
        </w:rPr>
        <w:t xml:space="preserve"> </w:t>
      </w:r>
      <w:r>
        <w:t>a</w:t>
      </w:r>
      <w:r>
        <w:rPr>
          <w:spacing w:val="-4"/>
        </w:rPr>
        <w:t xml:space="preserve"> </w:t>
      </w:r>
      <w:r>
        <w:t>qual</w:t>
      </w:r>
      <w:r>
        <w:rPr>
          <w:spacing w:val="-5"/>
        </w:rPr>
        <w:t xml:space="preserve"> </w:t>
      </w:r>
      <w:r>
        <w:t>pertencer</w:t>
      </w:r>
      <w:r>
        <w:rPr>
          <w:spacing w:val="-6"/>
        </w:rPr>
        <w:t xml:space="preserve"> </w:t>
      </w:r>
      <w:r>
        <w:t>o</w:t>
      </w:r>
      <w:r>
        <w:rPr>
          <w:spacing w:val="-5"/>
        </w:rPr>
        <w:t xml:space="preserve"> </w:t>
      </w:r>
      <w:r>
        <w:t>órgão ou entidade, pelo prazo máximo de 3 (três) anos.</w:t>
      </w:r>
    </w:p>
    <w:p w14:paraId="5B260F96">
      <w:pPr>
        <w:pStyle w:val="8"/>
        <w:numPr>
          <w:ilvl w:val="1"/>
          <w:numId w:val="1"/>
        </w:numPr>
        <w:tabs>
          <w:tab w:val="left" w:pos="1276"/>
          <w:tab w:val="left" w:pos="1694"/>
        </w:tabs>
        <w:spacing w:before="120" w:after="0" w:line="360" w:lineRule="auto"/>
        <w:ind w:left="1276" w:right="420" w:hanging="428"/>
        <w:jc w:val="both"/>
        <w:rPr>
          <w:b/>
          <w:sz w:val="22"/>
        </w:rPr>
      </w:pPr>
      <w:r>
        <w:rPr>
          <w:sz w:val="22"/>
        </w:rPr>
        <w:t>Poderá ser aplicada ao responsável a sanção de declaração de inidoneidade para licitar ou contratar,</w:t>
      </w:r>
      <w:r>
        <w:rPr>
          <w:spacing w:val="31"/>
          <w:sz w:val="22"/>
        </w:rPr>
        <w:t xml:space="preserve"> </w:t>
      </w:r>
      <w:r>
        <w:rPr>
          <w:sz w:val="22"/>
        </w:rPr>
        <w:t>em</w:t>
      </w:r>
      <w:r>
        <w:rPr>
          <w:spacing w:val="34"/>
          <w:sz w:val="22"/>
        </w:rPr>
        <w:t xml:space="preserve"> </w:t>
      </w:r>
      <w:r>
        <w:rPr>
          <w:sz w:val="22"/>
        </w:rPr>
        <w:t>decorrência</w:t>
      </w:r>
      <w:r>
        <w:rPr>
          <w:spacing w:val="30"/>
          <w:sz w:val="22"/>
        </w:rPr>
        <w:t xml:space="preserve"> </w:t>
      </w:r>
      <w:r>
        <w:rPr>
          <w:sz w:val="22"/>
        </w:rPr>
        <w:t>da</w:t>
      </w:r>
      <w:r>
        <w:rPr>
          <w:spacing w:val="33"/>
          <w:sz w:val="22"/>
        </w:rPr>
        <w:t xml:space="preserve"> </w:t>
      </w:r>
      <w:r>
        <w:rPr>
          <w:sz w:val="22"/>
        </w:rPr>
        <w:t>prática</w:t>
      </w:r>
      <w:r>
        <w:rPr>
          <w:spacing w:val="31"/>
          <w:sz w:val="22"/>
        </w:rPr>
        <w:t xml:space="preserve"> </w:t>
      </w:r>
      <w:r>
        <w:rPr>
          <w:sz w:val="22"/>
        </w:rPr>
        <w:t>das</w:t>
      </w:r>
      <w:r>
        <w:rPr>
          <w:spacing w:val="33"/>
          <w:sz w:val="22"/>
        </w:rPr>
        <w:t xml:space="preserve"> </w:t>
      </w:r>
      <w:r>
        <w:rPr>
          <w:sz w:val="22"/>
        </w:rPr>
        <w:t>infrações</w:t>
      </w:r>
      <w:r>
        <w:rPr>
          <w:spacing w:val="29"/>
          <w:sz w:val="22"/>
        </w:rPr>
        <w:t xml:space="preserve"> </w:t>
      </w:r>
      <w:r>
        <w:rPr>
          <w:sz w:val="22"/>
        </w:rPr>
        <w:t>dispostas</w:t>
      </w:r>
      <w:r>
        <w:rPr>
          <w:spacing w:val="31"/>
          <w:sz w:val="22"/>
        </w:rPr>
        <w:t xml:space="preserve"> </w:t>
      </w:r>
      <w:r>
        <w:rPr>
          <w:sz w:val="22"/>
        </w:rPr>
        <w:t>nos</w:t>
      </w:r>
      <w:r>
        <w:rPr>
          <w:spacing w:val="31"/>
          <w:sz w:val="22"/>
        </w:rPr>
        <w:t xml:space="preserve"> </w:t>
      </w:r>
      <w:r>
        <w:rPr>
          <w:sz w:val="22"/>
        </w:rPr>
        <w:t>itens</w:t>
      </w:r>
      <w:r>
        <w:rPr>
          <w:spacing w:val="34"/>
          <w:sz w:val="22"/>
        </w:rPr>
        <w:t xml:space="preserve"> </w:t>
      </w:r>
      <w:r>
        <w:fldChar w:fldCharType="begin"/>
      </w:r>
      <w:r>
        <w:instrText xml:space="preserve"> HYPERLINK \l "_bookmark17" </w:instrText>
      </w:r>
      <w:r>
        <w:fldChar w:fldCharType="separate"/>
      </w:r>
      <w:r>
        <w:rPr>
          <w:sz w:val="22"/>
        </w:rPr>
        <w:t>14.1.5,</w:t>
      </w:r>
      <w:r>
        <w:rPr>
          <w:sz w:val="22"/>
        </w:rPr>
        <w:fldChar w:fldCharType="end"/>
      </w:r>
      <w:r>
        <w:rPr>
          <w:spacing w:val="31"/>
          <w:sz w:val="22"/>
        </w:rPr>
        <w:t xml:space="preserve"> </w:t>
      </w:r>
      <w:r>
        <w:fldChar w:fldCharType="begin"/>
      </w:r>
      <w:r>
        <w:instrText xml:space="preserve"> HYPERLINK \l "_bookmark18" </w:instrText>
      </w:r>
      <w:r>
        <w:fldChar w:fldCharType="separate"/>
      </w:r>
      <w:r>
        <w:rPr>
          <w:sz w:val="22"/>
        </w:rPr>
        <w:t>14.1.6,</w:t>
      </w:r>
      <w:r>
        <w:rPr>
          <w:sz w:val="22"/>
        </w:rPr>
        <w:fldChar w:fldCharType="end"/>
      </w:r>
      <w:r>
        <w:rPr>
          <w:spacing w:val="31"/>
          <w:sz w:val="22"/>
        </w:rPr>
        <w:t xml:space="preserve"> </w:t>
      </w:r>
      <w:r>
        <w:fldChar w:fldCharType="begin"/>
      </w:r>
      <w:r>
        <w:instrText xml:space="preserve"> HYPERLINK \l "_bookmark19" </w:instrText>
      </w:r>
      <w:r>
        <w:fldChar w:fldCharType="separate"/>
      </w:r>
      <w:r>
        <w:rPr>
          <w:sz w:val="22"/>
        </w:rPr>
        <w:t>14.1.7,</w:t>
      </w:r>
      <w:r>
        <w:rPr>
          <w:sz w:val="22"/>
        </w:rPr>
        <w:fldChar w:fldCharType="end"/>
      </w:r>
    </w:p>
    <w:p w14:paraId="376CD15F">
      <w:pPr>
        <w:pStyle w:val="6"/>
        <w:spacing w:before="2"/>
        <w:ind w:left="1276"/>
      </w:pPr>
      <w:r>
        <w:fldChar w:fldCharType="begin"/>
      </w:r>
      <w:r>
        <w:instrText xml:space="preserve"> HYPERLINK \l "_bookmark20" </w:instrText>
      </w:r>
      <w:r>
        <w:fldChar w:fldCharType="separate"/>
      </w:r>
      <w:r>
        <w:t>14.1.8</w:t>
      </w:r>
      <w:r>
        <w:fldChar w:fldCharType="end"/>
      </w:r>
      <w:r>
        <w:rPr>
          <w:spacing w:val="28"/>
        </w:rPr>
        <w:t xml:space="preserve"> </w:t>
      </w:r>
      <w:r>
        <w:t>e</w:t>
      </w:r>
      <w:r>
        <w:rPr>
          <w:spacing w:val="30"/>
        </w:rPr>
        <w:t xml:space="preserve"> </w:t>
      </w:r>
      <w:r>
        <w:fldChar w:fldCharType="begin"/>
      </w:r>
      <w:r>
        <w:instrText xml:space="preserve"> HYPERLINK \l "_bookmark21" </w:instrText>
      </w:r>
      <w:r>
        <w:fldChar w:fldCharType="separate"/>
      </w:r>
      <w:r>
        <w:t>14.1.9,</w:t>
      </w:r>
      <w:r>
        <w:fldChar w:fldCharType="end"/>
      </w:r>
      <w:r>
        <w:rPr>
          <w:spacing w:val="29"/>
        </w:rPr>
        <w:t xml:space="preserve"> </w:t>
      </w:r>
      <w:r>
        <w:t>bem</w:t>
      </w:r>
      <w:r>
        <w:rPr>
          <w:spacing w:val="29"/>
        </w:rPr>
        <w:t xml:space="preserve"> </w:t>
      </w:r>
      <w:r>
        <w:t>como</w:t>
      </w:r>
      <w:r>
        <w:rPr>
          <w:spacing w:val="30"/>
        </w:rPr>
        <w:t xml:space="preserve"> </w:t>
      </w:r>
      <w:r>
        <w:t>pelas</w:t>
      </w:r>
      <w:r>
        <w:rPr>
          <w:spacing w:val="27"/>
        </w:rPr>
        <w:t xml:space="preserve"> </w:t>
      </w:r>
      <w:r>
        <w:t>infrações</w:t>
      </w:r>
      <w:r>
        <w:rPr>
          <w:spacing w:val="30"/>
        </w:rPr>
        <w:t xml:space="preserve"> </w:t>
      </w:r>
      <w:r>
        <w:t>administrativas</w:t>
      </w:r>
      <w:r>
        <w:rPr>
          <w:spacing w:val="31"/>
        </w:rPr>
        <w:t xml:space="preserve"> </w:t>
      </w:r>
      <w:r>
        <w:t>previstas</w:t>
      </w:r>
      <w:r>
        <w:rPr>
          <w:spacing w:val="30"/>
        </w:rPr>
        <w:t xml:space="preserve"> </w:t>
      </w:r>
      <w:r>
        <w:t>nos</w:t>
      </w:r>
      <w:r>
        <w:rPr>
          <w:spacing w:val="29"/>
        </w:rPr>
        <w:t xml:space="preserve"> </w:t>
      </w:r>
      <w:r>
        <w:t>itens</w:t>
      </w:r>
      <w:r>
        <w:rPr>
          <w:spacing w:val="33"/>
        </w:rPr>
        <w:t xml:space="preserve"> </w:t>
      </w:r>
      <w:r>
        <w:fldChar w:fldCharType="begin"/>
      </w:r>
      <w:r>
        <w:instrText xml:space="preserve"> HYPERLINK \l "_bookmark13" </w:instrText>
      </w:r>
      <w:r>
        <w:fldChar w:fldCharType="separate"/>
      </w:r>
      <w:r>
        <w:t>14.1.1</w:t>
      </w:r>
      <w:r>
        <w:fldChar w:fldCharType="end"/>
      </w:r>
      <w:r>
        <w:t>,</w:t>
      </w:r>
      <w:r>
        <w:rPr>
          <w:spacing w:val="28"/>
        </w:rPr>
        <w:t xml:space="preserve"> </w:t>
      </w:r>
      <w:r>
        <w:fldChar w:fldCharType="begin"/>
      </w:r>
      <w:r>
        <w:instrText xml:space="preserve"> HYPERLINK \l "_bookmark14" </w:instrText>
      </w:r>
      <w:r>
        <w:fldChar w:fldCharType="separate"/>
      </w:r>
      <w:r>
        <w:rPr>
          <w:spacing w:val="-2"/>
        </w:rPr>
        <w:t>14.1.2,</w:t>
      </w:r>
      <w:r>
        <w:rPr>
          <w:spacing w:val="-2"/>
        </w:rPr>
        <w:fldChar w:fldCharType="end"/>
      </w:r>
    </w:p>
    <w:p w14:paraId="33FA1BC7">
      <w:pPr>
        <w:pStyle w:val="6"/>
        <w:spacing w:before="134" w:line="360" w:lineRule="auto"/>
        <w:ind w:left="1276" w:right="422"/>
      </w:pPr>
      <w:r>
        <w:fldChar w:fldCharType="begin"/>
      </w:r>
      <w:r>
        <w:instrText xml:space="preserve"> HYPERLINK \l "_bookmark15" </w:instrText>
      </w:r>
      <w:r>
        <w:fldChar w:fldCharType="separate"/>
      </w:r>
      <w:r>
        <w:t>14.1.3</w:t>
      </w:r>
      <w:r>
        <w:fldChar w:fldCharType="end"/>
      </w:r>
      <w:r>
        <w:t xml:space="preserve"> e 14.1.4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"http://www.planalto.gov.br/ccivil_03/_ato2019-2022/2021/lei/L14133.htm#art156§5" \h </w:instrText>
      </w:r>
      <w:r>
        <w:fldChar w:fldCharType="separate"/>
      </w:r>
      <w:r>
        <w:rPr>
          <w:u w:val="single"/>
        </w:rPr>
        <w:t>art. 156, §5º, da</w:t>
      </w:r>
      <w:r>
        <w:rPr>
          <w:u w:val="single"/>
        </w:rPr>
        <w:fldChar w:fldCharType="end"/>
      </w:r>
      <w:r>
        <w:t xml:space="preserve"> </w:t>
      </w:r>
      <w:r>
        <w:fldChar w:fldCharType="begin"/>
      </w:r>
      <w:r>
        <w:instrText xml:space="preserve"> HYPERLINK "http://www.planalto.gov.br/ccivil_03/_ato2019-2022/2021/lei/L14133.htm#art156§5" \h </w:instrText>
      </w:r>
      <w:r>
        <w:fldChar w:fldCharType="separate"/>
      </w:r>
      <w:r>
        <w:rPr>
          <w:u w:val="single"/>
        </w:rPr>
        <w:t>Lei nº 14.133, de 2021</w:t>
      </w:r>
      <w:r>
        <w:t>.</w:t>
      </w:r>
      <w:r>
        <w:fldChar w:fldCharType="end"/>
      </w:r>
    </w:p>
    <w:p w14:paraId="102FDB93">
      <w:pPr>
        <w:pStyle w:val="8"/>
        <w:numPr>
          <w:ilvl w:val="1"/>
          <w:numId w:val="1"/>
        </w:numPr>
        <w:tabs>
          <w:tab w:val="left" w:pos="1276"/>
          <w:tab w:val="left" w:pos="1694"/>
        </w:tabs>
        <w:spacing w:before="119" w:after="0" w:line="360" w:lineRule="auto"/>
        <w:ind w:left="1276" w:right="420" w:hanging="428"/>
        <w:jc w:val="both"/>
        <w:rPr>
          <w:b/>
          <w:sz w:val="22"/>
        </w:rPr>
      </w:pPr>
      <w:r>
        <w:rPr>
          <w:sz w:val="22"/>
        </w:rPr>
        <w:t>A recusa injustificada do adjudicatário em assinar o contrato ou a ata de registro de preço, ou</w:t>
      </w:r>
      <w:r>
        <w:rPr>
          <w:spacing w:val="40"/>
          <w:sz w:val="22"/>
        </w:rPr>
        <w:t xml:space="preserve"> </w:t>
      </w:r>
      <w:r>
        <w:rPr>
          <w:sz w:val="22"/>
        </w:rPr>
        <w:t>em aceitar ou retirar o instrumento equivalente no prazo estabelecido pela Administração, descrita</w:t>
      </w:r>
      <w:r>
        <w:rPr>
          <w:spacing w:val="-13"/>
          <w:sz w:val="22"/>
        </w:rPr>
        <w:t xml:space="preserve"> </w:t>
      </w:r>
      <w:r>
        <w:rPr>
          <w:sz w:val="22"/>
        </w:rPr>
        <w:t>no</w:t>
      </w:r>
      <w:r>
        <w:rPr>
          <w:spacing w:val="-12"/>
          <w:sz w:val="22"/>
        </w:rPr>
        <w:t xml:space="preserve"> </w:t>
      </w:r>
      <w:r>
        <w:rPr>
          <w:sz w:val="22"/>
        </w:rPr>
        <w:t>item</w:t>
      </w:r>
      <w:r>
        <w:rPr>
          <w:spacing w:val="-13"/>
          <w:sz w:val="22"/>
        </w:rPr>
        <w:t xml:space="preserve"> </w:t>
      </w:r>
      <w:r>
        <w:fldChar w:fldCharType="begin"/>
      </w:r>
      <w:r>
        <w:instrText xml:space="preserve"> HYPERLINK \l "_bookmark16" </w:instrText>
      </w:r>
      <w:r>
        <w:fldChar w:fldCharType="separate"/>
      </w:r>
      <w:r>
        <w:rPr>
          <w:sz w:val="22"/>
        </w:rPr>
        <w:t>14.1.4,</w:t>
      </w:r>
      <w:r>
        <w:rPr>
          <w:sz w:val="22"/>
        </w:rPr>
        <w:fldChar w:fldCharType="end"/>
      </w:r>
      <w:r>
        <w:rPr>
          <w:spacing w:val="-12"/>
          <w:sz w:val="22"/>
        </w:rPr>
        <w:t xml:space="preserve"> </w:t>
      </w:r>
      <w:r>
        <w:rPr>
          <w:sz w:val="22"/>
        </w:rPr>
        <w:t>caracterizará</w:t>
      </w:r>
      <w:r>
        <w:rPr>
          <w:spacing w:val="-13"/>
          <w:sz w:val="22"/>
        </w:rPr>
        <w:t xml:space="preserve"> </w:t>
      </w:r>
      <w:r>
        <w:rPr>
          <w:sz w:val="22"/>
        </w:rPr>
        <w:t>o</w:t>
      </w:r>
      <w:r>
        <w:rPr>
          <w:spacing w:val="-12"/>
          <w:sz w:val="22"/>
        </w:rPr>
        <w:t xml:space="preserve"> </w:t>
      </w:r>
      <w:r>
        <w:rPr>
          <w:sz w:val="22"/>
        </w:rPr>
        <w:t>descumprimento</w:t>
      </w:r>
      <w:r>
        <w:rPr>
          <w:spacing w:val="-13"/>
          <w:sz w:val="22"/>
        </w:rPr>
        <w:t xml:space="preserve"> </w:t>
      </w:r>
      <w:r>
        <w:rPr>
          <w:sz w:val="22"/>
        </w:rPr>
        <w:t>total</w:t>
      </w:r>
      <w:r>
        <w:rPr>
          <w:spacing w:val="-11"/>
          <w:sz w:val="22"/>
        </w:rPr>
        <w:t xml:space="preserve"> </w:t>
      </w:r>
      <w:r>
        <w:rPr>
          <w:sz w:val="22"/>
        </w:rPr>
        <w:t>da</w:t>
      </w:r>
      <w:r>
        <w:rPr>
          <w:spacing w:val="-13"/>
          <w:sz w:val="22"/>
        </w:rPr>
        <w:t xml:space="preserve"> </w:t>
      </w:r>
      <w:r>
        <w:rPr>
          <w:sz w:val="22"/>
        </w:rPr>
        <w:t>obrigação</w:t>
      </w:r>
      <w:r>
        <w:rPr>
          <w:spacing w:val="-12"/>
          <w:sz w:val="22"/>
        </w:rPr>
        <w:t xml:space="preserve"> </w:t>
      </w:r>
      <w:r>
        <w:rPr>
          <w:sz w:val="22"/>
        </w:rPr>
        <w:t>assumida</w:t>
      </w:r>
      <w:r>
        <w:rPr>
          <w:spacing w:val="-12"/>
          <w:sz w:val="22"/>
        </w:rPr>
        <w:t xml:space="preserve"> </w:t>
      </w:r>
      <w:r>
        <w:rPr>
          <w:sz w:val="22"/>
        </w:rPr>
        <w:t>e</w:t>
      </w:r>
      <w:r>
        <w:rPr>
          <w:spacing w:val="-13"/>
          <w:sz w:val="22"/>
        </w:rPr>
        <w:t xml:space="preserve"> </w:t>
      </w:r>
      <w:r>
        <w:rPr>
          <w:sz w:val="22"/>
        </w:rPr>
        <w:t>o</w:t>
      </w:r>
      <w:r>
        <w:rPr>
          <w:spacing w:val="-12"/>
          <w:sz w:val="22"/>
        </w:rPr>
        <w:t xml:space="preserve"> </w:t>
      </w:r>
      <w:r>
        <w:rPr>
          <w:sz w:val="22"/>
        </w:rPr>
        <w:t xml:space="preserve">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sz w:val="22"/>
          <w:u w:val="single"/>
        </w:rPr>
        <w:t>art. 45, §4º da Instrução Normativa SEGES/ME nº 73, de</w:t>
      </w:r>
      <w:r>
        <w:rPr>
          <w:sz w:val="22"/>
          <w:u w:val="single"/>
        </w:rPr>
        <w:fldChar w:fldCharType="end"/>
      </w:r>
      <w:r>
        <w:rPr>
          <w:sz w:val="22"/>
        </w:rPr>
        <w:t xml:space="preserve"> </w:t>
      </w:r>
      <w:r>
        <w:fldChar w:fldCharType="begin"/>
      </w:r>
      <w:r>
        <w:instrText xml:space="preserve"> HYPERLINK "https://www.gov.br/compras/pt-br/acesso-a-informacao/legislacao/instrucoes-normativas/instrucao-normativa-seges-me-no-73-de-30-de-setembro-de-2022" \h </w:instrText>
      </w:r>
      <w:r>
        <w:fldChar w:fldCharType="separate"/>
      </w:r>
      <w:r>
        <w:rPr>
          <w:sz w:val="22"/>
          <w:u w:val="single"/>
        </w:rPr>
        <w:t>30 de setembro de 2022</w:t>
      </w:r>
      <w:r>
        <w:rPr>
          <w:sz w:val="22"/>
          <w:u w:val="single"/>
        </w:rPr>
        <w:fldChar w:fldCharType="end"/>
      </w:r>
      <w:r>
        <w:rPr>
          <w:sz w:val="22"/>
        </w:rPr>
        <w:t>.</w:t>
      </w:r>
    </w:p>
    <w:p w14:paraId="34EE2F7D">
      <w:pPr>
        <w:pStyle w:val="8"/>
        <w:numPr>
          <w:ilvl w:val="1"/>
          <w:numId w:val="1"/>
        </w:numPr>
        <w:tabs>
          <w:tab w:val="left" w:pos="1276"/>
          <w:tab w:val="left" w:pos="1694"/>
        </w:tabs>
        <w:spacing w:before="120" w:after="0" w:line="360" w:lineRule="auto"/>
        <w:ind w:left="1276" w:right="421" w:hanging="428"/>
        <w:jc w:val="both"/>
        <w:rPr>
          <w:b/>
          <w:sz w:val="22"/>
        </w:rPr>
      </w:pPr>
      <w:r>
        <w:rPr>
          <w:sz w:val="22"/>
        </w:rPr>
        <w:t>A</w:t>
      </w:r>
      <w:r>
        <w:rPr>
          <w:spacing w:val="40"/>
          <w:sz w:val="22"/>
        </w:rPr>
        <w:t xml:space="preserve"> </w:t>
      </w:r>
      <w:r>
        <w:rPr>
          <w:sz w:val="22"/>
        </w:rPr>
        <w:t>apuração</w:t>
      </w:r>
      <w:r>
        <w:rPr>
          <w:spacing w:val="40"/>
          <w:sz w:val="22"/>
        </w:rPr>
        <w:t xml:space="preserve"> </w:t>
      </w:r>
      <w:r>
        <w:rPr>
          <w:sz w:val="22"/>
        </w:rPr>
        <w:t>de</w:t>
      </w:r>
      <w:r>
        <w:rPr>
          <w:spacing w:val="40"/>
          <w:sz w:val="22"/>
        </w:rPr>
        <w:t xml:space="preserve"> </w:t>
      </w:r>
      <w:r>
        <w:rPr>
          <w:sz w:val="22"/>
        </w:rPr>
        <w:t>responsabilidade</w:t>
      </w:r>
      <w:r>
        <w:rPr>
          <w:spacing w:val="40"/>
          <w:sz w:val="22"/>
        </w:rPr>
        <w:t xml:space="preserve"> </w:t>
      </w:r>
      <w:r>
        <w:rPr>
          <w:sz w:val="22"/>
        </w:rPr>
        <w:t>relacionadas</w:t>
      </w:r>
      <w:r>
        <w:rPr>
          <w:spacing w:val="40"/>
          <w:sz w:val="22"/>
        </w:rPr>
        <w:t xml:space="preserve"> </w:t>
      </w:r>
      <w:r>
        <w:rPr>
          <w:sz w:val="22"/>
        </w:rPr>
        <w:t>às</w:t>
      </w:r>
      <w:r>
        <w:rPr>
          <w:spacing w:val="40"/>
          <w:sz w:val="22"/>
        </w:rPr>
        <w:t xml:space="preserve"> </w:t>
      </w:r>
      <w:r>
        <w:rPr>
          <w:sz w:val="22"/>
        </w:rPr>
        <w:t>sanções</w:t>
      </w:r>
      <w:r>
        <w:rPr>
          <w:spacing w:val="40"/>
          <w:sz w:val="22"/>
        </w:rPr>
        <w:t xml:space="preserve"> </w:t>
      </w:r>
      <w:r>
        <w:rPr>
          <w:sz w:val="22"/>
        </w:rPr>
        <w:t>de</w:t>
      </w:r>
      <w:r>
        <w:rPr>
          <w:spacing w:val="40"/>
          <w:sz w:val="22"/>
        </w:rPr>
        <w:t xml:space="preserve"> </w:t>
      </w:r>
      <w:r>
        <w:rPr>
          <w:sz w:val="22"/>
        </w:rPr>
        <w:t>impedimento</w:t>
      </w:r>
      <w:r>
        <w:rPr>
          <w:spacing w:val="40"/>
          <w:sz w:val="22"/>
        </w:rPr>
        <w:t xml:space="preserve"> </w:t>
      </w:r>
      <w:r>
        <w:rPr>
          <w:sz w:val="22"/>
        </w:rPr>
        <w:t>de</w:t>
      </w:r>
      <w:r>
        <w:rPr>
          <w:spacing w:val="40"/>
          <w:sz w:val="22"/>
        </w:rPr>
        <w:t xml:space="preserve"> </w:t>
      </w:r>
      <w:r>
        <w:rPr>
          <w:sz w:val="22"/>
        </w:rPr>
        <w:t>licitar</w:t>
      </w:r>
      <w:r>
        <w:rPr>
          <w:spacing w:val="40"/>
          <w:sz w:val="22"/>
        </w:rPr>
        <w:t xml:space="preserve"> </w:t>
      </w:r>
      <w:r>
        <w:rPr>
          <w:sz w:val="22"/>
        </w:rPr>
        <w:t>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C8F8D8">
      <w:pPr>
        <w:pStyle w:val="8"/>
        <w:numPr>
          <w:ilvl w:val="1"/>
          <w:numId w:val="1"/>
        </w:numPr>
        <w:tabs>
          <w:tab w:val="left" w:pos="1276"/>
          <w:tab w:val="left" w:pos="1694"/>
        </w:tabs>
        <w:spacing w:before="121" w:after="0" w:line="360" w:lineRule="auto"/>
        <w:ind w:left="1276" w:right="424" w:hanging="428"/>
        <w:jc w:val="both"/>
        <w:rPr>
          <w:b/>
          <w:sz w:val="22"/>
        </w:rPr>
      </w:pPr>
      <w:r>
        <w:rPr>
          <w:sz w:val="22"/>
        </w:rPr>
        <w:t>Caberá recurso no prazo de 15 (quinze) dias úteis da aplicação das sanções de advertência,</w:t>
      </w:r>
      <w:r>
        <w:rPr>
          <w:spacing w:val="40"/>
          <w:sz w:val="22"/>
        </w:rPr>
        <w:t xml:space="preserve"> </w:t>
      </w:r>
      <w:r>
        <w:rPr>
          <w:sz w:val="22"/>
        </w:rPr>
        <w:t>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w:t>
      </w:r>
      <w:r>
        <w:rPr>
          <w:spacing w:val="-11"/>
          <w:sz w:val="22"/>
        </w:rPr>
        <w:t xml:space="preserve"> </w:t>
      </w:r>
      <w:r>
        <w:rPr>
          <w:sz w:val="22"/>
        </w:rPr>
        <w:t>sua</w:t>
      </w:r>
      <w:r>
        <w:rPr>
          <w:spacing w:val="-8"/>
          <w:sz w:val="22"/>
        </w:rPr>
        <w:t xml:space="preserve"> </w:t>
      </w:r>
      <w:r>
        <w:rPr>
          <w:sz w:val="22"/>
        </w:rPr>
        <w:t>decisão</w:t>
      </w:r>
      <w:r>
        <w:rPr>
          <w:spacing w:val="-6"/>
          <w:sz w:val="22"/>
        </w:rPr>
        <w:t xml:space="preserve"> </w:t>
      </w:r>
      <w:r>
        <w:rPr>
          <w:sz w:val="22"/>
        </w:rPr>
        <w:t>no</w:t>
      </w:r>
      <w:r>
        <w:rPr>
          <w:spacing w:val="-6"/>
          <w:sz w:val="22"/>
        </w:rPr>
        <w:t xml:space="preserve"> </w:t>
      </w:r>
      <w:r>
        <w:rPr>
          <w:sz w:val="22"/>
        </w:rPr>
        <w:t>prazo</w:t>
      </w:r>
      <w:r>
        <w:rPr>
          <w:spacing w:val="-9"/>
          <w:sz w:val="22"/>
        </w:rPr>
        <w:t xml:space="preserve"> </w:t>
      </w:r>
      <w:r>
        <w:rPr>
          <w:sz w:val="22"/>
        </w:rPr>
        <w:t>máximo</w:t>
      </w:r>
      <w:r>
        <w:rPr>
          <w:spacing w:val="-6"/>
          <w:sz w:val="22"/>
        </w:rPr>
        <w:t xml:space="preserve"> </w:t>
      </w:r>
      <w:r>
        <w:rPr>
          <w:sz w:val="22"/>
        </w:rPr>
        <w:t>de</w:t>
      </w:r>
      <w:r>
        <w:rPr>
          <w:spacing w:val="-12"/>
          <w:sz w:val="22"/>
        </w:rPr>
        <w:t xml:space="preserve"> </w:t>
      </w:r>
      <w:r>
        <w:rPr>
          <w:sz w:val="22"/>
        </w:rPr>
        <w:t>20</w:t>
      </w:r>
      <w:r>
        <w:rPr>
          <w:spacing w:val="-9"/>
          <w:sz w:val="22"/>
        </w:rPr>
        <w:t xml:space="preserve"> </w:t>
      </w:r>
      <w:r>
        <w:rPr>
          <w:sz w:val="22"/>
        </w:rPr>
        <w:t>(vinte)</w:t>
      </w:r>
      <w:r>
        <w:rPr>
          <w:spacing w:val="-10"/>
          <w:sz w:val="22"/>
        </w:rPr>
        <w:t xml:space="preserve"> </w:t>
      </w:r>
      <w:r>
        <w:rPr>
          <w:sz w:val="22"/>
        </w:rPr>
        <w:t>dias</w:t>
      </w:r>
      <w:r>
        <w:rPr>
          <w:spacing w:val="-8"/>
          <w:sz w:val="22"/>
        </w:rPr>
        <w:t xml:space="preserve"> </w:t>
      </w:r>
      <w:r>
        <w:rPr>
          <w:sz w:val="22"/>
        </w:rPr>
        <w:t>úteis,</w:t>
      </w:r>
      <w:r>
        <w:rPr>
          <w:spacing w:val="-10"/>
          <w:sz w:val="22"/>
        </w:rPr>
        <w:t xml:space="preserve"> </w:t>
      </w:r>
      <w:r>
        <w:rPr>
          <w:sz w:val="22"/>
        </w:rPr>
        <w:t>contado</w:t>
      </w:r>
      <w:r>
        <w:rPr>
          <w:spacing w:val="-6"/>
          <w:sz w:val="22"/>
        </w:rPr>
        <w:t xml:space="preserve"> </w:t>
      </w:r>
      <w:r>
        <w:rPr>
          <w:sz w:val="22"/>
        </w:rPr>
        <w:t>do</w:t>
      </w:r>
      <w:r>
        <w:rPr>
          <w:spacing w:val="-6"/>
          <w:sz w:val="22"/>
        </w:rPr>
        <w:t xml:space="preserve"> </w:t>
      </w:r>
      <w:r>
        <w:rPr>
          <w:sz w:val="22"/>
        </w:rPr>
        <w:t>recebimento</w:t>
      </w:r>
      <w:r>
        <w:rPr>
          <w:spacing w:val="-9"/>
          <w:sz w:val="22"/>
        </w:rPr>
        <w:t xml:space="preserve"> </w:t>
      </w:r>
      <w:r>
        <w:rPr>
          <w:sz w:val="22"/>
        </w:rPr>
        <w:t>dos</w:t>
      </w:r>
      <w:r>
        <w:rPr>
          <w:spacing w:val="-10"/>
          <w:sz w:val="22"/>
        </w:rPr>
        <w:t xml:space="preserve"> </w:t>
      </w:r>
      <w:r>
        <w:rPr>
          <w:sz w:val="22"/>
        </w:rPr>
        <w:t>autos.</w:t>
      </w:r>
    </w:p>
    <w:p w14:paraId="123B2B41">
      <w:pPr>
        <w:pStyle w:val="8"/>
        <w:numPr>
          <w:ilvl w:val="1"/>
          <w:numId w:val="1"/>
        </w:numPr>
        <w:tabs>
          <w:tab w:val="left" w:pos="1276"/>
          <w:tab w:val="left" w:pos="1694"/>
        </w:tabs>
        <w:spacing w:before="122" w:after="0" w:line="360" w:lineRule="auto"/>
        <w:ind w:left="1276" w:right="426" w:hanging="428"/>
        <w:jc w:val="both"/>
        <w:rPr>
          <w:b/>
          <w:sz w:val="22"/>
        </w:rPr>
      </w:pPr>
      <w:r>
        <w:rPr>
          <w:sz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42F3B53">
      <w:pPr>
        <w:pStyle w:val="8"/>
        <w:spacing w:after="0" w:line="360" w:lineRule="auto"/>
        <w:jc w:val="both"/>
        <w:rPr>
          <w:b/>
          <w:sz w:val="22"/>
        </w:rPr>
        <w:sectPr>
          <w:pgSz w:w="11910" w:h="16840"/>
          <w:pgMar w:top="2160" w:right="708" w:bottom="1860" w:left="850" w:header="708" w:footer="1674" w:gutter="0"/>
          <w:cols w:space="720" w:num="1"/>
        </w:sectPr>
      </w:pPr>
    </w:p>
    <w:p w14:paraId="0FF185F2">
      <w:pPr>
        <w:pStyle w:val="6"/>
        <w:jc w:val="left"/>
      </w:pPr>
    </w:p>
    <w:p w14:paraId="40125886">
      <w:pPr>
        <w:pStyle w:val="6"/>
        <w:spacing w:before="257"/>
        <w:jc w:val="left"/>
      </w:pPr>
    </w:p>
    <w:p w14:paraId="53C7FAE8">
      <w:pPr>
        <w:pStyle w:val="8"/>
        <w:numPr>
          <w:ilvl w:val="1"/>
          <w:numId w:val="1"/>
        </w:numPr>
        <w:tabs>
          <w:tab w:val="left" w:pos="1276"/>
          <w:tab w:val="left" w:pos="1694"/>
        </w:tabs>
        <w:spacing w:before="0" w:after="0" w:line="360" w:lineRule="auto"/>
        <w:ind w:left="1276" w:right="429" w:hanging="428"/>
        <w:jc w:val="both"/>
        <w:rPr>
          <w:b/>
          <w:sz w:val="22"/>
        </w:rPr>
      </w:pPr>
      <w:r>
        <w:rPr>
          <w:sz w:val="22"/>
        </w:rPr>
        <w:t>O</w:t>
      </w:r>
      <w:r>
        <w:rPr>
          <w:spacing w:val="40"/>
          <w:sz w:val="22"/>
        </w:rPr>
        <w:t xml:space="preserve"> </w:t>
      </w:r>
      <w:r>
        <w:rPr>
          <w:sz w:val="22"/>
        </w:rPr>
        <w:t>recurso</w:t>
      </w:r>
      <w:r>
        <w:rPr>
          <w:spacing w:val="40"/>
          <w:sz w:val="22"/>
        </w:rPr>
        <w:t xml:space="preserve"> </w:t>
      </w:r>
      <w:r>
        <w:rPr>
          <w:sz w:val="22"/>
        </w:rPr>
        <w:t>e</w:t>
      </w:r>
      <w:r>
        <w:rPr>
          <w:spacing w:val="40"/>
          <w:sz w:val="22"/>
        </w:rPr>
        <w:t xml:space="preserve"> </w:t>
      </w:r>
      <w:r>
        <w:rPr>
          <w:sz w:val="22"/>
        </w:rPr>
        <w:t>o</w:t>
      </w:r>
      <w:r>
        <w:rPr>
          <w:spacing w:val="40"/>
          <w:sz w:val="22"/>
        </w:rPr>
        <w:t xml:space="preserve"> </w:t>
      </w:r>
      <w:r>
        <w:rPr>
          <w:sz w:val="22"/>
        </w:rPr>
        <w:t>pedido</w:t>
      </w:r>
      <w:r>
        <w:rPr>
          <w:spacing w:val="40"/>
          <w:sz w:val="22"/>
        </w:rPr>
        <w:t xml:space="preserve"> </w:t>
      </w:r>
      <w:r>
        <w:rPr>
          <w:sz w:val="22"/>
        </w:rPr>
        <w:t>de</w:t>
      </w:r>
      <w:r>
        <w:rPr>
          <w:spacing w:val="40"/>
          <w:sz w:val="22"/>
        </w:rPr>
        <w:t xml:space="preserve"> </w:t>
      </w:r>
      <w:r>
        <w:rPr>
          <w:sz w:val="22"/>
        </w:rPr>
        <w:t>reconsideração</w:t>
      </w:r>
      <w:r>
        <w:rPr>
          <w:spacing w:val="40"/>
          <w:sz w:val="22"/>
        </w:rPr>
        <w:t xml:space="preserve"> </w:t>
      </w:r>
      <w:r>
        <w:rPr>
          <w:sz w:val="22"/>
        </w:rPr>
        <w:t>terão</w:t>
      </w:r>
      <w:r>
        <w:rPr>
          <w:spacing w:val="40"/>
          <w:sz w:val="22"/>
        </w:rPr>
        <w:t xml:space="preserve"> </w:t>
      </w:r>
      <w:r>
        <w:rPr>
          <w:sz w:val="22"/>
        </w:rPr>
        <w:t>efeito</w:t>
      </w:r>
      <w:r>
        <w:rPr>
          <w:spacing w:val="40"/>
          <w:sz w:val="22"/>
        </w:rPr>
        <w:t xml:space="preserve"> </w:t>
      </w:r>
      <w:r>
        <w:rPr>
          <w:sz w:val="22"/>
        </w:rPr>
        <w:t>suspensivo</w:t>
      </w:r>
      <w:r>
        <w:rPr>
          <w:spacing w:val="40"/>
          <w:sz w:val="22"/>
        </w:rPr>
        <w:t xml:space="preserve"> </w:t>
      </w:r>
      <w:r>
        <w:rPr>
          <w:sz w:val="22"/>
        </w:rPr>
        <w:t>do</w:t>
      </w:r>
      <w:r>
        <w:rPr>
          <w:spacing w:val="40"/>
          <w:sz w:val="22"/>
        </w:rPr>
        <w:t xml:space="preserve"> </w:t>
      </w:r>
      <w:r>
        <w:rPr>
          <w:sz w:val="22"/>
        </w:rPr>
        <w:t>ato</w:t>
      </w:r>
      <w:r>
        <w:rPr>
          <w:spacing w:val="40"/>
          <w:sz w:val="22"/>
        </w:rPr>
        <w:t xml:space="preserve"> </w:t>
      </w:r>
      <w:r>
        <w:rPr>
          <w:sz w:val="22"/>
        </w:rPr>
        <w:t>ou</w:t>
      </w:r>
      <w:r>
        <w:rPr>
          <w:spacing w:val="40"/>
          <w:sz w:val="22"/>
        </w:rPr>
        <w:t xml:space="preserve"> </w:t>
      </w:r>
      <w:r>
        <w:rPr>
          <w:sz w:val="22"/>
        </w:rPr>
        <w:t>da</w:t>
      </w:r>
      <w:r>
        <w:rPr>
          <w:spacing w:val="40"/>
          <w:sz w:val="22"/>
        </w:rPr>
        <w:t xml:space="preserve"> </w:t>
      </w:r>
      <w:r>
        <w:rPr>
          <w:sz w:val="22"/>
        </w:rPr>
        <w:t>decisão recorrida até que sobrevenha decisão final da autoridade competente.</w:t>
      </w:r>
    </w:p>
    <w:p w14:paraId="75154BFC">
      <w:pPr>
        <w:pStyle w:val="8"/>
        <w:numPr>
          <w:ilvl w:val="1"/>
          <w:numId w:val="1"/>
        </w:numPr>
        <w:tabs>
          <w:tab w:val="left" w:pos="1276"/>
          <w:tab w:val="left" w:pos="1694"/>
        </w:tabs>
        <w:spacing w:before="120" w:after="0" w:line="360" w:lineRule="auto"/>
        <w:ind w:left="1276" w:right="428" w:hanging="428"/>
        <w:jc w:val="both"/>
        <w:rPr>
          <w:b/>
          <w:sz w:val="22"/>
        </w:rPr>
      </w:pPr>
      <w:r>
        <w:rPr>
          <w:sz w:val="22"/>
        </w:rPr>
        <w:t>A aplicação das sanções previstas neste edital não exclui, em hipótese alguma, a obrigação de reparação integral dos danos causados.</w:t>
      </w:r>
    </w:p>
    <w:p w14:paraId="4B71F6B2">
      <w:pPr>
        <w:pStyle w:val="8"/>
        <w:numPr>
          <w:ilvl w:val="1"/>
          <w:numId w:val="1"/>
        </w:numPr>
        <w:tabs>
          <w:tab w:val="left" w:pos="1276"/>
          <w:tab w:val="left" w:pos="1694"/>
        </w:tabs>
        <w:spacing w:before="122" w:after="0" w:line="360" w:lineRule="auto"/>
        <w:ind w:left="1276" w:right="424" w:hanging="428"/>
        <w:jc w:val="both"/>
        <w:rPr>
          <w:b/>
          <w:sz w:val="22"/>
        </w:rPr>
      </w:pPr>
      <w:r>
        <w:rPr>
          <w:sz w:val="22"/>
        </w:rPr>
        <w:t>Para a garantia da ampla defesa e contraditório dos licitantes, as notificações serão enviadas eletronicamente para os endereços de e-mail informados na proposta comercial, bem como os cadastrados pela empresa no SICAF.</w:t>
      </w:r>
    </w:p>
    <w:p w14:paraId="6513D9F7">
      <w:pPr>
        <w:pStyle w:val="8"/>
        <w:numPr>
          <w:ilvl w:val="2"/>
          <w:numId w:val="1"/>
        </w:numPr>
        <w:tabs>
          <w:tab w:val="left" w:pos="1920"/>
          <w:tab w:val="left" w:pos="2406"/>
        </w:tabs>
        <w:spacing w:before="118" w:after="0" w:line="360" w:lineRule="auto"/>
        <w:ind w:left="1920" w:right="426" w:hanging="504"/>
        <w:jc w:val="both"/>
        <w:rPr>
          <w:rFonts w:ascii="Times New Roman" w:hAnsi="Times New Roman"/>
          <w:b/>
          <w:sz w:val="22"/>
        </w:rPr>
      </w:pPr>
      <w:r>
        <w:rPr>
          <w:sz w:val="22"/>
        </w:rPr>
        <w:t>Os endereços de e-mail informados na proposta comercial e/ou cadastrados no Sicaf serão considerados de uso contínuo da empresa, não cabendo alegação de desconhecimento das comunicações a eles comprovadamente enviadas.</w:t>
      </w:r>
    </w:p>
    <w:p w14:paraId="1EFC4C53">
      <w:pPr>
        <w:pStyle w:val="6"/>
        <w:jc w:val="left"/>
      </w:pPr>
    </w:p>
    <w:p w14:paraId="441B655B">
      <w:pPr>
        <w:pStyle w:val="6"/>
        <w:jc w:val="left"/>
      </w:pPr>
    </w:p>
    <w:p w14:paraId="3C76FA0A">
      <w:pPr>
        <w:pStyle w:val="6"/>
        <w:spacing w:before="7"/>
        <w:jc w:val="left"/>
      </w:pPr>
    </w:p>
    <w:p w14:paraId="07ACF357">
      <w:pPr>
        <w:pStyle w:val="2"/>
        <w:numPr>
          <w:ilvl w:val="0"/>
          <w:numId w:val="1"/>
        </w:numPr>
        <w:tabs>
          <w:tab w:val="left" w:pos="641"/>
        </w:tabs>
        <w:spacing w:before="1" w:after="0" w:line="240" w:lineRule="auto"/>
        <w:ind w:left="641" w:right="0" w:hanging="359"/>
        <w:jc w:val="left"/>
      </w:pPr>
      <w:r>
        <w:t>DA</w:t>
      </w:r>
      <w:r>
        <w:rPr>
          <w:spacing w:val="-3"/>
        </w:rPr>
        <w:t xml:space="preserve"> </w:t>
      </w:r>
      <w:r>
        <w:t>IMPUGNAÇÃO</w:t>
      </w:r>
      <w:r>
        <w:rPr>
          <w:spacing w:val="-5"/>
        </w:rPr>
        <w:t xml:space="preserve"> </w:t>
      </w:r>
      <w:r>
        <w:t>AO</w:t>
      </w:r>
      <w:r>
        <w:rPr>
          <w:spacing w:val="-6"/>
        </w:rPr>
        <w:t xml:space="preserve"> </w:t>
      </w:r>
      <w:r>
        <w:t>EDITAL</w:t>
      </w:r>
      <w:r>
        <w:rPr>
          <w:spacing w:val="-2"/>
        </w:rPr>
        <w:t xml:space="preserve"> </w:t>
      </w:r>
      <w:r>
        <w:t>E</w:t>
      </w:r>
      <w:r>
        <w:rPr>
          <w:spacing w:val="-4"/>
        </w:rPr>
        <w:t xml:space="preserve"> </w:t>
      </w:r>
      <w:r>
        <w:t>DO</w:t>
      </w:r>
      <w:r>
        <w:rPr>
          <w:spacing w:val="-3"/>
        </w:rPr>
        <w:t xml:space="preserve"> </w:t>
      </w:r>
      <w:r>
        <w:t>PEDIDO</w:t>
      </w:r>
      <w:r>
        <w:rPr>
          <w:spacing w:val="-5"/>
        </w:rPr>
        <w:t xml:space="preserve"> </w:t>
      </w:r>
      <w:r>
        <w:t>DE</w:t>
      </w:r>
      <w:r>
        <w:rPr>
          <w:spacing w:val="-4"/>
        </w:rPr>
        <w:t xml:space="preserve"> </w:t>
      </w:r>
      <w:r>
        <w:rPr>
          <w:spacing w:val="-2"/>
        </w:rPr>
        <w:t>ESCLARECIMENTO</w:t>
      </w:r>
    </w:p>
    <w:p w14:paraId="3AB54AC1">
      <w:pPr>
        <w:pStyle w:val="6"/>
        <w:spacing w:before="153"/>
        <w:jc w:val="left"/>
        <w:rPr>
          <w:b/>
        </w:rPr>
      </w:pPr>
    </w:p>
    <w:p w14:paraId="7BF3ECCC">
      <w:pPr>
        <w:pStyle w:val="8"/>
        <w:numPr>
          <w:ilvl w:val="1"/>
          <w:numId w:val="1"/>
        </w:numPr>
        <w:tabs>
          <w:tab w:val="left" w:pos="1276"/>
          <w:tab w:val="left" w:pos="1694"/>
        </w:tabs>
        <w:spacing w:before="1" w:after="0" w:line="360" w:lineRule="auto"/>
        <w:ind w:left="1276" w:right="422" w:hanging="428"/>
        <w:jc w:val="both"/>
        <w:rPr>
          <w:b/>
          <w:sz w:val="22"/>
        </w:rPr>
      </w:pPr>
      <w:r>
        <w:rPr>
          <w:sz w:val="22"/>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sz w:val="22"/>
          <w:u w:val="single"/>
        </w:rPr>
        <w:t>Lei nº 14.133, de 2021</w:t>
      </w:r>
      <w:r>
        <w:rPr>
          <w:sz w:val="22"/>
        </w:rPr>
        <w:t>,</w:t>
      </w:r>
      <w:r>
        <w:rPr>
          <w:sz w:val="22"/>
        </w:rPr>
        <w:fldChar w:fldCharType="end"/>
      </w:r>
      <w:r>
        <w:rPr>
          <w:sz w:val="22"/>
        </w:rPr>
        <w:t xml:space="preserve"> devendo protocolar o pedido até 3 (três) dias úteis antes da data da abertura do certame.</w:t>
      </w:r>
    </w:p>
    <w:p w14:paraId="21714FCD">
      <w:pPr>
        <w:pStyle w:val="8"/>
        <w:numPr>
          <w:ilvl w:val="1"/>
          <w:numId w:val="1"/>
        </w:numPr>
        <w:tabs>
          <w:tab w:val="left" w:pos="1276"/>
          <w:tab w:val="left" w:pos="1694"/>
        </w:tabs>
        <w:spacing w:before="118" w:after="0" w:line="360" w:lineRule="auto"/>
        <w:ind w:left="1276" w:right="422" w:hanging="428"/>
        <w:jc w:val="both"/>
        <w:rPr>
          <w:b/>
          <w:sz w:val="22"/>
        </w:rPr>
      </w:pPr>
      <w:r>
        <w:rPr>
          <w:sz w:val="22"/>
        </w:rPr>
        <w:t>A resposta à impugnação ou ao pedido de esclarecimento será divulgado em sítio eletrônico oficial</w:t>
      </w:r>
      <w:r>
        <w:rPr>
          <w:spacing w:val="-7"/>
          <w:sz w:val="22"/>
        </w:rPr>
        <w:t xml:space="preserve"> </w:t>
      </w:r>
      <w:r>
        <w:rPr>
          <w:sz w:val="22"/>
        </w:rPr>
        <w:t>no</w:t>
      </w:r>
      <w:r>
        <w:rPr>
          <w:spacing w:val="-5"/>
          <w:sz w:val="22"/>
        </w:rPr>
        <w:t xml:space="preserve"> </w:t>
      </w:r>
      <w:r>
        <w:rPr>
          <w:sz w:val="22"/>
        </w:rPr>
        <w:t>prazo</w:t>
      </w:r>
      <w:r>
        <w:rPr>
          <w:spacing w:val="-5"/>
          <w:sz w:val="22"/>
        </w:rPr>
        <w:t xml:space="preserve"> </w:t>
      </w:r>
      <w:r>
        <w:rPr>
          <w:sz w:val="22"/>
        </w:rPr>
        <w:t>de</w:t>
      </w:r>
      <w:r>
        <w:rPr>
          <w:spacing w:val="-6"/>
          <w:sz w:val="22"/>
        </w:rPr>
        <w:t xml:space="preserve"> </w:t>
      </w:r>
      <w:r>
        <w:rPr>
          <w:sz w:val="22"/>
        </w:rPr>
        <w:t>até</w:t>
      </w:r>
      <w:r>
        <w:rPr>
          <w:spacing w:val="-8"/>
          <w:sz w:val="22"/>
        </w:rPr>
        <w:t xml:space="preserve"> </w:t>
      </w:r>
      <w:r>
        <w:rPr>
          <w:sz w:val="22"/>
        </w:rPr>
        <w:t>3</w:t>
      </w:r>
      <w:r>
        <w:rPr>
          <w:spacing w:val="-6"/>
          <w:sz w:val="22"/>
        </w:rPr>
        <w:t xml:space="preserve"> </w:t>
      </w:r>
      <w:r>
        <w:rPr>
          <w:sz w:val="22"/>
        </w:rPr>
        <w:t>(três)</w:t>
      </w:r>
      <w:r>
        <w:rPr>
          <w:spacing w:val="-6"/>
          <w:sz w:val="22"/>
        </w:rPr>
        <w:t xml:space="preserve"> </w:t>
      </w:r>
      <w:r>
        <w:rPr>
          <w:sz w:val="22"/>
        </w:rPr>
        <w:t>dias</w:t>
      </w:r>
      <w:r>
        <w:rPr>
          <w:spacing w:val="-7"/>
          <w:sz w:val="22"/>
        </w:rPr>
        <w:t xml:space="preserve"> </w:t>
      </w:r>
      <w:r>
        <w:rPr>
          <w:sz w:val="22"/>
        </w:rPr>
        <w:t>úteis,</w:t>
      </w:r>
      <w:r>
        <w:rPr>
          <w:spacing w:val="-6"/>
          <w:sz w:val="22"/>
        </w:rPr>
        <w:t xml:space="preserve"> </w:t>
      </w:r>
      <w:r>
        <w:rPr>
          <w:sz w:val="22"/>
        </w:rPr>
        <w:t>limitado</w:t>
      </w:r>
      <w:r>
        <w:rPr>
          <w:spacing w:val="-6"/>
          <w:sz w:val="22"/>
        </w:rPr>
        <w:t xml:space="preserve"> </w:t>
      </w:r>
      <w:r>
        <w:rPr>
          <w:sz w:val="22"/>
        </w:rPr>
        <w:t>ao</w:t>
      </w:r>
      <w:r>
        <w:rPr>
          <w:spacing w:val="-5"/>
          <w:sz w:val="22"/>
        </w:rPr>
        <w:t xml:space="preserve"> </w:t>
      </w:r>
      <w:r>
        <w:rPr>
          <w:sz w:val="22"/>
        </w:rPr>
        <w:t>último</w:t>
      </w:r>
      <w:r>
        <w:rPr>
          <w:spacing w:val="-5"/>
          <w:sz w:val="22"/>
        </w:rPr>
        <w:t xml:space="preserve"> </w:t>
      </w:r>
      <w:r>
        <w:rPr>
          <w:sz w:val="22"/>
        </w:rPr>
        <w:t>dia</w:t>
      </w:r>
      <w:r>
        <w:rPr>
          <w:spacing w:val="-7"/>
          <w:sz w:val="22"/>
        </w:rPr>
        <w:t xml:space="preserve"> </w:t>
      </w:r>
      <w:r>
        <w:rPr>
          <w:sz w:val="22"/>
        </w:rPr>
        <w:t>útil</w:t>
      </w:r>
      <w:r>
        <w:rPr>
          <w:spacing w:val="-7"/>
          <w:sz w:val="22"/>
        </w:rPr>
        <w:t xml:space="preserve"> </w:t>
      </w:r>
      <w:r>
        <w:rPr>
          <w:sz w:val="22"/>
        </w:rPr>
        <w:t>anterior</w:t>
      </w:r>
      <w:r>
        <w:rPr>
          <w:spacing w:val="-7"/>
          <w:sz w:val="22"/>
        </w:rPr>
        <w:t xml:space="preserve"> </w:t>
      </w:r>
      <w:r>
        <w:rPr>
          <w:sz w:val="22"/>
        </w:rPr>
        <w:t>à</w:t>
      </w:r>
      <w:r>
        <w:rPr>
          <w:spacing w:val="-7"/>
          <w:sz w:val="22"/>
        </w:rPr>
        <w:t xml:space="preserve"> </w:t>
      </w:r>
      <w:r>
        <w:rPr>
          <w:sz w:val="22"/>
        </w:rPr>
        <w:t>data</w:t>
      </w:r>
      <w:r>
        <w:rPr>
          <w:spacing w:val="-7"/>
          <w:sz w:val="22"/>
        </w:rPr>
        <w:t xml:space="preserve"> </w:t>
      </w:r>
      <w:r>
        <w:rPr>
          <w:sz w:val="22"/>
        </w:rPr>
        <w:t>da</w:t>
      </w:r>
      <w:r>
        <w:rPr>
          <w:spacing w:val="-7"/>
          <w:sz w:val="22"/>
        </w:rPr>
        <w:t xml:space="preserve"> </w:t>
      </w:r>
      <w:r>
        <w:rPr>
          <w:sz w:val="22"/>
        </w:rPr>
        <w:t>abertura</w:t>
      </w:r>
      <w:r>
        <w:rPr>
          <w:spacing w:val="-7"/>
          <w:sz w:val="22"/>
        </w:rPr>
        <w:t xml:space="preserve"> </w:t>
      </w:r>
      <w:r>
        <w:rPr>
          <w:sz w:val="22"/>
        </w:rPr>
        <w:t xml:space="preserve">do </w:t>
      </w:r>
      <w:r>
        <w:rPr>
          <w:spacing w:val="-2"/>
          <w:sz w:val="22"/>
        </w:rPr>
        <w:t>certame.</w:t>
      </w:r>
    </w:p>
    <w:p w14:paraId="195D744F">
      <w:pPr>
        <w:pStyle w:val="8"/>
        <w:numPr>
          <w:ilvl w:val="1"/>
          <w:numId w:val="1"/>
        </w:numPr>
        <w:tabs>
          <w:tab w:val="left" w:pos="1276"/>
          <w:tab w:val="left" w:pos="1694"/>
        </w:tabs>
        <w:spacing w:before="122" w:after="0" w:line="360" w:lineRule="auto"/>
        <w:ind w:left="1276" w:right="424" w:hanging="428"/>
        <w:jc w:val="both"/>
        <w:rPr>
          <w:b/>
          <w:sz w:val="22"/>
        </w:rPr>
      </w:pPr>
      <w:r>
        <w:rPr>
          <w:sz w:val="22"/>
        </w:rPr>
        <w:t>A</w:t>
      </w:r>
      <w:r>
        <w:rPr>
          <w:spacing w:val="40"/>
          <w:sz w:val="22"/>
        </w:rPr>
        <w:t xml:space="preserve"> </w:t>
      </w:r>
      <w:r>
        <w:rPr>
          <w:sz w:val="22"/>
        </w:rPr>
        <w:t>impugnação</w:t>
      </w:r>
      <w:r>
        <w:rPr>
          <w:spacing w:val="40"/>
          <w:sz w:val="22"/>
        </w:rPr>
        <w:t xml:space="preserve"> </w:t>
      </w:r>
      <w:r>
        <w:rPr>
          <w:sz w:val="22"/>
        </w:rPr>
        <w:t>e</w:t>
      </w:r>
      <w:r>
        <w:rPr>
          <w:spacing w:val="40"/>
          <w:sz w:val="22"/>
        </w:rPr>
        <w:t xml:space="preserve"> </w:t>
      </w:r>
      <w:r>
        <w:rPr>
          <w:sz w:val="22"/>
        </w:rPr>
        <w:t>o</w:t>
      </w:r>
      <w:r>
        <w:rPr>
          <w:spacing w:val="40"/>
          <w:sz w:val="22"/>
        </w:rPr>
        <w:t xml:space="preserve"> </w:t>
      </w:r>
      <w:r>
        <w:rPr>
          <w:sz w:val="22"/>
        </w:rPr>
        <w:t>pedido</w:t>
      </w:r>
      <w:r>
        <w:rPr>
          <w:spacing w:val="40"/>
          <w:sz w:val="22"/>
        </w:rPr>
        <w:t xml:space="preserve"> </w:t>
      </w:r>
      <w:r>
        <w:rPr>
          <w:sz w:val="22"/>
        </w:rPr>
        <w:t>de</w:t>
      </w:r>
      <w:r>
        <w:rPr>
          <w:spacing w:val="40"/>
          <w:sz w:val="22"/>
        </w:rPr>
        <w:t xml:space="preserve"> </w:t>
      </w:r>
      <w:r>
        <w:rPr>
          <w:sz w:val="22"/>
        </w:rPr>
        <w:t>esclarecimento</w:t>
      </w:r>
      <w:r>
        <w:rPr>
          <w:spacing w:val="40"/>
          <w:sz w:val="22"/>
        </w:rPr>
        <w:t xml:space="preserve"> </w:t>
      </w:r>
      <w:r>
        <w:rPr>
          <w:sz w:val="22"/>
        </w:rPr>
        <w:t>poderão</w:t>
      </w:r>
      <w:r>
        <w:rPr>
          <w:spacing w:val="40"/>
          <w:sz w:val="22"/>
        </w:rPr>
        <w:t xml:space="preserve"> </w:t>
      </w:r>
      <w:r>
        <w:rPr>
          <w:sz w:val="22"/>
        </w:rPr>
        <w:t>ser</w:t>
      </w:r>
      <w:r>
        <w:rPr>
          <w:spacing w:val="40"/>
          <w:sz w:val="22"/>
        </w:rPr>
        <w:t xml:space="preserve"> </w:t>
      </w:r>
      <w:r>
        <w:rPr>
          <w:sz w:val="22"/>
        </w:rPr>
        <w:t>realizados</w:t>
      </w:r>
      <w:r>
        <w:rPr>
          <w:spacing w:val="40"/>
          <w:sz w:val="22"/>
        </w:rPr>
        <w:t xml:space="preserve"> </w:t>
      </w:r>
      <w:r>
        <w:rPr>
          <w:sz w:val="22"/>
        </w:rPr>
        <w:t>por</w:t>
      </w:r>
      <w:r>
        <w:rPr>
          <w:spacing w:val="40"/>
          <w:sz w:val="22"/>
        </w:rPr>
        <w:t xml:space="preserve"> </w:t>
      </w:r>
      <w:r>
        <w:rPr>
          <w:sz w:val="22"/>
        </w:rPr>
        <w:t>forma</w:t>
      </w:r>
      <w:r>
        <w:rPr>
          <w:spacing w:val="40"/>
          <w:sz w:val="22"/>
        </w:rPr>
        <w:t xml:space="preserve"> </w:t>
      </w:r>
      <w:r>
        <w:rPr>
          <w:sz w:val="22"/>
        </w:rPr>
        <w:t xml:space="preserve">eletrônica, pelos seguintes meios: </w:t>
      </w:r>
      <w:r>
        <w:fldChar w:fldCharType="begin"/>
      </w:r>
      <w:r>
        <w:instrText xml:space="preserve"> HYPERLINK "mailto:licitacaosiunis@ufba.br" \h </w:instrText>
      </w:r>
      <w:r>
        <w:fldChar w:fldCharType="separate"/>
      </w:r>
      <w:r>
        <w:rPr>
          <w:i/>
          <w:color w:val="FF0000"/>
          <w:sz w:val="22"/>
        </w:rPr>
        <w:t>licitacaosiunis@ufba.br</w:t>
      </w:r>
      <w:r>
        <w:rPr>
          <w:i/>
          <w:color w:val="FF0000"/>
          <w:sz w:val="22"/>
        </w:rPr>
        <w:fldChar w:fldCharType="end"/>
      </w:r>
    </w:p>
    <w:p w14:paraId="74A66004">
      <w:pPr>
        <w:pStyle w:val="8"/>
        <w:numPr>
          <w:ilvl w:val="1"/>
          <w:numId w:val="1"/>
        </w:numPr>
        <w:tabs>
          <w:tab w:val="left" w:pos="1276"/>
          <w:tab w:val="left" w:pos="1694"/>
        </w:tabs>
        <w:spacing w:before="118" w:after="0" w:line="360" w:lineRule="auto"/>
        <w:ind w:left="1276" w:right="428" w:hanging="428"/>
        <w:jc w:val="both"/>
        <w:rPr>
          <w:b/>
          <w:sz w:val="22"/>
        </w:rPr>
      </w:pPr>
      <w:r>
        <w:rPr>
          <w:sz w:val="22"/>
        </w:rPr>
        <w:t>As</w:t>
      </w:r>
      <w:r>
        <w:rPr>
          <w:spacing w:val="40"/>
          <w:sz w:val="22"/>
        </w:rPr>
        <w:t xml:space="preserve"> </w:t>
      </w:r>
      <w:r>
        <w:rPr>
          <w:sz w:val="22"/>
        </w:rPr>
        <w:t>impugnações</w:t>
      </w:r>
      <w:r>
        <w:rPr>
          <w:spacing w:val="40"/>
          <w:sz w:val="22"/>
        </w:rPr>
        <w:t xml:space="preserve"> </w:t>
      </w:r>
      <w:r>
        <w:rPr>
          <w:sz w:val="22"/>
        </w:rPr>
        <w:t>e</w:t>
      </w:r>
      <w:r>
        <w:rPr>
          <w:spacing w:val="40"/>
          <w:sz w:val="22"/>
        </w:rPr>
        <w:t xml:space="preserve"> </w:t>
      </w:r>
      <w:r>
        <w:rPr>
          <w:sz w:val="22"/>
        </w:rPr>
        <w:t>pedidos</w:t>
      </w:r>
      <w:r>
        <w:rPr>
          <w:spacing w:val="40"/>
          <w:sz w:val="22"/>
        </w:rPr>
        <w:t xml:space="preserve"> </w:t>
      </w:r>
      <w:r>
        <w:rPr>
          <w:sz w:val="22"/>
        </w:rPr>
        <w:t>de</w:t>
      </w:r>
      <w:r>
        <w:rPr>
          <w:spacing w:val="40"/>
          <w:sz w:val="22"/>
        </w:rPr>
        <w:t xml:space="preserve"> </w:t>
      </w:r>
      <w:r>
        <w:rPr>
          <w:sz w:val="22"/>
        </w:rPr>
        <w:t>esclarecimentos</w:t>
      </w:r>
      <w:r>
        <w:rPr>
          <w:spacing w:val="40"/>
          <w:sz w:val="22"/>
        </w:rPr>
        <w:t xml:space="preserve"> </w:t>
      </w:r>
      <w:r>
        <w:rPr>
          <w:sz w:val="22"/>
        </w:rPr>
        <w:t>não</w:t>
      </w:r>
      <w:r>
        <w:rPr>
          <w:spacing w:val="40"/>
          <w:sz w:val="22"/>
        </w:rPr>
        <w:t xml:space="preserve"> </w:t>
      </w:r>
      <w:r>
        <w:rPr>
          <w:sz w:val="22"/>
        </w:rPr>
        <w:t>suspendem</w:t>
      </w:r>
      <w:r>
        <w:rPr>
          <w:spacing w:val="40"/>
          <w:sz w:val="22"/>
        </w:rPr>
        <w:t xml:space="preserve"> </w:t>
      </w:r>
      <w:r>
        <w:rPr>
          <w:sz w:val="22"/>
        </w:rPr>
        <w:t>os</w:t>
      </w:r>
      <w:r>
        <w:rPr>
          <w:spacing w:val="40"/>
          <w:sz w:val="22"/>
        </w:rPr>
        <w:t xml:space="preserve"> </w:t>
      </w:r>
      <w:r>
        <w:rPr>
          <w:sz w:val="22"/>
        </w:rPr>
        <w:t>prazos</w:t>
      </w:r>
      <w:r>
        <w:rPr>
          <w:spacing w:val="40"/>
          <w:sz w:val="22"/>
        </w:rPr>
        <w:t xml:space="preserve"> </w:t>
      </w:r>
      <w:r>
        <w:rPr>
          <w:sz w:val="22"/>
        </w:rPr>
        <w:t>previstos</w:t>
      </w:r>
      <w:r>
        <w:rPr>
          <w:spacing w:val="40"/>
          <w:sz w:val="22"/>
        </w:rPr>
        <w:t xml:space="preserve"> </w:t>
      </w:r>
      <w:r>
        <w:rPr>
          <w:sz w:val="22"/>
        </w:rPr>
        <w:t xml:space="preserve">no </w:t>
      </w:r>
      <w:r>
        <w:rPr>
          <w:spacing w:val="-2"/>
          <w:sz w:val="22"/>
        </w:rPr>
        <w:t>certame.</w:t>
      </w:r>
    </w:p>
    <w:p w14:paraId="1487668D">
      <w:pPr>
        <w:pStyle w:val="8"/>
        <w:numPr>
          <w:ilvl w:val="1"/>
          <w:numId w:val="1"/>
        </w:numPr>
        <w:tabs>
          <w:tab w:val="left" w:pos="1276"/>
          <w:tab w:val="left" w:pos="1694"/>
        </w:tabs>
        <w:spacing w:before="121" w:after="0" w:line="360" w:lineRule="auto"/>
        <w:ind w:left="1276" w:right="424" w:hanging="428"/>
        <w:jc w:val="both"/>
        <w:rPr>
          <w:b/>
          <w:sz w:val="22"/>
        </w:rPr>
      </w:pPr>
      <w:r>
        <w:rPr>
          <w:sz w:val="22"/>
        </w:rPr>
        <w:t>A</w:t>
      </w:r>
      <w:r>
        <w:rPr>
          <w:spacing w:val="-12"/>
          <w:sz w:val="22"/>
        </w:rPr>
        <w:t xml:space="preserve"> </w:t>
      </w:r>
      <w:r>
        <w:rPr>
          <w:sz w:val="22"/>
        </w:rPr>
        <w:t>concessão</w:t>
      </w:r>
      <w:r>
        <w:rPr>
          <w:spacing w:val="-10"/>
          <w:sz w:val="22"/>
        </w:rPr>
        <w:t xml:space="preserve"> </w:t>
      </w:r>
      <w:r>
        <w:rPr>
          <w:sz w:val="22"/>
        </w:rPr>
        <w:t>de</w:t>
      </w:r>
      <w:r>
        <w:rPr>
          <w:spacing w:val="-12"/>
          <w:sz w:val="22"/>
        </w:rPr>
        <w:t xml:space="preserve"> </w:t>
      </w:r>
      <w:r>
        <w:rPr>
          <w:sz w:val="22"/>
        </w:rPr>
        <w:t>efeito</w:t>
      </w:r>
      <w:r>
        <w:rPr>
          <w:spacing w:val="-10"/>
          <w:sz w:val="22"/>
        </w:rPr>
        <w:t xml:space="preserve"> </w:t>
      </w:r>
      <w:r>
        <w:rPr>
          <w:sz w:val="22"/>
        </w:rPr>
        <w:t>suspensivo</w:t>
      </w:r>
      <w:r>
        <w:rPr>
          <w:spacing w:val="-10"/>
          <w:sz w:val="22"/>
        </w:rPr>
        <w:t xml:space="preserve"> </w:t>
      </w:r>
      <w:r>
        <w:rPr>
          <w:sz w:val="22"/>
        </w:rPr>
        <w:t>à</w:t>
      </w:r>
      <w:r>
        <w:rPr>
          <w:spacing w:val="-11"/>
          <w:sz w:val="22"/>
        </w:rPr>
        <w:t xml:space="preserve"> </w:t>
      </w:r>
      <w:r>
        <w:rPr>
          <w:sz w:val="22"/>
        </w:rPr>
        <w:t>impugnação</w:t>
      </w:r>
      <w:r>
        <w:rPr>
          <w:spacing w:val="-10"/>
          <w:sz w:val="22"/>
        </w:rPr>
        <w:t xml:space="preserve"> </w:t>
      </w:r>
      <w:r>
        <w:rPr>
          <w:sz w:val="22"/>
        </w:rPr>
        <w:t>é</w:t>
      </w:r>
      <w:r>
        <w:rPr>
          <w:spacing w:val="-10"/>
          <w:sz w:val="22"/>
        </w:rPr>
        <w:t xml:space="preserve"> </w:t>
      </w:r>
      <w:r>
        <w:rPr>
          <w:sz w:val="22"/>
        </w:rPr>
        <w:t>medida</w:t>
      </w:r>
      <w:r>
        <w:rPr>
          <w:spacing w:val="-11"/>
          <w:sz w:val="22"/>
        </w:rPr>
        <w:t xml:space="preserve"> </w:t>
      </w:r>
      <w:r>
        <w:rPr>
          <w:sz w:val="22"/>
        </w:rPr>
        <w:t>excepcional</w:t>
      </w:r>
      <w:r>
        <w:rPr>
          <w:spacing w:val="-11"/>
          <w:sz w:val="22"/>
        </w:rPr>
        <w:t xml:space="preserve"> </w:t>
      </w:r>
      <w:r>
        <w:rPr>
          <w:sz w:val="22"/>
        </w:rPr>
        <w:t>e</w:t>
      </w:r>
      <w:r>
        <w:rPr>
          <w:spacing w:val="-10"/>
          <w:sz w:val="22"/>
        </w:rPr>
        <w:t xml:space="preserve"> </w:t>
      </w:r>
      <w:r>
        <w:rPr>
          <w:sz w:val="22"/>
        </w:rPr>
        <w:t>deverá</w:t>
      </w:r>
      <w:r>
        <w:rPr>
          <w:spacing w:val="-11"/>
          <w:sz w:val="22"/>
        </w:rPr>
        <w:t xml:space="preserve"> </w:t>
      </w:r>
      <w:r>
        <w:rPr>
          <w:sz w:val="22"/>
        </w:rPr>
        <w:t>ser</w:t>
      </w:r>
      <w:r>
        <w:rPr>
          <w:spacing w:val="-11"/>
          <w:sz w:val="22"/>
        </w:rPr>
        <w:t xml:space="preserve"> </w:t>
      </w:r>
      <w:r>
        <w:rPr>
          <w:sz w:val="22"/>
        </w:rPr>
        <w:t>motivada</w:t>
      </w:r>
      <w:r>
        <w:rPr>
          <w:spacing w:val="-4"/>
          <w:sz w:val="22"/>
        </w:rPr>
        <w:t xml:space="preserve"> </w:t>
      </w:r>
      <w:r>
        <w:rPr>
          <w:sz w:val="22"/>
        </w:rPr>
        <w:t xml:space="preserve">pelo </w:t>
      </w:r>
      <w:r>
        <w:rPr>
          <w:color w:val="000000"/>
          <w:sz w:val="22"/>
          <w:highlight w:val="yellow"/>
        </w:rPr>
        <w:t>Pregoeiro</w:t>
      </w:r>
      <w:r>
        <w:rPr>
          <w:color w:val="000000"/>
          <w:sz w:val="22"/>
        </w:rPr>
        <w:t>/Agente de Contratação/Comissão, nos autos do processo de licitação.</w:t>
      </w:r>
    </w:p>
    <w:p w14:paraId="31E391C8">
      <w:pPr>
        <w:pStyle w:val="8"/>
        <w:numPr>
          <w:ilvl w:val="1"/>
          <w:numId w:val="1"/>
        </w:numPr>
        <w:tabs>
          <w:tab w:val="left" w:pos="1695"/>
        </w:tabs>
        <w:spacing w:before="121" w:after="0" w:line="240" w:lineRule="auto"/>
        <w:ind w:left="1695" w:right="0" w:hanging="846"/>
        <w:jc w:val="both"/>
        <w:rPr>
          <w:b/>
          <w:sz w:val="22"/>
        </w:rPr>
      </w:pPr>
      <w:r>
        <w:rPr>
          <w:sz w:val="22"/>
        </w:rPr>
        <w:t>Acolhida</w:t>
      </w:r>
      <w:r>
        <w:rPr>
          <w:spacing w:val="-6"/>
          <w:sz w:val="22"/>
        </w:rPr>
        <w:t xml:space="preserve"> </w:t>
      </w:r>
      <w:r>
        <w:rPr>
          <w:sz w:val="22"/>
        </w:rPr>
        <w:t>a</w:t>
      </w:r>
      <w:r>
        <w:rPr>
          <w:spacing w:val="-4"/>
          <w:sz w:val="22"/>
        </w:rPr>
        <w:t xml:space="preserve"> </w:t>
      </w:r>
      <w:r>
        <w:rPr>
          <w:sz w:val="22"/>
        </w:rPr>
        <w:t>impugnação,</w:t>
      </w:r>
      <w:r>
        <w:rPr>
          <w:spacing w:val="-6"/>
          <w:sz w:val="22"/>
        </w:rPr>
        <w:t xml:space="preserve"> </w:t>
      </w:r>
      <w:r>
        <w:rPr>
          <w:sz w:val="22"/>
        </w:rPr>
        <w:t>será</w:t>
      </w:r>
      <w:r>
        <w:rPr>
          <w:spacing w:val="-4"/>
          <w:sz w:val="22"/>
        </w:rPr>
        <w:t xml:space="preserve"> </w:t>
      </w:r>
      <w:r>
        <w:rPr>
          <w:sz w:val="22"/>
        </w:rPr>
        <w:t>definida</w:t>
      </w:r>
      <w:r>
        <w:rPr>
          <w:spacing w:val="-4"/>
          <w:sz w:val="22"/>
        </w:rPr>
        <w:t xml:space="preserve"> </w:t>
      </w:r>
      <w:r>
        <w:rPr>
          <w:sz w:val="22"/>
        </w:rPr>
        <w:t>e</w:t>
      </w:r>
      <w:r>
        <w:rPr>
          <w:spacing w:val="-4"/>
          <w:sz w:val="22"/>
        </w:rPr>
        <w:t xml:space="preserve"> </w:t>
      </w:r>
      <w:r>
        <w:rPr>
          <w:sz w:val="22"/>
        </w:rPr>
        <w:t>publicada</w:t>
      </w:r>
      <w:r>
        <w:rPr>
          <w:spacing w:val="-3"/>
          <w:sz w:val="22"/>
        </w:rPr>
        <w:t xml:space="preserve"> </w:t>
      </w:r>
      <w:r>
        <w:rPr>
          <w:sz w:val="22"/>
        </w:rPr>
        <w:t>nova</w:t>
      </w:r>
      <w:r>
        <w:rPr>
          <w:spacing w:val="-7"/>
          <w:sz w:val="22"/>
        </w:rPr>
        <w:t xml:space="preserve"> </w:t>
      </w:r>
      <w:r>
        <w:rPr>
          <w:sz w:val="22"/>
        </w:rPr>
        <w:t>data</w:t>
      </w:r>
      <w:r>
        <w:rPr>
          <w:spacing w:val="-4"/>
          <w:sz w:val="22"/>
        </w:rPr>
        <w:t xml:space="preserve"> </w:t>
      </w:r>
      <w:r>
        <w:rPr>
          <w:sz w:val="22"/>
        </w:rPr>
        <w:t>para</w:t>
      </w:r>
      <w:r>
        <w:rPr>
          <w:spacing w:val="-3"/>
          <w:sz w:val="22"/>
        </w:rPr>
        <w:t xml:space="preserve"> </w:t>
      </w:r>
      <w:r>
        <w:rPr>
          <w:sz w:val="22"/>
        </w:rPr>
        <w:t>a</w:t>
      </w:r>
      <w:r>
        <w:rPr>
          <w:spacing w:val="-7"/>
          <w:sz w:val="22"/>
        </w:rPr>
        <w:t xml:space="preserve"> </w:t>
      </w:r>
      <w:r>
        <w:rPr>
          <w:sz w:val="22"/>
        </w:rPr>
        <w:t>realização</w:t>
      </w:r>
      <w:r>
        <w:rPr>
          <w:spacing w:val="-3"/>
          <w:sz w:val="22"/>
        </w:rPr>
        <w:t xml:space="preserve"> </w:t>
      </w:r>
      <w:r>
        <w:rPr>
          <w:sz w:val="22"/>
        </w:rPr>
        <w:t>do</w:t>
      </w:r>
      <w:r>
        <w:rPr>
          <w:spacing w:val="-2"/>
          <w:sz w:val="22"/>
        </w:rPr>
        <w:t xml:space="preserve"> certame.</w:t>
      </w:r>
    </w:p>
    <w:p w14:paraId="594304C8">
      <w:pPr>
        <w:pStyle w:val="8"/>
        <w:spacing w:after="0" w:line="240" w:lineRule="auto"/>
        <w:jc w:val="both"/>
        <w:rPr>
          <w:b/>
          <w:sz w:val="22"/>
        </w:rPr>
        <w:sectPr>
          <w:pgSz w:w="11910" w:h="16840"/>
          <w:pgMar w:top="2160" w:right="708" w:bottom="1860" w:left="850" w:header="708" w:footer="1674" w:gutter="0"/>
          <w:cols w:space="720" w:num="1"/>
        </w:sectPr>
      </w:pPr>
    </w:p>
    <w:p w14:paraId="442C26AB">
      <w:pPr>
        <w:pStyle w:val="6"/>
        <w:jc w:val="left"/>
      </w:pPr>
    </w:p>
    <w:p w14:paraId="6B848C87">
      <w:pPr>
        <w:pStyle w:val="6"/>
        <w:jc w:val="left"/>
      </w:pPr>
    </w:p>
    <w:p w14:paraId="0AC33CFF">
      <w:pPr>
        <w:pStyle w:val="6"/>
        <w:jc w:val="left"/>
      </w:pPr>
    </w:p>
    <w:p w14:paraId="3A147670">
      <w:pPr>
        <w:pStyle w:val="6"/>
        <w:jc w:val="left"/>
      </w:pPr>
    </w:p>
    <w:p w14:paraId="54D0BA01">
      <w:pPr>
        <w:pStyle w:val="6"/>
        <w:spacing w:before="142"/>
        <w:jc w:val="left"/>
      </w:pPr>
    </w:p>
    <w:p w14:paraId="6506A280">
      <w:pPr>
        <w:pStyle w:val="2"/>
        <w:numPr>
          <w:ilvl w:val="0"/>
          <w:numId w:val="1"/>
        </w:numPr>
        <w:tabs>
          <w:tab w:val="left" w:pos="641"/>
        </w:tabs>
        <w:spacing w:before="0" w:after="0" w:line="240" w:lineRule="auto"/>
        <w:ind w:left="641" w:right="0" w:hanging="359"/>
        <w:jc w:val="left"/>
      </w:pPr>
      <w:r>
        <w:t>DAS</w:t>
      </w:r>
      <w:r>
        <w:rPr>
          <w:spacing w:val="-5"/>
        </w:rPr>
        <w:t xml:space="preserve"> </w:t>
      </w:r>
      <w:r>
        <w:t>DISPOSIÇÕES</w:t>
      </w:r>
      <w:r>
        <w:rPr>
          <w:spacing w:val="-6"/>
        </w:rPr>
        <w:t xml:space="preserve"> </w:t>
      </w:r>
      <w:r>
        <w:rPr>
          <w:spacing w:val="-2"/>
        </w:rPr>
        <w:t>GERAIS</w:t>
      </w:r>
    </w:p>
    <w:p w14:paraId="256FAEA4">
      <w:pPr>
        <w:pStyle w:val="6"/>
        <w:spacing w:before="154"/>
        <w:jc w:val="left"/>
        <w:rPr>
          <w:b/>
        </w:rPr>
      </w:pPr>
    </w:p>
    <w:p w14:paraId="2784719B">
      <w:pPr>
        <w:pStyle w:val="8"/>
        <w:numPr>
          <w:ilvl w:val="1"/>
          <w:numId w:val="1"/>
        </w:numPr>
        <w:tabs>
          <w:tab w:val="left" w:pos="1695"/>
        </w:tabs>
        <w:spacing w:before="0" w:after="0" w:line="240" w:lineRule="auto"/>
        <w:ind w:left="1695" w:right="0" w:hanging="846"/>
        <w:jc w:val="both"/>
        <w:rPr>
          <w:b/>
          <w:sz w:val="22"/>
        </w:rPr>
      </w:pPr>
      <w:r>
        <w:rPr>
          <w:sz w:val="22"/>
        </w:rPr>
        <w:t>Será</w:t>
      </w:r>
      <w:r>
        <w:rPr>
          <w:spacing w:val="-3"/>
          <w:sz w:val="22"/>
        </w:rPr>
        <w:t xml:space="preserve"> </w:t>
      </w:r>
      <w:r>
        <w:rPr>
          <w:sz w:val="22"/>
        </w:rPr>
        <w:t>divulgada</w:t>
      </w:r>
      <w:r>
        <w:rPr>
          <w:spacing w:val="-2"/>
          <w:sz w:val="22"/>
        </w:rPr>
        <w:t xml:space="preserve"> </w:t>
      </w:r>
      <w:r>
        <w:rPr>
          <w:sz w:val="22"/>
        </w:rPr>
        <w:t>ata</w:t>
      </w:r>
      <w:r>
        <w:rPr>
          <w:spacing w:val="-4"/>
          <w:sz w:val="22"/>
        </w:rPr>
        <w:t xml:space="preserve"> </w:t>
      </w:r>
      <w:r>
        <w:rPr>
          <w:sz w:val="22"/>
        </w:rPr>
        <w:t>da</w:t>
      </w:r>
      <w:r>
        <w:rPr>
          <w:spacing w:val="-2"/>
          <w:sz w:val="22"/>
        </w:rPr>
        <w:t xml:space="preserve"> </w:t>
      </w:r>
      <w:r>
        <w:rPr>
          <w:sz w:val="22"/>
        </w:rPr>
        <w:t>sessão</w:t>
      </w:r>
      <w:r>
        <w:rPr>
          <w:spacing w:val="-2"/>
          <w:sz w:val="22"/>
        </w:rPr>
        <w:t xml:space="preserve"> </w:t>
      </w:r>
      <w:r>
        <w:rPr>
          <w:sz w:val="22"/>
        </w:rPr>
        <w:t>pública</w:t>
      </w:r>
      <w:r>
        <w:rPr>
          <w:spacing w:val="-2"/>
          <w:sz w:val="22"/>
        </w:rPr>
        <w:t xml:space="preserve"> </w:t>
      </w:r>
      <w:r>
        <w:rPr>
          <w:sz w:val="22"/>
        </w:rPr>
        <w:t>no</w:t>
      </w:r>
      <w:r>
        <w:rPr>
          <w:spacing w:val="-4"/>
          <w:sz w:val="22"/>
        </w:rPr>
        <w:t xml:space="preserve"> </w:t>
      </w:r>
      <w:r>
        <w:rPr>
          <w:sz w:val="22"/>
        </w:rPr>
        <w:t>sistema</w:t>
      </w:r>
      <w:r>
        <w:rPr>
          <w:spacing w:val="-2"/>
          <w:sz w:val="22"/>
        </w:rPr>
        <w:t xml:space="preserve"> eletrônico.</w:t>
      </w:r>
    </w:p>
    <w:p w14:paraId="79F59E73">
      <w:pPr>
        <w:pStyle w:val="8"/>
        <w:numPr>
          <w:ilvl w:val="1"/>
          <w:numId w:val="1"/>
        </w:numPr>
        <w:tabs>
          <w:tab w:val="left" w:pos="1276"/>
          <w:tab w:val="left" w:pos="1694"/>
        </w:tabs>
        <w:spacing w:before="256" w:after="0" w:line="360" w:lineRule="auto"/>
        <w:ind w:left="1276" w:right="425" w:hanging="428"/>
        <w:jc w:val="both"/>
        <w:rPr>
          <w:b/>
          <w:sz w:val="22"/>
        </w:rPr>
      </w:pPr>
      <w:r>
        <w:rPr>
          <w:sz w:val="22"/>
        </w:rPr>
        <w:t>Não havendo expediente</w:t>
      </w:r>
      <w:r>
        <w:rPr>
          <w:spacing w:val="-1"/>
          <w:sz w:val="22"/>
        </w:rPr>
        <w:t xml:space="preserve"> </w:t>
      </w:r>
      <w:r>
        <w:rPr>
          <w:sz w:val="22"/>
        </w:rPr>
        <w:t>ou ocorrendo qualquer fato</w:t>
      </w:r>
      <w:r>
        <w:rPr>
          <w:spacing w:val="-2"/>
          <w:sz w:val="22"/>
        </w:rPr>
        <w:t xml:space="preserve"> </w:t>
      </w:r>
      <w:r>
        <w:rPr>
          <w:sz w:val="22"/>
        </w:rPr>
        <w:t>superveniente que</w:t>
      </w:r>
      <w:r>
        <w:rPr>
          <w:spacing w:val="-1"/>
          <w:sz w:val="22"/>
        </w:rPr>
        <w:t xml:space="preserve"> </w:t>
      </w:r>
      <w:r>
        <w:rPr>
          <w:sz w:val="22"/>
        </w:rPr>
        <w:t>impeça</w:t>
      </w:r>
      <w:r>
        <w:rPr>
          <w:spacing w:val="-3"/>
          <w:sz w:val="22"/>
        </w:rPr>
        <w:t xml:space="preserve"> </w:t>
      </w:r>
      <w:r>
        <w:rPr>
          <w:sz w:val="22"/>
        </w:rPr>
        <w:t>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3CD7E79F">
      <w:pPr>
        <w:pStyle w:val="8"/>
        <w:numPr>
          <w:ilvl w:val="1"/>
          <w:numId w:val="1"/>
        </w:numPr>
        <w:tabs>
          <w:tab w:val="left" w:pos="1276"/>
          <w:tab w:val="left" w:pos="1694"/>
        </w:tabs>
        <w:spacing w:before="119" w:after="0" w:line="360" w:lineRule="auto"/>
        <w:ind w:left="1276" w:right="427" w:hanging="428"/>
        <w:jc w:val="both"/>
        <w:rPr>
          <w:b/>
          <w:sz w:val="22"/>
        </w:rPr>
      </w:pPr>
      <w:r>
        <w:rPr>
          <w:sz w:val="22"/>
        </w:rPr>
        <w:t>Todas as referências de tempo no Edital, no aviso e durante a sessão pública observarão o horário de Brasília - DF.</w:t>
      </w:r>
    </w:p>
    <w:p w14:paraId="2F7F5F98">
      <w:pPr>
        <w:pStyle w:val="8"/>
        <w:numPr>
          <w:ilvl w:val="1"/>
          <w:numId w:val="1"/>
        </w:numPr>
        <w:tabs>
          <w:tab w:val="left" w:pos="1695"/>
        </w:tabs>
        <w:spacing w:before="120" w:after="0" w:line="240" w:lineRule="auto"/>
        <w:ind w:left="1695" w:right="0" w:hanging="846"/>
        <w:jc w:val="both"/>
        <w:rPr>
          <w:b/>
          <w:sz w:val="22"/>
        </w:rPr>
      </w:pPr>
      <w:r>
        <w:rPr>
          <w:sz w:val="22"/>
        </w:rPr>
        <w:t>A</w:t>
      </w:r>
      <w:r>
        <w:rPr>
          <w:spacing w:val="-6"/>
          <w:sz w:val="22"/>
        </w:rPr>
        <w:t xml:space="preserve"> </w:t>
      </w:r>
      <w:r>
        <w:rPr>
          <w:sz w:val="22"/>
        </w:rPr>
        <w:t>homologação</w:t>
      </w:r>
      <w:r>
        <w:rPr>
          <w:spacing w:val="-1"/>
          <w:sz w:val="22"/>
        </w:rPr>
        <w:t xml:space="preserve"> </w:t>
      </w:r>
      <w:r>
        <w:rPr>
          <w:sz w:val="22"/>
        </w:rPr>
        <w:t>do</w:t>
      </w:r>
      <w:r>
        <w:rPr>
          <w:spacing w:val="-5"/>
          <w:sz w:val="22"/>
        </w:rPr>
        <w:t xml:space="preserve"> </w:t>
      </w:r>
      <w:r>
        <w:rPr>
          <w:sz w:val="22"/>
        </w:rPr>
        <w:t>resultado</w:t>
      </w:r>
      <w:r>
        <w:rPr>
          <w:spacing w:val="-3"/>
          <w:sz w:val="22"/>
        </w:rPr>
        <w:t xml:space="preserve"> </w:t>
      </w:r>
      <w:r>
        <w:rPr>
          <w:sz w:val="22"/>
        </w:rPr>
        <w:t>desta</w:t>
      </w:r>
      <w:r>
        <w:rPr>
          <w:spacing w:val="-3"/>
          <w:sz w:val="22"/>
        </w:rPr>
        <w:t xml:space="preserve"> </w:t>
      </w:r>
      <w:r>
        <w:rPr>
          <w:sz w:val="22"/>
        </w:rPr>
        <w:t>licitação</w:t>
      </w:r>
      <w:r>
        <w:rPr>
          <w:spacing w:val="-6"/>
          <w:sz w:val="22"/>
        </w:rPr>
        <w:t xml:space="preserve"> </w:t>
      </w:r>
      <w:r>
        <w:rPr>
          <w:sz w:val="22"/>
        </w:rPr>
        <w:t>não</w:t>
      </w:r>
      <w:r>
        <w:rPr>
          <w:spacing w:val="-5"/>
          <w:sz w:val="22"/>
        </w:rPr>
        <w:t xml:space="preserve"> </w:t>
      </w:r>
      <w:r>
        <w:rPr>
          <w:sz w:val="22"/>
        </w:rPr>
        <w:t>implicará</w:t>
      </w:r>
      <w:r>
        <w:rPr>
          <w:spacing w:val="-3"/>
          <w:sz w:val="22"/>
        </w:rPr>
        <w:t xml:space="preserve"> </w:t>
      </w:r>
      <w:r>
        <w:rPr>
          <w:sz w:val="22"/>
        </w:rPr>
        <w:t>direito</w:t>
      </w:r>
      <w:r>
        <w:rPr>
          <w:spacing w:val="-3"/>
          <w:sz w:val="22"/>
        </w:rPr>
        <w:t xml:space="preserve"> </w:t>
      </w:r>
      <w:r>
        <w:rPr>
          <w:sz w:val="22"/>
        </w:rPr>
        <w:t>à</w:t>
      </w:r>
      <w:r>
        <w:rPr>
          <w:spacing w:val="-3"/>
          <w:sz w:val="22"/>
        </w:rPr>
        <w:t xml:space="preserve"> </w:t>
      </w:r>
      <w:r>
        <w:rPr>
          <w:spacing w:val="-2"/>
          <w:sz w:val="22"/>
        </w:rPr>
        <w:t>contratação.</w:t>
      </w:r>
    </w:p>
    <w:p w14:paraId="242777A1">
      <w:pPr>
        <w:pStyle w:val="8"/>
        <w:numPr>
          <w:ilvl w:val="1"/>
          <w:numId w:val="1"/>
        </w:numPr>
        <w:tabs>
          <w:tab w:val="left" w:pos="1276"/>
          <w:tab w:val="left" w:pos="1694"/>
        </w:tabs>
        <w:spacing w:before="255" w:after="0" w:line="360" w:lineRule="auto"/>
        <w:ind w:left="1276" w:right="429" w:hanging="428"/>
        <w:jc w:val="both"/>
        <w:rPr>
          <w:b/>
          <w:sz w:val="22"/>
        </w:rPr>
      </w:pPr>
      <w:r>
        <w:rPr>
          <w:sz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B615968">
      <w:pPr>
        <w:pStyle w:val="8"/>
        <w:numPr>
          <w:ilvl w:val="1"/>
          <w:numId w:val="1"/>
        </w:numPr>
        <w:tabs>
          <w:tab w:val="left" w:pos="1276"/>
          <w:tab w:val="left" w:pos="1694"/>
        </w:tabs>
        <w:spacing w:before="119" w:after="0" w:line="360" w:lineRule="auto"/>
        <w:ind w:left="1276" w:right="426" w:hanging="428"/>
        <w:jc w:val="both"/>
        <w:rPr>
          <w:b/>
          <w:sz w:val="22"/>
        </w:rPr>
      </w:pPr>
      <w:r>
        <w:rPr>
          <w:sz w:val="22"/>
        </w:rPr>
        <w:t>Os licitantes assumem todos os custos de preparação e apresentação de suas propostas e a Administração</w:t>
      </w:r>
      <w:r>
        <w:rPr>
          <w:spacing w:val="-2"/>
          <w:sz w:val="22"/>
        </w:rPr>
        <w:t xml:space="preserve"> </w:t>
      </w:r>
      <w:r>
        <w:rPr>
          <w:sz w:val="22"/>
        </w:rPr>
        <w:t>não</w:t>
      </w:r>
      <w:r>
        <w:rPr>
          <w:spacing w:val="-5"/>
          <w:sz w:val="22"/>
        </w:rPr>
        <w:t xml:space="preserve"> </w:t>
      </w:r>
      <w:r>
        <w:rPr>
          <w:sz w:val="22"/>
        </w:rPr>
        <w:t>será,</w:t>
      </w:r>
      <w:r>
        <w:rPr>
          <w:spacing w:val="-5"/>
          <w:sz w:val="22"/>
        </w:rPr>
        <w:t xml:space="preserve"> </w:t>
      </w:r>
      <w:r>
        <w:rPr>
          <w:sz w:val="22"/>
        </w:rPr>
        <w:t>em</w:t>
      </w:r>
      <w:r>
        <w:rPr>
          <w:spacing w:val="-2"/>
          <w:sz w:val="22"/>
        </w:rPr>
        <w:t xml:space="preserve"> </w:t>
      </w:r>
      <w:r>
        <w:rPr>
          <w:sz w:val="22"/>
        </w:rPr>
        <w:t>nenhum</w:t>
      </w:r>
      <w:r>
        <w:rPr>
          <w:spacing w:val="-2"/>
          <w:sz w:val="22"/>
        </w:rPr>
        <w:t xml:space="preserve"> </w:t>
      </w:r>
      <w:r>
        <w:rPr>
          <w:sz w:val="22"/>
        </w:rPr>
        <w:t>caso,</w:t>
      </w:r>
      <w:r>
        <w:rPr>
          <w:spacing w:val="-5"/>
          <w:sz w:val="22"/>
        </w:rPr>
        <w:t xml:space="preserve"> </w:t>
      </w:r>
      <w:r>
        <w:rPr>
          <w:sz w:val="22"/>
        </w:rPr>
        <w:t>responsável</w:t>
      </w:r>
      <w:r>
        <w:rPr>
          <w:spacing w:val="-3"/>
          <w:sz w:val="22"/>
        </w:rPr>
        <w:t xml:space="preserve"> </w:t>
      </w:r>
      <w:r>
        <w:rPr>
          <w:sz w:val="22"/>
        </w:rPr>
        <w:t>por</w:t>
      </w:r>
      <w:r>
        <w:rPr>
          <w:spacing w:val="-3"/>
          <w:sz w:val="22"/>
        </w:rPr>
        <w:t xml:space="preserve"> </w:t>
      </w:r>
      <w:r>
        <w:rPr>
          <w:sz w:val="22"/>
        </w:rPr>
        <w:t>esses</w:t>
      </w:r>
      <w:r>
        <w:rPr>
          <w:spacing w:val="-2"/>
          <w:sz w:val="22"/>
        </w:rPr>
        <w:t xml:space="preserve"> </w:t>
      </w:r>
      <w:r>
        <w:rPr>
          <w:sz w:val="22"/>
        </w:rPr>
        <w:t>custos,</w:t>
      </w:r>
      <w:r>
        <w:rPr>
          <w:spacing w:val="-3"/>
          <w:sz w:val="22"/>
        </w:rPr>
        <w:t xml:space="preserve"> </w:t>
      </w:r>
      <w:r>
        <w:rPr>
          <w:sz w:val="22"/>
        </w:rPr>
        <w:t>independentemente</w:t>
      </w:r>
      <w:r>
        <w:rPr>
          <w:spacing w:val="-3"/>
          <w:sz w:val="22"/>
        </w:rPr>
        <w:t xml:space="preserve"> </w:t>
      </w:r>
      <w:r>
        <w:rPr>
          <w:sz w:val="22"/>
        </w:rPr>
        <w:t>da condução ou do resultado do processo licitatório.</w:t>
      </w:r>
    </w:p>
    <w:p w14:paraId="2C29D66B">
      <w:pPr>
        <w:pStyle w:val="8"/>
        <w:numPr>
          <w:ilvl w:val="1"/>
          <w:numId w:val="1"/>
        </w:numPr>
        <w:tabs>
          <w:tab w:val="left" w:pos="1276"/>
          <w:tab w:val="left" w:pos="1694"/>
        </w:tabs>
        <w:spacing w:before="121" w:after="0" w:line="360" w:lineRule="auto"/>
        <w:ind w:left="1276" w:right="422" w:hanging="428"/>
        <w:jc w:val="both"/>
        <w:rPr>
          <w:b/>
          <w:sz w:val="22"/>
        </w:rPr>
      </w:pPr>
      <w:r>
        <w:rPr>
          <w:sz w:val="22"/>
        </w:rPr>
        <w:t xml:space="preserve">Na contagem dos prazos estabelecidos neste Edital e seus Anexos, excluir-se-á o dia do início e incluir-se-á o do vencimento. Só se iniciam e vencem os prazos em dias de expediente na </w:t>
      </w:r>
      <w:r>
        <w:rPr>
          <w:spacing w:val="-2"/>
          <w:sz w:val="22"/>
        </w:rPr>
        <w:t>Administração.</w:t>
      </w:r>
    </w:p>
    <w:p w14:paraId="1E92D182">
      <w:pPr>
        <w:pStyle w:val="8"/>
        <w:numPr>
          <w:ilvl w:val="1"/>
          <w:numId w:val="1"/>
        </w:numPr>
        <w:tabs>
          <w:tab w:val="left" w:pos="1276"/>
          <w:tab w:val="left" w:pos="1694"/>
        </w:tabs>
        <w:spacing w:before="122" w:after="0" w:line="360" w:lineRule="auto"/>
        <w:ind w:left="1276" w:right="424" w:hanging="428"/>
        <w:jc w:val="both"/>
        <w:rPr>
          <w:b/>
          <w:sz w:val="22"/>
        </w:rPr>
      </w:pPr>
      <w:r>
        <w:rPr>
          <w:sz w:val="22"/>
        </w:rPr>
        <w:t>O desatendimento de exigências formais não essenciais não importará o afastamento do licitante,</w:t>
      </w:r>
      <w:r>
        <w:rPr>
          <w:spacing w:val="-2"/>
          <w:sz w:val="22"/>
        </w:rPr>
        <w:t xml:space="preserve"> </w:t>
      </w:r>
      <w:r>
        <w:rPr>
          <w:sz w:val="22"/>
        </w:rPr>
        <w:t>desde</w:t>
      </w:r>
      <w:r>
        <w:rPr>
          <w:spacing w:val="-2"/>
          <w:sz w:val="22"/>
        </w:rPr>
        <w:t xml:space="preserve"> </w:t>
      </w:r>
      <w:r>
        <w:rPr>
          <w:sz w:val="22"/>
        </w:rPr>
        <w:t>que</w:t>
      </w:r>
      <w:r>
        <w:rPr>
          <w:spacing w:val="-4"/>
          <w:sz w:val="22"/>
        </w:rPr>
        <w:t xml:space="preserve"> </w:t>
      </w:r>
      <w:r>
        <w:rPr>
          <w:sz w:val="22"/>
        </w:rPr>
        <w:t>seja</w:t>
      </w:r>
      <w:r>
        <w:rPr>
          <w:spacing w:val="-2"/>
          <w:sz w:val="22"/>
        </w:rPr>
        <w:t xml:space="preserve"> </w:t>
      </w:r>
      <w:r>
        <w:rPr>
          <w:sz w:val="22"/>
        </w:rPr>
        <w:t>possível</w:t>
      </w:r>
      <w:r>
        <w:rPr>
          <w:spacing w:val="-4"/>
          <w:sz w:val="22"/>
        </w:rPr>
        <w:t xml:space="preserve"> </w:t>
      </w:r>
      <w:r>
        <w:rPr>
          <w:sz w:val="22"/>
        </w:rPr>
        <w:t>o</w:t>
      </w:r>
      <w:r>
        <w:rPr>
          <w:spacing w:val="-1"/>
          <w:sz w:val="22"/>
        </w:rPr>
        <w:t xml:space="preserve"> </w:t>
      </w:r>
      <w:r>
        <w:rPr>
          <w:sz w:val="22"/>
        </w:rPr>
        <w:t>aproveitamento</w:t>
      </w:r>
      <w:r>
        <w:rPr>
          <w:spacing w:val="-1"/>
          <w:sz w:val="22"/>
        </w:rPr>
        <w:t xml:space="preserve"> </w:t>
      </w:r>
      <w:r>
        <w:rPr>
          <w:sz w:val="22"/>
        </w:rPr>
        <w:t>do</w:t>
      </w:r>
      <w:r>
        <w:rPr>
          <w:spacing w:val="-4"/>
          <w:sz w:val="22"/>
        </w:rPr>
        <w:t xml:space="preserve"> </w:t>
      </w:r>
      <w:r>
        <w:rPr>
          <w:sz w:val="22"/>
        </w:rPr>
        <w:t>ato,</w:t>
      </w:r>
      <w:r>
        <w:rPr>
          <w:spacing w:val="-5"/>
          <w:sz w:val="22"/>
        </w:rPr>
        <w:t xml:space="preserve"> </w:t>
      </w:r>
      <w:r>
        <w:rPr>
          <w:sz w:val="22"/>
        </w:rPr>
        <w:t>observados</w:t>
      </w:r>
      <w:r>
        <w:rPr>
          <w:spacing w:val="-4"/>
          <w:sz w:val="22"/>
        </w:rPr>
        <w:t xml:space="preserve"> </w:t>
      </w:r>
      <w:r>
        <w:rPr>
          <w:sz w:val="22"/>
        </w:rPr>
        <w:t>os</w:t>
      </w:r>
      <w:r>
        <w:rPr>
          <w:spacing w:val="-2"/>
          <w:sz w:val="22"/>
        </w:rPr>
        <w:t xml:space="preserve"> </w:t>
      </w:r>
      <w:r>
        <w:rPr>
          <w:sz w:val="22"/>
        </w:rPr>
        <w:t>princípios</w:t>
      </w:r>
      <w:r>
        <w:rPr>
          <w:spacing w:val="-2"/>
          <w:sz w:val="22"/>
        </w:rPr>
        <w:t xml:space="preserve"> </w:t>
      </w:r>
      <w:r>
        <w:rPr>
          <w:sz w:val="22"/>
        </w:rPr>
        <w:t>da</w:t>
      </w:r>
      <w:r>
        <w:rPr>
          <w:spacing w:val="-2"/>
          <w:sz w:val="22"/>
        </w:rPr>
        <w:t xml:space="preserve"> </w:t>
      </w:r>
      <w:r>
        <w:rPr>
          <w:sz w:val="22"/>
        </w:rPr>
        <w:t>isonomia e do interesse público.</w:t>
      </w:r>
    </w:p>
    <w:p w14:paraId="6EE051A0">
      <w:pPr>
        <w:pStyle w:val="8"/>
        <w:numPr>
          <w:ilvl w:val="1"/>
          <w:numId w:val="1"/>
        </w:numPr>
        <w:tabs>
          <w:tab w:val="left" w:pos="1276"/>
          <w:tab w:val="left" w:pos="1694"/>
        </w:tabs>
        <w:spacing w:before="119" w:after="0" w:line="360" w:lineRule="auto"/>
        <w:ind w:left="1276" w:right="421" w:hanging="428"/>
        <w:jc w:val="both"/>
        <w:rPr>
          <w:b/>
          <w:sz w:val="22"/>
        </w:rPr>
      </w:pPr>
      <w:r>
        <w:rPr>
          <w:sz w:val="22"/>
        </w:rPr>
        <w:t>Em caso de divergência entre disposições deste Edital e de seus anexos ou demais peças que compõem o processo, prevalecerá as deste Edital.</w:t>
      </w:r>
    </w:p>
    <w:p w14:paraId="58EA2214">
      <w:pPr>
        <w:pStyle w:val="8"/>
        <w:spacing w:after="0" w:line="360" w:lineRule="auto"/>
        <w:jc w:val="both"/>
        <w:rPr>
          <w:b/>
          <w:sz w:val="22"/>
        </w:rPr>
        <w:sectPr>
          <w:pgSz w:w="11910" w:h="16840"/>
          <w:pgMar w:top="2160" w:right="708" w:bottom="1860" w:left="850" w:header="708" w:footer="1674" w:gutter="0"/>
          <w:cols w:space="720" w:num="1"/>
        </w:sectPr>
      </w:pPr>
    </w:p>
    <w:p w14:paraId="04092B9C">
      <w:pPr>
        <w:pStyle w:val="6"/>
        <w:jc w:val="left"/>
      </w:pPr>
    </w:p>
    <w:p w14:paraId="17E1CC8C">
      <w:pPr>
        <w:pStyle w:val="6"/>
        <w:spacing w:before="257"/>
        <w:jc w:val="left"/>
      </w:pPr>
    </w:p>
    <w:p w14:paraId="522D19D3">
      <w:pPr>
        <w:pStyle w:val="8"/>
        <w:numPr>
          <w:ilvl w:val="1"/>
          <w:numId w:val="1"/>
        </w:numPr>
        <w:tabs>
          <w:tab w:val="left" w:pos="1276"/>
          <w:tab w:val="left" w:pos="1699"/>
        </w:tabs>
        <w:spacing w:before="0" w:after="0" w:line="360" w:lineRule="auto"/>
        <w:ind w:left="1276" w:right="426" w:hanging="428"/>
        <w:jc w:val="left"/>
        <w:rPr>
          <w:b/>
          <w:sz w:val="22"/>
        </w:rPr>
      </w:pPr>
      <w:r>
        <w:rPr>
          <w:sz w:val="22"/>
        </w:rPr>
        <w:t>O</w:t>
      </w:r>
      <w:r>
        <w:rPr>
          <w:spacing w:val="39"/>
          <w:sz w:val="22"/>
        </w:rPr>
        <w:t xml:space="preserve"> </w:t>
      </w:r>
      <w:r>
        <w:rPr>
          <w:sz w:val="22"/>
        </w:rPr>
        <w:t>Edital</w:t>
      </w:r>
      <w:r>
        <w:rPr>
          <w:spacing w:val="39"/>
          <w:sz w:val="22"/>
        </w:rPr>
        <w:t xml:space="preserve"> </w:t>
      </w:r>
      <w:r>
        <w:rPr>
          <w:sz w:val="22"/>
        </w:rPr>
        <w:t>e</w:t>
      </w:r>
      <w:r>
        <w:rPr>
          <w:spacing w:val="40"/>
          <w:sz w:val="22"/>
        </w:rPr>
        <w:t xml:space="preserve"> </w:t>
      </w:r>
      <w:r>
        <w:rPr>
          <w:sz w:val="22"/>
        </w:rPr>
        <w:t>seus</w:t>
      </w:r>
      <w:r>
        <w:rPr>
          <w:spacing w:val="39"/>
          <w:sz w:val="22"/>
        </w:rPr>
        <w:t xml:space="preserve"> </w:t>
      </w:r>
      <w:r>
        <w:rPr>
          <w:sz w:val="22"/>
        </w:rPr>
        <w:t>anexos</w:t>
      </w:r>
      <w:r>
        <w:rPr>
          <w:spacing w:val="37"/>
          <w:sz w:val="22"/>
        </w:rPr>
        <w:t xml:space="preserve"> </w:t>
      </w:r>
      <w:r>
        <w:rPr>
          <w:sz w:val="22"/>
        </w:rPr>
        <w:t>estão</w:t>
      </w:r>
      <w:r>
        <w:rPr>
          <w:spacing w:val="40"/>
          <w:sz w:val="22"/>
        </w:rPr>
        <w:t xml:space="preserve"> </w:t>
      </w:r>
      <w:r>
        <w:rPr>
          <w:sz w:val="22"/>
        </w:rPr>
        <w:t>disponíveis,</w:t>
      </w:r>
      <w:r>
        <w:rPr>
          <w:spacing w:val="39"/>
          <w:sz w:val="22"/>
        </w:rPr>
        <w:t xml:space="preserve"> </w:t>
      </w:r>
      <w:r>
        <w:rPr>
          <w:sz w:val="22"/>
        </w:rPr>
        <w:t>na</w:t>
      </w:r>
      <w:r>
        <w:rPr>
          <w:spacing w:val="39"/>
          <w:sz w:val="22"/>
        </w:rPr>
        <w:t xml:space="preserve"> </w:t>
      </w:r>
      <w:r>
        <w:rPr>
          <w:sz w:val="22"/>
        </w:rPr>
        <w:t>íntegra,</w:t>
      </w:r>
      <w:r>
        <w:rPr>
          <w:spacing w:val="37"/>
          <w:sz w:val="22"/>
        </w:rPr>
        <w:t xml:space="preserve"> </w:t>
      </w:r>
      <w:r>
        <w:rPr>
          <w:sz w:val="22"/>
        </w:rPr>
        <w:t>no</w:t>
      </w:r>
      <w:r>
        <w:rPr>
          <w:spacing w:val="40"/>
          <w:sz w:val="22"/>
        </w:rPr>
        <w:t xml:space="preserve"> </w:t>
      </w:r>
      <w:r>
        <w:rPr>
          <w:sz w:val="22"/>
        </w:rPr>
        <w:t>Portal</w:t>
      </w:r>
      <w:r>
        <w:rPr>
          <w:spacing w:val="39"/>
          <w:sz w:val="22"/>
        </w:rPr>
        <w:t xml:space="preserve"> </w:t>
      </w:r>
      <w:r>
        <w:rPr>
          <w:sz w:val="22"/>
        </w:rPr>
        <w:t>Nacional</w:t>
      </w:r>
      <w:r>
        <w:rPr>
          <w:spacing w:val="39"/>
          <w:sz w:val="22"/>
        </w:rPr>
        <w:t xml:space="preserve"> </w:t>
      </w:r>
      <w:r>
        <w:rPr>
          <w:sz w:val="22"/>
        </w:rPr>
        <w:t>de</w:t>
      </w:r>
      <w:r>
        <w:rPr>
          <w:spacing w:val="40"/>
          <w:sz w:val="22"/>
        </w:rPr>
        <w:t xml:space="preserve"> </w:t>
      </w:r>
      <w:r>
        <w:rPr>
          <w:sz w:val="22"/>
        </w:rPr>
        <w:t xml:space="preserve">Contratações Públicas (PNCP) e endereço eletrônico </w:t>
      </w:r>
      <w:r>
        <w:fldChar w:fldCharType="begin"/>
      </w:r>
      <w:r>
        <w:instrText xml:space="preserve"> HYPERLINK "https://sipac.ufba.br/public/jsp/portal.jsf" \h </w:instrText>
      </w:r>
      <w:r>
        <w:fldChar w:fldCharType="separate"/>
      </w:r>
      <w:r>
        <w:rPr>
          <w:color w:val="FF0000"/>
          <w:sz w:val="22"/>
          <w:u w:val="single" w:color="FF0000"/>
        </w:rPr>
        <w:t>https://sipac.ufba.br/public/jsp/portal.jsf</w:t>
      </w:r>
      <w:r>
        <w:rPr>
          <w:color w:val="FF0000"/>
          <w:sz w:val="22"/>
          <w:u w:val="single" w:color="FF0000"/>
        </w:rPr>
        <w:fldChar w:fldCharType="end"/>
      </w:r>
    </w:p>
    <w:p w14:paraId="2E5B37EC">
      <w:pPr>
        <w:pStyle w:val="8"/>
        <w:numPr>
          <w:ilvl w:val="1"/>
          <w:numId w:val="1"/>
        </w:numPr>
        <w:tabs>
          <w:tab w:val="left" w:pos="1699"/>
        </w:tabs>
        <w:spacing w:before="120" w:after="0" w:line="240" w:lineRule="auto"/>
        <w:ind w:left="1699" w:right="0" w:hanging="850"/>
        <w:jc w:val="left"/>
        <w:rPr>
          <w:b/>
          <w:sz w:val="22"/>
        </w:rPr>
      </w:pPr>
      <w:r>
        <w:rPr>
          <w:sz w:val="22"/>
        </w:rPr>
        <w:t>Integram</w:t>
      </w:r>
      <w:r>
        <w:rPr>
          <w:spacing w:val="-7"/>
          <w:sz w:val="22"/>
        </w:rPr>
        <w:t xml:space="preserve"> </w:t>
      </w:r>
      <w:r>
        <w:rPr>
          <w:sz w:val="22"/>
        </w:rPr>
        <w:t>este</w:t>
      </w:r>
      <w:r>
        <w:rPr>
          <w:spacing w:val="-2"/>
          <w:sz w:val="22"/>
        </w:rPr>
        <w:t xml:space="preserve"> </w:t>
      </w:r>
      <w:r>
        <w:rPr>
          <w:sz w:val="22"/>
        </w:rPr>
        <w:t>Edital,</w:t>
      </w:r>
      <w:r>
        <w:rPr>
          <w:spacing w:val="-5"/>
          <w:sz w:val="22"/>
        </w:rPr>
        <w:t xml:space="preserve"> </w:t>
      </w:r>
      <w:r>
        <w:rPr>
          <w:sz w:val="22"/>
        </w:rPr>
        <w:t>para</w:t>
      </w:r>
      <w:r>
        <w:rPr>
          <w:spacing w:val="-3"/>
          <w:sz w:val="22"/>
        </w:rPr>
        <w:t xml:space="preserve"> </w:t>
      </w:r>
      <w:r>
        <w:rPr>
          <w:sz w:val="22"/>
        </w:rPr>
        <w:t>todos</w:t>
      </w:r>
      <w:r>
        <w:rPr>
          <w:spacing w:val="-5"/>
          <w:sz w:val="22"/>
        </w:rPr>
        <w:t xml:space="preserve"> </w:t>
      </w:r>
      <w:r>
        <w:rPr>
          <w:sz w:val="22"/>
        </w:rPr>
        <w:t>os</w:t>
      </w:r>
      <w:r>
        <w:rPr>
          <w:spacing w:val="-5"/>
          <w:sz w:val="22"/>
        </w:rPr>
        <w:t xml:space="preserve"> </w:t>
      </w:r>
      <w:r>
        <w:rPr>
          <w:sz w:val="22"/>
        </w:rPr>
        <w:t>fins</w:t>
      </w:r>
      <w:r>
        <w:rPr>
          <w:spacing w:val="-3"/>
          <w:sz w:val="22"/>
        </w:rPr>
        <w:t xml:space="preserve"> </w:t>
      </w:r>
      <w:r>
        <w:rPr>
          <w:sz w:val="22"/>
        </w:rPr>
        <w:t>e</w:t>
      </w:r>
      <w:r>
        <w:rPr>
          <w:spacing w:val="-4"/>
          <w:sz w:val="22"/>
        </w:rPr>
        <w:t xml:space="preserve"> </w:t>
      </w:r>
      <w:r>
        <w:rPr>
          <w:sz w:val="22"/>
        </w:rPr>
        <w:t>efeitos,</w:t>
      </w:r>
      <w:r>
        <w:rPr>
          <w:spacing w:val="-2"/>
          <w:sz w:val="22"/>
        </w:rPr>
        <w:t xml:space="preserve"> </w:t>
      </w:r>
      <w:r>
        <w:rPr>
          <w:sz w:val="22"/>
        </w:rPr>
        <w:t>os</w:t>
      </w:r>
      <w:r>
        <w:rPr>
          <w:spacing w:val="-2"/>
          <w:sz w:val="22"/>
        </w:rPr>
        <w:t xml:space="preserve"> </w:t>
      </w:r>
      <w:r>
        <w:rPr>
          <w:sz w:val="22"/>
        </w:rPr>
        <w:t>seguintes</w:t>
      </w:r>
      <w:r>
        <w:rPr>
          <w:spacing w:val="-2"/>
          <w:sz w:val="22"/>
        </w:rPr>
        <w:t xml:space="preserve"> anexos:</w:t>
      </w:r>
    </w:p>
    <w:p w14:paraId="13157E4F">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sz w:val="22"/>
        </w:rPr>
        <w:t>Anexo</w:t>
      </w:r>
      <w:r>
        <w:rPr>
          <w:spacing w:val="-1"/>
          <w:sz w:val="22"/>
        </w:rPr>
        <w:t xml:space="preserve"> </w:t>
      </w:r>
      <w:r>
        <w:rPr>
          <w:sz w:val="22"/>
        </w:rPr>
        <w:t>I</w:t>
      </w:r>
      <w:r>
        <w:rPr>
          <w:spacing w:val="-3"/>
          <w:sz w:val="22"/>
        </w:rPr>
        <w:t xml:space="preserve"> </w:t>
      </w:r>
      <w:r>
        <w:rPr>
          <w:sz w:val="22"/>
        </w:rPr>
        <w:t>-</w:t>
      </w:r>
      <w:r>
        <w:rPr>
          <w:spacing w:val="-2"/>
          <w:sz w:val="22"/>
        </w:rPr>
        <w:t xml:space="preserve"> </w:t>
      </w:r>
      <w:r>
        <w:rPr>
          <w:sz w:val="22"/>
        </w:rPr>
        <w:t>Termo</w:t>
      </w:r>
      <w:r>
        <w:rPr>
          <w:spacing w:val="-1"/>
          <w:sz w:val="22"/>
        </w:rPr>
        <w:t xml:space="preserve"> </w:t>
      </w:r>
      <w:r>
        <w:rPr>
          <w:sz w:val="22"/>
        </w:rPr>
        <w:t>de</w:t>
      </w:r>
      <w:r>
        <w:rPr>
          <w:spacing w:val="-3"/>
          <w:sz w:val="22"/>
        </w:rPr>
        <w:t xml:space="preserve"> </w:t>
      </w:r>
      <w:r>
        <w:rPr>
          <w:spacing w:val="-2"/>
          <w:sz w:val="22"/>
        </w:rPr>
        <w:t>Referência;</w:t>
      </w:r>
    </w:p>
    <w:p w14:paraId="5540618A">
      <w:pPr>
        <w:pStyle w:val="8"/>
        <w:numPr>
          <w:ilvl w:val="3"/>
          <w:numId w:val="1"/>
        </w:numPr>
        <w:tabs>
          <w:tab w:val="left" w:pos="2365"/>
        </w:tabs>
        <w:spacing w:before="255" w:after="0" w:line="240" w:lineRule="auto"/>
        <w:ind w:left="2365" w:right="0" w:hanging="949"/>
        <w:jc w:val="left"/>
        <w:rPr>
          <w:b/>
          <w:sz w:val="22"/>
        </w:rPr>
      </w:pPr>
      <w:r>
        <w:rPr>
          <w:sz w:val="22"/>
        </w:rPr>
        <w:t>Apêndice</w:t>
      </w:r>
      <w:r>
        <w:rPr>
          <w:spacing w:val="-4"/>
          <w:sz w:val="22"/>
        </w:rPr>
        <w:t xml:space="preserve"> </w:t>
      </w:r>
      <w:r>
        <w:rPr>
          <w:sz w:val="22"/>
        </w:rPr>
        <w:t>do</w:t>
      </w:r>
      <w:r>
        <w:rPr>
          <w:spacing w:val="-2"/>
          <w:sz w:val="22"/>
        </w:rPr>
        <w:t xml:space="preserve"> </w:t>
      </w:r>
      <w:r>
        <w:rPr>
          <w:sz w:val="22"/>
        </w:rPr>
        <w:t>Anexo</w:t>
      </w:r>
      <w:r>
        <w:rPr>
          <w:spacing w:val="-5"/>
          <w:sz w:val="22"/>
        </w:rPr>
        <w:t xml:space="preserve"> </w:t>
      </w:r>
      <w:r>
        <w:rPr>
          <w:sz w:val="22"/>
        </w:rPr>
        <w:t>I</w:t>
      </w:r>
      <w:r>
        <w:rPr>
          <w:spacing w:val="-2"/>
          <w:sz w:val="22"/>
        </w:rPr>
        <w:t xml:space="preserve"> </w:t>
      </w:r>
      <w:r>
        <w:rPr>
          <w:sz w:val="22"/>
        </w:rPr>
        <w:t>–</w:t>
      </w:r>
      <w:r>
        <w:rPr>
          <w:spacing w:val="-5"/>
          <w:sz w:val="22"/>
        </w:rPr>
        <w:t xml:space="preserve"> </w:t>
      </w:r>
      <w:r>
        <w:rPr>
          <w:sz w:val="22"/>
        </w:rPr>
        <w:t>Estudo</w:t>
      </w:r>
      <w:r>
        <w:rPr>
          <w:spacing w:val="-5"/>
          <w:sz w:val="22"/>
        </w:rPr>
        <w:t xml:space="preserve"> </w:t>
      </w:r>
      <w:r>
        <w:rPr>
          <w:sz w:val="22"/>
        </w:rPr>
        <w:t>Técnico</w:t>
      </w:r>
      <w:r>
        <w:rPr>
          <w:spacing w:val="-4"/>
          <w:sz w:val="22"/>
        </w:rPr>
        <w:t xml:space="preserve"> </w:t>
      </w:r>
      <w:r>
        <w:rPr>
          <w:spacing w:val="-2"/>
          <w:sz w:val="22"/>
        </w:rPr>
        <w:t>Preliminar;</w:t>
      </w:r>
    </w:p>
    <w:p w14:paraId="455EAD63">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i/>
          <w:color w:val="FF0000"/>
          <w:sz w:val="22"/>
        </w:rPr>
        <w:t>Anexo</w:t>
      </w:r>
      <w:r>
        <w:rPr>
          <w:i/>
          <w:color w:val="FF0000"/>
          <w:spacing w:val="-7"/>
          <w:sz w:val="22"/>
        </w:rPr>
        <w:t xml:space="preserve"> </w:t>
      </w:r>
      <w:r>
        <w:rPr>
          <w:i/>
          <w:color w:val="FF0000"/>
          <w:sz w:val="22"/>
        </w:rPr>
        <w:t>II</w:t>
      </w:r>
      <w:r>
        <w:rPr>
          <w:i/>
          <w:color w:val="FF0000"/>
          <w:spacing w:val="-4"/>
          <w:sz w:val="22"/>
        </w:rPr>
        <w:t xml:space="preserve"> </w:t>
      </w:r>
      <w:r>
        <w:rPr>
          <w:i/>
          <w:color w:val="FF0000"/>
          <w:sz w:val="22"/>
        </w:rPr>
        <w:t>–Regras</w:t>
      </w:r>
      <w:r>
        <w:rPr>
          <w:i/>
          <w:color w:val="FF0000"/>
          <w:spacing w:val="-4"/>
          <w:sz w:val="22"/>
        </w:rPr>
        <w:t xml:space="preserve"> </w:t>
      </w:r>
      <w:r>
        <w:rPr>
          <w:i/>
          <w:color w:val="FF0000"/>
          <w:sz w:val="22"/>
        </w:rPr>
        <w:t>aplicáveis</w:t>
      </w:r>
      <w:r>
        <w:rPr>
          <w:i/>
          <w:color w:val="FF0000"/>
          <w:spacing w:val="-9"/>
          <w:sz w:val="22"/>
        </w:rPr>
        <w:t xml:space="preserve"> </w:t>
      </w:r>
      <w:r>
        <w:rPr>
          <w:i/>
          <w:color w:val="FF0000"/>
          <w:sz w:val="22"/>
        </w:rPr>
        <w:t>ao</w:t>
      </w:r>
      <w:r>
        <w:rPr>
          <w:i/>
          <w:color w:val="FF0000"/>
          <w:spacing w:val="-5"/>
          <w:sz w:val="22"/>
        </w:rPr>
        <w:t xml:space="preserve"> </w:t>
      </w:r>
      <w:r>
        <w:rPr>
          <w:i/>
          <w:color w:val="FF0000"/>
          <w:sz w:val="22"/>
        </w:rPr>
        <w:t>instrumento</w:t>
      </w:r>
      <w:r>
        <w:rPr>
          <w:i/>
          <w:color w:val="FF0000"/>
          <w:spacing w:val="-6"/>
          <w:sz w:val="22"/>
        </w:rPr>
        <w:t xml:space="preserve"> </w:t>
      </w:r>
      <w:r>
        <w:rPr>
          <w:i/>
          <w:color w:val="FF0000"/>
          <w:sz w:val="22"/>
        </w:rPr>
        <w:t>substitutivo</w:t>
      </w:r>
      <w:r>
        <w:rPr>
          <w:i/>
          <w:color w:val="FF0000"/>
          <w:spacing w:val="-5"/>
          <w:sz w:val="22"/>
        </w:rPr>
        <w:t xml:space="preserve"> </w:t>
      </w:r>
      <w:r>
        <w:rPr>
          <w:i/>
          <w:color w:val="FF0000"/>
          <w:sz w:val="22"/>
        </w:rPr>
        <w:t>ao</w:t>
      </w:r>
      <w:r>
        <w:rPr>
          <w:i/>
          <w:color w:val="FF0000"/>
          <w:spacing w:val="-4"/>
          <w:sz w:val="22"/>
        </w:rPr>
        <w:t xml:space="preserve"> </w:t>
      </w:r>
      <w:r>
        <w:rPr>
          <w:i/>
          <w:color w:val="FF0000"/>
          <w:spacing w:val="-2"/>
          <w:sz w:val="22"/>
        </w:rPr>
        <w:t>contrato;</w:t>
      </w:r>
    </w:p>
    <w:p w14:paraId="16DB33A9">
      <w:pPr>
        <w:pStyle w:val="8"/>
        <w:numPr>
          <w:ilvl w:val="2"/>
          <w:numId w:val="1"/>
        </w:numPr>
        <w:tabs>
          <w:tab w:val="left" w:pos="2407"/>
        </w:tabs>
        <w:spacing w:before="252" w:after="0" w:line="240" w:lineRule="auto"/>
        <w:ind w:left="2407" w:right="0" w:hanging="991"/>
        <w:jc w:val="left"/>
        <w:rPr>
          <w:rFonts w:ascii="Times New Roman" w:hAnsi="Times New Roman"/>
          <w:b/>
          <w:sz w:val="22"/>
        </w:rPr>
      </w:pPr>
      <w:r>
        <w:rPr>
          <w:i/>
          <w:color w:val="FF0000"/>
          <w:sz w:val="22"/>
        </w:rPr>
        <w:t>Anexo</w:t>
      </w:r>
      <w:r>
        <w:rPr>
          <w:i/>
          <w:color w:val="FF0000"/>
          <w:spacing w:val="-3"/>
          <w:sz w:val="22"/>
        </w:rPr>
        <w:t xml:space="preserve"> </w:t>
      </w:r>
      <w:r>
        <w:rPr>
          <w:i/>
          <w:color w:val="FF0000"/>
          <w:sz w:val="22"/>
        </w:rPr>
        <w:t>III</w:t>
      </w:r>
      <w:r>
        <w:rPr>
          <w:i/>
          <w:color w:val="FF0000"/>
          <w:spacing w:val="-2"/>
          <w:sz w:val="22"/>
        </w:rPr>
        <w:t xml:space="preserve"> </w:t>
      </w:r>
      <w:r>
        <w:rPr>
          <w:i/>
          <w:color w:val="FF0000"/>
          <w:sz w:val="22"/>
        </w:rPr>
        <w:t>–</w:t>
      </w:r>
      <w:r>
        <w:rPr>
          <w:i/>
          <w:color w:val="FF0000"/>
          <w:spacing w:val="-2"/>
          <w:sz w:val="22"/>
        </w:rPr>
        <w:t xml:space="preserve"> </w:t>
      </w:r>
      <w:r>
        <w:rPr>
          <w:i/>
          <w:color w:val="FF0000"/>
          <w:sz w:val="22"/>
        </w:rPr>
        <w:t>Termo</w:t>
      </w:r>
      <w:r>
        <w:rPr>
          <w:i/>
          <w:color w:val="FF0000"/>
          <w:spacing w:val="-2"/>
          <w:sz w:val="22"/>
        </w:rPr>
        <w:t xml:space="preserve"> </w:t>
      </w:r>
      <w:r>
        <w:rPr>
          <w:i/>
          <w:color w:val="FF0000"/>
          <w:sz w:val="22"/>
        </w:rPr>
        <w:t>de</w:t>
      </w:r>
      <w:r>
        <w:rPr>
          <w:i/>
          <w:color w:val="FF0000"/>
          <w:spacing w:val="-3"/>
          <w:sz w:val="22"/>
        </w:rPr>
        <w:t xml:space="preserve"> </w:t>
      </w:r>
      <w:r>
        <w:rPr>
          <w:i/>
          <w:color w:val="FF0000"/>
          <w:sz w:val="22"/>
        </w:rPr>
        <w:t>Ciência</w:t>
      </w:r>
      <w:r>
        <w:rPr>
          <w:i/>
          <w:color w:val="FF0000"/>
          <w:spacing w:val="-3"/>
          <w:sz w:val="22"/>
        </w:rPr>
        <w:t xml:space="preserve"> </w:t>
      </w:r>
      <w:r>
        <w:rPr>
          <w:i/>
          <w:color w:val="FF0000"/>
          <w:sz w:val="22"/>
        </w:rPr>
        <w:t>e</w:t>
      </w:r>
      <w:r>
        <w:rPr>
          <w:i/>
          <w:color w:val="FF0000"/>
          <w:spacing w:val="-1"/>
          <w:sz w:val="22"/>
        </w:rPr>
        <w:t xml:space="preserve"> </w:t>
      </w:r>
      <w:r>
        <w:rPr>
          <w:i/>
          <w:color w:val="FF0000"/>
          <w:spacing w:val="-2"/>
          <w:sz w:val="22"/>
        </w:rPr>
        <w:t>concordância;</w:t>
      </w:r>
    </w:p>
    <w:p w14:paraId="5FD53992">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i/>
          <w:color w:val="FF0000"/>
          <w:sz w:val="22"/>
          <w:highlight w:val="cyan"/>
        </w:rPr>
        <w:t>Anexo</w:t>
      </w:r>
      <w:r>
        <w:rPr>
          <w:i/>
          <w:color w:val="FF0000"/>
          <w:spacing w:val="-3"/>
          <w:sz w:val="22"/>
          <w:highlight w:val="cyan"/>
        </w:rPr>
        <w:t xml:space="preserve"> </w:t>
      </w:r>
      <w:r>
        <w:rPr>
          <w:i/>
          <w:color w:val="FF0000"/>
          <w:sz w:val="22"/>
          <w:highlight w:val="cyan"/>
        </w:rPr>
        <w:t>IV</w:t>
      </w:r>
      <w:r>
        <w:rPr>
          <w:i/>
          <w:color w:val="FF0000"/>
          <w:spacing w:val="-1"/>
          <w:sz w:val="22"/>
          <w:highlight w:val="cyan"/>
        </w:rPr>
        <w:t xml:space="preserve"> </w:t>
      </w:r>
      <w:r>
        <w:rPr>
          <w:i/>
          <w:color w:val="FF0000"/>
          <w:sz w:val="22"/>
          <w:highlight w:val="cyan"/>
        </w:rPr>
        <w:t>–</w:t>
      </w:r>
      <w:r>
        <w:rPr>
          <w:i/>
          <w:color w:val="FF0000"/>
          <w:spacing w:val="-5"/>
          <w:sz w:val="22"/>
          <w:highlight w:val="cyan"/>
        </w:rPr>
        <w:t xml:space="preserve"> </w:t>
      </w:r>
      <w:r>
        <w:rPr>
          <w:i/>
          <w:color w:val="FF0000"/>
          <w:sz w:val="22"/>
          <w:highlight w:val="cyan"/>
        </w:rPr>
        <w:t>Minuta</w:t>
      </w:r>
      <w:r>
        <w:rPr>
          <w:i/>
          <w:color w:val="FF0000"/>
          <w:spacing w:val="-2"/>
          <w:sz w:val="22"/>
          <w:highlight w:val="cyan"/>
        </w:rPr>
        <w:t xml:space="preserve"> </w:t>
      </w:r>
      <w:r>
        <w:rPr>
          <w:i/>
          <w:color w:val="FF0000"/>
          <w:sz w:val="22"/>
          <w:highlight w:val="cyan"/>
        </w:rPr>
        <w:t>de</w:t>
      </w:r>
      <w:r>
        <w:rPr>
          <w:i/>
          <w:color w:val="FF0000"/>
          <w:spacing w:val="-3"/>
          <w:sz w:val="22"/>
          <w:highlight w:val="cyan"/>
        </w:rPr>
        <w:t xml:space="preserve"> </w:t>
      </w:r>
      <w:r>
        <w:rPr>
          <w:i/>
          <w:color w:val="FF0000"/>
          <w:sz w:val="22"/>
          <w:highlight w:val="cyan"/>
        </w:rPr>
        <w:t>Ata</w:t>
      </w:r>
      <w:r>
        <w:rPr>
          <w:i/>
          <w:color w:val="FF0000"/>
          <w:spacing w:val="-2"/>
          <w:sz w:val="22"/>
          <w:highlight w:val="cyan"/>
        </w:rPr>
        <w:t xml:space="preserve"> </w:t>
      </w:r>
      <w:r>
        <w:rPr>
          <w:i/>
          <w:color w:val="FF0000"/>
          <w:sz w:val="22"/>
          <w:highlight w:val="cyan"/>
        </w:rPr>
        <w:t>de</w:t>
      </w:r>
      <w:r>
        <w:rPr>
          <w:i/>
          <w:color w:val="FF0000"/>
          <w:spacing w:val="-3"/>
          <w:sz w:val="22"/>
          <w:highlight w:val="cyan"/>
        </w:rPr>
        <w:t xml:space="preserve"> </w:t>
      </w:r>
      <w:r>
        <w:rPr>
          <w:i/>
          <w:color w:val="FF0000"/>
          <w:sz w:val="22"/>
          <w:highlight w:val="cyan"/>
        </w:rPr>
        <w:t>Registro</w:t>
      </w:r>
      <w:r>
        <w:rPr>
          <w:i/>
          <w:color w:val="FF0000"/>
          <w:spacing w:val="-2"/>
          <w:sz w:val="22"/>
          <w:highlight w:val="cyan"/>
        </w:rPr>
        <w:t xml:space="preserve"> </w:t>
      </w:r>
      <w:r>
        <w:rPr>
          <w:i/>
          <w:color w:val="FF0000"/>
          <w:sz w:val="22"/>
          <w:highlight w:val="cyan"/>
        </w:rPr>
        <w:t>de</w:t>
      </w:r>
      <w:r>
        <w:rPr>
          <w:i/>
          <w:color w:val="FF0000"/>
          <w:spacing w:val="-5"/>
          <w:sz w:val="22"/>
          <w:highlight w:val="cyan"/>
        </w:rPr>
        <w:t xml:space="preserve"> </w:t>
      </w:r>
      <w:r>
        <w:rPr>
          <w:i/>
          <w:color w:val="FF0000"/>
          <w:spacing w:val="-2"/>
          <w:sz w:val="22"/>
          <w:highlight w:val="cyan"/>
        </w:rPr>
        <w:t>Preços;</w:t>
      </w:r>
    </w:p>
    <w:p w14:paraId="47456923">
      <w:pPr>
        <w:pStyle w:val="8"/>
        <w:numPr>
          <w:ilvl w:val="2"/>
          <w:numId w:val="1"/>
        </w:numPr>
        <w:tabs>
          <w:tab w:val="left" w:pos="2407"/>
        </w:tabs>
        <w:spacing w:before="255" w:after="0" w:line="240" w:lineRule="auto"/>
        <w:ind w:left="2407" w:right="0" w:hanging="991"/>
        <w:jc w:val="left"/>
        <w:rPr>
          <w:rFonts w:ascii="Times New Roman" w:hAnsi="Times New Roman"/>
          <w:b/>
          <w:sz w:val="22"/>
        </w:rPr>
      </w:pPr>
      <w:r>
        <w:rPr>
          <w:i/>
          <w:color w:val="FF0000"/>
          <w:sz w:val="22"/>
        </w:rPr>
        <w:t>Anexo</w:t>
      </w:r>
      <w:r>
        <w:rPr>
          <w:i/>
          <w:color w:val="FF0000"/>
          <w:spacing w:val="-4"/>
          <w:sz w:val="22"/>
        </w:rPr>
        <w:t xml:space="preserve"> </w:t>
      </w:r>
      <w:r>
        <w:rPr>
          <w:i/>
          <w:color w:val="FF0000"/>
          <w:sz w:val="22"/>
        </w:rPr>
        <w:t>V</w:t>
      </w:r>
      <w:r>
        <w:rPr>
          <w:i/>
          <w:color w:val="FF0000"/>
          <w:spacing w:val="-2"/>
          <w:sz w:val="22"/>
        </w:rPr>
        <w:t xml:space="preserve"> </w:t>
      </w:r>
      <w:r>
        <w:rPr>
          <w:i/>
          <w:color w:val="FF0000"/>
          <w:sz w:val="22"/>
        </w:rPr>
        <w:t>-</w:t>
      </w:r>
      <w:r>
        <w:rPr>
          <w:i/>
          <w:color w:val="FF0000"/>
          <w:spacing w:val="-6"/>
          <w:sz w:val="22"/>
        </w:rPr>
        <w:t xml:space="preserve"> </w:t>
      </w:r>
      <w:r>
        <w:rPr>
          <w:i/>
          <w:color w:val="FF0000"/>
          <w:sz w:val="22"/>
        </w:rPr>
        <w:t>Modelo</w:t>
      </w:r>
      <w:r>
        <w:rPr>
          <w:i/>
          <w:color w:val="FF0000"/>
          <w:spacing w:val="-3"/>
          <w:sz w:val="22"/>
        </w:rPr>
        <w:t xml:space="preserve"> </w:t>
      </w:r>
      <w:r>
        <w:rPr>
          <w:i/>
          <w:color w:val="FF0000"/>
          <w:sz w:val="22"/>
        </w:rPr>
        <w:t>de</w:t>
      </w:r>
      <w:r>
        <w:rPr>
          <w:i/>
          <w:color w:val="FF0000"/>
          <w:spacing w:val="-3"/>
          <w:sz w:val="22"/>
        </w:rPr>
        <w:t xml:space="preserve"> </w:t>
      </w:r>
      <w:r>
        <w:rPr>
          <w:i/>
          <w:color w:val="FF0000"/>
          <w:sz w:val="22"/>
        </w:rPr>
        <w:t>cadastro</w:t>
      </w:r>
      <w:r>
        <w:rPr>
          <w:i/>
          <w:color w:val="FF0000"/>
          <w:spacing w:val="-2"/>
          <w:sz w:val="22"/>
        </w:rPr>
        <w:t xml:space="preserve"> </w:t>
      </w:r>
      <w:r>
        <w:rPr>
          <w:i/>
          <w:color w:val="FF0000"/>
          <w:sz w:val="22"/>
        </w:rPr>
        <w:t>para</w:t>
      </w:r>
      <w:r>
        <w:rPr>
          <w:i/>
          <w:color w:val="FF0000"/>
          <w:spacing w:val="-5"/>
          <w:sz w:val="22"/>
        </w:rPr>
        <w:t xml:space="preserve"> </w:t>
      </w:r>
      <w:r>
        <w:rPr>
          <w:i/>
          <w:color w:val="FF0000"/>
          <w:sz w:val="22"/>
        </w:rPr>
        <w:t>assinatura</w:t>
      </w:r>
      <w:r>
        <w:rPr>
          <w:i/>
          <w:color w:val="FF0000"/>
          <w:spacing w:val="-6"/>
          <w:sz w:val="22"/>
        </w:rPr>
        <w:t xml:space="preserve"> </w:t>
      </w:r>
      <w:r>
        <w:rPr>
          <w:i/>
          <w:color w:val="FF0000"/>
          <w:sz w:val="22"/>
        </w:rPr>
        <w:t>de</w:t>
      </w:r>
      <w:r>
        <w:rPr>
          <w:i/>
          <w:color w:val="FF0000"/>
          <w:spacing w:val="-2"/>
          <w:sz w:val="22"/>
        </w:rPr>
        <w:t xml:space="preserve"> </w:t>
      </w:r>
      <w:r>
        <w:rPr>
          <w:i/>
          <w:color w:val="FF0000"/>
          <w:sz w:val="22"/>
        </w:rPr>
        <w:t>Ata</w:t>
      </w:r>
      <w:r>
        <w:rPr>
          <w:i/>
          <w:color w:val="FF0000"/>
          <w:spacing w:val="-5"/>
          <w:sz w:val="22"/>
        </w:rPr>
        <w:t xml:space="preserve"> </w:t>
      </w:r>
      <w:r>
        <w:rPr>
          <w:i/>
          <w:color w:val="FF0000"/>
          <w:sz w:val="22"/>
        </w:rPr>
        <w:t>de</w:t>
      </w:r>
      <w:r>
        <w:rPr>
          <w:i/>
          <w:color w:val="FF0000"/>
          <w:spacing w:val="-3"/>
          <w:sz w:val="22"/>
        </w:rPr>
        <w:t xml:space="preserve"> </w:t>
      </w:r>
      <w:r>
        <w:rPr>
          <w:i/>
          <w:color w:val="FF0000"/>
          <w:sz w:val="22"/>
        </w:rPr>
        <w:t>Registro</w:t>
      </w:r>
      <w:r>
        <w:rPr>
          <w:i/>
          <w:color w:val="FF0000"/>
          <w:spacing w:val="-2"/>
          <w:sz w:val="22"/>
        </w:rPr>
        <w:t xml:space="preserve"> </w:t>
      </w:r>
      <w:r>
        <w:rPr>
          <w:i/>
          <w:color w:val="FF0000"/>
          <w:sz w:val="22"/>
        </w:rPr>
        <w:t>de</w:t>
      </w:r>
      <w:r>
        <w:rPr>
          <w:i/>
          <w:color w:val="FF0000"/>
          <w:spacing w:val="-4"/>
          <w:sz w:val="22"/>
        </w:rPr>
        <w:t xml:space="preserve"> </w:t>
      </w:r>
      <w:r>
        <w:rPr>
          <w:i/>
          <w:color w:val="FF0000"/>
          <w:spacing w:val="-2"/>
          <w:sz w:val="22"/>
        </w:rPr>
        <w:t>Preços</w:t>
      </w:r>
    </w:p>
    <w:p w14:paraId="3998483A">
      <w:pPr>
        <w:pStyle w:val="8"/>
        <w:numPr>
          <w:ilvl w:val="2"/>
          <w:numId w:val="1"/>
        </w:numPr>
        <w:tabs>
          <w:tab w:val="left" w:pos="2407"/>
        </w:tabs>
        <w:spacing w:before="254" w:after="0" w:line="240" w:lineRule="auto"/>
        <w:ind w:left="2407" w:right="0" w:hanging="991"/>
        <w:jc w:val="left"/>
        <w:rPr>
          <w:rFonts w:ascii="Times New Roman" w:hAnsi="Times New Roman"/>
          <w:b/>
          <w:sz w:val="22"/>
        </w:rPr>
      </w:pPr>
      <w:r>
        <w:rPr>
          <w:i/>
          <w:color w:val="FF0000"/>
          <w:sz w:val="22"/>
        </w:rPr>
        <w:t>Anexo</w:t>
      </w:r>
      <w:r>
        <w:rPr>
          <w:i/>
          <w:color w:val="FF0000"/>
          <w:spacing w:val="-2"/>
          <w:sz w:val="22"/>
        </w:rPr>
        <w:t xml:space="preserve"> </w:t>
      </w:r>
      <w:r>
        <w:rPr>
          <w:i/>
          <w:color w:val="FF0000"/>
          <w:sz w:val="22"/>
        </w:rPr>
        <w:t>VI</w:t>
      </w:r>
      <w:r>
        <w:rPr>
          <w:i/>
          <w:color w:val="FF0000"/>
          <w:spacing w:val="-3"/>
          <w:sz w:val="22"/>
        </w:rPr>
        <w:t xml:space="preserve"> </w:t>
      </w:r>
      <w:r>
        <w:rPr>
          <w:i/>
          <w:color w:val="FF0000"/>
          <w:sz w:val="22"/>
        </w:rPr>
        <w:t>–</w:t>
      </w:r>
      <w:r>
        <w:rPr>
          <w:i/>
          <w:color w:val="FF0000"/>
          <w:spacing w:val="-4"/>
          <w:sz w:val="22"/>
        </w:rPr>
        <w:t xml:space="preserve"> </w:t>
      </w:r>
      <w:r>
        <w:rPr>
          <w:i/>
          <w:color w:val="FF0000"/>
          <w:sz w:val="22"/>
        </w:rPr>
        <w:t>Minuta</w:t>
      </w:r>
      <w:r>
        <w:rPr>
          <w:i/>
          <w:color w:val="FF0000"/>
          <w:spacing w:val="-3"/>
          <w:sz w:val="22"/>
        </w:rPr>
        <w:t xml:space="preserve"> </w:t>
      </w:r>
      <w:r>
        <w:rPr>
          <w:i/>
          <w:color w:val="FF0000"/>
          <w:sz w:val="22"/>
        </w:rPr>
        <w:t>de</w:t>
      </w:r>
      <w:r>
        <w:rPr>
          <w:i/>
          <w:color w:val="FF0000"/>
          <w:spacing w:val="-4"/>
          <w:sz w:val="22"/>
        </w:rPr>
        <w:t xml:space="preserve"> </w:t>
      </w:r>
      <w:r>
        <w:rPr>
          <w:i/>
          <w:color w:val="FF0000"/>
          <w:sz w:val="22"/>
        </w:rPr>
        <w:t>Contrato</w:t>
      </w:r>
      <w:r>
        <w:rPr>
          <w:i/>
          <w:color w:val="FF0000"/>
          <w:spacing w:val="-3"/>
          <w:sz w:val="22"/>
        </w:rPr>
        <w:t xml:space="preserve"> </w:t>
      </w:r>
      <w:r>
        <w:rPr>
          <w:i/>
          <w:color w:val="FF0000"/>
          <w:sz w:val="22"/>
        </w:rPr>
        <w:t>de</w:t>
      </w:r>
      <w:r>
        <w:rPr>
          <w:i/>
          <w:color w:val="FF0000"/>
          <w:spacing w:val="-2"/>
          <w:sz w:val="22"/>
        </w:rPr>
        <w:t xml:space="preserve"> Comodato</w:t>
      </w:r>
    </w:p>
    <w:p w14:paraId="7A55F142">
      <w:pPr>
        <w:pStyle w:val="8"/>
        <w:numPr>
          <w:ilvl w:val="2"/>
          <w:numId w:val="1"/>
        </w:numPr>
        <w:tabs>
          <w:tab w:val="left" w:pos="1920"/>
          <w:tab w:val="left" w:pos="2407"/>
        </w:tabs>
        <w:spacing w:before="255" w:after="0" w:line="360" w:lineRule="auto"/>
        <w:ind w:left="1920" w:right="423" w:hanging="504"/>
        <w:jc w:val="left"/>
        <w:rPr>
          <w:rFonts w:ascii="Times New Roman" w:hAnsi="Times New Roman"/>
          <w:b/>
          <w:sz w:val="22"/>
        </w:rPr>
      </w:pPr>
      <w:r>
        <w:rPr>
          <w:i/>
          <w:color w:val="FF0000"/>
          <w:sz w:val="22"/>
        </w:rPr>
        <w:t xml:space="preserve">Anexo VII – Modelo de declaração dos equipamentos para assinatura do contrato de </w:t>
      </w:r>
      <w:r>
        <w:rPr>
          <w:i/>
          <w:color w:val="FF0000"/>
          <w:spacing w:val="-2"/>
          <w:sz w:val="22"/>
        </w:rPr>
        <w:t>comodato</w:t>
      </w:r>
    </w:p>
    <w:p w14:paraId="3295E640">
      <w:pPr>
        <w:pStyle w:val="6"/>
        <w:jc w:val="left"/>
        <w:rPr>
          <w:i/>
        </w:rPr>
      </w:pPr>
    </w:p>
    <w:p w14:paraId="15AE1CF9">
      <w:pPr>
        <w:pStyle w:val="6"/>
        <w:jc w:val="left"/>
        <w:rPr>
          <w:i/>
        </w:rPr>
      </w:pPr>
    </w:p>
    <w:p w14:paraId="02C99011">
      <w:pPr>
        <w:pStyle w:val="6"/>
        <w:spacing w:before="229"/>
        <w:jc w:val="left"/>
        <w:rPr>
          <w:i/>
        </w:rPr>
      </w:pPr>
    </w:p>
    <w:p w14:paraId="088DE1F6">
      <w:pPr>
        <w:pStyle w:val="6"/>
        <w:spacing w:before="1" w:line="283" w:lineRule="auto"/>
        <w:ind w:left="282" w:right="5959"/>
        <w:jc w:val="left"/>
      </w:pPr>
      <w:r>
        <w:rPr>
          <w:color w:val="FF0000"/>
        </w:rPr>
        <w:t>Salvador-Ba,</w:t>
      </w:r>
      <w:r>
        <w:rPr>
          <w:color w:val="FF0000"/>
          <w:spacing w:val="-8"/>
        </w:rPr>
        <w:t xml:space="preserve"> </w:t>
      </w:r>
      <w:r>
        <w:rPr>
          <w:color w:val="FF0000"/>
        </w:rPr>
        <w:t>14</w:t>
      </w:r>
      <w:r>
        <w:rPr>
          <w:color w:val="FF0000"/>
          <w:spacing w:val="-5"/>
        </w:rPr>
        <w:t xml:space="preserve"> </w:t>
      </w:r>
      <w:r>
        <w:rPr>
          <w:color w:val="FF0000"/>
        </w:rPr>
        <w:t>de</w:t>
      </w:r>
      <w:r>
        <w:rPr>
          <w:color w:val="FF0000"/>
          <w:spacing w:val="-8"/>
        </w:rPr>
        <w:t xml:space="preserve"> </w:t>
      </w:r>
      <w:r>
        <w:rPr>
          <w:color w:val="FF0000"/>
        </w:rPr>
        <w:t>janeiro</w:t>
      </w:r>
      <w:r>
        <w:rPr>
          <w:color w:val="FF0000"/>
          <w:spacing w:val="-7"/>
        </w:rPr>
        <w:t xml:space="preserve"> </w:t>
      </w:r>
      <w:r>
        <w:rPr>
          <w:color w:val="FF0000"/>
        </w:rPr>
        <w:t>de</w:t>
      </w:r>
      <w:r>
        <w:rPr>
          <w:color w:val="FF0000"/>
          <w:spacing w:val="-6"/>
        </w:rPr>
        <w:t xml:space="preserve"> </w:t>
      </w:r>
      <w:r>
        <w:rPr>
          <w:color w:val="FF0000"/>
        </w:rPr>
        <w:t>2026 PREGOEIRO OFICIAL</w:t>
      </w:r>
    </w:p>
    <w:p w14:paraId="74F6E170">
      <w:pPr>
        <w:pStyle w:val="6"/>
        <w:spacing w:after="0" w:line="283" w:lineRule="auto"/>
        <w:jc w:val="left"/>
        <w:sectPr>
          <w:pgSz w:w="11910" w:h="16840"/>
          <w:pgMar w:top="2160" w:right="708" w:bottom="1860" w:left="850" w:header="708" w:footer="1674" w:gutter="0"/>
          <w:cols w:space="720" w:num="1"/>
        </w:sectPr>
      </w:pPr>
    </w:p>
    <w:p w14:paraId="1F410628">
      <w:pPr>
        <w:pStyle w:val="6"/>
        <w:jc w:val="left"/>
      </w:pPr>
    </w:p>
    <w:p w14:paraId="3EA58BC5">
      <w:pPr>
        <w:pStyle w:val="6"/>
        <w:spacing w:before="135"/>
        <w:jc w:val="left"/>
      </w:pPr>
    </w:p>
    <w:p w14:paraId="3F5893D2">
      <w:pPr>
        <w:spacing w:before="0" w:line="390" w:lineRule="atLeast"/>
        <w:ind w:left="4027" w:right="4167" w:firstLine="693"/>
        <w:jc w:val="left"/>
        <w:rPr>
          <w:b/>
          <w:sz w:val="22"/>
        </w:rPr>
      </w:pPr>
      <w:r>
        <w:rPr>
          <w:b/>
          <w:sz w:val="22"/>
        </w:rPr>
        <w:t>ANEXO I</w:t>
      </w:r>
      <w:r>
        <w:rPr>
          <w:b/>
          <w:spacing w:val="40"/>
          <w:sz w:val="22"/>
        </w:rPr>
        <w:t xml:space="preserve"> </w:t>
      </w:r>
      <w:r>
        <w:rPr>
          <w:b/>
          <w:sz w:val="22"/>
        </w:rPr>
        <w:t>TERMO</w:t>
      </w:r>
      <w:r>
        <w:rPr>
          <w:b/>
          <w:spacing w:val="-13"/>
          <w:sz w:val="22"/>
        </w:rPr>
        <w:t xml:space="preserve"> </w:t>
      </w:r>
      <w:r>
        <w:rPr>
          <w:b/>
          <w:sz w:val="22"/>
        </w:rPr>
        <w:t>DE</w:t>
      </w:r>
      <w:r>
        <w:rPr>
          <w:b/>
          <w:spacing w:val="-12"/>
          <w:sz w:val="22"/>
        </w:rPr>
        <w:t xml:space="preserve"> </w:t>
      </w:r>
      <w:r>
        <w:rPr>
          <w:b/>
          <w:sz w:val="22"/>
        </w:rPr>
        <w:t>REFERÊNCIA</w:t>
      </w:r>
    </w:p>
    <w:p w14:paraId="5387E502">
      <w:pPr>
        <w:spacing w:before="0"/>
        <w:ind w:left="3118" w:right="2822" w:firstLine="828"/>
        <w:jc w:val="left"/>
        <w:rPr>
          <w:b/>
          <w:sz w:val="22"/>
        </w:rPr>
      </w:pPr>
      <w:r>
        <w:rPr>
          <w:b/>
          <w:sz w:val="22"/>
        </w:rPr>
        <w:t>PREGÃO SRP 90154/2025 PARTICIPAÇÃO</w:t>
      </w:r>
      <w:r>
        <w:rPr>
          <w:b/>
          <w:spacing w:val="-10"/>
          <w:sz w:val="22"/>
        </w:rPr>
        <w:t xml:space="preserve"> </w:t>
      </w:r>
      <w:r>
        <w:rPr>
          <w:b/>
          <w:sz w:val="22"/>
        </w:rPr>
        <w:t>EM</w:t>
      </w:r>
      <w:r>
        <w:rPr>
          <w:b/>
          <w:spacing w:val="-13"/>
          <w:sz w:val="22"/>
        </w:rPr>
        <w:t xml:space="preserve"> </w:t>
      </w:r>
      <w:r>
        <w:rPr>
          <w:b/>
          <w:sz w:val="22"/>
        </w:rPr>
        <w:t>AMPLA</w:t>
      </w:r>
      <w:r>
        <w:rPr>
          <w:b/>
          <w:spacing w:val="-11"/>
          <w:sz w:val="22"/>
        </w:rPr>
        <w:t xml:space="preserve"> </w:t>
      </w:r>
      <w:r>
        <w:rPr>
          <w:b/>
          <w:sz w:val="22"/>
        </w:rPr>
        <w:t>CONCORRÊNCIA</w:t>
      </w:r>
    </w:p>
    <w:p w14:paraId="7E357DEC">
      <w:pPr>
        <w:spacing w:before="0" w:line="499" w:lineRule="auto"/>
        <w:ind w:left="282" w:right="2822" w:firstLine="3195"/>
        <w:jc w:val="left"/>
        <w:rPr>
          <w:b/>
          <w:sz w:val="22"/>
        </w:rPr>
      </w:pPr>
      <w:r>
        <w:rPr>
          <w:b/>
          <w:sz w:val="22"/>
        </w:rPr>
        <w:t>SEM</w:t>
      </w:r>
      <w:r>
        <w:rPr>
          <w:b/>
          <w:spacing w:val="-12"/>
          <w:sz w:val="22"/>
        </w:rPr>
        <w:t xml:space="preserve"> </w:t>
      </w:r>
      <w:r>
        <w:rPr>
          <w:b/>
          <w:sz w:val="22"/>
        </w:rPr>
        <w:t>EXCLUSIVIDADE</w:t>
      </w:r>
      <w:r>
        <w:rPr>
          <w:b/>
          <w:spacing w:val="-13"/>
          <w:sz w:val="22"/>
        </w:rPr>
        <w:t xml:space="preserve"> </w:t>
      </w:r>
      <w:r>
        <w:rPr>
          <w:b/>
          <w:sz w:val="22"/>
        </w:rPr>
        <w:t>PARA</w:t>
      </w:r>
      <w:r>
        <w:rPr>
          <w:b/>
          <w:spacing w:val="-10"/>
          <w:sz w:val="22"/>
        </w:rPr>
        <w:t xml:space="preserve"> </w:t>
      </w:r>
      <w:r>
        <w:rPr>
          <w:b/>
          <w:sz w:val="22"/>
        </w:rPr>
        <w:t>ME/EPP NÚMERO DO PROCESSO: 23066.085318/2025-50</w:t>
      </w:r>
    </w:p>
    <w:p w14:paraId="66AB56DD">
      <w:pPr>
        <w:pStyle w:val="8"/>
        <w:numPr>
          <w:ilvl w:val="0"/>
          <w:numId w:val="2"/>
        </w:numPr>
        <w:tabs>
          <w:tab w:val="left" w:pos="536"/>
          <w:tab w:val="left" w:pos="9810"/>
        </w:tabs>
        <w:spacing w:before="0" w:after="0" w:line="266" w:lineRule="exact"/>
        <w:ind w:left="536" w:right="0" w:hanging="282"/>
        <w:jc w:val="left"/>
        <w:rPr>
          <w:b/>
          <w:sz w:val="22"/>
        </w:rPr>
      </w:pPr>
      <w:r>
        <w:rPr>
          <w:b/>
          <w:color w:val="000000"/>
          <w:sz w:val="22"/>
          <w:shd w:val="clear" w:color="auto" w:fill="F1F1F1"/>
        </w:rPr>
        <w:t>CONDIÇÕES</w:t>
      </w:r>
      <w:r>
        <w:rPr>
          <w:b/>
          <w:color w:val="000000"/>
          <w:spacing w:val="-5"/>
          <w:sz w:val="22"/>
          <w:shd w:val="clear" w:color="auto" w:fill="F1F1F1"/>
        </w:rPr>
        <w:t xml:space="preserve"> </w:t>
      </w:r>
      <w:r>
        <w:rPr>
          <w:b/>
          <w:color w:val="000000"/>
          <w:sz w:val="22"/>
          <w:shd w:val="clear" w:color="auto" w:fill="F1F1F1"/>
        </w:rPr>
        <w:t>GERAIS</w:t>
      </w:r>
      <w:r>
        <w:rPr>
          <w:b/>
          <w:color w:val="000000"/>
          <w:spacing w:val="-6"/>
          <w:sz w:val="22"/>
          <w:shd w:val="clear" w:color="auto" w:fill="F1F1F1"/>
        </w:rPr>
        <w:t xml:space="preserve"> </w:t>
      </w:r>
      <w:r>
        <w:rPr>
          <w:b/>
          <w:color w:val="000000"/>
          <w:sz w:val="22"/>
          <w:shd w:val="clear" w:color="auto" w:fill="F1F1F1"/>
        </w:rPr>
        <w:t>DA</w:t>
      </w:r>
      <w:r>
        <w:rPr>
          <w:b/>
          <w:color w:val="000000"/>
          <w:spacing w:val="-4"/>
          <w:sz w:val="22"/>
          <w:shd w:val="clear" w:color="auto" w:fill="F1F1F1"/>
        </w:rPr>
        <w:t xml:space="preserve"> </w:t>
      </w:r>
      <w:r>
        <w:rPr>
          <w:b/>
          <w:color w:val="000000"/>
          <w:spacing w:val="-2"/>
          <w:sz w:val="22"/>
          <w:shd w:val="clear" w:color="auto" w:fill="F1F1F1"/>
        </w:rPr>
        <w:t>CONTRATAÇÃO</w:t>
      </w:r>
      <w:r>
        <w:rPr>
          <w:b/>
          <w:color w:val="000000"/>
          <w:sz w:val="22"/>
          <w:shd w:val="clear" w:color="auto" w:fill="F1F1F1"/>
        </w:rPr>
        <w:tab/>
      </w:r>
    </w:p>
    <w:p w14:paraId="527167F9">
      <w:pPr>
        <w:pStyle w:val="6"/>
        <w:spacing w:before="19"/>
        <w:jc w:val="left"/>
        <w:rPr>
          <w:b/>
        </w:rPr>
      </w:pPr>
    </w:p>
    <w:p w14:paraId="46D91B24">
      <w:pPr>
        <w:pStyle w:val="8"/>
        <w:numPr>
          <w:ilvl w:val="1"/>
          <w:numId w:val="2"/>
        </w:numPr>
        <w:tabs>
          <w:tab w:val="left" w:pos="991"/>
        </w:tabs>
        <w:spacing w:before="0" w:after="0" w:line="240" w:lineRule="auto"/>
        <w:ind w:left="282" w:right="561" w:firstLine="0"/>
        <w:jc w:val="left"/>
        <w:rPr>
          <w:b/>
          <w:sz w:val="22"/>
        </w:rPr>
      </w:pPr>
      <w:r>
        <w:rPr>
          <w:color w:val="006FC0"/>
          <w:sz w:val="22"/>
        </w:rPr>
        <w:t>Constitui</w:t>
      </w:r>
      <w:r>
        <w:rPr>
          <w:color w:val="006FC0"/>
          <w:spacing w:val="20"/>
          <w:sz w:val="22"/>
        </w:rPr>
        <w:t xml:space="preserve"> </w:t>
      </w:r>
      <w:r>
        <w:rPr>
          <w:color w:val="006FC0"/>
          <w:sz w:val="22"/>
        </w:rPr>
        <w:t>o</w:t>
      </w:r>
      <w:r>
        <w:rPr>
          <w:color w:val="006FC0"/>
          <w:spacing w:val="23"/>
          <w:sz w:val="22"/>
        </w:rPr>
        <w:t xml:space="preserve"> </w:t>
      </w:r>
      <w:r>
        <w:rPr>
          <w:color w:val="006FC0"/>
          <w:sz w:val="22"/>
        </w:rPr>
        <w:t>objeto</w:t>
      </w:r>
      <w:r>
        <w:rPr>
          <w:color w:val="006FC0"/>
          <w:spacing w:val="24"/>
          <w:sz w:val="22"/>
        </w:rPr>
        <w:t xml:space="preserve"> </w:t>
      </w:r>
      <w:r>
        <w:rPr>
          <w:color w:val="006FC0"/>
          <w:sz w:val="22"/>
        </w:rPr>
        <w:t>desta</w:t>
      </w:r>
      <w:r>
        <w:rPr>
          <w:color w:val="006FC0"/>
          <w:spacing w:val="25"/>
          <w:sz w:val="22"/>
        </w:rPr>
        <w:t xml:space="preserve"> </w:t>
      </w:r>
      <w:r>
        <w:rPr>
          <w:color w:val="006FC0"/>
          <w:sz w:val="22"/>
        </w:rPr>
        <w:t>licitação</w:t>
      </w:r>
      <w:r>
        <w:rPr>
          <w:color w:val="006FC0"/>
          <w:spacing w:val="23"/>
          <w:sz w:val="22"/>
        </w:rPr>
        <w:t xml:space="preserve"> </w:t>
      </w:r>
      <w:r>
        <w:rPr>
          <w:color w:val="006FC0"/>
          <w:sz w:val="22"/>
        </w:rPr>
        <w:t>o</w:t>
      </w:r>
      <w:r>
        <w:rPr>
          <w:color w:val="006FC0"/>
          <w:spacing w:val="23"/>
          <w:sz w:val="22"/>
        </w:rPr>
        <w:t xml:space="preserve"> </w:t>
      </w:r>
      <w:r>
        <w:rPr>
          <w:color w:val="006FC0"/>
          <w:sz w:val="22"/>
        </w:rPr>
        <w:t>REGISTRO</w:t>
      </w:r>
      <w:r>
        <w:rPr>
          <w:color w:val="006FC0"/>
          <w:spacing w:val="23"/>
          <w:sz w:val="22"/>
        </w:rPr>
        <w:t xml:space="preserve"> </w:t>
      </w:r>
      <w:r>
        <w:rPr>
          <w:color w:val="006FC0"/>
          <w:sz w:val="22"/>
        </w:rPr>
        <w:t>DE</w:t>
      </w:r>
      <w:r>
        <w:rPr>
          <w:color w:val="006FC0"/>
          <w:spacing w:val="23"/>
          <w:sz w:val="22"/>
        </w:rPr>
        <w:t xml:space="preserve"> </w:t>
      </w:r>
      <w:r>
        <w:rPr>
          <w:color w:val="006FC0"/>
          <w:sz w:val="22"/>
        </w:rPr>
        <w:t>PREÇOS,</w:t>
      </w:r>
      <w:r>
        <w:rPr>
          <w:color w:val="006FC0"/>
          <w:spacing w:val="25"/>
          <w:sz w:val="22"/>
        </w:rPr>
        <w:t xml:space="preserve"> </w:t>
      </w:r>
      <w:r>
        <w:rPr>
          <w:color w:val="006FC0"/>
          <w:sz w:val="22"/>
        </w:rPr>
        <w:t>pelo</w:t>
      </w:r>
      <w:r>
        <w:rPr>
          <w:color w:val="006FC0"/>
          <w:spacing w:val="23"/>
          <w:sz w:val="22"/>
        </w:rPr>
        <w:t xml:space="preserve"> </w:t>
      </w:r>
      <w:r>
        <w:rPr>
          <w:color w:val="006FC0"/>
          <w:sz w:val="22"/>
        </w:rPr>
        <w:t>prazo</w:t>
      </w:r>
      <w:r>
        <w:rPr>
          <w:color w:val="006FC0"/>
          <w:spacing w:val="23"/>
          <w:sz w:val="22"/>
        </w:rPr>
        <w:t xml:space="preserve"> </w:t>
      </w:r>
      <w:r>
        <w:rPr>
          <w:color w:val="006FC0"/>
          <w:sz w:val="22"/>
        </w:rPr>
        <w:t>de</w:t>
      </w:r>
      <w:r>
        <w:rPr>
          <w:color w:val="006FC0"/>
          <w:spacing w:val="21"/>
          <w:sz w:val="22"/>
        </w:rPr>
        <w:t xml:space="preserve"> </w:t>
      </w:r>
      <w:r>
        <w:rPr>
          <w:color w:val="006FC0"/>
          <w:sz w:val="22"/>
        </w:rPr>
        <w:t>12</w:t>
      </w:r>
      <w:r>
        <w:rPr>
          <w:color w:val="006FC0"/>
          <w:spacing w:val="23"/>
          <w:sz w:val="22"/>
        </w:rPr>
        <w:t xml:space="preserve"> </w:t>
      </w:r>
      <w:r>
        <w:rPr>
          <w:color w:val="006FC0"/>
          <w:sz w:val="22"/>
        </w:rPr>
        <w:t>(doze)</w:t>
      </w:r>
      <w:r>
        <w:rPr>
          <w:color w:val="006FC0"/>
          <w:spacing w:val="21"/>
          <w:sz w:val="22"/>
        </w:rPr>
        <w:t xml:space="preserve"> </w:t>
      </w:r>
      <w:r>
        <w:rPr>
          <w:color w:val="006FC0"/>
          <w:sz w:val="22"/>
        </w:rPr>
        <w:t>meses,</w:t>
      </w:r>
      <w:r>
        <w:rPr>
          <w:color w:val="006FC0"/>
          <w:spacing w:val="23"/>
          <w:sz w:val="22"/>
        </w:rPr>
        <w:t xml:space="preserve"> </w:t>
      </w:r>
      <w:r>
        <w:rPr>
          <w:color w:val="006FC0"/>
          <w:sz w:val="22"/>
        </w:rPr>
        <w:t>para eventual aquisição</w:t>
      </w:r>
      <w:r>
        <w:rPr>
          <w:color w:val="006FC0"/>
          <w:spacing w:val="13"/>
          <w:sz w:val="22"/>
        </w:rPr>
        <w:t xml:space="preserve"> </w:t>
      </w:r>
      <w:r>
        <w:rPr>
          <w:color w:val="006FC0"/>
          <w:sz w:val="22"/>
        </w:rPr>
        <w:t>de MATERIAIS PARA O SERVIÇO DE</w:t>
      </w:r>
      <w:r>
        <w:rPr>
          <w:color w:val="006FC0"/>
          <w:spacing w:val="13"/>
          <w:sz w:val="22"/>
        </w:rPr>
        <w:t xml:space="preserve"> </w:t>
      </w:r>
      <w:r>
        <w:rPr>
          <w:color w:val="006FC0"/>
          <w:sz w:val="22"/>
        </w:rPr>
        <w:t>CIRURGIA GERAL DO HOSPITAL ANA NERY</w:t>
      </w:r>
      <w:r>
        <w:rPr>
          <w:color w:val="006FC0"/>
          <w:spacing w:val="17"/>
          <w:sz w:val="22"/>
        </w:rPr>
        <w:t xml:space="preserve"> </w:t>
      </w:r>
      <w:r>
        <w:rPr>
          <w:color w:val="006FC0"/>
          <w:sz w:val="22"/>
        </w:rPr>
        <w:t>– HAN.</w:t>
      </w:r>
    </w:p>
    <w:p w14:paraId="55764AAC">
      <w:pPr>
        <w:pStyle w:val="6"/>
        <w:ind w:left="282"/>
        <w:jc w:val="left"/>
      </w:pPr>
      <w:r>
        <w:rPr>
          <w:color w:val="006FC0"/>
        </w:rPr>
        <w:t>Para</w:t>
      </w:r>
      <w:r>
        <w:rPr>
          <w:color w:val="006FC0"/>
          <w:spacing w:val="40"/>
        </w:rPr>
        <w:t xml:space="preserve"> </w:t>
      </w:r>
      <w:r>
        <w:rPr>
          <w:color w:val="006FC0"/>
        </w:rPr>
        <w:t>o</w:t>
      </w:r>
      <w:r>
        <w:rPr>
          <w:color w:val="006FC0"/>
          <w:spacing w:val="40"/>
        </w:rPr>
        <w:t xml:space="preserve"> </w:t>
      </w:r>
      <w:r>
        <w:rPr>
          <w:color w:val="006FC0"/>
        </w:rPr>
        <w:t>perfeito</w:t>
      </w:r>
      <w:r>
        <w:rPr>
          <w:color w:val="006FC0"/>
          <w:spacing w:val="40"/>
        </w:rPr>
        <w:t xml:space="preserve"> </w:t>
      </w:r>
      <w:r>
        <w:rPr>
          <w:color w:val="006FC0"/>
        </w:rPr>
        <w:t>funcionamento</w:t>
      </w:r>
      <w:r>
        <w:rPr>
          <w:color w:val="006FC0"/>
          <w:spacing w:val="40"/>
        </w:rPr>
        <w:t xml:space="preserve"> </w:t>
      </w:r>
      <w:r>
        <w:rPr>
          <w:color w:val="006FC0"/>
        </w:rPr>
        <w:t>dos</w:t>
      </w:r>
      <w:r>
        <w:rPr>
          <w:color w:val="006FC0"/>
          <w:spacing w:val="40"/>
        </w:rPr>
        <w:t xml:space="preserve"> </w:t>
      </w:r>
      <w:r>
        <w:rPr>
          <w:color w:val="006FC0"/>
        </w:rPr>
        <w:t>Itens:</w:t>
      </w:r>
      <w:r>
        <w:rPr>
          <w:color w:val="006FC0"/>
          <w:spacing w:val="40"/>
        </w:rPr>
        <w:t xml:space="preserve"> </w:t>
      </w:r>
      <w:r>
        <w:rPr>
          <w:color w:val="006FC0"/>
        </w:rPr>
        <w:t>15,</w:t>
      </w:r>
      <w:r>
        <w:rPr>
          <w:color w:val="006FC0"/>
          <w:spacing w:val="40"/>
        </w:rPr>
        <w:t xml:space="preserve"> </w:t>
      </w:r>
      <w:r>
        <w:rPr>
          <w:color w:val="006FC0"/>
        </w:rPr>
        <w:t>16</w:t>
      </w:r>
      <w:r>
        <w:rPr>
          <w:color w:val="006FC0"/>
          <w:spacing w:val="40"/>
        </w:rPr>
        <w:t xml:space="preserve"> </w:t>
      </w:r>
      <w:r>
        <w:rPr>
          <w:color w:val="006FC0"/>
        </w:rPr>
        <w:t>e</w:t>
      </w:r>
      <w:r>
        <w:rPr>
          <w:color w:val="006FC0"/>
          <w:spacing w:val="40"/>
        </w:rPr>
        <w:t xml:space="preserve"> </w:t>
      </w:r>
      <w:r>
        <w:rPr>
          <w:color w:val="006FC0"/>
        </w:rPr>
        <w:t>17</w:t>
      </w:r>
      <w:r>
        <w:rPr>
          <w:color w:val="006FC0"/>
          <w:spacing w:val="40"/>
        </w:rPr>
        <w:t xml:space="preserve"> </w:t>
      </w:r>
      <w:r>
        <w:rPr>
          <w:color w:val="006FC0"/>
        </w:rPr>
        <w:t>fazem-se</w:t>
      </w:r>
      <w:r>
        <w:rPr>
          <w:color w:val="006FC0"/>
          <w:spacing w:val="40"/>
        </w:rPr>
        <w:t xml:space="preserve"> </w:t>
      </w:r>
      <w:r>
        <w:rPr>
          <w:color w:val="006FC0"/>
        </w:rPr>
        <w:t>necessário</w:t>
      </w:r>
      <w:r>
        <w:rPr>
          <w:color w:val="006FC0"/>
          <w:spacing w:val="40"/>
        </w:rPr>
        <w:t xml:space="preserve"> </w:t>
      </w:r>
      <w:r>
        <w:rPr>
          <w:color w:val="006FC0"/>
        </w:rPr>
        <w:t>o</w:t>
      </w:r>
      <w:r>
        <w:rPr>
          <w:color w:val="006FC0"/>
          <w:spacing w:val="40"/>
        </w:rPr>
        <w:t xml:space="preserve"> </w:t>
      </w:r>
      <w:r>
        <w:rPr>
          <w:color w:val="006FC0"/>
        </w:rPr>
        <w:t>uso</w:t>
      </w:r>
      <w:r>
        <w:rPr>
          <w:color w:val="006FC0"/>
          <w:spacing w:val="40"/>
        </w:rPr>
        <w:t xml:space="preserve"> </w:t>
      </w:r>
      <w:r>
        <w:rPr>
          <w:color w:val="006FC0"/>
        </w:rPr>
        <w:t>de</w:t>
      </w:r>
      <w:r>
        <w:rPr>
          <w:color w:val="006FC0"/>
          <w:spacing w:val="40"/>
        </w:rPr>
        <w:t xml:space="preserve"> </w:t>
      </w:r>
      <w:r>
        <w:rPr>
          <w:color w:val="006FC0"/>
        </w:rPr>
        <w:t>equipamento</w:t>
      </w:r>
      <w:r>
        <w:rPr>
          <w:color w:val="006FC0"/>
          <w:spacing w:val="40"/>
        </w:rPr>
        <w:t xml:space="preserve"> </w:t>
      </w:r>
      <w:r>
        <w:rPr>
          <w:color w:val="006FC0"/>
        </w:rPr>
        <w:t>(</w:t>
      </w:r>
      <w:r>
        <w:rPr>
          <w:b/>
          <w:color w:val="006FC0"/>
        </w:rPr>
        <w:t>COMODATO</w:t>
      </w:r>
      <w:r>
        <w:rPr>
          <w:color w:val="006FC0"/>
        </w:rPr>
        <w:t>) de acordo com as especificações, quantitativo e condições constantes neste documento.</w:t>
      </w:r>
    </w:p>
    <w:p w14:paraId="3047EBD8">
      <w:pPr>
        <w:pStyle w:val="6"/>
        <w:jc w:val="left"/>
        <w:rPr>
          <w:sz w:val="1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0"/>
        <w:gridCol w:w="986"/>
        <w:gridCol w:w="2921"/>
        <w:gridCol w:w="595"/>
        <w:gridCol w:w="890"/>
        <w:gridCol w:w="438"/>
        <w:gridCol w:w="1052"/>
        <w:gridCol w:w="466"/>
        <w:gridCol w:w="1020"/>
      </w:tblGrid>
      <w:tr w14:paraId="3B19A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840" w:type="dxa"/>
            <w:shd w:val="clear" w:color="auto" w:fill="F1F1F1"/>
            <w:textDirection w:val="tbRl"/>
          </w:tcPr>
          <w:p w14:paraId="4F22218D">
            <w:pPr>
              <w:pStyle w:val="9"/>
              <w:spacing w:before="112"/>
              <w:rPr>
                <w:sz w:val="16"/>
              </w:rPr>
            </w:pPr>
          </w:p>
          <w:p w14:paraId="3DA80433">
            <w:pPr>
              <w:pStyle w:val="9"/>
              <w:ind w:left="256"/>
              <w:rPr>
                <w:b/>
                <w:sz w:val="16"/>
              </w:rPr>
            </w:pPr>
            <w:r>
              <w:rPr>
                <w:b/>
                <w:color w:val="ED0000"/>
                <w:spacing w:val="-4"/>
                <w:sz w:val="16"/>
              </w:rPr>
              <w:t>ITEM</w:t>
            </w:r>
          </w:p>
        </w:tc>
        <w:tc>
          <w:tcPr>
            <w:tcW w:w="986" w:type="dxa"/>
            <w:shd w:val="clear" w:color="auto" w:fill="F1F1F1"/>
          </w:tcPr>
          <w:p w14:paraId="11CD093E">
            <w:pPr>
              <w:pStyle w:val="9"/>
              <w:spacing w:before="38"/>
              <w:rPr>
                <w:sz w:val="16"/>
              </w:rPr>
            </w:pPr>
          </w:p>
          <w:p w14:paraId="3F6613A2">
            <w:pPr>
              <w:pStyle w:val="9"/>
              <w:ind w:left="206" w:right="185" w:firstLine="14"/>
              <w:rPr>
                <w:b/>
                <w:sz w:val="16"/>
              </w:rPr>
            </w:pPr>
            <w:r>
              <w:rPr>
                <w:b/>
                <w:color w:val="ED0000"/>
                <w:spacing w:val="-2"/>
                <w:sz w:val="16"/>
              </w:rPr>
              <w:t>CÓDIGO</w:t>
            </w:r>
            <w:r>
              <w:rPr>
                <w:b/>
                <w:color w:val="ED0000"/>
                <w:spacing w:val="40"/>
                <w:sz w:val="16"/>
              </w:rPr>
              <w:t xml:space="preserve"> </w:t>
            </w:r>
            <w:r>
              <w:rPr>
                <w:b/>
                <w:color w:val="ED0000"/>
                <w:spacing w:val="-2"/>
                <w:sz w:val="16"/>
              </w:rPr>
              <w:t>CATMAT</w:t>
            </w:r>
          </w:p>
        </w:tc>
        <w:tc>
          <w:tcPr>
            <w:tcW w:w="2921" w:type="dxa"/>
            <w:shd w:val="clear" w:color="auto" w:fill="F1F1F1"/>
          </w:tcPr>
          <w:p w14:paraId="65494527">
            <w:pPr>
              <w:pStyle w:val="9"/>
              <w:spacing w:before="136"/>
              <w:rPr>
                <w:sz w:val="16"/>
              </w:rPr>
            </w:pPr>
          </w:p>
          <w:p w14:paraId="5AC2BE10">
            <w:pPr>
              <w:pStyle w:val="9"/>
              <w:spacing w:before="1"/>
              <w:ind w:left="944"/>
              <w:rPr>
                <w:b/>
                <w:sz w:val="16"/>
              </w:rPr>
            </w:pPr>
            <w:r>
              <w:rPr>
                <w:b/>
                <w:color w:val="ED0000"/>
                <w:spacing w:val="-2"/>
                <w:sz w:val="16"/>
              </w:rPr>
              <w:t>ESPECIFICAÇÃO</w:t>
            </w:r>
          </w:p>
        </w:tc>
        <w:tc>
          <w:tcPr>
            <w:tcW w:w="595" w:type="dxa"/>
            <w:shd w:val="clear" w:color="auto" w:fill="F1F1F1"/>
          </w:tcPr>
          <w:p w14:paraId="27ABA428">
            <w:pPr>
              <w:pStyle w:val="9"/>
              <w:spacing w:before="136"/>
              <w:rPr>
                <w:sz w:val="16"/>
              </w:rPr>
            </w:pPr>
          </w:p>
          <w:p w14:paraId="346AA863">
            <w:pPr>
              <w:pStyle w:val="9"/>
              <w:spacing w:before="1"/>
              <w:ind w:left="13"/>
              <w:jc w:val="center"/>
              <w:rPr>
                <w:b/>
                <w:sz w:val="16"/>
              </w:rPr>
            </w:pPr>
            <w:r>
              <w:rPr>
                <w:b/>
                <w:color w:val="ED0000"/>
                <w:spacing w:val="-5"/>
                <w:sz w:val="16"/>
              </w:rPr>
              <w:t>U.F</w:t>
            </w:r>
          </w:p>
        </w:tc>
        <w:tc>
          <w:tcPr>
            <w:tcW w:w="890" w:type="dxa"/>
            <w:shd w:val="clear" w:color="auto" w:fill="F1F1F1"/>
          </w:tcPr>
          <w:p w14:paraId="2877C559">
            <w:pPr>
              <w:pStyle w:val="9"/>
              <w:spacing w:before="38"/>
              <w:rPr>
                <w:sz w:val="16"/>
              </w:rPr>
            </w:pPr>
          </w:p>
          <w:p w14:paraId="2701176F">
            <w:pPr>
              <w:pStyle w:val="9"/>
              <w:ind w:left="212" w:right="155" w:hanging="34"/>
              <w:rPr>
                <w:b/>
                <w:sz w:val="16"/>
              </w:rPr>
            </w:pPr>
            <w:r>
              <w:rPr>
                <w:b/>
                <w:color w:val="ED0000"/>
                <w:spacing w:val="-2"/>
                <w:sz w:val="16"/>
              </w:rPr>
              <w:t>QUANT.</w:t>
            </w:r>
            <w:r>
              <w:rPr>
                <w:b/>
                <w:color w:val="ED0000"/>
                <w:spacing w:val="40"/>
                <w:sz w:val="16"/>
              </w:rPr>
              <w:t xml:space="preserve"> </w:t>
            </w:r>
            <w:r>
              <w:rPr>
                <w:b/>
                <w:color w:val="ED0000"/>
                <w:spacing w:val="-2"/>
                <w:sz w:val="16"/>
              </w:rPr>
              <w:t>ANUAL</w:t>
            </w:r>
          </w:p>
        </w:tc>
        <w:tc>
          <w:tcPr>
            <w:tcW w:w="1490" w:type="dxa"/>
            <w:gridSpan w:val="2"/>
            <w:shd w:val="clear" w:color="auto" w:fill="F1F1F1"/>
          </w:tcPr>
          <w:p w14:paraId="16FFF508">
            <w:pPr>
              <w:pStyle w:val="9"/>
              <w:spacing w:before="135"/>
              <w:ind w:left="266" w:right="247"/>
              <w:jc w:val="center"/>
              <w:rPr>
                <w:b/>
                <w:sz w:val="16"/>
              </w:rPr>
            </w:pPr>
            <w:r>
              <w:rPr>
                <w:b/>
                <w:color w:val="ED0000"/>
                <w:sz w:val="16"/>
              </w:rPr>
              <w:t>VALOR</w:t>
            </w:r>
            <w:r>
              <w:rPr>
                <w:b/>
                <w:color w:val="ED0000"/>
                <w:spacing w:val="-10"/>
                <w:sz w:val="16"/>
              </w:rPr>
              <w:t xml:space="preserve"> </w:t>
            </w:r>
            <w:r>
              <w:rPr>
                <w:b/>
                <w:color w:val="ED0000"/>
                <w:sz w:val="16"/>
              </w:rPr>
              <w:t>MÉDIO</w:t>
            </w:r>
            <w:r>
              <w:rPr>
                <w:b/>
                <w:color w:val="ED0000"/>
                <w:spacing w:val="40"/>
                <w:sz w:val="16"/>
              </w:rPr>
              <w:t xml:space="preserve"> </w:t>
            </w:r>
            <w:r>
              <w:rPr>
                <w:b/>
                <w:color w:val="ED0000"/>
                <w:spacing w:val="-2"/>
                <w:sz w:val="16"/>
              </w:rPr>
              <w:t>UNITÁRIO</w:t>
            </w:r>
            <w:r>
              <w:rPr>
                <w:b/>
                <w:color w:val="ED0000"/>
                <w:spacing w:val="40"/>
                <w:sz w:val="16"/>
              </w:rPr>
              <w:t xml:space="preserve"> </w:t>
            </w:r>
            <w:r>
              <w:rPr>
                <w:b/>
                <w:color w:val="ED0000"/>
                <w:spacing w:val="-2"/>
                <w:sz w:val="16"/>
              </w:rPr>
              <w:t>ESTIMADO</w:t>
            </w:r>
          </w:p>
        </w:tc>
        <w:tc>
          <w:tcPr>
            <w:tcW w:w="1486" w:type="dxa"/>
            <w:gridSpan w:val="2"/>
            <w:shd w:val="clear" w:color="auto" w:fill="F1F1F1"/>
          </w:tcPr>
          <w:p w14:paraId="3E06A995">
            <w:pPr>
              <w:pStyle w:val="9"/>
              <w:spacing w:before="38"/>
              <w:rPr>
                <w:sz w:val="16"/>
              </w:rPr>
            </w:pPr>
          </w:p>
          <w:p w14:paraId="2C8A5069">
            <w:pPr>
              <w:pStyle w:val="9"/>
              <w:ind w:left="132" w:right="105" w:firstLine="151"/>
              <w:rPr>
                <w:b/>
                <w:sz w:val="16"/>
              </w:rPr>
            </w:pPr>
            <w:r>
              <w:rPr>
                <w:b/>
                <w:color w:val="ED0000"/>
                <w:sz w:val="16"/>
              </w:rPr>
              <w:t>VALOR</w:t>
            </w:r>
            <w:r>
              <w:rPr>
                <w:b/>
                <w:color w:val="ED0000"/>
                <w:spacing w:val="-5"/>
                <w:sz w:val="16"/>
              </w:rPr>
              <w:t xml:space="preserve"> </w:t>
            </w:r>
            <w:r>
              <w:rPr>
                <w:b/>
                <w:color w:val="ED0000"/>
                <w:sz w:val="16"/>
              </w:rPr>
              <w:t>TOTAL</w:t>
            </w:r>
            <w:r>
              <w:rPr>
                <w:b/>
                <w:color w:val="ED0000"/>
                <w:spacing w:val="40"/>
                <w:sz w:val="16"/>
              </w:rPr>
              <w:t xml:space="preserve"> </w:t>
            </w:r>
            <w:r>
              <w:rPr>
                <w:b/>
                <w:color w:val="ED0000"/>
                <w:sz w:val="16"/>
              </w:rPr>
              <w:t>ANUAL</w:t>
            </w:r>
            <w:r>
              <w:rPr>
                <w:b/>
                <w:color w:val="ED0000"/>
                <w:spacing w:val="-10"/>
                <w:sz w:val="16"/>
              </w:rPr>
              <w:t xml:space="preserve"> </w:t>
            </w:r>
            <w:r>
              <w:rPr>
                <w:b/>
                <w:color w:val="ED0000"/>
                <w:sz w:val="16"/>
              </w:rPr>
              <w:t>ESTIMADO</w:t>
            </w:r>
          </w:p>
        </w:tc>
      </w:tr>
      <w:tr w14:paraId="6F88F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9208" w:type="dxa"/>
            <w:gridSpan w:val="9"/>
          </w:tcPr>
          <w:p w14:paraId="60148646">
            <w:pPr>
              <w:pStyle w:val="9"/>
              <w:spacing w:before="51"/>
              <w:ind w:left="50" w:right="36"/>
              <w:jc w:val="center"/>
              <w:rPr>
                <w:b/>
                <w:sz w:val="16"/>
              </w:rPr>
            </w:pPr>
            <w:r>
              <w:rPr>
                <w:b/>
                <w:color w:val="ED0000"/>
                <w:sz w:val="16"/>
              </w:rPr>
              <w:t>GRUPO</w:t>
            </w:r>
            <w:r>
              <w:rPr>
                <w:b/>
                <w:color w:val="ED0000"/>
                <w:spacing w:val="-5"/>
                <w:sz w:val="16"/>
              </w:rPr>
              <w:t xml:space="preserve"> 01</w:t>
            </w:r>
          </w:p>
        </w:tc>
      </w:tr>
      <w:tr w14:paraId="7FE44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9" w:hRule="atLeast"/>
        </w:trPr>
        <w:tc>
          <w:tcPr>
            <w:tcW w:w="840" w:type="dxa"/>
          </w:tcPr>
          <w:p w14:paraId="4963B5F9">
            <w:pPr>
              <w:pStyle w:val="9"/>
              <w:rPr>
                <w:sz w:val="16"/>
              </w:rPr>
            </w:pPr>
          </w:p>
          <w:p w14:paraId="007775AC">
            <w:pPr>
              <w:pStyle w:val="9"/>
              <w:rPr>
                <w:sz w:val="16"/>
              </w:rPr>
            </w:pPr>
          </w:p>
          <w:p w14:paraId="5068A6C7">
            <w:pPr>
              <w:pStyle w:val="9"/>
              <w:rPr>
                <w:sz w:val="16"/>
              </w:rPr>
            </w:pPr>
          </w:p>
          <w:p w14:paraId="70FAD4BF">
            <w:pPr>
              <w:pStyle w:val="9"/>
              <w:spacing w:before="81"/>
              <w:rPr>
                <w:sz w:val="16"/>
              </w:rPr>
            </w:pPr>
          </w:p>
          <w:p w14:paraId="6735C223">
            <w:pPr>
              <w:pStyle w:val="9"/>
              <w:ind w:left="15"/>
              <w:jc w:val="center"/>
              <w:rPr>
                <w:sz w:val="16"/>
              </w:rPr>
            </w:pPr>
            <w:r>
              <w:rPr>
                <w:color w:val="ED0000"/>
                <w:spacing w:val="-10"/>
                <w:sz w:val="16"/>
              </w:rPr>
              <w:t>1</w:t>
            </w:r>
          </w:p>
        </w:tc>
        <w:tc>
          <w:tcPr>
            <w:tcW w:w="986" w:type="dxa"/>
          </w:tcPr>
          <w:p w14:paraId="1DF0C5F0">
            <w:pPr>
              <w:pStyle w:val="9"/>
              <w:rPr>
                <w:sz w:val="16"/>
              </w:rPr>
            </w:pPr>
          </w:p>
          <w:p w14:paraId="0862EDA9">
            <w:pPr>
              <w:pStyle w:val="9"/>
              <w:rPr>
                <w:sz w:val="16"/>
              </w:rPr>
            </w:pPr>
          </w:p>
          <w:p w14:paraId="0CF6E1CD">
            <w:pPr>
              <w:pStyle w:val="9"/>
              <w:rPr>
                <w:sz w:val="16"/>
              </w:rPr>
            </w:pPr>
          </w:p>
          <w:p w14:paraId="16AAA1A6">
            <w:pPr>
              <w:pStyle w:val="9"/>
              <w:spacing w:before="81"/>
              <w:rPr>
                <w:sz w:val="16"/>
              </w:rPr>
            </w:pPr>
          </w:p>
          <w:p w14:paraId="58D7F88A">
            <w:pPr>
              <w:pStyle w:val="9"/>
              <w:ind w:left="13"/>
              <w:jc w:val="center"/>
              <w:rPr>
                <w:sz w:val="16"/>
              </w:rPr>
            </w:pPr>
            <w:r>
              <w:rPr>
                <w:color w:val="ED0000"/>
                <w:spacing w:val="-2"/>
                <w:sz w:val="16"/>
              </w:rPr>
              <w:t>430383</w:t>
            </w:r>
          </w:p>
        </w:tc>
        <w:tc>
          <w:tcPr>
            <w:tcW w:w="2921" w:type="dxa"/>
          </w:tcPr>
          <w:p w14:paraId="5AE370C1">
            <w:pPr>
              <w:pStyle w:val="9"/>
              <w:spacing w:before="79"/>
              <w:rPr>
                <w:sz w:val="16"/>
              </w:rPr>
            </w:pPr>
          </w:p>
          <w:p w14:paraId="1F3AFAEF">
            <w:pPr>
              <w:pStyle w:val="9"/>
              <w:ind w:left="70" w:right="56"/>
              <w:jc w:val="both"/>
              <w:rPr>
                <w:sz w:val="16"/>
              </w:rPr>
            </w:pPr>
            <w:r>
              <w:rPr>
                <w:color w:val="ED0000"/>
                <w:sz w:val="16"/>
              </w:rPr>
              <w:t>GRAMPEADOR CIRÚRGICO, FORMATO:</w:t>
            </w:r>
            <w:r>
              <w:rPr>
                <w:color w:val="ED0000"/>
                <w:spacing w:val="40"/>
                <w:sz w:val="16"/>
              </w:rPr>
              <w:t xml:space="preserve"> </w:t>
            </w:r>
            <w:r>
              <w:rPr>
                <w:color w:val="ED0000"/>
                <w:sz w:val="16"/>
              </w:rPr>
              <w:t>LINEAR,</w:t>
            </w:r>
            <w:r>
              <w:rPr>
                <w:color w:val="ED0000"/>
                <w:spacing w:val="-10"/>
                <w:sz w:val="16"/>
              </w:rPr>
              <w:t xml:space="preserve"> </w:t>
            </w:r>
            <w:r>
              <w:rPr>
                <w:color w:val="ED0000"/>
                <w:sz w:val="16"/>
              </w:rPr>
              <w:t>TIPO:</w:t>
            </w:r>
            <w:r>
              <w:rPr>
                <w:color w:val="ED0000"/>
                <w:spacing w:val="-9"/>
                <w:sz w:val="16"/>
              </w:rPr>
              <w:t xml:space="preserve"> </w:t>
            </w:r>
            <w:r>
              <w:rPr>
                <w:color w:val="ED0000"/>
                <w:sz w:val="16"/>
              </w:rPr>
              <w:t>CORTANTE,</w:t>
            </w:r>
            <w:r>
              <w:rPr>
                <w:color w:val="ED0000"/>
                <w:spacing w:val="-9"/>
                <w:sz w:val="16"/>
              </w:rPr>
              <w:t xml:space="preserve"> </w:t>
            </w:r>
            <w:r>
              <w:rPr>
                <w:color w:val="ED0000"/>
                <w:sz w:val="16"/>
              </w:rPr>
              <w:t>COMPRIMENTO:</w:t>
            </w:r>
            <w:r>
              <w:rPr>
                <w:color w:val="ED0000"/>
                <w:spacing w:val="40"/>
                <w:sz w:val="16"/>
              </w:rPr>
              <w:t xml:space="preserve"> </w:t>
            </w:r>
            <w:r>
              <w:rPr>
                <w:color w:val="ED0000"/>
                <w:sz w:val="16"/>
              </w:rPr>
              <w:t>CERCA DE 100 MM, MODELO:</w:t>
            </w:r>
            <w:r>
              <w:rPr>
                <w:color w:val="ED0000"/>
                <w:spacing w:val="40"/>
                <w:sz w:val="16"/>
              </w:rPr>
              <w:t xml:space="preserve"> </w:t>
            </w:r>
            <w:r>
              <w:rPr>
                <w:color w:val="ED0000"/>
                <w:sz w:val="16"/>
              </w:rPr>
              <w:t>RECARREGÁVEL, CARREGADO C, GRAMPO</w:t>
            </w:r>
            <w:r>
              <w:rPr>
                <w:color w:val="ED0000"/>
                <w:spacing w:val="40"/>
                <w:sz w:val="16"/>
              </w:rPr>
              <w:t xml:space="preserve"> </w:t>
            </w:r>
            <w:r>
              <w:rPr>
                <w:color w:val="ED0000"/>
                <w:spacing w:val="-2"/>
                <w:sz w:val="16"/>
              </w:rPr>
              <w:t>TITÂNIO,</w:t>
            </w:r>
          </w:p>
          <w:p w14:paraId="6EF1562A">
            <w:pPr>
              <w:pStyle w:val="9"/>
              <w:ind w:left="70" w:right="57"/>
              <w:jc w:val="both"/>
              <w:rPr>
                <w:sz w:val="16"/>
              </w:rPr>
            </w:pPr>
            <w:r>
              <w:rPr>
                <w:color w:val="ED0000"/>
                <w:sz w:val="16"/>
              </w:rPr>
              <w:t>APLICAÇÃO: P, TECIDO NORMAL,</w:t>
            </w:r>
            <w:r>
              <w:rPr>
                <w:color w:val="ED0000"/>
                <w:spacing w:val="40"/>
                <w:sz w:val="16"/>
              </w:rPr>
              <w:t xml:space="preserve"> </w:t>
            </w:r>
            <w:r>
              <w:rPr>
                <w:color w:val="ED0000"/>
                <w:sz w:val="16"/>
              </w:rPr>
              <w:t>ESTERILIDADE: ESTÉRIL, DESCARTÁVEL</w:t>
            </w:r>
          </w:p>
        </w:tc>
        <w:tc>
          <w:tcPr>
            <w:tcW w:w="595" w:type="dxa"/>
          </w:tcPr>
          <w:p w14:paraId="0B7989EB">
            <w:pPr>
              <w:pStyle w:val="9"/>
              <w:rPr>
                <w:sz w:val="16"/>
              </w:rPr>
            </w:pPr>
          </w:p>
          <w:p w14:paraId="5EF7520D">
            <w:pPr>
              <w:pStyle w:val="9"/>
              <w:rPr>
                <w:sz w:val="16"/>
              </w:rPr>
            </w:pPr>
          </w:p>
          <w:p w14:paraId="18C80EAC">
            <w:pPr>
              <w:pStyle w:val="9"/>
              <w:rPr>
                <w:sz w:val="16"/>
              </w:rPr>
            </w:pPr>
          </w:p>
          <w:p w14:paraId="5205EB5C">
            <w:pPr>
              <w:pStyle w:val="9"/>
              <w:spacing w:before="81"/>
              <w:rPr>
                <w:sz w:val="16"/>
              </w:rPr>
            </w:pPr>
          </w:p>
          <w:p w14:paraId="3EE6FF0C">
            <w:pPr>
              <w:pStyle w:val="9"/>
              <w:ind w:left="13" w:right="3"/>
              <w:jc w:val="center"/>
              <w:rPr>
                <w:sz w:val="16"/>
              </w:rPr>
            </w:pPr>
            <w:r>
              <w:rPr>
                <w:color w:val="ED0000"/>
                <w:spacing w:val="-5"/>
                <w:sz w:val="16"/>
              </w:rPr>
              <w:t>Und</w:t>
            </w:r>
          </w:p>
        </w:tc>
        <w:tc>
          <w:tcPr>
            <w:tcW w:w="890" w:type="dxa"/>
          </w:tcPr>
          <w:p w14:paraId="681F7D82">
            <w:pPr>
              <w:pStyle w:val="9"/>
              <w:rPr>
                <w:sz w:val="16"/>
              </w:rPr>
            </w:pPr>
          </w:p>
          <w:p w14:paraId="684FCF2D">
            <w:pPr>
              <w:pStyle w:val="9"/>
              <w:rPr>
                <w:sz w:val="16"/>
              </w:rPr>
            </w:pPr>
          </w:p>
          <w:p w14:paraId="1EABB307">
            <w:pPr>
              <w:pStyle w:val="9"/>
              <w:rPr>
                <w:sz w:val="16"/>
              </w:rPr>
            </w:pPr>
          </w:p>
          <w:p w14:paraId="6DAD7058">
            <w:pPr>
              <w:pStyle w:val="9"/>
              <w:spacing w:before="81"/>
              <w:rPr>
                <w:sz w:val="16"/>
              </w:rPr>
            </w:pPr>
          </w:p>
          <w:p w14:paraId="071D055F">
            <w:pPr>
              <w:pStyle w:val="9"/>
              <w:ind w:left="16"/>
              <w:jc w:val="center"/>
              <w:rPr>
                <w:sz w:val="16"/>
              </w:rPr>
            </w:pPr>
            <w:r>
              <w:rPr>
                <w:color w:val="ED0000"/>
                <w:spacing w:val="-5"/>
                <w:sz w:val="16"/>
              </w:rPr>
              <w:t>40</w:t>
            </w:r>
          </w:p>
        </w:tc>
        <w:tc>
          <w:tcPr>
            <w:tcW w:w="438" w:type="dxa"/>
            <w:tcBorders>
              <w:right w:val="nil"/>
            </w:tcBorders>
          </w:tcPr>
          <w:p w14:paraId="6D30148A">
            <w:pPr>
              <w:pStyle w:val="9"/>
              <w:rPr>
                <w:sz w:val="16"/>
              </w:rPr>
            </w:pPr>
          </w:p>
          <w:p w14:paraId="03F31E2D">
            <w:pPr>
              <w:pStyle w:val="9"/>
              <w:rPr>
                <w:sz w:val="16"/>
              </w:rPr>
            </w:pPr>
          </w:p>
          <w:p w14:paraId="6D677F25">
            <w:pPr>
              <w:pStyle w:val="9"/>
              <w:rPr>
                <w:sz w:val="16"/>
              </w:rPr>
            </w:pPr>
          </w:p>
          <w:p w14:paraId="02565BFD">
            <w:pPr>
              <w:pStyle w:val="9"/>
              <w:spacing w:before="81"/>
              <w:rPr>
                <w:sz w:val="16"/>
              </w:rPr>
            </w:pPr>
          </w:p>
          <w:p w14:paraId="22FB788A">
            <w:pPr>
              <w:pStyle w:val="9"/>
              <w:ind w:right="43"/>
              <w:jc w:val="center"/>
              <w:rPr>
                <w:sz w:val="16"/>
              </w:rPr>
            </w:pPr>
            <w:r>
              <w:rPr>
                <w:color w:val="ED0000"/>
                <w:spacing w:val="-5"/>
                <w:sz w:val="16"/>
              </w:rPr>
              <w:t>R$</w:t>
            </w:r>
          </w:p>
        </w:tc>
        <w:tc>
          <w:tcPr>
            <w:tcW w:w="1052" w:type="dxa"/>
            <w:tcBorders>
              <w:left w:val="nil"/>
            </w:tcBorders>
          </w:tcPr>
          <w:p w14:paraId="477853F0">
            <w:pPr>
              <w:pStyle w:val="9"/>
              <w:rPr>
                <w:sz w:val="16"/>
              </w:rPr>
            </w:pPr>
          </w:p>
          <w:p w14:paraId="4A9C9874">
            <w:pPr>
              <w:pStyle w:val="9"/>
              <w:rPr>
                <w:sz w:val="16"/>
              </w:rPr>
            </w:pPr>
          </w:p>
          <w:p w14:paraId="30CAFAA5">
            <w:pPr>
              <w:pStyle w:val="9"/>
              <w:rPr>
                <w:sz w:val="16"/>
              </w:rPr>
            </w:pPr>
          </w:p>
          <w:p w14:paraId="4347BD96">
            <w:pPr>
              <w:pStyle w:val="9"/>
              <w:spacing w:before="81"/>
              <w:rPr>
                <w:sz w:val="16"/>
              </w:rPr>
            </w:pPr>
          </w:p>
          <w:p w14:paraId="27EF3660">
            <w:pPr>
              <w:pStyle w:val="9"/>
              <w:ind w:right="304"/>
              <w:jc w:val="right"/>
              <w:rPr>
                <w:sz w:val="16"/>
              </w:rPr>
            </w:pPr>
            <w:r>
              <w:rPr>
                <w:color w:val="ED0000"/>
                <w:spacing w:val="-2"/>
                <w:sz w:val="16"/>
              </w:rPr>
              <w:t>1.033,00</w:t>
            </w:r>
          </w:p>
        </w:tc>
        <w:tc>
          <w:tcPr>
            <w:tcW w:w="466" w:type="dxa"/>
            <w:tcBorders>
              <w:right w:val="nil"/>
            </w:tcBorders>
          </w:tcPr>
          <w:p w14:paraId="7C00CF91">
            <w:pPr>
              <w:pStyle w:val="9"/>
              <w:rPr>
                <w:sz w:val="16"/>
              </w:rPr>
            </w:pPr>
          </w:p>
          <w:p w14:paraId="05317BBB">
            <w:pPr>
              <w:pStyle w:val="9"/>
              <w:rPr>
                <w:sz w:val="16"/>
              </w:rPr>
            </w:pPr>
          </w:p>
          <w:p w14:paraId="24723EF6">
            <w:pPr>
              <w:pStyle w:val="9"/>
              <w:rPr>
                <w:sz w:val="16"/>
              </w:rPr>
            </w:pPr>
          </w:p>
          <w:p w14:paraId="11F22AAB">
            <w:pPr>
              <w:pStyle w:val="9"/>
              <w:spacing w:before="81"/>
              <w:rPr>
                <w:sz w:val="16"/>
              </w:rPr>
            </w:pPr>
          </w:p>
          <w:p w14:paraId="2212740B">
            <w:pPr>
              <w:pStyle w:val="9"/>
              <w:ind w:left="75"/>
              <w:rPr>
                <w:sz w:val="16"/>
              </w:rPr>
            </w:pPr>
            <w:r>
              <w:rPr>
                <w:color w:val="ED0000"/>
                <w:spacing w:val="-5"/>
                <w:sz w:val="16"/>
              </w:rPr>
              <w:t>R$</w:t>
            </w:r>
          </w:p>
        </w:tc>
        <w:tc>
          <w:tcPr>
            <w:tcW w:w="1020" w:type="dxa"/>
            <w:tcBorders>
              <w:left w:val="nil"/>
            </w:tcBorders>
          </w:tcPr>
          <w:p w14:paraId="2FB5E033">
            <w:pPr>
              <w:pStyle w:val="9"/>
              <w:rPr>
                <w:sz w:val="16"/>
              </w:rPr>
            </w:pPr>
          </w:p>
          <w:p w14:paraId="77A0D7ED">
            <w:pPr>
              <w:pStyle w:val="9"/>
              <w:rPr>
                <w:sz w:val="16"/>
              </w:rPr>
            </w:pPr>
          </w:p>
          <w:p w14:paraId="430F8A0B">
            <w:pPr>
              <w:pStyle w:val="9"/>
              <w:rPr>
                <w:sz w:val="16"/>
              </w:rPr>
            </w:pPr>
          </w:p>
          <w:p w14:paraId="7CD82C71">
            <w:pPr>
              <w:pStyle w:val="9"/>
              <w:spacing w:before="81"/>
              <w:rPr>
                <w:sz w:val="16"/>
              </w:rPr>
            </w:pPr>
          </w:p>
          <w:p w14:paraId="33355486">
            <w:pPr>
              <w:pStyle w:val="9"/>
              <w:ind w:left="70"/>
              <w:rPr>
                <w:sz w:val="16"/>
              </w:rPr>
            </w:pPr>
            <w:r>
              <w:rPr>
                <w:color w:val="ED0000"/>
                <w:spacing w:val="-2"/>
                <w:sz w:val="16"/>
              </w:rPr>
              <w:t>41.320,00</w:t>
            </w:r>
          </w:p>
        </w:tc>
      </w:tr>
      <w:tr w14:paraId="5A4D2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1" w:hRule="atLeast"/>
        </w:trPr>
        <w:tc>
          <w:tcPr>
            <w:tcW w:w="840" w:type="dxa"/>
          </w:tcPr>
          <w:p w14:paraId="27A8FB06">
            <w:pPr>
              <w:pStyle w:val="9"/>
              <w:rPr>
                <w:sz w:val="16"/>
              </w:rPr>
            </w:pPr>
          </w:p>
          <w:p w14:paraId="0789C276">
            <w:pPr>
              <w:pStyle w:val="9"/>
              <w:rPr>
                <w:sz w:val="16"/>
              </w:rPr>
            </w:pPr>
          </w:p>
          <w:p w14:paraId="6C63E262">
            <w:pPr>
              <w:pStyle w:val="9"/>
              <w:rPr>
                <w:sz w:val="16"/>
              </w:rPr>
            </w:pPr>
          </w:p>
          <w:p w14:paraId="2FE509B0">
            <w:pPr>
              <w:pStyle w:val="9"/>
              <w:rPr>
                <w:sz w:val="16"/>
              </w:rPr>
            </w:pPr>
          </w:p>
          <w:p w14:paraId="5F75906A">
            <w:pPr>
              <w:pStyle w:val="9"/>
              <w:spacing w:before="114"/>
              <w:rPr>
                <w:sz w:val="16"/>
              </w:rPr>
            </w:pPr>
          </w:p>
          <w:p w14:paraId="7B977F80">
            <w:pPr>
              <w:pStyle w:val="9"/>
              <w:ind w:left="15"/>
              <w:jc w:val="center"/>
              <w:rPr>
                <w:sz w:val="16"/>
              </w:rPr>
            </w:pPr>
            <w:r>
              <w:rPr>
                <w:color w:val="ED0000"/>
                <w:spacing w:val="-10"/>
                <w:sz w:val="16"/>
              </w:rPr>
              <w:t>2</w:t>
            </w:r>
          </w:p>
        </w:tc>
        <w:tc>
          <w:tcPr>
            <w:tcW w:w="986" w:type="dxa"/>
          </w:tcPr>
          <w:p w14:paraId="6451ACF5">
            <w:pPr>
              <w:pStyle w:val="9"/>
              <w:rPr>
                <w:sz w:val="16"/>
              </w:rPr>
            </w:pPr>
          </w:p>
          <w:p w14:paraId="086C69A9">
            <w:pPr>
              <w:pStyle w:val="9"/>
              <w:rPr>
                <w:sz w:val="16"/>
              </w:rPr>
            </w:pPr>
          </w:p>
          <w:p w14:paraId="6EF7FE43">
            <w:pPr>
              <w:pStyle w:val="9"/>
              <w:rPr>
                <w:sz w:val="16"/>
              </w:rPr>
            </w:pPr>
          </w:p>
          <w:p w14:paraId="0FA2320D">
            <w:pPr>
              <w:pStyle w:val="9"/>
              <w:rPr>
                <w:sz w:val="16"/>
              </w:rPr>
            </w:pPr>
          </w:p>
          <w:p w14:paraId="1DB3967C">
            <w:pPr>
              <w:pStyle w:val="9"/>
              <w:spacing w:before="114"/>
              <w:rPr>
                <w:sz w:val="16"/>
              </w:rPr>
            </w:pPr>
          </w:p>
          <w:p w14:paraId="5A24F1C0">
            <w:pPr>
              <w:pStyle w:val="9"/>
              <w:ind w:left="13"/>
              <w:jc w:val="center"/>
              <w:rPr>
                <w:sz w:val="16"/>
              </w:rPr>
            </w:pPr>
            <w:r>
              <w:rPr>
                <w:color w:val="ED0000"/>
                <w:spacing w:val="-2"/>
                <w:sz w:val="16"/>
              </w:rPr>
              <w:t>433531</w:t>
            </w:r>
          </w:p>
        </w:tc>
        <w:tc>
          <w:tcPr>
            <w:tcW w:w="2921" w:type="dxa"/>
          </w:tcPr>
          <w:p w14:paraId="0522160E">
            <w:pPr>
              <w:pStyle w:val="9"/>
              <w:rPr>
                <w:sz w:val="16"/>
              </w:rPr>
            </w:pPr>
          </w:p>
          <w:p w14:paraId="7EBFCF4C">
            <w:pPr>
              <w:pStyle w:val="9"/>
              <w:spacing w:before="114"/>
              <w:rPr>
                <w:sz w:val="16"/>
              </w:rPr>
            </w:pPr>
          </w:p>
          <w:p w14:paraId="5F16484E">
            <w:pPr>
              <w:pStyle w:val="9"/>
              <w:ind w:left="70" w:right="56"/>
              <w:jc w:val="both"/>
              <w:rPr>
                <w:sz w:val="16"/>
              </w:rPr>
            </w:pPr>
            <w:r>
              <w:rPr>
                <w:color w:val="ED0000"/>
                <w:sz w:val="16"/>
              </w:rPr>
              <w:t>GRAMPO - CARGA PARA GRAMPEADOR</w:t>
            </w:r>
            <w:r>
              <w:rPr>
                <w:color w:val="ED0000"/>
                <w:spacing w:val="40"/>
                <w:sz w:val="16"/>
              </w:rPr>
              <w:t xml:space="preserve"> </w:t>
            </w:r>
            <w:r>
              <w:rPr>
                <w:color w:val="ED0000"/>
                <w:sz w:val="16"/>
              </w:rPr>
              <w:t>CIRÚRGICO, COMPATIBILIDADE: LINEAR,</w:t>
            </w:r>
            <w:r>
              <w:rPr>
                <w:color w:val="ED0000"/>
                <w:spacing w:val="40"/>
                <w:sz w:val="16"/>
              </w:rPr>
              <w:t xml:space="preserve"> </w:t>
            </w:r>
            <w:r>
              <w:rPr>
                <w:color w:val="ED0000"/>
                <w:sz w:val="16"/>
              </w:rPr>
              <w:t>MATERIAL</w:t>
            </w:r>
            <w:r>
              <w:rPr>
                <w:color w:val="ED0000"/>
                <w:spacing w:val="-10"/>
                <w:sz w:val="16"/>
              </w:rPr>
              <w:t xml:space="preserve"> </w:t>
            </w:r>
            <w:r>
              <w:rPr>
                <w:color w:val="ED0000"/>
                <w:sz w:val="16"/>
              </w:rPr>
              <w:t>GRAMPO:</w:t>
            </w:r>
            <w:r>
              <w:rPr>
                <w:color w:val="ED0000"/>
                <w:spacing w:val="-9"/>
                <w:sz w:val="16"/>
              </w:rPr>
              <w:t xml:space="preserve"> </w:t>
            </w:r>
            <w:r>
              <w:rPr>
                <w:color w:val="ED0000"/>
                <w:sz w:val="16"/>
              </w:rPr>
              <w:t>TITÂNIO,</w:t>
            </w:r>
            <w:r>
              <w:rPr>
                <w:color w:val="ED0000"/>
                <w:spacing w:val="-9"/>
                <w:sz w:val="16"/>
              </w:rPr>
              <w:t xml:space="preserve"> </w:t>
            </w:r>
            <w:r>
              <w:rPr>
                <w:color w:val="ED0000"/>
                <w:sz w:val="16"/>
              </w:rPr>
              <w:t>APLICAÇÃO:</w:t>
            </w:r>
            <w:r>
              <w:rPr>
                <w:color w:val="ED0000"/>
                <w:spacing w:val="40"/>
                <w:sz w:val="16"/>
              </w:rPr>
              <w:t xml:space="preserve"> </w:t>
            </w:r>
            <w:r>
              <w:rPr>
                <w:color w:val="ED0000"/>
                <w:sz w:val="16"/>
              </w:rPr>
              <w:t>P, TECIDO NORMAL, MODELO: C, 2</w:t>
            </w:r>
            <w:r>
              <w:rPr>
                <w:color w:val="ED0000"/>
                <w:spacing w:val="80"/>
                <w:sz w:val="16"/>
              </w:rPr>
              <w:t xml:space="preserve"> </w:t>
            </w:r>
            <w:r>
              <w:rPr>
                <w:color w:val="ED0000"/>
                <w:sz w:val="16"/>
              </w:rPr>
              <w:t>LINHAS DUPLAS DE GRAMPO, LARGURA:</w:t>
            </w:r>
            <w:r>
              <w:rPr>
                <w:color w:val="ED0000"/>
                <w:spacing w:val="40"/>
                <w:sz w:val="16"/>
              </w:rPr>
              <w:t xml:space="preserve"> </w:t>
            </w:r>
            <w:r>
              <w:rPr>
                <w:color w:val="ED0000"/>
                <w:sz w:val="16"/>
              </w:rPr>
              <w:t>CERCA 100 MM, ESTERILIDADE: ESTÉRIL,</w:t>
            </w:r>
            <w:r>
              <w:rPr>
                <w:color w:val="ED0000"/>
                <w:spacing w:val="40"/>
                <w:sz w:val="16"/>
              </w:rPr>
              <w:t xml:space="preserve"> </w:t>
            </w:r>
            <w:r>
              <w:rPr>
                <w:color w:val="ED0000"/>
                <w:sz w:val="16"/>
              </w:rPr>
              <w:t>USO</w:t>
            </w:r>
            <w:r>
              <w:rPr>
                <w:color w:val="ED0000"/>
                <w:spacing w:val="-7"/>
                <w:sz w:val="16"/>
              </w:rPr>
              <w:t xml:space="preserve"> </w:t>
            </w:r>
            <w:r>
              <w:rPr>
                <w:color w:val="ED0000"/>
                <w:sz w:val="16"/>
              </w:rPr>
              <w:t>ÚNICO</w:t>
            </w:r>
          </w:p>
        </w:tc>
        <w:tc>
          <w:tcPr>
            <w:tcW w:w="595" w:type="dxa"/>
          </w:tcPr>
          <w:p w14:paraId="4C55B9B1">
            <w:pPr>
              <w:pStyle w:val="9"/>
              <w:rPr>
                <w:sz w:val="16"/>
              </w:rPr>
            </w:pPr>
          </w:p>
          <w:p w14:paraId="6725CD30">
            <w:pPr>
              <w:pStyle w:val="9"/>
              <w:rPr>
                <w:sz w:val="16"/>
              </w:rPr>
            </w:pPr>
          </w:p>
          <w:p w14:paraId="7B315320">
            <w:pPr>
              <w:pStyle w:val="9"/>
              <w:rPr>
                <w:sz w:val="16"/>
              </w:rPr>
            </w:pPr>
          </w:p>
          <w:p w14:paraId="18B93D92">
            <w:pPr>
              <w:pStyle w:val="9"/>
              <w:rPr>
                <w:sz w:val="16"/>
              </w:rPr>
            </w:pPr>
          </w:p>
          <w:p w14:paraId="1150D12D">
            <w:pPr>
              <w:pStyle w:val="9"/>
              <w:spacing w:before="114"/>
              <w:rPr>
                <w:sz w:val="16"/>
              </w:rPr>
            </w:pPr>
          </w:p>
          <w:p w14:paraId="45743509">
            <w:pPr>
              <w:pStyle w:val="9"/>
              <w:ind w:left="13" w:right="3"/>
              <w:jc w:val="center"/>
              <w:rPr>
                <w:sz w:val="16"/>
              </w:rPr>
            </w:pPr>
            <w:r>
              <w:rPr>
                <w:color w:val="ED0000"/>
                <w:spacing w:val="-5"/>
                <w:sz w:val="16"/>
              </w:rPr>
              <w:t>Und</w:t>
            </w:r>
          </w:p>
        </w:tc>
        <w:tc>
          <w:tcPr>
            <w:tcW w:w="890" w:type="dxa"/>
          </w:tcPr>
          <w:p w14:paraId="6C6B9AD8">
            <w:pPr>
              <w:pStyle w:val="9"/>
              <w:rPr>
                <w:sz w:val="16"/>
              </w:rPr>
            </w:pPr>
          </w:p>
          <w:p w14:paraId="04617404">
            <w:pPr>
              <w:pStyle w:val="9"/>
              <w:rPr>
                <w:sz w:val="16"/>
              </w:rPr>
            </w:pPr>
          </w:p>
          <w:p w14:paraId="7FF39C1F">
            <w:pPr>
              <w:pStyle w:val="9"/>
              <w:rPr>
                <w:sz w:val="16"/>
              </w:rPr>
            </w:pPr>
          </w:p>
          <w:p w14:paraId="2DDD2D36">
            <w:pPr>
              <w:pStyle w:val="9"/>
              <w:rPr>
                <w:sz w:val="16"/>
              </w:rPr>
            </w:pPr>
          </w:p>
          <w:p w14:paraId="44D0D73D">
            <w:pPr>
              <w:pStyle w:val="9"/>
              <w:spacing w:before="114"/>
              <w:rPr>
                <w:sz w:val="16"/>
              </w:rPr>
            </w:pPr>
          </w:p>
          <w:p w14:paraId="7A72154F">
            <w:pPr>
              <w:pStyle w:val="9"/>
              <w:ind w:left="16"/>
              <w:jc w:val="center"/>
              <w:rPr>
                <w:sz w:val="16"/>
              </w:rPr>
            </w:pPr>
            <w:r>
              <w:rPr>
                <w:color w:val="ED0000"/>
                <w:spacing w:val="-5"/>
                <w:sz w:val="16"/>
              </w:rPr>
              <w:t>60</w:t>
            </w:r>
          </w:p>
        </w:tc>
        <w:tc>
          <w:tcPr>
            <w:tcW w:w="438" w:type="dxa"/>
            <w:tcBorders>
              <w:right w:val="nil"/>
            </w:tcBorders>
          </w:tcPr>
          <w:p w14:paraId="2D1D909D">
            <w:pPr>
              <w:pStyle w:val="9"/>
              <w:rPr>
                <w:sz w:val="16"/>
              </w:rPr>
            </w:pPr>
          </w:p>
          <w:p w14:paraId="38E336EA">
            <w:pPr>
              <w:pStyle w:val="9"/>
              <w:rPr>
                <w:sz w:val="16"/>
              </w:rPr>
            </w:pPr>
          </w:p>
          <w:p w14:paraId="5387A684">
            <w:pPr>
              <w:pStyle w:val="9"/>
              <w:rPr>
                <w:sz w:val="16"/>
              </w:rPr>
            </w:pPr>
          </w:p>
          <w:p w14:paraId="7EFF12F2">
            <w:pPr>
              <w:pStyle w:val="9"/>
              <w:rPr>
                <w:sz w:val="16"/>
              </w:rPr>
            </w:pPr>
          </w:p>
          <w:p w14:paraId="7B552C14">
            <w:pPr>
              <w:pStyle w:val="9"/>
              <w:spacing w:before="114"/>
              <w:rPr>
                <w:sz w:val="16"/>
              </w:rPr>
            </w:pPr>
          </w:p>
          <w:p w14:paraId="213450F6">
            <w:pPr>
              <w:pStyle w:val="9"/>
              <w:ind w:right="43"/>
              <w:jc w:val="center"/>
              <w:rPr>
                <w:sz w:val="16"/>
              </w:rPr>
            </w:pPr>
            <w:r>
              <w:rPr>
                <w:color w:val="ED0000"/>
                <w:spacing w:val="-5"/>
                <w:sz w:val="16"/>
              </w:rPr>
              <w:t>R$</w:t>
            </w:r>
          </w:p>
        </w:tc>
        <w:tc>
          <w:tcPr>
            <w:tcW w:w="1052" w:type="dxa"/>
            <w:tcBorders>
              <w:left w:val="nil"/>
            </w:tcBorders>
          </w:tcPr>
          <w:p w14:paraId="34F207A6">
            <w:pPr>
              <w:pStyle w:val="9"/>
              <w:rPr>
                <w:sz w:val="16"/>
              </w:rPr>
            </w:pPr>
          </w:p>
          <w:p w14:paraId="43A8E6D0">
            <w:pPr>
              <w:pStyle w:val="9"/>
              <w:rPr>
                <w:sz w:val="16"/>
              </w:rPr>
            </w:pPr>
          </w:p>
          <w:p w14:paraId="37C3DDAF">
            <w:pPr>
              <w:pStyle w:val="9"/>
              <w:rPr>
                <w:sz w:val="16"/>
              </w:rPr>
            </w:pPr>
          </w:p>
          <w:p w14:paraId="21B80430">
            <w:pPr>
              <w:pStyle w:val="9"/>
              <w:rPr>
                <w:sz w:val="16"/>
              </w:rPr>
            </w:pPr>
          </w:p>
          <w:p w14:paraId="306950E8">
            <w:pPr>
              <w:pStyle w:val="9"/>
              <w:spacing w:before="114"/>
              <w:rPr>
                <w:sz w:val="16"/>
              </w:rPr>
            </w:pPr>
          </w:p>
          <w:p w14:paraId="092EB12D">
            <w:pPr>
              <w:pStyle w:val="9"/>
              <w:ind w:right="319"/>
              <w:jc w:val="right"/>
              <w:rPr>
                <w:sz w:val="16"/>
              </w:rPr>
            </w:pPr>
            <w:r>
              <w:rPr>
                <w:color w:val="ED0000"/>
                <w:spacing w:val="-2"/>
                <w:sz w:val="16"/>
              </w:rPr>
              <w:t>300,00</w:t>
            </w:r>
          </w:p>
        </w:tc>
        <w:tc>
          <w:tcPr>
            <w:tcW w:w="466" w:type="dxa"/>
            <w:tcBorders>
              <w:right w:val="nil"/>
            </w:tcBorders>
          </w:tcPr>
          <w:p w14:paraId="49D6C812">
            <w:pPr>
              <w:pStyle w:val="9"/>
              <w:rPr>
                <w:sz w:val="16"/>
              </w:rPr>
            </w:pPr>
          </w:p>
          <w:p w14:paraId="1A24CA52">
            <w:pPr>
              <w:pStyle w:val="9"/>
              <w:rPr>
                <w:sz w:val="16"/>
              </w:rPr>
            </w:pPr>
          </w:p>
          <w:p w14:paraId="0D237DAE">
            <w:pPr>
              <w:pStyle w:val="9"/>
              <w:rPr>
                <w:sz w:val="16"/>
              </w:rPr>
            </w:pPr>
          </w:p>
          <w:p w14:paraId="5C36B3DD">
            <w:pPr>
              <w:pStyle w:val="9"/>
              <w:rPr>
                <w:sz w:val="16"/>
              </w:rPr>
            </w:pPr>
          </w:p>
          <w:p w14:paraId="14BD4533">
            <w:pPr>
              <w:pStyle w:val="9"/>
              <w:spacing w:before="114"/>
              <w:rPr>
                <w:sz w:val="16"/>
              </w:rPr>
            </w:pPr>
          </w:p>
          <w:p w14:paraId="508B5E29">
            <w:pPr>
              <w:pStyle w:val="9"/>
              <w:ind w:left="75"/>
              <w:rPr>
                <w:sz w:val="16"/>
              </w:rPr>
            </w:pPr>
            <w:r>
              <w:rPr>
                <w:color w:val="ED0000"/>
                <w:spacing w:val="-5"/>
                <w:sz w:val="16"/>
              </w:rPr>
              <w:t>R$</w:t>
            </w:r>
          </w:p>
        </w:tc>
        <w:tc>
          <w:tcPr>
            <w:tcW w:w="1020" w:type="dxa"/>
            <w:tcBorders>
              <w:left w:val="nil"/>
            </w:tcBorders>
          </w:tcPr>
          <w:p w14:paraId="75456F64">
            <w:pPr>
              <w:pStyle w:val="9"/>
              <w:rPr>
                <w:sz w:val="16"/>
              </w:rPr>
            </w:pPr>
          </w:p>
          <w:p w14:paraId="1EBDD9B0">
            <w:pPr>
              <w:pStyle w:val="9"/>
              <w:rPr>
                <w:sz w:val="16"/>
              </w:rPr>
            </w:pPr>
          </w:p>
          <w:p w14:paraId="626F866F">
            <w:pPr>
              <w:pStyle w:val="9"/>
              <w:rPr>
                <w:sz w:val="16"/>
              </w:rPr>
            </w:pPr>
          </w:p>
          <w:p w14:paraId="00EA4734">
            <w:pPr>
              <w:pStyle w:val="9"/>
              <w:rPr>
                <w:sz w:val="16"/>
              </w:rPr>
            </w:pPr>
          </w:p>
          <w:p w14:paraId="781F0B1B">
            <w:pPr>
              <w:pStyle w:val="9"/>
              <w:spacing w:before="114"/>
              <w:rPr>
                <w:sz w:val="16"/>
              </w:rPr>
            </w:pPr>
          </w:p>
          <w:p w14:paraId="3AC027AD">
            <w:pPr>
              <w:pStyle w:val="9"/>
              <w:ind w:left="70"/>
              <w:rPr>
                <w:sz w:val="16"/>
              </w:rPr>
            </w:pPr>
            <w:r>
              <w:rPr>
                <w:color w:val="ED0000"/>
                <w:spacing w:val="-2"/>
                <w:sz w:val="16"/>
              </w:rPr>
              <w:t>18.000,00</w:t>
            </w:r>
          </w:p>
        </w:tc>
      </w:tr>
      <w:tr w14:paraId="6A981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342" w:type="dxa"/>
            <w:gridSpan w:val="4"/>
            <w:shd w:val="clear" w:color="auto" w:fill="F1F1F1"/>
          </w:tcPr>
          <w:p w14:paraId="2F01656B">
            <w:pPr>
              <w:pStyle w:val="9"/>
              <w:spacing w:before="140"/>
              <w:ind w:left="17"/>
              <w:jc w:val="center"/>
              <w:rPr>
                <w:b/>
                <w:sz w:val="16"/>
              </w:rPr>
            </w:pPr>
            <w:r>
              <w:rPr>
                <w:b/>
                <w:color w:val="ED0000"/>
                <w:sz w:val="16"/>
              </w:rPr>
              <w:t>TOTAL</w:t>
            </w:r>
            <w:r>
              <w:rPr>
                <w:b/>
                <w:color w:val="ED0000"/>
                <w:spacing w:val="-4"/>
                <w:sz w:val="16"/>
              </w:rPr>
              <w:t xml:space="preserve"> </w:t>
            </w:r>
            <w:r>
              <w:rPr>
                <w:b/>
                <w:color w:val="ED0000"/>
                <w:sz w:val="16"/>
              </w:rPr>
              <w:t>GRUPO</w:t>
            </w:r>
            <w:r>
              <w:rPr>
                <w:b/>
                <w:color w:val="ED0000"/>
                <w:spacing w:val="-3"/>
                <w:sz w:val="16"/>
              </w:rPr>
              <w:t xml:space="preserve"> </w:t>
            </w:r>
            <w:r>
              <w:rPr>
                <w:b/>
                <w:color w:val="ED0000"/>
                <w:spacing w:val="-10"/>
                <w:sz w:val="16"/>
              </w:rPr>
              <w:t>1</w:t>
            </w:r>
          </w:p>
        </w:tc>
        <w:tc>
          <w:tcPr>
            <w:tcW w:w="890" w:type="dxa"/>
            <w:tcBorders>
              <w:right w:val="nil"/>
            </w:tcBorders>
            <w:shd w:val="clear" w:color="auto" w:fill="F1F1F1"/>
          </w:tcPr>
          <w:p w14:paraId="18390303">
            <w:pPr>
              <w:pStyle w:val="9"/>
              <w:rPr>
                <w:rFonts w:ascii="Times New Roman"/>
                <w:sz w:val="18"/>
              </w:rPr>
            </w:pPr>
          </w:p>
        </w:tc>
        <w:tc>
          <w:tcPr>
            <w:tcW w:w="438" w:type="dxa"/>
            <w:tcBorders>
              <w:left w:val="nil"/>
              <w:right w:val="nil"/>
            </w:tcBorders>
            <w:shd w:val="clear" w:color="auto" w:fill="F1F1F1"/>
          </w:tcPr>
          <w:p w14:paraId="6F42ECC7">
            <w:pPr>
              <w:pStyle w:val="9"/>
              <w:rPr>
                <w:rFonts w:ascii="Times New Roman"/>
                <w:sz w:val="18"/>
              </w:rPr>
            </w:pPr>
          </w:p>
        </w:tc>
        <w:tc>
          <w:tcPr>
            <w:tcW w:w="1052" w:type="dxa"/>
            <w:tcBorders>
              <w:left w:val="nil"/>
              <w:right w:val="nil"/>
            </w:tcBorders>
            <w:shd w:val="clear" w:color="auto" w:fill="F1F1F1"/>
          </w:tcPr>
          <w:p w14:paraId="61722858">
            <w:pPr>
              <w:pStyle w:val="9"/>
              <w:rPr>
                <w:rFonts w:ascii="Times New Roman"/>
                <w:sz w:val="18"/>
              </w:rPr>
            </w:pPr>
          </w:p>
        </w:tc>
        <w:tc>
          <w:tcPr>
            <w:tcW w:w="466" w:type="dxa"/>
            <w:tcBorders>
              <w:left w:val="nil"/>
              <w:right w:val="nil"/>
            </w:tcBorders>
            <w:shd w:val="clear" w:color="auto" w:fill="F1F1F1"/>
          </w:tcPr>
          <w:p w14:paraId="4CF6173C">
            <w:pPr>
              <w:pStyle w:val="9"/>
              <w:spacing w:before="140"/>
              <w:ind w:left="238"/>
              <w:rPr>
                <w:b/>
                <w:sz w:val="16"/>
              </w:rPr>
            </w:pPr>
            <w:r>
              <w:rPr>
                <w:b/>
                <w:color w:val="ED0000"/>
                <w:spacing w:val="-5"/>
                <w:sz w:val="16"/>
              </w:rPr>
              <w:t>R$</w:t>
            </w:r>
          </w:p>
        </w:tc>
        <w:tc>
          <w:tcPr>
            <w:tcW w:w="1020" w:type="dxa"/>
            <w:tcBorders>
              <w:left w:val="nil"/>
            </w:tcBorders>
            <w:shd w:val="clear" w:color="auto" w:fill="F1F1F1"/>
          </w:tcPr>
          <w:p w14:paraId="716FD3BA">
            <w:pPr>
              <w:pStyle w:val="9"/>
              <w:spacing w:before="140"/>
              <w:ind w:left="305"/>
              <w:rPr>
                <w:b/>
                <w:sz w:val="16"/>
              </w:rPr>
            </w:pPr>
            <w:r>
              <w:rPr>
                <w:b/>
                <w:color w:val="ED0000"/>
                <w:spacing w:val="-2"/>
                <w:sz w:val="16"/>
              </w:rPr>
              <w:t>59.320,00</w:t>
            </w:r>
          </w:p>
        </w:tc>
      </w:tr>
      <w:tr w14:paraId="62A00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208" w:type="dxa"/>
            <w:gridSpan w:val="9"/>
            <w:shd w:val="clear" w:color="auto" w:fill="D9D9D9"/>
          </w:tcPr>
          <w:p w14:paraId="3EA503F1">
            <w:pPr>
              <w:pStyle w:val="9"/>
              <w:spacing w:before="140"/>
              <w:ind w:left="50" w:right="36"/>
              <w:jc w:val="center"/>
              <w:rPr>
                <w:b/>
                <w:sz w:val="16"/>
              </w:rPr>
            </w:pPr>
            <w:r>
              <w:rPr>
                <w:b/>
                <w:color w:val="ED0000"/>
                <w:sz w:val="16"/>
              </w:rPr>
              <w:t>GRUPO</w:t>
            </w:r>
            <w:r>
              <w:rPr>
                <w:b/>
                <w:color w:val="ED0000"/>
                <w:spacing w:val="-5"/>
                <w:sz w:val="16"/>
              </w:rPr>
              <w:t xml:space="preserve"> 02</w:t>
            </w:r>
          </w:p>
        </w:tc>
      </w:tr>
    </w:tbl>
    <w:p w14:paraId="00B06F67">
      <w:pPr>
        <w:pStyle w:val="9"/>
        <w:spacing w:after="0"/>
        <w:jc w:val="center"/>
        <w:rPr>
          <w:b/>
          <w:sz w:val="16"/>
        </w:rPr>
        <w:sectPr>
          <w:pgSz w:w="11910" w:h="16840"/>
          <w:pgMar w:top="2160" w:right="708" w:bottom="1860" w:left="850" w:header="708" w:footer="1674" w:gutter="0"/>
          <w:cols w:space="720" w:num="1"/>
        </w:sectPr>
      </w:pPr>
    </w:p>
    <w:p w14:paraId="518698BE">
      <w:pPr>
        <w:pStyle w:val="6"/>
        <w:jc w:val="left"/>
        <w:rPr>
          <w:sz w:val="20"/>
        </w:rPr>
      </w:pPr>
    </w:p>
    <w:p w14:paraId="2068C112">
      <w:pPr>
        <w:pStyle w:val="6"/>
        <w:jc w:val="left"/>
        <w:rPr>
          <w:sz w:val="20"/>
        </w:rPr>
      </w:pPr>
    </w:p>
    <w:p w14:paraId="2AF4A547">
      <w:pPr>
        <w:pStyle w:val="6"/>
        <w:spacing w:before="60"/>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0"/>
        <w:gridCol w:w="986"/>
        <w:gridCol w:w="2921"/>
        <w:gridCol w:w="595"/>
        <w:gridCol w:w="890"/>
        <w:gridCol w:w="438"/>
        <w:gridCol w:w="1052"/>
        <w:gridCol w:w="250"/>
        <w:gridCol w:w="252"/>
        <w:gridCol w:w="984"/>
      </w:tblGrid>
      <w:tr w14:paraId="20909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0" w:hRule="atLeast"/>
        </w:trPr>
        <w:tc>
          <w:tcPr>
            <w:tcW w:w="840" w:type="dxa"/>
            <w:tcBorders>
              <w:top w:val="nil"/>
            </w:tcBorders>
          </w:tcPr>
          <w:p w14:paraId="539DAAF2">
            <w:pPr>
              <w:pStyle w:val="9"/>
              <w:rPr>
                <w:sz w:val="16"/>
              </w:rPr>
            </w:pPr>
          </w:p>
          <w:p w14:paraId="29456031">
            <w:pPr>
              <w:pStyle w:val="9"/>
              <w:rPr>
                <w:sz w:val="16"/>
              </w:rPr>
            </w:pPr>
          </w:p>
          <w:p w14:paraId="13DA7CBA">
            <w:pPr>
              <w:pStyle w:val="9"/>
              <w:rPr>
                <w:sz w:val="16"/>
              </w:rPr>
            </w:pPr>
          </w:p>
          <w:p w14:paraId="0049C94A">
            <w:pPr>
              <w:pStyle w:val="9"/>
              <w:spacing w:before="170"/>
              <w:rPr>
                <w:sz w:val="16"/>
              </w:rPr>
            </w:pPr>
          </w:p>
          <w:p w14:paraId="71C4629C">
            <w:pPr>
              <w:pStyle w:val="9"/>
              <w:ind w:left="15"/>
              <w:jc w:val="center"/>
              <w:rPr>
                <w:sz w:val="16"/>
              </w:rPr>
            </w:pPr>
            <w:r>
              <w:rPr>
                <w:color w:val="ED0000"/>
                <w:spacing w:val="-10"/>
                <w:sz w:val="16"/>
              </w:rPr>
              <w:t>3</w:t>
            </w:r>
          </w:p>
        </w:tc>
        <w:tc>
          <w:tcPr>
            <w:tcW w:w="986" w:type="dxa"/>
            <w:tcBorders>
              <w:top w:val="nil"/>
            </w:tcBorders>
          </w:tcPr>
          <w:p w14:paraId="0BDF46D6">
            <w:pPr>
              <w:pStyle w:val="9"/>
              <w:rPr>
                <w:sz w:val="16"/>
              </w:rPr>
            </w:pPr>
          </w:p>
          <w:p w14:paraId="34BCE213">
            <w:pPr>
              <w:pStyle w:val="9"/>
              <w:rPr>
                <w:sz w:val="16"/>
              </w:rPr>
            </w:pPr>
          </w:p>
          <w:p w14:paraId="21893656">
            <w:pPr>
              <w:pStyle w:val="9"/>
              <w:rPr>
                <w:sz w:val="16"/>
              </w:rPr>
            </w:pPr>
          </w:p>
          <w:p w14:paraId="17A80986">
            <w:pPr>
              <w:pStyle w:val="9"/>
              <w:spacing w:before="170"/>
              <w:rPr>
                <w:sz w:val="16"/>
              </w:rPr>
            </w:pPr>
          </w:p>
          <w:p w14:paraId="37C75C7E">
            <w:pPr>
              <w:pStyle w:val="9"/>
              <w:ind w:left="13"/>
              <w:jc w:val="center"/>
              <w:rPr>
                <w:sz w:val="16"/>
              </w:rPr>
            </w:pPr>
            <w:r>
              <w:rPr>
                <w:color w:val="ED0000"/>
                <w:spacing w:val="-2"/>
                <w:sz w:val="16"/>
              </w:rPr>
              <w:t>430380</w:t>
            </w:r>
          </w:p>
        </w:tc>
        <w:tc>
          <w:tcPr>
            <w:tcW w:w="2921" w:type="dxa"/>
            <w:tcBorders>
              <w:top w:val="nil"/>
            </w:tcBorders>
          </w:tcPr>
          <w:p w14:paraId="3BF759C3">
            <w:pPr>
              <w:pStyle w:val="9"/>
              <w:spacing w:before="170"/>
              <w:rPr>
                <w:sz w:val="16"/>
              </w:rPr>
            </w:pPr>
          </w:p>
          <w:p w14:paraId="5C5125BE">
            <w:pPr>
              <w:pStyle w:val="9"/>
              <w:ind w:left="70" w:right="56"/>
              <w:jc w:val="both"/>
              <w:rPr>
                <w:sz w:val="16"/>
              </w:rPr>
            </w:pPr>
            <w:r>
              <w:rPr>
                <w:color w:val="ED0000"/>
                <w:sz w:val="16"/>
              </w:rPr>
              <w:t>GRAMPEADOR CIRÚRGICO, FORMATO:</w:t>
            </w:r>
            <w:r>
              <w:rPr>
                <w:color w:val="ED0000"/>
                <w:spacing w:val="40"/>
                <w:sz w:val="16"/>
              </w:rPr>
              <w:t xml:space="preserve"> </w:t>
            </w:r>
            <w:r>
              <w:rPr>
                <w:color w:val="ED0000"/>
                <w:sz w:val="16"/>
              </w:rPr>
              <w:t>LINEAR,</w:t>
            </w:r>
            <w:r>
              <w:rPr>
                <w:color w:val="ED0000"/>
                <w:spacing w:val="-10"/>
                <w:sz w:val="16"/>
              </w:rPr>
              <w:t xml:space="preserve"> </w:t>
            </w:r>
            <w:r>
              <w:rPr>
                <w:color w:val="ED0000"/>
                <w:sz w:val="16"/>
              </w:rPr>
              <w:t>TIPO:</w:t>
            </w:r>
            <w:r>
              <w:rPr>
                <w:color w:val="ED0000"/>
                <w:spacing w:val="-9"/>
                <w:sz w:val="16"/>
              </w:rPr>
              <w:t xml:space="preserve"> </w:t>
            </w:r>
            <w:r>
              <w:rPr>
                <w:color w:val="ED0000"/>
                <w:sz w:val="16"/>
              </w:rPr>
              <w:t>CORTANTE,</w:t>
            </w:r>
            <w:r>
              <w:rPr>
                <w:color w:val="ED0000"/>
                <w:spacing w:val="-9"/>
                <w:sz w:val="16"/>
              </w:rPr>
              <w:t xml:space="preserve"> </w:t>
            </w:r>
            <w:r>
              <w:rPr>
                <w:color w:val="ED0000"/>
                <w:sz w:val="16"/>
              </w:rPr>
              <w:t>COMPRIMENTO:</w:t>
            </w:r>
            <w:r>
              <w:rPr>
                <w:color w:val="ED0000"/>
                <w:spacing w:val="40"/>
                <w:sz w:val="16"/>
              </w:rPr>
              <w:t xml:space="preserve"> </w:t>
            </w:r>
            <w:r>
              <w:rPr>
                <w:color w:val="ED0000"/>
                <w:sz w:val="16"/>
              </w:rPr>
              <w:t>CERCA DE 75 MM, MODELO:</w:t>
            </w:r>
            <w:r>
              <w:rPr>
                <w:color w:val="ED0000"/>
                <w:spacing w:val="40"/>
                <w:sz w:val="16"/>
              </w:rPr>
              <w:t xml:space="preserve"> </w:t>
            </w:r>
            <w:r>
              <w:rPr>
                <w:color w:val="ED0000"/>
                <w:sz w:val="16"/>
              </w:rPr>
              <w:t>RECARREGÁVEL, CARREGADO C, GRAMPO</w:t>
            </w:r>
            <w:r>
              <w:rPr>
                <w:color w:val="ED0000"/>
                <w:spacing w:val="40"/>
                <w:sz w:val="16"/>
              </w:rPr>
              <w:t xml:space="preserve"> </w:t>
            </w:r>
            <w:r>
              <w:rPr>
                <w:color w:val="ED0000"/>
                <w:spacing w:val="-2"/>
                <w:sz w:val="16"/>
              </w:rPr>
              <w:t>TITÂNIO,</w:t>
            </w:r>
          </w:p>
          <w:p w14:paraId="53DA3A18">
            <w:pPr>
              <w:pStyle w:val="9"/>
              <w:ind w:left="70" w:right="57"/>
              <w:jc w:val="both"/>
              <w:rPr>
                <w:sz w:val="16"/>
              </w:rPr>
            </w:pPr>
            <w:r>
              <w:rPr>
                <w:color w:val="ED0000"/>
                <w:sz w:val="16"/>
              </w:rPr>
              <w:t>APLICAÇÃO: P, TECIDO NORMAL,</w:t>
            </w:r>
            <w:r>
              <w:rPr>
                <w:color w:val="ED0000"/>
                <w:spacing w:val="40"/>
                <w:sz w:val="16"/>
              </w:rPr>
              <w:t xml:space="preserve"> </w:t>
            </w:r>
            <w:r>
              <w:rPr>
                <w:color w:val="ED0000"/>
                <w:sz w:val="16"/>
              </w:rPr>
              <w:t>ESTERILIDADE: ESTÉRIL, DESCARTÁVEL</w:t>
            </w:r>
          </w:p>
        </w:tc>
        <w:tc>
          <w:tcPr>
            <w:tcW w:w="595" w:type="dxa"/>
            <w:tcBorders>
              <w:top w:val="nil"/>
            </w:tcBorders>
          </w:tcPr>
          <w:p w14:paraId="72E186D8">
            <w:pPr>
              <w:pStyle w:val="9"/>
              <w:rPr>
                <w:sz w:val="16"/>
              </w:rPr>
            </w:pPr>
          </w:p>
          <w:p w14:paraId="2B0D16B0">
            <w:pPr>
              <w:pStyle w:val="9"/>
              <w:rPr>
                <w:sz w:val="16"/>
              </w:rPr>
            </w:pPr>
          </w:p>
          <w:p w14:paraId="674A07DF">
            <w:pPr>
              <w:pStyle w:val="9"/>
              <w:rPr>
                <w:sz w:val="16"/>
              </w:rPr>
            </w:pPr>
          </w:p>
          <w:p w14:paraId="7D24BE8E">
            <w:pPr>
              <w:pStyle w:val="9"/>
              <w:spacing w:before="170"/>
              <w:rPr>
                <w:sz w:val="16"/>
              </w:rPr>
            </w:pPr>
          </w:p>
          <w:p w14:paraId="16802480">
            <w:pPr>
              <w:pStyle w:val="9"/>
              <w:ind w:left="13" w:right="1"/>
              <w:jc w:val="center"/>
              <w:rPr>
                <w:sz w:val="16"/>
              </w:rPr>
            </w:pPr>
            <w:r>
              <w:rPr>
                <w:color w:val="ED0000"/>
                <w:spacing w:val="-4"/>
                <w:sz w:val="16"/>
              </w:rPr>
              <w:t>Unid</w:t>
            </w:r>
          </w:p>
        </w:tc>
        <w:tc>
          <w:tcPr>
            <w:tcW w:w="890" w:type="dxa"/>
            <w:tcBorders>
              <w:top w:val="nil"/>
            </w:tcBorders>
          </w:tcPr>
          <w:p w14:paraId="6C2E215E">
            <w:pPr>
              <w:pStyle w:val="9"/>
              <w:rPr>
                <w:sz w:val="16"/>
              </w:rPr>
            </w:pPr>
          </w:p>
          <w:p w14:paraId="0799F70B">
            <w:pPr>
              <w:pStyle w:val="9"/>
              <w:rPr>
                <w:sz w:val="16"/>
              </w:rPr>
            </w:pPr>
          </w:p>
          <w:p w14:paraId="22428E26">
            <w:pPr>
              <w:pStyle w:val="9"/>
              <w:rPr>
                <w:sz w:val="16"/>
              </w:rPr>
            </w:pPr>
          </w:p>
          <w:p w14:paraId="54AA9F7D">
            <w:pPr>
              <w:pStyle w:val="9"/>
              <w:spacing w:before="170"/>
              <w:rPr>
                <w:sz w:val="16"/>
              </w:rPr>
            </w:pPr>
          </w:p>
          <w:p w14:paraId="51C3D38B">
            <w:pPr>
              <w:pStyle w:val="9"/>
              <w:ind w:left="16"/>
              <w:jc w:val="center"/>
              <w:rPr>
                <w:sz w:val="16"/>
              </w:rPr>
            </w:pPr>
            <w:r>
              <w:rPr>
                <w:color w:val="ED0000"/>
                <w:spacing w:val="-5"/>
                <w:sz w:val="16"/>
              </w:rPr>
              <w:t>50</w:t>
            </w:r>
          </w:p>
        </w:tc>
        <w:tc>
          <w:tcPr>
            <w:tcW w:w="438" w:type="dxa"/>
            <w:tcBorders>
              <w:top w:val="nil"/>
              <w:right w:val="nil"/>
            </w:tcBorders>
          </w:tcPr>
          <w:p w14:paraId="03D1E609">
            <w:pPr>
              <w:pStyle w:val="9"/>
              <w:rPr>
                <w:sz w:val="16"/>
              </w:rPr>
            </w:pPr>
          </w:p>
          <w:p w14:paraId="104BDD88">
            <w:pPr>
              <w:pStyle w:val="9"/>
              <w:rPr>
                <w:sz w:val="16"/>
              </w:rPr>
            </w:pPr>
          </w:p>
          <w:p w14:paraId="53BF969F">
            <w:pPr>
              <w:pStyle w:val="9"/>
              <w:rPr>
                <w:sz w:val="16"/>
              </w:rPr>
            </w:pPr>
          </w:p>
          <w:p w14:paraId="578E2234">
            <w:pPr>
              <w:pStyle w:val="9"/>
              <w:spacing w:before="170"/>
              <w:rPr>
                <w:sz w:val="16"/>
              </w:rPr>
            </w:pPr>
          </w:p>
          <w:p w14:paraId="682C8997">
            <w:pPr>
              <w:pStyle w:val="9"/>
              <w:ind w:right="43"/>
              <w:jc w:val="center"/>
              <w:rPr>
                <w:sz w:val="16"/>
              </w:rPr>
            </w:pPr>
            <w:r>
              <w:rPr>
                <w:color w:val="ED0000"/>
                <w:spacing w:val="-5"/>
                <w:sz w:val="16"/>
              </w:rPr>
              <w:t>R$</w:t>
            </w:r>
          </w:p>
        </w:tc>
        <w:tc>
          <w:tcPr>
            <w:tcW w:w="1052" w:type="dxa"/>
            <w:tcBorders>
              <w:top w:val="nil"/>
              <w:left w:val="nil"/>
            </w:tcBorders>
          </w:tcPr>
          <w:p w14:paraId="7017844E">
            <w:pPr>
              <w:pStyle w:val="9"/>
              <w:rPr>
                <w:sz w:val="16"/>
              </w:rPr>
            </w:pPr>
          </w:p>
          <w:p w14:paraId="60C83562">
            <w:pPr>
              <w:pStyle w:val="9"/>
              <w:rPr>
                <w:sz w:val="16"/>
              </w:rPr>
            </w:pPr>
          </w:p>
          <w:p w14:paraId="3E5208CB">
            <w:pPr>
              <w:pStyle w:val="9"/>
              <w:rPr>
                <w:sz w:val="16"/>
              </w:rPr>
            </w:pPr>
          </w:p>
          <w:p w14:paraId="06FE3762">
            <w:pPr>
              <w:pStyle w:val="9"/>
              <w:spacing w:before="170"/>
              <w:rPr>
                <w:sz w:val="16"/>
              </w:rPr>
            </w:pPr>
          </w:p>
          <w:p w14:paraId="11BC4935">
            <w:pPr>
              <w:pStyle w:val="9"/>
              <w:ind w:right="304"/>
              <w:jc w:val="right"/>
              <w:rPr>
                <w:sz w:val="16"/>
              </w:rPr>
            </w:pPr>
            <w:r>
              <w:rPr>
                <w:color w:val="ED0000"/>
                <w:spacing w:val="-2"/>
                <w:sz w:val="16"/>
              </w:rPr>
              <w:t>1.500,00</w:t>
            </w:r>
          </w:p>
        </w:tc>
        <w:tc>
          <w:tcPr>
            <w:tcW w:w="250" w:type="dxa"/>
            <w:tcBorders>
              <w:top w:val="nil"/>
              <w:right w:val="nil"/>
            </w:tcBorders>
          </w:tcPr>
          <w:p w14:paraId="1DC00E97">
            <w:pPr>
              <w:pStyle w:val="9"/>
              <w:rPr>
                <w:sz w:val="16"/>
              </w:rPr>
            </w:pPr>
          </w:p>
          <w:p w14:paraId="6B70E3AB">
            <w:pPr>
              <w:pStyle w:val="9"/>
              <w:rPr>
                <w:sz w:val="16"/>
              </w:rPr>
            </w:pPr>
          </w:p>
          <w:p w14:paraId="6875CF18">
            <w:pPr>
              <w:pStyle w:val="9"/>
              <w:rPr>
                <w:sz w:val="16"/>
              </w:rPr>
            </w:pPr>
          </w:p>
          <w:p w14:paraId="27291C0F">
            <w:pPr>
              <w:pStyle w:val="9"/>
              <w:spacing w:before="170"/>
              <w:rPr>
                <w:sz w:val="16"/>
              </w:rPr>
            </w:pPr>
          </w:p>
          <w:p w14:paraId="694ED5DA">
            <w:pPr>
              <w:pStyle w:val="9"/>
              <w:ind w:left="72"/>
              <w:jc w:val="center"/>
              <w:rPr>
                <w:sz w:val="16"/>
              </w:rPr>
            </w:pPr>
            <w:r>
              <w:rPr>
                <w:color w:val="ED0000"/>
                <w:spacing w:val="-5"/>
                <w:sz w:val="16"/>
              </w:rPr>
              <w:t>R$</w:t>
            </w:r>
          </w:p>
        </w:tc>
        <w:tc>
          <w:tcPr>
            <w:tcW w:w="252" w:type="dxa"/>
            <w:tcBorders>
              <w:top w:val="nil"/>
              <w:left w:val="nil"/>
              <w:right w:val="nil"/>
            </w:tcBorders>
          </w:tcPr>
          <w:p w14:paraId="176BBCC8">
            <w:pPr>
              <w:pStyle w:val="9"/>
              <w:rPr>
                <w:rFonts w:ascii="Times New Roman"/>
                <w:sz w:val="14"/>
              </w:rPr>
            </w:pPr>
          </w:p>
        </w:tc>
        <w:tc>
          <w:tcPr>
            <w:tcW w:w="984" w:type="dxa"/>
            <w:tcBorders>
              <w:top w:val="nil"/>
              <w:left w:val="nil"/>
            </w:tcBorders>
          </w:tcPr>
          <w:p w14:paraId="71FE5D53">
            <w:pPr>
              <w:pStyle w:val="9"/>
              <w:rPr>
                <w:sz w:val="16"/>
              </w:rPr>
            </w:pPr>
          </w:p>
          <w:p w14:paraId="71ADFF11">
            <w:pPr>
              <w:pStyle w:val="9"/>
              <w:rPr>
                <w:sz w:val="16"/>
              </w:rPr>
            </w:pPr>
          </w:p>
          <w:p w14:paraId="76728B16">
            <w:pPr>
              <w:pStyle w:val="9"/>
              <w:rPr>
                <w:sz w:val="16"/>
              </w:rPr>
            </w:pPr>
          </w:p>
          <w:p w14:paraId="3A398069">
            <w:pPr>
              <w:pStyle w:val="9"/>
              <w:spacing w:before="170"/>
              <w:rPr>
                <w:sz w:val="16"/>
              </w:rPr>
            </w:pPr>
          </w:p>
          <w:p w14:paraId="22659843">
            <w:pPr>
              <w:pStyle w:val="9"/>
              <w:ind w:left="34"/>
              <w:rPr>
                <w:sz w:val="16"/>
              </w:rPr>
            </w:pPr>
            <w:r>
              <w:rPr>
                <w:color w:val="ED0000"/>
                <w:spacing w:val="-2"/>
                <w:sz w:val="16"/>
              </w:rPr>
              <w:t>75.000,00</w:t>
            </w:r>
          </w:p>
        </w:tc>
      </w:tr>
      <w:tr w14:paraId="065DB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1" w:hRule="atLeast"/>
        </w:trPr>
        <w:tc>
          <w:tcPr>
            <w:tcW w:w="840" w:type="dxa"/>
          </w:tcPr>
          <w:p w14:paraId="376EC55D">
            <w:pPr>
              <w:pStyle w:val="9"/>
              <w:rPr>
                <w:sz w:val="16"/>
              </w:rPr>
            </w:pPr>
          </w:p>
          <w:p w14:paraId="221D752F">
            <w:pPr>
              <w:pStyle w:val="9"/>
              <w:rPr>
                <w:sz w:val="16"/>
              </w:rPr>
            </w:pPr>
          </w:p>
          <w:p w14:paraId="746B79F6">
            <w:pPr>
              <w:pStyle w:val="9"/>
              <w:rPr>
                <w:sz w:val="16"/>
              </w:rPr>
            </w:pPr>
          </w:p>
          <w:p w14:paraId="0687EB13">
            <w:pPr>
              <w:pStyle w:val="9"/>
              <w:spacing w:before="170"/>
              <w:rPr>
                <w:sz w:val="16"/>
              </w:rPr>
            </w:pPr>
          </w:p>
          <w:p w14:paraId="07882E5F">
            <w:pPr>
              <w:pStyle w:val="9"/>
              <w:ind w:left="15"/>
              <w:jc w:val="center"/>
              <w:rPr>
                <w:sz w:val="16"/>
              </w:rPr>
            </w:pPr>
            <w:r>
              <w:rPr>
                <w:color w:val="ED0000"/>
                <w:spacing w:val="-10"/>
                <w:sz w:val="16"/>
              </w:rPr>
              <w:t>4</w:t>
            </w:r>
          </w:p>
        </w:tc>
        <w:tc>
          <w:tcPr>
            <w:tcW w:w="986" w:type="dxa"/>
          </w:tcPr>
          <w:p w14:paraId="2F7F1B55">
            <w:pPr>
              <w:pStyle w:val="9"/>
              <w:rPr>
                <w:sz w:val="16"/>
              </w:rPr>
            </w:pPr>
          </w:p>
          <w:p w14:paraId="19318E02">
            <w:pPr>
              <w:pStyle w:val="9"/>
              <w:rPr>
                <w:sz w:val="16"/>
              </w:rPr>
            </w:pPr>
          </w:p>
          <w:p w14:paraId="6BC72E20">
            <w:pPr>
              <w:pStyle w:val="9"/>
              <w:rPr>
                <w:sz w:val="16"/>
              </w:rPr>
            </w:pPr>
          </w:p>
          <w:p w14:paraId="3109965E">
            <w:pPr>
              <w:pStyle w:val="9"/>
              <w:spacing w:before="170"/>
              <w:rPr>
                <w:sz w:val="16"/>
              </w:rPr>
            </w:pPr>
          </w:p>
          <w:p w14:paraId="7518D9C1">
            <w:pPr>
              <w:pStyle w:val="9"/>
              <w:ind w:left="13"/>
              <w:jc w:val="center"/>
              <w:rPr>
                <w:sz w:val="16"/>
              </w:rPr>
            </w:pPr>
            <w:r>
              <w:rPr>
                <w:color w:val="ED0000"/>
                <w:spacing w:val="-2"/>
                <w:sz w:val="16"/>
              </w:rPr>
              <w:t>433578</w:t>
            </w:r>
          </w:p>
        </w:tc>
        <w:tc>
          <w:tcPr>
            <w:tcW w:w="2921" w:type="dxa"/>
          </w:tcPr>
          <w:p w14:paraId="0529B31E">
            <w:pPr>
              <w:pStyle w:val="9"/>
              <w:spacing w:before="170"/>
              <w:rPr>
                <w:sz w:val="16"/>
              </w:rPr>
            </w:pPr>
          </w:p>
          <w:p w14:paraId="2309D19C">
            <w:pPr>
              <w:pStyle w:val="9"/>
              <w:ind w:left="70" w:right="55"/>
              <w:jc w:val="both"/>
              <w:rPr>
                <w:sz w:val="16"/>
              </w:rPr>
            </w:pPr>
            <w:r>
              <w:rPr>
                <w:color w:val="ED0000"/>
                <w:sz w:val="16"/>
              </w:rPr>
              <w:t>GRAMPO - CARGA PARA GRAMPEADOR</w:t>
            </w:r>
            <w:r>
              <w:rPr>
                <w:color w:val="ED0000"/>
                <w:spacing w:val="40"/>
                <w:sz w:val="16"/>
              </w:rPr>
              <w:t xml:space="preserve"> </w:t>
            </w:r>
            <w:r>
              <w:rPr>
                <w:color w:val="ED0000"/>
                <w:sz w:val="16"/>
              </w:rPr>
              <w:t>CIRÚRGICO, COMPATIBILIDADE: LINEAR,</w:t>
            </w:r>
            <w:r>
              <w:rPr>
                <w:color w:val="ED0000"/>
                <w:spacing w:val="40"/>
                <w:sz w:val="16"/>
              </w:rPr>
              <w:t xml:space="preserve"> </w:t>
            </w:r>
            <w:r>
              <w:rPr>
                <w:color w:val="ED0000"/>
                <w:sz w:val="16"/>
              </w:rPr>
              <w:t>MATERIAL</w:t>
            </w:r>
            <w:r>
              <w:rPr>
                <w:color w:val="ED0000"/>
                <w:spacing w:val="-10"/>
                <w:sz w:val="16"/>
              </w:rPr>
              <w:t xml:space="preserve"> </w:t>
            </w:r>
            <w:r>
              <w:rPr>
                <w:color w:val="ED0000"/>
                <w:sz w:val="16"/>
              </w:rPr>
              <w:t>GRAMPO:</w:t>
            </w:r>
            <w:r>
              <w:rPr>
                <w:color w:val="ED0000"/>
                <w:spacing w:val="-9"/>
                <w:sz w:val="16"/>
              </w:rPr>
              <w:t xml:space="preserve"> </w:t>
            </w:r>
            <w:r>
              <w:rPr>
                <w:color w:val="ED0000"/>
                <w:sz w:val="16"/>
              </w:rPr>
              <w:t>TITÂNIO,</w:t>
            </w:r>
            <w:r>
              <w:rPr>
                <w:color w:val="ED0000"/>
                <w:spacing w:val="-9"/>
                <w:sz w:val="16"/>
              </w:rPr>
              <w:t xml:space="preserve"> </w:t>
            </w:r>
            <w:r>
              <w:rPr>
                <w:color w:val="ED0000"/>
                <w:sz w:val="16"/>
              </w:rPr>
              <w:t>APLICAÇÃO:</w:t>
            </w:r>
            <w:r>
              <w:rPr>
                <w:color w:val="ED0000"/>
                <w:spacing w:val="40"/>
                <w:sz w:val="16"/>
              </w:rPr>
              <w:t xml:space="preserve"> </w:t>
            </w:r>
            <w:r>
              <w:rPr>
                <w:color w:val="ED0000"/>
                <w:sz w:val="16"/>
              </w:rPr>
              <w:t>P, TECIDO NORMAL, MODELO: C, 2</w:t>
            </w:r>
            <w:r>
              <w:rPr>
                <w:color w:val="ED0000"/>
                <w:spacing w:val="80"/>
                <w:sz w:val="16"/>
              </w:rPr>
              <w:t xml:space="preserve"> </w:t>
            </w:r>
            <w:r>
              <w:rPr>
                <w:color w:val="ED0000"/>
                <w:sz w:val="16"/>
              </w:rPr>
              <w:t>LINHAS TRIPLAS DE GRAMPO, LARGURA:</w:t>
            </w:r>
            <w:r>
              <w:rPr>
                <w:color w:val="ED0000"/>
                <w:spacing w:val="40"/>
                <w:sz w:val="16"/>
              </w:rPr>
              <w:t xml:space="preserve"> </w:t>
            </w:r>
            <w:r>
              <w:rPr>
                <w:color w:val="ED0000"/>
                <w:sz w:val="16"/>
              </w:rPr>
              <w:t>CERCA 75 MM, ESTERILIDADE: ESTÉRIL,</w:t>
            </w:r>
            <w:r>
              <w:rPr>
                <w:color w:val="ED0000"/>
                <w:spacing w:val="40"/>
                <w:sz w:val="16"/>
              </w:rPr>
              <w:t xml:space="preserve"> </w:t>
            </w:r>
            <w:r>
              <w:rPr>
                <w:color w:val="ED0000"/>
                <w:sz w:val="16"/>
              </w:rPr>
              <w:t>USO</w:t>
            </w:r>
            <w:r>
              <w:rPr>
                <w:color w:val="ED0000"/>
                <w:spacing w:val="-7"/>
                <w:sz w:val="16"/>
              </w:rPr>
              <w:t xml:space="preserve"> </w:t>
            </w:r>
            <w:r>
              <w:rPr>
                <w:color w:val="ED0000"/>
                <w:sz w:val="16"/>
              </w:rPr>
              <w:t>ÚNICO.</w:t>
            </w:r>
          </w:p>
        </w:tc>
        <w:tc>
          <w:tcPr>
            <w:tcW w:w="595" w:type="dxa"/>
          </w:tcPr>
          <w:p w14:paraId="7D1F2D70">
            <w:pPr>
              <w:pStyle w:val="9"/>
              <w:rPr>
                <w:sz w:val="16"/>
              </w:rPr>
            </w:pPr>
          </w:p>
          <w:p w14:paraId="064190D0">
            <w:pPr>
              <w:pStyle w:val="9"/>
              <w:rPr>
                <w:sz w:val="16"/>
              </w:rPr>
            </w:pPr>
          </w:p>
          <w:p w14:paraId="0D63FC01">
            <w:pPr>
              <w:pStyle w:val="9"/>
              <w:rPr>
                <w:sz w:val="16"/>
              </w:rPr>
            </w:pPr>
          </w:p>
          <w:p w14:paraId="3B0E30FC">
            <w:pPr>
              <w:pStyle w:val="9"/>
              <w:spacing w:before="170"/>
              <w:rPr>
                <w:sz w:val="16"/>
              </w:rPr>
            </w:pPr>
          </w:p>
          <w:p w14:paraId="568F3547">
            <w:pPr>
              <w:pStyle w:val="9"/>
              <w:ind w:left="13" w:right="1"/>
              <w:jc w:val="center"/>
              <w:rPr>
                <w:sz w:val="16"/>
              </w:rPr>
            </w:pPr>
            <w:r>
              <w:rPr>
                <w:color w:val="ED0000"/>
                <w:spacing w:val="-4"/>
                <w:sz w:val="16"/>
              </w:rPr>
              <w:t>Unid</w:t>
            </w:r>
          </w:p>
        </w:tc>
        <w:tc>
          <w:tcPr>
            <w:tcW w:w="890" w:type="dxa"/>
          </w:tcPr>
          <w:p w14:paraId="0EAF5ACE">
            <w:pPr>
              <w:pStyle w:val="9"/>
              <w:rPr>
                <w:sz w:val="16"/>
              </w:rPr>
            </w:pPr>
          </w:p>
          <w:p w14:paraId="0AEC027A">
            <w:pPr>
              <w:pStyle w:val="9"/>
              <w:rPr>
                <w:sz w:val="16"/>
              </w:rPr>
            </w:pPr>
          </w:p>
          <w:p w14:paraId="1894124F">
            <w:pPr>
              <w:pStyle w:val="9"/>
              <w:rPr>
                <w:sz w:val="16"/>
              </w:rPr>
            </w:pPr>
          </w:p>
          <w:p w14:paraId="18699C7A">
            <w:pPr>
              <w:pStyle w:val="9"/>
              <w:spacing w:before="170"/>
              <w:rPr>
                <w:sz w:val="16"/>
              </w:rPr>
            </w:pPr>
          </w:p>
          <w:p w14:paraId="58A863F4">
            <w:pPr>
              <w:pStyle w:val="9"/>
              <w:ind w:left="16"/>
              <w:jc w:val="center"/>
              <w:rPr>
                <w:sz w:val="16"/>
              </w:rPr>
            </w:pPr>
            <w:r>
              <w:rPr>
                <w:color w:val="ED0000"/>
                <w:spacing w:val="-5"/>
                <w:sz w:val="16"/>
              </w:rPr>
              <w:t>80</w:t>
            </w:r>
          </w:p>
        </w:tc>
        <w:tc>
          <w:tcPr>
            <w:tcW w:w="438" w:type="dxa"/>
            <w:tcBorders>
              <w:right w:val="nil"/>
            </w:tcBorders>
          </w:tcPr>
          <w:p w14:paraId="18969D07">
            <w:pPr>
              <w:pStyle w:val="9"/>
              <w:rPr>
                <w:sz w:val="16"/>
              </w:rPr>
            </w:pPr>
          </w:p>
          <w:p w14:paraId="7C068193">
            <w:pPr>
              <w:pStyle w:val="9"/>
              <w:rPr>
                <w:sz w:val="16"/>
              </w:rPr>
            </w:pPr>
          </w:p>
          <w:p w14:paraId="04D4F535">
            <w:pPr>
              <w:pStyle w:val="9"/>
              <w:rPr>
                <w:sz w:val="16"/>
              </w:rPr>
            </w:pPr>
          </w:p>
          <w:p w14:paraId="2E1C80EA">
            <w:pPr>
              <w:pStyle w:val="9"/>
              <w:spacing w:before="170"/>
              <w:rPr>
                <w:sz w:val="16"/>
              </w:rPr>
            </w:pPr>
          </w:p>
          <w:p w14:paraId="44BB3B8D">
            <w:pPr>
              <w:pStyle w:val="9"/>
              <w:ind w:right="43"/>
              <w:jc w:val="center"/>
              <w:rPr>
                <w:sz w:val="16"/>
              </w:rPr>
            </w:pPr>
            <w:r>
              <w:rPr>
                <w:color w:val="ED0000"/>
                <w:spacing w:val="-5"/>
                <w:sz w:val="16"/>
              </w:rPr>
              <w:t>R$</w:t>
            </w:r>
          </w:p>
        </w:tc>
        <w:tc>
          <w:tcPr>
            <w:tcW w:w="1052" w:type="dxa"/>
            <w:tcBorders>
              <w:left w:val="nil"/>
            </w:tcBorders>
          </w:tcPr>
          <w:p w14:paraId="36BE7DFB">
            <w:pPr>
              <w:pStyle w:val="9"/>
              <w:rPr>
                <w:sz w:val="16"/>
              </w:rPr>
            </w:pPr>
          </w:p>
          <w:p w14:paraId="52E429A1">
            <w:pPr>
              <w:pStyle w:val="9"/>
              <w:rPr>
                <w:sz w:val="16"/>
              </w:rPr>
            </w:pPr>
          </w:p>
          <w:p w14:paraId="49600F66">
            <w:pPr>
              <w:pStyle w:val="9"/>
              <w:rPr>
                <w:sz w:val="16"/>
              </w:rPr>
            </w:pPr>
          </w:p>
          <w:p w14:paraId="3F9638F2">
            <w:pPr>
              <w:pStyle w:val="9"/>
              <w:spacing w:before="170"/>
              <w:rPr>
                <w:sz w:val="16"/>
              </w:rPr>
            </w:pPr>
          </w:p>
          <w:p w14:paraId="76CB9A44">
            <w:pPr>
              <w:pStyle w:val="9"/>
              <w:ind w:right="319"/>
              <w:jc w:val="right"/>
              <w:rPr>
                <w:sz w:val="16"/>
              </w:rPr>
            </w:pPr>
            <w:r>
              <w:rPr>
                <w:color w:val="ED0000"/>
                <w:spacing w:val="-2"/>
                <w:sz w:val="16"/>
              </w:rPr>
              <w:t>318,00</w:t>
            </w:r>
          </w:p>
        </w:tc>
        <w:tc>
          <w:tcPr>
            <w:tcW w:w="250" w:type="dxa"/>
            <w:tcBorders>
              <w:right w:val="nil"/>
            </w:tcBorders>
          </w:tcPr>
          <w:p w14:paraId="30643FD6">
            <w:pPr>
              <w:pStyle w:val="9"/>
              <w:rPr>
                <w:sz w:val="16"/>
              </w:rPr>
            </w:pPr>
          </w:p>
          <w:p w14:paraId="7DB38279">
            <w:pPr>
              <w:pStyle w:val="9"/>
              <w:rPr>
                <w:sz w:val="16"/>
              </w:rPr>
            </w:pPr>
          </w:p>
          <w:p w14:paraId="3EC51BF9">
            <w:pPr>
              <w:pStyle w:val="9"/>
              <w:rPr>
                <w:sz w:val="16"/>
              </w:rPr>
            </w:pPr>
          </w:p>
          <w:p w14:paraId="49DC8FBB">
            <w:pPr>
              <w:pStyle w:val="9"/>
              <w:spacing w:before="170"/>
              <w:rPr>
                <w:sz w:val="16"/>
              </w:rPr>
            </w:pPr>
          </w:p>
          <w:p w14:paraId="361CAC79">
            <w:pPr>
              <w:pStyle w:val="9"/>
              <w:ind w:left="72"/>
              <w:jc w:val="center"/>
              <w:rPr>
                <w:sz w:val="16"/>
              </w:rPr>
            </w:pPr>
            <w:r>
              <w:rPr>
                <w:color w:val="ED0000"/>
                <w:spacing w:val="-5"/>
                <w:sz w:val="16"/>
              </w:rPr>
              <w:t>R$</w:t>
            </w:r>
          </w:p>
        </w:tc>
        <w:tc>
          <w:tcPr>
            <w:tcW w:w="252" w:type="dxa"/>
            <w:tcBorders>
              <w:left w:val="nil"/>
              <w:right w:val="nil"/>
            </w:tcBorders>
          </w:tcPr>
          <w:p w14:paraId="5429F0B0">
            <w:pPr>
              <w:pStyle w:val="9"/>
              <w:rPr>
                <w:rFonts w:ascii="Times New Roman"/>
                <w:sz w:val="14"/>
              </w:rPr>
            </w:pPr>
          </w:p>
        </w:tc>
        <w:tc>
          <w:tcPr>
            <w:tcW w:w="984" w:type="dxa"/>
            <w:tcBorders>
              <w:left w:val="nil"/>
            </w:tcBorders>
          </w:tcPr>
          <w:p w14:paraId="11B4A447">
            <w:pPr>
              <w:pStyle w:val="9"/>
              <w:rPr>
                <w:sz w:val="16"/>
              </w:rPr>
            </w:pPr>
          </w:p>
          <w:p w14:paraId="1287C3E5">
            <w:pPr>
              <w:pStyle w:val="9"/>
              <w:rPr>
                <w:sz w:val="16"/>
              </w:rPr>
            </w:pPr>
          </w:p>
          <w:p w14:paraId="7346454E">
            <w:pPr>
              <w:pStyle w:val="9"/>
              <w:rPr>
                <w:sz w:val="16"/>
              </w:rPr>
            </w:pPr>
          </w:p>
          <w:p w14:paraId="4F373302">
            <w:pPr>
              <w:pStyle w:val="9"/>
              <w:spacing w:before="170"/>
              <w:rPr>
                <w:sz w:val="16"/>
              </w:rPr>
            </w:pPr>
          </w:p>
          <w:p w14:paraId="385EA4B1">
            <w:pPr>
              <w:pStyle w:val="9"/>
              <w:ind w:left="34"/>
              <w:rPr>
                <w:sz w:val="16"/>
              </w:rPr>
            </w:pPr>
            <w:r>
              <w:rPr>
                <w:color w:val="ED0000"/>
                <w:spacing w:val="-2"/>
                <w:sz w:val="16"/>
              </w:rPr>
              <w:t>25.440,00</w:t>
            </w:r>
          </w:p>
        </w:tc>
      </w:tr>
      <w:tr w14:paraId="5F44A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342" w:type="dxa"/>
            <w:gridSpan w:val="4"/>
            <w:shd w:val="clear" w:color="auto" w:fill="F1F1F1"/>
          </w:tcPr>
          <w:p w14:paraId="7B1B7904">
            <w:pPr>
              <w:pStyle w:val="9"/>
              <w:spacing w:before="140"/>
              <w:ind w:left="17"/>
              <w:jc w:val="center"/>
              <w:rPr>
                <w:b/>
                <w:sz w:val="16"/>
              </w:rPr>
            </w:pPr>
            <w:r>
              <w:rPr>
                <w:b/>
                <w:color w:val="ED0000"/>
                <w:sz w:val="16"/>
              </w:rPr>
              <w:t>TOTAL</w:t>
            </w:r>
            <w:r>
              <w:rPr>
                <w:b/>
                <w:color w:val="ED0000"/>
                <w:spacing w:val="-4"/>
                <w:sz w:val="16"/>
              </w:rPr>
              <w:t xml:space="preserve"> </w:t>
            </w:r>
            <w:r>
              <w:rPr>
                <w:b/>
                <w:color w:val="ED0000"/>
                <w:sz w:val="16"/>
              </w:rPr>
              <w:t>GRUPO</w:t>
            </w:r>
            <w:r>
              <w:rPr>
                <w:b/>
                <w:color w:val="ED0000"/>
                <w:spacing w:val="-3"/>
                <w:sz w:val="16"/>
              </w:rPr>
              <w:t xml:space="preserve"> </w:t>
            </w:r>
            <w:r>
              <w:rPr>
                <w:b/>
                <w:color w:val="ED0000"/>
                <w:spacing w:val="-10"/>
                <w:sz w:val="16"/>
              </w:rPr>
              <w:t>2</w:t>
            </w:r>
          </w:p>
        </w:tc>
        <w:tc>
          <w:tcPr>
            <w:tcW w:w="890" w:type="dxa"/>
            <w:tcBorders>
              <w:right w:val="nil"/>
            </w:tcBorders>
            <w:shd w:val="clear" w:color="auto" w:fill="F1F1F1"/>
          </w:tcPr>
          <w:p w14:paraId="2AE7BF3B">
            <w:pPr>
              <w:pStyle w:val="9"/>
              <w:rPr>
                <w:rFonts w:ascii="Times New Roman"/>
                <w:sz w:val="14"/>
              </w:rPr>
            </w:pPr>
          </w:p>
        </w:tc>
        <w:tc>
          <w:tcPr>
            <w:tcW w:w="438" w:type="dxa"/>
            <w:tcBorders>
              <w:left w:val="nil"/>
              <w:right w:val="nil"/>
            </w:tcBorders>
            <w:shd w:val="clear" w:color="auto" w:fill="F1F1F1"/>
          </w:tcPr>
          <w:p w14:paraId="3C287305">
            <w:pPr>
              <w:pStyle w:val="9"/>
              <w:rPr>
                <w:rFonts w:ascii="Times New Roman"/>
                <w:sz w:val="14"/>
              </w:rPr>
            </w:pPr>
          </w:p>
        </w:tc>
        <w:tc>
          <w:tcPr>
            <w:tcW w:w="1052" w:type="dxa"/>
            <w:tcBorders>
              <w:left w:val="nil"/>
              <w:right w:val="nil"/>
            </w:tcBorders>
            <w:shd w:val="clear" w:color="auto" w:fill="F1F1F1"/>
          </w:tcPr>
          <w:p w14:paraId="24D14E1C">
            <w:pPr>
              <w:pStyle w:val="9"/>
              <w:rPr>
                <w:rFonts w:ascii="Times New Roman"/>
                <w:sz w:val="14"/>
              </w:rPr>
            </w:pPr>
          </w:p>
        </w:tc>
        <w:tc>
          <w:tcPr>
            <w:tcW w:w="250" w:type="dxa"/>
            <w:tcBorders>
              <w:left w:val="nil"/>
              <w:right w:val="nil"/>
            </w:tcBorders>
            <w:shd w:val="clear" w:color="auto" w:fill="F1F1F1"/>
          </w:tcPr>
          <w:p w14:paraId="5501C177">
            <w:pPr>
              <w:pStyle w:val="9"/>
              <w:rPr>
                <w:rFonts w:ascii="Times New Roman"/>
                <w:sz w:val="14"/>
              </w:rPr>
            </w:pPr>
          </w:p>
        </w:tc>
        <w:tc>
          <w:tcPr>
            <w:tcW w:w="252" w:type="dxa"/>
            <w:tcBorders>
              <w:left w:val="nil"/>
              <w:right w:val="nil"/>
            </w:tcBorders>
            <w:shd w:val="clear" w:color="auto" w:fill="F1F1F1"/>
          </w:tcPr>
          <w:p w14:paraId="5D8CAABB">
            <w:pPr>
              <w:pStyle w:val="9"/>
              <w:spacing w:before="140"/>
              <w:ind w:right="43"/>
              <w:jc w:val="center"/>
              <w:rPr>
                <w:b/>
                <w:sz w:val="16"/>
              </w:rPr>
            </w:pPr>
            <w:r>
              <w:rPr>
                <w:b/>
                <w:color w:val="ED0000"/>
                <w:spacing w:val="-5"/>
                <w:sz w:val="16"/>
              </w:rPr>
              <w:t>R$</w:t>
            </w:r>
          </w:p>
        </w:tc>
        <w:tc>
          <w:tcPr>
            <w:tcW w:w="984" w:type="dxa"/>
            <w:tcBorders>
              <w:left w:val="nil"/>
            </w:tcBorders>
            <w:shd w:val="clear" w:color="auto" w:fill="F1F1F1"/>
          </w:tcPr>
          <w:p w14:paraId="176CFCBA">
            <w:pPr>
              <w:pStyle w:val="9"/>
              <w:spacing w:before="140"/>
              <w:ind w:right="52"/>
              <w:jc w:val="right"/>
              <w:rPr>
                <w:b/>
                <w:sz w:val="16"/>
              </w:rPr>
            </w:pPr>
            <w:r>
              <w:rPr>
                <w:b/>
                <w:color w:val="ED0000"/>
                <w:spacing w:val="-2"/>
                <w:sz w:val="16"/>
              </w:rPr>
              <w:t>100.440,00</w:t>
            </w:r>
          </w:p>
        </w:tc>
      </w:tr>
      <w:tr w14:paraId="17673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9208" w:type="dxa"/>
            <w:gridSpan w:val="10"/>
            <w:shd w:val="clear" w:color="auto" w:fill="D9D9D9"/>
          </w:tcPr>
          <w:p w14:paraId="5D539DF3">
            <w:pPr>
              <w:pStyle w:val="9"/>
              <w:spacing w:before="140"/>
              <w:ind w:left="50"/>
              <w:jc w:val="center"/>
              <w:rPr>
                <w:sz w:val="16"/>
              </w:rPr>
            </w:pPr>
            <w:r>
              <w:rPr>
                <w:color w:val="ED0000"/>
                <w:sz w:val="16"/>
              </w:rPr>
              <w:t>GRUPO</w:t>
            </w:r>
            <w:r>
              <w:rPr>
                <w:color w:val="ED0000"/>
                <w:spacing w:val="-5"/>
                <w:sz w:val="16"/>
              </w:rPr>
              <w:t xml:space="preserve"> 03</w:t>
            </w:r>
          </w:p>
        </w:tc>
      </w:tr>
      <w:tr w14:paraId="5EAE1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9" w:hRule="atLeast"/>
        </w:trPr>
        <w:tc>
          <w:tcPr>
            <w:tcW w:w="840" w:type="dxa"/>
          </w:tcPr>
          <w:p w14:paraId="03AE27D5">
            <w:pPr>
              <w:pStyle w:val="9"/>
              <w:rPr>
                <w:sz w:val="16"/>
              </w:rPr>
            </w:pPr>
          </w:p>
          <w:p w14:paraId="32A28C5C">
            <w:pPr>
              <w:pStyle w:val="9"/>
              <w:rPr>
                <w:sz w:val="16"/>
              </w:rPr>
            </w:pPr>
          </w:p>
          <w:p w14:paraId="5FA9ECEF">
            <w:pPr>
              <w:pStyle w:val="9"/>
              <w:rPr>
                <w:sz w:val="16"/>
              </w:rPr>
            </w:pPr>
          </w:p>
          <w:p w14:paraId="01725577">
            <w:pPr>
              <w:pStyle w:val="9"/>
              <w:spacing w:before="19"/>
              <w:rPr>
                <w:sz w:val="16"/>
              </w:rPr>
            </w:pPr>
          </w:p>
          <w:p w14:paraId="542C0514">
            <w:pPr>
              <w:pStyle w:val="9"/>
              <w:ind w:left="15"/>
              <w:jc w:val="center"/>
              <w:rPr>
                <w:sz w:val="16"/>
              </w:rPr>
            </w:pPr>
            <w:r>
              <w:rPr>
                <w:color w:val="ED0000"/>
                <w:spacing w:val="-10"/>
                <w:sz w:val="16"/>
              </w:rPr>
              <w:t>5</w:t>
            </w:r>
          </w:p>
        </w:tc>
        <w:tc>
          <w:tcPr>
            <w:tcW w:w="986" w:type="dxa"/>
          </w:tcPr>
          <w:p w14:paraId="60497BBE">
            <w:pPr>
              <w:pStyle w:val="9"/>
              <w:rPr>
                <w:sz w:val="16"/>
              </w:rPr>
            </w:pPr>
          </w:p>
          <w:p w14:paraId="6F442D0A">
            <w:pPr>
              <w:pStyle w:val="9"/>
              <w:rPr>
                <w:sz w:val="16"/>
              </w:rPr>
            </w:pPr>
          </w:p>
          <w:p w14:paraId="133510D7">
            <w:pPr>
              <w:pStyle w:val="9"/>
              <w:rPr>
                <w:sz w:val="16"/>
              </w:rPr>
            </w:pPr>
          </w:p>
          <w:p w14:paraId="231D0AFC">
            <w:pPr>
              <w:pStyle w:val="9"/>
              <w:spacing w:before="19"/>
              <w:rPr>
                <w:sz w:val="16"/>
              </w:rPr>
            </w:pPr>
          </w:p>
          <w:p w14:paraId="14101B8B">
            <w:pPr>
              <w:pStyle w:val="9"/>
              <w:ind w:left="13"/>
              <w:jc w:val="center"/>
              <w:rPr>
                <w:sz w:val="16"/>
              </w:rPr>
            </w:pPr>
            <w:r>
              <w:rPr>
                <w:color w:val="ED0000"/>
                <w:spacing w:val="-2"/>
                <w:sz w:val="16"/>
              </w:rPr>
              <w:t>428871</w:t>
            </w:r>
          </w:p>
        </w:tc>
        <w:tc>
          <w:tcPr>
            <w:tcW w:w="2921" w:type="dxa"/>
          </w:tcPr>
          <w:p w14:paraId="0BFC5A98">
            <w:pPr>
              <w:pStyle w:val="9"/>
              <w:spacing w:before="118"/>
              <w:ind w:left="70" w:right="55"/>
              <w:jc w:val="both"/>
              <w:rPr>
                <w:sz w:val="16"/>
              </w:rPr>
            </w:pPr>
            <w:r>
              <w:rPr>
                <w:color w:val="ED0000"/>
                <w:sz w:val="16"/>
              </w:rPr>
              <w:t>GRAMPEADOR CIRÚRGICO LINEAR</w:t>
            </w:r>
            <w:r>
              <w:rPr>
                <w:color w:val="ED0000"/>
                <w:spacing w:val="40"/>
                <w:sz w:val="16"/>
              </w:rPr>
              <w:t xml:space="preserve"> </w:t>
            </w:r>
            <w:r>
              <w:rPr>
                <w:color w:val="ED0000"/>
                <w:sz w:val="16"/>
              </w:rPr>
              <w:t>ENDOSCÓPICO, FORMATO: ARTICULADO,</w:t>
            </w:r>
            <w:r>
              <w:rPr>
                <w:color w:val="ED0000"/>
                <w:spacing w:val="40"/>
                <w:sz w:val="16"/>
              </w:rPr>
              <w:t xml:space="preserve"> </w:t>
            </w:r>
            <w:r>
              <w:rPr>
                <w:color w:val="ED0000"/>
                <w:sz w:val="16"/>
              </w:rPr>
              <w:t>CORTANTE,</w:t>
            </w:r>
            <w:r>
              <w:rPr>
                <w:color w:val="ED0000"/>
                <w:spacing w:val="-4"/>
                <w:sz w:val="16"/>
              </w:rPr>
              <w:t xml:space="preserve"> </w:t>
            </w:r>
            <w:r>
              <w:rPr>
                <w:color w:val="ED0000"/>
                <w:sz w:val="16"/>
              </w:rPr>
              <w:t>TAMANHO:</w:t>
            </w:r>
            <w:r>
              <w:rPr>
                <w:color w:val="ED0000"/>
                <w:spacing w:val="-4"/>
                <w:sz w:val="16"/>
              </w:rPr>
              <w:t xml:space="preserve"> </w:t>
            </w:r>
            <w:r>
              <w:rPr>
                <w:color w:val="ED0000"/>
                <w:sz w:val="16"/>
              </w:rPr>
              <w:t>CERCA</w:t>
            </w:r>
            <w:r>
              <w:rPr>
                <w:color w:val="ED0000"/>
                <w:spacing w:val="-3"/>
                <w:sz w:val="16"/>
              </w:rPr>
              <w:t xml:space="preserve"> </w:t>
            </w:r>
            <w:r>
              <w:rPr>
                <w:color w:val="ED0000"/>
                <w:sz w:val="16"/>
              </w:rPr>
              <w:t>DE</w:t>
            </w:r>
            <w:r>
              <w:rPr>
                <w:color w:val="ED0000"/>
                <w:spacing w:val="-2"/>
                <w:sz w:val="16"/>
              </w:rPr>
              <w:t xml:space="preserve"> </w:t>
            </w:r>
            <w:r>
              <w:rPr>
                <w:color w:val="ED0000"/>
                <w:sz w:val="16"/>
              </w:rPr>
              <w:t>60</w:t>
            </w:r>
            <w:r>
              <w:rPr>
                <w:color w:val="ED0000"/>
                <w:spacing w:val="-4"/>
                <w:sz w:val="16"/>
              </w:rPr>
              <w:t xml:space="preserve"> </w:t>
            </w:r>
            <w:r>
              <w:rPr>
                <w:color w:val="ED0000"/>
                <w:sz w:val="16"/>
              </w:rPr>
              <w:t>MM,</w:t>
            </w:r>
            <w:r>
              <w:rPr>
                <w:color w:val="ED0000"/>
                <w:spacing w:val="40"/>
                <w:sz w:val="16"/>
              </w:rPr>
              <w:t xml:space="preserve"> </w:t>
            </w:r>
            <w:r>
              <w:rPr>
                <w:color w:val="ED0000"/>
                <w:sz w:val="16"/>
              </w:rPr>
              <w:t>MODELO 01: HASTE MÉDIA,</w:t>
            </w:r>
            <w:r>
              <w:rPr>
                <w:color w:val="ED0000"/>
                <w:spacing w:val="40"/>
                <w:sz w:val="16"/>
              </w:rPr>
              <w:t xml:space="preserve"> </w:t>
            </w:r>
            <w:r>
              <w:rPr>
                <w:color w:val="ED0000"/>
                <w:sz w:val="16"/>
              </w:rPr>
              <w:t>CARACTERÍSTICA ADICIONAL: PINO AÇO,</w:t>
            </w:r>
            <w:r>
              <w:rPr>
                <w:color w:val="ED0000"/>
                <w:spacing w:val="40"/>
                <w:sz w:val="16"/>
              </w:rPr>
              <w:t xml:space="preserve"> </w:t>
            </w:r>
            <w:r>
              <w:rPr>
                <w:color w:val="ED0000"/>
                <w:sz w:val="16"/>
              </w:rPr>
              <w:t>TRAVA SEGURANÇA, ADICIONAIS:</w:t>
            </w:r>
            <w:r>
              <w:rPr>
                <w:color w:val="ED0000"/>
                <w:spacing w:val="40"/>
                <w:sz w:val="16"/>
              </w:rPr>
              <w:t xml:space="preserve"> </w:t>
            </w:r>
            <w:r>
              <w:rPr>
                <w:color w:val="ED0000"/>
                <w:sz w:val="16"/>
              </w:rPr>
              <w:t>RECARREGÁVEL, ESTERILIDADE: ESTÉRIL,</w:t>
            </w:r>
            <w:r>
              <w:rPr>
                <w:color w:val="ED0000"/>
                <w:spacing w:val="40"/>
                <w:sz w:val="16"/>
              </w:rPr>
              <w:t xml:space="preserve"> </w:t>
            </w:r>
            <w:r>
              <w:rPr>
                <w:color w:val="ED0000"/>
                <w:spacing w:val="-2"/>
                <w:sz w:val="16"/>
              </w:rPr>
              <w:t>DESCARTÁVEL</w:t>
            </w:r>
          </w:p>
        </w:tc>
        <w:tc>
          <w:tcPr>
            <w:tcW w:w="595" w:type="dxa"/>
          </w:tcPr>
          <w:p w14:paraId="0A954986">
            <w:pPr>
              <w:pStyle w:val="9"/>
              <w:rPr>
                <w:sz w:val="16"/>
              </w:rPr>
            </w:pPr>
          </w:p>
          <w:p w14:paraId="4A308142">
            <w:pPr>
              <w:pStyle w:val="9"/>
              <w:rPr>
                <w:sz w:val="16"/>
              </w:rPr>
            </w:pPr>
          </w:p>
          <w:p w14:paraId="5B3B04E5">
            <w:pPr>
              <w:pStyle w:val="9"/>
              <w:rPr>
                <w:sz w:val="16"/>
              </w:rPr>
            </w:pPr>
          </w:p>
          <w:p w14:paraId="2B92D679">
            <w:pPr>
              <w:pStyle w:val="9"/>
              <w:spacing w:before="19"/>
              <w:rPr>
                <w:sz w:val="16"/>
              </w:rPr>
            </w:pPr>
          </w:p>
          <w:p w14:paraId="72429B9A">
            <w:pPr>
              <w:pStyle w:val="9"/>
              <w:ind w:left="13" w:right="1"/>
              <w:jc w:val="center"/>
              <w:rPr>
                <w:sz w:val="16"/>
              </w:rPr>
            </w:pPr>
            <w:r>
              <w:rPr>
                <w:color w:val="ED0000"/>
                <w:spacing w:val="-4"/>
                <w:sz w:val="16"/>
              </w:rPr>
              <w:t>Unid</w:t>
            </w:r>
          </w:p>
        </w:tc>
        <w:tc>
          <w:tcPr>
            <w:tcW w:w="890" w:type="dxa"/>
          </w:tcPr>
          <w:p w14:paraId="528A0695">
            <w:pPr>
              <w:pStyle w:val="9"/>
              <w:rPr>
                <w:sz w:val="16"/>
              </w:rPr>
            </w:pPr>
          </w:p>
          <w:p w14:paraId="3AA582A5">
            <w:pPr>
              <w:pStyle w:val="9"/>
              <w:rPr>
                <w:sz w:val="16"/>
              </w:rPr>
            </w:pPr>
          </w:p>
          <w:p w14:paraId="195A72B7">
            <w:pPr>
              <w:pStyle w:val="9"/>
              <w:rPr>
                <w:sz w:val="16"/>
              </w:rPr>
            </w:pPr>
          </w:p>
          <w:p w14:paraId="2569D1F5">
            <w:pPr>
              <w:pStyle w:val="9"/>
              <w:spacing w:before="19"/>
              <w:rPr>
                <w:sz w:val="16"/>
              </w:rPr>
            </w:pPr>
          </w:p>
          <w:p w14:paraId="1436CB56">
            <w:pPr>
              <w:pStyle w:val="9"/>
              <w:ind w:left="16"/>
              <w:jc w:val="center"/>
              <w:rPr>
                <w:sz w:val="16"/>
              </w:rPr>
            </w:pPr>
            <w:r>
              <w:rPr>
                <w:color w:val="ED0000"/>
                <w:spacing w:val="-5"/>
                <w:sz w:val="16"/>
              </w:rPr>
              <w:t>30</w:t>
            </w:r>
          </w:p>
        </w:tc>
        <w:tc>
          <w:tcPr>
            <w:tcW w:w="438" w:type="dxa"/>
            <w:tcBorders>
              <w:right w:val="nil"/>
            </w:tcBorders>
          </w:tcPr>
          <w:p w14:paraId="702CFCBE">
            <w:pPr>
              <w:pStyle w:val="9"/>
              <w:rPr>
                <w:sz w:val="16"/>
              </w:rPr>
            </w:pPr>
          </w:p>
          <w:p w14:paraId="1AAD6335">
            <w:pPr>
              <w:pStyle w:val="9"/>
              <w:rPr>
                <w:sz w:val="16"/>
              </w:rPr>
            </w:pPr>
          </w:p>
          <w:p w14:paraId="1C1FDDF4">
            <w:pPr>
              <w:pStyle w:val="9"/>
              <w:rPr>
                <w:sz w:val="16"/>
              </w:rPr>
            </w:pPr>
          </w:p>
          <w:p w14:paraId="7508148D">
            <w:pPr>
              <w:pStyle w:val="9"/>
              <w:spacing w:before="19"/>
              <w:rPr>
                <w:sz w:val="16"/>
              </w:rPr>
            </w:pPr>
          </w:p>
          <w:p w14:paraId="15A1900A">
            <w:pPr>
              <w:pStyle w:val="9"/>
              <w:ind w:right="43"/>
              <w:jc w:val="center"/>
              <w:rPr>
                <w:sz w:val="16"/>
              </w:rPr>
            </w:pPr>
            <w:r>
              <w:rPr>
                <w:color w:val="ED0000"/>
                <w:spacing w:val="-5"/>
                <w:sz w:val="16"/>
              </w:rPr>
              <w:t>R$</w:t>
            </w:r>
          </w:p>
        </w:tc>
        <w:tc>
          <w:tcPr>
            <w:tcW w:w="1052" w:type="dxa"/>
            <w:tcBorders>
              <w:left w:val="nil"/>
            </w:tcBorders>
          </w:tcPr>
          <w:p w14:paraId="36FFD954">
            <w:pPr>
              <w:pStyle w:val="9"/>
              <w:rPr>
                <w:sz w:val="16"/>
              </w:rPr>
            </w:pPr>
          </w:p>
          <w:p w14:paraId="1AC5A39D">
            <w:pPr>
              <w:pStyle w:val="9"/>
              <w:rPr>
                <w:sz w:val="16"/>
              </w:rPr>
            </w:pPr>
          </w:p>
          <w:p w14:paraId="0EEA23AE">
            <w:pPr>
              <w:pStyle w:val="9"/>
              <w:rPr>
                <w:sz w:val="16"/>
              </w:rPr>
            </w:pPr>
          </w:p>
          <w:p w14:paraId="49FFDDF6">
            <w:pPr>
              <w:pStyle w:val="9"/>
              <w:spacing w:before="19"/>
              <w:rPr>
                <w:sz w:val="16"/>
              </w:rPr>
            </w:pPr>
          </w:p>
          <w:p w14:paraId="6532039E">
            <w:pPr>
              <w:pStyle w:val="9"/>
              <w:ind w:right="304"/>
              <w:jc w:val="right"/>
              <w:rPr>
                <w:sz w:val="16"/>
              </w:rPr>
            </w:pPr>
            <w:r>
              <w:rPr>
                <w:color w:val="ED0000"/>
                <w:spacing w:val="-2"/>
                <w:sz w:val="16"/>
              </w:rPr>
              <w:t>1.475,00</w:t>
            </w:r>
          </w:p>
        </w:tc>
        <w:tc>
          <w:tcPr>
            <w:tcW w:w="250" w:type="dxa"/>
            <w:tcBorders>
              <w:right w:val="nil"/>
            </w:tcBorders>
          </w:tcPr>
          <w:p w14:paraId="2270D726">
            <w:pPr>
              <w:pStyle w:val="9"/>
              <w:rPr>
                <w:sz w:val="16"/>
              </w:rPr>
            </w:pPr>
          </w:p>
          <w:p w14:paraId="1915B16F">
            <w:pPr>
              <w:pStyle w:val="9"/>
              <w:rPr>
                <w:sz w:val="16"/>
              </w:rPr>
            </w:pPr>
          </w:p>
          <w:p w14:paraId="27E50D0B">
            <w:pPr>
              <w:pStyle w:val="9"/>
              <w:rPr>
                <w:sz w:val="16"/>
              </w:rPr>
            </w:pPr>
          </w:p>
          <w:p w14:paraId="4DB8B744">
            <w:pPr>
              <w:pStyle w:val="9"/>
              <w:spacing w:before="19"/>
              <w:rPr>
                <w:sz w:val="16"/>
              </w:rPr>
            </w:pPr>
          </w:p>
          <w:p w14:paraId="63999F8B">
            <w:pPr>
              <w:pStyle w:val="9"/>
              <w:ind w:left="72"/>
              <w:jc w:val="center"/>
              <w:rPr>
                <w:sz w:val="16"/>
              </w:rPr>
            </w:pPr>
            <w:r>
              <w:rPr>
                <w:color w:val="ED0000"/>
                <w:spacing w:val="-5"/>
                <w:sz w:val="16"/>
              </w:rPr>
              <w:t>R$</w:t>
            </w:r>
          </w:p>
        </w:tc>
        <w:tc>
          <w:tcPr>
            <w:tcW w:w="252" w:type="dxa"/>
            <w:tcBorders>
              <w:left w:val="nil"/>
              <w:right w:val="nil"/>
            </w:tcBorders>
          </w:tcPr>
          <w:p w14:paraId="190F2364">
            <w:pPr>
              <w:pStyle w:val="9"/>
              <w:rPr>
                <w:rFonts w:ascii="Times New Roman"/>
                <w:sz w:val="14"/>
              </w:rPr>
            </w:pPr>
          </w:p>
        </w:tc>
        <w:tc>
          <w:tcPr>
            <w:tcW w:w="984" w:type="dxa"/>
            <w:tcBorders>
              <w:left w:val="nil"/>
            </w:tcBorders>
          </w:tcPr>
          <w:p w14:paraId="5258CA07">
            <w:pPr>
              <w:pStyle w:val="9"/>
              <w:rPr>
                <w:sz w:val="16"/>
              </w:rPr>
            </w:pPr>
          </w:p>
          <w:p w14:paraId="49CF0383">
            <w:pPr>
              <w:pStyle w:val="9"/>
              <w:rPr>
                <w:sz w:val="16"/>
              </w:rPr>
            </w:pPr>
          </w:p>
          <w:p w14:paraId="59500317">
            <w:pPr>
              <w:pStyle w:val="9"/>
              <w:rPr>
                <w:sz w:val="16"/>
              </w:rPr>
            </w:pPr>
          </w:p>
          <w:p w14:paraId="3CC46B5B">
            <w:pPr>
              <w:pStyle w:val="9"/>
              <w:spacing w:before="19"/>
              <w:rPr>
                <w:sz w:val="16"/>
              </w:rPr>
            </w:pPr>
          </w:p>
          <w:p w14:paraId="73C9387F">
            <w:pPr>
              <w:pStyle w:val="9"/>
              <w:ind w:left="34"/>
              <w:rPr>
                <w:sz w:val="16"/>
              </w:rPr>
            </w:pPr>
            <w:r>
              <w:rPr>
                <w:color w:val="ED0000"/>
                <w:spacing w:val="-2"/>
                <w:sz w:val="16"/>
              </w:rPr>
              <w:t>44.250,00</w:t>
            </w:r>
          </w:p>
        </w:tc>
      </w:tr>
      <w:tr w14:paraId="62EBF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0" w:hRule="atLeast"/>
        </w:trPr>
        <w:tc>
          <w:tcPr>
            <w:tcW w:w="840" w:type="dxa"/>
          </w:tcPr>
          <w:p w14:paraId="22FD2900">
            <w:pPr>
              <w:pStyle w:val="9"/>
              <w:rPr>
                <w:sz w:val="16"/>
              </w:rPr>
            </w:pPr>
          </w:p>
          <w:p w14:paraId="4DE8B190">
            <w:pPr>
              <w:pStyle w:val="9"/>
              <w:rPr>
                <w:sz w:val="16"/>
              </w:rPr>
            </w:pPr>
          </w:p>
          <w:p w14:paraId="5B734799">
            <w:pPr>
              <w:pStyle w:val="9"/>
              <w:rPr>
                <w:sz w:val="16"/>
              </w:rPr>
            </w:pPr>
          </w:p>
          <w:p w14:paraId="2E51B777">
            <w:pPr>
              <w:pStyle w:val="9"/>
              <w:spacing w:before="21"/>
              <w:rPr>
                <w:sz w:val="16"/>
              </w:rPr>
            </w:pPr>
          </w:p>
          <w:p w14:paraId="08C7F2A2">
            <w:pPr>
              <w:pStyle w:val="9"/>
              <w:ind w:left="15"/>
              <w:jc w:val="center"/>
              <w:rPr>
                <w:sz w:val="16"/>
              </w:rPr>
            </w:pPr>
            <w:r>
              <w:rPr>
                <w:color w:val="ED0000"/>
                <w:spacing w:val="-10"/>
                <w:sz w:val="16"/>
              </w:rPr>
              <w:t>6</w:t>
            </w:r>
          </w:p>
        </w:tc>
        <w:tc>
          <w:tcPr>
            <w:tcW w:w="986" w:type="dxa"/>
          </w:tcPr>
          <w:p w14:paraId="7A3C6277">
            <w:pPr>
              <w:pStyle w:val="9"/>
              <w:rPr>
                <w:sz w:val="16"/>
              </w:rPr>
            </w:pPr>
          </w:p>
          <w:p w14:paraId="330D717B">
            <w:pPr>
              <w:pStyle w:val="9"/>
              <w:rPr>
                <w:sz w:val="16"/>
              </w:rPr>
            </w:pPr>
          </w:p>
          <w:p w14:paraId="163A92EA">
            <w:pPr>
              <w:pStyle w:val="9"/>
              <w:rPr>
                <w:sz w:val="16"/>
              </w:rPr>
            </w:pPr>
          </w:p>
          <w:p w14:paraId="2F3B58C3">
            <w:pPr>
              <w:pStyle w:val="9"/>
              <w:spacing w:before="21"/>
              <w:rPr>
                <w:sz w:val="16"/>
              </w:rPr>
            </w:pPr>
          </w:p>
          <w:p w14:paraId="5DEC8A76">
            <w:pPr>
              <w:pStyle w:val="9"/>
              <w:ind w:left="13"/>
              <w:jc w:val="center"/>
              <w:rPr>
                <w:sz w:val="16"/>
              </w:rPr>
            </w:pPr>
            <w:r>
              <w:rPr>
                <w:color w:val="ED0000"/>
                <w:spacing w:val="-2"/>
                <w:sz w:val="16"/>
              </w:rPr>
              <w:t>433588</w:t>
            </w:r>
          </w:p>
        </w:tc>
        <w:tc>
          <w:tcPr>
            <w:tcW w:w="2921" w:type="dxa"/>
          </w:tcPr>
          <w:p w14:paraId="2F0A68C2">
            <w:pPr>
              <w:pStyle w:val="9"/>
              <w:spacing w:before="19"/>
              <w:rPr>
                <w:sz w:val="16"/>
              </w:rPr>
            </w:pPr>
          </w:p>
          <w:p w14:paraId="0DF5A616">
            <w:pPr>
              <w:pStyle w:val="9"/>
              <w:ind w:left="70" w:right="56"/>
              <w:jc w:val="both"/>
              <w:rPr>
                <w:sz w:val="16"/>
              </w:rPr>
            </w:pPr>
            <w:r>
              <w:rPr>
                <w:color w:val="ED0000"/>
                <w:sz w:val="16"/>
              </w:rPr>
              <w:t>GRAMPO - CARGA PARA GRAMPEADOR</w:t>
            </w:r>
            <w:r>
              <w:rPr>
                <w:color w:val="ED0000"/>
                <w:spacing w:val="40"/>
                <w:sz w:val="16"/>
              </w:rPr>
              <w:t xml:space="preserve"> </w:t>
            </w:r>
            <w:r>
              <w:rPr>
                <w:color w:val="ED0000"/>
                <w:sz w:val="16"/>
              </w:rPr>
              <w:t>CIRÚRGICO, COMPATIBILIDADE: LINEAR</w:t>
            </w:r>
            <w:r>
              <w:rPr>
                <w:color w:val="ED0000"/>
                <w:spacing w:val="40"/>
                <w:sz w:val="16"/>
              </w:rPr>
              <w:t xml:space="preserve"> </w:t>
            </w:r>
            <w:r>
              <w:rPr>
                <w:color w:val="ED0000"/>
                <w:sz w:val="16"/>
              </w:rPr>
              <w:t>ENDOSCÓPICO, MATERIAL GRAMPO:</w:t>
            </w:r>
            <w:r>
              <w:rPr>
                <w:color w:val="ED0000"/>
                <w:spacing w:val="40"/>
                <w:sz w:val="16"/>
              </w:rPr>
              <w:t xml:space="preserve"> </w:t>
            </w:r>
            <w:r>
              <w:rPr>
                <w:color w:val="ED0000"/>
                <w:sz w:val="16"/>
              </w:rPr>
              <w:t>TITÂNIO,</w:t>
            </w:r>
            <w:r>
              <w:rPr>
                <w:color w:val="ED0000"/>
                <w:spacing w:val="-2"/>
                <w:sz w:val="16"/>
              </w:rPr>
              <w:t xml:space="preserve"> </w:t>
            </w:r>
            <w:r>
              <w:rPr>
                <w:color w:val="ED0000"/>
                <w:sz w:val="16"/>
              </w:rPr>
              <w:t>APLICAÇÃO:</w:t>
            </w:r>
            <w:r>
              <w:rPr>
                <w:color w:val="ED0000"/>
                <w:spacing w:val="-2"/>
                <w:sz w:val="16"/>
              </w:rPr>
              <w:t xml:space="preserve"> </w:t>
            </w:r>
            <w:r>
              <w:rPr>
                <w:color w:val="ED0000"/>
                <w:sz w:val="16"/>
              </w:rPr>
              <w:t>P,</w:t>
            </w:r>
            <w:r>
              <w:rPr>
                <w:color w:val="ED0000"/>
                <w:spacing w:val="-2"/>
                <w:sz w:val="16"/>
              </w:rPr>
              <w:t xml:space="preserve"> </w:t>
            </w:r>
            <w:r>
              <w:rPr>
                <w:color w:val="ED0000"/>
                <w:sz w:val="16"/>
              </w:rPr>
              <w:t>TECIDO</w:t>
            </w:r>
            <w:r>
              <w:rPr>
                <w:color w:val="ED0000"/>
                <w:spacing w:val="-3"/>
                <w:sz w:val="16"/>
              </w:rPr>
              <w:t xml:space="preserve"> </w:t>
            </w:r>
            <w:r>
              <w:rPr>
                <w:color w:val="ED0000"/>
                <w:sz w:val="16"/>
              </w:rPr>
              <w:t>NORMAL,</w:t>
            </w:r>
            <w:r>
              <w:rPr>
                <w:color w:val="ED0000"/>
                <w:spacing w:val="40"/>
                <w:sz w:val="16"/>
              </w:rPr>
              <w:t xml:space="preserve"> </w:t>
            </w:r>
            <w:r>
              <w:rPr>
                <w:color w:val="ED0000"/>
                <w:sz w:val="16"/>
              </w:rPr>
              <w:t>MODELO: C, 2 LINHAS TRIPLAS DE</w:t>
            </w:r>
            <w:r>
              <w:rPr>
                <w:color w:val="ED0000"/>
                <w:spacing w:val="40"/>
                <w:sz w:val="16"/>
              </w:rPr>
              <w:t xml:space="preserve"> </w:t>
            </w:r>
            <w:r>
              <w:rPr>
                <w:color w:val="ED0000"/>
                <w:sz w:val="16"/>
              </w:rPr>
              <w:t>GRAMPO, LARGURA: CERCA 60 MM,</w:t>
            </w:r>
            <w:r>
              <w:rPr>
                <w:color w:val="ED0000"/>
                <w:spacing w:val="40"/>
                <w:sz w:val="16"/>
              </w:rPr>
              <w:t xml:space="preserve"> </w:t>
            </w:r>
            <w:r>
              <w:rPr>
                <w:color w:val="ED0000"/>
                <w:sz w:val="16"/>
              </w:rPr>
              <w:t>ESTERILIDADE: ESTÉRIL, USO ÚNICO</w:t>
            </w:r>
          </w:p>
        </w:tc>
        <w:tc>
          <w:tcPr>
            <w:tcW w:w="595" w:type="dxa"/>
          </w:tcPr>
          <w:p w14:paraId="10C72661">
            <w:pPr>
              <w:pStyle w:val="9"/>
              <w:rPr>
                <w:sz w:val="16"/>
              </w:rPr>
            </w:pPr>
          </w:p>
          <w:p w14:paraId="6F3F1F3D">
            <w:pPr>
              <w:pStyle w:val="9"/>
              <w:rPr>
                <w:sz w:val="16"/>
              </w:rPr>
            </w:pPr>
          </w:p>
          <w:p w14:paraId="4EFC0B44">
            <w:pPr>
              <w:pStyle w:val="9"/>
              <w:rPr>
                <w:sz w:val="16"/>
              </w:rPr>
            </w:pPr>
          </w:p>
          <w:p w14:paraId="181879BC">
            <w:pPr>
              <w:pStyle w:val="9"/>
              <w:spacing w:before="21"/>
              <w:rPr>
                <w:sz w:val="16"/>
              </w:rPr>
            </w:pPr>
          </w:p>
          <w:p w14:paraId="6E35AD3D">
            <w:pPr>
              <w:pStyle w:val="9"/>
              <w:ind w:left="13" w:right="1"/>
              <w:jc w:val="center"/>
              <w:rPr>
                <w:sz w:val="16"/>
              </w:rPr>
            </w:pPr>
            <w:r>
              <w:rPr>
                <w:color w:val="ED0000"/>
                <w:spacing w:val="-4"/>
                <w:sz w:val="16"/>
              </w:rPr>
              <w:t>Unid</w:t>
            </w:r>
          </w:p>
        </w:tc>
        <w:tc>
          <w:tcPr>
            <w:tcW w:w="890" w:type="dxa"/>
          </w:tcPr>
          <w:p w14:paraId="4D6821AA">
            <w:pPr>
              <w:pStyle w:val="9"/>
              <w:rPr>
                <w:sz w:val="16"/>
              </w:rPr>
            </w:pPr>
          </w:p>
          <w:p w14:paraId="3323187D">
            <w:pPr>
              <w:pStyle w:val="9"/>
              <w:rPr>
                <w:sz w:val="16"/>
              </w:rPr>
            </w:pPr>
          </w:p>
          <w:p w14:paraId="073E20C7">
            <w:pPr>
              <w:pStyle w:val="9"/>
              <w:rPr>
                <w:sz w:val="16"/>
              </w:rPr>
            </w:pPr>
          </w:p>
          <w:p w14:paraId="6D2F0F69">
            <w:pPr>
              <w:pStyle w:val="9"/>
              <w:spacing w:before="21"/>
              <w:rPr>
                <w:sz w:val="16"/>
              </w:rPr>
            </w:pPr>
          </w:p>
          <w:p w14:paraId="55F55FEE">
            <w:pPr>
              <w:pStyle w:val="9"/>
              <w:ind w:left="16"/>
              <w:jc w:val="center"/>
              <w:rPr>
                <w:sz w:val="16"/>
              </w:rPr>
            </w:pPr>
            <w:r>
              <w:rPr>
                <w:color w:val="ED0000"/>
                <w:spacing w:val="-5"/>
                <w:sz w:val="16"/>
              </w:rPr>
              <w:t>45</w:t>
            </w:r>
          </w:p>
        </w:tc>
        <w:tc>
          <w:tcPr>
            <w:tcW w:w="438" w:type="dxa"/>
            <w:tcBorders>
              <w:right w:val="nil"/>
            </w:tcBorders>
          </w:tcPr>
          <w:p w14:paraId="00F1A72C">
            <w:pPr>
              <w:pStyle w:val="9"/>
              <w:rPr>
                <w:sz w:val="16"/>
              </w:rPr>
            </w:pPr>
          </w:p>
          <w:p w14:paraId="35B49699">
            <w:pPr>
              <w:pStyle w:val="9"/>
              <w:rPr>
                <w:sz w:val="16"/>
              </w:rPr>
            </w:pPr>
          </w:p>
          <w:p w14:paraId="4B912639">
            <w:pPr>
              <w:pStyle w:val="9"/>
              <w:rPr>
                <w:sz w:val="16"/>
              </w:rPr>
            </w:pPr>
          </w:p>
          <w:p w14:paraId="0DC16DA2">
            <w:pPr>
              <w:pStyle w:val="9"/>
              <w:spacing w:before="21"/>
              <w:rPr>
                <w:sz w:val="16"/>
              </w:rPr>
            </w:pPr>
          </w:p>
          <w:p w14:paraId="65D382EA">
            <w:pPr>
              <w:pStyle w:val="9"/>
              <w:ind w:right="43"/>
              <w:jc w:val="center"/>
              <w:rPr>
                <w:sz w:val="16"/>
              </w:rPr>
            </w:pPr>
            <w:r>
              <w:rPr>
                <w:color w:val="ED0000"/>
                <w:spacing w:val="-5"/>
                <w:sz w:val="16"/>
              </w:rPr>
              <w:t>R$</w:t>
            </w:r>
          </w:p>
        </w:tc>
        <w:tc>
          <w:tcPr>
            <w:tcW w:w="1052" w:type="dxa"/>
            <w:tcBorders>
              <w:left w:val="nil"/>
            </w:tcBorders>
          </w:tcPr>
          <w:p w14:paraId="566EA316">
            <w:pPr>
              <w:pStyle w:val="9"/>
              <w:rPr>
                <w:sz w:val="16"/>
              </w:rPr>
            </w:pPr>
          </w:p>
          <w:p w14:paraId="309E524A">
            <w:pPr>
              <w:pStyle w:val="9"/>
              <w:rPr>
                <w:sz w:val="16"/>
              </w:rPr>
            </w:pPr>
          </w:p>
          <w:p w14:paraId="6041C8E7">
            <w:pPr>
              <w:pStyle w:val="9"/>
              <w:rPr>
                <w:sz w:val="16"/>
              </w:rPr>
            </w:pPr>
          </w:p>
          <w:p w14:paraId="3CC969EF">
            <w:pPr>
              <w:pStyle w:val="9"/>
              <w:spacing w:before="21"/>
              <w:rPr>
                <w:sz w:val="16"/>
              </w:rPr>
            </w:pPr>
          </w:p>
          <w:p w14:paraId="465629F8">
            <w:pPr>
              <w:pStyle w:val="9"/>
              <w:ind w:right="319"/>
              <w:jc w:val="right"/>
              <w:rPr>
                <w:sz w:val="16"/>
              </w:rPr>
            </w:pPr>
            <w:r>
              <w:rPr>
                <w:color w:val="ED0000"/>
                <w:spacing w:val="-2"/>
                <w:sz w:val="16"/>
              </w:rPr>
              <w:t>650,00</w:t>
            </w:r>
          </w:p>
        </w:tc>
        <w:tc>
          <w:tcPr>
            <w:tcW w:w="250" w:type="dxa"/>
            <w:tcBorders>
              <w:right w:val="nil"/>
            </w:tcBorders>
          </w:tcPr>
          <w:p w14:paraId="601FA8FF">
            <w:pPr>
              <w:pStyle w:val="9"/>
              <w:rPr>
                <w:sz w:val="16"/>
              </w:rPr>
            </w:pPr>
          </w:p>
          <w:p w14:paraId="7DD24AA0">
            <w:pPr>
              <w:pStyle w:val="9"/>
              <w:rPr>
                <w:sz w:val="16"/>
              </w:rPr>
            </w:pPr>
          </w:p>
          <w:p w14:paraId="3C1CE9CB">
            <w:pPr>
              <w:pStyle w:val="9"/>
              <w:rPr>
                <w:sz w:val="16"/>
              </w:rPr>
            </w:pPr>
          </w:p>
          <w:p w14:paraId="58B7D2C6">
            <w:pPr>
              <w:pStyle w:val="9"/>
              <w:spacing w:before="21"/>
              <w:rPr>
                <w:sz w:val="16"/>
              </w:rPr>
            </w:pPr>
          </w:p>
          <w:p w14:paraId="5B197F66">
            <w:pPr>
              <w:pStyle w:val="9"/>
              <w:ind w:left="72"/>
              <w:jc w:val="center"/>
              <w:rPr>
                <w:sz w:val="16"/>
              </w:rPr>
            </w:pPr>
            <w:r>
              <w:rPr>
                <w:color w:val="ED0000"/>
                <w:spacing w:val="-5"/>
                <w:sz w:val="16"/>
              </w:rPr>
              <w:t>R$</w:t>
            </w:r>
          </w:p>
        </w:tc>
        <w:tc>
          <w:tcPr>
            <w:tcW w:w="252" w:type="dxa"/>
            <w:tcBorders>
              <w:left w:val="nil"/>
              <w:right w:val="nil"/>
            </w:tcBorders>
          </w:tcPr>
          <w:p w14:paraId="062A28C5">
            <w:pPr>
              <w:pStyle w:val="9"/>
              <w:rPr>
                <w:rFonts w:ascii="Times New Roman"/>
                <w:sz w:val="14"/>
              </w:rPr>
            </w:pPr>
          </w:p>
        </w:tc>
        <w:tc>
          <w:tcPr>
            <w:tcW w:w="984" w:type="dxa"/>
            <w:tcBorders>
              <w:left w:val="nil"/>
            </w:tcBorders>
          </w:tcPr>
          <w:p w14:paraId="42BE96DE">
            <w:pPr>
              <w:pStyle w:val="9"/>
              <w:rPr>
                <w:sz w:val="16"/>
              </w:rPr>
            </w:pPr>
          </w:p>
          <w:p w14:paraId="60EBE966">
            <w:pPr>
              <w:pStyle w:val="9"/>
              <w:rPr>
                <w:sz w:val="16"/>
              </w:rPr>
            </w:pPr>
          </w:p>
          <w:p w14:paraId="1477BE1A">
            <w:pPr>
              <w:pStyle w:val="9"/>
              <w:rPr>
                <w:sz w:val="16"/>
              </w:rPr>
            </w:pPr>
          </w:p>
          <w:p w14:paraId="105E049E">
            <w:pPr>
              <w:pStyle w:val="9"/>
              <w:spacing w:before="21"/>
              <w:rPr>
                <w:sz w:val="16"/>
              </w:rPr>
            </w:pPr>
          </w:p>
          <w:p w14:paraId="20FACC2D">
            <w:pPr>
              <w:pStyle w:val="9"/>
              <w:ind w:left="34"/>
              <w:rPr>
                <w:sz w:val="16"/>
              </w:rPr>
            </w:pPr>
            <w:r>
              <w:rPr>
                <w:color w:val="ED0000"/>
                <w:spacing w:val="-2"/>
                <w:sz w:val="16"/>
              </w:rPr>
              <w:t>29.250,00</w:t>
            </w:r>
          </w:p>
        </w:tc>
      </w:tr>
      <w:tr w14:paraId="1DE51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5342" w:type="dxa"/>
            <w:gridSpan w:val="4"/>
            <w:shd w:val="clear" w:color="auto" w:fill="F1F1F1"/>
          </w:tcPr>
          <w:p w14:paraId="0C75334E">
            <w:pPr>
              <w:pStyle w:val="9"/>
              <w:spacing w:before="142"/>
              <w:ind w:left="17"/>
              <w:jc w:val="center"/>
              <w:rPr>
                <w:b/>
                <w:sz w:val="16"/>
              </w:rPr>
            </w:pPr>
            <w:r>
              <w:rPr>
                <w:b/>
                <w:color w:val="ED0000"/>
                <w:sz w:val="16"/>
              </w:rPr>
              <w:t>TOTAL</w:t>
            </w:r>
            <w:r>
              <w:rPr>
                <w:b/>
                <w:color w:val="ED0000"/>
                <w:spacing w:val="-4"/>
                <w:sz w:val="16"/>
              </w:rPr>
              <w:t xml:space="preserve"> </w:t>
            </w:r>
            <w:r>
              <w:rPr>
                <w:b/>
                <w:color w:val="ED0000"/>
                <w:sz w:val="16"/>
              </w:rPr>
              <w:t>GRUPO</w:t>
            </w:r>
            <w:r>
              <w:rPr>
                <w:b/>
                <w:color w:val="ED0000"/>
                <w:spacing w:val="-3"/>
                <w:sz w:val="16"/>
              </w:rPr>
              <w:t xml:space="preserve"> </w:t>
            </w:r>
            <w:r>
              <w:rPr>
                <w:b/>
                <w:color w:val="ED0000"/>
                <w:spacing w:val="-10"/>
                <w:sz w:val="16"/>
              </w:rPr>
              <w:t>3</w:t>
            </w:r>
          </w:p>
        </w:tc>
        <w:tc>
          <w:tcPr>
            <w:tcW w:w="890" w:type="dxa"/>
            <w:tcBorders>
              <w:right w:val="nil"/>
            </w:tcBorders>
            <w:shd w:val="clear" w:color="auto" w:fill="F1F1F1"/>
          </w:tcPr>
          <w:p w14:paraId="2EDDDDA4">
            <w:pPr>
              <w:pStyle w:val="9"/>
              <w:rPr>
                <w:rFonts w:ascii="Times New Roman"/>
                <w:sz w:val="14"/>
              </w:rPr>
            </w:pPr>
          </w:p>
        </w:tc>
        <w:tc>
          <w:tcPr>
            <w:tcW w:w="438" w:type="dxa"/>
            <w:tcBorders>
              <w:left w:val="nil"/>
              <w:right w:val="nil"/>
            </w:tcBorders>
            <w:shd w:val="clear" w:color="auto" w:fill="F1F1F1"/>
          </w:tcPr>
          <w:p w14:paraId="0ADFDB42">
            <w:pPr>
              <w:pStyle w:val="9"/>
              <w:rPr>
                <w:rFonts w:ascii="Times New Roman"/>
                <w:sz w:val="14"/>
              </w:rPr>
            </w:pPr>
          </w:p>
        </w:tc>
        <w:tc>
          <w:tcPr>
            <w:tcW w:w="1052" w:type="dxa"/>
            <w:tcBorders>
              <w:left w:val="nil"/>
              <w:right w:val="nil"/>
            </w:tcBorders>
            <w:shd w:val="clear" w:color="auto" w:fill="F1F1F1"/>
          </w:tcPr>
          <w:p w14:paraId="10A6B28E">
            <w:pPr>
              <w:pStyle w:val="9"/>
              <w:rPr>
                <w:rFonts w:ascii="Times New Roman"/>
                <w:sz w:val="14"/>
              </w:rPr>
            </w:pPr>
          </w:p>
        </w:tc>
        <w:tc>
          <w:tcPr>
            <w:tcW w:w="250" w:type="dxa"/>
            <w:tcBorders>
              <w:left w:val="nil"/>
              <w:right w:val="nil"/>
            </w:tcBorders>
            <w:shd w:val="clear" w:color="auto" w:fill="F1F1F1"/>
          </w:tcPr>
          <w:p w14:paraId="2D0BC1E0">
            <w:pPr>
              <w:pStyle w:val="9"/>
              <w:rPr>
                <w:rFonts w:ascii="Times New Roman"/>
                <w:sz w:val="14"/>
              </w:rPr>
            </w:pPr>
          </w:p>
        </w:tc>
        <w:tc>
          <w:tcPr>
            <w:tcW w:w="252" w:type="dxa"/>
            <w:tcBorders>
              <w:left w:val="nil"/>
              <w:right w:val="nil"/>
            </w:tcBorders>
            <w:shd w:val="clear" w:color="auto" w:fill="F1F1F1"/>
          </w:tcPr>
          <w:p w14:paraId="5ABF72C6">
            <w:pPr>
              <w:pStyle w:val="9"/>
              <w:spacing w:before="142"/>
              <w:ind w:left="41"/>
              <w:jc w:val="center"/>
              <w:rPr>
                <w:b/>
                <w:sz w:val="16"/>
              </w:rPr>
            </w:pPr>
            <w:r>
              <w:rPr>
                <w:b/>
                <w:color w:val="ED0000"/>
                <w:spacing w:val="-5"/>
                <w:sz w:val="16"/>
              </w:rPr>
              <w:t>R$</w:t>
            </w:r>
          </w:p>
        </w:tc>
        <w:tc>
          <w:tcPr>
            <w:tcW w:w="984" w:type="dxa"/>
            <w:tcBorders>
              <w:left w:val="nil"/>
            </w:tcBorders>
            <w:shd w:val="clear" w:color="auto" w:fill="F1F1F1"/>
          </w:tcPr>
          <w:p w14:paraId="1086EA47">
            <w:pPr>
              <w:pStyle w:val="9"/>
              <w:spacing w:before="142"/>
              <w:ind w:right="52"/>
              <w:jc w:val="right"/>
              <w:rPr>
                <w:b/>
                <w:sz w:val="16"/>
              </w:rPr>
            </w:pPr>
            <w:r>
              <w:rPr>
                <w:b/>
                <w:color w:val="ED0000"/>
                <w:spacing w:val="-2"/>
                <w:sz w:val="16"/>
              </w:rPr>
              <w:t>73.500,00</w:t>
            </w:r>
          </w:p>
        </w:tc>
      </w:tr>
      <w:tr w14:paraId="71D2E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9208" w:type="dxa"/>
            <w:gridSpan w:val="10"/>
            <w:shd w:val="clear" w:color="auto" w:fill="D9D9D9"/>
          </w:tcPr>
          <w:p w14:paraId="6CF7138F">
            <w:pPr>
              <w:pStyle w:val="9"/>
              <w:spacing w:before="142"/>
              <w:ind w:left="50" w:right="31"/>
              <w:jc w:val="center"/>
              <w:rPr>
                <w:b/>
                <w:sz w:val="16"/>
              </w:rPr>
            </w:pPr>
            <w:r>
              <w:rPr>
                <w:b/>
                <w:color w:val="ED0000"/>
                <w:spacing w:val="-2"/>
                <w:sz w:val="16"/>
              </w:rPr>
              <w:t>ITENS</w:t>
            </w:r>
          </w:p>
        </w:tc>
      </w:tr>
      <w:tr w14:paraId="467B3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3" w:hRule="atLeast"/>
        </w:trPr>
        <w:tc>
          <w:tcPr>
            <w:tcW w:w="840" w:type="dxa"/>
          </w:tcPr>
          <w:p w14:paraId="1A19AB82">
            <w:pPr>
              <w:pStyle w:val="9"/>
              <w:rPr>
                <w:sz w:val="16"/>
              </w:rPr>
            </w:pPr>
          </w:p>
          <w:p w14:paraId="077BDC88">
            <w:pPr>
              <w:pStyle w:val="9"/>
              <w:rPr>
                <w:sz w:val="16"/>
              </w:rPr>
            </w:pPr>
          </w:p>
          <w:p w14:paraId="082B2EFB">
            <w:pPr>
              <w:pStyle w:val="9"/>
              <w:rPr>
                <w:sz w:val="16"/>
              </w:rPr>
            </w:pPr>
          </w:p>
          <w:p w14:paraId="3D7C5467">
            <w:pPr>
              <w:pStyle w:val="9"/>
              <w:spacing w:before="95"/>
              <w:rPr>
                <w:sz w:val="16"/>
              </w:rPr>
            </w:pPr>
          </w:p>
          <w:p w14:paraId="0C762E16">
            <w:pPr>
              <w:pStyle w:val="9"/>
              <w:spacing w:before="1"/>
              <w:ind w:left="15"/>
              <w:jc w:val="center"/>
              <w:rPr>
                <w:sz w:val="16"/>
              </w:rPr>
            </w:pPr>
            <w:r>
              <w:rPr>
                <w:color w:val="ED0000"/>
                <w:spacing w:val="-10"/>
                <w:sz w:val="16"/>
              </w:rPr>
              <w:t>7</w:t>
            </w:r>
          </w:p>
        </w:tc>
        <w:tc>
          <w:tcPr>
            <w:tcW w:w="986" w:type="dxa"/>
          </w:tcPr>
          <w:p w14:paraId="5425DD44">
            <w:pPr>
              <w:pStyle w:val="9"/>
              <w:rPr>
                <w:sz w:val="16"/>
              </w:rPr>
            </w:pPr>
          </w:p>
          <w:p w14:paraId="0EABE930">
            <w:pPr>
              <w:pStyle w:val="9"/>
              <w:rPr>
                <w:sz w:val="16"/>
              </w:rPr>
            </w:pPr>
          </w:p>
          <w:p w14:paraId="7067F401">
            <w:pPr>
              <w:pStyle w:val="9"/>
              <w:rPr>
                <w:sz w:val="16"/>
              </w:rPr>
            </w:pPr>
          </w:p>
          <w:p w14:paraId="1027EDEF">
            <w:pPr>
              <w:pStyle w:val="9"/>
              <w:spacing w:before="95"/>
              <w:rPr>
                <w:sz w:val="16"/>
              </w:rPr>
            </w:pPr>
          </w:p>
          <w:p w14:paraId="115F1BA4">
            <w:pPr>
              <w:pStyle w:val="9"/>
              <w:spacing w:before="1"/>
              <w:ind w:left="13"/>
              <w:jc w:val="center"/>
              <w:rPr>
                <w:sz w:val="16"/>
              </w:rPr>
            </w:pPr>
            <w:r>
              <w:rPr>
                <w:color w:val="ED0000"/>
                <w:spacing w:val="-2"/>
                <w:sz w:val="16"/>
              </w:rPr>
              <w:t>428879</w:t>
            </w:r>
          </w:p>
        </w:tc>
        <w:tc>
          <w:tcPr>
            <w:tcW w:w="2921" w:type="dxa"/>
          </w:tcPr>
          <w:p w14:paraId="619EFD93">
            <w:pPr>
              <w:pStyle w:val="9"/>
              <w:tabs>
                <w:tab w:val="left" w:pos="1293"/>
              </w:tabs>
              <w:ind w:left="70" w:right="55"/>
              <w:jc w:val="both"/>
              <w:rPr>
                <w:sz w:val="16"/>
              </w:rPr>
            </w:pPr>
            <w:r>
              <w:rPr>
                <w:color w:val="ED0000"/>
                <w:sz w:val="16"/>
              </w:rPr>
              <w:t>GRAMPEADOR CIRÚRGICO LINEAR</w:t>
            </w:r>
            <w:r>
              <w:rPr>
                <w:color w:val="ED0000"/>
                <w:spacing w:val="40"/>
                <w:sz w:val="16"/>
              </w:rPr>
              <w:t xml:space="preserve"> </w:t>
            </w:r>
            <w:r>
              <w:rPr>
                <w:color w:val="ED0000"/>
                <w:sz w:val="16"/>
              </w:rPr>
              <w:t>ENDOSCÓPICO TAMANHO*: CERCA DE</w:t>
            </w:r>
            <w:r>
              <w:rPr>
                <w:color w:val="ED0000"/>
                <w:spacing w:val="40"/>
                <w:sz w:val="16"/>
              </w:rPr>
              <w:t xml:space="preserve"> </w:t>
            </w:r>
            <w:r>
              <w:rPr>
                <w:color w:val="ED0000"/>
                <w:sz w:val="16"/>
              </w:rPr>
              <w:t>5MM, MATERIAL GRAMPO: CARREGADO</w:t>
            </w:r>
            <w:r>
              <w:rPr>
                <w:color w:val="ED0000"/>
                <w:spacing w:val="40"/>
                <w:sz w:val="16"/>
              </w:rPr>
              <w:t xml:space="preserve"> </w:t>
            </w:r>
            <w:r>
              <w:rPr>
                <w:color w:val="ED0000"/>
                <w:sz w:val="16"/>
              </w:rPr>
              <w:t>C/ GRAMPO</w:t>
            </w:r>
            <w:r>
              <w:rPr>
                <w:color w:val="ED0000"/>
                <w:spacing w:val="-1"/>
                <w:sz w:val="16"/>
              </w:rPr>
              <w:t xml:space="preserve"> </w:t>
            </w:r>
            <w:r>
              <w:rPr>
                <w:color w:val="ED0000"/>
                <w:sz w:val="16"/>
              </w:rPr>
              <w:t>ABSORVÍVEL,</w:t>
            </w:r>
            <w:r>
              <w:rPr>
                <w:color w:val="ED0000"/>
                <w:spacing w:val="-2"/>
                <w:sz w:val="16"/>
              </w:rPr>
              <w:t xml:space="preserve"> </w:t>
            </w:r>
            <w:r>
              <w:rPr>
                <w:color w:val="ED0000"/>
                <w:sz w:val="16"/>
              </w:rPr>
              <w:t>ESTERILIDADE*:</w:t>
            </w:r>
            <w:r>
              <w:rPr>
                <w:color w:val="ED0000"/>
                <w:spacing w:val="40"/>
                <w:sz w:val="16"/>
              </w:rPr>
              <w:t xml:space="preserve"> </w:t>
            </w:r>
            <w:r>
              <w:rPr>
                <w:color w:val="ED0000"/>
                <w:sz w:val="16"/>
              </w:rPr>
              <w:t>ESTÉRIL, DESCARTÁVEL. CARACTERÍSTICAS</w:t>
            </w:r>
            <w:r>
              <w:rPr>
                <w:color w:val="ED0000"/>
                <w:spacing w:val="40"/>
                <w:sz w:val="16"/>
              </w:rPr>
              <w:t xml:space="preserve"> </w:t>
            </w:r>
            <w:r>
              <w:rPr>
                <w:color w:val="ED0000"/>
                <w:spacing w:val="-2"/>
                <w:sz w:val="16"/>
              </w:rPr>
              <w:t>ADICIONAIS:</w:t>
            </w:r>
            <w:r>
              <w:rPr>
                <w:color w:val="ED0000"/>
                <w:sz w:val="16"/>
              </w:rPr>
              <w:tab/>
            </w:r>
            <w:r>
              <w:rPr>
                <w:color w:val="ED0000"/>
                <w:sz w:val="16"/>
              </w:rPr>
              <w:t>GRAMPEADOR, PARA</w:t>
            </w:r>
            <w:r>
              <w:rPr>
                <w:color w:val="ED0000"/>
                <w:spacing w:val="40"/>
                <w:sz w:val="16"/>
              </w:rPr>
              <w:t xml:space="preserve"> </w:t>
            </w:r>
            <w:r>
              <w:rPr>
                <w:color w:val="ED0000"/>
                <w:sz w:val="16"/>
              </w:rPr>
              <w:t>FIXAÇÃO DE TELAS, DESCARTÁVEL,</w:t>
            </w:r>
            <w:r>
              <w:rPr>
                <w:color w:val="ED0000"/>
                <w:spacing w:val="40"/>
                <w:sz w:val="16"/>
              </w:rPr>
              <w:t xml:space="preserve"> </w:t>
            </w:r>
            <w:r>
              <w:rPr>
                <w:color w:val="ED0000"/>
                <w:sz w:val="16"/>
              </w:rPr>
              <w:t>ESTÉRIL, CONTENDO 25 A 30 GRAMPOS,</w:t>
            </w:r>
            <w:r>
              <w:rPr>
                <w:color w:val="ED0000"/>
                <w:spacing w:val="40"/>
                <w:sz w:val="16"/>
              </w:rPr>
              <w:t xml:space="preserve"> </w:t>
            </w:r>
            <w:r>
              <w:rPr>
                <w:color w:val="ED0000"/>
                <w:sz w:val="16"/>
              </w:rPr>
              <w:t>PRÉ</w:t>
            </w:r>
            <w:r>
              <w:rPr>
                <w:color w:val="ED0000"/>
                <w:spacing w:val="11"/>
                <w:sz w:val="16"/>
              </w:rPr>
              <w:t xml:space="preserve"> </w:t>
            </w:r>
            <w:r>
              <w:rPr>
                <w:color w:val="ED0000"/>
                <w:sz w:val="16"/>
              </w:rPr>
              <w:t>CARREGADOS,</w:t>
            </w:r>
            <w:r>
              <w:rPr>
                <w:color w:val="ED0000"/>
                <w:spacing w:val="13"/>
                <w:sz w:val="16"/>
              </w:rPr>
              <w:t xml:space="preserve"> </w:t>
            </w:r>
            <w:r>
              <w:rPr>
                <w:color w:val="ED0000"/>
                <w:sz w:val="16"/>
              </w:rPr>
              <w:t>COM</w:t>
            </w:r>
            <w:r>
              <w:rPr>
                <w:color w:val="ED0000"/>
                <w:spacing w:val="9"/>
                <w:sz w:val="16"/>
              </w:rPr>
              <w:t xml:space="preserve"> </w:t>
            </w:r>
            <w:r>
              <w:rPr>
                <w:color w:val="ED0000"/>
                <w:sz w:val="16"/>
              </w:rPr>
              <w:t>SINALIZAÇÃO</w:t>
            </w:r>
            <w:r>
              <w:rPr>
                <w:color w:val="ED0000"/>
                <w:spacing w:val="13"/>
                <w:sz w:val="16"/>
              </w:rPr>
              <w:t xml:space="preserve"> </w:t>
            </w:r>
            <w:r>
              <w:rPr>
                <w:color w:val="ED0000"/>
                <w:spacing w:val="-5"/>
                <w:sz w:val="16"/>
              </w:rPr>
              <w:t>DE</w:t>
            </w:r>
          </w:p>
          <w:p w14:paraId="124EB38F">
            <w:pPr>
              <w:pStyle w:val="9"/>
              <w:spacing w:line="177" w:lineRule="exact"/>
              <w:ind w:left="70"/>
              <w:jc w:val="both"/>
              <w:rPr>
                <w:sz w:val="16"/>
              </w:rPr>
            </w:pPr>
            <w:r>
              <w:rPr>
                <w:color w:val="ED0000"/>
                <w:sz w:val="16"/>
              </w:rPr>
              <w:t>CONTAGEM</w:t>
            </w:r>
            <w:r>
              <w:rPr>
                <w:color w:val="ED0000"/>
                <w:spacing w:val="21"/>
                <w:sz w:val="16"/>
              </w:rPr>
              <w:t xml:space="preserve"> </w:t>
            </w:r>
            <w:r>
              <w:rPr>
                <w:color w:val="ED0000"/>
                <w:sz w:val="16"/>
              </w:rPr>
              <w:t>DE</w:t>
            </w:r>
            <w:r>
              <w:rPr>
                <w:color w:val="ED0000"/>
                <w:spacing w:val="22"/>
                <w:sz w:val="16"/>
              </w:rPr>
              <w:t xml:space="preserve"> </w:t>
            </w:r>
            <w:r>
              <w:rPr>
                <w:color w:val="ED0000"/>
                <w:sz w:val="16"/>
              </w:rPr>
              <w:t>GRAMPOS.</w:t>
            </w:r>
            <w:r>
              <w:rPr>
                <w:color w:val="ED0000"/>
                <w:spacing w:val="23"/>
                <w:sz w:val="16"/>
              </w:rPr>
              <w:t xml:space="preserve"> </w:t>
            </w:r>
            <w:r>
              <w:rPr>
                <w:color w:val="ED0000"/>
                <w:spacing w:val="-2"/>
                <w:sz w:val="16"/>
              </w:rPr>
              <w:t>EMBALAGEM:</w:t>
            </w:r>
          </w:p>
        </w:tc>
        <w:tc>
          <w:tcPr>
            <w:tcW w:w="595" w:type="dxa"/>
          </w:tcPr>
          <w:p w14:paraId="458F9ED0">
            <w:pPr>
              <w:pStyle w:val="9"/>
              <w:rPr>
                <w:sz w:val="16"/>
              </w:rPr>
            </w:pPr>
          </w:p>
          <w:p w14:paraId="6755AC73">
            <w:pPr>
              <w:pStyle w:val="9"/>
              <w:rPr>
                <w:sz w:val="16"/>
              </w:rPr>
            </w:pPr>
          </w:p>
          <w:p w14:paraId="30A8BFC1">
            <w:pPr>
              <w:pStyle w:val="9"/>
              <w:rPr>
                <w:sz w:val="16"/>
              </w:rPr>
            </w:pPr>
          </w:p>
          <w:p w14:paraId="571CE23B">
            <w:pPr>
              <w:pStyle w:val="9"/>
              <w:spacing w:before="95"/>
              <w:rPr>
                <w:sz w:val="16"/>
              </w:rPr>
            </w:pPr>
          </w:p>
          <w:p w14:paraId="5C8A5FBE">
            <w:pPr>
              <w:pStyle w:val="9"/>
              <w:spacing w:before="1"/>
              <w:ind w:left="13" w:right="1"/>
              <w:jc w:val="center"/>
              <w:rPr>
                <w:sz w:val="16"/>
              </w:rPr>
            </w:pPr>
            <w:r>
              <w:rPr>
                <w:color w:val="ED0000"/>
                <w:spacing w:val="-4"/>
                <w:sz w:val="16"/>
              </w:rPr>
              <w:t>Unid</w:t>
            </w:r>
          </w:p>
        </w:tc>
        <w:tc>
          <w:tcPr>
            <w:tcW w:w="890" w:type="dxa"/>
          </w:tcPr>
          <w:p w14:paraId="5FCC37EE">
            <w:pPr>
              <w:pStyle w:val="9"/>
              <w:rPr>
                <w:sz w:val="16"/>
              </w:rPr>
            </w:pPr>
          </w:p>
          <w:p w14:paraId="24477E9D">
            <w:pPr>
              <w:pStyle w:val="9"/>
              <w:rPr>
                <w:sz w:val="16"/>
              </w:rPr>
            </w:pPr>
          </w:p>
          <w:p w14:paraId="38A76A9B">
            <w:pPr>
              <w:pStyle w:val="9"/>
              <w:rPr>
                <w:sz w:val="16"/>
              </w:rPr>
            </w:pPr>
          </w:p>
          <w:p w14:paraId="1579351F">
            <w:pPr>
              <w:pStyle w:val="9"/>
              <w:spacing w:before="95"/>
              <w:rPr>
                <w:sz w:val="16"/>
              </w:rPr>
            </w:pPr>
          </w:p>
          <w:p w14:paraId="652F1EE5">
            <w:pPr>
              <w:pStyle w:val="9"/>
              <w:spacing w:before="1"/>
              <w:ind w:left="16"/>
              <w:jc w:val="center"/>
              <w:rPr>
                <w:sz w:val="16"/>
              </w:rPr>
            </w:pPr>
            <w:r>
              <w:rPr>
                <w:color w:val="ED0000"/>
                <w:spacing w:val="-5"/>
                <w:sz w:val="16"/>
              </w:rPr>
              <w:t>50</w:t>
            </w:r>
          </w:p>
        </w:tc>
        <w:tc>
          <w:tcPr>
            <w:tcW w:w="438" w:type="dxa"/>
            <w:tcBorders>
              <w:right w:val="nil"/>
            </w:tcBorders>
          </w:tcPr>
          <w:p w14:paraId="5E28B321">
            <w:pPr>
              <w:pStyle w:val="9"/>
              <w:rPr>
                <w:sz w:val="16"/>
              </w:rPr>
            </w:pPr>
          </w:p>
          <w:p w14:paraId="07CDE665">
            <w:pPr>
              <w:pStyle w:val="9"/>
              <w:rPr>
                <w:sz w:val="16"/>
              </w:rPr>
            </w:pPr>
          </w:p>
          <w:p w14:paraId="10F76C69">
            <w:pPr>
              <w:pStyle w:val="9"/>
              <w:rPr>
                <w:sz w:val="16"/>
              </w:rPr>
            </w:pPr>
          </w:p>
          <w:p w14:paraId="2AD99EFA">
            <w:pPr>
              <w:pStyle w:val="9"/>
              <w:spacing w:before="95"/>
              <w:rPr>
                <w:sz w:val="16"/>
              </w:rPr>
            </w:pPr>
          </w:p>
          <w:p w14:paraId="158FBACD">
            <w:pPr>
              <w:pStyle w:val="9"/>
              <w:spacing w:before="1"/>
              <w:ind w:right="43"/>
              <w:jc w:val="center"/>
              <w:rPr>
                <w:sz w:val="16"/>
              </w:rPr>
            </w:pPr>
            <w:r>
              <w:rPr>
                <w:color w:val="ED0000"/>
                <w:spacing w:val="-5"/>
                <w:sz w:val="16"/>
              </w:rPr>
              <w:t>R$</w:t>
            </w:r>
          </w:p>
        </w:tc>
        <w:tc>
          <w:tcPr>
            <w:tcW w:w="1052" w:type="dxa"/>
            <w:tcBorders>
              <w:left w:val="nil"/>
            </w:tcBorders>
          </w:tcPr>
          <w:p w14:paraId="17AF93DD">
            <w:pPr>
              <w:pStyle w:val="9"/>
              <w:rPr>
                <w:sz w:val="16"/>
              </w:rPr>
            </w:pPr>
          </w:p>
          <w:p w14:paraId="3D23F2A6">
            <w:pPr>
              <w:pStyle w:val="9"/>
              <w:rPr>
                <w:sz w:val="16"/>
              </w:rPr>
            </w:pPr>
          </w:p>
          <w:p w14:paraId="34A4A6A2">
            <w:pPr>
              <w:pStyle w:val="9"/>
              <w:rPr>
                <w:sz w:val="16"/>
              </w:rPr>
            </w:pPr>
          </w:p>
          <w:p w14:paraId="02044FFC">
            <w:pPr>
              <w:pStyle w:val="9"/>
              <w:spacing w:before="95"/>
              <w:rPr>
                <w:sz w:val="16"/>
              </w:rPr>
            </w:pPr>
          </w:p>
          <w:p w14:paraId="3DE21ABF">
            <w:pPr>
              <w:pStyle w:val="9"/>
              <w:spacing w:before="1"/>
              <w:ind w:right="304"/>
              <w:jc w:val="right"/>
              <w:rPr>
                <w:sz w:val="16"/>
              </w:rPr>
            </w:pPr>
            <w:r>
              <w:rPr>
                <w:color w:val="ED0000"/>
                <w:spacing w:val="-2"/>
                <w:sz w:val="16"/>
              </w:rPr>
              <w:t>1.725,00</w:t>
            </w:r>
          </w:p>
        </w:tc>
        <w:tc>
          <w:tcPr>
            <w:tcW w:w="250" w:type="dxa"/>
            <w:tcBorders>
              <w:right w:val="nil"/>
            </w:tcBorders>
          </w:tcPr>
          <w:p w14:paraId="7985AA61">
            <w:pPr>
              <w:pStyle w:val="9"/>
              <w:rPr>
                <w:sz w:val="16"/>
              </w:rPr>
            </w:pPr>
          </w:p>
          <w:p w14:paraId="3D691BF4">
            <w:pPr>
              <w:pStyle w:val="9"/>
              <w:rPr>
                <w:sz w:val="16"/>
              </w:rPr>
            </w:pPr>
          </w:p>
          <w:p w14:paraId="6CC2980E">
            <w:pPr>
              <w:pStyle w:val="9"/>
              <w:rPr>
                <w:sz w:val="16"/>
              </w:rPr>
            </w:pPr>
          </w:p>
          <w:p w14:paraId="3E40AA59">
            <w:pPr>
              <w:pStyle w:val="9"/>
              <w:spacing w:before="95"/>
              <w:rPr>
                <w:sz w:val="16"/>
              </w:rPr>
            </w:pPr>
          </w:p>
          <w:p w14:paraId="5E95E355">
            <w:pPr>
              <w:pStyle w:val="9"/>
              <w:spacing w:before="1"/>
              <w:ind w:left="72"/>
              <w:jc w:val="center"/>
              <w:rPr>
                <w:sz w:val="16"/>
              </w:rPr>
            </w:pPr>
            <w:r>
              <w:rPr>
                <w:color w:val="ED0000"/>
                <w:spacing w:val="-5"/>
                <w:sz w:val="16"/>
              </w:rPr>
              <w:t>R$</w:t>
            </w:r>
          </w:p>
        </w:tc>
        <w:tc>
          <w:tcPr>
            <w:tcW w:w="252" w:type="dxa"/>
            <w:tcBorders>
              <w:left w:val="nil"/>
              <w:right w:val="nil"/>
            </w:tcBorders>
          </w:tcPr>
          <w:p w14:paraId="050AE3DF">
            <w:pPr>
              <w:pStyle w:val="9"/>
              <w:rPr>
                <w:rFonts w:ascii="Times New Roman"/>
                <w:sz w:val="14"/>
              </w:rPr>
            </w:pPr>
          </w:p>
        </w:tc>
        <w:tc>
          <w:tcPr>
            <w:tcW w:w="984" w:type="dxa"/>
            <w:tcBorders>
              <w:left w:val="nil"/>
            </w:tcBorders>
          </w:tcPr>
          <w:p w14:paraId="421624DE">
            <w:pPr>
              <w:pStyle w:val="9"/>
              <w:rPr>
                <w:sz w:val="16"/>
              </w:rPr>
            </w:pPr>
          </w:p>
          <w:p w14:paraId="1544D327">
            <w:pPr>
              <w:pStyle w:val="9"/>
              <w:rPr>
                <w:sz w:val="16"/>
              </w:rPr>
            </w:pPr>
          </w:p>
          <w:p w14:paraId="6DC4C761">
            <w:pPr>
              <w:pStyle w:val="9"/>
              <w:rPr>
                <w:sz w:val="16"/>
              </w:rPr>
            </w:pPr>
          </w:p>
          <w:p w14:paraId="48CCF0DB">
            <w:pPr>
              <w:pStyle w:val="9"/>
              <w:spacing w:before="95"/>
              <w:rPr>
                <w:sz w:val="16"/>
              </w:rPr>
            </w:pPr>
          </w:p>
          <w:p w14:paraId="4C02650F">
            <w:pPr>
              <w:pStyle w:val="9"/>
              <w:spacing w:before="1"/>
              <w:ind w:left="34"/>
              <w:rPr>
                <w:sz w:val="16"/>
              </w:rPr>
            </w:pPr>
            <w:r>
              <w:rPr>
                <w:color w:val="ED0000"/>
                <w:spacing w:val="-2"/>
                <w:sz w:val="16"/>
              </w:rPr>
              <w:t>86.250,00</w:t>
            </w:r>
          </w:p>
        </w:tc>
      </w:tr>
    </w:tbl>
    <w:p w14:paraId="44255804">
      <w:pPr>
        <w:pStyle w:val="9"/>
        <w:spacing w:after="0"/>
        <w:rPr>
          <w:sz w:val="16"/>
        </w:rPr>
        <w:sectPr>
          <w:pgSz w:w="11910" w:h="16840"/>
          <w:pgMar w:top="2160" w:right="708" w:bottom="1860" w:left="850" w:header="708" w:footer="1674" w:gutter="0"/>
          <w:cols w:space="720" w:num="1"/>
        </w:sectPr>
      </w:pPr>
    </w:p>
    <w:p w14:paraId="71273AD4">
      <w:pPr>
        <w:pStyle w:val="6"/>
        <w:jc w:val="left"/>
        <w:rPr>
          <w:sz w:val="20"/>
        </w:rPr>
      </w:pPr>
    </w:p>
    <w:p w14:paraId="7D2E8664">
      <w:pPr>
        <w:pStyle w:val="6"/>
        <w:jc w:val="left"/>
        <w:rPr>
          <w:sz w:val="20"/>
        </w:rPr>
      </w:pPr>
    </w:p>
    <w:p w14:paraId="49BD07DC">
      <w:pPr>
        <w:pStyle w:val="6"/>
        <w:spacing w:before="59" w:after="1"/>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0"/>
        <w:gridCol w:w="986"/>
        <w:gridCol w:w="2921"/>
        <w:gridCol w:w="595"/>
        <w:gridCol w:w="890"/>
        <w:gridCol w:w="1490"/>
        <w:gridCol w:w="1486"/>
      </w:tblGrid>
      <w:tr w14:paraId="31A30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840" w:type="dxa"/>
            <w:tcBorders>
              <w:top w:val="nil"/>
            </w:tcBorders>
          </w:tcPr>
          <w:p w14:paraId="4F5A14F7">
            <w:pPr>
              <w:pStyle w:val="9"/>
              <w:rPr>
                <w:rFonts w:ascii="Times New Roman"/>
                <w:sz w:val="14"/>
              </w:rPr>
            </w:pPr>
          </w:p>
        </w:tc>
        <w:tc>
          <w:tcPr>
            <w:tcW w:w="986" w:type="dxa"/>
            <w:tcBorders>
              <w:top w:val="nil"/>
            </w:tcBorders>
          </w:tcPr>
          <w:p w14:paraId="790630C0">
            <w:pPr>
              <w:pStyle w:val="9"/>
              <w:rPr>
                <w:rFonts w:ascii="Times New Roman"/>
                <w:sz w:val="14"/>
              </w:rPr>
            </w:pPr>
          </w:p>
        </w:tc>
        <w:tc>
          <w:tcPr>
            <w:tcW w:w="2921" w:type="dxa"/>
            <w:tcBorders>
              <w:top w:val="nil"/>
            </w:tcBorders>
          </w:tcPr>
          <w:p w14:paraId="55BC3475">
            <w:pPr>
              <w:pStyle w:val="9"/>
              <w:tabs>
                <w:tab w:val="left" w:pos="1717"/>
              </w:tabs>
              <w:ind w:left="70" w:right="55"/>
              <w:jc w:val="both"/>
              <w:rPr>
                <w:sz w:val="16"/>
              </w:rPr>
            </w:pPr>
            <w:r>
              <w:rPr>
                <w:color w:val="ED0000"/>
                <w:sz w:val="16"/>
              </w:rPr>
              <w:t>PAPEL ALUMINIZADO OU PAPEL GRAU</w:t>
            </w:r>
            <w:r>
              <w:rPr>
                <w:color w:val="ED0000"/>
                <w:spacing w:val="40"/>
                <w:sz w:val="16"/>
              </w:rPr>
              <w:t xml:space="preserve"> </w:t>
            </w:r>
            <w:r>
              <w:rPr>
                <w:color w:val="ED0000"/>
                <w:sz w:val="16"/>
              </w:rPr>
              <w:t>CIRÚRGICO E FILME TERMOPLÁSTICO,</w:t>
            </w:r>
            <w:r>
              <w:rPr>
                <w:color w:val="ED0000"/>
                <w:spacing w:val="40"/>
                <w:sz w:val="16"/>
              </w:rPr>
              <w:t xml:space="preserve"> </w:t>
            </w:r>
            <w:r>
              <w:rPr>
                <w:color w:val="ED0000"/>
                <w:sz w:val="16"/>
              </w:rPr>
              <w:t>ABERTURA EM PÉTALA. PARA</w:t>
            </w:r>
            <w:r>
              <w:rPr>
                <w:color w:val="ED0000"/>
                <w:spacing w:val="40"/>
                <w:sz w:val="16"/>
              </w:rPr>
              <w:t xml:space="preserve"> </w:t>
            </w:r>
            <w:r>
              <w:rPr>
                <w:color w:val="ED0000"/>
                <w:spacing w:val="-2"/>
                <w:sz w:val="16"/>
              </w:rPr>
              <w:t>HERNIORRAFIA</w:t>
            </w:r>
            <w:r>
              <w:rPr>
                <w:color w:val="ED0000"/>
                <w:sz w:val="16"/>
              </w:rPr>
              <w:tab/>
            </w:r>
            <w:r>
              <w:rPr>
                <w:color w:val="ED0000"/>
                <w:spacing w:val="-2"/>
                <w:sz w:val="16"/>
              </w:rPr>
              <w:t>LAPAROSCÓPICA.</w:t>
            </w:r>
          </w:p>
          <w:p w14:paraId="3C7ADA3F">
            <w:pPr>
              <w:pStyle w:val="9"/>
              <w:spacing w:line="175" w:lineRule="exact"/>
              <w:ind w:left="70"/>
              <w:jc w:val="both"/>
              <w:rPr>
                <w:sz w:val="16"/>
              </w:rPr>
            </w:pPr>
            <w:r>
              <w:rPr>
                <w:color w:val="ED0000"/>
                <w:sz w:val="16"/>
              </w:rPr>
              <w:t>CONSIDERAR</w:t>
            </w:r>
            <w:r>
              <w:rPr>
                <w:color w:val="ED0000"/>
                <w:spacing w:val="-9"/>
                <w:sz w:val="16"/>
              </w:rPr>
              <w:t xml:space="preserve"> </w:t>
            </w:r>
            <w:r>
              <w:rPr>
                <w:color w:val="ED0000"/>
                <w:spacing w:val="-2"/>
                <w:sz w:val="16"/>
              </w:rPr>
              <w:t>ABSORVÍVEL.</w:t>
            </w:r>
          </w:p>
        </w:tc>
        <w:tc>
          <w:tcPr>
            <w:tcW w:w="595" w:type="dxa"/>
            <w:tcBorders>
              <w:top w:val="nil"/>
            </w:tcBorders>
          </w:tcPr>
          <w:p w14:paraId="412C1F63">
            <w:pPr>
              <w:pStyle w:val="9"/>
              <w:rPr>
                <w:rFonts w:ascii="Times New Roman"/>
                <w:sz w:val="14"/>
              </w:rPr>
            </w:pPr>
          </w:p>
        </w:tc>
        <w:tc>
          <w:tcPr>
            <w:tcW w:w="890" w:type="dxa"/>
            <w:tcBorders>
              <w:top w:val="nil"/>
            </w:tcBorders>
          </w:tcPr>
          <w:p w14:paraId="0BE53E13">
            <w:pPr>
              <w:pStyle w:val="9"/>
              <w:rPr>
                <w:rFonts w:ascii="Times New Roman"/>
                <w:sz w:val="14"/>
              </w:rPr>
            </w:pPr>
          </w:p>
        </w:tc>
        <w:tc>
          <w:tcPr>
            <w:tcW w:w="1490" w:type="dxa"/>
            <w:tcBorders>
              <w:top w:val="nil"/>
            </w:tcBorders>
          </w:tcPr>
          <w:p w14:paraId="742A5C24">
            <w:pPr>
              <w:pStyle w:val="9"/>
              <w:rPr>
                <w:rFonts w:ascii="Times New Roman"/>
                <w:sz w:val="14"/>
              </w:rPr>
            </w:pPr>
          </w:p>
        </w:tc>
        <w:tc>
          <w:tcPr>
            <w:tcW w:w="1486" w:type="dxa"/>
            <w:tcBorders>
              <w:top w:val="nil"/>
            </w:tcBorders>
          </w:tcPr>
          <w:p w14:paraId="0FD60BAC">
            <w:pPr>
              <w:pStyle w:val="9"/>
              <w:rPr>
                <w:rFonts w:ascii="Times New Roman"/>
                <w:sz w:val="14"/>
              </w:rPr>
            </w:pPr>
          </w:p>
        </w:tc>
      </w:tr>
      <w:tr w14:paraId="1E172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0" w:hRule="atLeast"/>
        </w:trPr>
        <w:tc>
          <w:tcPr>
            <w:tcW w:w="840" w:type="dxa"/>
          </w:tcPr>
          <w:p w14:paraId="2FE24986">
            <w:pPr>
              <w:pStyle w:val="9"/>
              <w:rPr>
                <w:sz w:val="16"/>
              </w:rPr>
            </w:pPr>
          </w:p>
          <w:p w14:paraId="0A5597BE">
            <w:pPr>
              <w:pStyle w:val="9"/>
              <w:rPr>
                <w:sz w:val="16"/>
              </w:rPr>
            </w:pPr>
          </w:p>
          <w:p w14:paraId="2A68BF60">
            <w:pPr>
              <w:pStyle w:val="9"/>
              <w:rPr>
                <w:sz w:val="16"/>
              </w:rPr>
            </w:pPr>
          </w:p>
          <w:p w14:paraId="39628004">
            <w:pPr>
              <w:pStyle w:val="9"/>
              <w:rPr>
                <w:sz w:val="16"/>
              </w:rPr>
            </w:pPr>
          </w:p>
          <w:p w14:paraId="5C77EF8E">
            <w:pPr>
              <w:pStyle w:val="9"/>
              <w:rPr>
                <w:sz w:val="16"/>
              </w:rPr>
            </w:pPr>
          </w:p>
          <w:p w14:paraId="15C840D0">
            <w:pPr>
              <w:pStyle w:val="9"/>
              <w:rPr>
                <w:sz w:val="16"/>
              </w:rPr>
            </w:pPr>
          </w:p>
          <w:p w14:paraId="47B2C3BF">
            <w:pPr>
              <w:pStyle w:val="9"/>
              <w:rPr>
                <w:sz w:val="16"/>
              </w:rPr>
            </w:pPr>
          </w:p>
          <w:p w14:paraId="3F5F10FE">
            <w:pPr>
              <w:pStyle w:val="9"/>
              <w:ind w:left="15"/>
              <w:jc w:val="center"/>
              <w:rPr>
                <w:sz w:val="16"/>
              </w:rPr>
            </w:pPr>
            <w:r>
              <w:rPr>
                <w:color w:val="ED0000"/>
                <w:spacing w:val="-10"/>
                <w:sz w:val="16"/>
              </w:rPr>
              <w:t>8</w:t>
            </w:r>
          </w:p>
        </w:tc>
        <w:tc>
          <w:tcPr>
            <w:tcW w:w="986" w:type="dxa"/>
          </w:tcPr>
          <w:p w14:paraId="58FAA748">
            <w:pPr>
              <w:pStyle w:val="9"/>
              <w:rPr>
                <w:sz w:val="16"/>
              </w:rPr>
            </w:pPr>
          </w:p>
          <w:p w14:paraId="299AF88B">
            <w:pPr>
              <w:pStyle w:val="9"/>
              <w:rPr>
                <w:sz w:val="16"/>
              </w:rPr>
            </w:pPr>
          </w:p>
          <w:p w14:paraId="65C4D499">
            <w:pPr>
              <w:pStyle w:val="9"/>
              <w:rPr>
                <w:sz w:val="16"/>
              </w:rPr>
            </w:pPr>
          </w:p>
          <w:p w14:paraId="54C662FC">
            <w:pPr>
              <w:pStyle w:val="9"/>
              <w:rPr>
                <w:sz w:val="16"/>
              </w:rPr>
            </w:pPr>
          </w:p>
          <w:p w14:paraId="2460F725">
            <w:pPr>
              <w:pStyle w:val="9"/>
              <w:rPr>
                <w:sz w:val="16"/>
              </w:rPr>
            </w:pPr>
          </w:p>
          <w:p w14:paraId="6D040B8E">
            <w:pPr>
              <w:pStyle w:val="9"/>
              <w:rPr>
                <w:sz w:val="16"/>
              </w:rPr>
            </w:pPr>
          </w:p>
          <w:p w14:paraId="68E7DF9D">
            <w:pPr>
              <w:pStyle w:val="9"/>
              <w:rPr>
                <w:sz w:val="16"/>
              </w:rPr>
            </w:pPr>
          </w:p>
          <w:p w14:paraId="6462E1F8">
            <w:pPr>
              <w:pStyle w:val="9"/>
              <w:ind w:left="13"/>
              <w:jc w:val="center"/>
              <w:rPr>
                <w:sz w:val="16"/>
              </w:rPr>
            </w:pPr>
            <w:r>
              <w:rPr>
                <w:color w:val="ED0000"/>
                <w:spacing w:val="-2"/>
                <w:sz w:val="16"/>
              </w:rPr>
              <w:t>428878</w:t>
            </w:r>
          </w:p>
        </w:tc>
        <w:tc>
          <w:tcPr>
            <w:tcW w:w="2921" w:type="dxa"/>
          </w:tcPr>
          <w:p w14:paraId="77291ABC">
            <w:pPr>
              <w:pStyle w:val="9"/>
              <w:tabs>
                <w:tab w:val="left" w:pos="1293"/>
                <w:tab w:val="left" w:pos="1717"/>
              </w:tabs>
              <w:ind w:left="70" w:right="56"/>
              <w:jc w:val="both"/>
              <w:rPr>
                <w:sz w:val="16"/>
              </w:rPr>
            </w:pPr>
            <w:r>
              <w:rPr>
                <w:color w:val="ED0000"/>
                <w:sz w:val="16"/>
              </w:rPr>
              <w:t>GRAMPEADOR CIRÚRGICO LINEAR</w:t>
            </w:r>
            <w:r>
              <w:rPr>
                <w:color w:val="ED0000"/>
                <w:spacing w:val="40"/>
                <w:sz w:val="16"/>
              </w:rPr>
              <w:t xml:space="preserve"> </w:t>
            </w:r>
            <w:r>
              <w:rPr>
                <w:color w:val="ED0000"/>
                <w:sz w:val="16"/>
              </w:rPr>
              <w:t>ENDOSCÓPICO TAMANHO*: CERCA DE</w:t>
            </w:r>
            <w:r>
              <w:rPr>
                <w:color w:val="ED0000"/>
                <w:spacing w:val="40"/>
                <w:sz w:val="16"/>
              </w:rPr>
              <w:t xml:space="preserve"> </w:t>
            </w:r>
            <w:r>
              <w:rPr>
                <w:color w:val="ED0000"/>
                <w:sz w:val="16"/>
              </w:rPr>
              <w:t>5MM, MATERIAL GRAMPO: CARREGADO</w:t>
            </w:r>
            <w:r>
              <w:rPr>
                <w:color w:val="ED0000"/>
                <w:spacing w:val="40"/>
                <w:sz w:val="16"/>
              </w:rPr>
              <w:t xml:space="preserve"> </w:t>
            </w:r>
            <w:r>
              <w:rPr>
                <w:color w:val="ED0000"/>
                <w:sz w:val="16"/>
              </w:rPr>
              <w:t>C/ GRAMPO DE TITÂNIO, ESTERILIDADE*:</w:t>
            </w:r>
            <w:r>
              <w:rPr>
                <w:color w:val="ED0000"/>
                <w:spacing w:val="40"/>
                <w:sz w:val="16"/>
              </w:rPr>
              <w:t xml:space="preserve"> </w:t>
            </w:r>
            <w:r>
              <w:rPr>
                <w:color w:val="ED0000"/>
                <w:sz w:val="16"/>
              </w:rPr>
              <w:t>ESTÉRIL,</w:t>
            </w:r>
            <w:r>
              <w:rPr>
                <w:color w:val="ED0000"/>
                <w:spacing w:val="-1"/>
                <w:sz w:val="16"/>
              </w:rPr>
              <w:t xml:space="preserve"> </w:t>
            </w:r>
            <w:r>
              <w:rPr>
                <w:color w:val="ED0000"/>
                <w:sz w:val="16"/>
              </w:rPr>
              <w:t>DESCARTÁVEL.</w:t>
            </w:r>
            <w:r>
              <w:rPr>
                <w:color w:val="ED0000"/>
                <w:spacing w:val="-1"/>
                <w:sz w:val="16"/>
              </w:rPr>
              <w:t xml:space="preserve"> </w:t>
            </w:r>
            <w:r>
              <w:rPr>
                <w:color w:val="ED0000"/>
                <w:sz w:val="16"/>
              </w:rPr>
              <w:t>CARACTERÍSTICAS</w:t>
            </w:r>
            <w:r>
              <w:rPr>
                <w:color w:val="ED0000"/>
                <w:spacing w:val="40"/>
                <w:sz w:val="16"/>
              </w:rPr>
              <w:t xml:space="preserve"> </w:t>
            </w:r>
            <w:r>
              <w:rPr>
                <w:color w:val="ED0000"/>
                <w:spacing w:val="-2"/>
                <w:sz w:val="16"/>
              </w:rPr>
              <w:t>ADICIONAIS:</w:t>
            </w:r>
            <w:r>
              <w:rPr>
                <w:color w:val="ED0000"/>
                <w:sz w:val="16"/>
              </w:rPr>
              <w:tab/>
            </w:r>
            <w:r>
              <w:rPr>
                <w:color w:val="ED0000"/>
                <w:sz w:val="16"/>
              </w:rPr>
              <w:t>GRAMPEADOR, PARA</w:t>
            </w:r>
            <w:r>
              <w:rPr>
                <w:color w:val="ED0000"/>
                <w:spacing w:val="40"/>
                <w:sz w:val="16"/>
              </w:rPr>
              <w:t xml:space="preserve"> </w:t>
            </w:r>
            <w:r>
              <w:rPr>
                <w:color w:val="ED0000"/>
                <w:sz w:val="16"/>
              </w:rPr>
              <w:t>FIXAÇÃO DE TELAS, DESCARTÁVEL,</w:t>
            </w:r>
            <w:r>
              <w:rPr>
                <w:color w:val="ED0000"/>
                <w:spacing w:val="40"/>
                <w:sz w:val="16"/>
              </w:rPr>
              <w:t xml:space="preserve"> </w:t>
            </w:r>
            <w:r>
              <w:rPr>
                <w:color w:val="ED0000"/>
                <w:sz w:val="16"/>
              </w:rPr>
              <w:t>ESTÉRIL, CONTENDO 25 A 30 GRAMPOS,</w:t>
            </w:r>
            <w:r>
              <w:rPr>
                <w:color w:val="ED0000"/>
                <w:spacing w:val="40"/>
                <w:sz w:val="16"/>
              </w:rPr>
              <w:t xml:space="preserve"> </w:t>
            </w:r>
            <w:r>
              <w:rPr>
                <w:color w:val="ED0000"/>
                <w:sz w:val="16"/>
              </w:rPr>
              <w:t>PRÉ CARREGADOS, COM SINALIZAÇÃO DE</w:t>
            </w:r>
            <w:r>
              <w:rPr>
                <w:color w:val="ED0000"/>
                <w:spacing w:val="40"/>
                <w:sz w:val="16"/>
              </w:rPr>
              <w:t xml:space="preserve"> </w:t>
            </w:r>
            <w:r>
              <w:rPr>
                <w:color w:val="ED0000"/>
                <w:sz w:val="16"/>
              </w:rPr>
              <w:t>CONTAGEM DE GRAMPOS. EMBALAGEM:</w:t>
            </w:r>
            <w:r>
              <w:rPr>
                <w:color w:val="ED0000"/>
                <w:spacing w:val="40"/>
                <w:sz w:val="16"/>
              </w:rPr>
              <w:t xml:space="preserve"> </w:t>
            </w:r>
            <w:r>
              <w:rPr>
                <w:color w:val="ED0000"/>
                <w:sz w:val="16"/>
              </w:rPr>
              <w:t>PAPEL ALUMINIZADO OU PAPEL GRAU</w:t>
            </w:r>
            <w:r>
              <w:rPr>
                <w:color w:val="ED0000"/>
                <w:spacing w:val="40"/>
                <w:sz w:val="16"/>
              </w:rPr>
              <w:t xml:space="preserve"> </w:t>
            </w:r>
            <w:r>
              <w:rPr>
                <w:color w:val="ED0000"/>
                <w:sz w:val="16"/>
              </w:rPr>
              <w:t>CIRÚRGICO E FILME TERMOPLÁSTICO,</w:t>
            </w:r>
            <w:r>
              <w:rPr>
                <w:color w:val="ED0000"/>
                <w:spacing w:val="40"/>
                <w:sz w:val="16"/>
              </w:rPr>
              <w:t xml:space="preserve"> </w:t>
            </w:r>
            <w:r>
              <w:rPr>
                <w:color w:val="ED0000"/>
                <w:sz w:val="16"/>
              </w:rPr>
              <w:t>ABERTURA EM PÉTALA. PARA</w:t>
            </w:r>
            <w:r>
              <w:rPr>
                <w:color w:val="ED0000"/>
                <w:spacing w:val="40"/>
                <w:sz w:val="16"/>
              </w:rPr>
              <w:t xml:space="preserve"> </w:t>
            </w:r>
            <w:r>
              <w:rPr>
                <w:color w:val="ED0000"/>
                <w:spacing w:val="-2"/>
                <w:sz w:val="16"/>
              </w:rPr>
              <w:t>HERNIORRAFIA</w:t>
            </w:r>
            <w:r>
              <w:rPr>
                <w:color w:val="ED0000"/>
                <w:sz w:val="16"/>
              </w:rPr>
              <w:tab/>
            </w:r>
            <w:r>
              <w:rPr>
                <w:color w:val="ED0000"/>
                <w:sz w:val="16"/>
              </w:rPr>
              <w:tab/>
            </w:r>
            <w:r>
              <w:rPr>
                <w:color w:val="ED0000"/>
                <w:spacing w:val="-2"/>
                <w:sz w:val="16"/>
              </w:rPr>
              <w:t>LAPAROSCÓPICA.</w:t>
            </w:r>
          </w:p>
          <w:p w14:paraId="7328E57F">
            <w:pPr>
              <w:pStyle w:val="9"/>
              <w:spacing w:before="1" w:line="175" w:lineRule="exact"/>
              <w:ind w:left="70"/>
              <w:jc w:val="both"/>
              <w:rPr>
                <w:sz w:val="16"/>
              </w:rPr>
            </w:pPr>
            <w:r>
              <w:rPr>
                <w:color w:val="ED0000"/>
                <w:sz w:val="16"/>
              </w:rPr>
              <w:t>CONSIDERAR</w:t>
            </w:r>
            <w:r>
              <w:rPr>
                <w:color w:val="ED0000"/>
                <w:spacing w:val="-6"/>
                <w:sz w:val="16"/>
              </w:rPr>
              <w:t xml:space="preserve"> </w:t>
            </w:r>
            <w:r>
              <w:rPr>
                <w:color w:val="ED0000"/>
                <w:spacing w:val="-2"/>
                <w:sz w:val="16"/>
              </w:rPr>
              <w:t>INABSORVÍVEL.</w:t>
            </w:r>
          </w:p>
        </w:tc>
        <w:tc>
          <w:tcPr>
            <w:tcW w:w="595" w:type="dxa"/>
          </w:tcPr>
          <w:p w14:paraId="23484036">
            <w:pPr>
              <w:pStyle w:val="9"/>
              <w:rPr>
                <w:sz w:val="16"/>
              </w:rPr>
            </w:pPr>
          </w:p>
          <w:p w14:paraId="620AF123">
            <w:pPr>
              <w:pStyle w:val="9"/>
              <w:rPr>
                <w:sz w:val="16"/>
              </w:rPr>
            </w:pPr>
          </w:p>
          <w:p w14:paraId="10BE98F9">
            <w:pPr>
              <w:pStyle w:val="9"/>
              <w:rPr>
                <w:sz w:val="16"/>
              </w:rPr>
            </w:pPr>
          </w:p>
          <w:p w14:paraId="51E27721">
            <w:pPr>
              <w:pStyle w:val="9"/>
              <w:rPr>
                <w:sz w:val="16"/>
              </w:rPr>
            </w:pPr>
          </w:p>
          <w:p w14:paraId="3A88E58A">
            <w:pPr>
              <w:pStyle w:val="9"/>
              <w:rPr>
                <w:sz w:val="16"/>
              </w:rPr>
            </w:pPr>
          </w:p>
          <w:p w14:paraId="54587E3F">
            <w:pPr>
              <w:pStyle w:val="9"/>
              <w:rPr>
                <w:sz w:val="16"/>
              </w:rPr>
            </w:pPr>
          </w:p>
          <w:p w14:paraId="33049A4C">
            <w:pPr>
              <w:pStyle w:val="9"/>
              <w:rPr>
                <w:sz w:val="16"/>
              </w:rPr>
            </w:pPr>
          </w:p>
          <w:p w14:paraId="7AB55613">
            <w:pPr>
              <w:pStyle w:val="9"/>
              <w:ind w:left="13" w:right="1"/>
              <w:jc w:val="center"/>
              <w:rPr>
                <w:sz w:val="16"/>
              </w:rPr>
            </w:pPr>
            <w:r>
              <w:rPr>
                <w:color w:val="ED0000"/>
                <w:spacing w:val="-4"/>
                <w:sz w:val="16"/>
              </w:rPr>
              <w:t>Unid</w:t>
            </w:r>
          </w:p>
        </w:tc>
        <w:tc>
          <w:tcPr>
            <w:tcW w:w="890" w:type="dxa"/>
          </w:tcPr>
          <w:p w14:paraId="70990E5E">
            <w:pPr>
              <w:pStyle w:val="9"/>
              <w:rPr>
                <w:sz w:val="16"/>
              </w:rPr>
            </w:pPr>
          </w:p>
          <w:p w14:paraId="093C0669">
            <w:pPr>
              <w:pStyle w:val="9"/>
              <w:rPr>
                <w:sz w:val="16"/>
              </w:rPr>
            </w:pPr>
          </w:p>
          <w:p w14:paraId="0CA1B6A6">
            <w:pPr>
              <w:pStyle w:val="9"/>
              <w:rPr>
                <w:sz w:val="16"/>
              </w:rPr>
            </w:pPr>
          </w:p>
          <w:p w14:paraId="1E1CAF4C">
            <w:pPr>
              <w:pStyle w:val="9"/>
              <w:rPr>
                <w:sz w:val="16"/>
              </w:rPr>
            </w:pPr>
          </w:p>
          <w:p w14:paraId="170E57EF">
            <w:pPr>
              <w:pStyle w:val="9"/>
              <w:rPr>
                <w:sz w:val="16"/>
              </w:rPr>
            </w:pPr>
          </w:p>
          <w:p w14:paraId="3D12C1AD">
            <w:pPr>
              <w:pStyle w:val="9"/>
              <w:rPr>
                <w:sz w:val="16"/>
              </w:rPr>
            </w:pPr>
          </w:p>
          <w:p w14:paraId="2C914542">
            <w:pPr>
              <w:pStyle w:val="9"/>
              <w:rPr>
                <w:sz w:val="16"/>
              </w:rPr>
            </w:pPr>
          </w:p>
          <w:p w14:paraId="0BA5A32E">
            <w:pPr>
              <w:pStyle w:val="9"/>
              <w:ind w:left="16"/>
              <w:jc w:val="center"/>
              <w:rPr>
                <w:sz w:val="16"/>
              </w:rPr>
            </w:pPr>
            <w:r>
              <w:rPr>
                <w:color w:val="ED0000"/>
                <w:spacing w:val="-5"/>
                <w:sz w:val="16"/>
              </w:rPr>
              <w:t>20</w:t>
            </w:r>
          </w:p>
        </w:tc>
        <w:tc>
          <w:tcPr>
            <w:tcW w:w="1490" w:type="dxa"/>
          </w:tcPr>
          <w:p w14:paraId="4A6F4619">
            <w:pPr>
              <w:pStyle w:val="9"/>
              <w:rPr>
                <w:sz w:val="16"/>
              </w:rPr>
            </w:pPr>
          </w:p>
          <w:p w14:paraId="175CFC1F">
            <w:pPr>
              <w:pStyle w:val="9"/>
              <w:rPr>
                <w:sz w:val="16"/>
              </w:rPr>
            </w:pPr>
          </w:p>
          <w:p w14:paraId="493A41DC">
            <w:pPr>
              <w:pStyle w:val="9"/>
              <w:rPr>
                <w:sz w:val="16"/>
              </w:rPr>
            </w:pPr>
          </w:p>
          <w:p w14:paraId="513675AB">
            <w:pPr>
              <w:pStyle w:val="9"/>
              <w:rPr>
                <w:sz w:val="16"/>
              </w:rPr>
            </w:pPr>
          </w:p>
          <w:p w14:paraId="56D8DD9F">
            <w:pPr>
              <w:pStyle w:val="9"/>
              <w:rPr>
                <w:sz w:val="16"/>
              </w:rPr>
            </w:pPr>
          </w:p>
          <w:p w14:paraId="2A249C0C">
            <w:pPr>
              <w:pStyle w:val="9"/>
              <w:rPr>
                <w:sz w:val="16"/>
              </w:rPr>
            </w:pPr>
          </w:p>
          <w:p w14:paraId="33B11DA9">
            <w:pPr>
              <w:pStyle w:val="9"/>
              <w:rPr>
                <w:sz w:val="16"/>
              </w:rPr>
            </w:pPr>
          </w:p>
          <w:p w14:paraId="3F3394F2">
            <w:pPr>
              <w:pStyle w:val="9"/>
              <w:tabs>
                <w:tab w:val="left" w:pos="602"/>
              </w:tabs>
              <w:ind w:left="110"/>
              <w:rPr>
                <w:sz w:val="16"/>
              </w:rPr>
            </w:pPr>
            <w:r>
              <w:rPr>
                <w:color w:val="ED0000"/>
                <w:spacing w:val="-5"/>
                <w:sz w:val="16"/>
              </w:rPr>
              <w:t>R$</w:t>
            </w:r>
            <w:r>
              <w:rPr>
                <w:color w:val="ED0000"/>
                <w:sz w:val="16"/>
              </w:rPr>
              <w:tab/>
            </w:r>
            <w:r>
              <w:rPr>
                <w:color w:val="ED0000"/>
                <w:spacing w:val="-2"/>
                <w:sz w:val="16"/>
              </w:rPr>
              <w:t>1.725,00</w:t>
            </w:r>
          </w:p>
        </w:tc>
        <w:tc>
          <w:tcPr>
            <w:tcW w:w="1486" w:type="dxa"/>
          </w:tcPr>
          <w:p w14:paraId="314A0C80">
            <w:pPr>
              <w:pStyle w:val="9"/>
              <w:rPr>
                <w:sz w:val="16"/>
              </w:rPr>
            </w:pPr>
          </w:p>
          <w:p w14:paraId="41077ADA">
            <w:pPr>
              <w:pStyle w:val="9"/>
              <w:rPr>
                <w:sz w:val="16"/>
              </w:rPr>
            </w:pPr>
          </w:p>
          <w:p w14:paraId="514E694D">
            <w:pPr>
              <w:pStyle w:val="9"/>
              <w:rPr>
                <w:sz w:val="16"/>
              </w:rPr>
            </w:pPr>
          </w:p>
          <w:p w14:paraId="6E685ACC">
            <w:pPr>
              <w:pStyle w:val="9"/>
              <w:rPr>
                <w:sz w:val="16"/>
              </w:rPr>
            </w:pPr>
          </w:p>
          <w:p w14:paraId="566F389E">
            <w:pPr>
              <w:pStyle w:val="9"/>
              <w:rPr>
                <w:sz w:val="16"/>
              </w:rPr>
            </w:pPr>
          </w:p>
          <w:p w14:paraId="029A8BC3">
            <w:pPr>
              <w:pStyle w:val="9"/>
              <w:rPr>
                <w:sz w:val="16"/>
              </w:rPr>
            </w:pPr>
          </w:p>
          <w:p w14:paraId="66C5483E">
            <w:pPr>
              <w:pStyle w:val="9"/>
              <w:rPr>
                <w:sz w:val="16"/>
              </w:rPr>
            </w:pPr>
          </w:p>
          <w:p w14:paraId="5C1C9606">
            <w:pPr>
              <w:pStyle w:val="9"/>
              <w:tabs>
                <w:tab w:val="left" w:pos="530"/>
              </w:tabs>
              <w:ind w:left="75"/>
              <w:rPr>
                <w:sz w:val="16"/>
              </w:rPr>
            </w:pPr>
            <w:r>
              <w:rPr>
                <w:color w:val="ED0000"/>
                <w:spacing w:val="-5"/>
                <w:sz w:val="16"/>
              </w:rPr>
              <w:t>R$</w:t>
            </w:r>
            <w:r>
              <w:rPr>
                <w:color w:val="ED0000"/>
                <w:sz w:val="16"/>
              </w:rPr>
              <w:tab/>
            </w:r>
            <w:r>
              <w:rPr>
                <w:color w:val="ED0000"/>
                <w:spacing w:val="-2"/>
                <w:sz w:val="16"/>
              </w:rPr>
              <w:t>34.500,00</w:t>
            </w:r>
          </w:p>
        </w:tc>
      </w:tr>
      <w:tr w14:paraId="18350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8" w:hRule="atLeast"/>
        </w:trPr>
        <w:tc>
          <w:tcPr>
            <w:tcW w:w="840" w:type="dxa"/>
          </w:tcPr>
          <w:p w14:paraId="7DDD2921">
            <w:pPr>
              <w:pStyle w:val="9"/>
              <w:rPr>
                <w:sz w:val="16"/>
              </w:rPr>
            </w:pPr>
          </w:p>
          <w:p w14:paraId="5B228F1B">
            <w:pPr>
              <w:pStyle w:val="9"/>
              <w:rPr>
                <w:sz w:val="16"/>
              </w:rPr>
            </w:pPr>
          </w:p>
          <w:p w14:paraId="1C95D689">
            <w:pPr>
              <w:pStyle w:val="9"/>
              <w:rPr>
                <w:sz w:val="16"/>
              </w:rPr>
            </w:pPr>
          </w:p>
          <w:p w14:paraId="2E6E0F4F">
            <w:pPr>
              <w:pStyle w:val="9"/>
              <w:rPr>
                <w:sz w:val="16"/>
              </w:rPr>
            </w:pPr>
          </w:p>
          <w:p w14:paraId="024E50C7">
            <w:pPr>
              <w:pStyle w:val="9"/>
              <w:rPr>
                <w:sz w:val="16"/>
              </w:rPr>
            </w:pPr>
          </w:p>
          <w:p w14:paraId="27EFC2BC">
            <w:pPr>
              <w:pStyle w:val="9"/>
              <w:rPr>
                <w:sz w:val="16"/>
              </w:rPr>
            </w:pPr>
          </w:p>
          <w:p w14:paraId="26C232D2">
            <w:pPr>
              <w:pStyle w:val="9"/>
              <w:rPr>
                <w:sz w:val="16"/>
              </w:rPr>
            </w:pPr>
          </w:p>
          <w:p w14:paraId="17177140">
            <w:pPr>
              <w:pStyle w:val="9"/>
              <w:rPr>
                <w:sz w:val="16"/>
              </w:rPr>
            </w:pPr>
          </w:p>
          <w:p w14:paraId="296F51B2">
            <w:pPr>
              <w:pStyle w:val="9"/>
              <w:rPr>
                <w:sz w:val="16"/>
              </w:rPr>
            </w:pPr>
          </w:p>
          <w:p w14:paraId="6C967D4F">
            <w:pPr>
              <w:pStyle w:val="9"/>
              <w:spacing w:before="97"/>
              <w:rPr>
                <w:sz w:val="16"/>
              </w:rPr>
            </w:pPr>
          </w:p>
          <w:p w14:paraId="0CE9B07B">
            <w:pPr>
              <w:pStyle w:val="9"/>
              <w:spacing w:before="1"/>
              <w:ind w:left="15"/>
              <w:jc w:val="center"/>
              <w:rPr>
                <w:sz w:val="16"/>
              </w:rPr>
            </w:pPr>
            <w:r>
              <w:rPr>
                <w:color w:val="ED0000"/>
                <w:spacing w:val="-10"/>
                <w:sz w:val="16"/>
              </w:rPr>
              <w:t>9</w:t>
            </w:r>
          </w:p>
        </w:tc>
        <w:tc>
          <w:tcPr>
            <w:tcW w:w="986" w:type="dxa"/>
          </w:tcPr>
          <w:p w14:paraId="70E22433">
            <w:pPr>
              <w:pStyle w:val="9"/>
              <w:rPr>
                <w:sz w:val="16"/>
              </w:rPr>
            </w:pPr>
          </w:p>
          <w:p w14:paraId="69EB144F">
            <w:pPr>
              <w:pStyle w:val="9"/>
              <w:rPr>
                <w:sz w:val="16"/>
              </w:rPr>
            </w:pPr>
          </w:p>
          <w:p w14:paraId="474FE941">
            <w:pPr>
              <w:pStyle w:val="9"/>
              <w:rPr>
                <w:sz w:val="16"/>
              </w:rPr>
            </w:pPr>
          </w:p>
          <w:p w14:paraId="19F004C0">
            <w:pPr>
              <w:pStyle w:val="9"/>
              <w:rPr>
                <w:sz w:val="16"/>
              </w:rPr>
            </w:pPr>
          </w:p>
          <w:p w14:paraId="3D493046">
            <w:pPr>
              <w:pStyle w:val="9"/>
              <w:rPr>
                <w:sz w:val="16"/>
              </w:rPr>
            </w:pPr>
          </w:p>
          <w:p w14:paraId="16C6AFAB">
            <w:pPr>
              <w:pStyle w:val="9"/>
              <w:rPr>
                <w:sz w:val="16"/>
              </w:rPr>
            </w:pPr>
          </w:p>
          <w:p w14:paraId="59887CB1">
            <w:pPr>
              <w:pStyle w:val="9"/>
              <w:rPr>
                <w:sz w:val="16"/>
              </w:rPr>
            </w:pPr>
          </w:p>
          <w:p w14:paraId="34CCF5A5">
            <w:pPr>
              <w:pStyle w:val="9"/>
              <w:rPr>
                <w:sz w:val="16"/>
              </w:rPr>
            </w:pPr>
          </w:p>
          <w:p w14:paraId="10E4F35E">
            <w:pPr>
              <w:pStyle w:val="9"/>
              <w:rPr>
                <w:sz w:val="16"/>
              </w:rPr>
            </w:pPr>
          </w:p>
          <w:p w14:paraId="157B6E27">
            <w:pPr>
              <w:pStyle w:val="9"/>
              <w:spacing w:before="97"/>
              <w:rPr>
                <w:sz w:val="16"/>
              </w:rPr>
            </w:pPr>
          </w:p>
          <w:p w14:paraId="1E87E4BA">
            <w:pPr>
              <w:pStyle w:val="9"/>
              <w:spacing w:before="1"/>
              <w:ind w:left="13"/>
              <w:jc w:val="center"/>
              <w:rPr>
                <w:sz w:val="16"/>
              </w:rPr>
            </w:pPr>
            <w:r>
              <w:rPr>
                <w:color w:val="ED0000"/>
                <w:spacing w:val="-2"/>
                <w:sz w:val="16"/>
              </w:rPr>
              <w:t>476573</w:t>
            </w:r>
          </w:p>
        </w:tc>
        <w:tc>
          <w:tcPr>
            <w:tcW w:w="2921" w:type="dxa"/>
          </w:tcPr>
          <w:p w14:paraId="3B6EA268">
            <w:pPr>
              <w:pStyle w:val="9"/>
              <w:tabs>
                <w:tab w:val="left" w:pos="926"/>
                <w:tab w:val="left" w:pos="1881"/>
                <w:tab w:val="left" w:pos="2308"/>
              </w:tabs>
              <w:ind w:left="70" w:right="55"/>
              <w:jc w:val="both"/>
              <w:rPr>
                <w:sz w:val="16"/>
              </w:rPr>
            </w:pPr>
            <w:r>
              <w:rPr>
                <w:color w:val="ED0000"/>
                <w:sz w:val="16"/>
              </w:rPr>
              <w:t>TELA</w:t>
            </w:r>
            <w:r>
              <w:rPr>
                <w:color w:val="ED0000"/>
                <w:spacing w:val="-2"/>
                <w:sz w:val="16"/>
              </w:rPr>
              <w:t xml:space="preserve"> </w:t>
            </w:r>
            <w:r>
              <w:rPr>
                <w:color w:val="ED0000"/>
                <w:sz w:val="16"/>
              </w:rPr>
              <w:t>CIRÚRGICA</w:t>
            </w:r>
            <w:r>
              <w:rPr>
                <w:color w:val="ED0000"/>
                <w:spacing w:val="-2"/>
                <w:sz w:val="16"/>
              </w:rPr>
              <w:t xml:space="preserve"> </w:t>
            </w:r>
            <w:r>
              <w:rPr>
                <w:color w:val="ED0000"/>
                <w:sz w:val="16"/>
              </w:rPr>
              <w:t>MODELO:</w:t>
            </w:r>
            <w:r>
              <w:rPr>
                <w:color w:val="ED0000"/>
                <w:spacing w:val="-2"/>
                <w:sz w:val="16"/>
              </w:rPr>
              <w:t xml:space="preserve"> </w:t>
            </w:r>
            <w:r>
              <w:rPr>
                <w:color w:val="ED0000"/>
                <w:sz w:val="16"/>
              </w:rPr>
              <w:t>IMPLANTÁVEL,</w:t>
            </w:r>
            <w:r>
              <w:rPr>
                <w:color w:val="ED0000"/>
                <w:spacing w:val="40"/>
                <w:sz w:val="16"/>
              </w:rPr>
              <w:t xml:space="preserve"> </w:t>
            </w:r>
            <w:r>
              <w:rPr>
                <w:color w:val="ED0000"/>
                <w:sz w:val="16"/>
              </w:rPr>
              <w:t>MATERIAL: MONOFILAMENTO DE</w:t>
            </w:r>
            <w:r>
              <w:rPr>
                <w:color w:val="ED0000"/>
                <w:spacing w:val="40"/>
                <w:sz w:val="16"/>
              </w:rPr>
              <w:t xml:space="preserve"> </w:t>
            </w:r>
            <w:r>
              <w:rPr>
                <w:color w:val="ED0000"/>
                <w:sz w:val="16"/>
              </w:rPr>
              <w:t>POLIPROPILENO, APLICAÇÃO: NÃO</w:t>
            </w:r>
            <w:r>
              <w:rPr>
                <w:color w:val="ED0000"/>
                <w:spacing w:val="40"/>
                <w:sz w:val="16"/>
              </w:rPr>
              <w:t xml:space="preserve"> </w:t>
            </w:r>
            <w:r>
              <w:rPr>
                <w:color w:val="ED0000"/>
                <w:sz w:val="16"/>
              </w:rPr>
              <w:t>ABSORVÍVEL, DIMENSÕES: CERCA DE 10 X</w:t>
            </w:r>
            <w:r>
              <w:rPr>
                <w:color w:val="ED0000"/>
                <w:spacing w:val="40"/>
                <w:sz w:val="16"/>
              </w:rPr>
              <w:t xml:space="preserve"> </w:t>
            </w:r>
            <w:r>
              <w:rPr>
                <w:color w:val="ED0000"/>
                <w:spacing w:val="-2"/>
                <w:sz w:val="16"/>
              </w:rPr>
              <w:t>15CM,</w:t>
            </w:r>
            <w:r>
              <w:rPr>
                <w:color w:val="ED0000"/>
                <w:sz w:val="16"/>
              </w:rPr>
              <w:tab/>
            </w:r>
            <w:r>
              <w:rPr>
                <w:color w:val="ED0000"/>
                <w:spacing w:val="-2"/>
                <w:sz w:val="16"/>
              </w:rPr>
              <w:t>ESTERILIDADE:</w:t>
            </w:r>
            <w:r>
              <w:rPr>
                <w:color w:val="ED0000"/>
                <w:sz w:val="16"/>
              </w:rPr>
              <w:tab/>
            </w:r>
            <w:r>
              <w:rPr>
                <w:color w:val="ED0000"/>
                <w:sz w:val="16"/>
              </w:rPr>
              <w:tab/>
            </w:r>
            <w:r>
              <w:rPr>
                <w:color w:val="ED0000"/>
                <w:spacing w:val="-2"/>
                <w:sz w:val="16"/>
              </w:rPr>
              <w:t>ESTÉRIL.</w:t>
            </w:r>
            <w:r>
              <w:rPr>
                <w:color w:val="ED0000"/>
                <w:spacing w:val="40"/>
                <w:sz w:val="16"/>
              </w:rPr>
              <w:t xml:space="preserve"> </w:t>
            </w:r>
            <w:r>
              <w:rPr>
                <w:color w:val="ED0000"/>
                <w:sz w:val="16"/>
              </w:rPr>
              <w:t>CARACTERÍSTICAS ADICIONAIS: TELA</w:t>
            </w:r>
            <w:r>
              <w:rPr>
                <w:color w:val="ED0000"/>
                <w:spacing w:val="40"/>
                <w:sz w:val="16"/>
              </w:rPr>
              <w:t xml:space="preserve"> </w:t>
            </w:r>
            <w:r>
              <w:rPr>
                <w:color w:val="ED0000"/>
                <w:sz w:val="16"/>
              </w:rPr>
              <w:t>TRIDIMENSIONAL DE POLIPROPILENO</w:t>
            </w:r>
            <w:r>
              <w:rPr>
                <w:color w:val="ED0000"/>
                <w:spacing w:val="40"/>
                <w:sz w:val="16"/>
              </w:rPr>
              <w:t xml:space="preserve"> </w:t>
            </w:r>
            <w:r>
              <w:rPr>
                <w:color w:val="ED0000"/>
                <w:sz w:val="16"/>
              </w:rPr>
              <w:t>MONOFILAMENTAR</w:t>
            </w:r>
            <w:r>
              <w:rPr>
                <w:color w:val="ED0000"/>
                <w:spacing w:val="-10"/>
                <w:sz w:val="16"/>
              </w:rPr>
              <w:t xml:space="preserve"> </w:t>
            </w:r>
            <w:r>
              <w:rPr>
                <w:color w:val="ED0000"/>
                <w:sz w:val="16"/>
              </w:rPr>
              <w:t>DE</w:t>
            </w:r>
            <w:r>
              <w:rPr>
                <w:color w:val="ED0000"/>
                <w:spacing w:val="-9"/>
                <w:sz w:val="16"/>
              </w:rPr>
              <w:t xml:space="preserve"> </w:t>
            </w:r>
            <w:r>
              <w:rPr>
                <w:color w:val="ED0000"/>
                <w:sz w:val="16"/>
              </w:rPr>
              <w:t>ALTA</w:t>
            </w:r>
            <w:r>
              <w:rPr>
                <w:color w:val="ED0000"/>
                <w:spacing w:val="-9"/>
                <w:sz w:val="16"/>
              </w:rPr>
              <w:t xml:space="preserve"> </w:t>
            </w:r>
            <w:r>
              <w:rPr>
                <w:color w:val="ED0000"/>
                <w:sz w:val="16"/>
              </w:rPr>
              <w:t>GRAMATURA</w:t>
            </w:r>
            <w:r>
              <w:rPr>
                <w:color w:val="ED0000"/>
                <w:spacing w:val="40"/>
                <w:sz w:val="16"/>
              </w:rPr>
              <w:t xml:space="preserve"> </w:t>
            </w:r>
            <w:r>
              <w:rPr>
                <w:color w:val="ED0000"/>
                <w:sz w:val="16"/>
              </w:rPr>
              <w:t>DESCARTÁVEL PRÉ-MOLDADA NO</w:t>
            </w:r>
            <w:r>
              <w:rPr>
                <w:color w:val="ED0000"/>
                <w:spacing w:val="40"/>
                <w:sz w:val="16"/>
              </w:rPr>
              <w:t xml:space="preserve"> </w:t>
            </w:r>
            <w:r>
              <w:rPr>
                <w:color w:val="ED0000"/>
                <w:sz w:val="16"/>
              </w:rPr>
              <w:t>FORMATO ANATÔMICO DA REGIÃO</w:t>
            </w:r>
            <w:r>
              <w:rPr>
                <w:color w:val="ED0000"/>
                <w:spacing w:val="40"/>
                <w:sz w:val="16"/>
              </w:rPr>
              <w:t xml:space="preserve"> </w:t>
            </w:r>
            <w:r>
              <w:rPr>
                <w:color w:val="ED0000"/>
                <w:sz w:val="16"/>
              </w:rPr>
              <w:t>INGUINAL EXTREMIDADES SELADAS EM</w:t>
            </w:r>
            <w:r>
              <w:rPr>
                <w:color w:val="ED0000"/>
                <w:spacing w:val="40"/>
                <w:sz w:val="16"/>
              </w:rPr>
              <w:t xml:space="preserve"> </w:t>
            </w:r>
            <w:r>
              <w:rPr>
                <w:color w:val="ED0000"/>
                <w:sz w:val="16"/>
              </w:rPr>
              <w:t>SILICONE E MARCADOR MEDIAL QUE</w:t>
            </w:r>
            <w:r>
              <w:rPr>
                <w:color w:val="ED0000"/>
                <w:spacing w:val="40"/>
                <w:sz w:val="16"/>
              </w:rPr>
              <w:t xml:space="preserve"> </w:t>
            </w:r>
            <w:r>
              <w:rPr>
                <w:color w:val="ED0000"/>
                <w:sz w:val="16"/>
              </w:rPr>
              <w:t>AUXILIA</w:t>
            </w:r>
            <w:r>
              <w:rPr>
                <w:color w:val="ED0000"/>
                <w:spacing w:val="-6"/>
                <w:sz w:val="16"/>
              </w:rPr>
              <w:t xml:space="preserve"> </w:t>
            </w:r>
            <w:r>
              <w:rPr>
                <w:color w:val="ED0000"/>
                <w:sz w:val="16"/>
              </w:rPr>
              <w:t>O</w:t>
            </w:r>
            <w:r>
              <w:rPr>
                <w:color w:val="ED0000"/>
                <w:spacing w:val="-7"/>
                <w:sz w:val="16"/>
              </w:rPr>
              <w:t xml:space="preserve"> </w:t>
            </w:r>
            <w:r>
              <w:rPr>
                <w:color w:val="ED0000"/>
                <w:sz w:val="16"/>
              </w:rPr>
              <w:t>PENSIONAMENTO</w:t>
            </w:r>
            <w:r>
              <w:rPr>
                <w:color w:val="ED0000"/>
                <w:spacing w:val="-7"/>
                <w:sz w:val="16"/>
              </w:rPr>
              <w:t xml:space="preserve"> </w:t>
            </w:r>
            <w:r>
              <w:rPr>
                <w:color w:val="ED0000"/>
                <w:sz w:val="16"/>
              </w:rPr>
              <w:t>CORRETO</w:t>
            </w:r>
            <w:r>
              <w:rPr>
                <w:color w:val="ED0000"/>
                <w:spacing w:val="-7"/>
                <w:sz w:val="16"/>
              </w:rPr>
              <w:t xml:space="preserve"> </w:t>
            </w:r>
            <w:r>
              <w:rPr>
                <w:color w:val="ED0000"/>
                <w:sz w:val="16"/>
              </w:rPr>
              <w:t>DA</w:t>
            </w:r>
            <w:r>
              <w:rPr>
                <w:color w:val="ED0000"/>
                <w:spacing w:val="40"/>
                <w:sz w:val="16"/>
              </w:rPr>
              <w:t xml:space="preserve"> </w:t>
            </w:r>
            <w:r>
              <w:rPr>
                <w:color w:val="ED0000"/>
                <w:sz w:val="16"/>
              </w:rPr>
              <w:t>TELA TAMANHOS: MÉDIA, GRANDE OU</w:t>
            </w:r>
            <w:r>
              <w:rPr>
                <w:color w:val="ED0000"/>
                <w:spacing w:val="40"/>
                <w:sz w:val="16"/>
              </w:rPr>
              <w:t xml:space="preserve"> </w:t>
            </w:r>
            <w:r>
              <w:rPr>
                <w:color w:val="ED0000"/>
                <w:spacing w:val="-2"/>
                <w:sz w:val="16"/>
              </w:rPr>
              <w:t>EXTRAGRANDE,</w:t>
            </w:r>
            <w:r>
              <w:rPr>
                <w:color w:val="ED0000"/>
                <w:sz w:val="16"/>
              </w:rPr>
              <w:tab/>
            </w:r>
            <w:r>
              <w:rPr>
                <w:color w:val="ED0000"/>
                <w:spacing w:val="-2"/>
                <w:sz w:val="16"/>
              </w:rPr>
              <w:t>LATERALIDADE</w:t>
            </w:r>
            <w:r>
              <w:rPr>
                <w:color w:val="ED0000"/>
                <w:spacing w:val="40"/>
                <w:sz w:val="16"/>
              </w:rPr>
              <w:t xml:space="preserve"> </w:t>
            </w:r>
            <w:r>
              <w:rPr>
                <w:color w:val="ED0000"/>
                <w:sz w:val="16"/>
              </w:rPr>
              <w:t>DIREITA/ESQUERDA PARA CORREÇÃO</w:t>
            </w:r>
            <w:r>
              <w:rPr>
                <w:color w:val="ED0000"/>
                <w:spacing w:val="40"/>
                <w:sz w:val="16"/>
              </w:rPr>
              <w:t xml:space="preserve"> </w:t>
            </w:r>
            <w:r>
              <w:rPr>
                <w:color w:val="ED0000"/>
                <w:sz w:val="16"/>
              </w:rPr>
              <w:t>CIRÚRGICA DE HERNIA INGUINAL</w:t>
            </w:r>
            <w:r>
              <w:rPr>
                <w:color w:val="ED0000"/>
                <w:spacing w:val="40"/>
                <w:sz w:val="16"/>
              </w:rPr>
              <w:t xml:space="preserve"> </w:t>
            </w:r>
            <w:r>
              <w:rPr>
                <w:color w:val="ED0000"/>
                <w:sz w:val="16"/>
              </w:rPr>
              <w:t>LAPAROSCÓPICA.</w:t>
            </w:r>
            <w:r>
              <w:rPr>
                <w:color w:val="ED0000"/>
                <w:spacing w:val="-10"/>
                <w:sz w:val="16"/>
              </w:rPr>
              <w:t xml:space="preserve"> </w:t>
            </w:r>
            <w:r>
              <w:rPr>
                <w:color w:val="ED0000"/>
                <w:sz w:val="16"/>
              </w:rPr>
              <w:t>EMBALAGEM:</w:t>
            </w:r>
            <w:r>
              <w:rPr>
                <w:color w:val="ED0000"/>
                <w:spacing w:val="-9"/>
                <w:sz w:val="16"/>
              </w:rPr>
              <w:t xml:space="preserve"> </w:t>
            </w:r>
            <w:r>
              <w:rPr>
                <w:color w:val="ED0000"/>
                <w:sz w:val="16"/>
              </w:rPr>
              <w:t>EM</w:t>
            </w:r>
            <w:r>
              <w:rPr>
                <w:color w:val="ED0000"/>
                <w:spacing w:val="-9"/>
                <w:sz w:val="16"/>
              </w:rPr>
              <w:t xml:space="preserve"> </w:t>
            </w:r>
            <w:r>
              <w:rPr>
                <w:color w:val="ED0000"/>
                <w:sz w:val="16"/>
              </w:rPr>
              <w:t>PAPEL</w:t>
            </w:r>
            <w:r>
              <w:rPr>
                <w:color w:val="ED0000"/>
                <w:spacing w:val="40"/>
                <w:sz w:val="16"/>
              </w:rPr>
              <w:t xml:space="preserve"> </w:t>
            </w:r>
            <w:r>
              <w:rPr>
                <w:color w:val="ED0000"/>
                <w:sz w:val="16"/>
              </w:rPr>
              <w:t>ALUMINIZADO OU PAPEL GRAU</w:t>
            </w:r>
            <w:r>
              <w:rPr>
                <w:color w:val="ED0000"/>
                <w:spacing w:val="40"/>
                <w:sz w:val="16"/>
              </w:rPr>
              <w:t xml:space="preserve"> </w:t>
            </w:r>
            <w:r>
              <w:rPr>
                <w:color w:val="ED0000"/>
                <w:sz w:val="16"/>
              </w:rPr>
              <w:t>CIRÚRGICO E FILME TERMOPLÁSTICO</w:t>
            </w:r>
            <w:r>
              <w:rPr>
                <w:color w:val="ED0000"/>
                <w:spacing w:val="40"/>
                <w:sz w:val="16"/>
              </w:rPr>
              <w:t xml:space="preserve"> </w:t>
            </w:r>
            <w:r>
              <w:rPr>
                <w:color w:val="ED0000"/>
                <w:sz w:val="16"/>
              </w:rPr>
              <w:t>ABERTURA</w:t>
            </w:r>
            <w:r>
              <w:rPr>
                <w:color w:val="ED0000"/>
                <w:spacing w:val="-2"/>
                <w:sz w:val="16"/>
              </w:rPr>
              <w:t xml:space="preserve"> </w:t>
            </w:r>
            <w:r>
              <w:rPr>
                <w:color w:val="ED0000"/>
                <w:sz w:val="16"/>
              </w:rPr>
              <w:t>EM</w:t>
            </w:r>
            <w:r>
              <w:rPr>
                <w:color w:val="ED0000"/>
                <w:spacing w:val="3"/>
                <w:sz w:val="16"/>
              </w:rPr>
              <w:t xml:space="preserve"> </w:t>
            </w:r>
            <w:r>
              <w:rPr>
                <w:color w:val="ED0000"/>
                <w:sz w:val="16"/>
              </w:rPr>
              <w:t>PÉTALA.</w:t>
            </w:r>
            <w:r>
              <w:rPr>
                <w:color w:val="ED0000"/>
                <w:spacing w:val="3"/>
                <w:sz w:val="16"/>
              </w:rPr>
              <w:t xml:space="preserve"> </w:t>
            </w:r>
            <w:r>
              <w:rPr>
                <w:color w:val="ED0000"/>
                <w:sz w:val="16"/>
              </w:rPr>
              <w:t>TAMANHOS:</w:t>
            </w:r>
            <w:r>
              <w:rPr>
                <w:color w:val="ED0000"/>
                <w:spacing w:val="4"/>
                <w:sz w:val="16"/>
              </w:rPr>
              <w:t xml:space="preserve"> </w:t>
            </w:r>
            <w:r>
              <w:rPr>
                <w:color w:val="ED0000"/>
                <w:sz w:val="16"/>
              </w:rPr>
              <w:t>8,5</w:t>
            </w:r>
            <w:r>
              <w:rPr>
                <w:color w:val="ED0000"/>
                <w:spacing w:val="3"/>
                <w:sz w:val="16"/>
              </w:rPr>
              <w:t xml:space="preserve"> </w:t>
            </w:r>
            <w:r>
              <w:rPr>
                <w:color w:val="ED0000"/>
                <w:spacing w:val="-10"/>
                <w:sz w:val="16"/>
              </w:rPr>
              <w:t>X</w:t>
            </w:r>
          </w:p>
          <w:p w14:paraId="5B0AA866">
            <w:pPr>
              <w:pStyle w:val="9"/>
              <w:spacing w:line="178" w:lineRule="exact"/>
              <w:ind w:left="70"/>
              <w:jc w:val="both"/>
              <w:rPr>
                <w:sz w:val="16"/>
              </w:rPr>
            </w:pPr>
            <w:r>
              <w:rPr>
                <w:color w:val="ED0000"/>
                <w:sz w:val="16"/>
              </w:rPr>
              <w:t>13,7</w:t>
            </w:r>
            <w:r>
              <w:rPr>
                <w:color w:val="ED0000"/>
                <w:spacing w:val="-2"/>
                <w:sz w:val="16"/>
              </w:rPr>
              <w:t xml:space="preserve"> </w:t>
            </w:r>
            <w:r>
              <w:rPr>
                <w:color w:val="ED0000"/>
                <w:sz w:val="16"/>
              </w:rPr>
              <w:t>CM;</w:t>
            </w:r>
            <w:r>
              <w:rPr>
                <w:color w:val="ED0000"/>
                <w:spacing w:val="-1"/>
                <w:sz w:val="16"/>
              </w:rPr>
              <w:t xml:space="preserve"> </w:t>
            </w:r>
            <w:r>
              <w:rPr>
                <w:color w:val="ED0000"/>
                <w:sz w:val="16"/>
              </w:rPr>
              <w:t>10,8</w:t>
            </w:r>
            <w:r>
              <w:rPr>
                <w:color w:val="ED0000"/>
                <w:spacing w:val="-4"/>
                <w:sz w:val="16"/>
              </w:rPr>
              <w:t xml:space="preserve"> </w:t>
            </w:r>
            <w:r>
              <w:rPr>
                <w:color w:val="ED0000"/>
                <w:sz w:val="16"/>
              </w:rPr>
              <w:t>X</w:t>
            </w:r>
            <w:r>
              <w:rPr>
                <w:color w:val="ED0000"/>
                <w:spacing w:val="-1"/>
                <w:sz w:val="16"/>
              </w:rPr>
              <w:t xml:space="preserve"> </w:t>
            </w:r>
            <w:r>
              <w:rPr>
                <w:color w:val="ED0000"/>
                <w:sz w:val="16"/>
              </w:rPr>
              <w:t>16</w:t>
            </w:r>
            <w:r>
              <w:rPr>
                <w:color w:val="ED0000"/>
                <w:spacing w:val="-2"/>
                <w:sz w:val="16"/>
              </w:rPr>
              <w:t xml:space="preserve"> </w:t>
            </w:r>
            <w:r>
              <w:rPr>
                <w:color w:val="ED0000"/>
                <w:sz w:val="16"/>
              </w:rPr>
              <w:t>CM;</w:t>
            </w:r>
            <w:r>
              <w:rPr>
                <w:color w:val="ED0000"/>
                <w:spacing w:val="-1"/>
                <w:sz w:val="16"/>
              </w:rPr>
              <w:t xml:space="preserve"> </w:t>
            </w:r>
            <w:r>
              <w:rPr>
                <w:color w:val="ED0000"/>
                <w:sz w:val="16"/>
              </w:rPr>
              <w:t>12,4</w:t>
            </w:r>
            <w:r>
              <w:rPr>
                <w:color w:val="ED0000"/>
                <w:spacing w:val="-1"/>
                <w:sz w:val="16"/>
              </w:rPr>
              <w:t xml:space="preserve"> </w:t>
            </w:r>
            <w:r>
              <w:rPr>
                <w:color w:val="ED0000"/>
                <w:sz w:val="16"/>
              </w:rPr>
              <w:t>X</w:t>
            </w:r>
            <w:r>
              <w:rPr>
                <w:color w:val="ED0000"/>
                <w:spacing w:val="-1"/>
                <w:sz w:val="16"/>
              </w:rPr>
              <w:t xml:space="preserve"> </w:t>
            </w:r>
            <w:r>
              <w:rPr>
                <w:color w:val="ED0000"/>
                <w:spacing w:val="-2"/>
                <w:sz w:val="16"/>
              </w:rPr>
              <w:t>17,3CM.</w:t>
            </w:r>
          </w:p>
        </w:tc>
        <w:tc>
          <w:tcPr>
            <w:tcW w:w="595" w:type="dxa"/>
          </w:tcPr>
          <w:p w14:paraId="4BB03290">
            <w:pPr>
              <w:pStyle w:val="9"/>
              <w:rPr>
                <w:sz w:val="16"/>
              </w:rPr>
            </w:pPr>
          </w:p>
          <w:p w14:paraId="38190D20">
            <w:pPr>
              <w:pStyle w:val="9"/>
              <w:rPr>
                <w:sz w:val="16"/>
              </w:rPr>
            </w:pPr>
          </w:p>
          <w:p w14:paraId="1AAF1E44">
            <w:pPr>
              <w:pStyle w:val="9"/>
              <w:rPr>
                <w:sz w:val="16"/>
              </w:rPr>
            </w:pPr>
          </w:p>
          <w:p w14:paraId="1CD5964B">
            <w:pPr>
              <w:pStyle w:val="9"/>
              <w:rPr>
                <w:sz w:val="16"/>
              </w:rPr>
            </w:pPr>
          </w:p>
          <w:p w14:paraId="6E1C1D4E">
            <w:pPr>
              <w:pStyle w:val="9"/>
              <w:rPr>
                <w:sz w:val="16"/>
              </w:rPr>
            </w:pPr>
          </w:p>
          <w:p w14:paraId="34AC6248">
            <w:pPr>
              <w:pStyle w:val="9"/>
              <w:rPr>
                <w:sz w:val="16"/>
              </w:rPr>
            </w:pPr>
          </w:p>
          <w:p w14:paraId="5D57D03B">
            <w:pPr>
              <w:pStyle w:val="9"/>
              <w:rPr>
                <w:sz w:val="16"/>
              </w:rPr>
            </w:pPr>
          </w:p>
          <w:p w14:paraId="1791FBDE">
            <w:pPr>
              <w:pStyle w:val="9"/>
              <w:rPr>
                <w:sz w:val="16"/>
              </w:rPr>
            </w:pPr>
          </w:p>
          <w:p w14:paraId="293F5854">
            <w:pPr>
              <w:pStyle w:val="9"/>
              <w:rPr>
                <w:sz w:val="16"/>
              </w:rPr>
            </w:pPr>
          </w:p>
          <w:p w14:paraId="393DC946">
            <w:pPr>
              <w:pStyle w:val="9"/>
              <w:spacing w:before="97"/>
              <w:rPr>
                <w:sz w:val="16"/>
              </w:rPr>
            </w:pPr>
          </w:p>
          <w:p w14:paraId="70E8526E">
            <w:pPr>
              <w:pStyle w:val="9"/>
              <w:spacing w:before="1"/>
              <w:ind w:left="13" w:right="1"/>
              <w:jc w:val="center"/>
              <w:rPr>
                <w:sz w:val="16"/>
              </w:rPr>
            </w:pPr>
            <w:r>
              <w:rPr>
                <w:color w:val="ED0000"/>
                <w:spacing w:val="-4"/>
                <w:sz w:val="16"/>
              </w:rPr>
              <w:t>Unid</w:t>
            </w:r>
          </w:p>
        </w:tc>
        <w:tc>
          <w:tcPr>
            <w:tcW w:w="890" w:type="dxa"/>
          </w:tcPr>
          <w:p w14:paraId="023D8217">
            <w:pPr>
              <w:pStyle w:val="9"/>
              <w:rPr>
                <w:sz w:val="16"/>
              </w:rPr>
            </w:pPr>
          </w:p>
          <w:p w14:paraId="2728370C">
            <w:pPr>
              <w:pStyle w:val="9"/>
              <w:rPr>
                <w:sz w:val="16"/>
              </w:rPr>
            </w:pPr>
          </w:p>
          <w:p w14:paraId="6A1EFE01">
            <w:pPr>
              <w:pStyle w:val="9"/>
              <w:rPr>
                <w:sz w:val="16"/>
              </w:rPr>
            </w:pPr>
          </w:p>
          <w:p w14:paraId="43DD4BFA">
            <w:pPr>
              <w:pStyle w:val="9"/>
              <w:rPr>
                <w:sz w:val="16"/>
              </w:rPr>
            </w:pPr>
          </w:p>
          <w:p w14:paraId="6ECF6A8D">
            <w:pPr>
              <w:pStyle w:val="9"/>
              <w:rPr>
                <w:sz w:val="16"/>
              </w:rPr>
            </w:pPr>
          </w:p>
          <w:p w14:paraId="54085975">
            <w:pPr>
              <w:pStyle w:val="9"/>
              <w:rPr>
                <w:sz w:val="16"/>
              </w:rPr>
            </w:pPr>
          </w:p>
          <w:p w14:paraId="30F0F99B">
            <w:pPr>
              <w:pStyle w:val="9"/>
              <w:rPr>
                <w:sz w:val="16"/>
              </w:rPr>
            </w:pPr>
          </w:p>
          <w:p w14:paraId="2D7BB691">
            <w:pPr>
              <w:pStyle w:val="9"/>
              <w:rPr>
                <w:sz w:val="16"/>
              </w:rPr>
            </w:pPr>
          </w:p>
          <w:p w14:paraId="4FC058F5">
            <w:pPr>
              <w:pStyle w:val="9"/>
              <w:rPr>
                <w:sz w:val="16"/>
              </w:rPr>
            </w:pPr>
          </w:p>
          <w:p w14:paraId="4B64F0F4">
            <w:pPr>
              <w:pStyle w:val="9"/>
              <w:spacing w:before="97"/>
              <w:rPr>
                <w:sz w:val="16"/>
              </w:rPr>
            </w:pPr>
          </w:p>
          <w:p w14:paraId="5A397C66">
            <w:pPr>
              <w:pStyle w:val="9"/>
              <w:spacing w:before="1"/>
              <w:ind w:left="16"/>
              <w:jc w:val="center"/>
              <w:rPr>
                <w:sz w:val="16"/>
              </w:rPr>
            </w:pPr>
            <w:r>
              <w:rPr>
                <w:color w:val="ED0000"/>
                <w:spacing w:val="-5"/>
                <w:sz w:val="16"/>
              </w:rPr>
              <w:t>20</w:t>
            </w:r>
          </w:p>
        </w:tc>
        <w:tc>
          <w:tcPr>
            <w:tcW w:w="1490" w:type="dxa"/>
          </w:tcPr>
          <w:p w14:paraId="794FC0B5">
            <w:pPr>
              <w:pStyle w:val="9"/>
              <w:rPr>
                <w:sz w:val="16"/>
              </w:rPr>
            </w:pPr>
          </w:p>
          <w:p w14:paraId="0C9829FB">
            <w:pPr>
              <w:pStyle w:val="9"/>
              <w:rPr>
                <w:sz w:val="16"/>
              </w:rPr>
            </w:pPr>
          </w:p>
          <w:p w14:paraId="55CAA6A7">
            <w:pPr>
              <w:pStyle w:val="9"/>
              <w:rPr>
                <w:sz w:val="16"/>
              </w:rPr>
            </w:pPr>
          </w:p>
          <w:p w14:paraId="26CBE65F">
            <w:pPr>
              <w:pStyle w:val="9"/>
              <w:rPr>
                <w:sz w:val="16"/>
              </w:rPr>
            </w:pPr>
          </w:p>
          <w:p w14:paraId="05BD38DA">
            <w:pPr>
              <w:pStyle w:val="9"/>
              <w:rPr>
                <w:sz w:val="16"/>
              </w:rPr>
            </w:pPr>
          </w:p>
          <w:p w14:paraId="2647D215">
            <w:pPr>
              <w:pStyle w:val="9"/>
              <w:rPr>
                <w:sz w:val="16"/>
              </w:rPr>
            </w:pPr>
          </w:p>
          <w:p w14:paraId="7B456659">
            <w:pPr>
              <w:pStyle w:val="9"/>
              <w:rPr>
                <w:sz w:val="16"/>
              </w:rPr>
            </w:pPr>
          </w:p>
          <w:p w14:paraId="5591C6A1">
            <w:pPr>
              <w:pStyle w:val="9"/>
              <w:rPr>
                <w:sz w:val="16"/>
              </w:rPr>
            </w:pPr>
          </w:p>
          <w:p w14:paraId="7B5ABE54">
            <w:pPr>
              <w:pStyle w:val="9"/>
              <w:rPr>
                <w:sz w:val="16"/>
              </w:rPr>
            </w:pPr>
          </w:p>
          <w:p w14:paraId="3B73A310">
            <w:pPr>
              <w:pStyle w:val="9"/>
              <w:spacing w:before="97"/>
              <w:rPr>
                <w:sz w:val="16"/>
              </w:rPr>
            </w:pPr>
          </w:p>
          <w:p w14:paraId="7E935257">
            <w:pPr>
              <w:pStyle w:val="9"/>
              <w:tabs>
                <w:tab w:val="left" w:pos="710"/>
              </w:tabs>
              <w:spacing w:before="1"/>
              <w:ind w:left="110"/>
              <w:rPr>
                <w:sz w:val="16"/>
              </w:rPr>
            </w:pPr>
            <w:r>
              <w:rPr>
                <w:color w:val="ED0000"/>
                <w:spacing w:val="-5"/>
                <w:sz w:val="16"/>
              </w:rPr>
              <w:t>R$</w:t>
            </w:r>
            <w:r>
              <w:rPr>
                <w:color w:val="ED0000"/>
                <w:sz w:val="16"/>
              </w:rPr>
              <w:tab/>
            </w:r>
            <w:r>
              <w:rPr>
                <w:color w:val="ED0000"/>
                <w:spacing w:val="-2"/>
                <w:sz w:val="16"/>
              </w:rPr>
              <w:t>785,00</w:t>
            </w:r>
          </w:p>
        </w:tc>
        <w:tc>
          <w:tcPr>
            <w:tcW w:w="1486" w:type="dxa"/>
          </w:tcPr>
          <w:p w14:paraId="549CEB7F">
            <w:pPr>
              <w:pStyle w:val="9"/>
              <w:rPr>
                <w:sz w:val="16"/>
              </w:rPr>
            </w:pPr>
          </w:p>
          <w:p w14:paraId="12D87428">
            <w:pPr>
              <w:pStyle w:val="9"/>
              <w:rPr>
                <w:sz w:val="16"/>
              </w:rPr>
            </w:pPr>
          </w:p>
          <w:p w14:paraId="4309CFF4">
            <w:pPr>
              <w:pStyle w:val="9"/>
              <w:rPr>
                <w:sz w:val="16"/>
              </w:rPr>
            </w:pPr>
          </w:p>
          <w:p w14:paraId="692B2BF8">
            <w:pPr>
              <w:pStyle w:val="9"/>
              <w:rPr>
                <w:sz w:val="16"/>
              </w:rPr>
            </w:pPr>
          </w:p>
          <w:p w14:paraId="66A42737">
            <w:pPr>
              <w:pStyle w:val="9"/>
              <w:rPr>
                <w:sz w:val="16"/>
              </w:rPr>
            </w:pPr>
          </w:p>
          <w:p w14:paraId="4D205D4C">
            <w:pPr>
              <w:pStyle w:val="9"/>
              <w:rPr>
                <w:sz w:val="16"/>
              </w:rPr>
            </w:pPr>
          </w:p>
          <w:p w14:paraId="1C0CB982">
            <w:pPr>
              <w:pStyle w:val="9"/>
              <w:rPr>
                <w:sz w:val="16"/>
              </w:rPr>
            </w:pPr>
          </w:p>
          <w:p w14:paraId="78822E37">
            <w:pPr>
              <w:pStyle w:val="9"/>
              <w:rPr>
                <w:sz w:val="16"/>
              </w:rPr>
            </w:pPr>
          </w:p>
          <w:p w14:paraId="00E962A3">
            <w:pPr>
              <w:pStyle w:val="9"/>
              <w:rPr>
                <w:sz w:val="16"/>
              </w:rPr>
            </w:pPr>
          </w:p>
          <w:p w14:paraId="5E5EE379">
            <w:pPr>
              <w:pStyle w:val="9"/>
              <w:spacing w:before="97"/>
              <w:rPr>
                <w:sz w:val="16"/>
              </w:rPr>
            </w:pPr>
          </w:p>
          <w:p w14:paraId="7F541C54">
            <w:pPr>
              <w:pStyle w:val="9"/>
              <w:tabs>
                <w:tab w:val="left" w:pos="530"/>
              </w:tabs>
              <w:spacing w:before="1"/>
              <w:ind w:left="75"/>
              <w:rPr>
                <w:sz w:val="16"/>
              </w:rPr>
            </w:pPr>
            <w:r>
              <w:rPr>
                <w:color w:val="ED0000"/>
                <w:spacing w:val="-5"/>
                <w:sz w:val="16"/>
              </w:rPr>
              <w:t>R$</w:t>
            </w:r>
            <w:r>
              <w:rPr>
                <w:color w:val="ED0000"/>
                <w:sz w:val="16"/>
              </w:rPr>
              <w:tab/>
            </w:r>
            <w:r>
              <w:rPr>
                <w:color w:val="ED0000"/>
                <w:spacing w:val="-2"/>
                <w:sz w:val="16"/>
              </w:rPr>
              <w:t>15.700,00</w:t>
            </w:r>
          </w:p>
        </w:tc>
      </w:tr>
      <w:tr w14:paraId="47777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0" w:hRule="atLeast"/>
        </w:trPr>
        <w:tc>
          <w:tcPr>
            <w:tcW w:w="840" w:type="dxa"/>
          </w:tcPr>
          <w:p w14:paraId="052369BF">
            <w:pPr>
              <w:pStyle w:val="9"/>
              <w:rPr>
                <w:sz w:val="16"/>
              </w:rPr>
            </w:pPr>
          </w:p>
          <w:p w14:paraId="4544A35A">
            <w:pPr>
              <w:pStyle w:val="9"/>
              <w:rPr>
                <w:sz w:val="16"/>
              </w:rPr>
            </w:pPr>
          </w:p>
          <w:p w14:paraId="0BD3EF3A">
            <w:pPr>
              <w:pStyle w:val="9"/>
              <w:rPr>
                <w:sz w:val="16"/>
              </w:rPr>
            </w:pPr>
          </w:p>
          <w:p w14:paraId="18610C0E">
            <w:pPr>
              <w:pStyle w:val="9"/>
              <w:spacing w:before="50"/>
              <w:rPr>
                <w:sz w:val="16"/>
              </w:rPr>
            </w:pPr>
          </w:p>
          <w:p w14:paraId="13954FA8">
            <w:pPr>
              <w:pStyle w:val="9"/>
              <w:spacing w:before="1"/>
              <w:ind w:left="15"/>
              <w:jc w:val="center"/>
              <w:rPr>
                <w:sz w:val="16"/>
              </w:rPr>
            </w:pPr>
            <w:r>
              <w:rPr>
                <w:color w:val="ED0000"/>
                <w:spacing w:val="-5"/>
                <w:sz w:val="16"/>
              </w:rPr>
              <w:t>10</w:t>
            </w:r>
          </w:p>
        </w:tc>
        <w:tc>
          <w:tcPr>
            <w:tcW w:w="986" w:type="dxa"/>
          </w:tcPr>
          <w:p w14:paraId="25116DF9">
            <w:pPr>
              <w:pStyle w:val="9"/>
              <w:rPr>
                <w:sz w:val="16"/>
              </w:rPr>
            </w:pPr>
          </w:p>
          <w:p w14:paraId="6B1762C4">
            <w:pPr>
              <w:pStyle w:val="9"/>
              <w:rPr>
                <w:sz w:val="16"/>
              </w:rPr>
            </w:pPr>
          </w:p>
          <w:p w14:paraId="0871BB52">
            <w:pPr>
              <w:pStyle w:val="9"/>
              <w:rPr>
                <w:sz w:val="16"/>
              </w:rPr>
            </w:pPr>
          </w:p>
          <w:p w14:paraId="63294527">
            <w:pPr>
              <w:pStyle w:val="9"/>
              <w:spacing w:before="50"/>
              <w:rPr>
                <w:sz w:val="16"/>
              </w:rPr>
            </w:pPr>
          </w:p>
          <w:p w14:paraId="0923ECC5">
            <w:pPr>
              <w:pStyle w:val="9"/>
              <w:spacing w:before="1"/>
              <w:ind w:left="13"/>
              <w:jc w:val="center"/>
              <w:rPr>
                <w:sz w:val="16"/>
              </w:rPr>
            </w:pPr>
            <w:r>
              <w:rPr>
                <w:color w:val="ED0000"/>
                <w:spacing w:val="-2"/>
                <w:sz w:val="16"/>
              </w:rPr>
              <w:t>428441</w:t>
            </w:r>
          </w:p>
        </w:tc>
        <w:tc>
          <w:tcPr>
            <w:tcW w:w="2921" w:type="dxa"/>
          </w:tcPr>
          <w:p w14:paraId="5D49DBC5">
            <w:pPr>
              <w:pStyle w:val="9"/>
              <w:spacing w:before="147"/>
              <w:rPr>
                <w:sz w:val="16"/>
              </w:rPr>
            </w:pPr>
          </w:p>
          <w:p w14:paraId="2CDE2AC3">
            <w:pPr>
              <w:pStyle w:val="9"/>
              <w:ind w:left="70" w:right="58"/>
              <w:jc w:val="both"/>
              <w:rPr>
                <w:sz w:val="16"/>
              </w:rPr>
            </w:pPr>
            <w:r>
              <w:rPr>
                <w:color w:val="ED0000"/>
                <w:sz w:val="16"/>
              </w:rPr>
              <w:t>GRAMPEADOR CIRÚRGICO CIRCULAR</w:t>
            </w:r>
            <w:r>
              <w:rPr>
                <w:color w:val="ED0000"/>
                <w:spacing w:val="40"/>
                <w:sz w:val="16"/>
              </w:rPr>
              <w:t xml:space="preserve"> </w:t>
            </w:r>
            <w:r>
              <w:rPr>
                <w:color w:val="ED0000"/>
                <w:sz w:val="16"/>
              </w:rPr>
              <w:t>INTRALUMINAL, FORMATO CORPO:</w:t>
            </w:r>
            <w:r>
              <w:rPr>
                <w:color w:val="ED0000"/>
                <w:spacing w:val="40"/>
                <w:sz w:val="16"/>
              </w:rPr>
              <w:t xml:space="preserve"> </w:t>
            </w:r>
            <w:r>
              <w:rPr>
                <w:color w:val="ED0000"/>
                <w:spacing w:val="-2"/>
                <w:sz w:val="16"/>
              </w:rPr>
              <w:t>CURVO,</w:t>
            </w:r>
          </w:p>
          <w:p w14:paraId="50230F2F">
            <w:pPr>
              <w:pStyle w:val="9"/>
              <w:ind w:left="70" w:right="57"/>
              <w:jc w:val="both"/>
              <w:rPr>
                <w:sz w:val="16"/>
              </w:rPr>
            </w:pPr>
            <w:r>
              <w:rPr>
                <w:color w:val="ED0000"/>
                <w:sz w:val="16"/>
              </w:rPr>
              <w:t>MATERIAL GRAMPO: TITÂNIO, DIÂMETRO</w:t>
            </w:r>
            <w:r>
              <w:rPr>
                <w:color w:val="ED0000"/>
                <w:spacing w:val="40"/>
                <w:sz w:val="16"/>
              </w:rPr>
              <w:t xml:space="preserve"> </w:t>
            </w:r>
            <w:r>
              <w:rPr>
                <w:color w:val="ED0000"/>
                <w:sz w:val="16"/>
              </w:rPr>
              <w:t>GRAMPO: CERCA DE 32 OU 35 MM,</w:t>
            </w:r>
            <w:r>
              <w:rPr>
                <w:color w:val="ED0000"/>
                <w:spacing w:val="40"/>
                <w:sz w:val="16"/>
              </w:rPr>
              <w:t xml:space="preserve"> </w:t>
            </w:r>
            <w:r>
              <w:rPr>
                <w:color w:val="ED0000"/>
                <w:sz w:val="16"/>
              </w:rPr>
              <w:t>ESTERILIDADE: ESTÉRIL, DESCARTÁVEL.</w:t>
            </w:r>
          </w:p>
        </w:tc>
        <w:tc>
          <w:tcPr>
            <w:tcW w:w="595" w:type="dxa"/>
          </w:tcPr>
          <w:p w14:paraId="20158BC5">
            <w:pPr>
              <w:pStyle w:val="9"/>
              <w:rPr>
                <w:sz w:val="16"/>
              </w:rPr>
            </w:pPr>
          </w:p>
          <w:p w14:paraId="24565DE6">
            <w:pPr>
              <w:pStyle w:val="9"/>
              <w:rPr>
                <w:sz w:val="16"/>
              </w:rPr>
            </w:pPr>
          </w:p>
          <w:p w14:paraId="3647CCC9">
            <w:pPr>
              <w:pStyle w:val="9"/>
              <w:rPr>
                <w:sz w:val="16"/>
              </w:rPr>
            </w:pPr>
          </w:p>
          <w:p w14:paraId="5F520608">
            <w:pPr>
              <w:pStyle w:val="9"/>
              <w:spacing w:before="50"/>
              <w:rPr>
                <w:sz w:val="16"/>
              </w:rPr>
            </w:pPr>
          </w:p>
          <w:p w14:paraId="10EBCAFB">
            <w:pPr>
              <w:pStyle w:val="9"/>
              <w:spacing w:before="1"/>
              <w:ind w:left="13" w:right="1"/>
              <w:jc w:val="center"/>
              <w:rPr>
                <w:sz w:val="16"/>
              </w:rPr>
            </w:pPr>
            <w:r>
              <w:rPr>
                <w:color w:val="ED0000"/>
                <w:spacing w:val="-4"/>
                <w:sz w:val="16"/>
              </w:rPr>
              <w:t>Unid</w:t>
            </w:r>
          </w:p>
        </w:tc>
        <w:tc>
          <w:tcPr>
            <w:tcW w:w="890" w:type="dxa"/>
          </w:tcPr>
          <w:p w14:paraId="52D1CE0F">
            <w:pPr>
              <w:pStyle w:val="9"/>
              <w:rPr>
                <w:sz w:val="16"/>
              </w:rPr>
            </w:pPr>
          </w:p>
          <w:p w14:paraId="56802654">
            <w:pPr>
              <w:pStyle w:val="9"/>
              <w:rPr>
                <w:sz w:val="16"/>
              </w:rPr>
            </w:pPr>
          </w:p>
          <w:p w14:paraId="75FB35B5">
            <w:pPr>
              <w:pStyle w:val="9"/>
              <w:rPr>
                <w:sz w:val="16"/>
              </w:rPr>
            </w:pPr>
          </w:p>
          <w:p w14:paraId="662EE565">
            <w:pPr>
              <w:pStyle w:val="9"/>
              <w:spacing w:before="50"/>
              <w:rPr>
                <w:sz w:val="16"/>
              </w:rPr>
            </w:pPr>
          </w:p>
          <w:p w14:paraId="4E7DCCC2">
            <w:pPr>
              <w:pStyle w:val="9"/>
              <w:spacing w:before="1"/>
              <w:ind w:left="16"/>
              <w:jc w:val="center"/>
              <w:rPr>
                <w:sz w:val="16"/>
              </w:rPr>
            </w:pPr>
            <w:r>
              <w:rPr>
                <w:color w:val="ED0000"/>
                <w:spacing w:val="-5"/>
                <w:sz w:val="16"/>
              </w:rPr>
              <w:t>10</w:t>
            </w:r>
          </w:p>
        </w:tc>
        <w:tc>
          <w:tcPr>
            <w:tcW w:w="1490" w:type="dxa"/>
          </w:tcPr>
          <w:p w14:paraId="01C8AD58">
            <w:pPr>
              <w:pStyle w:val="9"/>
              <w:rPr>
                <w:sz w:val="16"/>
              </w:rPr>
            </w:pPr>
          </w:p>
          <w:p w14:paraId="0582808A">
            <w:pPr>
              <w:pStyle w:val="9"/>
              <w:rPr>
                <w:sz w:val="16"/>
              </w:rPr>
            </w:pPr>
          </w:p>
          <w:p w14:paraId="1AA94F89">
            <w:pPr>
              <w:pStyle w:val="9"/>
              <w:rPr>
                <w:sz w:val="16"/>
              </w:rPr>
            </w:pPr>
          </w:p>
          <w:p w14:paraId="2F9B638A">
            <w:pPr>
              <w:pStyle w:val="9"/>
              <w:spacing w:before="50"/>
              <w:rPr>
                <w:sz w:val="16"/>
              </w:rPr>
            </w:pPr>
          </w:p>
          <w:p w14:paraId="3C97788F">
            <w:pPr>
              <w:pStyle w:val="9"/>
              <w:tabs>
                <w:tab w:val="left" w:pos="710"/>
              </w:tabs>
              <w:spacing w:before="1"/>
              <w:ind w:left="110"/>
              <w:rPr>
                <w:sz w:val="16"/>
              </w:rPr>
            </w:pPr>
            <w:r>
              <w:rPr>
                <w:color w:val="ED0000"/>
                <w:spacing w:val="-5"/>
                <w:sz w:val="16"/>
              </w:rPr>
              <w:t>R$</w:t>
            </w:r>
            <w:r>
              <w:rPr>
                <w:color w:val="ED0000"/>
                <w:sz w:val="16"/>
              </w:rPr>
              <w:tab/>
            </w:r>
            <w:r>
              <w:rPr>
                <w:color w:val="ED0000"/>
                <w:spacing w:val="-2"/>
                <w:sz w:val="16"/>
              </w:rPr>
              <w:t>939,93</w:t>
            </w:r>
          </w:p>
        </w:tc>
        <w:tc>
          <w:tcPr>
            <w:tcW w:w="1486" w:type="dxa"/>
          </w:tcPr>
          <w:p w14:paraId="58845942">
            <w:pPr>
              <w:pStyle w:val="9"/>
              <w:rPr>
                <w:sz w:val="16"/>
              </w:rPr>
            </w:pPr>
          </w:p>
          <w:p w14:paraId="1A18C957">
            <w:pPr>
              <w:pStyle w:val="9"/>
              <w:rPr>
                <w:sz w:val="16"/>
              </w:rPr>
            </w:pPr>
          </w:p>
          <w:p w14:paraId="639EA0C7">
            <w:pPr>
              <w:pStyle w:val="9"/>
              <w:rPr>
                <w:sz w:val="16"/>
              </w:rPr>
            </w:pPr>
          </w:p>
          <w:p w14:paraId="3ADDF00A">
            <w:pPr>
              <w:pStyle w:val="9"/>
              <w:spacing w:before="50"/>
              <w:rPr>
                <w:sz w:val="16"/>
              </w:rPr>
            </w:pPr>
          </w:p>
          <w:p w14:paraId="702A2428">
            <w:pPr>
              <w:pStyle w:val="9"/>
              <w:tabs>
                <w:tab w:val="left" w:pos="602"/>
              </w:tabs>
              <w:spacing w:before="1"/>
              <w:ind w:left="75"/>
              <w:rPr>
                <w:sz w:val="16"/>
              </w:rPr>
            </w:pPr>
            <w:r>
              <w:rPr>
                <w:color w:val="ED0000"/>
                <w:spacing w:val="-5"/>
                <w:sz w:val="16"/>
              </w:rPr>
              <w:t>R$</w:t>
            </w:r>
            <w:r>
              <w:rPr>
                <w:color w:val="ED0000"/>
                <w:sz w:val="16"/>
              </w:rPr>
              <w:tab/>
            </w:r>
            <w:r>
              <w:rPr>
                <w:color w:val="ED0000"/>
                <w:spacing w:val="-2"/>
                <w:sz w:val="16"/>
              </w:rPr>
              <w:t>9.399,30</w:t>
            </w:r>
          </w:p>
        </w:tc>
      </w:tr>
      <w:tr w14:paraId="2C6A7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840" w:type="dxa"/>
          </w:tcPr>
          <w:p w14:paraId="1CDCA56B">
            <w:pPr>
              <w:pStyle w:val="9"/>
              <w:rPr>
                <w:sz w:val="16"/>
              </w:rPr>
            </w:pPr>
          </w:p>
          <w:p w14:paraId="60BF1472">
            <w:pPr>
              <w:pStyle w:val="9"/>
              <w:rPr>
                <w:sz w:val="16"/>
              </w:rPr>
            </w:pPr>
          </w:p>
          <w:p w14:paraId="589BD977">
            <w:pPr>
              <w:pStyle w:val="9"/>
              <w:spacing w:before="125"/>
              <w:rPr>
                <w:sz w:val="16"/>
              </w:rPr>
            </w:pPr>
          </w:p>
          <w:p w14:paraId="7AC5D9D1">
            <w:pPr>
              <w:pStyle w:val="9"/>
              <w:ind w:left="15"/>
              <w:jc w:val="center"/>
              <w:rPr>
                <w:sz w:val="16"/>
              </w:rPr>
            </w:pPr>
            <w:r>
              <w:rPr>
                <w:color w:val="ED0000"/>
                <w:spacing w:val="-5"/>
                <w:sz w:val="16"/>
              </w:rPr>
              <w:t>11</w:t>
            </w:r>
          </w:p>
        </w:tc>
        <w:tc>
          <w:tcPr>
            <w:tcW w:w="986" w:type="dxa"/>
          </w:tcPr>
          <w:p w14:paraId="6F301946">
            <w:pPr>
              <w:pStyle w:val="9"/>
              <w:rPr>
                <w:sz w:val="16"/>
              </w:rPr>
            </w:pPr>
          </w:p>
          <w:p w14:paraId="16F31648">
            <w:pPr>
              <w:pStyle w:val="9"/>
              <w:rPr>
                <w:sz w:val="16"/>
              </w:rPr>
            </w:pPr>
          </w:p>
          <w:p w14:paraId="0813D193">
            <w:pPr>
              <w:pStyle w:val="9"/>
              <w:spacing w:before="125"/>
              <w:rPr>
                <w:sz w:val="16"/>
              </w:rPr>
            </w:pPr>
          </w:p>
          <w:p w14:paraId="433568A3">
            <w:pPr>
              <w:pStyle w:val="9"/>
              <w:ind w:left="13"/>
              <w:jc w:val="center"/>
              <w:rPr>
                <w:sz w:val="16"/>
              </w:rPr>
            </w:pPr>
            <w:r>
              <w:rPr>
                <w:color w:val="ED0000"/>
                <w:spacing w:val="-2"/>
                <w:sz w:val="16"/>
              </w:rPr>
              <w:t>428440</w:t>
            </w:r>
          </w:p>
        </w:tc>
        <w:tc>
          <w:tcPr>
            <w:tcW w:w="2921" w:type="dxa"/>
          </w:tcPr>
          <w:p w14:paraId="724BB9AF">
            <w:pPr>
              <w:pStyle w:val="9"/>
              <w:spacing w:before="26"/>
              <w:rPr>
                <w:sz w:val="16"/>
              </w:rPr>
            </w:pPr>
          </w:p>
          <w:p w14:paraId="31BB964F">
            <w:pPr>
              <w:pStyle w:val="9"/>
              <w:ind w:left="70" w:right="58"/>
              <w:jc w:val="both"/>
              <w:rPr>
                <w:sz w:val="16"/>
              </w:rPr>
            </w:pPr>
            <w:r>
              <w:rPr>
                <w:color w:val="ED0000"/>
                <w:sz w:val="16"/>
              </w:rPr>
              <w:t>GRAMPEADOR CIRÚRGICO CIRCULAR</w:t>
            </w:r>
            <w:r>
              <w:rPr>
                <w:color w:val="ED0000"/>
                <w:spacing w:val="40"/>
                <w:sz w:val="16"/>
              </w:rPr>
              <w:t xml:space="preserve"> </w:t>
            </w:r>
            <w:r>
              <w:rPr>
                <w:color w:val="ED0000"/>
                <w:sz w:val="16"/>
              </w:rPr>
              <w:t>INTRALUMINAL, FORMATO CORPO:</w:t>
            </w:r>
            <w:r>
              <w:rPr>
                <w:color w:val="ED0000"/>
                <w:spacing w:val="40"/>
                <w:sz w:val="16"/>
              </w:rPr>
              <w:t xml:space="preserve"> </w:t>
            </w:r>
            <w:r>
              <w:rPr>
                <w:color w:val="ED0000"/>
                <w:spacing w:val="-2"/>
                <w:sz w:val="16"/>
              </w:rPr>
              <w:t>CURVO,</w:t>
            </w:r>
          </w:p>
          <w:p w14:paraId="14626AA7">
            <w:pPr>
              <w:pStyle w:val="9"/>
              <w:spacing w:before="2"/>
              <w:ind w:left="70" w:right="58"/>
              <w:jc w:val="both"/>
              <w:rPr>
                <w:sz w:val="16"/>
              </w:rPr>
            </w:pPr>
            <w:r>
              <w:rPr>
                <w:color w:val="ED0000"/>
                <w:sz w:val="16"/>
              </w:rPr>
              <w:t>MATERIAL GRAMPO: TITÂNIO, DIÂMETRO</w:t>
            </w:r>
            <w:r>
              <w:rPr>
                <w:color w:val="ED0000"/>
                <w:spacing w:val="40"/>
                <w:sz w:val="16"/>
              </w:rPr>
              <w:t xml:space="preserve"> </w:t>
            </w:r>
            <w:r>
              <w:rPr>
                <w:color w:val="ED0000"/>
                <w:sz w:val="16"/>
              </w:rPr>
              <w:t>GRAMPO: CERCA DE 25 OU 28 MM,</w:t>
            </w:r>
            <w:r>
              <w:rPr>
                <w:color w:val="ED0000"/>
                <w:spacing w:val="40"/>
                <w:sz w:val="16"/>
              </w:rPr>
              <w:t xml:space="preserve"> </w:t>
            </w:r>
            <w:r>
              <w:rPr>
                <w:color w:val="ED0000"/>
                <w:sz w:val="16"/>
              </w:rPr>
              <w:t>ESTERILIDADE: ESTÉRIL, DESCARTÁVEL.</w:t>
            </w:r>
          </w:p>
        </w:tc>
        <w:tc>
          <w:tcPr>
            <w:tcW w:w="595" w:type="dxa"/>
          </w:tcPr>
          <w:p w14:paraId="23C39C0A">
            <w:pPr>
              <w:pStyle w:val="9"/>
              <w:rPr>
                <w:sz w:val="16"/>
              </w:rPr>
            </w:pPr>
          </w:p>
          <w:p w14:paraId="19F09918">
            <w:pPr>
              <w:pStyle w:val="9"/>
              <w:rPr>
                <w:sz w:val="16"/>
              </w:rPr>
            </w:pPr>
          </w:p>
          <w:p w14:paraId="577D34A9">
            <w:pPr>
              <w:pStyle w:val="9"/>
              <w:spacing w:before="125"/>
              <w:rPr>
                <w:sz w:val="16"/>
              </w:rPr>
            </w:pPr>
          </w:p>
          <w:p w14:paraId="3C8860FB">
            <w:pPr>
              <w:pStyle w:val="9"/>
              <w:ind w:left="13" w:right="1"/>
              <w:jc w:val="center"/>
              <w:rPr>
                <w:sz w:val="16"/>
              </w:rPr>
            </w:pPr>
            <w:r>
              <w:rPr>
                <w:color w:val="ED0000"/>
                <w:spacing w:val="-4"/>
                <w:sz w:val="16"/>
              </w:rPr>
              <w:t>Unid</w:t>
            </w:r>
          </w:p>
        </w:tc>
        <w:tc>
          <w:tcPr>
            <w:tcW w:w="890" w:type="dxa"/>
          </w:tcPr>
          <w:p w14:paraId="7CCF602E">
            <w:pPr>
              <w:pStyle w:val="9"/>
              <w:rPr>
                <w:sz w:val="16"/>
              </w:rPr>
            </w:pPr>
          </w:p>
          <w:p w14:paraId="5078E1F8">
            <w:pPr>
              <w:pStyle w:val="9"/>
              <w:rPr>
                <w:sz w:val="16"/>
              </w:rPr>
            </w:pPr>
          </w:p>
          <w:p w14:paraId="289BA1BC">
            <w:pPr>
              <w:pStyle w:val="9"/>
              <w:spacing w:before="125"/>
              <w:rPr>
                <w:sz w:val="16"/>
              </w:rPr>
            </w:pPr>
          </w:p>
          <w:p w14:paraId="3E592D29">
            <w:pPr>
              <w:pStyle w:val="9"/>
              <w:ind w:left="16"/>
              <w:jc w:val="center"/>
              <w:rPr>
                <w:sz w:val="16"/>
              </w:rPr>
            </w:pPr>
            <w:r>
              <w:rPr>
                <w:color w:val="ED0000"/>
                <w:spacing w:val="-5"/>
                <w:sz w:val="16"/>
              </w:rPr>
              <w:t>10</w:t>
            </w:r>
          </w:p>
        </w:tc>
        <w:tc>
          <w:tcPr>
            <w:tcW w:w="1490" w:type="dxa"/>
          </w:tcPr>
          <w:p w14:paraId="13623BDB">
            <w:pPr>
              <w:pStyle w:val="9"/>
              <w:rPr>
                <w:sz w:val="16"/>
              </w:rPr>
            </w:pPr>
          </w:p>
          <w:p w14:paraId="35C71623">
            <w:pPr>
              <w:pStyle w:val="9"/>
              <w:rPr>
                <w:sz w:val="16"/>
              </w:rPr>
            </w:pPr>
          </w:p>
          <w:p w14:paraId="22D86C3B">
            <w:pPr>
              <w:pStyle w:val="9"/>
              <w:spacing w:before="125"/>
              <w:rPr>
                <w:sz w:val="16"/>
              </w:rPr>
            </w:pPr>
          </w:p>
          <w:p w14:paraId="7FFCEA00">
            <w:pPr>
              <w:pStyle w:val="9"/>
              <w:tabs>
                <w:tab w:val="left" w:pos="602"/>
              </w:tabs>
              <w:ind w:left="110"/>
              <w:rPr>
                <w:sz w:val="16"/>
              </w:rPr>
            </w:pPr>
            <w:r>
              <w:rPr>
                <w:color w:val="ED0000"/>
                <w:spacing w:val="-5"/>
                <w:sz w:val="16"/>
              </w:rPr>
              <w:t>R$</w:t>
            </w:r>
            <w:r>
              <w:rPr>
                <w:color w:val="ED0000"/>
                <w:sz w:val="16"/>
              </w:rPr>
              <w:tab/>
            </w:r>
            <w:r>
              <w:rPr>
                <w:color w:val="ED0000"/>
                <w:spacing w:val="-2"/>
                <w:sz w:val="16"/>
              </w:rPr>
              <w:t>1.149,67</w:t>
            </w:r>
          </w:p>
        </w:tc>
        <w:tc>
          <w:tcPr>
            <w:tcW w:w="1486" w:type="dxa"/>
          </w:tcPr>
          <w:p w14:paraId="55C41561">
            <w:pPr>
              <w:pStyle w:val="9"/>
              <w:rPr>
                <w:sz w:val="16"/>
              </w:rPr>
            </w:pPr>
          </w:p>
          <w:p w14:paraId="7FAD43BD">
            <w:pPr>
              <w:pStyle w:val="9"/>
              <w:rPr>
                <w:sz w:val="16"/>
              </w:rPr>
            </w:pPr>
          </w:p>
          <w:p w14:paraId="2FE1D9C3">
            <w:pPr>
              <w:pStyle w:val="9"/>
              <w:spacing w:before="125"/>
              <w:rPr>
                <w:sz w:val="16"/>
              </w:rPr>
            </w:pPr>
          </w:p>
          <w:p w14:paraId="4736F905">
            <w:pPr>
              <w:pStyle w:val="9"/>
              <w:tabs>
                <w:tab w:val="left" w:pos="530"/>
              </w:tabs>
              <w:ind w:left="75"/>
              <w:rPr>
                <w:sz w:val="16"/>
              </w:rPr>
            </w:pPr>
            <w:r>
              <w:rPr>
                <w:color w:val="ED0000"/>
                <w:spacing w:val="-5"/>
                <w:sz w:val="16"/>
              </w:rPr>
              <w:t>R$</w:t>
            </w:r>
            <w:r>
              <w:rPr>
                <w:color w:val="ED0000"/>
                <w:sz w:val="16"/>
              </w:rPr>
              <w:tab/>
            </w:r>
            <w:r>
              <w:rPr>
                <w:color w:val="ED0000"/>
                <w:spacing w:val="-2"/>
                <w:sz w:val="16"/>
              </w:rPr>
              <w:t>11.496,70</w:t>
            </w:r>
          </w:p>
        </w:tc>
      </w:tr>
    </w:tbl>
    <w:p w14:paraId="483D6850">
      <w:pPr>
        <w:pStyle w:val="9"/>
        <w:spacing w:after="0"/>
        <w:rPr>
          <w:sz w:val="16"/>
        </w:rPr>
        <w:sectPr>
          <w:pgSz w:w="11910" w:h="16840"/>
          <w:pgMar w:top="2160" w:right="708" w:bottom="1860" w:left="850" w:header="708" w:footer="1674" w:gutter="0"/>
          <w:cols w:space="720" w:num="1"/>
        </w:sectPr>
      </w:pPr>
    </w:p>
    <w:p w14:paraId="4A808A7E">
      <w:pPr>
        <w:pStyle w:val="6"/>
        <w:jc w:val="left"/>
        <w:rPr>
          <w:sz w:val="20"/>
        </w:rPr>
      </w:pPr>
    </w:p>
    <w:p w14:paraId="295255A5">
      <w:pPr>
        <w:pStyle w:val="6"/>
        <w:jc w:val="left"/>
        <w:rPr>
          <w:sz w:val="20"/>
        </w:rPr>
      </w:pPr>
    </w:p>
    <w:p w14:paraId="66466C18">
      <w:pPr>
        <w:pStyle w:val="6"/>
        <w:spacing w:before="59" w:after="1"/>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0"/>
        <w:gridCol w:w="986"/>
        <w:gridCol w:w="2921"/>
        <w:gridCol w:w="595"/>
        <w:gridCol w:w="890"/>
        <w:gridCol w:w="1490"/>
        <w:gridCol w:w="1486"/>
      </w:tblGrid>
      <w:tr w14:paraId="67197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9" w:hRule="atLeast"/>
        </w:trPr>
        <w:tc>
          <w:tcPr>
            <w:tcW w:w="840" w:type="dxa"/>
            <w:tcBorders>
              <w:top w:val="nil"/>
            </w:tcBorders>
          </w:tcPr>
          <w:p w14:paraId="1509885D">
            <w:pPr>
              <w:pStyle w:val="9"/>
              <w:rPr>
                <w:sz w:val="16"/>
              </w:rPr>
            </w:pPr>
          </w:p>
          <w:p w14:paraId="1A11E0E6">
            <w:pPr>
              <w:pStyle w:val="9"/>
              <w:rPr>
                <w:sz w:val="16"/>
              </w:rPr>
            </w:pPr>
          </w:p>
          <w:p w14:paraId="65AD8D54">
            <w:pPr>
              <w:pStyle w:val="9"/>
              <w:spacing w:before="65"/>
              <w:rPr>
                <w:sz w:val="16"/>
              </w:rPr>
            </w:pPr>
          </w:p>
          <w:p w14:paraId="1DF5F494">
            <w:pPr>
              <w:pStyle w:val="9"/>
              <w:ind w:left="15"/>
              <w:jc w:val="center"/>
              <w:rPr>
                <w:sz w:val="16"/>
              </w:rPr>
            </w:pPr>
            <w:r>
              <w:rPr>
                <w:color w:val="ED0000"/>
                <w:spacing w:val="-5"/>
                <w:sz w:val="16"/>
              </w:rPr>
              <w:t>12</w:t>
            </w:r>
          </w:p>
        </w:tc>
        <w:tc>
          <w:tcPr>
            <w:tcW w:w="986" w:type="dxa"/>
            <w:tcBorders>
              <w:top w:val="nil"/>
            </w:tcBorders>
          </w:tcPr>
          <w:p w14:paraId="68772C97">
            <w:pPr>
              <w:pStyle w:val="9"/>
              <w:rPr>
                <w:sz w:val="16"/>
              </w:rPr>
            </w:pPr>
          </w:p>
          <w:p w14:paraId="11F78B30">
            <w:pPr>
              <w:pStyle w:val="9"/>
              <w:rPr>
                <w:sz w:val="16"/>
              </w:rPr>
            </w:pPr>
          </w:p>
          <w:p w14:paraId="67DBBE3A">
            <w:pPr>
              <w:pStyle w:val="9"/>
              <w:spacing w:before="65"/>
              <w:rPr>
                <w:sz w:val="16"/>
              </w:rPr>
            </w:pPr>
          </w:p>
          <w:p w14:paraId="18B7111B">
            <w:pPr>
              <w:pStyle w:val="9"/>
              <w:ind w:left="13"/>
              <w:jc w:val="center"/>
              <w:rPr>
                <w:sz w:val="16"/>
              </w:rPr>
            </w:pPr>
            <w:r>
              <w:rPr>
                <w:color w:val="ED0000"/>
                <w:spacing w:val="-2"/>
                <w:sz w:val="16"/>
              </w:rPr>
              <w:t>428439</w:t>
            </w:r>
          </w:p>
        </w:tc>
        <w:tc>
          <w:tcPr>
            <w:tcW w:w="2921" w:type="dxa"/>
            <w:tcBorders>
              <w:top w:val="nil"/>
            </w:tcBorders>
          </w:tcPr>
          <w:p w14:paraId="3D362DEC">
            <w:pPr>
              <w:pStyle w:val="9"/>
              <w:spacing w:before="164"/>
              <w:ind w:left="70" w:right="58"/>
              <w:jc w:val="both"/>
              <w:rPr>
                <w:sz w:val="16"/>
              </w:rPr>
            </w:pPr>
            <w:r>
              <w:rPr>
                <w:color w:val="ED0000"/>
                <w:sz w:val="16"/>
              </w:rPr>
              <w:t>GRAMPEADOR CIRÚRGICO CIRCULAR</w:t>
            </w:r>
            <w:r>
              <w:rPr>
                <w:color w:val="ED0000"/>
                <w:spacing w:val="40"/>
                <w:sz w:val="16"/>
              </w:rPr>
              <w:t xml:space="preserve"> </w:t>
            </w:r>
            <w:r>
              <w:rPr>
                <w:color w:val="ED0000"/>
                <w:sz w:val="16"/>
              </w:rPr>
              <w:t>INTRALUMINAL, FORMATO CORPO:</w:t>
            </w:r>
            <w:r>
              <w:rPr>
                <w:color w:val="ED0000"/>
                <w:spacing w:val="40"/>
                <w:sz w:val="16"/>
              </w:rPr>
              <w:t xml:space="preserve"> </w:t>
            </w:r>
            <w:r>
              <w:rPr>
                <w:color w:val="ED0000"/>
                <w:spacing w:val="-2"/>
                <w:sz w:val="16"/>
              </w:rPr>
              <w:t>CURVO,</w:t>
            </w:r>
          </w:p>
          <w:p w14:paraId="0FD15B09">
            <w:pPr>
              <w:pStyle w:val="9"/>
              <w:ind w:left="70" w:right="56"/>
              <w:jc w:val="both"/>
              <w:rPr>
                <w:sz w:val="16"/>
              </w:rPr>
            </w:pPr>
            <w:r>
              <w:rPr>
                <w:color w:val="ED0000"/>
                <w:sz w:val="16"/>
              </w:rPr>
              <w:t>MATERIAL GRAMPO: TITÂNIO, DIÂMETRO</w:t>
            </w:r>
            <w:r>
              <w:rPr>
                <w:color w:val="ED0000"/>
                <w:spacing w:val="40"/>
                <w:sz w:val="16"/>
              </w:rPr>
              <w:t xml:space="preserve"> </w:t>
            </w:r>
            <w:r>
              <w:rPr>
                <w:color w:val="ED0000"/>
                <w:sz w:val="16"/>
              </w:rPr>
              <w:t>GRAMPO: CERCA DE 21 MM,</w:t>
            </w:r>
            <w:r>
              <w:rPr>
                <w:color w:val="ED0000"/>
                <w:spacing w:val="40"/>
                <w:sz w:val="16"/>
              </w:rPr>
              <w:t xml:space="preserve"> </w:t>
            </w:r>
            <w:r>
              <w:rPr>
                <w:color w:val="ED0000"/>
                <w:sz w:val="16"/>
              </w:rPr>
              <w:t>ESTERILIDADE: ESTÉRIL, DESCARTÁVEL</w:t>
            </w:r>
          </w:p>
        </w:tc>
        <w:tc>
          <w:tcPr>
            <w:tcW w:w="595" w:type="dxa"/>
            <w:tcBorders>
              <w:top w:val="nil"/>
            </w:tcBorders>
          </w:tcPr>
          <w:p w14:paraId="41789928">
            <w:pPr>
              <w:pStyle w:val="9"/>
              <w:rPr>
                <w:sz w:val="16"/>
              </w:rPr>
            </w:pPr>
          </w:p>
          <w:p w14:paraId="3D0E8C41">
            <w:pPr>
              <w:pStyle w:val="9"/>
              <w:rPr>
                <w:sz w:val="16"/>
              </w:rPr>
            </w:pPr>
          </w:p>
          <w:p w14:paraId="02E9B5CD">
            <w:pPr>
              <w:pStyle w:val="9"/>
              <w:spacing w:before="65"/>
              <w:rPr>
                <w:sz w:val="16"/>
              </w:rPr>
            </w:pPr>
          </w:p>
          <w:p w14:paraId="73D267A7">
            <w:pPr>
              <w:pStyle w:val="9"/>
              <w:ind w:left="13" w:right="1"/>
              <w:jc w:val="center"/>
              <w:rPr>
                <w:sz w:val="16"/>
              </w:rPr>
            </w:pPr>
            <w:r>
              <w:rPr>
                <w:color w:val="ED0000"/>
                <w:spacing w:val="-4"/>
                <w:sz w:val="16"/>
              </w:rPr>
              <w:t>Unid</w:t>
            </w:r>
          </w:p>
        </w:tc>
        <w:tc>
          <w:tcPr>
            <w:tcW w:w="890" w:type="dxa"/>
            <w:tcBorders>
              <w:top w:val="nil"/>
            </w:tcBorders>
          </w:tcPr>
          <w:p w14:paraId="109CC3C3">
            <w:pPr>
              <w:pStyle w:val="9"/>
              <w:rPr>
                <w:sz w:val="16"/>
              </w:rPr>
            </w:pPr>
          </w:p>
          <w:p w14:paraId="6536819E">
            <w:pPr>
              <w:pStyle w:val="9"/>
              <w:rPr>
                <w:sz w:val="16"/>
              </w:rPr>
            </w:pPr>
          </w:p>
          <w:p w14:paraId="2BBF625B">
            <w:pPr>
              <w:pStyle w:val="9"/>
              <w:spacing w:before="65"/>
              <w:rPr>
                <w:sz w:val="16"/>
              </w:rPr>
            </w:pPr>
          </w:p>
          <w:p w14:paraId="34F23642">
            <w:pPr>
              <w:pStyle w:val="9"/>
              <w:ind w:left="16"/>
              <w:jc w:val="center"/>
              <w:rPr>
                <w:sz w:val="16"/>
              </w:rPr>
            </w:pPr>
            <w:r>
              <w:rPr>
                <w:color w:val="ED0000"/>
                <w:spacing w:val="-5"/>
                <w:sz w:val="16"/>
              </w:rPr>
              <w:t>10</w:t>
            </w:r>
          </w:p>
        </w:tc>
        <w:tc>
          <w:tcPr>
            <w:tcW w:w="1490" w:type="dxa"/>
            <w:tcBorders>
              <w:top w:val="nil"/>
            </w:tcBorders>
          </w:tcPr>
          <w:p w14:paraId="68694B05">
            <w:pPr>
              <w:pStyle w:val="9"/>
              <w:rPr>
                <w:sz w:val="16"/>
              </w:rPr>
            </w:pPr>
          </w:p>
          <w:p w14:paraId="090E8430">
            <w:pPr>
              <w:pStyle w:val="9"/>
              <w:rPr>
                <w:sz w:val="16"/>
              </w:rPr>
            </w:pPr>
          </w:p>
          <w:p w14:paraId="56C3BEAA">
            <w:pPr>
              <w:pStyle w:val="9"/>
              <w:spacing w:before="65"/>
              <w:rPr>
                <w:sz w:val="16"/>
              </w:rPr>
            </w:pPr>
          </w:p>
          <w:p w14:paraId="27A94346">
            <w:pPr>
              <w:pStyle w:val="9"/>
              <w:tabs>
                <w:tab w:val="left" w:pos="601"/>
              </w:tabs>
              <w:ind w:left="110"/>
              <w:rPr>
                <w:sz w:val="16"/>
              </w:rPr>
            </w:pPr>
            <w:r>
              <w:rPr>
                <w:color w:val="ED0000"/>
                <w:spacing w:val="-5"/>
                <w:sz w:val="16"/>
              </w:rPr>
              <w:t>R$</w:t>
            </w:r>
            <w:r>
              <w:rPr>
                <w:color w:val="ED0000"/>
                <w:sz w:val="16"/>
              </w:rPr>
              <w:tab/>
            </w:r>
            <w:r>
              <w:rPr>
                <w:color w:val="ED0000"/>
                <w:spacing w:val="-2"/>
                <w:sz w:val="16"/>
              </w:rPr>
              <w:t>1.390,00</w:t>
            </w:r>
          </w:p>
        </w:tc>
        <w:tc>
          <w:tcPr>
            <w:tcW w:w="1486" w:type="dxa"/>
            <w:tcBorders>
              <w:top w:val="nil"/>
            </w:tcBorders>
          </w:tcPr>
          <w:p w14:paraId="099918C7">
            <w:pPr>
              <w:pStyle w:val="9"/>
              <w:rPr>
                <w:sz w:val="16"/>
              </w:rPr>
            </w:pPr>
          </w:p>
          <w:p w14:paraId="30C59288">
            <w:pPr>
              <w:pStyle w:val="9"/>
              <w:rPr>
                <w:sz w:val="16"/>
              </w:rPr>
            </w:pPr>
          </w:p>
          <w:p w14:paraId="324BD8BF">
            <w:pPr>
              <w:pStyle w:val="9"/>
              <w:spacing w:before="65"/>
              <w:rPr>
                <w:sz w:val="16"/>
              </w:rPr>
            </w:pPr>
          </w:p>
          <w:p w14:paraId="5D4A0BB7">
            <w:pPr>
              <w:pStyle w:val="9"/>
              <w:tabs>
                <w:tab w:val="left" w:pos="530"/>
              </w:tabs>
              <w:ind w:left="75"/>
              <w:rPr>
                <w:sz w:val="16"/>
              </w:rPr>
            </w:pPr>
            <w:r>
              <w:rPr>
                <w:color w:val="ED0000"/>
                <w:spacing w:val="-5"/>
                <w:sz w:val="16"/>
              </w:rPr>
              <w:t>R$</w:t>
            </w:r>
            <w:r>
              <w:rPr>
                <w:color w:val="ED0000"/>
                <w:sz w:val="16"/>
              </w:rPr>
              <w:tab/>
            </w:r>
            <w:r>
              <w:rPr>
                <w:color w:val="ED0000"/>
                <w:spacing w:val="-2"/>
                <w:sz w:val="16"/>
              </w:rPr>
              <w:t>13.900,00</w:t>
            </w:r>
          </w:p>
        </w:tc>
      </w:tr>
      <w:tr w14:paraId="55BA24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82" w:hRule="atLeast"/>
        </w:trPr>
        <w:tc>
          <w:tcPr>
            <w:tcW w:w="840" w:type="dxa"/>
          </w:tcPr>
          <w:p w14:paraId="71BC90D5">
            <w:pPr>
              <w:pStyle w:val="9"/>
              <w:rPr>
                <w:sz w:val="16"/>
              </w:rPr>
            </w:pPr>
          </w:p>
          <w:p w14:paraId="14803FC8">
            <w:pPr>
              <w:pStyle w:val="9"/>
              <w:rPr>
                <w:sz w:val="16"/>
              </w:rPr>
            </w:pPr>
          </w:p>
          <w:p w14:paraId="0091A165">
            <w:pPr>
              <w:pStyle w:val="9"/>
              <w:rPr>
                <w:sz w:val="16"/>
              </w:rPr>
            </w:pPr>
          </w:p>
          <w:p w14:paraId="714CD212">
            <w:pPr>
              <w:pStyle w:val="9"/>
              <w:spacing w:before="110"/>
              <w:rPr>
                <w:sz w:val="16"/>
              </w:rPr>
            </w:pPr>
          </w:p>
          <w:p w14:paraId="19C6F692">
            <w:pPr>
              <w:pStyle w:val="9"/>
              <w:spacing w:before="1"/>
              <w:ind w:left="15"/>
              <w:jc w:val="center"/>
              <w:rPr>
                <w:sz w:val="16"/>
              </w:rPr>
            </w:pPr>
            <w:r>
              <w:rPr>
                <w:color w:val="ED0000"/>
                <w:spacing w:val="-5"/>
                <w:sz w:val="16"/>
              </w:rPr>
              <w:t>13</w:t>
            </w:r>
          </w:p>
        </w:tc>
        <w:tc>
          <w:tcPr>
            <w:tcW w:w="986" w:type="dxa"/>
          </w:tcPr>
          <w:p w14:paraId="6B090A17">
            <w:pPr>
              <w:pStyle w:val="9"/>
              <w:rPr>
                <w:sz w:val="16"/>
              </w:rPr>
            </w:pPr>
          </w:p>
          <w:p w14:paraId="571AC8D9">
            <w:pPr>
              <w:pStyle w:val="9"/>
              <w:rPr>
                <w:sz w:val="16"/>
              </w:rPr>
            </w:pPr>
          </w:p>
          <w:p w14:paraId="40A72F41">
            <w:pPr>
              <w:pStyle w:val="9"/>
              <w:rPr>
                <w:sz w:val="16"/>
              </w:rPr>
            </w:pPr>
          </w:p>
          <w:p w14:paraId="180B4F08">
            <w:pPr>
              <w:pStyle w:val="9"/>
              <w:spacing w:before="110"/>
              <w:rPr>
                <w:sz w:val="16"/>
              </w:rPr>
            </w:pPr>
          </w:p>
          <w:p w14:paraId="7C17CF18">
            <w:pPr>
              <w:pStyle w:val="9"/>
              <w:spacing w:before="1"/>
              <w:ind w:left="13"/>
              <w:jc w:val="center"/>
              <w:rPr>
                <w:sz w:val="16"/>
              </w:rPr>
            </w:pPr>
            <w:r>
              <w:rPr>
                <w:color w:val="ED0000"/>
                <w:spacing w:val="-2"/>
                <w:sz w:val="16"/>
              </w:rPr>
              <w:t>430376</w:t>
            </w:r>
          </w:p>
        </w:tc>
        <w:tc>
          <w:tcPr>
            <w:tcW w:w="2921" w:type="dxa"/>
          </w:tcPr>
          <w:p w14:paraId="25AC0E12">
            <w:pPr>
              <w:pStyle w:val="9"/>
              <w:rPr>
                <w:sz w:val="16"/>
              </w:rPr>
            </w:pPr>
          </w:p>
          <w:p w14:paraId="360B7E05">
            <w:pPr>
              <w:pStyle w:val="9"/>
              <w:spacing w:before="14"/>
              <w:rPr>
                <w:sz w:val="16"/>
              </w:rPr>
            </w:pPr>
          </w:p>
          <w:p w14:paraId="7F2BAD77">
            <w:pPr>
              <w:pStyle w:val="9"/>
              <w:ind w:left="70" w:right="55"/>
              <w:jc w:val="both"/>
              <w:rPr>
                <w:sz w:val="16"/>
              </w:rPr>
            </w:pPr>
            <w:r>
              <w:rPr>
                <w:color w:val="ED0000"/>
                <w:sz w:val="16"/>
              </w:rPr>
              <w:t>GRAMPEADOR CIRÚRGICO, FORMATO</w:t>
            </w:r>
            <w:r>
              <w:rPr>
                <w:color w:val="ED0000"/>
                <w:spacing w:val="40"/>
                <w:sz w:val="16"/>
              </w:rPr>
              <w:t xml:space="preserve"> </w:t>
            </w:r>
            <w:r>
              <w:rPr>
                <w:color w:val="ED0000"/>
                <w:sz w:val="16"/>
              </w:rPr>
              <w:t>CURVO, TIPO CORTANTE, COMPRIMENTO</w:t>
            </w:r>
            <w:r>
              <w:rPr>
                <w:color w:val="ED0000"/>
                <w:spacing w:val="40"/>
                <w:sz w:val="16"/>
              </w:rPr>
              <w:t xml:space="preserve"> </w:t>
            </w:r>
            <w:r>
              <w:rPr>
                <w:color w:val="ED0000"/>
                <w:sz w:val="16"/>
              </w:rPr>
              <w:t>CERCA DE 40, MODELO RECARREGÁVEL,</w:t>
            </w:r>
            <w:r>
              <w:rPr>
                <w:color w:val="ED0000"/>
                <w:spacing w:val="40"/>
                <w:sz w:val="16"/>
              </w:rPr>
              <w:t xml:space="preserve"> </w:t>
            </w:r>
            <w:r>
              <w:rPr>
                <w:color w:val="ED0000"/>
                <w:sz w:val="16"/>
              </w:rPr>
              <w:t>CARREGADO COM GRAMPO TITÂNIO,</w:t>
            </w:r>
            <w:r>
              <w:rPr>
                <w:color w:val="ED0000"/>
                <w:spacing w:val="40"/>
                <w:sz w:val="16"/>
              </w:rPr>
              <w:t xml:space="preserve"> </w:t>
            </w:r>
            <w:r>
              <w:rPr>
                <w:color w:val="ED0000"/>
                <w:sz w:val="16"/>
              </w:rPr>
              <w:t>APLICAÇÃO PARA TECIDO ESPESSO,</w:t>
            </w:r>
            <w:r>
              <w:rPr>
                <w:color w:val="ED0000"/>
                <w:spacing w:val="40"/>
                <w:sz w:val="16"/>
              </w:rPr>
              <w:t xml:space="preserve"> </w:t>
            </w:r>
            <w:r>
              <w:rPr>
                <w:color w:val="ED0000"/>
                <w:sz w:val="16"/>
              </w:rPr>
              <w:t>ESTERILIDADE ESTÉRIL, DESCARTÁVEL.</w:t>
            </w:r>
          </w:p>
        </w:tc>
        <w:tc>
          <w:tcPr>
            <w:tcW w:w="595" w:type="dxa"/>
          </w:tcPr>
          <w:p w14:paraId="563E9BE3">
            <w:pPr>
              <w:pStyle w:val="9"/>
              <w:rPr>
                <w:sz w:val="16"/>
              </w:rPr>
            </w:pPr>
          </w:p>
          <w:p w14:paraId="712B2092">
            <w:pPr>
              <w:pStyle w:val="9"/>
              <w:rPr>
                <w:sz w:val="16"/>
              </w:rPr>
            </w:pPr>
          </w:p>
          <w:p w14:paraId="06F75AF4">
            <w:pPr>
              <w:pStyle w:val="9"/>
              <w:rPr>
                <w:sz w:val="16"/>
              </w:rPr>
            </w:pPr>
          </w:p>
          <w:p w14:paraId="31F392D9">
            <w:pPr>
              <w:pStyle w:val="9"/>
              <w:spacing w:before="110"/>
              <w:rPr>
                <w:sz w:val="16"/>
              </w:rPr>
            </w:pPr>
          </w:p>
          <w:p w14:paraId="51AB58AF">
            <w:pPr>
              <w:pStyle w:val="9"/>
              <w:spacing w:before="1"/>
              <w:ind w:left="13" w:right="1"/>
              <w:jc w:val="center"/>
              <w:rPr>
                <w:sz w:val="16"/>
              </w:rPr>
            </w:pPr>
            <w:r>
              <w:rPr>
                <w:color w:val="ED0000"/>
                <w:spacing w:val="-4"/>
                <w:sz w:val="16"/>
              </w:rPr>
              <w:t>Unid</w:t>
            </w:r>
          </w:p>
        </w:tc>
        <w:tc>
          <w:tcPr>
            <w:tcW w:w="890" w:type="dxa"/>
          </w:tcPr>
          <w:p w14:paraId="03E45620">
            <w:pPr>
              <w:pStyle w:val="9"/>
              <w:rPr>
                <w:sz w:val="16"/>
              </w:rPr>
            </w:pPr>
          </w:p>
          <w:p w14:paraId="4DDA8DA4">
            <w:pPr>
              <w:pStyle w:val="9"/>
              <w:rPr>
                <w:sz w:val="16"/>
              </w:rPr>
            </w:pPr>
          </w:p>
          <w:p w14:paraId="1AAC8CDB">
            <w:pPr>
              <w:pStyle w:val="9"/>
              <w:rPr>
                <w:sz w:val="16"/>
              </w:rPr>
            </w:pPr>
          </w:p>
          <w:p w14:paraId="67741EA7">
            <w:pPr>
              <w:pStyle w:val="9"/>
              <w:spacing w:before="110"/>
              <w:rPr>
                <w:sz w:val="16"/>
              </w:rPr>
            </w:pPr>
          </w:p>
          <w:p w14:paraId="593D2AB0">
            <w:pPr>
              <w:pStyle w:val="9"/>
              <w:spacing w:before="1"/>
              <w:ind w:left="16"/>
              <w:jc w:val="center"/>
              <w:rPr>
                <w:sz w:val="16"/>
              </w:rPr>
            </w:pPr>
            <w:r>
              <w:rPr>
                <w:color w:val="ED0000"/>
                <w:spacing w:val="-5"/>
                <w:sz w:val="16"/>
              </w:rPr>
              <w:t>15</w:t>
            </w:r>
          </w:p>
        </w:tc>
        <w:tc>
          <w:tcPr>
            <w:tcW w:w="1490" w:type="dxa"/>
          </w:tcPr>
          <w:p w14:paraId="05128013">
            <w:pPr>
              <w:pStyle w:val="9"/>
              <w:rPr>
                <w:sz w:val="16"/>
              </w:rPr>
            </w:pPr>
          </w:p>
          <w:p w14:paraId="327636A5">
            <w:pPr>
              <w:pStyle w:val="9"/>
              <w:rPr>
                <w:sz w:val="16"/>
              </w:rPr>
            </w:pPr>
          </w:p>
          <w:p w14:paraId="56699062">
            <w:pPr>
              <w:pStyle w:val="9"/>
              <w:rPr>
                <w:sz w:val="16"/>
              </w:rPr>
            </w:pPr>
          </w:p>
          <w:p w14:paraId="74B59882">
            <w:pPr>
              <w:pStyle w:val="9"/>
              <w:spacing w:before="110"/>
              <w:rPr>
                <w:sz w:val="16"/>
              </w:rPr>
            </w:pPr>
          </w:p>
          <w:p w14:paraId="6EE0F8EA">
            <w:pPr>
              <w:pStyle w:val="9"/>
              <w:tabs>
                <w:tab w:val="left" w:pos="601"/>
              </w:tabs>
              <w:spacing w:before="1"/>
              <w:ind w:left="110"/>
              <w:rPr>
                <w:sz w:val="16"/>
              </w:rPr>
            </w:pPr>
            <w:r>
              <w:rPr>
                <w:color w:val="ED0000"/>
                <w:spacing w:val="-5"/>
                <w:sz w:val="16"/>
              </w:rPr>
              <w:t>R$</w:t>
            </w:r>
            <w:r>
              <w:rPr>
                <w:color w:val="ED0000"/>
                <w:sz w:val="16"/>
              </w:rPr>
              <w:tab/>
            </w:r>
            <w:r>
              <w:rPr>
                <w:color w:val="ED0000"/>
                <w:spacing w:val="-2"/>
                <w:sz w:val="16"/>
              </w:rPr>
              <w:t>1.500,72</w:t>
            </w:r>
          </w:p>
        </w:tc>
        <w:tc>
          <w:tcPr>
            <w:tcW w:w="1486" w:type="dxa"/>
          </w:tcPr>
          <w:p w14:paraId="0634E830">
            <w:pPr>
              <w:pStyle w:val="9"/>
              <w:rPr>
                <w:sz w:val="16"/>
              </w:rPr>
            </w:pPr>
          </w:p>
          <w:p w14:paraId="39BA1EA8">
            <w:pPr>
              <w:pStyle w:val="9"/>
              <w:rPr>
                <w:sz w:val="16"/>
              </w:rPr>
            </w:pPr>
          </w:p>
          <w:p w14:paraId="1B03F376">
            <w:pPr>
              <w:pStyle w:val="9"/>
              <w:rPr>
                <w:sz w:val="16"/>
              </w:rPr>
            </w:pPr>
          </w:p>
          <w:p w14:paraId="36FE9632">
            <w:pPr>
              <w:pStyle w:val="9"/>
              <w:spacing w:before="110"/>
              <w:rPr>
                <w:sz w:val="16"/>
              </w:rPr>
            </w:pPr>
          </w:p>
          <w:p w14:paraId="0A467CA9">
            <w:pPr>
              <w:pStyle w:val="9"/>
              <w:tabs>
                <w:tab w:val="left" w:pos="530"/>
              </w:tabs>
              <w:spacing w:before="1"/>
              <w:ind w:left="75"/>
              <w:rPr>
                <w:sz w:val="16"/>
              </w:rPr>
            </w:pPr>
            <w:r>
              <w:rPr>
                <w:color w:val="ED0000"/>
                <w:spacing w:val="-5"/>
                <w:sz w:val="16"/>
              </w:rPr>
              <w:t>R$</w:t>
            </w:r>
            <w:r>
              <w:rPr>
                <w:color w:val="ED0000"/>
                <w:sz w:val="16"/>
              </w:rPr>
              <w:tab/>
            </w:r>
            <w:r>
              <w:rPr>
                <w:color w:val="ED0000"/>
                <w:spacing w:val="-2"/>
                <w:sz w:val="16"/>
              </w:rPr>
              <w:t>22.510,80</w:t>
            </w:r>
          </w:p>
        </w:tc>
      </w:tr>
      <w:tr w14:paraId="55D71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9" w:hRule="atLeast"/>
        </w:trPr>
        <w:tc>
          <w:tcPr>
            <w:tcW w:w="840" w:type="dxa"/>
          </w:tcPr>
          <w:p w14:paraId="71921762">
            <w:pPr>
              <w:pStyle w:val="9"/>
              <w:rPr>
                <w:sz w:val="16"/>
              </w:rPr>
            </w:pPr>
          </w:p>
          <w:p w14:paraId="264E00CC">
            <w:pPr>
              <w:pStyle w:val="9"/>
              <w:rPr>
                <w:sz w:val="16"/>
              </w:rPr>
            </w:pPr>
          </w:p>
          <w:p w14:paraId="03DE2DEC">
            <w:pPr>
              <w:pStyle w:val="9"/>
              <w:rPr>
                <w:sz w:val="16"/>
              </w:rPr>
            </w:pPr>
          </w:p>
          <w:p w14:paraId="65A0AF00">
            <w:pPr>
              <w:pStyle w:val="9"/>
              <w:rPr>
                <w:sz w:val="16"/>
              </w:rPr>
            </w:pPr>
          </w:p>
          <w:p w14:paraId="705DF864">
            <w:pPr>
              <w:pStyle w:val="9"/>
              <w:rPr>
                <w:sz w:val="16"/>
              </w:rPr>
            </w:pPr>
          </w:p>
          <w:p w14:paraId="4176F013">
            <w:pPr>
              <w:pStyle w:val="9"/>
              <w:spacing w:before="177"/>
              <w:rPr>
                <w:sz w:val="16"/>
              </w:rPr>
            </w:pPr>
          </w:p>
          <w:p w14:paraId="638583A8">
            <w:pPr>
              <w:pStyle w:val="9"/>
              <w:spacing w:before="1"/>
              <w:ind w:left="15"/>
              <w:jc w:val="center"/>
              <w:rPr>
                <w:sz w:val="16"/>
              </w:rPr>
            </w:pPr>
            <w:r>
              <w:rPr>
                <w:color w:val="ED0000"/>
                <w:spacing w:val="-5"/>
                <w:sz w:val="16"/>
              </w:rPr>
              <w:t>14</w:t>
            </w:r>
          </w:p>
        </w:tc>
        <w:tc>
          <w:tcPr>
            <w:tcW w:w="986" w:type="dxa"/>
          </w:tcPr>
          <w:p w14:paraId="41F90FDA">
            <w:pPr>
              <w:pStyle w:val="9"/>
              <w:rPr>
                <w:sz w:val="16"/>
              </w:rPr>
            </w:pPr>
          </w:p>
          <w:p w14:paraId="6BAFC5E6">
            <w:pPr>
              <w:pStyle w:val="9"/>
              <w:rPr>
                <w:sz w:val="16"/>
              </w:rPr>
            </w:pPr>
          </w:p>
          <w:p w14:paraId="335EFB60">
            <w:pPr>
              <w:pStyle w:val="9"/>
              <w:rPr>
                <w:sz w:val="16"/>
              </w:rPr>
            </w:pPr>
          </w:p>
          <w:p w14:paraId="22E9F387">
            <w:pPr>
              <w:pStyle w:val="9"/>
              <w:rPr>
                <w:sz w:val="16"/>
              </w:rPr>
            </w:pPr>
          </w:p>
          <w:p w14:paraId="3B6BD16E">
            <w:pPr>
              <w:pStyle w:val="9"/>
              <w:rPr>
                <w:sz w:val="16"/>
              </w:rPr>
            </w:pPr>
          </w:p>
          <w:p w14:paraId="67ECA723">
            <w:pPr>
              <w:pStyle w:val="9"/>
              <w:spacing w:before="177"/>
              <w:rPr>
                <w:sz w:val="16"/>
              </w:rPr>
            </w:pPr>
          </w:p>
          <w:p w14:paraId="0EF2F960">
            <w:pPr>
              <w:pStyle w:val="9"/>
              <w:spacing w:before="1"/>
              <w:ind w:left="13"/>
              <w:jc w:val="center"/>
              <w:rPr>
                <w:sz w:val="16"/>
              </w:rPr>
            </w:pPr>
            <w:r>
              <w:rPr>
                <w:color w:val="ED0000"/>
                <w:spacing w:val="-2"/>
                <w:sz w:val="16"/>
              </w:rPr>
              <w:t>446415</w:t>
            </w:r>
          </w:p>
        </w:tc>
        <w:tc>
          <w:tcPr>
            <w:tcW w:w="2921" w:type="dxa"/>
          </w:tcPr>
          <w:p w14:paraId="75AA1AC8">
            <w:pPr>
              <w:pStyle w:val="9"/>
              <w:spacing w:before="79"/>
              <w:rPr>
                <w:sz w:val="16"/>
              </w:rPr>
            </w:pPr>
          </w:p>
          <w:p w14:paraId="1408DDC5">
            <w:pPr>
              <w:pStyle w:val="9"/>
              <w:ind w:left="70" w:right="58"/>
              <w:jc w:val="both"/>
              <w:rPr>
                <w:sz w:val="16"/>
              </w:rPr>
            </w:pPr>
            <w:r>
              <w:rPr>
                <w:color w:val="ED0000"/>
                <w:sz w:val="16"/>
              </w:rPr>
              <w:t>TROCARTE, APRESENTAÇÃO: CONJUNTO,</w:t>
            </w:r>
            <w:r>
              <w:rPr>
                <w:color w:val="ED0000"/>
                <w:spacing w:val="40"/>
                <w:sz w:val="16"/>
              </w:rPr>
              <w:t xml:space="preserve"> </w:t>
            </w:r>
            <w:r>
              <w:rPr>
                <w:color w:val="ED0000"/>
                <w:sz w:val="16"/>
              </w:rPr>
              <w:t>MATERIAL: POLÍMERO, ISENTO LÁTEX</w:t>
            </w:r>
            <w:r>
              <w:rPr>
                <w:color w:val="ED0000"/>
                <w:spacing w:val="40"/>
                <w:sz w:val="16"/>
              </w:rPr>
              <w:t xml:space="preserve"> </w:t>
            </w:r>
            <w:r>
              <w:rPr>
                <w:color w:val="ED0000"/>
                <w:sz w:val="16"/>
              </w:rPr>
              <w:t>NATURAL, TIPO CÂNULA: CÂNULA C,</w:t>
            </w:r>
            <w:r>
              <w:rPr>
                <w:color w:val="ED0000"/>
                <w:spacing w:val="40"/>
                <w:sz w:val="16"/>
              </w:rPr>
              <w:t xml:space="preserve"> </w:t>
            </w:r>
            <w:r>
              <w:rPr>
                <w:color w:val="ED0000"/>
                <w:sz w:val="16"/>
              </w:rPr>
              <w:t>SUPERFÍCIE</w:t>
            </w:r>
            <w:r>
              <w:rPr>
                <w:color w:val="ED0000"/>
                <w:spacing w:val="-10"/>
                <w:sz w:val="16"/>
              </w:rPr>
              <w:t xml:space="preserve"> </w:t>
            </w:r>
            <w:r>
              <w:rPr>
                <w:color w:val="ED0000"/>
                <w:sz w:val="16"/>
              </w:rPr>
              <w:t>ESTRIADA,</w:t>
            </w:r>
            <w:r>
              <w:rPr>
                <w:color w:val="ED0000"/>
                <w:spacing w:val="-9"/>
                <w:sz w:val="16"/>
              </w:rPr>
              <w:t xml:space="preserve"> </w:t>
            </w:r>
            <w:r>
              <w:rPr>
                <w:color w:val="ED0000"/>
                <w:sz w:val="16"/>
              </w:rPr>
              <w:t>VÁLVULA:</w:t>
            </w:r>
            <w:r>
              <w:rPr>
                <w:color w:val="ED0000"/>
                <w:spacing w:val="-9"/>
                <w:sz w:val="16"/>
              </w:rPr>
              <w:t xml:space="preserve"> </w:t>
            </w:r>
            <w:r>
              <w:rPr>
                <w:color w:val="ED0000"/>
                <w:sz w:val="16"/>
              </w:rPr>
              <w:t>VEDANTE</w:t>
            </w:r>
            <w:r>
              <w:rPr>
                <w:color w:val="ED0000"/>
                <w:spacing w:val="40"/>
                <w:sz w:val="16"/>
              </w:rPr>
              <w:t xml:space="preserve"> </w:t>
            </w:r>
            <w:r>
              <w:rPr>
                <w:color w:val="ED0000"/>
                <w:spacing w:val="-6"/>
                <w:sz w:val="16"/>
              </w:rPr>
              <w:t>EM</w:t>
            </w:r>
          </w:p>
          <w:p w14:paraId="0ECD2264">
            <w:pPr>
              <w:pStyle w:val="9"/>
              <w:ind w:left="70" w:right="56"/>
              <w:jc w:val="both"/>
              <w:rPr>
                <w:sz w:val="16"/>
              </w:rPr>
            </w:pPr>
            <w:r>
              <w:rPr>
                <w:color w:val="ED0000"/>
                <w:sz w:val="16"/>
              </w:rPr>
              <w:t>SILICONE, COMPONENTE 1: TORNEIRA P,</w:t>
            </w:r>
            <w:r>
              <w:rPr>
                <w:color w:val="ED0000"/>
                <w:spacing w:val="40"/>
                <w:sz w:val="16"/>
              </w:rPr>
              <w:t xml:space="preserve"> </w:t>
            </w:r>
            <w:r>
              <w:rPr>
                <w:color w:val="ED0000"/>
                <w:sz w:val="16"/>
              </w:rPr>
              <w:t>INSUFLAÇÃO, ADICIONAL: C, REDUTOR,</w:t>
            </w:r>
            <w:r>
              <w:rPr>
                <w:color w:val="ED0000"/>
                <w:spacing w:val="40"/>
                <w:sz w:val="16"/>
              </w:rPr>
              <w:t xml:space="preserve"> </w:t>
            </w:r>
            <w:r>
              <w:rPr>
                <w:color w:val="ED0000"/>
                <w:sz w:val="16"/>
              </w:rPr>
              <w:t>COMPONENTE 2: OBTURADOR PONTA</w:t>
            </w:r>
            <w:r>
              <w:rPr>
                <w:color w:val="ED0000"/>
                <w:spacing w:val="40"/>
                <w:sz w:val="16"/>
              </w:rPr>
              <w:t xml:space="preserve"> </w:t>
            </w:r>
            <w:r>
              <w:rPr>
                <w:color w:val="ED0000"/>
                <w:sz w:val="16"/>
              </w:rPr>
              <w:t>DISTAL ROMBA NÃO CORTANTE,</w:t>
            </w:r>
            <w:r>
              <w:rPr>
                <w:color w:val="ED0000"/>
                <w:spacing w:val="40"/>
                <w:sz w:val="16"/>
              </w:rPr>
              <w:t xml:space="preserve"> </w:t>
            </w:r>
            <w:r>
              <w:rPr>
                <w:color w:val="ED0000"/>
                <w:spacing w:val="-2"/>
                <w:sz w:val="16"/>
              </w:rPr>
              <w:t>DIMENSÕES:</w:t>
            </w:r>
          </w:p>
          <w:p w14:paraId="4635F6F9">
            <w:pPr>
              <w:pStyle w:val="9"/>
              <w:spacing w:before="1"/>
              <w:ind w:left="70" w:right="58"/>
              <w:jc w:val="both"/>
              <w:rPr>
                <w:sz w:val="16"/>
              </w:rPr>
            </w:pPr>
            <w:r>
              <w:rPr>
                <w:color w:val="ED0000"/>
                <w:sz w:val="16"/>
              </w:rPr>
              <w:t>CERCA 12 X 100 MM, TIPO USO: ESTÉRIL,</w:t>
            </w:r>
            <w:r>
              <w:rPr>
                <w:color w:val="ED0000"/>
                <w:spacing w:val="40"/>
                <w:sz w:val="16"/>
              </w:rPr>
              <w:t xml:space="preserve"> </w:t>
            </w:r>
            <w:r>
              <w:rPr>
                <w:color w:val="ED0000"/>
                <w:spacing w:val="-2"/>
                <w:sz w:val="16"/>
              </w:rPr>
              <w:t>DESCARTÁVEL</w:t>
            </w:r>
          </w:p>
        </w:tc>
        <w:tc>
          <w:tcPr>
            <w:tcW w:w="595" w:type="dxa"/>
          </w:tcPr>
          <w:p w14:paraId="6850D9E6">
            <w:pPr>
              <w:pStyle w:val="9"/>
              <w:rPr>
                <w:sz w:val="16"/>
              </w:rPr>
            </w:pPr>
          </w:p>
          <w:p w14:paraId="1EC1E0DE">
            <w:pPr>
              <w:pStyle w:val="9"/>
              <w:rPr>
                <w:sz w:val="16"/>
              </w:rPr>
            </w:pPr>
          </w:p>
          <w:p w14:paraId="2CC34DCF">
            <w:pPr>
              <w:pStyle w:val="9"/>
              <w:rPr>
                <w:sz w:val="16"/>
              </w:rPr>
            </w:pPr>
          </w:p>
          <w:p w14:paraId="359612C9">
            <w:pPr>
              <w:pStyle w:val="9"/>
              <w:rPr>
                <w:sz w:val="16"/>
              </w:rPr>
            </w:pPr>
          </w:p>
          <w:p w14:paraId="3EFFA405">
            <w:pPr>
              <w:pStyle w:val="9"/>
              <w:rPr>
                <w:sz w:val="16"/>
              </w:rPr>
            </w:pPr>
          </w:p>
          <w:p w14:paraId="18859D6D">
            <w:pPr>
              <w:pStyle w:val="9"/>
              <w:spacing w:before="177"/>
              <w:rPr>
                <w:sz w:val="16"/>
              </w:rPr>
            </w:pPr>
          </w:p>
          <w:p w14:paraId="051A4C9A">
            <w:pPr>
              <w:pStyle w:val="9"/>
              <w:spacing w:before="1"/>
              <w:ind w:left="13" w:right="1"/>
              <w:jc w:val="center"/>
              <w:rPr>
                <w:sz w:val="16"/>
              </w:rPr>
            </w:pPr>
            <w:r>
              <w:rPr>
                <w:color w:val="ED0000"/>
                <w:spacing w:val="-4"/>
                <w:sz w:val="16"/>
              </w:rPr>
              <w:t>Unid</w:t>
            </w:r>
          </w:p>
        </w:tc>
        <w:tc>
          <w:tcPr>
            <w:tcW w:w="890" w:type="dxa"/>
          </w:tcPr>
          <w:p w14:paraId="60F6EC90">
            <w:pPr>
              <w:pStyle w:val="9"/>
              <w:rPr>
                <w:sz w:val="16"/>
              </w:rPr>
            </w:pPr>
          </w:p>
          <w:p w14:paraId="6E72BBD0">
            <w:pPr>
              <w:pStyle w:val="9"/>
              <w:rPr>
                <w:sz w:val="16"/>
              </w:rPr>
            </w:pPr>
          </w:p>
          <w:p w14:paraId="62CDFD8B">
            <w:pPr>
              <w:pStyle w:val="9"/>
              <w:rPr>
                <w:sz w:val="16"/>
              </w:rPr>
            </w:pPr>
          </w:p>
          <w:p w14:paraId="1B04B590">
            <w:pPr>
              <w:pStyle w:val="9"/>
              <w:rPr>
                <w:sz w:val="16"/>
              </w:rPr>
            </w:pPr>
          </w:p>
          <w:p w14:paraId="37638510">
            <w:pPr>
              <w:pStyle w:val="9"/>
              <w:rPr>
                <w:sz w:val="16"/>
              </w:rPr>
            </w:pPr>
          </w:p>
          <w:p w14:paraId="26ADD484">
            <w:pPr>
              <w:pStyle w:val="9"/>
              <w:spacing w:before="177"/>
              <w:rPr>
                <w:sz w:val="16"/>
              </w:rPr>
            </w:pPr>
          </w:p>
          <w:p w14:paraId="36FE71DE">
            <w:pPr>
              <w:pStyle w:val="9"/>
              <w:spacing w:before="1"/>
              <w:ind w:left="16"/>
              <w:jc w:val="center"/>
              <w:rPr>
                <w:sz w:val="16"/>
              </w:rPr>
            </w:pPr>
            <w:r>
              <w:rPr>
                <w:color w:val="ED0000"/>
                <w:spacing w:val="-5"/>
                <w:sz w:val="16"/>
              </w:rPr>
              <w:t>40</w:t>
            </w:r>
          </w:p>
        </w:tc>
        <w:tc>
          <w:tcPr>
            <w:tcW w:w="1490" w:type="dxa"/>
          </w:tcPr>
          <w:p w14:paraId="250D576F">
            <w:pPr>
              <w:pStyle w:val="9"/>
              <w:rPr>
                <w:sz w:val="16"/>
              </w:rPr>
            </w:pPr>
          </w:p>
          <w:p w14:paraId="508EB8E3">
            <w:pPr>
              <w:pStyle w:val="9"/>
              <w:rPr>
                <w:sz w:val="16"/>
              </w:rPr>
            </w:pPr>
          </w:p>
          <w:p w14:paraId="5A8244BB">
            <w:pPr>
              <w:pStyle w:val="9"/>
              <w:rPr>
                <w:sz w:val="16"/>
              </w:rPr>
            </w:pPr>
          </w:p>
          <w:p w14:paraId="1941B1C2">
            <w:pPr>
              <w:pStyle w:val="9"/>
              <w:rPr>
                <w:sz w:val="16"/>
              </w:rPr>
            </w:pPr>
          </w:p>
          <w:p w14:paraId="242C1300">
            <w:pPr>
              <w:pStyle w:val="9"/>
              <w:rPr>
                <w:sz w:val="16"/>
              </w:rPr>
            </w:pPr>
          </w:p>
          <w:p w14:paraId="6675FF8E">
            <w:pPr>
              <w:pStyle w:val="9"/>
              <w:spacing w:before="177"/>
              <w:rPr>
                <w:sz w:val="16"/>
              </w:rPr>
            </w:pPr>
          </w:p>
          <w:p w14:paraId="209D7B67">
            <w:pPr>
              <w:pStyle w:val="9"/>
              <w:tabs>
                <w:tab w:val="left" w:pos="710"/>
              </w:tabs>
              <w:spacing w:before="1"/>
              <w:ind w:left="110"/>
              <w:rPr>
                <w:sz w:val="16"/>
              </w:rPr>
            </w:pPr>
            <w:r>
              <w:rPr>
                <w:color w:val="ED0000"/>
                <w:spacing w:val="-5"/>
                <w:sz w:val="16"/>
              </w:rPr>
              <w:t>R$</w:t>
            </w:r>
            <w:r>
              <w:rPr>
                <w:color w:val="ED0000"/>
                <w:sz w:val="16"/>
              </w:rPr>
              <w:tab/>
            </w:r>
            <w:r>
              <w:rPr>
                <w:color w:val="ED0000"/>
                <w:spacing w:val="-2"/>
                <w:sz w:val="16"/>
              </w:rPr>
              <w:t>400,00</w:t>
            </w:r>
          </w:p>
        </w:tc>
        <w:tc>
          <w:tcPr>
            <w:tcW w:w="1486" w:type="dxa"/>
          </w:tcPr>
          <w:p w14:paraId="250B8785">
            <w:pPr>
              <w:pStyle w:val="9"/>
              <w:rPr>
                <w:sz w:val="16"/>
              </w:rPr>
            </w:pPr>
          </w:p>
          <w:p w14:paraId="79F5C2C9">
            <w:pPr>
              <w:pStyle w:val="9"/>
              <w:rPr>
                <w:sz w:val="16"/>
              </w:rPr>
            </w:pPr>
          </w:p>
          <w:p w14:paraId="44E8FBA5">
            <w:pPr>
              <w:pStyle w:val="9"/>
              <w:rPr>
                <w:sz w:val="16"/>
              </w:rPr>
            </w:pPr>
          </w:p>
          <w:p w14:paraId="3D907992">
            <w:pPr>
              <w:pStyle w:val="9"/>
              <w:rPr>
                <w:sz w:val="16"/>
              </w:rPr>
            </w:pPr>
          </w:p>
          <w:p w14:paraId="4A1470DF">
            <w:pPr>
              <w:pStyle w:val="9"/>
              <w:rPr>
                <w:sz w:val="16"/>
              </w:rPr>
            </w:pPr>
          </w:p>
          <w:p w14:paraId="41A60934">
            <w:pPr>
              <w:pStyle w:val="9"/>
              <w:spacing w:before="177"/>
              <w:rPr>
                <w:sz w:val="16"/>
              </w:rPr>
            </w:pPr>
          </w:p>
          <w:p w14:paraId="3C17C349">
            <w:pPr>
              <w:pStyle w:val="9"/>
              <w:tabs>
                <w:tab w:val="left" w:pos="530"/>
              </w:tabs>
              <w:spacing w:before="1"/>
              <w:ind w:left="75"/>
              <w:rPr>
                <w:sz w:val="16"/>
              </w:rPr>
            </w:pPr>
            <w:r>
              <w:rPr>
                <w:color w:val="ED0000"/>
                <w:spacing w:val="-5"/>
                <w:sz w:val="16"/>
              </w:rPr>
              <w:t>R$</w:t>
            </w:r>
            <w:r>
              <w:rPr>
                <w:color w:val="ED0000"/>
                <w:sz w:val="16"/>
              </w:rPr>
              <w:tab/>
            </w:r>
            <w:r>
              <w:rPr>
                <w:color w:val="ED0000"/>
                <w:spacing w:val="-2"/>
                <w:sz w:val="16"/>
              </w:rPr>
              <w:t>16.000,00</w:t>
            </w:r>
          </w:p>
        </w:tc>
      </w:tr>
      <w:tr w14:paraId="6EFC1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9" w:hRule="atLeast"/>
        </w:trPr>
        <w:tc>
          <w:tcPr>
            <w:tcW w:w="840" w:type="dxa"/>
          </w:tcPr>
          <w:p w14:paraId="7ADB4AB6">
            <w:pPr>
              <w:pStyle w:val="9"/>
              <w:rPr>
                <w:sz w:val="16"/>
              </w:rPr>
            </w:pPr>
          </w:p>
          <w:p w14:paraId="52562A17">
            <w:pPr>
              <w:pStyle w:val="9"/>
              <w:rPr>
                <w:sz w:val="16"/>
              </w:rPr>
            </w:pPr>
          </w:p>
          <w:p w14:paraId="695A7CF6">
            <w:pPr>
              <w:pStyle w:val="9"/>
              <w:rPr>
                <w:sz w:val="16"/>
              </w:rPr>
            </w:pPr>
          </w:p>
          <w:p w14:paraId="795333FC">
            <w:pPr>
              <w:pStyle w:val="9"/>
              <w:rPr>
                <w:sz w:val="16"/>
              </w:rPr>
            </w:pPr>
          </w:p>
          <w:p w14:paraId="705043BD">
            <w:pPr>
              <w:pStyle w:val="9"/>
              <w:rPr>
                <w:sz w:val="16"/>
              </w:rPr>
            </w:pPr>
          </w:p>
          <w:p w14:paraId="5B401C42">
            <w:pPr>
              <w:pStyle w:val="9"/>
              <w:spacing w:before="177"/>
              <w:rPr>
                <w:sz w:val="16"/>
              </w:rPr>
            </w:pPr>
          </w:p>
          <w:p w14:paraId="77676642">
            <w:pPr>
              <w:pStyle w:val="9"/>
              <w:spacing w:before="1"/>
              <w:ind w:left="15"/>
              <w:jc w:val="center"/>
              <w:rPr>
                <w:sz w:val="16"/>
              </w:rPr>
            </w:pPr>
            <w:r>
              <w:rPr>
                <w:color w:val="ED0000"/>
                <w:spacing w:val="-5"/>
                <w:sz w:val="16"/>
              </w:rPr>
              <w:t>15</w:t>
            </w:r>
          </w:p>
        </w:tc>
        <w:tc>
          <w:tcPr>
            <w:tcW w:w="986" w:type="dxa"/>
          </w:tcPr>
          <w:p w14:paraId="05C36E03">
            <w:pPr>
              <w:pStyle w:val="9"/>
              <w:rPr>
                <w:sz w:val="16"/>
              </w:rPr>
            </w:pPr>
          </w:p>
          <w:p w14:paraId="5ED09F63">
            <w:pPr>
              <w:pStyle w:val="9"/>
              <w:rPr>
                <w:sz w:val="16"/>
              </w:rPr>
            </w:pPr>
          </w:p>
          <w:p w14:paraId="0D002F55">
            <w:pPr>
              <w:pStyle w:val="9"/>
              <w:rPr>
                <w:sz w:val="16"/>
              </w:rPr>
            </w:pPr>
          </w:p>
          <w:p w14:paraId="45BFE037">
            <w:pPr>
              <w:pStyle w:val="9"/>
              <w:rPr>
                <w:sz w:val="16"/>
              </w:rPr>
            </w:pPr>
          </w:p>
          <w:p w14:paraId="26D9E267">
            <w:pPr>
              <w:pStyle w:val="9"/>
              <w:rPr>
                <w:sz w:val="16"/>
              </w:rPr>
            </w:pPr>
          </w:p>
          <w:p w14:paraId="166DD170">
            <w:pPr>
              <w:pStyle w:val="9"/>
              <w:spacing w:before="177"/>
              <w:rPr>
                <w:sz w:val="16"/>
              </w:rPr>
            </w:pPr>
          </w:p>
          <w:p w14:paraId="60F22A48">
            <w:pPr>
              <w:pStyle w:val="9"/>
              <w:spacing w:before="1"/>
              <w:ind w:left="13"/>
              <w:jc w:val="center"/>
              <w:rPr>
                <w:sz w:val="16"/>
              </w:rPr>
            </w:pPr>
            <w:r>
              <w:rPr>
                <w:color w:val="ED0000"/>
                <w:spacing w:val="-2"/>
                <w:sz w:val="16"/>
              </w:rPr>
              <w:t>472218</w:t>
            </w:r>
          </w:p>
        </w:tc>
        <w:tc>
          <w:tcPr>
            <w:tcW w:w="2921" w:type="dxa"/>
          </w:tcPr>
          <w:p w14:paraId="673B73BD">
            <w:pPr>
              <w:pStyle w:val="9"/>
              <w:spacing w:before="81"/>
              <w:rPr>
                <w:sz w:val="16"/>
              </w:rPr>
            </w:pPr>
          </w:p>
          <w:p w14:paraId="5BC4DD2D">
            <w:pPr>
              <w:pStyle w:val="9"/>
              <w:ind w:left="70" w:right="55"/>
              <w:jc w:val="both"/>
              <w:rPr>
                <w:sz w:val="16"/>
              </w:rPr>
            </w:pPr>
            <w:r>
              <w:rPr>
                <w:color w:val="ED0000"/>
                <w:sz w:val="16"/>
              </w:rPr>
              <w:t>INSTRUMENTO P, CORTE E COAGULAÇÃO</w:t>
            </w:r>
            <w:r>
              <w:rPr>
                <w:color w:val="ED0000"/>
                <w:spacing w:val="40"/>
                <w:sz w:val="16"/>
              </w:rPr>
              <w:t xml:space="preserve"> </w:t>
            </w:r>
            <w:r>
              <w:rPr>
                <w:color w:val="ED0000"/>
                <w:sz w:val="16"/>
              </w:rPr>
              <w:t>DE VASO, TECIDO, MODELO: ATÉ 5 MM,</w:t>
            </w:r>
            <w:r>
              <w:rPr>
                <w:color w:val="ED0000"/>
                <w:spacing w:val="40"/>
                <w:sz w:val="16"/>
              </w:rPr>
              <w:t xml:space="preserve"> </w:t>
            </w:r>
            <w:r>
              <w:rPr>
                <w:color w:val="ED0000"/>
                <w:sz w:val="16"/>
              </w:rPr>
              <w:t>APLICAÇÃO: P, VIDEOCIRURGIA, TIPO</w:t>
            </w:r>
            <w:r>
              <w:rPr>
                <w:color w:val="ED0000"/>
                <w:spacing w:val="40"/>
                <w:sz w:val="16"/>
              </w:rPr>
              <w:t xml:space="preserve"> </w:t>
            </w:r>
            <w:r>
              <w:rPr>
                <w:color w:val="ED0000"/>
                <w:sz w:val="16"/>
              </w:rPr>
              <w:t>PONTA:</w:t>
            </w:r>
            <w:r>
              <w:rPr>
                <w:color w:val="ED0000"/>
                <w:spacing w:val="-10"/>
                <w:sz w:val="16"/>
              </w:rPr>
              <w:t xml:space="preserve"> </w:t>
            </w:r>
            <w:r>
              <w:rPr>
                <w:color w:val="ED0000"/>
                <w:sz w:val="16"/>
              </w:rPr>
              <w:t>PONTA</w:t>
            </w:r>
            <w:r>
              <w:rPr>
                <w:color w:val="ED0000"/>
                <w:spacing w:val="-9"/>
                <w:sz w:val="16"/>
              </w:rPr>
              <w:t xml:space="preserve"> </w:t>
            </w:r>
            <w:r>
              <w:rPr>
                <w:color w:val="ED0000"/>
                <w:sz w:val="16"/>
              </w:rPr>
              <w:t>CURVA,</w:t>
            </w:r>
            <w:r>
              <w:rPr>
                <w:color w:val="ED0000"/>
                <w:spacing w:val="-9"/>
                <w:sz w:val="16"/>
              </w:rPr>
              <w:t xml:space="preserve"> </w:t>
            </w:r>
            <w:r>
              <w:rPr>
                <w:color w:val="ED0000"/>
                <w:sz w:val="16"/>
              </w:rPr>
              <w:t>DIMENSÃO:</w:t>
            </w:r>
            <w:r>
              <w:rPr>
                <w:color w:val="ED0000"/>
                <w:spacing w:val="-9"/>
                <w:sz w:val="16"/>
              </w:rPr>
              <w:t xml:space="preserve"> </w:t>
            </w:r>
            <w:r>
              <w:rPr>
                <w:color w:val="ED0000"/>
                <w:sz w:val="16"/>
              </w:rPr>
              <w:t>CERCA</w:t>
            </w:r>
            <w:r>
              <w:rPr>
                <w:color w:val="ED0000"/>
                <w:spacing w:val="40"/>
                <w:sz w:val="16"/>
              </w:rPr>
              <w:t xml:space="preserve"> </w:t>
            </w:r>
            <w:r>
              <w:rPr>
                <w:color w:val="ED0000"/>
                <w:spacing w:val="-6"/>
                <w:sz w:val="16"/>
              </w:rPr>
              <w:t>DE</w:t>
            </w:r>
          </w:p>
          <w:p w14:paraId="7320E396">
            <w:pPr>
              <w:pStyle w:val="9"/>
              <w:tabs>
                <w:tab w:val="left" w:pos="1584"/>
              </w:tabs>
              <w:ind w:left="70" w:right="56"/>
              <w:jc w:val="both"/>
              <w:rPr>
                <w:sz w:val="16"/>
              </w:rPr>
            </w:pPr>
            <w:r>
              <w:rPr>
                <w:color w:val="ED0000"/>
                <w:sz w:val="16"/>
              </w:rPr>
              <w:t>5 MM X 25 CM, HASTE: HASTE RETA, C,</w:t>
            </w:r>
            <w:r>
              <w:rPr>
                <w:color w:val="ED0000"/>
                <w:spacing w:val="40"/>
                <w:sz w:val="16"/>
              </w:rPr>
              <w:t xml:space="preserve"> </w:t>
            </w:r>
            <w:r>
              <w:rPr>
                <w:color w:val="ED0000"/>
                <w:spacing w:val="-2"/>
                <w:sz w:val="16"/>
              </w:rPr>
              <w:t>MANOPLA,</w:t>
            </w:r>
            <w:r>
              <w:rPr>
                <w:color w:val="ED0000"/>
                <w:sz w:val="16"/>
              </w:rPr>
              <w:tab/>
            </w:r>
            <w:r>
              <w:rPr>
                <w:color w:val="ED0000"/>
                <w:spacing w:val="-2"/>
                <w:sz w:val="16"/>
              </w:rPr>
              <w:t>COMPATIBILIDADE:</w:t>
            </w:r>
            <w:r>
              <w:rPr>
                <w:color w:val="ED0000"/>
                <w:spacing w:val="40"/>
                <w:sz w:val="16"/>
              </w:rPr>
              <w:t xml:space="preserve"> </w:t>
            </w:r>
            <w:r>
              <w:rPr>
                <w:color w:val="ED0000"/>
                <w:spacing w:val="-2"/>
                <w:sz w:val="16"/>
              </w:rPr>
              <w:t>COMPATÍVEL</w:t>
            </w:r>
          </w:p>
          <w:p w14:paraId="0848BA44">
            <w:pPr>
              <w:pStyle w:val="9"/>
              <w:tabs>
                <w:tab w:val="left" w:pos="1353"/>
                <w:tab w:val="left" w:pos="2373"/>
              </w:tabs>
              <w:ind w:left="70" w:right="55"/>
              <w:jc w:val="both"/>
              <w:rPr>
                <w:sz w:val="16"/>
              </w:rPr>
            </w:pPr>
            <w:r>
              <w:rPr>
                <w:color w:val="ED0000"/>
                <w:sz w:val="16"/>
              </w:rPr>
              <w:t>C,</w:t>
            </w:r>
            <w:r>
              <w:rPr>
                <w:color w:val="ED0000"/>
                <w:spacing w:val="-10"/>
                <w:sz w:val="16"/>
              </w:rPr>
              <w:t xml:space="preserve"> </w:t>
            </w:r>
            <w:r>
              <w:rPr>
                <w:b/>
                <w:color w:val="ED0000"/>
                <w:sz w:val="16"/>
                <w:u w:val="single" w:color="ED0000"/>
              </w:rPr>
              <w:t>BISTURI</w:t>
            </w:r>
            <w:r>
              <w:rPr>
                <w:b/>
                <w:color w:val="ED0000"/>
                <w:spacing w:val="-9"/>
                <w:sz w:val="16"/>
                <w:u w:val="single" w:color="ED0000"/>
              </w:rPr>
              <w:t xml:space="preserve"> </w:t>
            </w:r>
            <w:r>
              <w:rPr>
                <w:b/>
                <w:color w:val="ED0000"/>
                <w:sz w:val="16"/>
                <w:u w:val="single" w:color="ED0000"/>
              </w:rPr>
              <w:t>ULTRASSÔNICO</w:t>
            </w:r>
            <w:r>
              <w:rPr>
                <w:color w:val="ED0000"/>
                <w:sz w:val="16"/>
              </w:rPr>
              <w:t>,</w:t>
            </w:r>
            <w:r>
              <w:rPr>
                <w:color w:val="ED0000"/>
                <w:spacing w:val="-9"/>
                <w:sz w:val="16"/>
              </w:rPr>
              <w:t xml:space="preserve"> </w:t>
            </w:r>
            <w:r>
              <w:rPr>
                <w:color w:val="ED0000"/>
                <w:sz w:val="16"/>
              </w:rPr>
              <w:t>ESTERILIDADE:</w:t>
            </w:r>
            <w:r>
              <w:rPr>
                <w:color w:val="ED0000"/>
                <w:spacing w:val="40"/>
                <w:sz w:val="16"/>
              </w:rPr>
              <w:t xml:space="preserve"> </w:t>
            </w:r>
            <w:r>
              <w:rPr>
                <w:color w:val="ED0000"/>
                <w:spacing w:val="-2"/>
                <w:sz w:val="16"/>
              </w:rPr>
              <w:t>ESTÉRIL,</w:t>
            </w:r>
            <w:r>
              <w:rPr>
                <w:color w:val="ED0000"/>
                <w:sz w:val="16"/>
              </w:rPr>
              <w:tab/>
            </w:r>
            <w:r>
              <w:rPr>
                <w:color w:val="ED0000"/>
                <w:spacing w:val="-4"/>
                <w:sz w:val="16"/>
              </w:rPr>
              <w:t>USO</w:t>
            </w:r>
            <w:r>
              <w:rPr>
                <w:color w:val="ED0000"/>
                <w:sz w:val="16"/>
              </w:rPr>
              <w:tab/>
            </w:r>
            <w:r>
              <w:rPr>
                <w:color w:val="ED0000"/>
                <w:spacing w:val="-2"/>
                <w:sz w:val="16"/>
              </w:rPr>
              <w:t>ÚNICO.</w:t>
            </w:r>
            <w:r>
              <w:rPr>
                <w:color w:val="ED0000"/>
                <w:spacing w:val="40"/>
                <w:sz w:val="16"/>
              </w:rPr>
              <w:t xml:space="preserve"> </w:t>
            </w:r>
            <w:r>
              <w:rPr>
                <w:color w:val="ED0000"/>
                <w:sz w:val="16"/>
              </w:rPr>
              <w:t>E/OU</w:t>
            </w:r>
            <w:r>
              <w:rPr>
                <w:color w:val="ED0000"/>
                <w:spacing w:val="-10"/>
                <w:sz w:val="16"/>
              </w:rPr>
              <w:t xml:space="preserve"> </w:t>
            </w:r>
            <w:r>
              <w:rPr>
                <w:color w:val="ED0000"/>
                <w:sz w:val="16"/>
              </w:rPr>
              <w:t>MODELO</w:t>
            </w:r>
            <w:r>
              <w:rPr>
                <w:color w:val="ED0000"/>
                <w:spacing w:val="-9"/>
                <w:sz w:val="16"/>
              </w:rPr>
              <w:t xml:space="preserve"> </w:t>
            </w:r>
            <w:r>
              <w:rPr>
                <w:color w:val="ED0000"/>
                <w:sz w:val="16"/>
              </w:rPr>
              <w:t>EQUIVALENTE,</w:t>
            </w:r>
            <w:r>
              <w:rPr>
                <w:color w:val="ED0000"/>
                <w:spacing w:val="-9"/>
                <w:sz w:val="16"/>
              </w:rPr>
              <w:t xml:space="preserve"> </w:t>
            </w:r>
            <w:r>
              <w:rPr>
                <w:color w:val="ED0000"/>
                <w:sz w:val="16"/>
              </w:rPr>
              <w:t>TAMANHOS</w:t>
            </w:r>
            <w:r>
              <w:rPr>
                <w:color w:val="ED0000"/>
                <w:spacing w:val="40"/>
                <w:sz w:val="16"/>
              </w:rPr>
              <w:t xml:space="preserve"> </w:t>
            </w:r>
            <w:r>
              <w:rPr>
                <w:color w:val="ED0000"/>
                <w:sz w:val="16"/>
              </w:rPr>
              <w:t>EQUIVALENTES OU SUBSTITUTOS.</w:t>
            </w:r>
          </w:p>
        </w:tc>
        <w:tc>
          <w:tcPr>
            <w:tcW w:w="595" w:type="dxa"/>
          </w:tcPr>
          <w:p w14:paraId="7435030F">
            <w:pPr>
              <w:pStyle w:val="9"/>
              <w:rPr>
                <w:sz w:val="16"/>
              </w:rPr>
            </w:pPr>
          </w:p>
          <w:p w14:paraId="64D22670">
            <w:pPr>
              <w:pStyle w:val="9"/>
              <w:rPr>
                <w:sz w:val="16"/>
              </w:rPr>
            </w:pPr>
          </w:p>
          <w:p w14:paraId="27C1BCA5">
            <w:pPr>
              <w:pStyle w:val="9"/>
              <w:rPr>
                <w:sz w:val="16"/>
              </w:rPr>
            </w:pPr>
          </w:p>
          <w:p w14:paraId="285DF3A9">
            <w:pPr>
              <w:pStyle w:val="9"/>
              <w:rPr>
                <w:sz w:val="16"/>
              </w:rPr>
            </w:pPr>
          </w:p>
          <w:p w14:paraId="15EDB509">
            <w:pPr>
              <w:pStyle w:val="9"/>
              <w:rPr>
                <w:sz w:val="16"/>
              </w:rPr>
            </w:pPr>
          </w:p>
          <w:p w14:paraId="72BAEEAF">
            <w:pPr>
              <w:pStyle w:val="9"/>
              <w:spacing w:before="177"/>
              <w:rPr>
                <w:sz w:val="16"/>
              </w:rPr>
            </w:pPr>
          </w:p>
          <w:p w14:paraId="2C17EB33">
            <w:pPr>
              <w:pStyle w:val="9"/>
              <w:spacing w:before="1"/>
              <w:ind w:left="13" w:right="1"/>
              <w:jc w:val="center"/>
              <w:rPr>
                <w:sz w:val="16"/>
              </w:rPr>
            </w:pPr>
            <w:r>
              <w:rPr>
                <w:color w:val="ED0000"/>
                <w:spacing w:val="-4"/>
                <w:sz w:val="16"/>
              </w:rPr>
              <w:t>Unid</w:t>
            </w:r>
          </w:p>
        </w:tc>
        <w:tc>
          <w:tcPr>
            <w:tcW w:w="890" w:type="dxa"/>
          </w:tcPr>
          <w:p w14:paraId="5B18CEDF">
            <w:pPr>
              <w:pStyle w:val="9"/>
              <w:rPr>
                <w:sz w:val="16"/>
              </w:rPr>
            </w:pPr>
          </w:p>
          <w:p w14:paraId="0A1966A5">
            <w:pPr>
              <w:pStyle w:val="9"/>
              <w:rPr>
                <w:sz w:val="16"/>
              </w:rPr>
            </w:pPr>
          </w:p>
          <w:p w14:paraId="3269623F">
            <w:pPr>
              <w:pStyle w:val="9"/>
              <w:rPr>
                <w:sz w:val="16"/>
              </w:rPr>
            </w:pPr>
          </w:p>
          <w:p w14:paraId="721DAB5B">
            <w:pPr>
              <w:pStyle w:val="9"/>
              <w:rPr>
                <w:sz w:val="16"/>
              </w:rPr>
            </w:pPr>
          </w:p>
          <w:p w14:paraId="3FE04DFF">
            <w:pPr>
              <w:pStyle w:val="9"/>
              <w:rPr>
                <w:sz w:val="16"/>
              </w:rPr>
            </w:pPr>
          </w:p>
          <w:p w14:paraId="007E6575">
            <w:pPr>
              <w:pStyle w:val="9"/>
              <w:spacing w:before="177"/>
              <w:rPr>
                <w:sz w:val="16"/>
              </w:rPr>
            </w:pPr>
          </w:p>
          <w:p w14:paraId="2DFD7902">
            <w:pPr>
              <w:pStyle w:val="9"/>
              <w:spacing w:before="1"/>
              <w:ind w:left="16"/>
              <w:jc w:val="center"/>
              <w:rPr>
                <w:sz w:val="16"/>
              </w:rPr>
            </w:pPr>
            <w:r>
              <w:rPr>
                <w:color w:val="ED0000"/>
                <w:spacing w:val="-5"/>
                <w:sz w:val="16"/>
              </w:rPr>
              <w:t>20</w:t>
            </w:r>
          </w:p>
        </w:tc>
        <w:tc>
          <w:tcPr>
            <w:tcW w:w="1490" w:type="dxa"/>
          </w:tcPr>
          <w:p w14:paraId="6A295BF4">
            <w:pPr>
              <w:pStyle w:val="9"/>
              <w:rPr>
                <w:sz w:val="16"/>
              </w:rPr>
            </w:pPr>
          </w:p>
          <w:p w14:paraId="27ECA545">
            <w:pPr>
              <w:pStyle w:val="9"/>
              <w:rPr>
                <w:sz w:val="16"/>
              </w:rPr>
            </w:pPr>
          </w:p>
          <w:p w14:paraId="1B619CCB">
            <w:pPr>
              <w:pStyle w:val="9"/>
              <w:rPr>
                <w:sz w:val="16"/>
              </w:rPr>
            </w:pPr>
          </w:p>
          <w:p w14:paraId="60FCC4AC">
            <w:pPr>
              <w:pStyle w:val="9"/>
              <w:rPr>
                <w:sz w:val="16"/>
              </w:rPr>
            </w:pPr>
          </w:p>
          <w:p w14:paraId="19140C67">
            <w:pPr>
              <w:pStyle w:val="9"/>
              <w:rPr>
                <w:sz w:val="16"/>
              </w:rPr>
            </w:pPr>
          </w:p>
          <w:p w14:paraId="686A2A5E">
            <w:pPr>
              <w:pStyle w:val="9"/>
              <w:spacing w:before="177"/>
              <w:rPr>
                <w:sz w:val="16"/>
              </w:rPr>
            </w:pPr>
          </w:p>
          <w:p w14:paraId="1C3193BF">
            <w:pPr>
              <w:pStyle w:val="9"/>
              <w:tabs>
                <w:tab w:val="left" w:pos="602"/>
              </w:tabs>
              <w:spacing w:before="1"/>
              <w:ind w:left="110"/>
              <w:rPr>
                <w:sz w:val="16"/>
              </w:rPr>
            </w:pPr>
            <w:r>
              <w:rPr>
                <w:color w:val="ED0000"/>
                <w:spacing w:val="-5"/>
                <w:sz w:val="16"/>
              </w:rPr>
              <w:t>R$</w:t>
            </w:r>
            <w:r>
              <w:rPr>
                <w:color w:val="ED0000"/>
                <w:sz w:val="16"/>
              </w:rPr>
              <w:tab/>
            </w:r>
            <w:r>
              <w:rPr>
                <w:color w:val="ED0000"/>
                <w:spacing w:val="-2"/>
                <w:sz w:val="16"/>
              </w:rPr>
              <w:t>2.299,99</w:t>
            </w:r>
          </w:p>
        </w:tc>
        <w:tc>
          <w:tcPr>
            <w:tcW w:w="1486" w:type="dxa"/>
          </w:tcPr>
          <w:p w14:paraId="200C715F">
            <w:pPr>
              <w:pStyle w:val="9"/>
              <w:rPr>
                <w:sz w:val="16"/>
              </w:rPr>
            </w:pPr>
          </w:p>
          <w:p w14:paraId="0A51AA5E">
            <w:pPr>
              <w:pStyle w:val="9"/>
              <w:rPr>
                <w:sz w:val="16"/>
              </w:rPr>
            </w:pPr>
          </w:p>
          <w:p w14:paraId="76DB9892">
            <w:pPr>
              <w:pStyle w:val="9"/>
              <w:rPr>
                <w:sz w:val="16"/>
              </w:rPr>
            </w:pPr>
          </w:p>
          <w:p w14:paraId="4C0976F9">
            <w:pPr>
              <w:pStyle w:val="9"/>
              <w:rPr>
                <w:sz w:val="16"/>
              </w:rPr>
            </w:pPr>
          </w:p>
          <w:p w14:paraId="6B1F5893">
            <w:pPr>
              <w:pStyle w:val="9"/>
              <w:rPr>
                <w:sz w:val="16"/>
              </w:rPr>
            </w:pPr>
          </w:p>
          <w:p w14:paraId="76073F76">
            <w:pPr>
              <w:pStyle w:val="9"/>
              <w:spacing w:before="177"/>
              <w:rPr>
                <w:sz w:val="16"/>
              </w:rPr>
            </w:pPr>
          </w:p>
          <w:p w14:paraId="0DCF4893">
            <w:pPr>
              <w:pStyle w:val="9"/>
              <w:tabs>
                <w:tab w:val="left" w:pos="530"/>
              </w:tabs>
              <w:spacing w:before="1"/>
              <w:ind w:left="75"/>
              <w:rPr>
                <w:sz w:val="16"/>
              </w:rPr>
            </w:pPr>
            <w:r>
              <w:rPr>
                <w:color w:val="ED0000"/>
                <w:spacing w:val="-5"/>
                <w:sz w:val="16"/>
              </w:rPr>
              <w:t>R$</w:t>
            </w:r>
            <w:r>
              <w:rPr>
                <w:color w:val="ED0000"/>
                <w:sz w:val="16"/>
              </w:rPr>
              <w:tab/>
            </w:r>
            <w:r>
              <w:rPr>
                <w:color w:val="ED0000"/>
                <w:spacing w:val="-2"/>
                <w:sz w:val="16"/>
              </w:rPr>
              <w:t>45.999,80</w:t>
            </w:r>
          </w:p>
        </w:tc>
      </w:tr>
    </w:tbl>
    <w:p w14:paraId="32410A41">
      <w:pPr>
        <w:pStyle w:val="9"/>
        <w:spacing w:after="0"/>
        <w:rPr>
          <w:sz w:val="16"/>
        </w:rPr>
        <w:sectPr>
          <w:pgSz w:w="11910" w:h="16840"/>
          <w:pgMar w:top="2160" w:right="708" w:bottom="1860" w:left="850" w:header="708" w:footer="1674" w:gutter="0"/>
          <w:cols w:space="720" w:num="1"/>
        </w:sectPr>
      </w:pPr>
    </w:p>
    <w:p w14:paraId="6C78F513">
      <w:pPr>
        <w:pStyle w:val="6"/>
        <w:jc w:val="left"/>
        <w:rPr>
          <w:sz w:val="20"/>
        </w:rPr>
      </w:pPr>
    </w:p>
    <w:p w14:paraId="4E0170C0">
      <w:pPr>
        <w:pStyle w:val="6"/>
        <w:jc w:val="left"/>
        <w:rPr>
          <w:sz w:val="20"/>
        </w:rPr>
      </w:pPr>
    </w:p>
    <w:p w14:paraId="77CE9BE5">
      <w:pPr>
        <w:pStyle w:val="6"/>
        <w:spacing w:before="60"/>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0"/>
        <w:gridCol w:w="986"/>
        <w:gridCol w:w="2921"/>
        <w:gridCol w:w="595"/>
        <w:gridCol w:w="890"/>
        <w:gridCol w:w="1490"/>
        <w:gridCol w:w="1486"/>
      </w:tblGrid>
      <w:tr w14:paraId="2390E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9" w:hRule="atLeast"/>
        </w:trPr>
        <w:tc>
          <w:tcPr>
            <w:tcW w:w="840" w:type="dxa"/>
            <w:tcBorders>
              <w:top w:val="nil"/>
            </w:tcBorders>
          </w:tcPr>
          <w:p w14:paraId="70D603A6">
            <w:pPr>
              <w:pStyle w:val="9"/>
              <w:rPr>
                <w:sz w:val="16"/>
              </w:rPr>
            </w:pPr>
          </w:p>
          <w:p w14:paraId="41C5A4A5">
            <w:pPr>
              <w:pStyle w:val="9"/>
              <w:rPr>
                <w:sz w:val="16"/>
              </w:rPr>
            </w:pPr>
          </w:p>
          <w:p w14:paraId="32DFF296">
            <w:pPr>
              <w:pStyle w:val="9"/>
              <w:rPr>
                <w:sz w:val="16"/>
              </w:rPr>
            </w:pPr>
          </w:p>
          <w:p w14:paraId="6BC1C2FB">
            <w:pPr>
              <w:pStyle w:val="9"/>
              <w:rPr>
                <w:sz w:val="16"/>
              </w:rPr>
            </w:pPr>
          </w:p>
          <w:p w14:paraId="1B1EFE3E">
            <w:pPr>
              <w:pStyle w:val="9"/>
              <w:rPr>
                <w:sz w:val="16"/>
              </w:rPr>
            </w:pPr>
          </w:p>
          <w:p w14:paraId="350E95EF">
            <w:pPr>
              <w:pStyle w:val="9"/>
              <w:spacing w:before="180"/>
              <w:rPr>
                <w:sz w:val="16"/>
              </w:rPr>
            </w:pPr>
          </w:p>
          <w:p w14:paraId="04BDBF65">
            <w:pPr>
              <w:pStyle w:val="9"/>
              <w:ind w:left="15"/>
              <w:jc w:val="center"/>
              <w:rPr>
                <w:sz w:val="16"/>
              </w:rPr>
            </w:pPr>
            <w:r>
              <w:rPr>
                <w:color w:val="ED0000"/>
                <w:spacing w:val="-5"/>
                <w:sz w:val="16"/>
              </w:rPr>
              <w:t>16</w:t>
            </w:r>
          </w:p>
        </w:tc>
        <w:tc>
          <w:tcPr>
            <w:tcW w:w="986" w:type="dxa"/>
            <w:tcBorders>
              <w:top w:val="nil"/>
            </w:tcBorders>
          </w:tcPr>
          <w:p w14:paraId="28DDCAF7">
            <w:pPr>
              <w:pStyle w:val="9"/>
              <w:rPr>
                <w:sz w:val="16"/>
              </w:rPr>
            </w:pPr>
          </w:p>
          <w:p w14:paraId="7D06EEE7">
            <w:pPr>
              <w:pStyle w:val="9"/>
              <w:rPr>
                <w:sz w:val="16"/>
              </w:rPr>
            </w:pPr>
          </w:p>
          <w:p w14:paraId="3C6E2199">
            <w:pPr>
              <w:pStyle w:val="9"/>
              <w:rPr>
                <w:sz w:val="16"/>
              </w:rPr>
            </w:pPr>
          </w:p>
          <w:p w14:paraId="1CCAE72D">
            <w:pPr>
              <w:pStyle w:val="9"/>
              <w:rPr>
                <w:sz w:val="16"/>
              </w:rPr>
            </w:pPr>
          </w:p>
          <w:p w14:paraId="2AAFF65A">
            <w:pPr>
              <w:pStyle w:val="9"/>
              <w:rPr>
                <w:sz w:val="16"/>
              </w:rPr>
            </w:pPr>
          </w:p>
          <w:p w14:paraId="555ABA8C">
            <w:pPr>
              <w:pStyle w:val="9"/>
              <w:spacing w:before="180"/>
              <w:rPr>
                <w:sz w:val="16"/>
              </w:rPr>
            </w:pPr>
          </w:p>
          <w:p w14:paraId="4590353B">
            <w:pPr>
              <w:pStyle w:val="9"/>
              <w:ind w:left="13"/>
              <w:jc w:val="center"/>
              <w:rPr>
                <w:sz w:val="16"/>
              </w:rPr>
            </w:pPr>
            <w:r>
              <w:rPr>
                <w:color w:val="ED0000"/>
                <w:spacing w:val="-2"/>
                <w:sz w:val="16"/>
              </w:rPr>
              <w:t>472221</w:t>
            </w:r>
          </w:p>
        </w:tc>
        <w:tc>
          <w:tcPr>
            <w:tcW w:w="2921" w:type="dxa"/>
            <w:tcBorders>
              <w:top w:val="nil"/>
            </w:tcBorders>
          </w:tcPr>
          <w:p w14:paraId="0DCE72CD">
            <w:pPr>
              <w:pStyle w:val="9"/>
              <w:spacing w:before="180"/>
              <w:rPr>
                <w:sz w:val="16"/>
              </w:rPr>
            </w:pPr>
          </w:p>
          <w:p w14:paraId="7AA6BDBE">
            <w:pPr>
              <w:pStyle w:val="9"/>
              <w:ind w:left="70" w:right="56"/>
              <w:jc w:val="both"/>
              <w:rPr>
                <w:sz w:val="16"/>
              </w:rPr>
            </w:pPr>
            <w:r>
              <w:rPr>
                <w:color w:val="ED0000"/>
                <w:sz w:val="16"/>
              </w:rPr>
              <w:t>INSTRUMENTO P, CORTE E COAGULAÇÃO</w:t>
            </w:r>
            <w:r>
              <w:rPr>
                <w:color w:val="ED0000"/>
                <w:spacing w:val="40"/>
                <w:sz w:val="16"/>
              </w:rPr>
              <w:t xml:space="preserve"> </w:t>
            </w:r>
            <w:r>
              <w:rPr>
                <w:color w:val="ED0000"/>
                <w:sz w:val="16"/>
              </w:rPr>
              <w:t>DE VASO, TECIDO, MODELO: ATÉ 7 MM,</w:t>
            </w:r>
            <w:r>
              <w:rPr>
                <w:color w:val="ED0000"/>
                <w:spacing w:val="40"/>
                <w:sz w:val="16"/>
              </w:rPr>
              <w:t xml:space="preserve"> </w:t>
            </w:r>
            <w:r>
              <w:rPr>
                <w:color w:val="ED0000"/>
                <w:sz w:val="16"/>
              </w:rPr>
              <w:t>APLICAÇÃO: P, VIDEOCIRURGIA, TIPO</w:t>
            </w:r>
            <w:r>
              <w:rPr>
                <w:color w:val="ED0000"/>
                <w:spacing w:val="40"/>
                <w:sz w:val="16"/>
              </w:rPr>
              <w:t xml:space="preserve"> </w:t>
            </w:r>
            <w:r>
              <w:rPr>
                <w:color w:val="ED0000"/>
                <w:sz w:val="16"/>
              </w:rPr>
              <w:t>PONTA:</w:t>
            </w:r>
            <w:r>
              <w:rPr>
                <w:color w:val="ED0000"/>
                <w:spacing w:val="-10"/>
                <w:sz w:val="16"/>
              </w:rPr>
              <w:t xml:space="preserve"> </w:t>
            </w:r>
            <w:r>
              <w:rPr>
                <w:color w:val="ED0000"/>
                <w:sz w:val="16"/>
              </w:rPr>
              <w:t>PONTA</w:t>
            </w:r>
            <w:r>
              <w:rPr>
                <w:color w:val="ED0000"/>
                <w:spacing w:val="-9"/>
                <w:sz w:val="16"/>
              </w:rPr>
              <w:t xml:space="preserve"> </w:t>
            </w:r>
            <w:r>
              <w:rPr>
                <w:color w:val="ED0000"/>
                <w:sz w:val="16"/>
              </w:rPr>
              <w:t>CURVA,</w:t>
            </w:r>
            <w:r>
              <w:rPr>
                <w:color w:val="ED0000"/>
                <w:spacing w:val="-9"/>
                <w:sz w:val="16"/>
              </w:rPr>
              <w:t xml:space="preserve"> </w:t>
            </w:r>
            <w:r>
              <w:rPr>
                <w:color w:val="ED0000"/>
                <w:sz w:val="16"/>
              </w:rPr>
              <w:t>DIMENSÃO:</w:t>
            </w:r>
            <w:r>
              <w:rPr>
                <w:color w:val="ED0000"/>
                <w:spacing w:val="-9"/>
                <w:sz w:val="16"/>
              </w:rPr>
              <w:t xml:space="preserve"> </w:t>
            </w:r>
            <w:r>
              <w:rPr>
                <w:color w:val="ED0000"/>
                <w:sz w:val="16"/>
              </w:rPr>
              <w:t>CERCA</w:t>
            </w:r>
            <w:r>
              <w:rPr>
                <w:color w:val="ED0000"/>
                <w:spacing w:val="40"/>
                <w:sz w:val="16"/>
              </w:rPr>
              <w:t xml:space="preserve"> </w:t>
            </w:r>
            <w:r>
              <w:rPr>
                <w:color w:val="ED0000"/>
                <w:spacing w:val="-6"/>
                <w:sz w:val="16"/>
              </w:rPr>
              <w:t>DE</w:t>
            </w:r>
          </w:p>
          <w:p w14:paraId="09101540">
            <w:pPr>
              <w:pStyle w:val="9"/>
              <w:tabs>
                <w:tab w:val="left" w:pos="1584"/>
              </w:tabs>
              <w:ind w:left="70" w:right="54"/>
              <w:jc w:val="both"/>
              <w:rPr>
                <w:sz w:val="16"/>
              </w:rPr>
            </w:pPr>
            <w:r>
              <w:rPr>
                <w:color w:val="ED0000"/>
                <w:sz w:val="16"/>
              </w:rPr>
              <w:t>5 MM X 35 CM, HASTE: HASTE RETA, C,</w:t>
            </w:r>
            <w:r>
              <w:rPr>
                <w:color w:val="ED0000"/>
                <w:spacing w:val="40"/>
                <w:sz w:val="16"/>
              </w:rPr>
              <w:t xml:space="preserve"> </w:t>
            </w:r>
            <w:r>
              <w:rPr>
                <w:color w:val="ED0000"/>
                <w:spacing w:val="-2"/>
                <w:sz w:val="16"/>
              </w:rPr>
              <w:t>MANOPLA,</w:t>
            </w:r>
            <w:r>
              <w:rPr>
                <w:color w:val="ED0000"/>
                <w:sz w:val="16"/>
              </w:rPr>
              <w:tab/>
            </w:r>
            <w:r>
              <w:rPr>
                <w:color w:val="ED0000"/>
                <w:spacing w:val="-2"/>
                <w:sz w:val="16"/>
              </w:rPr>
              <w:t>COMPATIBILIDADE:</w:t>
            </w:r>
            <w:r>
              <w:rPr>
                <w:color w:val="ED0000"/>
                <w:spacing w:val="40"/>
                <w:sz w:val="16"/>
              </w:rPr>
              <w:t xml:space="preserve"> </w:t>
            </w:r>
            <w:r>
              <w:rPr>
                <w:color w:val="ED0000"/>
                <w:spacing w:val="-2"/>
                <w:sz w:val="16"/>
              </w:rPr>
              <w:t>COMPATÍVEL</w:t>
            </w:r>
          </w:p>
          <w:p w14:paraId="6118A2F8">
            <w:pPr>
              <w:pStyle w:val="9"/>
              <w:ind w:left="70" w:right="55"/>
              <w:jc w:val="both"/>
              <w:rPr>
                <w:sz w:val="16"/>
              </w:rPr>
            </w:pPr>
            <w:r>
              <w:rPr>
                <w:color w:val="ED0000"/>
                <w:sz w:val="16"/>
              </w:rPr>
              <w:t>C,</w:t>
            </w:r>
            <w:r>
              <w:rPr>
                <w:color w:val="ED0000"/>
                <w:spacing w:val="-10"/>
                <w:sz w:val="16"/>
              </w:rPr>
              <w:t xml:space="preserve"> </w:t>
            </w:r>
            <w:r>
              <w:rPr>
                <w:b/>
                <w:color w:val="ED0000"/>
                <w:sz w:val="16"/>
                <w:u w:val="single" w:color="ED0000"/>
              </w:rPr>
              <w:t>BISTURI</w:t>
            </w:r>
            <w:r>
              <w:rPr>
                <w:b/>
                <w:color w:val="ED0000"/>
                <w:spacing w:val="-9"/>
                <w:sz w:val="16"/>
                <w:u w:val="single" w:color="ED0000"/>
              </w:rPr>
              <w:t xml:space="preserve"> </w:t>
            </w:r>
            <w:r>
              <w:rPr>
                <w:b/>
                <w:color w:val="ED0000"/>
                <w:sz w:val="16"/>
                <w:u w:val="single" w:color="ED0000"/>
              </w:rPr>
              <w:t>ULTRASSÔNICO</w:t>
            </w:r>
            <w:r>
              <w:rPr>
                <w:color w:val="ED0000"/>
                <w:sz w:val="16"/>
              </w:rPr>
              <w:t>,</w:t>
            </w:r>
            <w:r>
              <w:rPr>
                <w:color w:val="ED0000"/>
                <w:spacing w:val="-9"/>
                <w:sz w:val="16"/>
              </w:rPr>
              <w:t xml:space="preserve"> </w:t>
            </w:r>
            <w:r>
              <w:rPr>
                <w:color w:val="ED0000"/>
                <w:sz w:val="16"/>
              </w:rPr>
              <w:t>ESTERILIDADE:</w:t>
            </w:r>
            <w:r>
              <w:rPr>
                <w:color w:val="ED0000"/>
                <w:spacing w:val="40"/>
                <w:sz w:val="16"/>
              </w:rPr>
              <w:t xml:space="preserve"> </w:t>
            </w:r>
            <w:r>
              <w:rPr>
                <w:color w:val="ED0000"/>
                <w:sz w:val="16"/>
              </w:rPr>
              <w:t>ESTÉRIL, USO ÚNICO. TAMANHOS</w:t>
            </w:r>
            <w:r>
              <w:rPr>
                <w:color w:val="ED0000"/>
                <w:spacing w:val="40"/>
                <w:sz w:val="16"/>
              </w:rPr>
              <w:t xml:space="preserve"> </w:t>
            </w:r>
            <w:r>
              <w:rPr>
                <w:color w:val="ED0000"/>
                <w:sz w:val="16"/>
              </w:rPr>
              <w:t>EQUIVALENTES OU SUBSTITUTOS.</w:t>
            </w:r>
          </w:p>
        </w:tc>
        <w:tc>
          <w:tcPr>
            <w:tcW w:w="595" w:type="dxa"/>
            <w:tcBorders>
              <w:top w:val="nil"/>
            </w:tcBorders>
          </w:tcPr>
          <w:p w14:paraId="5D043A1F">
            <w:pPr>
              <w:pStyle w:val="9"/>
              <w:rPr>
                <w:sz w:val="16"/>
              </w:rPr>
            </w:pPr>
          </w:p>
          <w:p w14:paraId="737F6043">
            <w:pPr>
              <w:pStyle w:val="9"/>
              <w:rPr>
                <w:sz w:val="16"/>
              </w:rPr>
            </w:pPr>
          </w:p>
          <w:p w14:paraId="1EDCDAE5">
            <w:pPr>
              <w:pStyle w:val="9"/>
              <w:rPr>
                <w:sz w:val="16"/>
              </w:rPr>
            </w:pPr>
          </w:p>
          <w:p w14:paraId="18485313">
            <w:pPr>
              <w:pStyle w:val="9"/>
              <w:rPr>
                <w:sz w:val="16"/>
              </w:rPr>
            </w:pPr>
          </w:p>
          <w:p w14:paraId="6F64DAEE">
            <w:pPr>
              <w:pStyle w:val="9"/>
              <w:rPr>
                <w:sz w:val="16"/>
              </w:rPr>
            </w:pPr>
          </w:p>
          <w:p w14:paraId="30CEBB0B">
            <w:pPr>
              <w:pStyle w:val="9"/>
              <w:spacing w:before="180"/>
              <w:rPr>
                <w:sz w:val="16"/>
              </w:rPr>
            </w:pPr>
          </w:p>
          <w:p w14:paraId="40E615DF">
            <w:pPr>
              <w:pStyle w:val="9"/>
              <w:ind w:left="13" w:right="1"/>
              <w:jc w:val="center"/>
              <w:rPr>
                <w:sz w:val="16"/>
              </w:rPr>
            </w:pPr>
            <w:r>
              <w:rPr>
                <w:color w:val="ED0000"/>
                <w:spacing w:val="-4"/>
                <w:sz w:val="16"/>
              </w:rPr>
              <w:t>Unid</w:t>
            </w:r>
          </w:p>
        </w:tc>
        <w:tc>
          <w:tcPr>
            <w:tcW w:w="890" w:type="dxa"/>
            <w:tcBorders>
              <w:top w:val="nil"/>
            </w:tcBorders>
          </w:tcPr>
          <w:p w14:paraId="51FD6E99">
            <w:pPr>
              <w:pStyle w:val="9"/>
              <w:rPr>
                <w:sz w:val="16"/>
              </w:rPr>
            </w:pPr>
          </w:p>
          <w:p w14:paraId="0DE01261">
            <w:pPr>
              <w:pStyle w:val="9"/>
              <w:rPr>
                <w:sz w:val="16"/>
              </w:rPr>
            </w:pPr>
          </w:p>
          <w:p w14:paraId="31678A6C">
            <w:pPr>
              <w:pStyle w:val="9"/>
              <w:rPr>
                <w:sz w:val="16"/>
              </w:rPr>
            </w:pPr>
          </w:p>
          <w:p w14:paraId="3A1A3356">
            <w:pPr>
              <w:pStyle w:val="9"/>
              <w:rPr>
                <w:sz w:val="16"/>
              </w:rPr>
            </w:pPr>
          </w:p>
          <w:p w14:paraId="0A33DA6F">
            <w:pPr>
              <w:pStyle w:val="9"/>
              <w:rPr>
                <w:sz w:val="16"/>
              </w:rPr>
            </w:pPr>
          </w:p>
          <w:p w14:paraId="791CA6AA">
            <w:pPr>
              <w:pStyle w:val="9"/>
              <w:spacing w:before="180"/>
              <w:rPr>
                <w:sz w:val="16"/>
              </w:rPr>
            </w:pPr>
          </w:p>
          <w:p w14:paraId="01F587F0">
            <w:pPr>
              <w:pStyle w:val="9"/>
              <w:ind w:left="16"/>
              <w:jc w:val="center"/>
              <w:rPr>
                <w:sz w:val="16"/>
              </w:rPr>
            </w:pPr>
            <w:r>
              <w:rPr>
                <w:color w:val="ED0000"/>
                <w:spacing w:val="-5"/>
                <w:sz w:val="16"/>
              </w:rPr>
              <w:t>30</w:t>
            </w:r>
          </w:p>
        </w:tc>
        <w:tc>
          <w:tcPr>
            <w:tcW w:w="1490" w:type="dxa"/>
            <w:tcBorders>
              <w:top w:val="nil"/>
            </w:tcBorders>
          </w:tcPr>
          <w:p w14:paraId="0492EF29">
            <w:pPr>
              <w:pStyle w:val="9"/>
              <w:rPr>
                <w:sz w:val="16"/>
              </w:rPr>
            </w:pPr>
          </w:p>
          <w:p w14:paraId="4BED185B">
            <w:pPr>
              <w:pStyle w:val="9"/>
              <w:rPr>
                <w:sz w:val="16"/>
              </w:rPr>
            </w:pPr>
          </w:p>
          <w:p w14:paraId="64ACEFF4">
            <w:pPr>
              <w:pStyle w:val="9"/>
              <w:rPr>
                <w:sz w:val="16"/>
              </w:rPr>
            </w:pPr>
          </w:p>
          <w:p w14:paraId="5D6566EE">
            <w:pPr>
              <w:pStyle w:val="9"/>
              <w:rPr>
                <w:sz w:val="16"/>
              </w:rPr>
            </w:pPr>
          </w:p>
          <w:p w14:paraId="36811511">
            <w:pPr>
              <w:pStyle w:val="9"/>
              <w:rPr>
                <w:sz w:val="16"/>
              </w:rPr>
            </w:pPr>
          </w:p>
          <w:p w14:paraId="7E95741E">
            <w:pPr>
              <w:pStyle w:val="9"/>
              <w:spacing w:before="180"/>
              <w:rPr>
                <w:sz w:val="16"/>
              </w:rPr>
            </w:pPr>
          </w:p>
          <w:p w14:paraId="72E2D811">
            <w:pPr>
              <w:pStyle w:val="9"/>
              <w:tabs>
                <w:tab w:val="left" w:pos="602"/>
              </w:tabs>
              <w:ind w:left="110"/>
              <w:rPr>
                <w:sz w:val="16"/>
              </w:rPr>
            </w:pPr>
            <w:r>
              <w:rPr>
                <w:color w:val="ED0000"/>
                <w:spacing w:val="-5"/>
                <w:sz w:val="16"/>
              </w:rPr>
              <w:t>R$</w:t>
            </w:r>
            <w:r>
              <w:rPr>
                <w:color w:val="ED0000"/>
                <w:sz w:val="16"/>
              </w:rPr>
              <w:tab/>
            </w:r>
            <w:r>
              <w:rPr>
                <w:color w:val="ED0000"/>
                <w:spacing w:val="-2"/>
                <w:sz w:val="16"/>
              </w:rPr>
              <w:t>2.316,91</w:t>
            </w:r>
          </w:p>
        </w:tc>
        <w:tc>
          <w:tcPr>
            <w:tcW w:w="1486" w:type="dxa"/>
            <w:tcBorders>
              <w:top w:val="nil"/>
            </w:tcBorders>
          </w:tcPr>
          <w:p w14:paraId="69AED8F7">
            <w:pPr>
              <w:pStyle w:val="9"/>
              <w:rPr>
                <w:sz w:val="16"/>
              </w:rPr>
            </w:pPr>
          </w:p>
          <w:p w14:paraId="7983937C">
            <w:pPr>
              <w:pStyle w:val="9"/>
              <w:rPr>
                <w:sz w:val="16"/>
              </w:rPr>
            </w:pPr>
          </w:p>
          <w:p w14:paraId="217A8F5F">
            <w:pPr>
              <w:pStyle w:val="9"/>
              <w:rPr>
                <w:sz w:val="16"/>
              </w:rPr>
            </w:pPr>
          </w:p>
          <w:p w14:paraId="5DC70FA7">
            <w:pPr>
              <w:pStyle w:val="9"/>
              <w:rPr>
                <w:sz w:val="16"/>
              </w:rPr>
            </w:pPr>
          </w:p>
          <w:p w14:paraId="14C642EB">
            <w:pPr>
              <w:pStyle w:val="9"/>
              <w:rPr>
                <w:sz w:val="16"/>
              </w:rPr>
            </w:pPr>
          </w:p>
          <w:p w14:paraId="34822528">
            <w:pPr>
              <w:pStyle w:val="9"/>
              <w:spacing w:before="180"/>
              <w:rPr>
                <w:sz w:val="16"/>
              </w:rPr>
            </w:pPr>
          </w:p>
          <w:p w14:paraId="1CE5AA8E">
            <w:pPr>
              <w:pStyle w:val="9"/>
              <w:tabs>
                <w:tab w:val="left" w:pos="530"/>
              </w:tabs>
              <w:ind w:left="75"/>
              <w:rPr>
                <w:sz w:val="16"/>
              </w:rPr>
            </w:pPr>
            <w:r>
              <w:rPr>
                <w:color w:val="ED0000"/>
                <w:spacing w:val="-5"/>
                <w:sz w:val="16"/>
              </w:rPr>
              <w:t>R$</w:t>
            </w:r>
            <w:r>
              <w:rPr>
                <w:color w:val="ED0000"/>
                <w:sz w:val="16"/>
              </w:rPr>
              <w:tab/>
            </w:r>
            <w:r>
              <w:rPr>
                <w:color w:val="ED0000"/>
                <w:spacing w:val="-2"/>
                <w:sz w:val="16"/>
              </w:rPr>
              <w:t>69.507,30</w:t>
            </w:r>
          </w:p>
        </w:tc>
      </w:tr>
      <w:tr w14:paraId="33B8D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9" w:hRule="atLeast"/>
        </w:trPr>
        <w:tc>
          <w:tcPr>
            <w:tcW w:w="840" w:type="dxa"/>
          </w:tcPr>
          <w:p w14:paraId="3C574E64">
            <w:pPr>
              <w:pStyle w:val="9"/>
              <w:rPr>
                <w:sz w:val="16"/>
              </w:rPr>
            </w:pPr>
          </w:p>
          <w:p w14:paraId="0D0E38B9">
            <w:pPr>
              <w:pStyle w:val="9"/>
              <w:rPr>
                <w:sz w:val="16"/>
              </w:rPr>
            </w:pPr>
          </w:p>
          <w:p w14:paraId="577E3685">
            <w:pPr>
              <w:pStyle w:val="9"/>
              <w:rPr>
                <w:sz w:val="16"/>
              </w:rPr>
            </w:pPr>
          </w:p>
          <w:p w14:paraId="219A68EF">
            <w:pPr>
              <w:pStyle w:val="9"/>
              <w:rPr>
                <w:sz w:val="16"/>
              </w:rPr>
            </w:pPr>
          </w:p>
          <w:p w14:paraId="09E151B5">
            <w:pPr>
              <w:pStyle w:val="9"/>
              <w:rPr>
                <w:sz w:val="16"/>
              </w:rPr>
            </w:pPr>
          </w:p>
          <w:p w14:paraId="7F30A4DA">
            <w:pPr>
              <w:pStyle w:val="9"/>
              <w:spacing w:before="180"/>
              <w:rPr>
                <w:sz w:val="16"/>
              </w:rPr>
            </w:pPr>
          </w:p>
          <w:p w14:paraId="52C4AE9E">
            <w:pPr>
              <w:pStyle w:val="9"/>
              <w:ind w:left="15"/>
              <w:jc w:val="center"/>
              <w:rPr>
                <w:sz w:val="16"/>
              </w:rPr>
            </w:pPr>
            <w:r>
              <w:rPr>
                <w:color w:val="ED0000"/>
                <w:spacing w:val="-5"/>
                <w:sz w:val="16"/>
              </w:rPr>
              <w:t>17</w:t>
            </w:r>
          </w:p>
        </w:tc>
        <w:tc>
          <w:tcPr>
            <w:tcW w:w="986" w:type="dxa"/>
          </w:tcPr>
          <w:p w14:paraId="19EA63C2">
            <w:pPr>
              <w:pStyle w:val="9"/>
              <w:rPr>
                <w:sz w:val="16"/>
              </w:rPr>
            </w:pPr>
          </w:p>
          <w:p w14:paraId="41EBA53C">
            <w:pPr>
              <w:pStyle w:val="9"/>
              <w:rPr>
                <w:sz w:val="16"/>
              </w:rPr>
            </w:pPr>
          </w:p>
          <w:p w14:paraId="17720F7A">
            <w:pPr>
              <w:pStyle w:val="9"/>
              <w:rPr>
                <w:sz w:val="16"/>
              </w:rPr>
            </w:pPr>
          </w:p>
          <w:p w14:paraId="032E547A">
            <w:pPr>
              <w:pStyle w:val="9"/>
              <w:rPr>
                <w:sz w:val="16"/>
              </w:rPr>
            </w:pPr>
          </w:p>
          <w:p w14:paraId="7BD1E36F">
            <w:pPr>
              <w:pStyle w:val="9"/>
              <w:rPr>
                <w:sz w:val="16"/>
              </w:rPr>
            </w:pPr>
          </w:p>
          <w:p w14:paraId="6A36D4F2">
            <w:pPr>
              <w:pStyle w:val="9"/>
              <w:spacing w:before="180"/>
              <w:rPr>
                <w:sz w:val="16"/>
              </w:rPr>
            </w:pPr>
          </w:p>
          <w:p w14:paraId="60594C99">
            <w:pPr>
              <w:pStyle w:val="9"/>
              <w:ind w:left="13"/>
              <w:jc w:val="center"/>
              <w:rPr>
                <w:sz w:val="16"/>
              </w:rPr>
            </w:pPr>
            <w:r>
              <w:rPr>
                <w:color w:val="ED0000"/>
                <w:spacing w:val="-2"/>
                <w:sz w:val="16"/>
              </w:rPr>
              <w:t>472217</w:t>
            </w:r>
          </w:p>
        </w:tc>
        <w:tc>
          <w:tcPr>
            <w:tcW w:w="2921" w:type="dxa"/>
          </w:tcPr>
          <w:p w14:paraId="4BC5E538">
            <w:pPr>
              <w:pStyle w:val="9"/>
              <w:rPr>
                <w:sz w:val="16"/>
              </w:rPr>
            </w:pPr>
          </w:p>
          <w:p w14:paraId="593EC52E">
            <w:pPr>
              <w:pStyle w:val="9"/>
              <w:spacing w:before="83"/>
              <w:rPr>
                <w:sz w:val="16"/>
              </w:rPr>
            </w:pPr>
          </w:p>
          <w:p w14:paraId="4F2BFB2F">
            <w:pPr>
              <w:pStyle w:val="9"/>
              <w:tabs>
                <w:tab w:val="left" w:pos="1252"/>
                <w:tab w:val="left" w:pos="1584"/>
                <w:tab w:val="left" w:pos="2642"/>
              </w:tabs>
              <w:ind w:left="70" w:right="56"/>
              <w:jc w:val="both"/>
              <w:rPr>
                <w:sz w:val="16"/>
              </w:rPr>
            </w:pPr>
            <w:r>
              <w:rPr>
                <w:color w:val="ED0000"/>
                <w:sz w:val="16"/>
              </w:rPr>
              <w:t>INSTRUMENTO P, CORTE E COAGULAÇÃO</w:t>
            </w:r>
            <w:r>
              <w:rPr>
                <w:color w:val="ED0000"/>
                <w:spacing w:val="40"/>
                <w:sz w:val="16"/>
              </w:rPr>
              <w:t xml:space="preserve"> </w:t>
            </w:r>
            <w:r>
              <w:rPr>
                <w:color w:val="ED0000"/>
                <w:sz w:val="16"/>
              </w:rPr>
              <w:t>DE VASO, TECIDO, MODELO: ATÉ 5 MM,</w:t>
            </w:r>
            <w:r>
              <w:rPr>
                <w:color w:val="ED0000"/>
                <w:spacing w:val="40"/>
                <w:sz w:val="16"/>
              </w:rPr>
              <w:t xml:space="preserve"> </w:t>
            </w:r>
            <w:r>
              <w:rPr>
                <w:color w:val="ED0000"/>
                <w:sz w:val="16"/>
              </w:rPr>
              <w:t>APLICAÇÃO: P, CIRURGIA ABERTA, TIPO</w:t>
            </w:r>
            <w:r>
              <w:rPr>
                <w:color w:val="ED0000"/>
                <w:spacing w:val="40"/>
                <w:sz w:val="16"/>
              </w:rPr>
              <w:t xml:space="preserve"> </w:t>
            </w:r>
            <w:r>
              <w:rPr>
                <w:color w:val="ED0000"/>
                <w:sz w:val="16"/>
              </w:rPr>
              <w:t>PONTA:</w:t>
            </w:r>
            <w:r>
              <w:rPr>
                <w:color w:val="ED0000"/>
                <w:spacing w:val="-10"/>
                <w:sz w:val="16"/>
              </w:rPr>
              <w:t xml:space="preserve"> </w:t>
            </w:r>
            <w:r>
              <w:rPr>
                <w:color w:val="ED0000"/>
                <w:sz w:val="16"/>
              </w:rPr>
              <w:t>PONTA</w:t>
            </w:r>
            <w:r>
              <w:rPr>
                <w:color w:val="ED0000"/>
                <w:spacing w:val="-9"/>
                <w:sz w:val="16"/>
              </w:rPr>
              <w:t xml:space="preserve"> </w:t>
            </w:r>
            <w:r>
              <w:rPr>
                <w:color w:val="ED0000"/>
                <w:sz w:val="16"/>
              </w:rPr>
              <w:t>CURVA,</w:t>
            </w:r>
            <w:r>
              <w:rPr>
                <w:color w:val="ED0000"/>
                <w:spacing w:val="-9"/>
                <w:sz w:val="16"/>
              </w:rPr>
              <w:t xml:space="preserve"> </w:t>
            </w:r>
            <w:r>
              <w:rPr>
                <w:color w:val="ED0000"/>
                <w:sz w:val="16"/>
              </w:rPr>
              <w:t>DIMENSÃO:</w:t>
            </w:r>
            <w:r>
              <w:rPr>
                <w:color w:val="ED0000"/>
                <w:spacing w:val="-9"/>
                <w:sz w:val="16"/>
              </w:rPr>
              <w:t xml:space="preserve"> </w:t>
            </w:r>
            <w:r>
              <w:rPr>
                <w:color w:val="ED0000"/>
                <w:sz w:val="16"/>
              </w:rPr>
              <w:t>CERCA</w:t>
            </w:r>
            <w:r>
              <w:rPr>
                <w:color w:val="ED0000"/>
                <w:spacing w:val="40"/>
                <w:sz w:val="16"/>
              </w:rPr>
              <w:t xml:space="preserve"> </w:t>
            </w:r>
            <w:r>
              <w:rPr>
                <w:color w:val="ED0000"/>
                <w:sz w:val="16"/>
              </w:rPr>
              <w:t>DE</w:t>
            </w:r>
            <w:r>
              <w:rPr>
                <w:color w:val="ED0000"/>
                <w:spacing w:val="-1"/>
                <w:sz w:val="16"/>
              </w:rPr>
              <w:t xml:space="preserve"> </w:t>
            </w:r>
            <w:r>
              <w:rPr>
                <w:color w:val="ED0000"/>
                <w:sz w:val="16"/>
              </w:rPr>
              <w:t>5</w:t>
            </w:r>
            <w:r>
              <w:rPr>
                <w:color w:val="ED0000"/>
                <w:spacing w:val="-1"/>
                <w:sz w:val="16"/>
              </w:rPr>
              <w:t xml:space="preserve"> </w:t>
            </w:r>
            <w:r>
              <w:rPr>
                <w:color w:val="ED0000"/>
                <w:sz w:val="16"/>
              </w:rPr>
              <w:t>MM</w:t>
            </w:r>
            <w:r>
              <w:rPr>
                <w:color w:val="ED0000"/>
                <w:spacing w:val="-2"/>
                <w:sz w:val="16"/>
              </w:rPr>
              <w:t xml:space="preserve"> </w:t>
            </w:r>
            <w:r>
              <w:rPr>
                <w:color w:val="ED0000"/>
                <w:sz w:val="16"/>
              </w:rPr>
              <w:t>X</w:t>
            </w:r>
            <w:r>
              <w:rPr>
                <w:color w:val="ED0000"/>
                <w:spacing w:val="-1"/>
                <w:sz w:val="16"/>
              </w:rPr>
              <w:t xml:space="preserve"> </w:t>
            </w:r>
            <w:r>
              <w:rPr>
                <w:color w:val="ED0000"/>
                <w:sz w:val="16"/>
              </w:rPr>
              <w:t>25</w:t>
            </w:r>
            <w:r>
              <w:rPr>
                <w:color w:val="ED0000"/>
                <w:spacing w:val="-1"/>
                <w:sz w:val="16"/>
              </w:rPr>
              <w:t xml:space="preserve"> </w:t>
            </w:r>
            <w:r>
              <w:rPr>
                <w:color w:val="ED0000"/>
                <w:sz w:val="16"/>
              </w:rPr>
              <w:t>CM,</w:t>
            </w:r>
            <w:r>
              <w:rPr>
                <w:color w:val="ED0000"/>
                <w:spacing w:val="-1"/>
                <w:sz w:val="16"/>
              </w:rPr>
              <w:t xml:space="preserve"> </w:t>
            </w:r>
            <w:r>
              <w:rPr>
                <w:color w:val="ED0000"/>
                <w:sz w:val="16"/>
              </w:rPr>
              <w:t>HASTE:</w:t>
            </w:r>
            <w:r>
              <w:rPr>
                <w:color w:val="ED0000"/>
                <w:spacing w:val="-1"/>
                <w:sz w:val="16"/>
              </w:rPr>
              <w:t xml:space="preserve"> </w:t>
            </w:r>
            <w:r>
              <w:rPr>
                <w:color w:val="ED0000"/>
                <w:sz w:val="16"/>
              </w:rPr>
              <w:t>HASTE</w:t>
            </w:r>
            <w:r>
              <w:rPr>
                <w:color w:val="ED0000"/>
                <w:spacing w:val="-1"/>
                <w:sz w:val="16"/>
              </w:rPr>
              <w:t xml:space="preserve"> </w:t>
            </w:r>
            <w:r>
              <w:rPr>
                <w:color w:val="ED0000"/>
                <w:sz w:val="16"/>
              </w:rPr>
              <w:t>RETA,</w:t>
            </w:r>
            <w:r>
              <w:rPr>
                <w:color w:val="ED0000"/>
                <w:spacing w:val="-1"/>
                <w:sz w:val="16"/>
              </w:rPr>
              <w:t xml:space="preserve"> </w:t>
            </w:r>
            <w:r>
              <w:rPr>
                <w:color w:val="ED0000"/>
                <w:sz w:val="16"/>
              </w:rPr>
              <w:t>C,</w:t>
            </w:r>
            <w:r>
              <w:rPr>
                <w:color w:val="ED0000"/>
                <w:spacing w:val="40"/>
                <w:sz w:val="16"/>
              </w:rPr>
              <w:t xml:space="preserve"> </w:t>
            </w:r>
            <w:r>
              <w:rPr>
                <w:color w:val="ED0000"/>
                <w:spacing w:val="-2"/>
                <w:sz w:val="16"/>
              </w:rPr>
              <w:t>MANOPLA,</w:t>
            </w:r>
            <w:r>
              <w:rPr>
                <w:color w:val="ED0000"/>
                <w:sz w:val="16"/>
              </w:rPr>
              <w:tab/>
            </w:r>
            <w:r>
              <w:rPr>
                <w:color w:val="ED0000"/>
                <w:sz w:val="16"/>
              </w:rPr>
              <w:tab/>
            </w:r>
            <w:r>
              <w:rPr>
                <w:color w:val="ED0000"/>
                <w:spacing w:val="-2"/>
                <w:sz w:val="16"/>
              </w:rPr>
              <w:t>COMPATIBILIDADE:</w:t>
            </w:r>
            <w:r>
              <w:rPr>
                <w:color w:val="ED0000"/>
                <w:spacing w:val="40"/>
                <w:sz w:val="16"/>
              </w:rPr>
              <w:t xml:space="preserve"> </w:t>
            </w:r>
            <w:r>
              <w:rPr>
                <w:color w:val="ED0000"/>
                <w:sz w:val="16"/>
              </w:rPr>
              <w:t xml:space="preserve">COMPATÍVEL C, </w:t>
            </w:r>
            <w:r>
              <w:rPr>
                <w:b/>
                <w:color w:val="ED0000"/>
                <w:sz w:val="16"/>
                <w:u w:val="single" w:color="ED0000"/>
              </w:rPr>
              <w:t>BISTURI ULTRASSÔNICO</w:t>
            </w:r>
            <w:r>
              <w:rPr>
                <w:color w:val="ED0000"/>
                <w:sz w:val="16"/>
              </w:rPr>
              <w:t>,</w:t>
            </w:r>
            <w:r>
              <w:rPr>
                <w:color w:val="ED0000"/>
                <w:spacing w:val="40"/>
                <w:sz w:val="16"/>
              </w:rPr>
              <w:t xml:space="preserve"> </w:t>
            </w:r>
            <w:r>
              <w:rPr>
                <w:color w:val="ED0000"/>
                <w:sz w:val="16"/>
              </w:rPr>
              <w:t>ESTERILIDADE: ESTÉRIL, USO ÚNICO.</w:t>
            </w:r>
            <w:r>
              <w:rPr>
                <w:color w:val="ED0000"/>
                <w:spacing w:val="40"/>
                <w:sz w:val="16"/>
              </w:rPr>
              <w:t xml:space="preserve"> </w:t>
            </w:r>
            <w:r>
              <w:rPr>
                <w:color w:val="ED0000"/>
                <w:spacing w:val="-2"/>
                <w:sz w:val="16"/>
              </w:rPr>
              <w:t>TAMANHOS</w:t>
            </w:r>
            <w:r>
              <w:rPr>
                <w:color w:val="ED0000"/>
                <w:sz w:val="16"/>
              </w:rPr>
              <w:tab/>
            </w:r>
            <w:r>
              <w:rPr>
                <w:color w:val="ED0000"/>
                <w:spacing w:val="-2"/>
                <w:sz w:val="16"/>
              </w:rPr>
              <w:t>EQUIVALENTES</w:t>
            </w:r>
            <w:r>
              <w:rPr>
                <w:color w:val="ED0000"/>
                <w:sz w:val="16"/>
              </w:rPr>
              <w:tab/>
            </w:r>
            <w:r>
              <w:rPr>
                <w:color w:val="ED0000"/>
                <w:spacing w:val="-6"/>
                <w:sz w:val="16"/>
              </w:rPr>
              <w:t>OU</w:t>
            </w:r>
            <w:r>
              <w:rPr>
                <w:color w:val="ED0000"/>
                <w:spacing w:val="40"/>
                <w:sz w:val="16"/>
              </w:rPr>
              <w:t xml:space="preserve"> </w:t>
            </w:r>
            <w:r>
              <w:rPr>
                <w:color w:val="ED0000"/>
                <w:spacing w:val="-2"/>
                <w:sz w:val="16"/>
              </w:rPr>
              <w:t>SUBSTITUTOS.</w:t>
            </w:r>
          </w:p>
        </w:tc>
        <w:tc>
          <w:tcPr>
            <w:tcW w:w="595" w:type="dxa"/>
          </w:tcPr>
          <w:p w14:paraId="1B9647B3">
            <w:pPr>
              <w:pStyle w:val="9"/>
              <w:rPr>
                <w:sz w:val="16"/>
              </w:rPr>
            </w:pPr>
          </w:p>
          <w:p w14:paraId="44BA46C6">
            <w:pPr>
              <w:pStyle w:val="9"/>
              <w:rPr>
                <w:sz w:val="16"/>
              </w:rPr>
            </w:pPr>
          </w:p>
          <w:p w14:paraId="0DDCC9B0">
            <w:pPr>
              <w:pStyle w:val="9"/>
              <w:rPr>
                <w:sz w:val="16"/>
              </w:rPr>
            </w:pPr>
          </w:p>
          <w:p w14:paraId="46E97FB5">
            <w:pPr>
              <w:pStyle w:val="9"/>
              <w:rPr>
                <w:sz w:val="16"/>
              </w:rPr>
            </w:pPr>
          </w:p>
          <w:p w14:paraId="3FDFD279">
            <w:pPr>
              <w:pStyle w:val="9"/>
              <w:rPr>
                <w:sz w:val="16"/>
              </w:rPr>
            </w:pPr>
          </w:p>
          <w:p w14:paraId="64AC0467">
            <w:pPr>
              <w:pStyle w:val="9"/>
              <w:spacing w:before="180"/>
              <w:rPr>
                <w:sz w:val="16"/>
              </w:rPr>
            </w:pPr>
          </w:p>
          <w:p w14:paraId="42144F85">
            <w:pPr>
              <w:pStyle w:val="9"/>
              <w:ind w:left="13" w:right="1"/>
              <w:jc w:val="center"/>
              <w:rPr>
                <w:sz w:val="16"/>
              </w:rPr>
            </w:pPr>
            <w:r>
              <w:rPr>
                <w:color w:val="ED0000"/>
                <w:spacing w:val="-4"/>
                <w:sz w:val="16"/>
              </w:rPr>
              <w:t>Unid</w:t>
            </w:r>
          </w:p>
        </w:tc>
        <w:tc>
          <w:tcPr>
            <w:tcW w:w="890" w:type="dxa"/>
          </w:tcPr>
          <w:p w14:paraId="6D23F500">
            <w:pPr>
              <w:pStyle w:val="9"/>
              <w:rPr>
                <w:sz w:val="16"/>
              </w:rPr>
            </w:pPr>
          </w:p>
          <w:p w14:paraId="68E34C8D">
            <w:pPr>
              <w:pStyle w:val="9"/>
              <w:rPr>
                <w:sz w:val="16"/>
              </w:rPr>
            </w:pPr>
          </w:p>
          <w:p w14:paraId="7A9C3990">
            <w:pPr>
              <w:pStyle w:val="9"/>
              <w:rPr>
                <w:sz w:val="16"/>
              </w:rPr>
            </w:pPr>
          </w:p>
          <w:p w14:paraId="1724EC64">
            <w:pPr>
              <w:pStyle w:val="9"/>
              <w:rPr>
                <w:sz w:val="16"/>
              </w:rPr>
            </w:pPr>
          </w:p>
          <w:p w14:paraId="72D579D7">
            <w:pPr>
              <w:pStyle w:val="9"/>
              <w:rPr>
                <w:sz w:val="16"/>
              </w:rPr>
            </w:pPr>
          </w:p>
          <w:p w14:paraId="2317BB9A">
            <w:pPr>
              <w:pStyle w:val="9"/>
              <w:spacing w:before="180"/>
              <w:rPr>
                <w:sz w:val="16"/>
              </w:rPr>
            </w:pPr>
          </w:p>
          <w:p w14:paraId="3DBBED24">
            <w:pPr>
              <w:pStyle w:val="9"/>
              <w:ind w:left="16"/>
              <w:jc w:val="center"/>
              <w:rPr>
                <w:sz w:val="16"/>
              </w:rPr>
            </w:pPr>
            <w:r>
              <w:rPr>
                <w:color w:val="ED0000"/>
                <w:spacing w:val="-5"/>
                <w:sz w:val="16"/>
              </w:rPr>
              <w:t>20</w:t>
            </w:r>
          </w:p>
        </w:tc>
        <w:tc>
          <w:tcPr>
            <w:tcW w:w="1490" w:type="dxa"/>
          </w:tcPr>
          <w:p w14:paraId="441D49E6">
            <w:pPr>
              <w:pStyle w:val="9"/>
              <w:rPr>
                <w:sz w:val="16"/>
              </w:rPr>
            </w:pPr>
          </w:p>
          <w:p w14:paraId="514C9E27">
            <w:pPr>
              <w:pStyle w:val="9"/>
              <w:rPr>
                <w:sz w:val="16"/>
              </w:rPr>
            </w:pPr>
          </w:p>
          <w:p w14:paraId="04461B9E">
            <w:pPr>
              <w:pStyle w:val="9"/>
              <w:rPr>
                <w:sz w:val="16"/>
              </w:rPr>
            </w:pPr>
          </w:p>
          <w:p w14:paraId="28DEF967">
            <w:pPr>
              <w:pStyle w:val="9"/>
              <w:rPr>
                <w:sz w:val="16"/>
              </w:rPr>
            </w:pPr>
          </w:p>
          <w:p w14:paraId="79374407">
            <w:pPr>
              <w:pStyle w:val="9"/>
              <w:rPr>
                <w:sz w:val="16"/>
              </w:rPr>
            </w:pPr>
          </w:p>
          <w:p w14:paraId="3E661940">
            <w:pPr>
              <w:pStyle w:val="9"/>
              <w:spacing w:before="180"/>
              <w:rPr>
                <w:sz w:val="16"/>
              </w:rPr>
            </w:pPr>
          </w:p>
          <w:p w14:paraId="5F5E093B">
            <w:pPr>
              <w:pStyle w:val="9"/>
              <w:tabs>
                <w:tab w:val="left" w:pos="601"/>
              </w:tabs>
              <w:ind w:left="110"/>
              <w:rPr>
                <w:sz w:val="16"/>
              </w:rPr>
            </w:pPr>
            <w:r>
              <w:rPr>
                <w:color w:val="ED0000"/>
                <w:spacing w:val="-5"/>
                <w:sz w:val="16"/>
              </w:rPr>
              <w:t>R$</w:t>
            </w:r>
            <w:r>
              <w:rPr>
                <w:color w:val="ED0000"/>
                <w:sz w:val="16"/>
              </w:rPr>
              <w:tab/>
            </w:r>
            <w:r>
              <w:rPr>
                <w:color w:val="ED0000"/>
                <w:spacing w:val="-2"/>
                <w:sz w:val="16"/>
              </w:rPr>
              <w:t>2.430,00</w:t>
            </w:r>
          </w:p>
        </w:tc>
        <w:tc>
          <w:tcPr>
            <w:tcW w:w="1486" w:type="dxa"/>
          </w:tcPr>
          <w:p w14:paraId="1B2DD882">
            <w:pPr>
              <w:pStyle w:val="9"/>
              <w:rPr>
                <w:sz w:val="16"/>
              </w:rPr>
            </w:pPr>
          </w:p>
          <w:p w14:paraId="2F1D6D20">
            <w:pPr>
              <w:pStyle w:val="9"/>
              <w:rPr>
                <w:sz w:val="16"/>
              </w:rPr>
            </w:pPr>
          </w:p>
          <w:p w14:paraId="5608EF81">
            <w:pPr>
              <w:pStyle w:val="9"/>
              <w:rPr>
                <w:sz w:val="16"/>
              </w:rPr>
            </w:pPr>
          </w:p>
          <w:p w14:paraId="7076459D">
            <w:pPr>
              <w:pStyle w:val="9"/>
              <w:rPr>
                <w:sz w:val="16"/>
              </w:rPr>
            </w:pPr>
          </w:p>
          <w:p w14:paraId="198C4C77">
            <w:pPr>
              <w:pStyle w:val="9"/>
              <w:rPr>
                <w:sz w:val="16"/>
              </w:rPr>
            </w:pPr>
          </w:p>
          <w:p w14:paraId="65ADCBFA">
            <w:pPr>
              <w:pStyle w:val="9"/>
              <w:spacing w:before="180"/>
              <w:rPr>
                <w:sz w:val="16"/>
              </w:rPr>
            </w:pPr>
          </w:p>
          <w:p w14:paraId="4F51EA94">
            <w:pPr>
              <w:pStyle w:val="9"/>
              <w:tabs>
                <w:tab w:val="left" w:pos="530"/>
              </w:tabs>
              <w:ind w:left="75"/>
              <w:rPr>
                <w:sz w:val="16"/>
              </w:rPr>
            </w:pPr>
            <w:r>
              <w:rPr>
                <w:color w:val="ED0000"/>
                <w:spacing w:val="-5"/>
                <w:sz w:val="16"/>
              </w:rPr>
              <w:t>R$</w:t>
            </w:r>
            <w:r>
              <w:rPr>
                <w:color w:val="ED0000"/>
                <w:sz w:val="16"/>
              </w:rPr>
              <w:tab/>
            </w:r>
            <w:r>
              <w:rPr>
                <w:color w:val="ED0000"/>
                <w:spacing w:val="-2"/>
                <w:sz w:val="16"/>
              </w:rPr>
              <w:t>48.600,00</w:t>
            </w:r>
          </w:p>
        </w:tc>
      </w:tr>
      <w:tr w14:paraId="56C5E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99" w:hRule="atLeast"/>
        </w:trPr>
        <w:tc>
          <w:tcPr>
            <w:tcW w:w="840" w:type="dxa"/>
          </w:tcPr>
          <w:p w14:paraId="6DE27C01">
            <w:pPr>
              <w:pStyle w:val="9"/>
              <w:rPr>
                <w:sz w:val="16"/>
              </w:rPr>
            </w:pPr>
          </w:p>
          <w:p w14:paraId="0A6EE540">
            <w:pPr>
              <w:pStyle w:val="9"/>
              <w:rPr>
                <w:sz w:val="16"/>
              </w:rPr>
            </w:pPr>
          </w:p>
          <w:p w14:paraId="348CC3F8">
            <w:pPr>
              <w:pStyle w:val="9"/>
              <w:rPr>
                <w:sz w:val="16"/>
              </w:rPr>
            </w:pPr>
          </w:p>
          <w:p w14:paraId="7172D68B">
            <w:pPr>
              <w:pStyle w:val="9"/>
              <w:rPr>
                <w:sz w:val="16"/>
              </w:rPr>
            </w:pPr>
          </w:p>
          <w:p w14:paraId="4C983934">
            <w:pPr>
              <w:pStyle w:val="9"/>
              <w:rPr>
                <w:sz w:val="16"/>
              </w:rPr>
            </w:pPr>
          </w:p>
          <w:p w14:paraId="2377DF24">
            <w:pPr>
              <w:pStyle w:val="9"/>
              <w:spacing w:before="180"/>
              <w:rPr>
                <w:sz w:val="16"/>
              </w:rPr>
            </w:pPr>
          </w:p>
          <w:p w14:paraId="29EE40A1">
            <w:pPr>
              <w:pStyle w:val="9"/>
              <w:ind w:left="15"/>
              <w:jc w:val="center"/>
              <w:rPr>
                <w:sz w:val="16"/>
              </w:rPr>
            </w:pPr>
            <w:r>
              <w:rPr>
                <w:color w:val="ED0000"/>
                <w:spacing w:val="-5"/>
                <w:sz w:val="16"/>
              </w:rPr>
              <w:t>18</w:t>
            </w:r>
          </w:p>
        </w:tc>
        <w:tc>
          <w:tcPr>
            <w:tcW w:w="986" w:type="dxa"/>
          </w:tcPr>
          <w:p w14:paraId="52843057">
            <w:pPr>
              <w:pStyle w:val="9"/>
              <w:rPr>
                <w:sz w:val="16"/>
              </w:rPr>
            </w:pPr>
          </w:p>
          <w:p w14:paraId="319A106F">
            <w:pPr>
              <w:pStyle w:val="9"/>
              <w:rPr>
                <w:sz w:val="16"/>
              </w:rPr>
            </w:pPr>
          </w:p>
          <w:p w14:paraId="234DF328">
            <w:pPr>
              <w:pStyle w:val="9"/>
              <w:rPr>
                <w:sz w:val="16"/>
              </w:rPr>
            </w:pPr>
          </w:p>
          <w:p w14:paraId="35269A5F">
            <w:pPr>
              <w:pStyle w:val="9"/>
              <w:rPr>
                <w:sz w:val="16"/>
              </w:rPr>
            </w:pPr>
          </w:p>
          <w:p w14:paraId="2116C28C">
            <w:pPr>
              <w:pStyle w:val="9"/>
              <w:rPr>
                <w:sz w:val="16"/>
              </w:rPr>
            </w:pPr>
          </w:p>
          <w:p w14:paraId="62421EE0">
            <w:pPr>
              <w:pStyle w:val="9"/>
              <w:spacing w:before="180"/>
              <w:rPr>
                <w:sz w:val="16"/>
              </w:rPr>
            </w:pPr>
          </w:p>
          <w:p w14:paraId="31CB2E85">
            <w:pPr>
              <w:pStyle w:val="9"/>
              <w:ind w:left="13"/>
              <w:jc w:val="center"/>
              <w:rPr>
                <w:sz w:val="16"/>
              </w:rPr>
            </w:pPr>
            <w:r>
              <w:rPr>
                <w:color w:val="ED0000"/>
                <w:spacing w:val="-2"/>
                <w:sz w:val="16"/>
              </w:rPr>
              <w:t>471936</w:t>
            </w:r>
          </w:p>
        </w:tc>
        <w:tc>
          <w:tcPr>
            <w:tcW w:w="2921" w:type="dxa"/>
          </w:tcPr>
          <w:p w14:paraId="656BD631">
            <w:pPr>
              <w:pStyle w:val="9"/>
              <w:spacing w:before="81"/>
              <w:rPr>
                <w:sz w:val="16"/>
              </w:rPr>
            </w:pPr>
          </w:p>
          <w:p w14:paraId="2567ADFB">
            <w:pPr>
              <w:pStyle w:val="9"/>
              <w:ind w:left="70" w:right="56"/>
              <w:jc w:val="both"/>
              <w:rPr>
                <w:sz w:val="16"/>
              </w:rPr>
            </w:pPr>
            <w:r>
              <w:rPr>
                <w:color w:val="ED0000"/>
                <w:sz w:val="16"/>
              </w:rPr>
              <w:t>INSTRUMENTAL P/ ENDOSCOPIO, HASTE:</w:t>
            </w:r>
            <w:r>
              <w:rPr>
                <w:color w:val="ED0000"/>
                <w:spacing w:val="40"/>
                <w:sz w:val="16"/>
              </w:rPr>
              <w:t xml:space="preserve"> </w:t>
            </w:r>
            <w:r>
              <w:rPr>
                <w:color w:val="ED0000"/>
                <w:sz w:val="16"/>
              </w:rPr>
              <w:t>HASTE S/ ISOLAMENTO, DIMENSÃO:</w:t>
            </w:r>
            <w:r>
              <w:rPr>
                <w:color w:val="ED0000"/>
                <w:spacing w:val="40"/>
                <w:sz w:val="16"/>
              </w:rPr>
              <w:t xml:space="preserve"> </w:t>
            </w:r>
            <w:r>
              <w:rPr>
                <w:color w:val="ED0000"/>
                <w:sz w:val="16"/>
              </w:rPr>
              <w:t>CERCA DE 6 FR X 100 CM,</w:t>
            </w:r>
            <w:r>
              <w:rPr>
                <w:color w:val="ED0000"/>
                <w:spacing w:val="40"/>
                <w:sz w:val="16"/>
              </w:rPr>
              <w:t xml:space="preserve"> </w:t>
            </w:r>
            <w:r>
              <w:rPr>
                <w:color w:val="ED0000"/>
                <w:sz w:val="16"/>
              </w:rPr>
              <w:t>CARACTERÍSTICAS ADICIONAIS 1:P/</w:t>
            </w:r>
            <w:r>
              <w:rPr>
                <w:color w:val="ED0000"/>
                <w:spacing w:val="40"/>
                <w:sz w:val="16"/>
              </w:rPr>
              <w:t xml:space="preserve"> </w:t>
            </w:r>
            <w:r>
              <w:rPr>
                <w:color w:val="ED0000"/>
                <w:spacing w:val="-2"/>
                <w:sz w:val="16"/>
              </w:rPr>
              <w:t>HEMODINÂMICA,</w:t>
            </w:r>
          </w:p>
          <w:p w14:paraId="3866273F">
            <w:pPr>
              <w:pStyle w:val="9"/>
              <w:tabs>
                <w:tab w:val="left" w:pos="777"/>
                <w:tab w:val="left" w:pos="1351"/>
                <w:tab w:val="left" w:pos="1682"/>
                <w:tab w:val="left" w:pos="2329"/>
                <w:tab w:val="left" w:pos="2543"/>
              </w:tabs>
              <w:spacing w:before="1"/>
              <w:ind w:left="70" w:right="55"/>
              <w:jc w:val="both"/>
              <w:rPr>
                <w:sz w:val="16"/>
              </w:rPr>
            </w:pPr>
            <w:r>
              <w:rPr>
                <w:color w:val="ED0000"/>
                <w:sz w:val="16"/>
              </w:rPr>
              <w:t>COMPONENTE</w:t>
            </w:r>
            <w:r>
              <w:rPr>
                <w:color w:val="ED0000"/>
                <w:spacing w:val="-1"/>
                <w:sz w:val="16"/>
              </w:rPr>
              <w:t xml:space="preserve"> </w:t>
            </w:r>
            <w:r>
              <w:rPr>
                <w:color w:val="ED0000"/>
                <w:sz w:val="16"/>
              </w:rPr>
              <w:t>2:MANOPLA,</w:t>
            </w:r>
            <w:r>
              <w:rPr>
                <w:color w:val="ED0000"/>
                <w:spacing w:val="-1"/>
                <w:sz w:val="16"/>
              </w:rPr>
              <w:t xml:space="preserve"> </w:t>
            </w:r>
            <w:r>
              <w:rPr>
                <w:color w:val="ED0000"/>
                <w:sz w:val="16"/>
              </w:rPr>
              <w:t>TIPO:BIÓPSIA</w:t>
            </w:r>
            <w:r>
              <w:rPr>
                <w:color w:val="ED0000"/>
                <w:spacing w:val="40"/>
                <w:sz w:val="16"/>
              </w:rPr>
              <w:t xml:space="preserve"> </w:t>
            </w:r>
            <w:r>
              <w:rPr>
                <w:color w:val="ED0000"/>
                <w:spacing w:val="-2"/>
                <w:sz w:val="16"/>
              </w:rPr>
              <w:t>ENDOMIOCARDICA,</w:t>
            </w:r>
            <w:r>
              <w:rPr>
                <w:color w:val="ED0000"/>
                <w:sz w:val="16"/>
              </w:rPr>
              <w:tab/>
            </w:r>
            <w:r>
              <w:rPr>
                <w:color w:val="ED0000"/>
                <w:sz w:val="16"/>
              </w:rPr>
              <w:tab/>
            </w:r>
            <w:r>
              <w:rPr>
                <w:color w:val="ED0000"/>
                <w:sz w:val="16"/>
              </w:rPr>
              <w:tab/>
            </w:r>
            <w:r>
              <w:rPr>
                <w:color w:val="ED0000"/>
                <w:sz w:val="16"/>
              </w:rPr>
              <w:tab/>
            </w:r>
            <w:r>
              <w:rPr>
                <w:color w:val="ED0000"/>
                <w:spacing w:val="-4"/>
                <w:sz w:val="16"/>
              </w:rPr>
              <w:t>TIPO</w:t>
            </w:r>
            <w:r>
              <w:rPr>
                <w:color w:val="ED0000"/>
                <w:spacing w:val="40"/>
                <w:sz w:val="16"/>
              </w:rPr>
              <w:t xml:space="preserve"> </w:t>
            </w:r>
            <w:r>
              <w:rPr>
                <w:color w:val="ED0000"/>
                <w:sz w:val="16"/>
              </w:rPr>
              <w:t>PONTA:CONCHA, ESTERILIDADE:ESTÉRIL,</w:t>
            </w:r>
            <w:r>
              <w:rPr>
                <w:color w:val="ED0000"/>
                <w:spacing w:val="40"/>
                <w:sz w:val="16"/>
              </w:rPr>
              <w:t xml:space="preserve"> </w:t>
            </w:r>
            <w:r>
              <w:rPr>
                <w:color w:val="ED0000"/>
                <w:spacing w:val="-4"/>
                <w:sz w:val="16"/>
              </w:rPr>
              <w:t>USO</w:t>
            </w:r>
            <w:r>
              <w:rPr>
                <w:color w:val="ED0000"/>
                <w:sz w:val="16"/>
              </w:rPr>
              <w:tab/>
            </w:r>
            <w:r>
              <w:rPr>
                <w:color w:val="ED0000"/>
                <w:spacing w:val="-2"/>
                <w:sz w:val="16"/>
              </w:rPr>
              <w:t>ÚNICO.</w:t>
            </w:r>
            <w:r>
              <w:rPr>
                <w:color w:val="ED0000"/>
                <w:sz w:val="16"/>
              </w:rPr>
              <w:tab/>
            </w:r>
            <w:r>
              <w:rPr>
                <w:color w:val="ED0000"/>
                <w:sz w:val="16"/>
              </w:rPr>
              <w:tab/>
            </w:r>
            <w:r>
              <w:rPr>
                <w:color w:val="ED0000"/>
                <w:spacing w:val="-2"/>
                <w:sz w:val="16"/>
              </w:rPr>
              <w:t>CARACTERÍSTICAS</w:t>
            </w:r>
            <w:r>
              <w:rPr>
                <w:color w:val="ED0000"/>
                <w:spacing w:val="40"/>
                <w:sz w:val="16"/>
              </w:rPr>
              <w:t xml:space="preserve"> </w:t>
            </w:r>
            <w:r>
              <w:rPr>
                <w:color w:val="ED0000"/>
                <w:sz w:val="16"/>
              </w:rPr>
              <w:t>ADICIONAIS: CONSIDERAR MODELO</w:t>
            </w:r>
            <w:r>
              <w:rPr>
                <w:color w:val="ED0000"/>
                <w:spacing w:val="40"/>
                <w:sz w:val="16"/>
              </w:rPr>
              <w:t xml:space="preserve"> </w:t>
            </w:r>
            <w:r>
              <w:rPr>
                <w:color w:val="ED0000"/>
                <w:spacing w:val="-2"/>
                <w:sz w:val="16"/>
              </w:rPr>
              <w:t>BIOTOMO</w:t>
            </w:r>
            <w:r>
              <w:rPr>
                <w:color w:val="ED0000"/>
                <w:sz w:val="16"/>
              </w:rPr>
              <w:tab/>
            </w:r>
            <w:r>
              <w:rPr>
                <w:color w:val="ED0000"/>
                <w:sz w:val="16"/>
              </w:rPr>
              <w:tab/>
            </w:r>
            <w:r>
              <w:rPr>
                <w:color w:val="ED0000"/>
                <w:spacing w:val="-4"/>
                <w:sz w:val="16"/>
              </w:rPr>
              <w:t>PARA</w:t>
            </w:r>
            <w:r>
              <w:rPr>
                <w:color w:val="ED0000"/>
                <w:sz w:val="16"/>
              </w:rPr>
              <w:tab/>
            </w:r>
            <w:r>
              <w:rPr>
                <w:color w:val="ED0000"/>
                <w:spacing w:val="-2"/>
                <w:sz w:val="16"/>
              </w:rPr>
              <w:t>BIOPSIA</w:t>
            </w:r>
            <w:r>
              <w:rPr>
                <w:color w:val="ED0000"/>
                <w:spacing w:val="40"/>
                <w:sz w:val="16"/>
              </w:rPr>
              <w:t xml:space="preserve"> </w:t>
            </w:r>
            <w:r>
              <w:rPr>
                <w:color w:val="ED0000"/>
                <w:spacing w:val="-2"/>
                <w:sz w:val="16"/>
              </w:rPr>
              <w:t>ENDOMIOCÁRDICA.</w:t>
            </w:r>
          </w:p>
        </w:tc>
        <w:tc>
          <w:tcPr>
            <w:tcW w:w="595" w:type="dxa"/>
          </w:tcPr>
          <w:p w14:paraId="293C7F87">
            <w:pPr>
              <w:pStyle w:val="9"/>
              <w:rPr>
                <w:sz w:val="16"/>
              </w:rPr>
            </w:pPr>
          </w:p>
          <w:p w14:paraId="7565EB03">
            <w:pPr>
              <w:pStyle w:val="9"/>
              <w:rPr>
                <w:sz w:val="16"/>
              </w:rPr>
            </w:pPr>
          </w:p>
          <w:p w14:paraId="3CF1BA63">
            <w:pPr>
              <w:pStyle w:val="9"/>
              <w:rPr>
                <w:sz w:val="16"/>
              </w:rPr>
            </w:pPr>
          </w:p>
          <w:p w14:paraId="4AC86A98">
            <w:pPr>
              <w:pStyle w:val="9"/>
              <w:rPr>
                <w:sz w:val="16"/>
              </w:rPr>
            </w:pPr>
          </w:p>
          <w:p w14:paraId="7A335C20">
            <w:pPr>
              <w:pStyle w:val="9"/>
              <w:rPr>
                <w:sz w:val="16"/>
              </w:rPr>
            </w:pPr>
          </w:p>
          <w:p w14:paraId="10A8ACCA">
            <w:pPr>
              <w:pStyle w:val="9"/>
              <w:spacing w:before="180"/>
              <w:rPr>
                <w:sz w:val="16"/>
              </w:rPr>
            </w:pPr>
          </w:p>
          <w:p w14:paraId="04C8FAB3">
            <w:pPr>
              <w:pStyle w:val="9"/>
              <w:ind w:left="13" w:right="1"/>
              <w:jc w:val="center"/>
              <w:rPr>
                <w:sz w:val="16"/>
              </w:rPr>
            </w:pPr>
            <w:r>
              <w:rPr>
                <w:color w:val="ED0000"/>
                <w:spacing w:val="-4"/>
                <w:sz w:val="16"/>
              </w:rPr>
              <w:t>Unid</w:t>
            </w:r>
          </w:p>
        </w:tc>
        <w:tc>
          <w:tcPr>
            <w:tcW w:w="890" w:type="dxa"/>
          </w:tcPr>
          <w:p w14:paraId="28716800">
            <w:pPr>
              <w:pStyle w:val="9"/>
              <w:rPr>
                <w:sz w:val="16"/>
              </w:rPr>
            </w:pPr>
          </w:p>
          <w:p w14:paraId="4F44316F">
            <w:pPr>
              <w:pStyle w:val="9"/>
              <w:rPr>
                <w:sz w:val="16"/>
              </w:rPr>
            </w:pPr>
          </w:p>
          <w:p w14:paraId="7F4C8781">
            <w:pPr>
              <w:pStyle w:val="9"/>
              <w:rPr>
                <w:sz w:val="16"/>
              </w:rPr>
            </w:pPr>
          </w:p>
          <w:p w14:paraId="2D14D3BC">
            <w:pPr>
              <w:pStyle w:val="9"/>
              <w:rPr>
                <w:sz w:val="16"/>
              </w:rPr>
            </w:pPr>
          </w:p>
          <w:p w14:paraId="00921B63">
            <w:pPr>
              <w:pStyle w:val="9"/>
              <w:rPr>
                <w:sz w:val="16"/>
              </w:rPr>
            </w:pPr>
          </w:p>
          <w:p w14:paraId="12C3A622">
            <w:pPr>
              <w:pStyle w:val="9"/>
              <w:spacing w:before="180"/>
              <w:rPr>
                <w:sz w:val="16"/>
              </w:rPr>
            </w:pPr>
          </w:p>
          <w:p w14:paraId="57F38BEF">
            <w:pPr>
              <w:pStyle w:val="9"/>
              <w:ind w:left="16"/>
              <w:jc w:val="center"/>
              <w:rPr>
                <w:sz w:val="16"/>
              </w:rPr>
            </w:pPr>
            <w:r>
              <w:rPr>
                <w:color w:val="ED0000"/>
                <w:spacing w:val="-5"/>
                <w:sz w:val="16"/>
              </w:rPr>
              <w:t>10</w:t>
            </w:r>
          </w:p>
        </w:tc>
        <w:tc>
          <w:tcPr>
            <w:tcW w:w="1490" w:type="dxa"/>
          </w:tcPr>
          <w:p w14:paraId="4657A702">
            <w:pPr>
              <w:pStyle w:val="9"/>
              <w:rPr>
                <w:sz w:val="16"/>
              </w:rPr>
            </w:pPr>
          </w:p>
          <w:p w14:paraId="12CAE507">
            <w:pPr>
              <w:pStyle w:val="9"/>
              <w:rPr>
                <w:sz w:val="16"/>
              </w:rPr>
            </w:pPr>
          </w:p>
          <w:p w14:paraId="0D6005D9">
            <w:pPr>
              <w:pStyle w:val="9"/>
              <w:rPr>
                <w:sz w:val="16"/>
              </w:rPr>
            </w:pPr>
          </w:p>
          <w:p w14:paraId="147942A2">
            <w:pPr>
              <w:pStyle w:val="9"/>
              <w:rPr>
                <w:sz w:val="16"/>
              </w:rPr>
            </w:pPr>
          </w:p>
          <w:p w14:paraId="592E8711">
            <w:pPr>
              <w:pStyle w:val="9"/>
              <w:rPr>
                <w:sz w:val="16"/>
              </w:rPr>
            </w:pPr>
          </w:p>
          <w:p w14:paraId="595CE4AF">
            <w:pPr>
              <w:pStyle w:val="9"/>
              <w:spacing w:before="180"/>
              <w:rPr>
                <w:sz w:val="16"/>
              </w:rPr>
            </w:pPr>
          </w:p>
          <w:p w14:paraId="7E7EE617">
            <w:pPr>
              <w:pStyle w:val="9"/>
              <w:tabs>
                <w:tab w:val="left" w:pos="602"/>
              </w:tabs>
              <w:ind w:left="110"/>
              <w:rPr>
                <w:sz w:val="16"/>
              </w:rPr>
            </w:pPr>
            <w:r>
              <w:rPr>
                <w:color w:val="ED0000"/>
                <w:spacing w:val="-5"/>
                <w:sz w:val="16"/>
              </w:rPr>
              <w:t>R$</w:t>
            </w:r>
            <w:r>
              <w:rPr>
                <w:color w:val="ED0000"/>
                <w:sz w:val="16"/>
              </w:rPr>
              <w:tab/>
            </w:r>
            <w:r>
              <w:rPr>
                <w:color w:val="ED0000"/>
                <w:spacing w:val="-2"/>
                <w:sz w:val="16"/>
              </w:rPr>
              <w:t>4.345,00</w:t>
            </w:r>
          </w:p>
        </w:tc>
        <w:tc>
          <w:tcPr>
            <w:tcW w:w="1486" w:type="dxa"/>
          </w:tcPr>
          <w:p w14:paraId="33DF684B">
            <w:pPr>
              <w:pStyle w:val="9"/>
              <w:rPr>
                <w:sz w:val="16"/>
              </w:rPr>
            </w:pPr>
          </w:p>
          <w:p w14:paraId="61B5B963">
            <w:pPr>
              <w:pStyle w:val="9"/>
              <w:rPr>
                <w:sz w:val="16"/>
              </w:rPr>
            </w:pPr>
          </w:p>
          <w:p w14:paraId="5A20F56E">
            <w:pPr>
              <w:pStyle w:val="9"/>
              <w:rPr>
                <w:sz w:val="16"/>
              </w:rPr>
            </w:pPr>
          </w:p>
          <w:p w14:paraId="48C03AB9">
            <w:pPr>
              <w:pStyle w:val="9"/>
              <w:rPr>
                <w:sz w:val="16"/>
              </w:rPr>
            </w:pPr>
          </w:p>
          <w:p w14:paraId="1A18A883">
            <w:pPr>
              <w:pStyle w:val="9"/>
              <w:rPr>
                <w:sz w:val="16"/>
              </w:rPr>
            </w:pPr>
          </w:p>
          <w:p w14:paraId="31B20D90">
            <w:pPr>
              <w:pStyle w:val="9"/>
              <w:spacing w:before="180"/>
              <w:rPr>
                <w:sz w:val="16"/>
              </w:rPr>
            </w:pPr>
          </w:p>
          <w:p w14:paraId="0D851C93">
            <w:pPr>
              <w:pStyle w:val="9"/>
              <w:tabs>
                <w:tab w:val="left" w:pos="530"/>
              </w:tabs>
              <w:ind w:left="75"/>
              <w:rPr>
                <w:sz w:val="16"/>
              </w:rPr>
            </w:pPr>
            <w:r>
              <w:rPr>
                <w:color w:val="ED0000"/>
                <w:spacing w:val="-5"/>
                <w:sz w:val="16"/>
              </w:rPr>
              <w:t>R$</w:t>
            </w:r>
            <w:r>
              <w:rPr>
                <w:color w:val="ED0000"/>
                <w:sz w:val="16"/>
              </w:rPr>
              <w:tab/>
            </w:r>
            <w:r>
              <w:rPr>
                <w:color w:val="ED0000"/>
                <w:spacing w:val="-2"/>
                <w:sz w:val="16"/>
              </w:rPr>
              <w:t>43.450,00</w:t>
            </w:r>
          </w:p>
        </w:tc>
      </w:tr>
      <w:tr w14:paraId="3C3E7F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5342" w:type="dxa"/>
            <w:gridSpan w:val="4"/>
            <w:shd w:val="clear" w:color="auto" w:fill="F1F1F1"/>
          </w:tcPr>
          <w:p w14:paraId="177CF712">
            <w:pPr>
              <w:pStyle w:val="9"/>
              <w:spacing w:before="142"/>
              <w:ind w:left="17" w:right="3"/>
              <w:jc w:val="center"/>
              <w:rPr>
                <w:b/>
                <w:sz w:val="16"/>
              </w:rPr>
            </w:pPr>
            <w:r>
              <w:rPr>
                <w:b/>
                <w:color w:val="ED0000"/>
                <w:sz w:val="16"/>
              </w:rPr>
              <w:t>TOTAL</w:t>
            </w:r>
            <w:r>
              <w:rPr>
                <w:b/>
                <w:color w:val="ED0000"/>
                <w:spacing w:val="31"/>
                <w:sz w:val="16"/>
              </w:rPr>
              <w:t xml:space="preserve"> </w:t>
            </w:r>
            <w:r>
              <w:rPr>
                <w:b/>
                <w:color w:val="ED0000"/>
                <w:spacing w:val="-2"/>
                <w:sz w:val="16"/>
              </w:rPr>
              <w:t>ITENS</w:t>
            </w:r>
          </w:p>
        </w:tc>
        <w:tc>
          <w:tcPr>
            <w:tcW w:w="3866" w:type="dxa"/>
            <w:gridSpan w:val="3"/>
            <w:shd w:val="clear" w:color="auto" w:fill="F1F1F1"/>
          </w:tcPr>
          <w:p w14:paraId="797C2819">
            <w:pPr>
              <w:pStyle w:val="9"/>
              <w:tabs>
                <w:tab w:val="left" w:pos="2830"/>
              </w:tabs>
              <w:spacing w:before="142"/>
              <w:ind w:left="2296"/>
              <w:rPr>
                <w:b/>
                <w:sz w:val="16"/>
              </w:rPr>
            </w:pPr>
            <w:r>
              <w:rPr>
                <w:b/>
                <w:color w:val="ED0000"/>
                <w:spacing w:val="-5"/>
                <w:sz w:val="16"/>
              </w:rPr>
              <w:t>R$</w:t>
            </w:r>
            <w:r>
              <w:rPr>
                <w:b/>
                <w:color w:val="ED0000"/>
                <w:sz w:val="16"/>
              </w:rPr>
              <w:tab/>
            </w:r>
            <w:r>
              <w:rPr>
                <w:b/>
                <w:color w:val="ED0000"/>
                <w:spacing w:val="-2"/>
                <w:sz w:val="16"/>
              </w:rPr>
              <w:t>417.313,90</w:t>
            </w:r>
          </w:p>
        </w:tc>
      </w:tr>
      <w:tr w14:paraId="01240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5342" w:type="dxa"/>
            <w:gridSpan w:val="4"/>
            <w:shd w:val="clear" w:color="auto" w:fill="D9D9D9"/>
          </w:tcPr>
          <w:p w14:paraId="75BA0974">
            <w:pPr>
              <w:pStyle w:val="9"/>
              <w:spacing w:before="4"/>
              <w:rPr>
                <w:sz w:val="16"/>
              </w:rPr>
            </w:pPr>
          </w:p>
          <w:p w14:paraId="2D1B4148">
            <w:pPr>
              <w:pStyle w:val="9"/>
              <w:spacing w:before="1" w:line="185" w:lineRule="exact"/>
              <w:ind w:left="17" w:right="2"/>
              <w:jc w:val="center"/>
              <w:rPr>
                <w:b/>
                <w:sz w:val="16"/>
              </w:rPr>
            </w:pPr>
            <w:r>
              <w:rPr>
                <w:b/>
                <w:color w:val="ED0000"/>
                <w:sz w:val="16"/>
              </w:rPr>
              <w:t>TOTAL</w:t>
            </w:r>
            <w:r>
              <w:rPr>
                <w:b/>
                <w:color w:val="ED0000"/>
                <w:spacing w:val="-4"/>
                <w:sz w:val="16"/>
              </w:rPr>
              <w:t xml:space="preserve"> </w:t>
            </w:r>
            <w:r>
              <w:rPr>
                <w:b/>
                <w:color w:val="ED0000"/>
                <w:sz w:val="16"/>
              </w:rPr>
              <w:t>GERAL</w:t>
            </w:r>
            <w:r>
              <w:rPr>
                <w:b/>
                <w:color w:val="ED0000"/>
                <w:spacing w:val="-3"/>
                <w:sz w:val="16"/>
              </w:rPr>
              <w:t xml:space="preserve"> </w:t>
            </w:r>
            <w:r>
              <w:rPr>
                <w:b/>
                <w:color w:val="ED0000"/>
                <w:spacing w:val="-2"/>
                <w:sz w:val="16"/>
              </w:rPr>
              <w:t>ESTIMADO</w:t>
            </w:r>
          </w:p>
        </w:tc>
        <w:tc>
          <w:tcPr>
            <w:tcW w:w="3866" w:type="dxa"/>
            <w:gridSpan w:val="3"/>
            <w:shd w:val="clear" w:color="auto" w:fill="D9D9D9"/>
          </w:tcPr>
          <w:p w14:paraId="072E51D4">
            <w:pPr>
              <w:pStyle w:val="9"/>
              <w:spacing w:before="14"/>
              <w:rPr>
                <w:sz w:val="16"/>
              </w:rPr>
            </w:pPr>
          </w:p>
          <w:p w14:paraId="7777D20B">
            <w:pPr>
              <w:pStyle w:val="9"/>
              <w:tabs>
                <w:tab w:val="left" w:pos="2848"/>
              </w:tabs>
              <w:spacing w:line="175" w:lineRule="exact"/>
              <w:ind w:left="2312"/>
              <w:rPr>
                <w:b/>
                <w:sz w:val="16"/>
              </w:rPr>
            </w:pPr>
            <w:r>
              <w:rPr>
                <w:b/>
                <w:color w:val="ED0000"/>
                <w:spacing w:val="-5"/>
                <w:sz w:val="16"/>
              </w:rPr>
              <w:t>R$</w:t>
            </w:r>
            <w:r>
              <w:rPr>
                <w:b/>
                <w:color w:val="ED0000"/>
                <w:sz w:val="16"/>
              </w:rPr>
              <w:tab/>
            </w:r>
            <w:r>
              <w:rPr>
                <w:b/>
                <w:color w:val="ED0000"/>
                <w:spacing w:val="-2"/>
                <w:sz w:val="16"/>
              </w:rPr>
              <w:t>650.573,90</w:t>
            </w:r>
          </w:p>
        </w:tc>
      </w:tr>
    </w:tbl>
    <w:p w14:paraId="761C5BFA">
      <w:pPr>
        <w:pStyle w:val="6"/>
        <w:spacing w:before="123"/>
        <w:ind w:left="282" w:right="425"/>
        <w:jc w:val="left"/>
      </w:pPr>
      <w:r>
        <w:rPr>
          <w:color w:val="ED0000"/>
        </w:rPr>
        <w:t>Fica</w:t>
      </w:r>
      <w:r>
        <w:rPr>
          <w:color w:val="ED0000"/>
          <w:spacing w:val="-6"/>
        </w:rPr>
        <w:t xml:space="preserve"> </w:t>
      </w:r>
      <w:r>
        <w:rPr>
          <w:color w:val="ED0000"/>
        </w:rPr>
        <w:t>estimado</w:t>
      </w:r>
      <w:r>
        <w:rPr>
          <w:color w:val="ED0000"/>
          <w:spacing w:val="-7"/>
        </w:rPr>
        <w:t xml:space="preserve"> </w:t>
      </w:r>
      <w:r>
        <w:rPr>
          <w:color w:val="ED0000"/>
        </w:rPr>
        <w:t>do</w:t>
      </w:r>
      <w:r>
        <w:rPr>
          <w:color w:val="ED0000"/>
          <w:spacing w:val="-7"/>
        </w:rPr>
        <w:t xml:space="preserve"> </w:t>
      </w:r>
      <w:r>
        <w:rPr>
          <w:color w:val="ED0000"/>
        </w:rPr>
        <w:t>valor</w:t>
      </w:r>
      <w:r>
        <w:rPr>
          <w:color w:val="ED0000"/>
          <w:spacing w:val="-6"/>
        </w:rPr>
        <w:t xml:space="preserve"> </w:t>
      </w:r>
      <w:r>
        <w:rPr>
          <w:color w:val="ED0000"/>
        </w:rPr>
        <w:t>total</w:t>
      </w:r>
      <w:r>
        <w:rPr>
          <w:color w:val="ED0000"/>
          <w:spacing w:val="-6"/>
        </w:rPr>
        <w:t xml:space="preserve"> </w:t>
      </w:r>
      <w:r>
        <w:rPr>
          <w:color w:val="ED0000"/>
        </w:rPr>
        <w:t>em</w:t>
      </w:r>
      <w:r>
        <w:rPr>
          <w:color w:val="ED0000"/>
          <w:spacing w:val="-7"/>
        </w:rPr>
        <w:t xml:space="preserve"> </w:t>
      </w:r>
      <w:r>
        <w:rPr>
          <w:color w:val="ED0000"/>
        </w:rPr>
        <w:t>R$</w:t>
      </w:r>
      <w:r>
        <w:rPr>
          <w:color w:val="ED0000"/>
          <w:spacing w:val="-7"/>
        </w:rPr>
        <w:t xml:space="preserve"> </w:t>
      </w:r>
      <w:r>
        <w:rPr>
          <w:color w:val="ED0000"/>
        </w:rPr>
        <w:t>650.573,90</w:t>
      </w:r>
      <w:r>
        <w:rPr>
          <w:color w:val="ED0000"/>
          <w:spacing w:val="-5"/>
        </w:rPr>
        <w:t xml:space="preserve"> </w:t>
      </w:r>
      <w:r>
        <w:rPr>
          <w:color w:val="ED0000"/>
        </w:rPr>
        <w:t>(Seiscentos</w:t>
      </w:r>
      <w:r>
        <w:rPr>
          <w:color w:val="ED0000"/>
          <w:spacing w:val="-6"/>
        </w:rPr>
        <w:t xml:space="preserve"> </w:t>
      </w:r>
      <w:r>
        <w:rPr>
          <w:color w:val="ED0000"/>
        </w:rPr>
        <w:t>e</w:t>
      </w:r>
      <w:r>
        <w:rPr>
          <w:color w:val="ED0000"/>
          <w:spacing w:val="-7"/>
        </w:rPr>
        <w:t xml:space="preserve"> </w:t>
      </w:r>
      <w:r>
        <w:rPr>
          <w:color w:val="ED0000"/>
        </w:rPr>
        <w:t>cinquenta</w:t>
      </w:r>
      <w:r>
        <w:rPr>
          <w:color w:val="ED0000"/>
          <w:spacing w:val="-8"/>
        </w:rPr>
        <w:t xml:space="preserve"> </w:t>
      </w:r>
      <w:r>
        <w:rPr>
          <w:color w:val="ED0000"/>
        </w:rPr>
        <w:t>mil,</w:t>
      </w:r>
      <w:r>
        <w:rPr>
          <w:color w:val="ED0000"/>
          <w:spacing w:val="-5"/>
        </w:rPr>
        <w:t xml:space="preserve"> </w:t>
      </w:r>
      <w:r>
        <w:rPr>
          <w:color w:val="ED0000"/>
        </w:rPr>
        <w:t>quinhentos</w:t>
      </w:r>
      <w:r>
        <w:rPr>
          <w:color w:val="ED0000"/>
          <w:spacing w:val="-8"/>
        </w:rPr>
        <w:t xml:space="preserve"> </w:t>
      </w:r>
      <w:r>
        <w:rPr>
          <w:color w:val="ED0000"/>
        </w:rPr>
        <w:t>e</w:t>
      </w:r>
      <w:r>
        <w:rPr>
          <w:color w:val="ED0000"/>
          <w:spacing w:val="-5"/>
        </w:rPr>
        <w:t xml:space="preserve"> </w:t>
      </w:r>
      <w:r>
        <w:rPr>
          <w:color w:val="ED0000"/>
        </w:rPr>
        <w:t>setenta</w:t>
      </w:r>
      <w:r>
        <w:rPr>
          <w:color w:val="ED0000"/>
          <w:spacing w:val="-8"/>
        </w:rPr>
        <w:t xml:space="preserve"> </w:t>
      </w:r>
      <w:r>
        <w:rPr>
          <w:color w:val="ED0000"/>
        </w:rPr>
        <w:t>e</w:t>
      </w:r>
      <w:r>
        <w:rPr>
          <w:color w:val="ED0000"/>
          <w:spacing w:val="-5"/>
        </w:rPr>
        <w:t xml:space="preserve"> </w:t>
      </w:r>
      <w:r>
        <w:rPr>
          <w:color w:val="ED0000"/>
        </w:rPr>
        <w:t>três</w:t>
      </w:r>
      <w:r>
        <w:rPr>
          <w:color w:val="ED0000"/>
          <w:spacing w:val="39"/>
        </w:rPr>
        <w:t xml:space="preserve"> </w:t>
      </w:r>
      <w:r>
        <w:rPr>
          <w:color w:val="ED0000"/>
        </w:rPr>
        <w:t>reais e noventa centavos).</w:t>
      </w:r>
    </w:p>
    <w:p w14:paraId="6B89F2AB">
      <w:pPr>
        <w:pStyle w:val="3"/>
        <w:rPr>
          <w:u w:val="none"/>
        </w:rPr>
      </w:pPr>
      <w:r>
        <w:rPr>
          <w:color w:val="ED0000"/>
          <w:u w:val="single" w:color="ED0000"/>
        </w:rPr>
        <w:t>Disposições</w:t>
      </w:r>
      <w:r>
        <w:rPr>
          <w:color w:val="ED0000"/>
          <w:spacing w:val="-5"/>
          <w:u w:val="single" w:color="ED0000"/>
        </w:rPr>
        <w:t xml:space="preserve"> </w:t>
      </w:r>
      <w:r>
        <w:rPr>
          <w:color w:val="ED0000"/>
          <w:u w:val="single" w:color="ED0000"/>
        </w:rPr>
        <w:t>contidas</w:t>
      </w:r>
      <w:r>
        <w:rPr>
          <w:color w:val="ED0000"/>
          <w:spacing w:val="-5"/>
          <w:u w:val="single" w:color="ED0000"/>
        </w:rPr>
        <w:t xml:space="preserve"> </w:t>
      </w:r>
      <w:r>
        <w:rPr>
          <w:color w:val="ED0000"/>
          <w:u w:val="single" w:color="ED0000"/>
        </w:rPr>
        <w:t>no</w:t>
      </w:r>
      <w:r>
        <w:rPr>
          <w:color w:val="ED0000"/>
          <w:spacing w:val="-5"/>
          <w:u w:val="single" w:color="ED0000"/>
        </w:rPr>
        <w:t xml:space="preserve"> </w:t>
      </w:r>
      <w:r>
        <w:rPr>
          <w:color w:val="ED0000"/>
          <w:u w:val="single" w:color="ED0000"/>
        </w:rPr>
        <w:t>ETP</w:t>
      </w:r>
      <w:r>
        <w:rPr>
          <w:color w:val="ED0000"/>
          <w:spacing w:val="-3"/>
          <w:u w:val="single" w:color="ED0000"/>
        </w:rPr>
        <w:t xml:space="preserve"> </w:t>
      </w:r>
      <w:r>
        <w:rPr>
          <w:color w:val="ED0000"/>
          <w:u w:val="single" w:color="ED0000"/>
        </w:rPr>
        <w:t>subitens</w:t>
      </w:r>
      <w:r>
        <w:rPr>
          <w:color w:val="ED0000"/>
          <w:spacing w:val="-5"/>
          <w:u w:val="single" w:color="ED0000"/>
        </w:rPr>
        <w:t xml:space="preserve"> </w:t>
      </w:r>
      <w:r>
        <w:rPr>
          <w:color w:val="ED0000"/>
          <w:u w:val="single" w:color="ED0000"/>
        </w:rPr>
        <w:t>18.3.</w:t>
      </w:r>
      <w:r>
        <w:rPr>
          <w:color w:val="ED0000"/>
          <w:spacing w:val="-5"/>
          <w:u w:val="single" w:color="ED0000"/>
        </w:rPr>
        <w:t xml:space="preserve"> </w:t>
      </w:r>
      <w:r>
        <w:rPr>
          <w:color w:val="ED0000"/>
          <w:u w:val="single" w:color="ED0000"/>
        </w:rPr>
        <w:t>a</w:t>
      </w:r>
      <w:r>
        <w:rPr>
          <w:color w:val="ED0000"/>
          <w:spacing w:val="-2"/>
          <w:u w:val="single" w:color="ED0000"/>
        </w:rPr>
        <w:t xml:space="preserve"> 18.13.33.</w:t>
      </w:r>
    </w:p>
    <w:p w14:paraId="58352156">
      <w:pPr>
        <w:pStyle w:val="8"/>
        <w:numPr>
          <w:ilvl w:val="1"/>
          <w:numId w:val="2"/>
        </w:numPr>
        <w:tabs>
          <w:tab w:val="left" w:pos="696"/>
        </w:tabs>
        <w:spacing w:before="120" w:after="0" w:line="240" w:lineRule="auto"/>
        <w:ind w:left="282" w:right="424" w:firstLine="0"/>
        <w:jc w:val="left"/>
        <w:rPr>
          <w:color w:val="ED0000"/>
          <w:sz w:val="22"/>
        </w:rPr>
      </w:pPr>
      <w:r>
        <w:rPr>
          <w:b/>
          <w:color w:val="ED0000"/>
          <w:sz w:val="22"/>
        </w:rPr>
        <w:t>Para</w:t>
      </w:r>
      <w:r>
        <w:rPr>
          <w:b/>
          <w:color w:val="ED0000"/>
          <w:spacing w:val="28"/>
          <w:sz w:val="22"/>
          <w:u w:val="single" w:color="ED0000"/>
        </w:rPr>
        <w:t xml:space="preserve"> </w:t>
      </w:r>
      <w:r>
        <w:rPr>
          <w:b/>
          <w:color w:val="ED0000"/>
          <w:sz w:val="22"/>
          <w:u w:val="single" w:color="ED0000"/>
        </w:rPr>
        <w:t>GRUPO</w:t>
      </w:r>
      <w:r>
        <w:rPr>
          <w:b/>
          <w:color w:val="ED0000"/>
          <w:spacing w:val="28"/>
          <w:sz w:val="22"/>
          <w:u w:val="single" w:color="ED0000"/>
        </w:rPr>
        <w:t xml:space="preserve"> </w:t>
      </w:r>
      <w:r>
        <w:rPr>
          <w:b/>
          <w:color w:val="ED0000"/>
          <w:sz w:val="22"/>
          <w:u w:val="single" w:color="ED0000"/>
        </w:rPr>
        <w:t>01</w:t>
      </w:r>
      <w:r>
        <w:rPr>
          <w:b/>
          <w:color w:val="ED0000"/>
          <w:spacing w:val="31"/>
          <w:sz w:val="22"/>
          <w:u w:val="single" w:color="ED0000"/>
        </w:rPr>
        <w:t xml:space="preserve"> </w:t>
      </w:r>
      <w:r>
        <w:rPr>
          <w:b/>
          <w:color w:val="ED0000"/>
          <w:sz w:val="22"/>
          <w:u w:val="single" w:color="ED0000"/>
        </w:rPr>
        <w:t>ao</w:t>
      </w:r>
      <w:r>
        <w:rPr>
          <w:b/>
          <w:color w:val="ED0000"/>
          <w:spacing w:val="29"/>
          <w:sz w:val="22"/>
          <w:u w:val="single" w:color="ED0000"/>
        </w:rPr>
        <w:t xml:space="preserve"> </w:t>
      </w:r>
      <w:r>
        <w:rPr>
          <w:b/>
          <w:color w:val="ED0000"/>
          <w:sz w:val="22"/>
          <w:u w:val="single" w:color="ED0000"/>
        </w:rPr>
        <w:t>03:</w:t>
      </w:r>
      <w:r>
        <w:rPr>
          <w:b/>
          <w:color w:val="ED0000"/>
          <w:spacing w:val="31"/>
          <w:sz w:val="22"/>
          <w:u w:val="single" w:color="ED0000"/>
        </w:rPr>
        <w:t xml:space="preserve"> </w:t>
      </w:r>
      <w:r>
        <w:rPr>
          <w:b/>
          <w:color w:val="ED0000"/>
          <w:sz w:val="22"/>
          <w:u w:val="single" w:color="ED0000"/>
        </w:rPr>
        <w:t>OS</w:t>
      </w:r>
      <w:r>
        <w:rPr>
          <w:b/>
          <w:color w:val="ED0000"/>
          <w:spacing w:val="29"/>
          <w:sz w:val="22"/>
          <w:u w:val="single" w:color="ED0000"/>
        </w:rPr>
        <w:t xml:space="preserve"> </w:t>
      </w:r>
      <w:r>
        <w:rPr>
          <w:b/>
          <w:color w:val="ED0000"/>
          <w:sz w:val="22"/>
          <w:u w:val="single" w:color="ED0000"/>
        </w:rPr>
        <w:t>GRAMPOS</w:t>
      </w:r>
      <w:r>
        <w:rPr>
          <w:b/>
          <w:color w:val="ED0000"/>
          <w:spacing w:val="29"/>
          <w:sz w:val="22"/>
          <w:u w:val="single" w:color="ED0000"/>
        </w:rPr>
        <w:t xml:space="preserve"> </w:t>
      </w:r>
      <w:r>
        <w:rPr>
          <w:b/>
          <w:color w:val="ED0000"/>
          <w:sz w:val="22"/>
          <w:u w:val="single" w:color="ED0000"/>
        </w:rPr>
        <w:t>E</w:t>
      </w:r>
      <w:r>
        <w:rPr>
          <w:b/>
          <w:color w:val="ED0000"/>
          <w:spacing w:val="31"/>
          <w:sz w:val="22"/>
          <w:u w:val="single" w:color="ED0000"/>
        </w:rPr>
        <w:t xml:space="preserve"> </w:t>
      </w:r>
      <w:r>
        <w:rPr>
          <w:b/>
          <w:color w:val="ED0000"/>
          <w:sz w:val="22"/>
          <w:u w:val="single" w:color="ED0000"/>
        </w:rPr>
        <w:t>GRAMPEADORES</w:t>
      </w:r>
      <w:r>
        <w:rPr>
          <w:b/>
          <w:color w:val="ED0000"/>
          <w:spacing w:val="29"/>
          <w:sz w:val="22"/>
          <w:u w:val="single" w:color="ED0000"/>
        </w:rPr>
        <w:t xml:space="preserve"> </w:t>
      </w:r>
      <w:r>
        <w:rPr>
          <w:b/>
          <w:color w:val="ED0000"/>
          <w:sz w:val="22"/>
          <w:u w:val="single" w:color="ED0000"/>
        </w:rPr>
        <w:t>TÊM</w:t>
      </w:r>
      <w:r>
        <w:rPr>
          <w:b/>
          <w:color w:val="ED0000"/>
          <w:spacing w:val="27"/>
          <w:sz w:val="22"/>
          <w:u w:val="single" w:color="ED0000"/>
        </w:rPr>
        <w:t xml:space="preserve"> </w:t>
      </w:r>
      <w:r>
        <w:rPr>
          <w:b/>
          <w:color w:val="ED0000"/>
          <w:sz w:val="22"/>
          <w:u w:val="single" w:color="ED0000"/>
        </w:rPr>
        <w:t>QUE</w:t>
      </w:r>
      <w:r>
        <w:rPr>
          <w:b/>
          <w:color w:val="ED0000"/>
          <w:spacing w:val="30"/>
          <w:sz w:val="22"/>
          <w:u w:val="single" w:color="ED0000"/>
        </w:rPr>
        <w:t xml:space="preserve"> </w:t>
      </w:r>
      <w:r>
        <w:rPr>
          <w:b/>
          <w:color w:val="ED0000"/>
          <w:sz w:val="22"/>
          <w:u w:val="single" w:color="ED0000"/>
        </w:rPr>
        <w:t>SER</w:t>
      </w:r>
      <w:r>
        <w:rPr>
          <w:b/>
          <w:color w:val="ED0000"/>
          <w:spacing w:val="30"/>
          <w:sz w:val="22"/>
        </w:rPr>
        <w:t xml:space="preserve"> </w:t>
      </w:r>
      <w:r>
        <w:rPr>
          <w:b/>
          <w:color w:val="ED0000"/>
          <w:sz w:val="22"/>
          <w:u w:val="single" w:color="ED0000"/>
        </w:rPr>
        <w:t>COMPATÍVEIS.</w:t>
      </w:r>
      <w:r>
        <w:rPr>
          <w:b/>
          <w:color w:val="ED0000"/>
          <w:spacing w:val="29"/>
          <w:sz w:val="22"/>
          <w:u w:val="single" w:color="ED0000"/>
        </w:rPr>
        <w:t xml:space="preserve"> </w:t>
      </w:r>
      <w:r>
        <w:rPr>
          <w:b/>
          <w:color w:val="ED0000"/>
          <w:sz w:val="22"/>
          <w:u w:val="single" w:color="ED0000"/>
        </w:rPr>
        <w:t>NÃO</w:t>
      </w:r>
      <w:r>
        <w:rPr>
          <w:b/>
          <w:color w:val="ED0000"/>
          <w:spacing w:val="30"/>
          <w:sz w:val="22"/>
          <w:u w:val="single" w:color="ED0000"/>
        </w:rPr>
        <w:t xml:space="preserve"> </w:t>
      </w:r>
      <w:r>
        <w:rPr>
          <w:b/>
          <w:color w:val="ED0000"/>
          <w:sz w:val="22"/>
          <w:u w:val="single" w:color="ED0000"/>
        </w:rPr>
        <w:t>SERÁ</w:t>
      </w:r>
      <w:r>
        <w:rPr>
          <w:b/>
          <w:color w:val="ED0000"/>
          <w:sz w:val="22"/>
        </w:rPr>
        <w:t xml:space="preserve"> </w:t>
      </w:r>
      <w:r>
        <w:rPr>
          <w:b/>
          <w:color w:val="ED0000"/>
          <w:sz w:val="22"/>
          <w:u w:val="single" w:color="ED0000"/>
        </w:rPr>
        <w:t>POSSÍVEL ADAPTAR MARCAS E MODELOS DE</w:t>
      </w:r>
      <w:r>
        <w:rPr>
          <w:b/>
          <w:color w:val="ED0000"/>
          <w:spacing w:val="40"/>
          <w:sz w:val="22"/>
        </w:rPr>
        <w:t xml:space="preserve"> </w:t>
      </w:r>
      <w:r>
        <w:rPr>
          <w:b/>
          <w:color w:val="ED0000"/>
          <w:sz w:val="22"/>
          <w:u w:val="single" w:color="ED0000"/>
        </w:rPr>
        <w:t>GRAMPEADORES.</w:t>
      </w:r>
    </w:p>
    <w:p w14:paraId="6DD2EB61">
      <w:pPr>
        <w:pStyle w:val="8"/>
        <w:numPr>
          <w:ilvl w:val="1"/>
          <w:numId w:val="2"/>
        </w:numPr>
        <w:tabs>
          <w:tab w:val="left" w:pos="659"/>
        </w:tabs>
        <w:spacing w:before="121" w:after="0" w:line="240" w:lineRule="auto"/>
        <w:ind w:left="659" w:right="0" w:hanging="377"/>
        <w:jc w:val="left"/>
        <w:rPr>
          <w:color w:val="ED0000"/>
          <w:sz w:val="22"/>
        </w:rPr>
      </w:pPr>
      <w:r>
        <w:rPr>
          <w:b/>
          <w:color w:val="ED0000"/>
          <w:spacing w:val="-2"/>
          <w:sz w:val="22"/>
        </w:rPr>
        <w:t>Para</w:t>
      </w:r>
      <w:r>
        <w:rPr>
          <w:b/>
          <w:color w:val="ED0000"/>
          <w:spacing w:val="-9"/>
          <w:sz w:val="22"/>
        </w:rPr>
        <w:t xml:space="preserve"> </w:t>
      </w:r>
      <w:r>
        <w:rPr>
          <w:b/>
          <w:color w:val="ED0000"/>
          <w:spacing w:val="-2"/>
          <w:sz w:val="22"/>
        </w:rPr>
        <w:t>os Itens:</w:t>
      </w:r>
      <w:r>
        <w:rPr>
          <w:b/>
          <w:color w:val="ED0000"/>
          <w:spacing w:val="-4"/>
          <w:sz w:val="22"/>
        </w:rPr>
        <w:t xml:space="preserve"> </w:t>
      </w:r>
      <w:r>
        <w:rPr>
          <w:b/>
          <w:color w:val="ED0000"/>
          <w:spacing w:val="-2"/>
          <w:sz w:val="22"/>
        </w:rPr>
        <w:t>15;</w:t>
      </w:r>
      <w:r>
        <w:rPr>
          <w:b/>
          <w:color w:val="ED0000"/>
          <w:spacing w:val="-6"/>
          <w:sz w:val="22"/>
        </w:rPr>
        <w:t xml:space="preserve"> </w:t>
      </w:r>
      <w:r>
        <w:rPr>
          <w:b/>
          <w:color w:val="ED0000"/>
          <w:spacing w:val="-2"/>
          <w:sz w:val="22"/>
        </w:rPr>
        <w:t>16 e</w:t>
      </w:r>
      <w:r>
        <w:rPr>
          <w:b/>
          <w:color w:val="ED0000"/>
          <w:spacing w:val="-7"/>
          <w:sz w:val="22"/>
        </w:rPr>
        <w:t xml:space="preserve"> </w:t>
      </w:r>
      <w:r>
        <w:rPr>
          <w:b/>
          <w:color w:val="ED0000"/>
          <w:spacing w:val="-2"/>
          <w:sz w:val="22"/>
        </w:rPr>
        <w:t>17</w:t>
      </w:r>
      <w:r>
        <w:rPr>
          <w:color w:val="ED0000"/>
          <w:spacing w:val="-2"/>
          <w:sz w:val="22"/>
        </w:rPr>
        <w:t>:</w:t>
      </w:r>
      <w:r>
        <w:rPr>
          <w:color w:val="ED0000"/>
          <w:spacing w:val="-1"/>
          <w:sz w:val="22"/>
        </w:rPr>
        <w:t xml:space="preserve"> </w:t>
      </w:r>
      <w:r>
        <w:rPr>
          <w:color w:val="ED0000"/>
          <w:spacing w:val="-2"/>
          <w:sz w:val="22"/>
        </w:rPr>
        <w:t>Será</w:t>
      </w:r>
      <w:r>
        <w:rPr>
          <w:color w:val="ED0000"/>
          <w:spacing w:val="-3"/>
          <w:sz w:val="22"/>
        </w:rPr>
        <w:t xml:space="preserve"> </w:t>
      </w:r>
      <w:r>
        <w:rPr>
          <w:color w:val="ED0000"/>
          <w:spacing w:val="-2"/>
          <w:sz w:val="22"/>
        </w:rPr>
        <w:t>necessário</w:t>
      </w:r>
      <w:r>
        <w:rPr>
          <w:color w:val="ED0000"/>
          <w:spacing w:val="-1"/>
          <w:sz w:val="22"/>
        </w:rPr>
        <w:t xml:space="preserve"> </w:t>
      </w:r>
      <w:r>
        <w:rPr>
          <w:color w:val="ED0000"/>
          <w:spacing w:val="-2"/>
          <w:sz w:val="22"/>
        </w:rPr>
        <w:t>fornecimento</w:t>
      </w:r>
      <w:r>
        <w:rPr>
          <w:color w:val="ED0000"/>
          <w:spacing w:val="-1"/>
          <w:sz w:val="22"/>
        </w:rPr>
        <w:t xml:space="preserve"> </w:t>
      </w:r>
      <w:r>
        <w:rPr>
          <w:color w:val="ED0000"/>
          <w:spacing w:val="-2"/>
          <w:sz w:val="22"/>
        </w:rPr>
        <w:t>de</w:t>
      </w:r>
      <w:r>
        <w:rPr>
          <w:color w:val="ED0000"/>
          <w:spacing w:val="-4"/>
          <w:sz w:val="22"/>
        </w:rPr>
        <w:t xml:space="preserve"> </w:t>
      </w:r>
      <w:r>
        <w:rPr>
          <w:color w:val="ED0000"/>
          <w:spacing w:val="-2"/>
          <w:sz w:val="22"/>
        </w:rPr>
        <w:t>aparelho</w:t>
      </w:r>
      <w:r>
        <w:rPr>
          <w:color w:val="ED0000"/>
          <w:spacing w:val="-4"/>
          <w:sz w:val="22"/>
        </w:rPr>
        <w:t xml:space="preserve"> </w:t>
      </w:r>
      <w:r>
        <w:rPr>
          <w:b/>
          <w:color w:val="ED0000"/>
          <w:spacing w:val="-2"/>
          <w:sz w:val="22"/>
        </w:rPr>
        <w:t>Gerador</w:t>
      </w:r>
      <w:r>
        <w:rPr>
          <w:b/>
          <w:color w:val="ED0000"/>
          <w:spacing w:val="2"/>
          <w:sz w:val="22"/>
        </w:rPr>
        <w:t xml:space="preserve"> </w:t>
      </w:r>
      <w:r>
        <w:rPr>
          <w:b/>
          <w:color w:val="ED0000"/>
          <w:spacing w:val="-2"/>
          <w:sz w:val="22"/>
        </w:rPr>
        <w:t xml:space="preserve">Ultrassônico </w:t>
      </w:r>
      <w:r>
        <w:rPr>
          <w:color w:val="ED0000"/>
          <w:spacing w:val="-2"/>
          <w:sz w:val="22"/>
        </w:rPr>
        <w:t>da</w:t>
      </w:r>
      <w:r>
        <w:rPr>
          <w:color w:val="ED0000"/>
          <w:spacing w:val="-3"/>
          <w:sz w:val="22"/>
        </w:rPr>
        <w:t xml:space="preserve"> </w:t>
      </w:r>
      <w:r>
        <w:rPr>
          <w:color w:val="ED0000"/>
          <w:spacing w:val="-2"/>
          <w:sz w:val="22"/>
        </w:rPr>
        <w:t>mesma</w:t>
      </w:r>
    </w:p>
    <w:p w14:paraId="129AD57C">
      <w:pPr>
        <w:pStyle w:val="8"/>
        <w:spacing w:after="0" w:line="240" w:lineRule="auto"/>
        <w:jc w:val="left"/>
        <w:rPr>
          <w:sz w:val="22"/>
        </w:rPr>
        <w:sectPr>
          <w:pgSz w:w="11910" w:h="16840"/>
          <w:pgMar w:top="2160" w:right="708" w:bottom="1860" w:left="850" w:header="708" w:footer="1674" w:gutter="0"/>
          <w:cols w:space="720" w:num="1"/>
        </w:sectPr>
      </w:pPr>
    </w:p>
    <w:p w14:paraId="5F0921F0">
      <w:pPr>
        <w:pStyle w:val="6"/>
        <w:jc w:val="left"/>
      </w:pPr>
    </w:p>
    <w:p w14:paraId="47F88424">
      <w:pPr>
        <w:pStyle w:val="6"/>
        <w:spacing w:before="257"/>
        <w:jc w:val="left"/>
      </w:pPr>
    </w:p>
    <w:p w14:paraId="46A6C86B">
      <w:pPr>
        <w:pStyle w:val="6"/>
        <w:ind w:left="282" w:right="696"/>
      </w:pPr>
      <w:r>
        <w:rPr>
          <w:color w:val="ED0000"/>
        </w:rPr>
        <w:t xml:space="preserve">marca, com atestado de segurança elétrica, e calibração. O aparelho será entregue em </w:t>
      </w:r>
      <w:r>
        <w:rPr>
          <w:b/>
          <w:color w:val="ED0000"/>
          <w:u w:val="single" w:color="ED0000"/>
        </w:rPr>
        <w:t>COMODATO</w:t>
      </w:r>
      <w:r>
        <w:rPr>
          <w:b/>
          <w:color w:val="ED0000"/>
        </w:rPr>
        <w:t xml:space="preserve"> </w:t>
      </w:r>
      <w:r>
        <w:rPr>
          <w:color w:val="ED0000"/>
        </w:rPr>
        <w:t>sempre que for necessário uso, não sendo obrigatória a permanência do mesmo em</w:t>
      </w:r>
      <w:r>
        <w:rPr>
          <w:color w:val="ED0000"/>
          <w:spacing w:val="40"/>
        </w:rPr>
        <w:t xml:space="preserve"> </w:t>
      </w:r>
      <w:r>
        <w:rPr>
          <w:color w:val="ED0000"/>
        </w:rPr>
        <w:t>tempo integral nas instalações do hospital.</w:t>
      </w:r>
    </w:p>
    <w:p w14:paraId="6C8E509E">
      <w:pPr>
        <w:pStyle w:val="8"/>
        <w:numPr>
          <w:ilvl w:val="1"/>
          <w:numId w:val="2"/>
        </w:numPr>
        <w:tabs>
          <w:tab w:val="left" w:pos="667"/>
        </w:tabs>
        <w:spacing w:before="120" w:after="0" w:line="240" w:lineRule="auto"/>
        <w:ind w:left="282" w:right="718" w:firstLine="0"/>
        <w:jc w:val="both"/>
        <w:rPr>
          <w:color w:val="ED0000"/>
          <w:sz w:val="22"/>
        </w:rPr>
      </w:pPr>
      <w:r>
        <w:rPr>
          <w:color w:val="ED0000"/>
          <w:sz w:val="22"/>
        </w:rPr>
        <w:t>A solicitação acontecerá 24h00 úteis antes da data prevista para uso e deverá ser entregue no setor de engenharia clínica do HAN. A devolução do gerador será imediatamente após seu uso, até às 17h.</w:t>
      </w:r>
    </w:p>
    <w:p w14:paraId="3B87F60A">
      <w:pPr>
        <w:pStyle w:val="8"/>
        <w:numPr>
          <w:ilvl w:val="1"/>
          <w:numId w:val="2"/>
        </w:numPr>
        <w:tabs>
          <w:tab w:val="left" w:pos="665"/>
        </w:tabs>
        <w:spacing w:before="121" w:after="0" w:line="240" w:lineRule="auto"/>
        <w:ind w:left="665" w:right="0" w:hanging="383"/>
        <w:jc w:val="both"/>
        <w:rPr>
          <w:color w:val="ED0000"/>
          <w:sz w:val="22"/>
        </w:rPr>
      </w:pPr>
      <w:r>
        <w:rPr>
          <w:color w:val="ED0000"/>
          <w:sz w:val="22"/>
        </w:rPr>
        <w:t>O</w:t>
      </w:r>
      <w:r>
        <w:rPr>
          <w:color w:val="ED0000"/>
          <w:spacing w:val="-7"/>
          <w:sz w:val="22"/>
        </w:rPr>
        <w:t xml:space="preserve"> </w:t>
      </w:r>
      <w:r>
        <w:rPr>
          <w:color w:val="ED0000"/>
          <w:sz w:val="22"/>
        </w:rPr>
        <w:t>processo</w:t>
      </w:r>
      <w:r>
        <w:rPr>
          <w:color w:val="ED0000"/>
          <w:spacing w:val="-2"/>
          <w:sz w:val="22"/>
        </w:rPr>
        <w:t xml:space="preserve"> </w:t>
      </w:r>
      <w:r>
        <w:rPr>
          <w:color w:val="ED0000"/>
          <w:sz w:val="22"/>
        </w:rPr>
        <w:t>de</w:t>
      </w:r>
      <w:r>
        <w:rPr>
          <w:color w:val="ED0000"/>
          <w:spacing w:val="-5"/>
          <w:sz w:val="22"/>
        </w:rPr>
        <w:t xml:space="preserve"> </w:t>
      </w:r>
      <w:r>
        <w:rPr>
          <w:color w:val="ED0000"/>
          <w:sz w:val="22"/>
        </w:rPr>
        <w:t>esterilização</w:t>
      </w:r>
      <w:r>
        <w:rPr>
          <w:color w:val="ED0000"/>
          <w:spacing w:val="-3"/>
          <w:sz w:val="22"/>
        </w:rPr>
        <w:t xml:space="preserve"> </w:t>
      </w:r>
      <w:r>
        <w:rPr>
          <w:color w:val="ED0000"/>
          <w:sz w:val="22"/>
        </w:rPr>
        <w:t>do</w:t>
      </w:r>
      <w:r>
        <w:rPr>
          <w:color w:val="ED0000"/>
          <w:spacing w:val="-2"/>
          <w:sz w:val="22"/>
        </w:rPr>
        <w:t xml:space="preserve"> </w:t>
      </w:r>
      <w:r>
        <w:rPr>
          <w:color w:val="ED0000"/>
          <w:sz w:val="22"/>
        </w:rPr>
        <w:t>cabo</w:t>
      </w:r>
      <w:r>
        <w:rPr>
          <w:color w:val="ED0000"/>
          <w:spacing w:val="-2"/>
          <w:sz w:val="22"/>
        </w:rPr>
        <w:t xml:space="preserve"> </w:t>
      </w:r>
      <w:r>
        <w:rPr>
          <w:color w:val="ED0000"/>
          <w:sz w:val="22"/>
        </w:rPr>
        <w:t>conector</w:t>
      </w:r>
      <w:r>
        <w:rPr>
          <w:color w:val="ED0000"/>
          <w:spacing w:val="-4"/>
          <w:sz w:val="22"/>
        </w:rPr>
        <w:t xml:space="preserve"> </w:t>
      </w:r>
      <w:r>
        <w:rPr>
          <w:color w:val="ED0000"/>
          <w:sz w:val="22"/>
        </w:rPr>
        <w:t>à</w:t>
      </w:r>
      <w:r>
        <w:rPr>
          <w:color w:val="ED0000"/>
          <w:spacing w:val="-3"/>
          <w:sz w:val="22"/>
        </w:rPr>
        <w:t xml:space="preserve"> </w:t>
      </w:r>
      <w:r>
        <w:rPr>
          <w:color w:val="ED0000"/>
          <w:sz w:val="22"/>
        </w:rPr>
        <w:t>peça</w:t>
      </w:r>
      <w:r>
        <w:rPr>
          <w:color w:val="ED0000"/>
          <w:spacing w:val="-3"/>
          <w:sz w:val="22"/>
        </w:rPr>
        <w:t xml:space="preserve"> </w:t>
      </w:r>
      <w:r>
        <w:rPr>
          <w:color w:val="ED0000"/>
          <w:sz w:val="22"/>
        </w:rPr>
        <w:t>de</w:t>
      </w:r>
      <w:r>
        <w:rPr>
          <w:color w:val="ED0000"/>
          <w:spacing w:val="-4"/>
          <w:sz w:val="22"/>
        </w:rPr>
        <w:t xml:space="preserve"> </w:t>
      </w:r>
      <w:r>
        <w:rPr>
          <w:color w:val="ED0000"/>
          <w:sz w:val="22"/>
        </w:rPr>
        <w:t>mão</w:t>
      </w:r>
      <w:r>
        <w:rPr>
          <w:color w:val="ED0000"/>
          <w:spacing w:val="-2"/>
          <w:sz w:val="22"/>
        </w:rPr>
        <w:t xml:space="preserve"> </w:t>
      </w:r>
      <w:r>
        <w:rPr>
          <w:color w:val="ED0000"/>
          <w:sz w:val="22"/>
        </w:rPr>
        <w:t>a</w:t>
      </w:r>
      <w:r>
        <w:rPr>
          <w:color w:val="ED0000"/>
          <w:spacing w:val="-3"/>
          <w:sz w:val="22"/>
        </w:rPr>
        <w:t xml:space="preserve"> </w:t>
      </w:r>
      <w:r>
        <w:rPr>
          <w:color w:val="ED0000"/>
          <w:sz w:val="22"/>
        </w:rPr>
        <w:t>ser</w:t>
      </w:r>
      <w:r>
        <w:rPr>
          <w:color w:val="ED0000"/>
          <w:spacing w:val="1"/>
          <w:sz w:val="22"/>
        </w:rPr>
        <w:t xml:space="preserve"> </w:t>
      </w:r>
      <w:r>
        <w:rPr>
          <w:color w:val="ED0000"/>
          <w:sz w:val="22"/>
        </w:rPr>
        <w:t>feita</w:t>
      </w:r>
      <w:r>
        <w:rPr>
          <w:color w:val="ED0000"/>
          <w:spacing w:val="-3"/>
          <w:sz w:val="22"/>
        </w:rPr>
        <w:t xml:space="preserve"> </w:t>
      </w:r>
      <w:r>
        <w:rPr>
          <w:color w:val="ED0000"/>
          <w:sz w:val="22"/>
        </w:rPr>
        <w:t>no</w:t>
      </w:r>
      <w:r>
        <w:rPr>
          <w:color w:val="ED0000"/>
          <w:spacing w:val="-2"/>
          <w:sz w:val="22"/>
        </w:rPr>
        <w:t xml:space="preserve"> </w:t>
      </w:r>
      <w:r>
        <w:rPr>
          <w:color w:val="ED0000"/>
          <w:sz w:val="22"/>
        </w:rPr>
        <w:t>CME</w:t>
      </w:r>
      <w:r>
        <w:rPr>
          <w:color w:val="ED0000"/>
          <w:spacing w:val="-2"/>
          <w:sz w:val="22"/>
        </w:rPr>
        <w:t xml:space="preserve"> </w:t>
      </w:r>
      <w:r>
        <w:rPr>
          <w:color w:val="ED0000"/>
          <w:sz w:val="22"/>
        </w:rPr>
        <w:t>desta</w:t>
      </w:r>
      <w:r>
        <w:rPr>
          <w:color w:val="ED0000"/>
          <w:spacing w:val="-1"/>
          <w:sz w:val="22"/>
        </w:rPr>
        <w:t xml:space="preserve"> </w:t>
      </w:r>
      <w:r>
        <w:rPr>
          <w:color w:val="ED0000"/>
          <w:spacing w:val="-2"/>
          <w:sz w:val="22"/>
        </w:rPr>
        <w:t>instituição.</w:t>
      </w:r>
    </w:p>
    <w:p w14:paraId="6B18E246">
      <w:pPr>
        <w:pStyle w:val="8"/>
        <w:numPr>
          <w:ilvl w:val="1"/>
          <w:numId w:val="2"/>
        </w:numPr>
        <w:tabs>
          <w:tab w:val="left" w:pos="655"/>
        </w:tabs>
        <w:spacing w:before="121" w:after="0" w:line="240" w:lineRule="auto"/>
        <w:ind w:left="655" w:right="0" w:hanging="373"/>
        <w:jc w:val="both"/>
        <w:rPr>
          <w:color w:val="ED0000"/>
          <w:sz w:val="22"/>
        </w:rPr>
      </w:pPr>
      <w:r>
        <w:rPr>
          <w:b/>
          <w:color w:val="ED0000"/>
          <w:spacing w:val="-2"/>
          <w:sz w:val="22"/>
          <w:u w:val="single" w:color="ED0000"/>
        </w:rPr>
        <w:t>DO</w:t>
      </w:r>
      <w:r>
        <w:rPr>
          <w:b/>
          <w:color w:val="ED0000"/>
          <w:spacing w:val="-10"/>
          <w:sz w:val="22"/>
          <w:u w:val="single" w:color="ED0000"/>
        </w:rPr>
        <w:t xml:space="preserve"> </w:t>
      </w:r>
      <w:r>
        <w:rPr>
          <w:b/>
          <w:color w:val="ED0000"/>
          <w:spacing w:val="-2"/>
          <w:sz w:val="22"/>
          <w:u w:val="single" w:color="ED0000"/>
        </w:rPr>
        <w:t>EQUIPAMENTO</w:t>
      </w:r>
      <w:r>
        <w:rPr>
          <w:b/>
          <w:color w:val="ED0000"/>
          <w:spacing w:val="-9"/>
          <w:sz w:val="22"/>
          <w:u w:val="single" w:color="ED0000"/>
        </w:rPr>
        <w:t xml:space="preserve"> </w:t>
      </w:r>
      <w:r>
        <w:rPr>
          <w:b/>
          <w:color w:val="ED0000"/>
          <w:spacing w:val="-2"/>
          <w:sz w:val="22"/>
          <w:u w:val="single" w:color="ED0000"/>
        </w:rPr>
        <w:t>GERADOR</w:t>
      </w:r>
      <w:r>
        <w:rPr>
          <w:b/>
          <w:color w:val="ED0000"/>
          <w:spacing w:val="-8"/>
          <w:sz w:val="22"/>
          <w:u w:val="single" w:color="ED0000"/>
        </w:rPr>
        <w:t xml:space="preserve"> </w:t>
      </w:r>
      <w:r>
        <w:rPr>
          <w:b/>
          <w:color w:val="ED0000"/>
          <w:spacing w:val="-2"/>
          <w:sz w:val="22"/>
          <w:u w:val="single" w:color="ED0000"/>
        </w:rPr>
        <w:t>ULTRASSÔNICO</w:t>
      </w:r>
      <w:r>
        <w:rPr>
          <w:b/>
          <w:color w:val="ED0000"/>
          <w:spacing w:val="-9"/>
          <w:sz w:val="22"/>
          <w:u w:val="single" w:color="ED0000"/>
        </w:rPr>
        <w:t xml:space="preserve"> </w:t>
      </w:r>
      <w:r>
        <w:rPr>
          <w:b/>
          <w:color w:val="ED0000"/>
          <w:spacing w:val="-2"/>
          <w:sz w:val="22"/>
          <w:u w:val="single" w:color="ED0000"/>
        </w:rPr>
        <w:t>(COMODATO):</w:t>
      </w:r>
    </w:p>
    <w:p w14:paraId="50D57881">
      <w:pPr>
        <w:pStyle w:val="8"/>
        <w:numPr>
          <w:ilvl w:val="2"/>
          <w:numId w:val="2"/>
        </w:numPr>
        <w:tabs>
          <w:tab w:val="left" w:pos="879"/>
        </w:tabs>
        <w:spacing w:before="120" w:after="0" w:line="240" w:lineRule="auto"/>
        <w:ind w:left="282" w:right="719" w:firstLine="0"/>
        <w:jc w:val="both"/>
        <w:rPr>
          <w:sz w:val="22"/>
        </w:rPr>
      </w:pPr>
      <w:r>
        <w:rPr>
          <w:color w:val="ED0000"/>
          <w:sz w:val="22"/>
        </w:rPr>
        <w:t>Devem</w:t>
      </w:r>
      <w:r>
        <w:rPr>
          <w:color w:val="ED0000"/>
          <w:spacing w:val="-9"/>
          <w:sz w:val="22"/>
        </w:rPr>
        <w:t xml:space="preserve"> </w:t>
      </w:r>
      <w:r>
        <w:rPr>
          <w:color w:val="ED0000"/>
          <w:sz w:val="22"/>
        </w:rPr>
        <w:t>estar</w:t>
      </w:r>
      <w:r>
        <w:rPr>
          <w:color w:val="ED0000"/>
          <w:spacing w:val="-10"/>
          <w:sz w:val="22"/>
        </w:rPr>
        <w:t xml:space="preserve"> </w:t>
      </w:r>
      <w:r>
        <w:rPr>
          <w:color w:val="ED0000"/>
          <w:sz w:val="22"/>
        </w:rPr>
        <w:t>incluídas</w:t>
      </w:r>
      <w:r>
        <w:rPr>
          <w:color w:val="ED0000"/>
          <w:spacing w:val="-10"/>
          <w:sz w:val="22"/>
        </w:rPr>
        <w:t xml:space="preserve"> </w:t>
      </w:r>
      <w:r>
        <w:rPr>
          <w:color w:val="ED0000"/>
          <w:sz w:val="22"/>
        </w:rPr>
        <w:t>na</w:t>
      </w:r>
      <w:r>
        <w:rPr>
          <w:color w:val="ED0000"/>
          <w:spacing w:val="-10"/>
          <w:sz w:val="22"/>
        </w:rPr>
        <w:t xml:space="preserve"> </w:t>
      </w:r>
      <w:r>
        <w:rPr>
          <w:color w:val="ED0000"/>
          <w:sz w:val="22"/>
        </w:rPr>
        <w:t>proposta</w:t>
      </w:r>
      <w:r>
        <w:rPr>
          <w:color w:val="ED0000"/>
          <w:spacing w:val="-10"/>
          <w:sz w:val="22"/>
        </w:rPr>
        <w:t xml:space="preserve"> </w:t>
      </w:r>
      <w:r>
        <w:rPr>
          <w:color w:val="ED0000"/>
          <w:sz w:val="22"/>
        </w:rPr>
        <w:t>todas</w:t>
      </w:r>
      <w:r>
        <w:rPr>
          <w:color w:val="ED0000"/>
          <w:spacing w:val="-10"/>
          <w:sz w:val="22"/>
        </w:rPr>
        <w:t xml:space="preserve"> </w:t>
      </w:r>
      <w:r>
        <w:rPr>
          <w:color w:val="ED0000"/>
          <w:sz w:val="22"/>
        </w:rPr>
        <w:t>as</w:t>
      </w:r>
      <w:r>
        <w:rPr>
          <w:color w:val="ED0000"/>
          <w:spacing w:val="-7"/>
          <w:sz w:val="22"/>
        </w:rPr>
        <w:t xml:space="preserve"> </w:t>
      </w:r>
      <w:r>
        <w:rPr>
          <w:color w:val="ED0000"/>
          <w:sz w:val="22"/>
        </w:rPr>
        <w:t>despesas</w:t>
      </w:r>
      <w:r>
        <w:rPr>
          <w:color w:val="ED0000"/>
          <w:spacing w:val="-10"/>
          <w:sz w:val="22"/>
        </w:rPr>
        <w:t xml:space="preserve"> </w:t>
      </w:r>
      <w:r>
        <w:rPr>
          <w:color w:val="ED0000"/>
          <w:sz w:val="22"/>
        </w:rPr>
        <w:t>com</w:t>
      </w:r>
      <w:r>
        <w:rPr>
          <w:color w:val="ED0000"/>
          <w:spacing w:val="-9"/>
          <w:sz w:val="22"/>
        </w:rPr>
        <w:t xml:space="preserve"> </w:t>
      </w:r>
      <w:r>
        <w:rPr>
          <w:color w:val="ED0000"/>
          <w:sz w:val="22"/>
        </w:rPr>
        <w:t>instalação,</w:t>
      </w:r>
      <w:r>
        <w:rPr>
          <w:color w:val="ED0000"/>
          <w:spacing w:val="-10"/>
          <w:sz w:val="22"/>
        </w:rPr>
        <w:t xml:space="preserve"> </w:t>
      </w:r>
      <w:r>
        <w:rPr>
          <w:color w:val="ED0000"/>
          <w:sz w:val="22"/>
        </w:rPr>
        <w:t>adequação</w:t>
      </w:r>
      <w:r>
        <w:rPr>
          <w:color w:val="ED0000"/>
          <w:spacing w:val="-8"/>
          <w:sz w:val="22"/>
        </w:rPr>
        <w:t xml:space="preserve"> </w:t>
      </w:r>
      <w:r>
        <w:rPr>
          <w:color w:val="ED0000"/>
          <w:sz w:val="22"/>
        </w:rPr>
        <w:t>e</w:t>
      </w:r>
      <w:r>
        <w:rPr>
          <w:color w:val="ED0000"/>
          <w:spacing w:val="-9"/>
          <w:sz w:val="22"/>
        </w:rPr>
        <w:t xml:space="preserve"> </w:t>
      </w:r>
      <w:r>
        <w:rPr>
          <w:color w:val="ED0000"/>
          <w:sz w:val="22"/>
        </w:rPr>
        <w:t>manutenção</w:t>
      </w:r>
      <w:r>
        <w:rPr>
          <w:color w:val="ED0000"/>
          <w:spacing w:val="-8"/>
          <w:sz w:val="22"/>
        </w:rPr>
        <w:t xml:space="preserve"> </w:t>
      </w:r>
      <w:r>
        <w:rPr>
          <w:color w:val="ED0000"/>
          <w:sz w:val="22"/>
        </w:rPr>
        <w:t xml:space="preserve">do </w:t>
      </w:r>
      <w:r>
        <w:rPr>
          <w:color w:val="ED0000"/>
          <w:spacing w:val="-2"/>
          <w:sz w:val="22"/>
        </w:rPr>
        <w:t>equipamento;</w:t>
      </w:r>
    </w:p>
    <w:p w14:paraId="6BB96FE7">
      <w:pPr>
        <w:pStyle w:val="8"/>
        <w:numPr>
          <w:ilvl w:val="2"/>
          <w:numId w:val="2"/>
        </w:numPr>
        <w:tabs>
          <w:tab w:val="left" w:pos="865"/>
        </w:tabs>
        <w:spacing w:before="118" w:after="0" w:line="240" w:lineRule="auto"/>
        <w:ind w:left="865" w:right="0" w:hanging="583"/>
        <w:jc w:val="both"/>
        <w:rPr>
          <w:sz w:val="22"/>
        </w:rPr>
      </w:pPr>
      <w:r>
        <w:rPr>
          <w:color w:val="ED0000"/>
          <w:spacing w:val="-2"/>
          <w:sz w:val="22"/>
        </w:rPr>
        <w:t>O</w:t>
      </w:r>
      <w:r>
        <w:rPr>
          <w:color w:val="ED0000"/>
          <w:spacing w:val="-7"/>
          <w:sz w:val="22"/>
        </w:rPr>
        <w:t xml:space="preserve"> </w:t>
      </w:r>
      <w:r>
        <w:rPr>
          <w:color w:val="ED0000"/>
          <w:spacing w:val="-2"/>
          <w:sz w:val="22"/>
        </w:rPr>
        <w:t>equipamento</w:t>
      </w:r>
      <w:r>
        <w:rPr>
          <w:color w:val="ED0000"/>
          <w:spacing w:val="-5"/>
          <w:sz w:val="22"/>
        </w:rPr>
        <w:t xml:space="preserve"> </w:t>
      </w:r>
      <w:r>
        <w:rPr>
          <w:color w:val="ED0000"/>
          <w:spacing w:val="-2"/>
          <w:sz w:val="22"/>
        </w:rPr>
        <w:t>deve</w:t>
      </w:r>
      <w:r>
        <w:rPr>
          <w:color w:val="ED0000"/>
          <w:spacing w:val="-9"/>
          <w:sz w:val="22"/>
        </w:rPr>
        <w:t xml:space="preserve"> </w:t>
      </w:r>
      <w:r>
        <w:rPr>
          <w:color w:val="ED0000"/>
          <w:spacing w:val="-2"/>
          <w:sz w:val="22"/>
        </w:rPr>
        <w:t>ter</w:t>
      </w:r>
      <w:r>
        <w:rPr>
          <w:color w:val="ED0000"/>
          <w:spacing w:val="-6"/>
          <w:sz w:val="22"/>
        </w:rPr>
        <w:t xml:space="preserve"> </w:t>
      </w:r>
      <w:r>
        <w:rPr>
          <w:color w:val="ED0000"/>
          <w:spacing w:val="-2"/>
          <w:sz w:val="22"/>
        </w:rPr>
        <w:t>registro</w:t>
      </w:r>
      <w:r>
        <w:rPr>
          <w:color w:val="ED0000"/>
          <w:spacing w:val="-5"/>
          <w:sz w:val="22"/>
        </w:rPr>
        <w:t xml:space="preserve"> </w:t>
      </w:r>
      <w:r>
        <w:rPr>
          <w:color w:val="ED0000"/>
          <w:spacing w:val="-2"/>
          <w:sz w:val="22"/>
        </w:rPr>
        <w:t>na</w:t>
      </w:r>
      <w:r>
        <w:rPr>
          <w:color w:val="ED0000"/>
          <w:spacing w:val="-7"/>
          <w:sz w:val="22"/>
        </w:rPr>
        <w:t xml:space="preserve"> </w:t>
      </w:r>
      <w:r>
        <w:rPr>
          <w:color w:val="ED0000"/>
          <w:spacing w:val="-2"/>
          <w:sz w:val="22"/>
        </w:rPr>
        <w:t>ANVISA</w:t>
      </w:r>
      <w:r>
        <w:rPr>
          <w:color w:val="ED0000"/>
          <w:spacing w:val="-6"/>
          <w:sz w:val="22"/>
        </w:rPr>
        <w:t xml:space="preserve"> </w:t>
      </w:r>
      <w:r>
        <w:rPr>
          <w:color w:val="ED0000"/>
          <w:spacing w:val="-2"/>
          <w:sz w:val="22"/>
        </w:rPr>
        <w:t>ativo;</w:t>
      </w:r>
    </w:p>
    <w:p w14:paraId="0113BB67">
      <w:pPr>
        <w:pStyle w:val="8"/>
        <w:numPr>
          <w:ilvl w:val="2"/>
          <w:numId w:val="2"/>
        </w:numPr>
        <w:tabs>
          <w:tab w:val="left" w:pos="846"/>
        </w:tabs>
        <w:spacing w:before="120" w:after="0" w:line="240" w:lineRule="auto"/>
        <w:ind w:left="282" w:right="715" w:firstLine="0"/>
        <w:jc w:val="both"/>
        <w:rPr>
          <w:sz w:val="22"/>
        </w:rPr>
      </w:pPr>
      <w:r>
        <w:rPr>
          <w:color w:val="ED0000"/>
          <w:spacing w:val="-4"/>
          <w:sz w:val="22"/>
        </w:rPr>
        <w:t xml:space="preserve">Fornecer Assistência Técnica Preventiva e Corretiva, local e total, autorizada, incluindo qualquer peça, </w:t>
      </w:r>
      <w:r>
        <w:rPr>
          <w:color w:val="ED0000"/>
          <w:sz w:val="22"/>
        </w:rPr>
        <w:t>acessório ou insumos necessários, mão de obra, manutenção preventiva (previamente agendada) e corretiva quando necessárias;</w:t>
      </w:r>
    </w:p>
    <w:p w14:paraId="5EA39F53">
      <w:pPr>
        <w:pStyle w:val="8"/>
        <w:numPr>
          <w:ilvl w:val="2"/>
          <w:numId w:val="2"/>
        </w:numPr>
        <w:tabs>
          <w:tab w:val="left" w:pos="887"/>
        </w:tabs>
        <w:spacing w:before="121" w:after="0" w:line="240" w:lineRule="auto"/>
        <w:ind w:left="282" w:right="711" w:firstLine="0"/>
        <w:jc w:val="both"/>
        <w:rPr>
          <w:sz w:val="22"/>
        </w:rPr>
      </w:pPr>
      <w:r>
        <w:rPr>
          <w:color w:val="ED0000"/>
          <w:sz w:val="22"/>
        </w:rPr>
        <w:t>A manutenção preventiva deverá ser realizada conforme a recomendação do fabricante do Equipamento. A manutenção corretiva deve estar disponível de segunda a sexta-feira, solucionando o problema</w:t>
      </w:r>
      <w:r>
        <w:rPr>
          <w:color w:val="ED0000"/>
          <w:spacing w:val="-2"/>
          <w:sz w:val="22"/>
        </w:rPr>
        <w:t xml:space="preserve"> </w:t>
      </w:r>
      <w:r>
        <w:rPr>
          <w:color w:val="ED0000"/>
          <w:sz w:val="22"/>
        </w:rPr>
        <w:t>em</w:t>
      </w:r>
      <w:r>
        <w:rPr>
          <w:color w:val="ED0000"/>
          <w:spacing w:val="-1"/>
          <w:sz w:val="22"/>
        </w:rPr>
        <w:t xml:space="preserve"> </w:t>
      </w:r>
      <w:r>
        <w:rPr>
          <w:color w:val="ED0000"/>
          <w:sz w:val="22"/>
        </w:rPr>
        <w:t>até</w:t>
      </w:r>
      <w:r>
        <w:rPr>
          <w:color w:val="ED0000"/>
          <w:spacing w:val="-1"/>
          <w:sz w:val="22"/>
        </w:rPr>
        <w:t xml:space="preserve"> </w:t>
      </w:r>
      <w:r>
        <w:rPr>
          <w:color w:val="ED0000"/>
          <w:sz w:val="22"/>
        </w:rPr>
        <w:t>48</w:t>
      </w:r>
      <w:r>
        <w:rPr>
          <w:color w:val="ED0000"/>
          <w:spacing w:val="-3"/>
          <w:sz w:val="22"/>
        </w:rPr>
        <w:t xml:space="preserve"> </w:t>
      </w:r>
      <w:r>
        <w:rPr>
          <w:color w:val="ED0000"/>
          <w:sz w:val="22"/>
        </w:rPr>
        <w:t>(quarenta</w:t>
      </w:r>
      <w:r>
        <w:rPr>
          <w:color w:val="ED0000"/>
          <w:spacing w:val="-2"/>
          <w:sz w:val="22"/>
        </w:rPr>
        <w:t xml:space="preserve"> </w:t>
      </w:r>
      <w:r>
        <w:rPr>
          <w:color w:val="ED0000"/>
          <w:sz w:val="22"/>
        </w:rPr>
        <w:t>e</w:t>
      </w:r>
      <w:r>
        <w:rPr>
          <w:color w:val="ED0000"/>
          <w:spacing w:val="-1"/>
          <w:sz w:val="22"/>
        </w:rPr>
        <w:t xml:space="preserve"> </w:t>
      </w:r>
      <w:r>
        <w:rPr>
          <w:color w:val="ED0000"/>
          <w:sz w:val="22"/>
        </w:rPr>
        <w:t>oito)</w:t>
      </w:r>
      <w:r>
        <w:rPr>
          <w:color w:val="ED0000"/>
          <w:spacing w:val="-2"/>
          <w:sz w:val="22"/>
        </w:rPr>
        <w:t xml:space="preserve"> </w:t>
      </w:r>
      <w:r>
        <w:rPr>
          <w:color w:val="ED0000"/>
          <w:sz w:val="22"/>
        </w:rPr>
        <w:t>horas</w:t>
      </w:r>
      <w:r>
        <w:rPr>
          <w:color w:val="ED0000"/>
          <w:spacing w:val="-2"/>
          <w:sz w:val="22"/>
        </w:rPr>
        <w:t xml:space="preserve"> </w:t>
      </w:r>
      <w:r>
        <w:rPr>
          <w:color w:val="ED0000"/>
          <w:sz w:val="22"/>
        </w:rPr>
        <w:t>após</w:t>
      </w:r>
      <w:r>
        <w:rPr>
          <w:color w:val="ED0000"/>
          <w:spacing w:val="-2"/>
          <w:sz w:val="22"/>
        </w:rPr>
        <w:t xml:space="preserve"> </w:t>
      </w:r>
      <w:r>
        <w:rPr>
          <w:color w:val="ED0000"/>
          <w:sz w:val="22"/>
        </w:rPr>
        <w:t>a</w:t>
      </w:r>
      <w:r>
        <w:rPr>
          <w:color w:val="ED0000"/>
          <w:spacing w:val="-2"/>
          <w:sz w:val="22"/>
        </w:rPr>
        <w:t xml:space="preserve"> </w:t>
      </w:r>
      <w:r>
        <w:rPr>
          <w:color w:val="ED0000"/>
          <w:sz w:val="22"/>
        </w:rPr>
        <w:t>abertura</w:t>
      </w:r>
      <w:r>
        <w:rPr>
          <w:color w:val="ED0000"/>
          <w:spacing w:val="-2"/>
          <w:sz w:val="22"/>
        </w:rPr>
        <w:t xml:space="preserve"> </w:t>
      </w:r>
      <w:r>
        <w:rPr>
          <w:color w:val="ED0000"/>
          <w:sz w:val="22"/>
        </w:rPr>
        <w:t>do chamado;</w:t>
      </w:r>
    </w:p>
    <w:p w14:paraId="69E5B736">
      <w:pPr>
        <w:pStyle w:val="8"/>
        <w:numPr>
          <w:ilvl w:val="2"/>
          <w:numId w:val="2"/>
        </w:numPr>
        <w:tabs>
          <w:tab w:val="left" w:pos="838"/>
        </w:tabs>
        <w:spacing w:before="121" w:after="0" w:line="240" w:lineRule="auto"/>
        <w:ind w:left="282" w:right="719" w:firstLine="0"/>
        <w:jc w:val="both"/>
        <w:rPr>
          <w:sz w:val="22"/>
        </w:rPr>
      </w:pPr>
      <w:r>
        <w:rPr>
          <w:color w:val="ED0000"/>
          <w:sz w:val="22"/>
        </w:rPr>
        <w:t xml:space="preserve">Entregar relatório de manutenção preventiva semestral e anual ao setor de Engenharia Clínica do </w:t>
      </w:r>
      <w:r>
        <w:rPr>
          <w:color w:val="ED0000"/>
          <w:spacing w:val="-4"/>
          <w:sz w:val="22"/>
        </w:rPr>
        <w:t>HAN.</w:t>
      </w:r>
    </w:p>
    <w:p w14:paraId="43223E87">
      <w:pPr>
        <w:pStyle w:val="3"/>
        <w:numPr>
          <w:ilvl w:val="1"/>
          <w:numId w:val="2"/>
        </w:numPr>
        <w:tabs>
          <w:tab w:val="left" w:pos="703"/>
        </w:tabs>
        <w:spacing w:before="121" w:after="0" w:line="240" w:lineRule="auto"/>
        <w:ind w:left="703" w:right="0" w:hanging="421"/>
        <w:jc w:val="left"/>
        <w:rPr>
          <w:b w:val="0"/>
          <w:color w:val="ED0000"/>
          <w:u w:val="none"/>
        </w:rPr>
      </w:pPr>
      <w:r>
        <w:rPr>
          <w:color w:val="ED0000"/>
          <w:spacing w:val="-2"/>
          <w:u w:val="single" w:color="ED0000"/>
        </w:rPr>
        <w:t>A</w:t>
      </w:r>
      <w:r>
        <w:rPr>
          <w:color w:val="ED0000"/>
          <w:spacing w:val="-8"/>
          <w:u w:val="single" w:color="ED0000"/>
        </w:rPr>
        <w:t xml:space="preserve"> </w:t>
      </w:r>
      <w:r>
        <w:rPr>
          <w:color w:val="ED0000"/>
          <w:spacing w:val="-2"/>
          <w:u w:val="single" w:color="ED0000"/>
        </w:rPr>
        <w:t>Contratada</w:t>
      </w:r>
      <w:r>
        <w:rPr>
          <w:color w:val="ED0000"/>
          <w:spacing w:val="-9"/>
          <w:u w:val="single" w:color="ED0000"/>
        </w:rPr>
        <w:t xml:space="preserve"> </w:t>
      </w:r>
      <w:r>
        <w:rPr>
          <w:color w:val="ED0000"/>
          <w:spacing w:val="-2"/>
          <w:u w:val="single" w:color="ED0000"/>
        </w:rPr>
        <w:t>deverá</w:t>
      </w:r>
      <w:r>
        <w:rPr>
          <w:color w:val="ED0000"/>
          <w:spacing w:val="-8"/>
          <w:u w:val="single" w:color="ED0000"/>
        </w:rPr>
        <w:t xml:space="preserve"> </w:t>
      </w:r>
      <w:r>
        <w:rPr>
          <w:color w:val="ED0000"/>
          <w:spacing w:val="-2"/>
          <w:u w:val="single" w:color="ED0000"/>
        </w:rPr>
        <w:t>fornecer:</w:t>
      </w:r>
    </w:p>
    <w:p w14:paraId="7AEAA95F">
      <w:pPr>
        <w:pStyle w:val="8"/>
        <w:numPr>
          <w:ilvl w:val="2"/>
          <w:numId w:val="2"/>
        </w:numPr>
        <w:tabs>
          <w:tab w:val="left" w:pos="865"/>
        </w:tabs>
        <w:spacing w:before="118" w:after="0" w:line="240" w:lineRule="auto"/>
        <w:ind w:left="865" w:right="0" w:hanging="583"/>
        <w:jc w:val="left"/>
        <w:rPr>
          <w:sz w:val="22"/>
        </w:rPr>
      </w:pPr>
      <w:r>
        <w:rPr>
          <w:color w:val="ED0000"/>
          <w:spacing w:val="-2"/>
          <w:sz w:val="22"/>
        </w:rPr>
        <w:t>Manual</w:t>
      </w:r>
      <w:r>
        <w:rPr>
          <w:color w:val="ED0000"/>
          <w:spacing w:val="-10"/>
          <w:sz w:val="22"/>
        </w:rPr>
        <w:t xml:space="preserve"> </w:t>
      </w:r>
      <w:r>
        <w:rPr>
          <w:color w:val="ED0000"/>
          <w:spacing w:val="-2"/>
          <w:sz w:val="22"/>
        </w:rPr>
        <w:t>(is)</w:t>
      </w:r>
      <w:r>
        <w:rPr>
          <w:color w:val="ED0000"/>
          <w:spacing w:val="-7"/>
          <w:sz w:val="22"/>
        </w:rPr>
        <w:t xml:space="preserve"> </w:t>
      </w:r>
      <w:r>
        <w:rPr>
          <w:color w:val="ED0000"/>
          <w:spacing w:val="-2"/>
          <w:sz w:val="22"/>
        </w:rPr>
        <w:t>de</w:t>
      </w:r>
      <w:r>
        <w:rPr>
          <w:color w:val="ED0000"/>
          <w:spacing w:val="-6"/>
          <w:sz w:val="22"/>
        </w:rPr>
        <w:t xml:space="preserve"> </w:t>
      </w:r>
      <w:r>
        <w:rPr>
          <w:color w:val="ED0000"/>
          <w:spacing w:val="-2"/>
          <w:sz w:val="22"/>
        </w:rPr>
        <w:t>operação</w:t>
      </w:r>
      <w:r>
        <w:rPr>
          <w:color w:val="ED0000"/>
          <w:spacing w:val="-5"/>
          <w:sz w:val="22"/>
        </w:rPr>
        <w:t xml:space="preserve"> </w:t>
      </w:r>
      <w:r>
        <w:rPr>
          <w:color w:val="ED0000"/>
          <w:spacing w:val="-2"/>
          <w:sz w:val="22"/>
        </w:rPr>
        <w:t>original</w:t>
      </w:r>
      <w:r>
        <w:rPr>
          <w:color w:val="ED0000"/>
          <w:spacing w:val="-7"/>
          <w:sz w:val="22"/>
        </w:rPr>
        <w:t xml:space="preserve"> </w:t>
      </w:r>
      <w:r>
        <w:rPr>
          <w:color w:val="ED0000"/>
          <w:spacing w:val="-2"/>
          <w:sz w:val="22"/>
        </w:rPr>
        <w:t>(is)</w:t>
      </w:r>
      <w:r>
        <w:rPr>
          <w:color w:val="ED0000"/>
          <w:spacing w:val="-7"/>
          <w:sz w:val="22"/>
        </w:rPr>
        <w:t xml:space="preserve"> </w:t>
      </w:r>
      <w:r>
        <w:rPr>
          <w:color w:val="ED0000"/>
          <w:spacing w:val="-2"/>
          <w:sz w:val="22"/>
        </w:rPr>
        <w:t>e</w:t>
      </w:r>
      <w:r>
        <w:rPr>
          <w:color w:val="ED0000"/>
          <w:spacing w:val="-6"/>
          <w:sz w:val="22"/>
        </w:rPr>
        <w:t xml:space="preserve"> </w:t>
      </w:r>
      <w:r>
        <w:rPr>
          <w:color w:val="ED0000"/>
          <w:spacing w:val="-2"/>
          <w:sz w:val="22"/>
        </w:rPr>
        <w:t>atualizado</w:t>
      </w:r>
      <w:r>
        <w:rPr>
          <w:color w:val="ED0000"/>
          <w:spacing w:val="-6"/>
          <w:sz w:val="22"/>
        </w:rPr>
        <w:t xml:space="preserve"> </w:t>
      </w:r>
      <w:r>
        <w:rPr>
          <w:color w:val="ED0000"/>
          <w:spacing w:val="-2"/>
          <w:sz w:val="22"/>
        </w:rPr>
        <w:t>(s)</w:t>
      </w:r>
      <w:r>
        <w:rPr>
          <w:color w:val="ED0000"/>
          <w:spacing w:val="-7"/>
          <w:sz w:val="22"/>
        </w:rPr>
        <w:t xml:space="preserve"> </w:t>
      </w:r>
      <w:r>
        <w:rPr>
          <w:color w:val="ED0000"/>
          <w:spacing w:val="-2"/>
          <w:sz w:val="22"/>
        </w:rPr>
        <w:t>em</w:t>
      </w:r>
      <w:r>
        <w:rPr>
          <w:color w:val="ED0000"/>
          <w:spacing w:val="-6"/>
          <w:sz w:val="22"/>
        </w:rPr>
        <w:t xml:space="preserve"> </w:t>
      </w:r>
      <w:r>
        <w:rPr>
          <w:color w:val="ED0000"/>
          <w:spacing w:val="-2"/>
          <w:sz w:val="22"/>
        </w:rPr>
        <w:t>língua</w:t>
      </w:r>
      <w:r>
        <w:rPr>
          <w:color w:val="ED0000"/>
          <w:spacing w:val="-7"/>
          <w:sz w:val="22"/>
        </w:rPr>
        <w:t xml:space="preserve"> </w:t>
      </w:r>
      <w:r>
        <w:rPr>
          <w:color w:val="ED0000"/>
          <w:spacing w:val="-2"/>
          <w:sz w:val="22"/>
        </w:rPr>
        <w:t>portuguesa</w:t>
      </w:r>
      <w:r>
        <w:rPr>
          <w:color w:val="ED0000"/>
          <w:spacing w:val="-7"/>
          <w:sz w:val="22"/>
        </w:rPr>
        <w:t xml:space="preserve"> </w:t>
      </w:r>
      <w:r>
        <w:rPr>
          <w:color w:val="ED0000"/>
          <w:spacing w:val="-2"/>
          <w:sz w:val="22"/>
        </w:rPr>
        <w:t>para</w:t>
      </w:r>
      <w:r>
        <w:rPr>
          <w:color w:val="ED0000"/>
          <w:spacing w:val="-7"/>
          <w:sz w:val="22"/>
        </w:rPr>
        <w:t xml:space="preserve"> </w:t>
      </w:r>
      <w:r>
        <w:rPr>
          <w:color w:val="ED0000"/>
          <w:spacing w:val="-2"/>
          <w:sz w:val="22"/>
        </w:rPr>
        <w:t>o</w:t>
      </w:r>
      <w:r>
        <w:rPr>
          <w:color w:val="ED0000"/>
          <w:spacing w:val="-5"/>
          <w:sz w:val="22"/>
        </w:rPr>
        <w:t xml:space="preserve"> </w:t>
      </w:r>
      <w:r>
        <w:rPr>
          <w:color w:val="ED0000"/>
          <w:spacing w:val="-2"/>
          <w:sz w:val="22"/>
        </w:rPr>
        <w:t>Equipamento.</w:t>
      </w:r>
    </w:p>
    <w:p w14:paraId="0BF305B4">
      <w:pPr>
        <w:pStyle w:val="8"/>
        <w:numPr>
          <w:ilvl w:val="2"/>
          <w:numId w:val="2"/>
        </w:numPr>
        <w:tabs>
          <w:tab w:val="left" w:pos="843"/>
        </w:tabs>
        <w:spacing w:before="120" w:after="0" w:line="240" w:lineRule="auto"/>
        <w:ind w:left="282" w:right="717" w:firstLine="0"/>
        <w:jc w:val="left"/>
        <w:rPr>
          <w:sz w:val="22"/>
        </w:rPr>
      </w:pPr>
      <w:r>
        <w:rPr>
          <w:color w:val="ED0000"/>
          <w:sz w:val="22"/>
        </w:rPr>
        <w:t>Treinamento de operação do equipamento de ultrassom, para a equipe assistencial, até que seja possível</w:t>
      </w:r>
      <w:r>
        <w:rPr>
          <w:color w:val="ED0000"/>
          <w:spacing w:val="-3"/>
          <w:sz w:val="22"/>
        </w:rPr>
        <w:t xml:space="preserve"> </w:t>
      </w:r>
      <w:r>
        <w:rPr>
          <w:color w:val="ED0000"/>
          <w:sz w:val="22"/>
        </w:rPr>
        <w:t>adaptar-se</w:t>
      </w:r>
      <w:r>
        <w:rPr>
          <w:color w:val="ED0000"/>
          <w:spacing w:val="-2"/>
          <w:sz w:val="22"/>
        </w:rPr>
        <w:t xml:space="preserve"> </w:t>
      </w:r>
      <w:r>
        <w:rPr>
          <w:color w:val="ED0000"/>
          <w:sz w:val="22"/>
        </w:rPr>
        <w:t>às</w:t>
      </w:r>
      <w:r>
        <w:rPr>
          <w:color w:val="ED0000"/>
          <w:spacing w:val="-3"/>
          <w:sz w:val="22"/>
        </w:rPr>
        <w:t xml:space="preserve"> </w:t>
      </w:r>
      <w:r>
        <w:rPr>
          <w:color w:val="ED0000"/>
          <w:sz w:val="22"/>
        </w:rPr>
        <w:t>rotinas</w:t>
      </w:r>
      <w:r>
        <w:rPr>
          <w:color w:val="ED0000"/>
          <w:spacing w:val="-3"/>
          <w:sz w:val="22"/>
        </w:rPr>
        <w:t xml:space="preserve"> </w:t>
      </w:r>
      <w:r>
        <w:rPr>
          <w:color w:val="ED0000"/>
          <w:sz w:val="22"/>
        </w:rPr>
        <w:t>do</w:t>
      </w:r>
      <w:r>
        <w:rPr>
          <w:color w:val="ED0000"/>
          <w:spacing w:val="-1"/>
          <w:sz w:val="22"/>
        </w:rPr>
        <w:t xml:space="preserve"> </w:t>
      </w:r>
      <w:r>
        <w:rPr>
          <w:color w:val="ED0000"/>
          <w:sz w:val="22"/>
        </w:rPr>
        <w:t>Equipamento,</w:t>
      </w:r>
      <w:r>
        <w:rPr>
          <w:color w:val="ED0000"/>
          <w:spacing w:val="-3"/>
          <w:sz w:val="22"/>
        </w:rPr>
        <w:t xml:space="preserve"> </w:t>
      </w:r>
      <w:r>
        <w:rPr>
          <w:color w:val="ED0000"/>
          <w:sz w:val="22"/>
        </w:rPr>
        <w:t>sem</w:t>
      </w:r>
      <w:r>
        <w:rPr>
          <w:color w:val="ED0000"/>
          <w:spacing w:val="-4"/>
          <w:sz w:val="22"/>
        </w:rPr>
        <w:t xml:space="preserve"> </w:t>
      </w:r>
      <w:r>
        <w:rPr>
          <w:color w:val="ED0000"/>
          <w:sz w:val="22"/>
        </w:rPr>
        <w:t>ônus</w:t>
      </w:r>
      <w:r>
        <w:rPr>
          <w:color w:val="ED0000"/>
          <w:spacing w:val="-3"/>
          <w:sz w:val="22"/>
        </w:rPr>
        <w:t xml:space="preserve"> </w:t>
      </w:r>
      <w:r>
        <w:rPr>
          <w:color w:val="ED0000"/>
          <w:sz w:val="22"/>
        </w:rPr>
        <w:t>adicional</w:t>
      </w:r>
      <w:r>
        <w:rPr>
          <w:color w:val="ED0000"/>
          <w:spacing w:val="-3"/>
          <w:sz w:val="22"/>
        </w:rPr>
        <w:t xml:space="preserve"> </w:t>
      </w:r>
      <w:r>
        <w:rPr>
          <w:color w:val="ED0000"/>
          <w:sz w:val="22"/>
        </w:rPr>
        <w:t>para</w:t>
      </w:r>
      <w:r>
        <w:rPr>
          <w:color w:val="ED0000"/>
          <w:spacing w:val="-3"/>
          <w:sz w:val="22"/>
        </w:rPr>
        <w:t xml:space="preserve"> </w:t>
      </w:r>
      <w:r>
        <w:rPr>
          <w:color w:val="ED0000"/>
          <w:sz w:val="22"/>
        </w:rPr>
        <w:t>o</w:t>
      </w:r>
      <w:r>
        <w:rPr>
          <w:color w:val="ED0000"/>
          <w:spacing w:val="-1"/>
          <w:sz w:val="22"/>
        </w:rPr>
        <w:t xml:space="preserve"> </w:t>
      </w:r>
      <w:r>
        <w:rPr>
          <w:color w:val="ED0000"/>
          <w:sz w:val="22"/>
        </w:rPr>
        <w:t>HAN.</w:t>
      </w:r>
    </w:p>
    <w:p w14:paraId="386EFE60">
      <w:pPr>
        <w:pStyle w:val="8"/>
        <w:numPr>
          <w:ilvl w:val="2"/>
          <w:numId w:val="2"/>
        </w:numPr>
        <w:tabs>
          <w:tab w:val="left" w:pos="817"/>
        </w:tabs>
        <w:spacing w:before="120" w:after="0" w:line="240" w:lineRule="auto"/>
        <w:ind w:left="817" w:right="0" w:hanging="535"/>
        <w:jc w:val="left"/>
        <w:rPr>
          <w:sz w:val="22"/>
        </w:rPr>
      </w:pPr>
      <w:r>
        <w:rPr>
          <w:color w:val="ED0000"/>
          <w:spacing w:val="-2"/>
          <w:sz w:val="22"/>
        </w:rPr>
        <w:t>A</w:t>
      </w:r>
      <w:r>
        <w:rPr>
          <w:color w:val="ED0000"/>
          <w:spacing w:val="-8"/>
          <w:sz w:val="22"/>
        </w:rPr>
        <w:t xml:space="preserve"> </w:t>
      </w:r>
      <w:r>
        <w:rPr>
          <w:color w:val="ED0000"/>
          <w:spacing w:val="-2"/>
          <w:sz w:val="22"/>
        </w:rPr>
        <w:t>empresa</w:t>
      </w:r>
      <w:r>
        <w:rPr>
          <w:color w:val="ED0000"/>
          <w:spacing w:val="-8"/>
          <w:sz w:val="22"/>
        </w:rPr>
        <w:t xml:space="preserve"> </w:t>
      </w:r>
      <w:r>
        <w:rPr>
          <w:color w:val="ED0000"/>
          <w:spacing w:val="-2"/>
          <w:sz w:val="22"/>
        </w:rPr>
        <w:t>será</w:t>
      </w:r>
      <w:r>
        <w:rPr>
          <w:color w:val="ED0000"/>
          <w:spacing w:val="-8"/>
          <w:sz w:val="22"/>
        </w:rPr>
        <w:t xml:space="preserve"> </w:t>
      </w:r>
      <w:r>
        <w:rPr>
          <w:color w:val="ED0000"/>
          <w:spacing w:val="-2"/>
          <w:sz w:val="22"/>
        </w:rPr>
        <w:t>responsável</w:t>
      </w:r>
      <w:r>
        <w:rPr>
          <w:color w:val="ED0000"/>
          <w:spacing w:val="-8"/>
          <w:sz w:val="22"/>
        </w:rPr>
        <w:t xml:space="preserve"> </w:t>
      </w:r>
      <w:r>
        <w:rPr>
          <w:color w:val="ED0000"/>
          <w:spacing w:val="-2"/>
          <w:sz w:val="22"/>
        </w:rPr>
        <w:t>pela</w:t>
      </w:r>
      <w:r>
        <w:rPr>
          <w:color w:val="ED0000"/>
          <w:spacing w:val="-8"/>
          <w:sz w:val="22"/>
        </w:rPr>
        <w:t xml:space="preserve"> </w:t>
      </w:r>
      <w:r>
        <w:rPr>
          <w:color w:val="ED0000"/>
          <w:spacing w:val="-2"/>
          <w:sz w:val="22"/>
        </w:rPr>
        <w:t>manutenção</w:t>
      </w:r>
      <w:r>
        <w:rPr>
          <w:color w:val="ED0000"/>
          <w:spacing w:val="-7"/>
          <w:sz w:val="22"/>
        </w:rPr>
        <w:t xml:space="preserve"> </w:t>
      </w:r>
      <w:r>
        <w:rPr>
          <w:color w:val="ED0000"/>
          <w:spacing w:val="-2"/>
          <w:sz w:val="22"/>
        </w:rPr>
        <w:t>do</w:t>
      </w:r>
      <w:r>
        <w:rPr>
          <w:color w:val="ED0000"/>
          <w:spacing w:val="-8"/>
          <w:sz w:val="22"/>
        </w:rPr>
        <w:t xml:space="preserve"> </w:t>
      </w:r>
      <w:r>
        <w:rPr>
          <w:color w:val="ED0000"/>
          <w:spacing w:val="-2"/>
          <w:sz w:val="22"/>
        </w:rPr>
        <w:t>ultrassom,</w:t>
      </w:r>
      <w:r>
        <w:rPr>
          <w:color w:val="ED0000"/>
          <w:spacing w:val="-8"/>
          <w:sz w:val="22"/>
        </w:rPr>
        <w:t xml:space="preserve"> </w:t>
      </w:r>
      <w:r>
        <w:rPr>
          <w:color w:val="ED0000"/>
          <w:spacing w:val="-2"/>
          <w:sz w:val="22"/>
        </w:rPr>
        <w:t>atendendo</w:t>
      </w:r>
      <w:r>
        <w:rPr>
          <w:color w:val="ED0000"/>
          <w:spacing w:val="-7"/>
          <w:sz w:val="22"/>
        </w:rPr>
        <w:t xml:space="preserve"> </w:t>
      </w:r>
      <w:r>
        <w:rPr>
          <w:color w:val="ED0000"/>
          <w:spacing w:val="-2"/>
          <w:sz w:val="22"/>
        </w:rPr>
        <w:t>as</w:t>
      </w:r>
      <w:r>
        <w:rPr>
          <w:color w:val="ED0000"/>
          <w:spacing w:val="-8"/>
          <w:sz w:val="22"/>
        </w:rPr>
        <w:t xml:space="preserve"> </w:t>
      </w:r>
      <w:r>
        <w:rPr>
          <w:color w:val="ED0000"/>
          <w:spacing w:val="-2"/>
          <w:sz w:val="22"/>
        </w:rPr>
        <w:t>seguintes</w:t>
      </w:r>
      <w:r>
        <w:rPr>
          <w:color w:val="ED0000"/>
          <w:spacing w:val="-7"/>
          <w:sz w:val="22"/>
        </w:rPr>
        <w:t xml:space="preserve"> </w:t>
      </w:r>
      <w:r>
        <w:rPr>
          <w:color w:val="ED0000"/>
          <w:spacing w:val="-2"/>
          <w:sz w:val="22"/>
        </w:rPr>
        <w:t>solicitações:</w:t>
      </w:r>
    </w:p>
    <w:p w14:paraId="3ED55C4A">
      <w:pPr>
        <w:pStyle w:val="8"/>
        <w:numPr>
          <w:ilvl w:val="2"/>
          <w:numId w:val="2"/>
        </w:numPr>
        <w:tabs>
          <w:tab w:val="left" w:pos="812"/>
        </w:tabs>
        <w:spacing w:before="121" w:after="0" w:line="240" w:lineRule="auto"/>
        <w:ind w:left="282" w:right="715" w:firstLine="0"/>
        <w:jc w:val="left"/>
        <w:rPr>
          <w:sz w:val="22"/>
        </w:rPr>
      </w:pPr>
      <w:r>
        <w:rPr>
          <w:color w:val="ED0000"/>
          <w:spacing w:val="-2"/>
          <w:sz w:val="22"/>
        </w:rPr>
        <w:t>A</w:t>
      </w:r>
      <w:r>
        <w:rPr>
          <w:color w:val="ED0000"/>
          <w:spacing w:val="-11"/>
          <w:sz w:val="22"/>
        </w:rPr>
        <w:t xml:space="preserve"> </w:t>
      </w:r>
      <w:r>
        <w:rPr>
          <w:color w:val="ED0000"/>
          <w:spacing w:val="-2"/>
          <w:sz w:val="22"/>
        </w:rPr>
        <w:t>Empresa</w:t>
      </w:r>
      <w:r>
        <w:rPr>
          <w:color w:val="ED0000"/>
          <w:spacing w:val="-10"/>
          <w:sz w:val="22"/>
        </w:rPr>
        <w:t xml:space="preserve"> </w:t>
      </w:r>
      <w:r>
        <w:rPr>
          <w:color w:val="ED0000"/>
          <w:spacing w:val="-2"/>
          <w:sz w:val="22"/>
        </w:rPr>
        <w:t>deverá</w:t>
      </w:r>
      <w:r>
        <w:rPr>
          <w:color w:val="ED0000"/>
          <w:spacing w:val="-11"/>
          <w:sz w:val="22"/>
        </w:rPr>
        <w:t xml:space="preserve"> </w:t>
      </w:r>
      <w:r>
        <w:rPr>
          <w:color w:val="ED0000"/>
          <w:spacing w:val="-2"/>
          <w:sz w:val="22"/>
        </w:rPr>
        <w:t>apresentar</w:t>
      </w:r>
      <w:r>
        <w:rPr>
          <w:color w:val="ED0000"/>
          <w:spacing w:val="-10"/>
          <w:sz w:val="22"/>
        </w:rPr>
        <w:t xml:space="preserve"> </w:t>
      </w:r>
      <w:r>
        <w:rPr>
          <w:color w:val="ED0000"/>
          <w:spacing w:val="-2"/>
          <w:sz w:val="22"/>
        </w:rPr>
        <w:t>seus</w:t>
      </w:r>
      <w:r>
        <w:rPr>
          <w:color w:val="ED0000"/>
          <w:spacing w:val="-11"/>
          <w:sz w:val="22"/>
        </w:rPr>
        <w:t xml:space="preserve"> </w:t>
      </w:r>
      <w:r>
        <w:rPr>
          <w:color w:val="ED0000"/>
          <w:spacing w:val="-2"/>
          <w:sz w:val="22"/>
        </w:rPr>
        <w:t>Técnicos</w:t>
      </w:r>
      <w:r>
        <w:rPr>
          <w:color w:val="ED0000"/>
          <w:spacing w:val="-10"/>
          <w:sz w:val="22"/>
        </w:rPr>
        <w:t xml:space="preserve"> </w:t>
      </w:r>
      <w:r>
        <w:rPr>
          <w:color w:val="ED0000"/>
          <w:spacing w:val="-2"/>
          <w:sz w:val="22"/>
        </w:rPr>
        <w:t>sempre</w:t>
      </w:r>
      <w:r>
        <w:rPr>
          <w:color w:val="ED0000"/>
          <w:spacing w:val="-10"/>
          <w:sz w:val="22"/>
        </w:rPr>
        <w:t xml:space="preserve"> </w:t>
      </w:r>
      <w:r>
        <w:rPr>
          <w:color w:val="ED0000"/>
          <w:spacing w:val="-2"/>
          <w:sz w:val="22"/>
        </w:rPr>
        <w:t>devidamente</w:t>
      </w:r>
      <w:r>
        <w:rPr>
          <w:color w:val="ED0000"/>
          <w:spacing w:val="-10"/>
          <w:sz w:val="22"/>
        </w:rPr>
        <w:t xml:space="preserve"> </w:t>
      </w:r>
      <w:r>
        <w:rPr>
          <w:color w:val="ED0000"/>
          <w:spacing w:val="-2"/>
          <w:sz w:val="22"/>
        </w:rPr>
        <w:t>uniformizados,</w:t>
      </w:r>
      <w:r>
        <w:rPr>
          <w:color w:val="ED0000"/>
          <w:spacing w:val="-10"/>
          <w:sz w:val="22"/>
        </w:rPr>
        <w:t xml:space="preserve"> </w:t>
      </w:r>
      <w:r>
        <w:rPr>
          <w:color w:val="ED0000"/>
          <w:spacing w:val="-2"/>
          <w:sz w:val="22"/>
        </w:rPr>
        <w:t>devendo</w:t>
      </w:r>
      <w:r>
        <w:rPr>
          <w:color w:val="ED0000"/>
          <w:spacing w:val="-9"/>
          <w:sz w:val="22"/>
        </w:rPr>
        <w:t xml:space="preserve"> </w:t>
      </w:r>
      <w:r>
        <w:rPr>
          <w:color w:val="ED0000"/>
          <w:spacing w:val="-2"/>
          <w:sz w:val="22"/>
        </w:rPr>
        <w:t>utilizar,</w:t>
      </w:r>
      <w:r>
        <w:rPr>
          <w:color w:val="ED0000"/>
          <w:spacing w:val="-10"/>
          <w:sz w:val="22"/>
        </w:rPr>
        <w:t xml:space="preserve"> </w:t>
      </w:r>
      <w:r>
        <w:rPr>
          <w:color w:val="ED0000"/>
          <w:spacing w:val="-2"/>
          <w:sz w:val="22"/>
        </w:rPr>
        <w:t xml:space="preserve">de </w:t>
      </w:r>
      <w:r>
        <w:rPr>
          <w:color w:val="ED0000"/>
          <w:sz w:val="22"/>
        </w:rPr>
        <w:t>forma bem visível, o crachá da Empresa;</w:t>
      </w:r>
    </w:p>
    <w:p w14:paraId="0902645C">
      <w:pPr>
        <w:pStyle w:val="8"/>
        <w:numPr>
          <w:ilvl w:val="2"/>
          <w:numId w:val="2"/>
        </w:numPr>
        <w:tabs>
          <w:tab w:val="left" w:pos="879"/>
        </w:tabs>
        <w:spacing w:before="121" w:after="0" w:line="240" w:lineRule="auto"/>
        <w:ind w:left="282" w:right="720" w:firstLine="0"/>
        <w:jc w:val="left"/>
        <w:rPr>
          <w:sz w:val="22"/>
        </w:rPr>
      </w:pPr>
      <w:r>
        <w:rPr>
          <w:color w:val="ED0000"/>
          <w:sz w:val="22"/>
        </w:rPr>
        <w:t>Efetuar</w:t>
      </w:r>
      <w:r>
        <w:rPr>
          <w:color w:val="ED0000"/>
          <w:spacing w:val="-11"/>
          <w:sz w:val="22"/>
        </w:rPr>
        <w:t xml:space="preserve"> </w:t>
      </w:r>
      <w:r>
        <w:rPr>
          <w:color w:val="ED0000"/>
          <w:sz w:val="22"/>
        </w:rPr>
        <w:t>Treinamento</w:t>
      </w:r>
      <w:r>
        <w:rPr>
          <w:color w:val="ED0000"/>
          <w:spacing w:val="-12"/>
          <w:sz w:val="22"/>
        </w:rPr>
        <w:t xml:space="preserve"> </w:t>
      </w:r>
      <w:r>
        <w:rPr>
          <w:color w:val="ED0000"/>
          <w:sz w:val="22"/>
        </w:rPr>
        <w:t>de</w:t>
      </w:r>
      <w:r>
        <w:rPr>
          <w:color w:val="ED0000"/>
          <w:spacing w:val="-10"/>
          <w:sz w:val="22"/>
        </w:rPr>
        <w:t xml:space="preserve"> </w:t>
      </w:r>
      <w:r>
        <w:rPr>
          <w:color w:val="ED0000"/>
          <w:sz w:val="22"/>
        </w:rPr>
        <w:t>operação</w:t>
      </w:r>
      <w:r>
        <w:rPr>
          <w:color w:val="ED0000"/>
          <w:spacing w:val="-9"/>
          <w:sz w:val="22"/>
        </w:rPr>
        <w:t xml:space="preserve"> </w:t>
      </w:r>
      <w:r>
        <w:rPr>
          <w:color w:val="ED0000"/>
          <w:sz w:val="22"/>
        </w:rPr>
        <w:t>dos</w:t>
      </w:r>
      <w:r>
        <w:rPr>
          <w:color w:val="ED0000"/>
          <w:spacing w:val="-12"/>
          <w:sz w:val="22"/>
        </w:rPr>
        <w:t xml:space="preserve"> </w:t>
      </w:r>
      <w:r>
        <w:rPr>
          <w:color w:val="ED0000"/>
          <w:sz w:val="22"/>
        </w:rPr>
        <w:t>equipamentos</w:t>
      </w:r>
      <w:r>
        <w:rPr>
          <w:color w:val="ED0000"/>
          <w:spacing w:val="-11"/>
          <w:sz w:val="22"/>
        </w:rPr>
        <w:t xml:space="preserve"> </w:t>
      </w:r>
      <w:r>
        <w:rPr>
          <w:color w:val="ED0000"/>
          <w:sz w:val="22"/>
        </w:rPr>
        <w:t>para</w:t>
      </w:r>
      <w:r>
        <w:rPr>
          <w:color w:val="ED0000"/>
          <w:spacing w:val="-11"/>
          <w:sz w:val="22"/>
        </w:rPr>
        <w:t xml:space="preserve"> </w:t>
      </w:r>
      <w:r>
        <w:rPr>
          <w:color w:val="ED0000"/>
          <w:sz w:val="22"/>
        </w:rPr>
        <w:t>a</w:t>
      </w:r>
      <w:r>
        <w:rPr>
          <w:color w:val="ED0000"/>
          <w:spacing w:val="-11"/>
          <w:sz w:val="22"/>
        </w:rPr>
        <w:t xml:space="preserve"> </w:t>
      </w:r>
      <w:r>
        <w:rPr>
          <w:color w:val="ED0000"/>
          <w:sz w:val="22"/>
        </w:rPr>
        <w:t>Equipe</w:t>
      </w:r>
      <w:r>
        <w:rPr>
          <w:color w:val="ED0000"/>
          <w:spacing w:val="-10"/>
          <w:sz w:val="22"/>
        </w:rPr>
        <w:t xml:space="preserve"> </w:t>
      </w:r>
      <w:r>
        <w:rPr>
          <w:color w:val="ED0000"/>
          <w:sz w:val="22"/>
        </w:rPr>
        <w:t>Técnica</w:t>
      </w:r>
      <w:r>
        <w:rPr>
          <w:color w:val="ED0000"/>
          <w:spacing w:val="-11"/>
          <w:sz w:val="22"/>
        </w:rPr>
        <w:t xml:space="preserve"> </w:t>
      </w:r>
      <w:r>
        <w:rPr>
          <w:color w:val="ED0000"/>
          <w:sz w:val="22"/>
        </w:rPr>
        <w:t>e</w:t>
      </w:r>
      <w:r>
        <w:rPr>
          <w:color w:val="ED0000"/>
          <w:spacing w:val="-10"/>
          <w:sz w:val="22"/>
        </w:rPr>
        <w:t xml:space="preserve"> </w:t>
      </w:r>
      <w:r>
        <w:rPr>
          <w:color w:val="ED0000"/>
          <w:sz w:val="22"/>
        </w:rPr>
        <w:t>de</w:t>
      </w:r>
      <w:r>
        <w:rPr>
          <w:color w:val="ED0000"/>
          <w:spacing w:val="-10"/>
          <w:sz w:val="22"/>
        </w:rPr>
        <w:t xml:space="preserve"> </w:t>
      </w:r>
      <w:r>
        <w:rPr>
          <w:color w:val="ED0000"/>
          <w:sz w:val="22"/>
        </w:rPr>
        <w:t>Engenharia</w:t>
      </w:r>
      <w:r>
        <w:rPr>
          <w:color w:val="ED0000"/>
          <w:spacing w:val="-11"/>
          <w:sz w:val="22"/>
        </w:rPr>
        <w:t xml:space="preserve"> </w:t>
      </w:r>
      <w:r>
        <w:rPr>
          <w:color w:val="ED0000"/>
          <w:sz w:val="22"/>
        </w:rPr>
        <w:t>Clínica do</w:t>
      </w:r>
      <w:r>
        <w:rPr>
          <w:color w:val="ED0000"/>
          <w:spacing w:val="-3"/>
          <w:sz w:val="22"/>
        </w:rPr>
        <w:t xml:space="preserve"> </w:t>
      </w:r>
      <w:r>
        <w:rPr>
          <w:color w:val="ED0000"/>
          <w:sz w:val="22"/>
        </w:rPr>
        <w:t>Hospital</w:t>
      </w:r>
      <w:r>
        <w:rPr>
          <w:color w:val="ED0000"/>
          <w:spacing w:val="-5"/>
          <w:sz w:val="22"/>
        </w:rPr>
        <w:t xml:space="preserve"> </w:t>
      </w:r>
      <w:r>
        <w:rPr>
          <w:color w:val="ED0000"/>
          <w:sz w:val="22"/>
        </w:rPr>
        <w:t>Ana</w:t>
      </w:r>
      <w:r>
        <w:rPr>
          <w:color w:val="ED0000"/>
          <w:spacing w:val="-5"/>
          <w:sz w:val="22"/>
        </w:rPr>
        <w:t xml:space="preserve"> </w:t>
      </w:r>
      <w:r>
        <w:rPr>
          <w:color w:val="ED0000"/>
          <w:sz w:val="22"/>
        </w:rPr>
        <w:t>Nery,</w:t>
      </w:r>
      <w:r>
        <w:rPr>
          <w:color w:val="ED0000"/>
          <w:spacing w:val="-5"/>
          <w:sz w:val="22"/>
        </w:rPr>
        <w:t xml:space="preserve"> </w:t>
      </w:r>
      <w:r>
        <w:rPr>
          <w:color w:val="ED0000"/>
          <w:sz w:val="22"/>
        </w:rPr>
        <w:t>até</w:t>
      </w:r>
      <w:r>
        <w:rPr>
          <w:color w:val="ED0000"/>
          <w:spacing w:val="-4"/>
          <w:sz w:val="22"/>
        </w:rPr>
        <w:t xml:space="preserve"> </w:t>
      </w:r>
      <w:r>
        <w:rPr>
          <w:color w:val="ED0000"/>
          <w:sz w:val="22"/>
        </w:rPr>
        <w:t>que</w:t>
      </w:r>
      <w:r>
        <w:rPr>
          <w:color w:val="ED0000"/>
          <w:spacing w:val="-4"/>
          <w:sz w:val="22"/>
        </w:rPr>
        <w:t xml:space="preserve"> </w:t>
      </w:r>
      <w:r>
        <w:rPr>
          <w:color w:val="ED0000"/>
          <w:sz w:val="22"/>
        </w:rPr>
        <w:t>seja</w:t>
      </w:r>
      <w:r>
        <w:rPr>
          <w:color w:val="ED0000"/>
          <w:spacing w:val="-5"/>
          <w:sz w:val="22"/>
        </w:rPr>
        <w:t xml:space="preserve"> </w:t>
      </w:r>
      <w:r>
        <w:rPr>
          <w:color w:val="ED0000"/>
          <w:sz w:val="22"/>
        </w:rPr>
        <w:t>possível</w:t>
      </w:r>
      <w:r>
        <w:rPr>
          <w:color w:val="ED0000"/>
          <w:spacing w:val="-5"/>
          <w:sz w:val="22"/>
        </w:rPr>
        <w:t xml:space="preserve"> </w:t>
      </w:r>
      <w:r>
        <w:rPr>
          <w:color w:val="ED0000"/>
          <w:sz w:val="22"/>
        </w:rPr>
        <w:t>adaptar-se</w:t>
      </w:r>
      <w:r>
        <w:rPr>
          <w:color w:val="ED0000"/>
          <w:spacing w:val="-4"/>
          <w:sz w:val="22"/>
        </w:rPr>
        <w:t xml:space="preserve"> </w:t>
      </w:r>
      <w:r>
        <w:rPr>
          <w:color w:val="ED0000"/>
          <w:sz w:val="22"/>
        </w:rPr>
        <w:t>à</w:t>
      </w:r>
      <w:r>
        <w:rPr>
          <w:color w:val="ED0000"/>
          <w:spacing w:val="-5"/>
          <w:sz w:val="22"/>
        </w:rPr>
        <w:t xml:space="preserve"> </w:t>
      </w:r>
      <w:r>
        <w:rPr>
          <w:color w:val="ED0000"/>
          <w:sz w:val="22"/>
        </w:rPr>
        <w:t>rotina</w:t>
      </w:r>
      <w:r>
        <w:rPr>
          <w:color w:val="ED0000"/>
          <w:spacing w:val="-5"/>
          <w:sz w:val="22"/>
        </w:rPr>
        <w:t xml:space="preserve"> </w:t>
      </w:r>
      <w:r>
        <w:rPr>
          <w:color w:val="ED0000"/>
          <w:sz w:val="22"/>
        </w:rPr>
        <w:t>sem</w:t>
      </w:r>
      <w:r>
        <w:rPr>
          <w:color w:val="ED0000"/>
          <w:spacing w:val="-4"/>
          <w:sz w:val="22"/>
        </w:rPr>
        <w:t xml:space="preserve"> </w:t>
      </w:r>
      <w:r>
        <w:rPr>
          <w:color w:val="ED0000"/>
          <w:sz w:val="22"/>
        </w:rPr>
        <w:t>ônus</w:t>
      </w:r>
      <w:r>
        <w:rPr>
          <w:color w:val="ED0000"/>
          <w:spacing w:val="-5"/>
          <w:sz w:val="22"/>
        </w:rPr>
        <w:t xml:space="preserve"> </w:t>
      </w:r>
      <w:r>
        <w:rPr>
          <w:color w:val="ED0000"/>
          <w:sz w:val="22"/>
        </w:rPr>
        <w:t>adicional</w:t>
      </w:r>
      <w:r>
        <w:rPr>
          <w:color w:val="ED0000"/>
          <w:spacing w:val="-5"/>
          <w:sz w:val="22"/>
        </w:rPr>
        <w:t xml:space="preserve"> </w:t>
      </w:r>
      <w:r>
        <w:rPr>
          <w:color w:val="ED0000"/>
          <w:sz w:val="22"/>
        </w:rPr>
        <w:t>para</w:t>
      </w:r>
      <w:r>
        <w:rPr>
          <w:color w:val="ED0000"/>
          <w:spacing w:val="-5"/>
          <w:sz w:val="22"/>
        </w:rPr>
        <w:t xml:space="preserve"> </w:t>
      </w:r>
      <w:r>
        <w:rPr>
          <w:color w:val="ED0000"/>
          <w:sz w:val="22"/>
        </w:rPr>
        <w:t>o</w:t>
      </w:r>
      <w:r>
        <w:rPr>
          <w:color w:val="ED0000"/>
          <w:spacing w:val="-3"/>
          <w:sz w:val="22"/>
        </w:rPr>
        <w:t xml:space="preserve"> </w:t>
      </w:r>
      <w:r>
        <w:rPr>
          <w:color w:val="ED0000"/>
          <w:sz w:val="22"/>
        </w:rPr>
        <w:t>HAN.</w:t>
      </w:r>
    </w:p>
    <w:p w14:paraId="3368558F">
      <w:pPr>
        <w:pStyle w:val="8"/>
        <w:numPr>
          <w:ilvl w:val="2"/>
          <w:numId w:val="2"/>
        </w:numPr>
        <w:tabs>
          <w:tab w:val="left" w:pos="937"/>
        </w:tabs>
        <w:spacing w:before="120" w:after="0" w:line="240" w:lineRule="auto"/>
        <w:ind w:left="282" w:right="713" w:firstLine="0"/>
        <w:jc w:val="both"/>
        <w:rPr>
          <w:sz w:val="22"/>
        </w:rPr>
      </w:pPr>
      <w:r>
        <w:rPr>
          <w:color w:val="ED0000"/>
          <w:sz w:val="22"/>
        </w:rPr>
        <w:t>A Empresa deverá emitir, trimestralmente, relatórios técnicos circunstanciados, mencionando a situação do aparelho,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Técnico</w:t>
      </w:r>
      <w:r>
        <w:rPr>
          <w:color w:val="ED0000"/>
          <w:spacing w:val="-3"/>
          <w:sz w:val="22"/>
        </w:rPr>
        <w:t xml:space="preserve"> </w:t>
      </w:r>
      <w:r>
        <w:rPr>
          <w:color w:val="ED0000"/>
          <w:sz w:val="22"/>
        </w:rPr>
        <w:t>dos</w:t>
      </w:r>
      <w:r>
        <w:rPr>
          <w:color w:val="ED0000"/>
          <w:spacing w:val="-5"/>
          <w:sz w:val="22"/>
        </w:rPr>
        <w:t xml:space="preserve"> </w:t>
      </w:r>
      <w:r>
        <w:rPr>
          <w:color w:val="ED0000"/>
          <w:sz w:val="22"/>
        </w:rPr>
        <w:t>Serviços</w:t>
      </w:r>
      <w:r>
        <w:rPr>
          <w:color w:val="ED0000"/>
          <w:spacing w:val="-7"/>
          <w:sz w:val="22"/>
        </w:rPr>
        <w:t xml:space="preserve"> </w:t>
      </w:r>
      <w:r>
        <w:rPr>
          <w:color w:val="ED0000"/>
          <w:sz w:val="22"/>
        </w:rPr>
        <w:t>e,</w:t>
      </w:r>
      <w:r>
        <w:rPr>
          <w:color w:val="ED0000"/>
          <w:spacing w:val="-5"/>
          <w:sz w:val="22"/>
        </w:rPr>
        <w:t xml:space="preserve"> </w:t>
      </w:r>
      <w:r>
        <w:rPr>
          <w:color w:val="ED0000"/>
          <w:sz w:val="22"/>
        </w:rPr>
        <w:t>entregue</w:t>
      </w:r>
      <w:r>
        <w:rPr>
          <w:color w:val="ED0000"/>
          <w:spacing w:val="-4"/>
          <w:sz w:val="22"/>
        </w:rPr>
        <w:t xml:space="preserve"> </w:t>
      </w:r>
      <w:r>
        <w:rPr>
          <w:color w:val="ED0000"/>
          <w:sz w:val="22"/>
        </w:rPr>
        <w:t>juntamente</w:t>
      </w:r>
      <w:r>
        <w:rPr>
          <w:color w:val="ED0000"/>
          <w:spacing w:val="-4"/>
          <w:sz w:val="22"/>
        </w:rPr>
        <w:t xml:space="preserve"> </w:t>
      </w:r>
      <w:r>
        <w:rPr>
          <w:color w:val="ED0000"/>
          <w:sz w:val="22"/>
        </w:rPr>
        <w:t>com</w:t>
      </w:r>
      <w:r>
        <w:rPr>
          <w:color w:val="ED0000"/>
          <w:spacing w:val="-4"/>
          <w:sz w:val="22"/>
        </w:rPr>
        <w:t xml:space="preserve"> </w:t>
      </w:r>
      <w:r>
        <w:rPr>
          <w:color w:val="ED0000"/>
          <w:sz w:val="22"/>
        </w:rPr>
        <w:t>a</w:t>
      </w:r>
      <w:r>
        <w:rPr>
          <w:color w:val="ED0000"/>
          <w:spacing w:val="-5"/>
          <w:sz w:val="22"/>
        </w:rPr>
        <w:t xml:space="preserve"> </w:t>
      </w:r>
      <w:r>
        <w:rPr>
          <w:color w:val="ED0000"/>
          <w:sz w:val="22"/>
        </w:rPr>
        <w:t>apresentação</w:t>
      </w:r>
      <w:r>
        <w:rPr>
          <w:color w:val="ED0000"/>
          <w:spacing w:val="-3"/>
          <w:sz w:val="22"/>
        </w:rPr>
        <w:t xml:space="preserve"> </w:t>
      </w:r>
      <w:r>
        <w:rPr>
          <w:color w:val="ED0000"/>
          <w:sz w:val="22"/>
        </w:rPr>
        <w:t>da</w:t>
      </w:r>
      <w:r>
        <w:rPr>
          <w:color w:val="ED0000"/>
          <w:spacing w:val="-5"/>
          <w:sz w:val="22"/>
        </w:rPr>
        <w:t xml:space="preserve"> </w:t>
      </w:r>
      <w:r>
        <w:rPr>
          <w:color w:val="ED0000"/>
          <w:sz w:val="22"/>
        </w:rPr>
        <w:t>nota</w:t>
      </w:r>
      <w:r>
        <w:rPr>
          <w:color w:val="ED0000"/>
          <w:spacing w:val="-5"/>
          <w:sz w:val="22"/>
        </w:rPr>
        <w:t xml:space="preserve"> </w:t>
      </w:r>
      <w:r>
        <w:rPr>
          <w:color w:val="ED0000"/>
          <w:sz w:val="22"/>
        </w:rPr>
        <w:t>fiscal</w:t>
      </w:r>
      <w:r>
        <w:rPr>
          <w:color w:val="ED0000"/>
          <w:spacing w:val="-5"/>
          <w:sz w:val="22"/>
        </w:rPr>
        <w:t xml:space="preserve"> </w:t>
      </w:r>
      <w:r>
        <w:rPr>
          <w:color w:val="ED0000"/>
          <w:sz w:val="22"/>
        </w:rPr>
        <w:t>de</w:t>
      </w:r>
      <w:r>
        <w:rPr>
          <w:color w:val="ED0000"/>
          <w:spacing w:val="-4"/>
          <w:sz w:val="22"/>
        </w:rPr>
        <w:t xml:space="preserve"> </w:t>
      </w:r>
      <w:r>
        <w:rPr>
          <w:color w:val="ED0000"/>
          <w:sz w:val="22"/>
        </w:rPr>
        <w:t>serviços;</w:t>
      </w:r>
    </w:p>
    <w:p w14:paraId="2D40B2C7">
      <w:pPr>
        <w:pStyle w:val="8"/>
        <w:numPr>
          <w:ilvl w:val="2"/>
          <w:numId w:val="2"/>
        </w:numPr>
        <w:tabs>
          <w:tab w:val="left" w:pos="891"/>
        </w:tabs>
        <w:spacing w:before="119" w:after="0" w:line="240" w:lineRule="auto"/>
        <w:ind w:left="282" w:right="715" w:firstLine="0"/>
        <w:jc w:val="both"/>
        <w:rPr>
          <w:sz w:val="22"/>
        </w:rPr>
      </w:pPr>
      <w:r>
        <w:rPr>
          <w:color w:val="ED0000"/>
          <w:sz w:val="22"/>
        </w:rPr>
        <w:t xml:space="preserve">Na ocorrência de tais fatos, os pedidos de prorrogação referentes aos prazos deverão ser </w:t>
      </w:r>
      <w:r>
        <w:rPr>
          <w:color w:val="ED0000"/>
          <w:spacing w:val="-2"/>
          <w:sz w:val="22"/>
        </w:rPr>
        <w:t>encaminhados</w:t>
      </w:r>
      <w:r>
        <w:rPr>
          <w:color w:val="ED0000"/>
          <w:spacing w:val="-5"/>
          <w:sz w:val="22"/>
        </w:rPr>
        <w:t xml:space="preserve"> </w:t>
      </w:r>
      <w:r>
        <w:rPr>
          <w:color w:val="ED0000"/>
          <w:spacing w:val="-2"/>
          <w:sz w:val="22"/>
        </w:rPr>
        <w:t>por</w:t>
      </w:r>
      <w:r>
        <w:rPr>
          <w:color w:val="ED0000"/>
          <w:spacing w:val="-5"/>
          <w:sz w:val="22"/>
        </w:rPr>
        <w:t xml:space="preserve"> </w:t>
      </w:r>
      <w:r>
        <w:rPr>
          <w:color w:val="ED0000"/>
          <w:spacing w:val="-2"/>
          <w:sz w:val="22"/>
        </w:rPr>
        <w:t>escrito,</w:t>
      </w:r>
      <w:r>
        <w:rPr>
          <w:color w:val="ED0000"/>
          <w:spacing w:val="-5"/>
          <w:sz w:val="22"/>
        </w:rPr>
        <w:t xml:space="preserve"> </w:t>
      </w:r>
      <w:r>
        <w:rPr>
          <w:color w:val="ED0000"/>
          <w:spacing w:val="-2"/>
          <w:sz w:val="22"/>
        </w:rPr>
        <w:t>devidamente</w:t>
      </w:r>
      <w:r>
        <w:rPr>
          <w:color w:val="ED0000"/>
          <w:spacing w:val="-4"/>
          <w:sz w:val="22"/>
        </w:rPr>
        <w:t xml:space="preserve"> </w:t>
      </w:r>
      <w:r>
        <w:rPr>
          <w:color w:val="ED0000"/>
          <w:spacing w:val="-2"/>
          <w:sz w:val="22"/>
        </w:rPr>
        <w:t>justificados,</w:t>
      </w:r>
      <w:r>
        <w:rPr>
          <w:color w:val="ED0000"/>
          <w:spacing w:val="-5"/>
          <w:sz w:val="22"/>
        </w:rPr>
        <w:t xml:space="preserve"> </w:t>
      </w:r>
      <w:r>
        <w:rPr>
          <w:color w:val="ED0000"/>
          <w:spacing w:val="-2"/>
          <w:sz w:val="22"/>
        </w:rPr>
        <w:t>ao</w:t>
      </w:r>
      <w:r>
        <w:rPr>
          <w:color w:val="ED0000"/>
          <w:spacing w:val="-3"/>
          <w:sz w:val="22"/>
        </w:rPr>
        <w:t xml:space="preserve"> </w:t>
      </w:r>
      <w:r>
        <w:rPr>
          <w:color w:val="ED0000"/>
          <w:spacing w:val="-2"/>
          <w:sz w:val="22"/>
        </w:rPr>
        <w:t>Setor</w:t>
      </w:r>
      <w:r>
        <w:rPr>
          <w:color w:val="ED0000"/>
          <w:spacing w:val="-5"/>
          <w:sz w:val="22"/>
        </w:rPr>
        <w:t xml:space="preserve"> </w:t>
      </w:r>
      <w:r>
        <w:rPr>
          <w:color w:val="ED0000"/>
          <w:spacing w:val="-2"/>
          <w:sz w:val="22"/>
        </w:rPr>
        <w:t>de</w:t>
      </w:r>
      <w:r>
        <w:rPr>
          <w:color w:val="ED0000"/>
          <w:spacing w:val="-4"/>
          <w:sz w:val="22"/>
        </w:rPr>
        <w:t xml:space="preserve"> </w:t>
      </w:r>
      <w:r>
        <w:rPr>
          <w:color w:val="ED0000"/>
          <w:spacing w:val="-2"/>
          <w:sz w:val="22"/>
        </w:rPr>
        <w:t>Engenharia</w:t>
      </w:r>
      <w:r>
        <w:rPr>
          <w:color w:val="ED0000"/>
          <w:spacing w:val="-5"/>
          <w:sz w:val="22"/>
        </w:rPr>
        <w:t xml:space="preserve"> </w:t>
      </w:r>
      <w:r>
        <w:rPr>
          <w:color w:val="ED0000"/>
          <w:spacing w:val="-2"/>
          <w:sz w:val="22"/>
        </w:rPr>
        <w:t>Clínica</w:t>
      </w:r>
      <w:r>
        <w:rPr>
          <w:color w:val="ED0000"/>
          <w:spacing w:val="-5"/>
          <w:sz w:val="22"/>
        </w:rPr>
        <w:t xml:space="preserve"> </w:t>
      </w:r>
      <w:r>
        <w:rPr>
          <w:color w:val="ED0000"/>
          <w:spacing w:val="-2"/>
          <w:sz w:val="22"/>
        </w:rPr>
        <w:t>do</w:t>
      </w:r>
      <w:r>
        <w:rPr>
          <w:color w:val="ED0000"/>
          <w:spacing w:val="-3"/>
          <w:sz w:val="22"/>
        </w:rPr>
        <w:t xml:space="preserve"> </w:t>
      </w:r>
      <w:r>
        <w:rPr>
          <w:color w:val="ED0000"/>
          <w:spacing w:val="-2"/>
          <w:sz w:val="22"/>
        </w:rPr>
        <w:t>HAN</w:t>
      </w:r>
      <w:r>
        <w:rPr>
          <w:color w:val="ED0000"/>
          <w:spacing w:val="-6"/>
          <w:sz w:val="22"/>
        </w:rPr>
        <w:t xml:space="preserve"> </w:t>
      </w:r>
      <w:r>
        <w:rPr>
          <w:color w:val="ED0000"/>
          <w:spacing w:val="-2"/>
          <w:sz w:val="22"/>
        </w:rPr>
        <w:t>para</w:t>
      </w:r>
      <w:r>
        <w:rPr>
          <w:color w:val="ED0000"/>
          <w:spacing w:val="-5"/>
          <w:sz w:val="22"/>
        </w:rPr>
        <w:t xml:space="preserve"> </w:t>
      </w:r>
      <w:r>
        <w:rPr>
          <w:color w:val="ED0000"/>
          <w:spacing w:val="-2"/>
          <w:sz w:val="22"/>
        </w:rPr>
        <w:t xml:space="preserve">avaliação </w:t>
      </w:r>
      <w:r>
        <w:rPr>
          <w:color w:val="ED0000"/>
          <w:sz w:val="22"/>
        </w:rPr>
        <w:t>e julgar a pertinência.</w:t>
      </w:r>
    </w:p>
    <w:p w14:paraId="241F36C3">
      <w:pPr>
        <w:pStyle w:val="8"/>
        <w:numPr>
          <w:ilvl w:val="2"/>
          <w:numId w:val="2"/>
        </w:numPr>
        <w:tabs>
          <w:tab w:val="left" w:pos="853"/>
        </w:tabs>
        <w:spacing w:before="121" w:after="0" w:line="240" w:lineRule="auto"/>
        <w:ind w:left="853" w:right="0" w:hanging="571"/>
        <w:jc w:val="both"/>
        <w:rPr>
          <w:sz w:val="22"/>
        </w:rPr>
      </w:pPr>
      <w:r>
        <w:rPr>
          <w:color w:val="ED0000"/>
          <w:sz w:val="22"/>
        </w:rPr>
        <w:t>A</w:t>
      </w:r>
      <w:r>
        <w:rPr>
          <w:color w:val="ED0000"/>
          <w:spacing w:val="67"/>
          <w:w w:val="150"/>
          <w:sz w:val="22"/>
        </w:rPr>
        <w:t xml:space="preserve"> </w:t>
      </w:r>
      <w:r>
        <w:rPr>
          <w:color w:val="ED0000"/>
          <w:sz w:val="22"/>
        </w:rPr>
        <w:t>Empresa</w:t>
      </w:r>
      <w:r>
        <w:rPr>
          <w:color w:val="ED0000"/>
          <w:spacing w:val="20"/>
          <w:sz w:val="22"/>
        </w:rPr>
        <w:t xml:space="preserve"> </w:t>
      </w:r>
      <w:r>
        <w:rPr>
          <w:color w:val="ED0000"/>
          <w:sz w:val="22"/>
        </w:rPr>
        <w:t>deverá</w:t>
      </w:r>
      <w:r>
        <w:rPr>
          <w:color w:val="ED0000"/>
          <w:spacing w:val="18"/>
          <w:sz w:val="22"/>
        </w:rPr>
        <w:t xml:space="preserve"> </w:t>
      </w:r>
      <w:r>
        <w:rPr>
          <w:color w:val="ED0000"/>
          <w:sz w:val="22"/>
        </w:rPr>
        <w:t>refazer</w:t>
      </w:r>
      <w:r>
        <w:rPr>
          <w:color w:val="ED0000"/>
          <w:spacing w:val="19"/>
          <w:sz w:val="22"/>
        </w:rPr>
        <w:t xml:space="preserve"> </w:t>
      </w:r>
      <w:r>
        <w:rPr>
          <w:color w:val="ED0000"/>
          <w:sz w:val="22"/>
        </w:rPr>
        <w:t>o</w:t>
      </w:r>
      <w:r>
        <w:rPr>
          <w:color w:val="ED0000"/>
          <w:spacing w:val="21"/>
          <w:sz w:val="22"/>
        </w:rPr>
        <w:t xml:space="preserve"> </w:t>
      </w:r>
      <w:r>
        <w:rPr>
          <w:color w:val="ED0000"/>
          <w:sz w:val="22"/>
        </w:rPr>
        <w:t>serviço</w:t>
      </w:r>
      <w:r>
        <w:rPr>
          <w:color w:val="ED0000"/>
          <w:spacing w:val="22"/>
          <w:sz w:val="22"/>
        </w:rPr>
        <w:t xml:space="preserve"> </w:t>
      </w:r>
      <w:r>
        <w:rPr>
          <w:color w:val="ED0000"/>
          <w:sz w:val="22"/>
        </w:rPr>
        <w:t>que</w:t>
      </w:r>
      <w:r>
        <w:rPr>
          <w:color w:val="ED0000"/>
          <w:spacing w:val="20"/>
          <w:sz w:val="22"/>
        </w:rPr>
        <w:t xml:space="preserve"> </w:t>
      </w:r>
      <w:r>
        <w:rPr>
          <w:color w:val="ED0000"/>
          <w:sz w:val="22"/>
        </w:rPr>
        <w:t>apresentar</w:t>
      </w:r>
      <w:r>
        <w:rPr>
          <w:color w:val="ED0000"/>
          <w:spacing w:val="20"/>
          <w:sz w:val="22"/>
        </w:rPr>
        <w:t xml:space="preserve"> </w:t>
      </w:r>
      <w:r>
        <w:rPr>
          <w:color w:val="ED0000"/>
          <w:sz w:val="22"/>
        </w:rPr>
        <w:t>qualquer</w:t>
      </w:r>
      <w:r>
        <w:rPr>
          <w:color w:val="ED0000"/>
          <w:spacing w:val="19"/>
          <w:sz w:val="22"/>
        </w:rPr>
        <w:t xml:space="preserve"> </w:t>
      </w:r>
      <w:r>
        <w:rPr>
          <w:color w:val="ED0000"/>
          <w:sz w:val="22"/>
        </w:rPr>
        <w:t>tipo</w:t>
      </w:r>
      <w:r>
        <w:rPr>
          <w:color w:val="ED0000"/>
          <w:spacing w:val="21"/>
          <w:sz w:val="22"/>
        </w:rPr>
        <w:t xml:space="preserve"> </w:t>
      </w:r>
      <w:r>
        <w:rPr>
          <w:color w:val="ED0000"/>
          <w:sz w:val="22"/>
        </w:rPr>
        <w:t>de</w:t>
      </w:r>
      <w:r>
        <w:rPr>
          <w:color w:val="ED0000"/>
          <w:spacing w:val="21"/>
          <w:sz w:val="22"/>
        </w:rPr>
        <w:t xml:space="preserve"> </w:t>
      </w:r>
      <w:r>
        <w:rPr>
          <w:color w:val="ED0000"/>
          <w:sz w:val="22"/>
        </w:rPr>
        <w:t>defeito</w:t>
      </w:r>
      <w:r>
        <w:rPr>
          <w:color w:val="ED0000"/>
          <w:spacing w:val="21"/>
          <w:sz w:val="22"/>
        </w:rPr>
        <w:t xml:space="preserve"> </w:t>
      </w:r>
      <w:r>
        <w:rPr>
          <w:color w:val="ED0000"/>
          <w:sz w:val="22"/>
        </w:rPr>
        <w:t>ou</w:t>
      </w:r>
      <w:r>
        <w:rPr>
          <w:color w:val="ED0000"/>
          <w:spacing w:val="20"/>
          <w:sz w:val="22"/>
        </w:rPr>
        <w:t xml:space="preserve"> </w:t>
      </w:r>
      <w:r>
        <w:rPr>
          <w:color w:val="ED0000"/>
          <w:sz w:val="22"/>
        </w:rPr>
        <w:t>que</w:t>
      </w:r>
      <w:r>
        <w:rPr>
          <w:color w:val="ED0000"/>
          <w:spacing w:val="20"/>
          <w:sz w:val="22"/>
        </w:rPr>
        <w:t xml:space="preserve"> </w:t>
      </w:r>
      <w:r>
        <w:rPr>
          <w:color w:val="ED0000"/>
          <w:sz w:val="22"/>
        </w:rPr>
        <w:t>tiver</w:t>
      </w:r>
      <w:r>
        <w:rPr>
          <w:color w:val="ED0000"/>
          <w:spacing w:val="20"/>
          <w:sz w:val="22"/>
        </w:rPr>
        <w:t xml:space="preserve"> </w:t>
      </w:r>
      <w:r>
        <w:rPr>
          <w:color w:val="ED0000"/>
          <w:spacing w:val="-4"/>
          <w:sz w:val="22"/>
        </w:rPr>
        <w:t>sido</w:t>
      </w:r>
    </w:p>
    <w:p w14:paraId="2399E96C">
      <w:pPr>
        <w:pStyle w:val="8"/>
        <w:spacing w:after="0" w:line="240" w:lineRule="auto"/>
        <w:jc w:val="both"/>
        <w:rPr>
          <w:sz w:val="22"/>
        </w:rPr>
        <w:sectPr>
          <w:pgSz w:w="11910" w:h="16840"/>
          <w:pgMar w:top="2160" w:right="708" w:bottom="1860" w:left="850" w:header="708" w:footer="1674" w:gutter="0"/>
          <w:cols w:space="720" w:num="1"/>
        </w:sectPr>
      </w:pPr>
    </w:p>
    <w:p w14:paraId="3AD6F1FD">
      <w:pPr>
        <w:pStyle w:val="6"/>
        <w:jc w:val="left"/>
      </w:pPr>
    </w:p>
    <w:p w14:paraId="338DBFDC">
      <w:pPr>
        <w:pStyle w:val="6"/>
        <w:spacing w:before="257"/>
        <w:jc w:val="left"/>
      </w:pPr>
    </w:p>
    <w:p w14:paraId="7189D055">
      <w:pPr>
        <w:pStyle w:val="6"/>
        <w:ind w:left="282"/>
      </w:pPr>
      <w:r>
        <w:rPr>
          <w:color w:val="ED0000"/>
          <w:spacing w:val="-2"/>
        </w:rPr>
        <w:t>executado</w:t>
      </w:r>
      <w:r>
        <w:rPr>
          <w:color w:val="ED0000"/>
          <w:spacing w:val="-6"/>
        </w:rPr>
        <w:t xml:space="preserve"> </w:t>
      </w:r>
      <w:r>
        <w:rPr>
          <w:color w:val="ED0000"/>
          <w:spacing w:val="-2"/>
        </w:rPr>
        <w:t>fora</w:t>
      </w:r>
      <w:r>
        <w:rPr>
          <w:color w:val="ED0000"/>
          <w:spacing w:val="-7"/>
        </w:rPr>
        <w:t xml:space="preserve"> </w:t>
      </w:r>
      <w:r>
        <w:rPr>
          <w:color w:val="ED0000"/>
          <w:spacing w:val="-2"/>
        </w:rPr>
        <w:t>das</w:t>
      </w:r>
      <w:r>
        <w:rPr>
          <w:color w:val="ED0000"/>
          <w:spacing w:val="-7"/>
        </w:rPr>
        <w:t xml:space="preserve"> </w:t>
      </w:r>
      <w:r>
        <w:rPr>
          <w:color w:val="ED0000"/>
          <w:spacing w:val="-2"/>
        </w:rPr>
        <w:t>especificações</w:t>
      </w:r>
      <w:r>
        <w:rPr>
          <w:color w:val="ED0000"/>
          <w:spacing w:val="-7"/>
        </w:rPr>
        <w:t xml:space="preserve"> </w:t>
      </w:r>
      <w:r>
        <w:rPr>
          <w:color w:val="ED0000"/>
          <w:spacing w:val="-2"/>
        </w:rPr>
        <w:t>contidas</w:t>
      </w:r>
      <w:r>
        <w:rPr>
          <w:color w:val="ED0000"/>
          <w:spacing w:val="-8"/>
        </w:rPr>
        <w:t xml:space="preserve"> </w:t>
      </w:r>
      <w:r>
        <w:rPr>
          <w:color w:val="ED0000"/>
          <w:spacing w:val="-2"/>
        </w:rPr>
        <w:t>neste</w:t>
      </w:r>
      <w:r>
        <w:rPr>
          <w:color w:val="ED0000"/>
          <w:spacing w:val="-6"/>
        </w:rPr>
        <w:t xml:space="preserve"> </w:t>
      </w:r>
      <w:r>
        <w:rPr>
          <w:color w:val="ED0000"/>
          <w:spacing w:val="-2"/>
        </w:rPr>
        <w:t>Termo</w:t>
      </w:r>
      <w:r>
        <w:rPr>
          <w:color w:val="ED0000"/>
          <w:spacing w:val="-5"/>
        </w:rPr>
        <w:t xml:space="preserve"> </w:t>
      </w:r>
      <w:r>
        <w:rPr>
          <w:color w:val="ED0000"/>
          <w:spacing w:val="-2"/>
        </w:rPr>
        <w:t>de</w:t>
      </w:r>
      <w:r>
        <w:rPr>
          <w:color w:val="ED0000"/>
          <w:spacing w:val="-6"/>
        </w:rPr>
        <w:t xml:space="preserve"> </w:t>
      </w:r>
      <w:r>
        <w:rPr>
          <w:color w:val="ED0000"/>
          <w:spacing w:val="-2"/>
        </w:rPr>
        <w:t>Referência</w:t>
      </w:r>
      <w:r>
        <w:rPr>
          <w:color w:val="ED0000"/>
          <w:spacing w:val="37"/>
        </w:rPr>
        <w:t xml:space="preserve"> </w:t>
      </w:r>
      <w:r>
        <w:rPr>
          <w:color w:val="ED0000"/>
          <w:spacing w:val="-2"/>
        </w:rPr>
        <w:t>e</w:t>
      </w:r>
      <w:r>
        <w:rPr>
          <w:color w:val="ED0000"/>
          <w:spacing w:val="-6"/>
        </w:rPr>
        <w:t xml:space="preserve"> </w:t>
      </w:r>
      <w:r>
        <w:rPr>
          <w:color w:val="ED0000"/>
          <w:spacing w:val="-2"/>
        </w:rPr>
        <w:t>no</w:t>
      </w:r>
      <w:r>
        <w:rPr>
          <w:color w:val="ED0000"/>
          <w:spacing w:val="-5"/>
        </w:rPr>
        <w:t xml:space="preserve"> </w:t>
      </w:r>
      <w:r>
        <w:rPr>
          <w:color w:val="ED0000"/>
          <w:spacing w:val="-2"/>
        </w:rPr>
        <w:t>contrato.</w:t>
      </w:r>
    </w:p>
    <w:p w14:paraId="5843F082">
      <w:pPr>
        <w:pStyle w:val="8"/>
        <w:numPr>
          <w:ilvl w:val="2"/>
          <w:numId w:val="2"/>
        </w:numPr>
        <w:tabs>
          <w:tab w:val="left" w:pos="817"/>
        </w:tabs>
        <w:spacing w:before="120" w:after="0" w:line="240" w:lineRule="auto"/>
        <w:ind w:left="282" w:right="717" w:firstLine="0"/>
        <w:jc w:val="both"/>
        <w:rPr>
          <w:sz w:val="22"/>
        </w:rPr>
      </w:pPr>
      <w:r>
        <w:rPr>
          <w:color w:val="ED0000"/>
          <w:spacing w:val="-2"/>
          <w:sz w:val="22"/>
        </w:rPr>
        <w:t>A</w:t>
      </w:r>
      <w:r>
        <w:rPr>
          <w:color w:val="ED0000"/>
          <w:spacing w:val="-6"/>
          <w:sz w:val="22"/>
        </w:rPr>
        <w:t xml:space="preserve"> </w:t>
      </w:r>
      <w:r>
        <w:rPr>
          <w:color w:val="ED0000"/>
          <w:spacing w:val="-2"/>
          <w:sz w:val="22"/>
        </w:rPr>
        <w:t>instalação,</w:t>
      </w:r>
      <w:r>
        <w:rPr>
          <w:color w:val="ED0000"/>
          <w:spacing w:val="-6"/>
          <w:sz w:val="22"/>
        </w:rPr>
        <w:t xml:space="preserve"> </w:t>
      </w:r>
      <w:r>
        <w:rPr>
          <w:color w:val="ED0000"/>
          <w:spacing w:val="-2"/>
          <w:sz w:val="22"/>
        </w:rPr>
        <w:t>remoção</w:t>
      </w:r>
      <w:r>
        <w:rPr>
          <w:color w:val="ED0000"/>
          <w:spacing w:val="-4"/>
          <w:sz w:val="22"/>
        </w:rPr>
        <w:t xml:space="preserve"> </w:t>
      </w:r>
      <w:r>
        <w:rPr>
          <w:color w:val="ED0000"/>
          <w:spacing w:val="-2"/>
          <w:sz w:val="22"/>
        </w:rPr>
        <w:t>e/ou</w:t>
      </w:r>
      <w:r>
        <w:rPr>
          <w:color w:val="ED0000"/>
          <w:spacing w:val="-6"/>
          <w:sz w:val="22"/>
        </w:rPr>
        <w:t xml:space="preserve"> </w:t>
      </w:r>
      <w:r>
        <w:rPr>
          <w:color w:val="ED0000"/>
          <w:spacing w:val="-2"/>
          <w:sz w:val="22"/>
        </w:rPr>
        <w:t>qualquer</w:t>
      </w:r>
      <w:r>
        <w:rPr>
          <w:color w:val="ED0000"/>
          <w:spacing w:val="-6"/>
          <w:sz w:val="22"/>
        </w:rPr>
        <w:t xml:space="preserve"> </w:t>
      </w:r>
      <w:r>
        <w:rPr>
          <w:color w:val="ED0000"/>
          <w:spacing w:val="-2"/>
          <w:sz w:val="22"/>
        </w:rPr>
        <w:t>modificação</w:t>
      </w:r>
      <w:r>
        <w:rPr>
          <w:color w:val="ED0000"/>
          <w:spacing w:val="-5"/>
          <w:sz w:val="22"/>
        </w:rPr>
        <w:t xml:space="preserve"> </w:t>
      </w:r>
      <w:r>
        <w:rPr>
          <w:color w:val="ED0000"/>
          <w:spacing w:val="-2"/>
          <w:sz w:val="22"/>
        </w:rPr>
        <w:t>necessária</w:t>
      </w:r>
      <w:r>
        <w:rPr>
          <w:color w:val="ED0000"/>
          <w:spacing w:val="-6"/>
          <w:sz w:val="22"/>
        </w:rPr>
        <w:t xml:space="preserve"> </w:t>
      </w:r>
      <w:r>
        <w:rPr>
          <w:color w:val="ED0000"/>
          <w:spacing w:val="-2"/>
          <w:sz w:val="22"/>
        </w:rPr>
        <w:t>para</w:t>
      </w:r>
      <w:r>
        <w:rPr>
          <w:color w:val="ED0000"/>
          <w:spacing w:val="-6"/>
          <w:sz w:val="22"/>
        </w:rPr>
        <w:t xml:space="preserve"> </w:t>
      </w:r>
      <w:r>
        <w:rPr>
          <w:color w:val="ED0000"/>
          <w:spacing w:val="-2"/>
          <w:sz w:val="22"/>
        </w:rPr>
        <w:t>operacionalização</w:t>
      </w:r>
      <w:r>
        <w:rPr>
          <w:color w:val="ED0000"/>
          <w:spacing w:val="-4"/>
          <w:sz w:val="22"/>
        </w:rPr>
        <w:t xml:space="preserve"> </w:t>
      </w:r>
      <w:r>
        <w:rPr>
          <w:color w:val="ED0000"/>
          <w:spacing w:val="-2"/>
          <w:sz w:val="22"/>
        </w:rPr>
        <w:t>dos</w:t>
      </w:r>
      <w:r>
        <w:rPr>
          <w:color w:val="ED0000"/>
          <w:spacing w:val="-6"/>
          <w:sz w:val="22"/>
        </w:rPr>
        <w:t xml:space="preserve"> </w:t>
      </w:r>
      <w:r>
        <w:rPr>
          <w:color w:val="ED0000"/>
          <w:spacing w:val="-2"/>
          <w:sz w:val="22"/>
        </w:rPr>
        <w:t>aparelhos</w:t>
      </w:r>
      <w:r>
        <w:rPr>
          <w:color w:val="ED0000"/>
          <w:spacing w:val="-6"/>
          <w:sz w:val="22"/>
        </w:rPr>
        <w:t xml:space="preserve"> </w:t>
      </w:r>
      <w:r>
        <w:rPr>
          <w:color w:val="ED0000"/>
          <w:spacing w:val="-2"/>
          <w:sz w:val="22"/>
        </w:rPr>
        <w:t xml:space="preserve">e </w:t>
      </w:r>
      <w:r>
        <w:rPr>
          <w:color w:val="ED0000"/>
          <w:sz w:val="22"/>
        </w:rPr>
        <w:t>acessórios</w:t>
      </w:r>
      <w:r>
        <w:rPr>
          <w:color w:val="ED0000"/>
          <w:spacing w:val="-4"/>
          <w:sz w:val="22"/>
        </w:rPr>
        <w:t xml:space="preserve"> </w:t>
      </w:r>
      <w:r>
        <w:rPr>
          <w:color w:val="ED0000"/>
          <w:sz w:val="22"/>
        </w:rPr>
        <w:t>serão</w:t>
      </w:r>
      <w:r>
        <w:rPr>
          <w:color w:val="ED0000"/>
          <w:spacing w:val="-5"/>
          <w:sz w:val="22"/>
        </w:rPr>
        <w:t xml:space="preserve"> </w:t>
      </w:r>
      <w:r>
        <w:rPr>
          <w:color w:val="ED0000"/>
          <w:sz w:val="22"/>
        </w:rPr>
        <w:t>de</w:t>
      </w:r>
      <w:r>
        <w:rPr>
          <w:color w:val="ED0000"/>
          <w:spacing w:val="-3"/>
          <w:sz w:val="22"/>
        </w:rPr>
        <w:t xml:space="preserve"> </w:t>
      </w:r>
      <w:r>
        <w:rPr>
          <w:color w:val="ED0000"/>
          <w:sz w:val="22"/>
        </w:rPr>
        <w:t>inteira</w:t>
      </w:r>
      <w:r>
        <w:rPr>
          <w:color w:val="ED0000"/>
          <w:spacing w:val="-4"/>
          <w:sz w:val="22"/>
        </w:rPr>
        <w:t xml:space="preserve"> </w:t>
      </w:r>
      <w:r>
        <w:rPr>
          <w:color w:val="ED0000"/>
          <w:sz w:val="22"/>
        </w:rPr>
        <w:t>responsabilidade</w:t>
      </w:r>
      <w:r>
        <w:rPr>
          <w:color w:val="ED0000"/>
          <w:spacing w:val="-3"/>
          <w:sz w:val="22"/>
        </w:rPr>
        <w:t xml:space="preserve"> </w:t>
      </w:r>
      <w:r>
        <w:rPr>
          <w:color w:val="ED0000"/>
          <w:sz w:val="22"/>
        </w:rPr>
        <w:t>da</w:t>
      </w:r>
      <w:r>
        <w:rPr>
          <w:color w:val="ED0000"/>
          <w:spacing w:val="-4"/>
          <w:sz w:val="22"/>
        </w:rPr>
        <w:t xml:space="preserve"> </w:t>
      </w:r>
      <w:r>
        <w:rPr>
          <w:color w:val="ED0000"/>
          <w:sz w:val="22"/>
        </w:rPr>
        <w:t>Empresa</w:t>
      </w:r>
      <w:r>
        <w:rPr>
          <w:color w:val="ED0000"/>
          <w:spacing w:val="-4"/>
          <w:sz w:val="22"/>
        </w:rPr>
        <w:t xml:space="preserve"> </w:t>
      </w:r>
      <w:r>
        <w:rPr>
          <w:color w:val="ED0000"/>
          <w:sz w:val="22"/>
        </w:rPr>
        <w:t>e</w:t>
      </w:r>
      <w:r>
        <w:rPr>
          <w:color w:val="ED0000"/>
          <w:spacing w:val="-3"/>
          <w:sz w:val="22"/>
        </w:rPr>
        <w:t xml:space="preserve"> </w:t>
      </w:r>
      <w:r>
        <w:rPr>
          <w:color w:val="ED0000"/>
          <w:sz w:val="22"/>
        </w:rPr>
        <w:t>sem</w:t>
      </w:r>
      <w:r>
        <w:rPr>
          <w:color w:val="ED0000"/>
          <w:spacing w:val="-5"/>
          <w:sz w:val="22"/>
        </w:rPr>
        <w:t xml:space="preserve"> </w:t>
      </w:r>
      <w:r>
        <w:rPr>
          <w:color w:val="ED0000"/>
          <w:sz w:val="22"/>
        </w:rPr>
        <w:t>ônus</w:t>
      </w:r>
      <w:r>
        <w:rPr>
          <w:color w:val="ED0000"/>
          <w:spacing w:val="-4"/>
          <w:sz w:val="22"/>
        </w:rPr>
        <w:t xml:space="preserve"> </w:t>
      </w:r>
      <w:r>
        <w:rPr>
          <w:color w:val="ED0000"/>
          <w:sz w:val="22"/>
        </w:rPr>
        <w:t>para</w:t>
      </w:r>
      <w:r>
        <w:rPr>
          <w:color w:val="ED0000"/>
          <w:spacing w:val="-4"/>
          <w:sz w:val="22"/>
        </w:rPr>
        <w:t xml:space="preserve"> </w:t>
      </w:r>
      <w:r>
        <w:rPr>
          <w:color w:val="ED0000"/>
          <w:sz w:val="22"/>
        </w:rPr>
        <w:t>o</w:t>
      </w:r>
      <w:r>
        <w:rPr>
          <w:color w:val="ED0000"/>
          <w:spacing w:val="-2"/>
          <w:sz w:val="22"/>
        </w:rPr>
        <w:t xml:space="preserve"> </w:t>
      </w:r>
      <w:r>
        <w:rPr>
          <w:color w:val="ED0000"/>
          <w:sz w:val="22"/>
        </w:rPr>
        <w:t>Hospital;</w:t>
      </w:r>
    </w:p>
    <w:p w14:paraId="41FF6183">
      <w:pPr>
        <w:pStyle w:val="8"/>
        <w:numPr>
          <w:ilvl w:val="2"/>
          <w:numId w:val="2"/>
        </w:numPr>
        <w:tabs>
          <w:tab w:val="left" w:pos="927"/>
        </w:tabs>
        <w:spacing w:before="120" w:after="0" w:line="240" w:lineRule="auto"/>
        <w:ind w:left="927" w:right="0" w:hanging="645"/>
        <w:jc w:val="both"/>
        <w:rPr>
          <w:sz w:val="22"/>
        </w:rPr>
      </w:pPr>
      <w:r>
        <w:rPr>
          <w:color w:val="ED0000"/>
          <w:spacing w:val="-2"/>
          <w:sz w:val="22"/>
        </w:rPr>
        <w:t>O</w:t>
      </w:r>
      <w:r>
        <w:rPr>
          <w:color w:val="ED0000"/>
          <w:spacing w:val="-10"/>
          <w:sz w:val="22"/>
        </w:rPr>
        <w:t xml:space="preserve"> </w:t>
      </w:r>
      <w:r>
        <w:rPr>
          <w:color w:val="ED0000"/>
          <w:spacing w:val="-2"/>
          <w:sz w:val="22"/>
        </w:rPr>
        <w:t>Hospital</w:t>
      </w:r>
      <w:r>
        <w:rPr>
          <w:color w:val="ED0000"/>
          <w:spacing w:val="-7"/>
          <w:sz w:val="22"/>
        </w:rPr>
        <w:t xml:space="preserve"> </w:t>
      </w:r>
      <w:r>
        <w:rPr>
          <w:color w:val="ED0000"/>
          <w:spacing w:val="-2"/>
          <w:sz w:val="22"/>
        </w:rPr>
        <w:t>não</w:t>
      </w:r>
      <w:r>
        <w:rPr>
          <w:color w:val="ED0000"/>
          <w:spacing w:val="-6"/>
          <w:sz w:val="22"/>
        </w:rPr>
        <w:t xml:space="preserve"> </w:t>
      </w:r>
      <w:r>
        <w:rPr>
          <w:color w:val="ED0000"/>
          <w:spacing w:val="-2"/>
          <w:sz w:val="22"/>
        </w:rPr>
        <w:t>disponibiliza</w:t>
      </w:r>
      <w:r>
        <w:rPr>
          <w:color w:val="ED0000"/>
          <w:spacing w:val="-5"/>
          <w:sz w:val="22"/>
        </w:rPr>
        <w:t xml:space="preserve"> </w:t>
      </w:r>
      <w:r>
        <w:rPr>
          <w:color w:val="ED0000"/>
          <w:spacing w:val="-2"/>
          <w:sz w:val="22"/>
        </w:rPr>
        <w:t>de</w:t>
      </w:r>
      <w:r>
        <w:rPr>
          <w:color w:val="ED0000"/>
          <w:spacing w:val="-7"/>
          <w:sz w:val="22"/>
        </w:rPr>
        <w:t xml:space="preserve"> </w:t>
      </w:r>
      <w:r>
        <w:rPr>
          <w:color w:val="ED0000"/>
          <w:spacing w:val="-2"/>
          <w:sz w:val="22"/>
        </w:rPr>
        <w:t>vagas</w:t>
      </w:r>
      <w:r>
        <w:rPr>
          <w:color w:val="ED0000"/>
          <w:spacing w:val="-7"/>
          <w:sz w:val="22"/>
        </w:rPr>
        <w:t xml:space="preserve"> </w:t>
      </w:r>
      <w:r>
        <w:rPr>
          <w:color w:val="ED0000"/>
          <w:spacing w:val="-2"/>
          <w:sz w:val="22"/>
        </w:rPr>
        <w:t>de</w:t>
      </w:r>
      <w:r>
        <w:rPr>
          <w:color w:val="ED0000"/>
          <w:spacing w:val="-7"/>
          <w:sz w:val="22"/>
        </w:rPr>
        <w:t xml:space="preserve"> </w:t>
      </w:r>
      <w:r>
        <w:rPr>
          <w:color w:val="ED0000"/>
          <w:spacing w:val="-2"/>
          <w:sz w:val="22"/>
        </w:rPr>
        <w:t>estacionamento</w:t>
      </w:r>
      <w:r>
        <w:rPr>
          <w:color w:val="ED0000"/>
          <w:spacing w:val="-5"/>
          <w:sz w:val="22"/>
        </w:rPr>
        <w:t xml:space="preserve"> </w:t>
      </w:r>
      <w:r>
        <w:rPr>
          <w:color w:val="ED0000"/>
          <w:spacing w:val="-2"/>
          <w:sz w:val="22"/>
        </w:rPr>
        <w:t>para</w:t>
      </w:r>
      <w:r>
        <w:rPr>
          <w:color w:val="ED0000"/>
          <w:spacing w:val="-8"/>
          <w:sz w:val="22"/>
        </w:rPr>
        <w:t xml:space="preserve"> </w:t>
      </w:r>
      <w:r>
        <w:rPr>
          <w:color w:val="ED0000"/>
          <w:spacing w:val="-2"/>
          <w:sz w:val="22"/>
        </w:rPr>
        <w:t>os</w:t>
      </w:r>
      <w:r>
        <w:rPr>
          <w:color w:val="ED0000"/>
          <w:spacing w:val="-9"/>
          <w:sz w:val="22"/>
        </w:rPr>
        <w:t xml:space="preserve"> </w:t>
      </w:r>
      <w:r>
        <w:rPr>
          <w:color w:val="ED0000"/>
          <w:spacing w:val="-2"/>
          <w:sz w:val="22"/>
        </w:rPr>
        <w:t>veículos</w:t>
      </w:r>
      <w:r>
        <w:rPr>
          <w:color w:val="ED0000"/>
          <w:spacing w:val="-9"/>
          <w:sz w:val="22"/>
        </w:rPr>
        <w:t xml:space="preserve"> </w:t>
      </w:r>
      <w:r>
        <w:rPr>
          <w:color w:val="ED0000"/>
          <w:spacing w:val="-2"/>
          <w:sz w:val="22"/>
        </w:rPr>
        <w:t>da</w:t>
      </w:r>
      <w:r>
        <w:rPr>
          <w:color w:val="ED0000"/>
          <w:spacing w:val="-7"/>
          <w:sz w:val="22"/>
        </w:rPr>
        <w:t xml:space="preserve"> </w:t>
      </w:r>
      <w:r>
        <w:rPr>
          <w:color w:val="ED0000"/>
          <w:spacing w:val="-2"/>
          <w:sz w:val="22"/>
        </w:rPr>
        <w:t>Empresa;</w:t>
      </w:r>
    </w:p>
    <w:p w14:paraId="5E5839C9">
      <w:pPr>
        <w:pStyle w:val="8"/>
        <w:numPr>
          <w:ilvl w:val="1"/>
          <w:numId w:val="2"/>
        </w:numPr>
        <w:tabs>
          <w:tab w:val="left" w:pos="794"/>
        </w:tabs>
        <w:spacing w:before="121" w:after="0" w:line="240" w:lineRule="auto"/>
        <w:ind w:left="282" w:right="718" w:firstLine="0"/>
        <w:jc w:val="both"/>
        <w:rPr>
          <w:color w:val="ED0000"/>
          <w:sz w:val="22"/>
        </w:rPr>
      </w:pPr>
      <w:r>
        <w:rPr>
          <w:color w:val="ED0000"/>
          <w:sz w:val="22"/>
        </w:rPr>
        <w:t>A Empresa deverá disponibilizar arquivo contendo ficha individual para o aparelho do Hospital, contendo, no mínimo, as seguintes informações:</w:t>
      </w:r>
    </w:p>
    <w:p w14:paraId="4E20FD0B">
      <w:pPr>
        <w:pStyle w:val="8"/>
        <w:numPr>
          <w:ilvl w:val="2"/>
          <w:numId w:val="2"/>
        </w:numPr>
        <w:tabs>
          <w:tab w:val="left" w:pos="817"/>
        </w:tabs>
        <w:spacing w:before="121" w:after="0" w:line="240" w:lineRule="auto"/>
        <w:ind w:left="817" w:right="0" w:hanging="535"/>
        <w:jc w:val="both"/>
        <w:rPr>
          <w:sz w:val="22"/>
        </w:rPr>
      </w:pPr>
      <w:r>
        <w:rPr>
          <w:color w:val="ED0000"/>
          <w:sz w:val="22"/>
        </w:rPr>
        <w:t>Modelo</w:t>
      </w:r>
      <w:r>
        <w:rPr>
          <w:color w:val="ED0000"/>
          <w:spacing w:val="-13"/>
          <w:sz w:val="22"/>
        </w:rPr>
        <w:t xml:space="preserve"> </w:t>
      </w:r>
      <w:r>
        <w:rPr>
          <w:color w:val="ED0000"/>
          <w:sz w:val="22"/>
        </w:rPr>
        <w:t>e</w:t>
      </w:r>
      <w:r>
        <w:rPr>
          <w:color w:val="ED0000"/>
          <w:spacing w:val="-10"/>
          <w:sz w:val="22"/>
        </w:rPr>
        <w:t xml:space="preserve"> </w:t>
      </w:r>
      <w:r>
        <w:rPr>
          <w:color w:val="ED0000"/>
          <w:spacing w:val="-2"/>
          <w:sz w:val="22"/>
        </w:rPr>
        <w:t>marca;</w:t>
      </w:r>
    </w:p>
    <w:p w14:paraId="4D37CADE">
      <w:pPr>
        <w:pStyle w:val="8"/>
        <w:numPr>
          <w:ilvl w:val="2"/>
          <w:numId w:val="2"/>
        </w:numPr>
        <w:tabs>
          <w:tab w:val="left" w:pos="817"/>
        </w:tabs>
        <w:spacing w:before="120" w:after="0" w:line="240" w:lineRule="auto"/>
        <w:ind w:left="817" w:right="0" w:hanging="535"/>
        <w:jc w:val="both"/>
        <w:rPr>
          <w:sz w:val="22"/>
        </w:rPr>
      </w:pPr>
      <w:r>
        <w:rPr>
          <w:color w:val="ED0000"/>
          <w:spacing w:val="-2"/>
          <w:sz w:val="22"/>
        </w:rPr>
        <w:t>Número</w:t>
      </w:r>
      <w:r>
        <w:rPr>
          <w:color w:val="ED0000"/>
          <w:spacing w:val="-6"/>
          <w:sz w:val="22"/>
        </w:rPr>
        <w:t xml:space="preserve"> </w:t>
      </w:r>
      <w:r>
        <w:rPr>
          <w:color w:val="ED0000"/>
          <w:spacing w:val="-2"/>
          <w:sz w:val="22"/>
        </w:rPr>
        <w:t>de</w:t>
      </w:r>
      <w:r>
        <w:rPr>
          <w:color w:val="ED0000"/>
          <w:spacing w:val="-6"/>
          <w:sz w:val="22"/>
        </w:rPr>
        <w:t xml:space="preserve"> </w:t>
      </w:r>
      <w:r>
        <w:rPr>
          <w:color w:val="ED0000"/>
          <w:spacing w:val="-2"/>
          <w:sz w:val="22"/>
        </w:rPr>
        <w:t>patrimônio</w:t>
      </w:r>
      <w:r>
        <w:rPr>
          <w:color w:val="ED0000"/>
          <w:spacing w:val="-5"/>
          <w:sz w:val="22"/>
        </w:rPr>
        <w:t xml:space="preserve"> </w:t>
      </w:r>
      <w:r>
        <w:rPr>
          <w:color w:val="ED0000"/>
          <w:spacing w:val="-2"/>
          <w:sz w:val="22"/>
        </w:rPr>
        <w:t>e</w:t>
      </w:r>
      <w:r>
        <w:rPr>
          <w:color w:val="ED0000"/>
          <w:spacing w:val="-6"/>
          <w:sz w:val="22"/>
        </w:rPr>
        <w:t xml:space="preserve"> </w:t>
      </w:r>
      <w:r>
        <w:rPr>
          <w:color w:val="ED0000"/>
          <w:spacing w:val="-2"/>
          <w:sz w:val="22"/>
        </w:rPr>
        <w:t>número</w:t>
      </w:r>
      <w:r>
        <w:rPr>
          <w:color w:val="ED0000"/>
          <w:spacing w:val="-7"/>
          <w:sz w:val="22"/>
        </w:rPr>
        <w:t xml:space="preserve"> </w:t>
      </w:r>
      <w:r>
        <w:rPr>
          <w:color w:val="ED0000"/>
          <w:spacing w:val="-2"/>
          <w:sz w:val="22"/>
        </w:rPr>
        <w:t>de</w:t>
      </w:r>
      <w:r>
        <w:rPr>
          <w:color w:val="ED0000"/>
          <w:spacing w:val="-6"/>
          <w:sz w:val="22"/>
        </w:rPr>
        <w:t xml:space="preserve"> </w:t>
      </w:r>
      <w:r>
        <w:rPr>
          <w:color w:val="ED0000"/>
          <w:spacing w:val="-2"/>
          <w:sz w:val="22"/>
        </w:rPr>
        <w:t>série;</w:t>
      </w:r>
    </w:p>
    <w:p w14:paraId="58B2380D">
      <w:pPr>
        <w:pStyle w:val="8"/>
        <w:numPr>
          <w:ilvl w:val="2"/>
          <w:numId w:val="2"/>
        </w:numPr>
        <w:tabs>
          <w:tab w:val="left" w:pos="817"/>
        </w:tabs>
        <w:spacing w:before="120" w:after="0" w:line="240" w:lineRule="auto"/>
        <w:ind w:left="817" w:right="0" w:hanging="535"/>
        <w:jc w:val="both"/>
        <w:rPr>
          <w:sz w:val="22"/>
        </w:rPr>
      </w:pPr>
      <w:r>
        <w:rPr>
          <w:color w:val="ED0000"/>
          <w:spacing w:val="-2"/>
          <w:sz w:val="22"/>
        </w:rPr>
        <w:t>Localização</w:t>
      </w:r>
      <w:r>
        <w:rPr>
          <w:color w:val="ED0000"/>
          <w:spacing w:val="-7"/>
          <w:sz w:val="22"/>
        </w:rPr>
        <w:t xml:space="preserve"> </w:t>
      </w:r>
      <w:r>
        <w:rPr>
          <w:color w:val="ED0000"/>
          <w:spacing w:val="-2"/>
          <w:sz w:val="22"/>
        </w:rPr>
        <w:t>do</w:t>
      </w:r>
      <w:r>
        <w:rPr>
          <w:color w:val="ED0000"/>
          <w:spacing w:val="-6"/>
          <w:sz w:val="22"/>
        </w:rPr>
        <w:t xml:space="preserve"> </w:t>
      </w:r>
      <w:r>
        <w:rPr>
          <w:color w:val="ED0000"/>
          <w:spacing w:val="-2"/>
          <w:sz w:val="22"/>
        </w:rPr>
        <w:t>aparelho;</w:t>
      </w:r>
    </w:p>
    <w:p w14:paraId="755760CB">
      <w:pPr>
        <w:pStyle w:val="8"/>
        <w:numPr>
          <w:ilvl w:val="2"/>
          <w:numId w:val="2"/>
        </w:numPr>
        <w:tabs>
          <w:tab w:val="left" w:pos="841"/>
        </w:tabs>
        <w:spacing w:before="118" w:after="0" w:line="240" w:lineRule="auto"/>
        <w:ind w:left="282" w:right="719" w:firstLine="0"/>
        <w:jc w:val="both"/>
        <w:rPr>
          <w:sz w:val="22"/>
        </w:rPr>
      </w:pPr>
      <w:r>
        <w:rPr>
          <w:color w:val="ED0000"/>
          <w:sz w:val="22"/>
        </w:rPr>
        <w:t>Data</w:t>
      </w:r>
      <w:r>
        <w:rPr>
          <w:color w:val="ED0000"/>
          <w:spacing w:val="-1"/>
          <w:sz w:val="22"/>
        </w:rPr>
        <w:t xml:space="preserve"> </w:t>
      </w:r>
      <w:r>
        <w:rPr>
          <w:color w:val="ED0000"/>
          <w:sz w:val="22"/>
        </w:rPr>
        <w:t>das manutenções preventivas</w:t>
      </w:r>
      <w:r>
        <w:rPr>
          <w:color w:val="ED0000"/>
          <w:spacing w:val="-2"/>
          <w:sz w:val="22"/>
        </w:rPr>
        <w:t xml:space="preserve"> </w:t>
      </w:r>
      <w:r>
        <w:rPr>
          <w:color w:val="ED0000"/>
          <w:sz w:val="22"/>
        </w:rPr>
        <w:t>e corretivas</w:t>
      </w:r>
      <w:r>
        <w:rPr>
          <w:color w:val="ED0000"/>
          <w:spacing w:val="-2"/>
          <w:sz w:val="22"/>
        </w:rPr>
        <w:t xml:space="preserve"> </w:t>
      </w:r>
      <w:r>
        <w:rPr>
          <w:color w:val="ED0000"/>
          <w:sz w:val="22"/>
        </w:rPr>
        <w:t>realizadas, listando peças substituídas, regulagens e/ou ajustes efetuados;</w:t>
      </w:r>
    </w:p>
    <w:p w14:paraId="5D82FAB6">
      <w:pPr>
        <w:pStyle w:val="8"/>
        <w:numPr>
          <w:ilvl w:val="2"/>
          <w:numId w:val="2"/>
        </w:numPr>
        <w:tabs>
          <w:tab w:val="left" w:pos="817"/>
        </w:tabs>
        <w:spacing w:before="121" w:after="0" w:line="240" w:lineRule="auto"/>
        <w:ind w:left="817" w:right="0" w:hanging="535"/>
        <w:jc w:val="both"/>
        <w:rPr>
          <w:sz w:val="22"/>
        </w:rPr>
      </w:pPr>
      <w:r>
        <w:rPr>
          <w:color w:val="ED0000"/>
          <w:spacing w:val="-2"/>
          <w:sz w:val="22"/>
        </w:rPr>
        <w:t>Identificação</w:t>
      </w:r>
      <w:r>
        <w:rPr>
          <w:color w:val="ED0000"/>
          <w:spacing w:val="-9"/>
          <w:sz w:val="22"/>
        </w:rPr>
        <w:t xml:space="preserve"> </w:t>
      </w:r>
      <w:r>
        <w:rPr>
          <w:color w:val="ED0000"/>
          <w:spacing w:val="-2"/>
          <w:sz w:val="22"/>
        </w:rPr>
        <w:t>do</w:t>
      </w:r>
      <w:r>
        <w:rPr>
          <w:color w:val="ED0000"/>
          <w:spacing w:val="-8"/>
          <w:sz w:val="22"/>
        </w:rPr>
        <w:t xml:space="preserve"> </w:t>
      </w:r>
      <w:r>
        <w:rPr>
          <w:color w:val="ED0000"/>
          <w:spacing w:val="-2"/>
          <w:sz w:val="22"/>
        </w:rPr>
        <w:t>funcionário</w:t>
      </w:r>
      <w:r>
        <w:rPr>
          <w:color w:val="ED0000"/>
          <w:spacing w:val="-8"/>
          <w:sz w:val="22"/>
        </w:rPr>
        <w:t xml:space="preserve"> </w:t>
      </w:r>
      <w:r>
        <w:rPr>
          <w:color w:val="ED0000"/>
          <w:spacing w:val="-2"/>
          <w:sz w:val="22"/>
        </w:rPr>
        <w:t>responsável</w:t>
      </w:r>
      <w:r>
        <w:rPr>
          <w:color w:val="ED0000"/>
          <w:spacing w:val="-10"/>
          <w:sz w:val="22"/>
        </w:rPr>
        <w:t xml:space="preserve"> </w:t>
      </w:r>
      <w:r>
        <w:rPr>
          <w:color w:val="ED0000"/>
          <w:spacing w:val="-2"/>
          <w:sz w:val="22"/>
        </w:rPr>
        <w:t>pela</w:t>
      </w:r>
      <w:r>
        <w:rPr>
          <w:color w:val="ED0000"/>
          <w:spacing w:val="-9"/>
          <w:sz w:val="22"/>
        </w:rPr>
        <w:t xml:space="preserve"> </w:t>
      </w:r>
      <w:r>
        <w:rPr>
          <w:color w:val="ED0000"/>
          <w:spacing w:val="-2"/>
          <w:sz w:val="22"/>
        </w:rPr>
        <w:t>manutenção;</w:t>
      </w:r>
    </w:p>
    <w:p w14:paraId="3DC028CD">
      <w:pPr>
        <w:pStyle w:val="8"/>
        <w:numPr>
          <w:ilvl w:val="2"/>
          <w:numId w:val="2"/>
        </w:numPr>
        <w:tabs>
          <w:tab w:val="left" w:pos="817"/>
        </w:tabs>
        <w:spacing w:before="120" w:after="0" w:line="240" w:lineRule="auto"/>
        <w:ind w:left="817" w:right="0" w:hanging="535"/>
        <w:jc w:val="both"/>
        <w:rPr>
          <w:sz w:val="22"/>
        </w:rPr>
      </w:pPr>
      <w:r>
        <w:rPr>
          <w:color w:val="ED0000"/>
          <w:spacing w:val="-2"/>
          <w:sz w:val="22"/>
        </w:rPr>
        <w:t>Informações</w:t>
      </w:r>
      <w:r>
        <w:rPr>
          <w:color w:val="ED0000"/>
          <w:spacing w:val="-9"/>
          <w:sz w:val="22"/>
        </w:rPr>
        <w:t xml:space="preserve"> </w:t>
      </w:r>
      <w:r>
        <w:rPr>
          <w:color w:val="ED0000"/>
          <w:spacing w:val="-2"/>
          <w:sz w:val="22"/>
        </w:rPr>
        <w:t>sobre</w:t>
      </w:r>
      <w:r>
        <w:rPr>
          <w:color w:val="ED0000"/>
          <w:spacing w:val="-6"/>
          <w:sz w:val="22"/>
        </w:rPr>
        <w:t xml:space="preserve"> </w:t>
      </w:r>
      <w:r>
        <w:rPr>
          <w:color w:val="ED0000"/>
          <w:spacing w:val="-2"/>
          <w:sz w:val="22"/>
        </w:rPr>
        <w:t>a</w:t>
      </w:r>
      <w:r>
        <w:rPr>
          <w:color w:val="ED0000"/>
          <w:spacing w:val="-9"/>
          <w:sz w:val="22"/>
        </w:rPr>
        <w:t xml:space="preserve"> </w:t>
      </w:r>
      <w:r>
        <w:rPr>
          <w:color w:val="ED0000"/>
          <w:spacing w:val="-2"/>
          <w:sz w:val="22"/>
        </w:rPr>
        <w:t>garantia</w:t>
      </w:r>
      <w:r>
        <w:rPr>
          <w:color w:val="ED0000"/>
          <w:spacing w:val="-7"/>
          <w:sz w:val="22"/>
        </w:rPr>
        <w:t xml:space="preserve"> </w:t>
      </w:r>
      <w:r>
        <w:rPr>
          <w:color w:val="ED0000"/>
          <w:spacing w:val="-2"/>
          <w:sz w:val="22"/>
        </w:rPr>
        <w:t>dos</w:t>
      </w:r>
      <w:r>
        <w:rPr>
          <w:color w:val="ED0000"/>
          <w:spacing w:val="-6"/>
          <w:sz w:val="22"/>
        </w:rPr>
        <w:t xml:space="preserve"> </w:t>
      </w:r>
      <w:r>
        <w:rPr>
          <w:color w:val="ED0000"/>
          <w:spacing w:val="-2"/>
          <w:sz w:val="22"/>
        </w:rPr>
        <w:t>serviços</w:t>
      </w:r>
      <w:r>
        <w:rPr>
          <w:color w:val="ED0000"/>
          <w:spacing w:val="-7"/>
          <w:sz w:val="22"/>
        </w:rPr>
        <w:t xml:space="preserve"> </w:t>
      </w:r>
      <w:r>
        <w:rPr>
          <w:color w:val="ED0000"/>
          <w:spacing w:val="-2"/>
          <w:sz w:val="22"/>
        </w:rPr>
        <w:t>e</w:t>
      </w:r>
      <w:r>
        <w:rPr>
          <w:color w:val="ED0000"/>
          <w:spacing w:val="-6"/>
          <w:sz w:val="22"/>
        </w:rPr>
        <w:t xml:space="preserve"> </w:t>
      </w:r>
      <w:r>
        <w:rPr>
          <w:color w:val="ED0000"/>
          <w:spacing w:val="-2"/>
          <w:sz w:val="22"/>
        </w:rPr>
        <w:t>das</w:t>
      </w:r>
      <w:r>
        <w:rPr>
          <w:color w:val="ED0000"/>
          <w:spacing w:val="-7"/>
          <w:sz w:val="22"/>
        </w:rPr>
        <w:t xml:space="preserve"> </w:t>
      </w:r>
      <w:r>
        <w:rPr>
          <w:color w:val="ED0000"/>
          <w:spacing w:val="-2"/>
          <w:sz w:val="22"/>
        </w:rPr>
        <w:t>peças</w:t>
      </w:r>
      <w:r>
        <w:rPr>
          <w:color w:val="ED0000"/>
          <w:spacing w:val="-6"/>
          <w:sz w:val="22"/>
        </w:rPr>
        <w:t xml:space="preserve"> </w:t>
      </w:r>
      <w:r>
        <w:rPr>
          <w:color w:val="ED0000"/>
          <w:spacing w:val="-2"/>
          <w:sz w:val="22"/>
        </w:rPr>
        <w:t>substituídas.</w:t>
      </w:r>
    </w:p>
    <w:p w14:paraId="47ADA123">
      <w:pPr>
        <w:pStyle w:val="8"/>
        <w:numPr>
          <w:ilvl w:val="1"/>
          <w:numId w:val="2"/>
        </w:numPr>
        <w:tabs>
          <w:tab w:val="left" w:pos="731"/>
        </w:tabs>
        <w:spacing w:before="120" w:after="0" w:line="240" w:lineRule="auto"/>
        <w:ind w:left="282" w:right="714" w:firstLine="0"/>
        <w:jc w:val="both"/>
        <w:rPr>
          <w:color w:val="ED0000"/>
          <w:sz w:val="22"/>
        </w:rPr>
      </w:pPr>
      <w:r>
        <w:rPr>
          <w:color w:val="ED0000"/>
          <w:sz w:val="22"/>
        </w:rPr>
        <w:t>Utilizar</w:t>
      </w:r>
      <w:r>
        <w:rPr>
          <w:color w:val="ED0000"/>
          <w:spacing w:val="-6"/>
          <w:sz w:val="22"/>
        </w:rPr>
        <w:t xml:space="preserve"> </w:t>
      </w:r>
      <w:r>
        <w:rPr>
          <w:color w:val="ED0000"/>
          <w:sz w:val="22"/>
        </w:rPr>
        <w:t>empregados</w:t>
      </w:r>
      <w:r>
        <w:rPr>
          <w:color w:val="ED0000"/>
          <w:spacing w:val="-5"/>
          <w:sz w:val="22"/>
        </w:rPr>
        <w:t xml:space="preserve"> </w:t>
      </w:r>
      <w:r>
        <w:rPr>
          <w:color w:val="ED0000"/>
          <w:sz w:val="22"/>
        </w:rPr>
        <w:t>habilitados</w:t>
      </w:r>
      <w:r>
        <w:rPr>
          <w:color w:val="ED0000"/>
          <w:spacing w:val="-5"/>
          <w:sz w:val="22"/>
        </w:rPr>
        <w:t xml:space="preserve"> </w:t>
      </w:r>
      <w:r>
        <w:rPr>
          <w:color w:val="ED0000"/>
          <w:sz w:val="22"/>
        </w:rPr>
        <w:t>e</w:t>
      </w:r>
      <w:r>
        <w:rPr>
          <w:color w:val="ED0000"/>
          <w:spacing w:val="-5"/>
          <w:sz w:val="22"/>
        </w:rPr>
        <w:t xml:space="preserve"> </w:t>
      </w:r>
      <w:r>
        <w:rPr>
          <w:color w:val="ED0000"/>
          <w:sz w:val="22"/>
        </w:rPr>
        <w:t>com</w:t>
      </w:r>
      <w:r>
        <w:rPr>
          <w:color w:val="ED0000"/>
          <w:spacing w:val="-4"/>
          <w:sz w:val="22"/>
        </w:rPr>
        <w:t xml:space="preserve"> </w:t>
      </w:r>
      <w:r>
        <w:rPr>
          <w:color w:val="ED0000"/>
          <w:sz w:val="22"/>
        </w:rPr>
        <w:t>conhecimentos</w:t>
      </w:r>
      <w:r>
        <w:rPr>
          <w:color w:val="ED0000"/>
          <w:spacing w:val="-5"/>
          <w:sz w:val="22"/>
        </w:rPr>
        <w:t xml:space="preserve"> </w:t>
      </w:r>
      <w:r>
        <w:rPr>
          <w:color w:val="ED0000"/>
          <w:sz w:val="22"/>
        </w:rPr>
        <w:t>técnicos</w:t>
      </w:r>
      <w:r>
        <w:rPr>
          <w:color w:val="ED0000"/>
          <w:spacing w:val="-7"/>
          <w:sz w:val="22"/>
        </w:rPr>
        <w:t xml:space="preserve"> </w:t>
      </w:r>
      <w:r>
        <w:rPr>
          <w:color w:val="ED0000"/>
          <w:sz w:val="22"/>
        </w:rPr>
        <w:t>dos</w:t>
      </w:r>
      <w:r>
        <w:rPr>
          <w:color w:val="ED0000"/>
          <w:spacing w:val="-7"/>
          <w:sz w:val="22"/>
        </w:rPr>
        <w:t xml:space="preserve"> </w:t>
      </w:r>
      <w:r>
        <w:rPr>
          <w:color w:val="ED0000"/>
          <w:sz w:val="22"/>
        </w:rPr>
        <w:t>serviços</w:t>
      </w:r>
      <w:r>
        <w:rPr>
          <w:color w:val="ED0000"/>
          <w:spacing w:val="-7"/>
          <w:sz w:val="22"/>
        </w:rPr>
        <w:t xml:space="preserve"> </w:t>
      </w:r>
      <w:r>
        <w:rPr>
          <w:color w:val="ED0000"/>
          <w:sz w:val="22"/>
        </w:rPr>
        <w:t>a</w:t>
      </w:r>
      <w:r>
        <w:rPr>
          <w:color w:val="ED0000"/>
          <w:spacing w:val="-6"/>
          <w:sz w:val="22"/>
        </w:rPr>
        <w:t xml:space="preserve"> </w:t>
      </w:r>
      <w:r>
        <w:rPr>
          <w:color w:val="ED0000"/>
          <w:sz w:val="22"/>
        </w:rPr>
        <w:t>serem</w:t>
      </w:r>
      <w:r>
        <w:rPr>
          <w:color w:val="ED0000"/>
          <w:spacing w:val="-6"/>
          <w:sz w:val="22"/>
        </w:rPr>
        <w:t xml:space="preserve"> </w:t>
      </w:r>
      <w:r>
        <w:rPr>
          <w:color w:val="ED0000"/>
          <w:sz w:val="22"/>
        </w:rPr>
        <w:t>executados,</w:t>
      </w:r>
      <w:r>
        <w:rPr>
          <w:color w:val="ED0000"/>
          <w:spacing w:val="-5"/>
          <w:sz w:val="22"/>
        </w:rPr>
        <w:t xml:space="preserve"> </w:t>
      </w:r>
      <w:r>
        <w:rPr>
          <w:color w:val="ED0000"/>
          <w:sz w:val="22"/>
        </w:rPr>
        <w:t>de conformidade com as normas e determinações em vigor.</w:t>
      </w:r>
    </w:p>
    <w:p w14:paraId="61D0145B">
      <w:pPr>
        <w:pStyle w:val="8"/>
        <w:numPr>
          <w:ilvl w:val="1"/>
          <w:numId w:val="2"/>
        </w:numPr>
        <w:tabs>
          <w:tab w:val="left" w:pos="860"/>
        </w:tabs>
        <w:spacing w:before="121" w:after="0" w:line="240" w:lineRule="auto"/>
        <w:ind w:left="282" w:right="718" w:firstLine="0"/>
        <w:jc w:val="both"/>
        <w:rPr>
          <w:color w:val="ED0000"/>
          <w:sz w:val="22"/>
        </w:rPr>
      </w:pPr>
      <w:r>
        <w:rPr>
          <w:color w:val="ED0000"/>
          <w:sz w:val="22"/>
        </w:rPr>
        <w:t>Apresentar ao Hospital, quando for o caso, a relação nominal dos empregados que adentrarão o Hospital</w:t>
      </w:r>
      <w:r>
        <w:rPr>
          <w:color w:val="ED0000"/>
          <w:spacing w:val="-11"/>
          <w:sz w:val="22"/>
        </w:rPr>
        <w:t xml:space="preserve"> </w:t>
      </w:r>
      <w:r>
        <w:rPr>
          <w:color w:val="ED0000"/>
          <w:sz w:val="22"/>
        </w:rPr>
        <w:t>para</w:t>
      </w:r>
      <w:r>
        <w:rPr>
          <w:color w:val="ED0000"/>
          <w:spacing w:val="-11"/>
          <w:sz w:val="22"/>
        </w:rPr>
        <w:t xml:space="preserve"> </w:t>
      </w:r>
      <w:r>
        <w:rPr>
          <w:color w:val="ED0000"/>
          <w:sz w:val="22"/>
        </w:rPr>
        <w:t>a</w:t>
      </w:r>
      <w:r>
        <w:rPr>
          <w:color w:val="ED0000"/>
          <w:spacing w:val="-11"/>
          <w:sz w:val="22"/>
        </w:rPr>
        <w:t xml:space="preserve"> </w:t>
      </w:r>
      <w:r>
        <w:rPr>
          <w:color w:val="ED0000"/>
          <w:sz w:val="22"/>
        </w:rPr>
        <w:t>execução</w:t>
      </w:r>
      <w:r>
        <w:rPr>
          <w:color w:val="ED0000"/>
          <w:spacing w:val="-10"/>
          <w:sz w:val="22"/>
        </w:rPr>
        <w:t xml:space="preserve"> </w:t>
      </w:r>
      <w:r>
        <w:rPr>
          <w:color w:val="ED0000"/>
          <w:sz w:val="22"/>
        </w:rPr>
        <w:t>do</w:t>
      </w:r>
      <w:r>
        <w:rPr>
          <w:color w:val="ED0000"/>
          <w:spacing w:val="-10"/>
          <w:sz w:val="22"/>
        </w:rPr>
        <w:t xml:space="preserve"> </w:t>
      </w:r>
      <w:r>
        <w:rPr>
          <w:color w:val="ED0000"/>
          <w:sz w:val="22"/>
        </w:rPr>
        <w:t>serviço,</w:t>
      </w:r>
      <w:r>
        <w:rPr>
          <w:color w:val="ED0000"/>
          <w:spacing w:val="-11"/>
          <w:sz w:val="22"/>
        </w:rPr>
        <w:t xml:space="preserve"> </w:t>
      </w:r>
      <w:r>
        <w:rPr>
          <w:color w:val="ED0000"/>
          <w:sz w:val="22"/>
        </w:rPr>
        <w:t>os</w:t>
      </w:r>
      <w:r>
        <w:rPr>
          <w:color w:val="ED0000"/>
          <w:spacing w:val="-11"/>
          <w:sz w:val="22"/>
        </w:rPr>
        <w:t xml:space="preserve"> </w:t>
      </w:r>
      <w:r>
        <w:rPr>
          <w:color w:val="ED0000"/>
          <w:sz w:val="22"/>
        </w:rPr>
        <w:t>quais</w:t>
      </w:r>
      <w:r>
        <w:rPr>
          <w:color w:val="ED0000"/>
          <w:spacing w:val="-11"/>
          <w:sz w:val="22"/>
        </w:rPr>
        <w:t xml:space="preserve"> </w:t>
      </w:r>
      <w:r>
        <w:rPr>
          <w:color w:val="ED0000"/>
          <w:sz w:val="22"/>
        </w:rPr>
        <w:t>devem</w:t>
      </w:r>
      <w:r>
        <w:rPr>
          <w:color w:val="ED0000"/>
          <w:spacing w:val="-10"/>
          <w:sz w:val="22"/>
        </w:rPr>
        <w:t xml:space="preserve"> </w:t>
      </w:r>
      <w:r>
        <w:rPr>
          <w:color w:val="ED0000"/>
          <w:sz w:val="22"/>
        </w:rPr>
        <w:t>estar</w:t>
      </w:r>
      <w:r>
        <w:rPr>
          <w:color w:val="ED0000"/>
          <w:spacing w:val="-11"/>
          <w:sz w:val="22"/>
        </w:rPr>
        <w:t xml:space="preserve"> </w:t>
      </w:r>
      <w:r>
        <w:rPr>
          <w:color w:val="ED0000"/>
          <w:sz w:val="22"/>
        </w:rPr>
        <w:t>devidamente</w:t>
      </w:r>
      <w:r>
        <w:rPr>
          <w:color w:val="ED0000"/>
          <w:spacing w:val="-10"/>
          <w:sz w:val="22"/>
        </w:rPr>
        <w:t xml:space="preserve"> </w:t>
      </w:r>
      <w:r>
        <w:rPr>
          <w:color w:val="ED0000"/>
          <w:sz w:val="22"/>
        </w:rPr>
        <w:t>uniformizados</w:t>
      </w:r>
      <w:r>
        <w:rPr>
          <w:color w:val="ED0000"/>
          <w:spacing w:val="-11"/>
          <w:sz w:val="22"/>
        </w:rPr>
        <w:t xml:space="preserve"> </w:t>
      </w:r>
      <w:r>
        <w:rPr>
          <w:color w:val="ED0000"/>
          <w:sz w:val="22"/>
        </w:rPr>
        <w:t>e</w:t>
      </w:r>
      <w:r>
        <w:rPr>
          <w:color w:val="ED0000"/>
          <w:spacing w:val="-10"/>
          <w:sz w:val="22"/>
        </w:rPr>
        <w:t xml:space="preserve"> </w:t>
      </w:r>
      <w:r>
        <w:rPr>
          <w:color w:val="ED0000"/>
          <w:sz w:val="22"/>
        </w:rPr>
        <w:t>identificados</w:t>
      </w:r>
      <w:r>
        <w:rPr>
          <w:color w:val="ED0000"/>
          <w:spacing w:val="-11"/>
          <w:sz w:val="22"/>
        </w:rPr>
        <w:t xml:space="preserve"> </w:t>
      </w:r>
      <w:r>
        <w:rPr>
          <w:color w:val="ED0000"/>
          <w:sz w:val="22"/>
        </w:rPr>
        <w:t>por meio de crachá.</w:t>
      </w:r>
    </w:p>
    <w:p w14:paraId="5670459F">
      <w:pPr>
        <w:pStyle w:val="8"/>
        <w:numPr>
          <w:ilvl w:val="1"/>
          <w:numId w:val="2"/>
        </w:numPr>
        <w:tabs>
          <w:tab w:val="left" w:pos="762"/>
        </w:tabs>
        <w:spacing w:before="123" w:after="0" w:line="237" w:lineRule="auto"/>
        <w:ind w:left="282" w:right="717" w:firstLine="0"/>
        <w:jc w:val="both"/>
        <w:rPr>
          <w:color w:val="ED0000"/>
          <w:sz w:val="22"/>
        </w:rPr>
      </w:pPr>
      <w:r>
        <w:rPr>
          <w:color w:val="ED0000"/>
          <w:spacing w:val="-2"/>
          <w:sz w:val="22"/>
        </w:rPr>
        <w:t>Instruir</w:t>
      </w:r>
      <w:r>
        <w:rPr>
          <w:color w:val="ED0000"/>
          <w:spacing w:val="-10"/>
          <w:sz w:val="22"/>
        </w:rPr>
        <w:t xml:space="preserve"> </w:t>
      </w:r>
      <w:r>
        <w:rPr>
          <w:color w:val="ED0000"/>
          <w:spacing w:val="-2"/>
          <w:sz w:val="22"/>
        </w:rPr>
        <w:t>seus</w:t>
      </w:r>
      <w:r>
        <w:rPr>
          <w:color w:val="ED0000"/>
          <w:spacing w:val="-8"/>
          <w:sz w:val="22"/>
        </w:rPr>
        <w:t xml:space="preserve"> </w:t>
      </w:r>
      <w:r>
        <w:rPr>
          <w:color w:val="ED0000"/>
          <w:spacing w:val="-2"/>
          <w:sz w:val="22"/>
        </w:rPr>
        <w:t>empregados</w:t>
      </w:r>
      <w:r>
        <w:rPr>
          <w:color w:val="ED0000"/>
          <w:spacing w:val="-8"/>
          <w:sz w:val="22"/>
        </w:rPr>
        <w:t xml:space="preserve"> </w:t>
      </w:r>
      <w:r>
        <w:rPr>
          <w:color w:val="ED0000"/>
          <w:spacing w:val="-2"/>
          <w:sz w:val="22"/>
        </w:rPr>
        <w:t>quanto</w:t>
      </w:r>
      <w:r>
        <w:rPr>
          <w:color w:val="ED0000"/>
          <w:spacing w:val="-7"/>
          <w:sz w:val="22"/>
        </w:rPr>
        <w:t xml:space="preserve"> </w:t>
      </w:r>
      <w:r>
        <w:rPr>
          <w:color w:val="ED0000"/>
          <w:spacing w:val="-2"/>
          <w:sz w:val="22"/>
        </w:rPr>
        <w:t>à</w:t>
      </w:r>
      <w:r>
        <w:rPr>
          <w:color w:val="ED0000"/>
          <w:spacing w:val="-8"/>
          <w:sz w:val="22"/>
        </w:rPr>
        <w:t xml:space="preserve"> </w:t>
      </w:r>
      <w:r>
        <w:rPr>
          <w:color w:val="ED0000"/>
          <w:spacing w:val="-2"/>
          <w:sz w:val="22"/>
        </w:rPr>
        <w:t>necessidade</w:t>
      </w:r>
      <w:r>
        <w:rPr>
          <w:color w:val="ED0000"/>
          <w:spacing w:val="-7"/>
          <w:sz w:val="22"/>
        </w:rPr>
        <w:t xml:space="preserve"> </w:t>
      </w:r>
      <w:r>
        <w:rPr>
          <w:color w:val="ED0000"/>
          <w:spacing w:val="-2"/>
          <w:sz w:val="22"/>
        </w:rPr>
        <w:t>de</w:t>
      </w:r>
      <w:r>
        <w:rPr>
          <w:color w:val="ED0000"/>
          <w:spacing w:val="-7"/>
          <w:sz w:val="22"/>
        </w:rPr>
        <w:t xml:space="preserve"> </w:t>
      </w:r>
      <w:r>
        <w:rPr>
          <w:color w:val="ED0000"/>
          <w:spacing w:val="-2"/>
          <w:sz w:val="22"/>
        </w:rPr>
        <w:t>acatar</w:t>
      </w:r>
      <w:r>
        <w:rPr>
          <w:color w:val="ED0000"/>
          <w:spacing w:val="-8"/>
          <w:sz w:val="22"/>
        </w:rPr>
        <w:t xml:space="preserve"> </w:t>
      </w:r>
      <w:r>
        <w:rPr>
          <w:color w:val="ED0000"/>
          <w:spacing w:val="-2"/>
          <w:sz w:val="22"/>
        </w:rPr>
        <w:t>as</w:t>
      </w:r>
      <w:r>
        <w:rPr>
          <w:color w:val="ED0000"/>
          <w:spacing w:val="-10"/>
          <w:sz w:val="22"/>
        </w:rPr>
        <w:t xml:space="preserve"> </w:t>
      </w:r>
      <w:r>
        <w:rPr>
          <w:color w:val="ED0000"/>
          <w:spacing w:val="-2"/>
          <w:sz w:val="22"/>
        </w:rPr>
        <w:t>orientações</w:t>
      </w:r>
      <w:r>
        <w:rPr>
          <w:color w:val="ED0000"/>
          <w:spacing w:val="-8"/>
          <w:sz w:val="22"/>
        </w:rPr>
        <w:t xml:space="preserve"> </w:t>
      </w:r>
      <w:r>
        <w:rPr>
          <w:color w:val="ED0000"/>
          <w:spacing w:val="-2"/>
          <w:sz w:val="22"/>
        </w:rPr>
        <w:t>do</w:t>
      </w:r>
      <w:r>
        <w:rPr>
          <w:color w:val="ED0000"/>
          <w:spacing w:val="-11"/>
          <w:sz w:val="22"/>
        </w:rPr>
        <w:t xml:space="preserve"> </w:t>
      </w:r>
      <w:r>
        <w:rPr>
          <w:color w:val="ED0000"/>
          <w:spacing w:val="-2"/>
          <w:sz w:val="22"/>
        </w:rPr>
        <w:t>Hospital,</w:t>
      </w:r>
      <w:r>
        <w:rPr>
          <w:color w:val="ED0000"/>
          <w:spacing w:val="-8"/>
          <w:sz w:val="22"/>
        </w:rPr>
        <w:t xml:space="preserve"> </w:t>
      </w:r>
      <w:r>
        <w:rPr>
          <w:color w:val="ED0000"/>
          <w:spacing w:val="-2"/>
          <w:sz w:val="22"/>
        </w:rPr>
        <w:t>inclusive</w:t>
      </w:r>
      <w:r>
        <w:rPr>
          <w:color w:val="ED0000"/>
          <w:spacing w:val="-7"/>
          <w:sz w:val="22"/>
        </w:rPr>
        <w:t xml:space="preserve"> </w:t>
      </w:r>
      <w:r>
        <w:rPr>
          <w:color w:val="ED0000"/>
          <w:spacing w:val="-2"/>
          <w:sz w:val="22"/>
        </w:rPr>
        <w:t xml:space="preserve">quanto </w:t>
      </w:r>
      <w:r>
        <w:rPr>
          <w:color w:val="ED0000"/>
          <w:sz w:val="22"/>
        </w:rPr>
        <w:t>ao cumprimento das normas internas, quando for o caso.</w:t>
      </w:r>
    </w:p>
    <w:p w14:paraId="42BEE571">
      <w:pPr>
        <w:pStyle w:val="8"/>
        <w:numPr>
          <w:ilvl w:val="1"/>
          <w:numId w:val="2"/>
        </w:numPr>
        <w:tabs>
          <w:tab w:val="left" w:pos="764"/>
        </w:tabs>
        <w:spacing w:before="121" w:after="0" w:line="240" w:lineRule="auto"/>
        <w:ind w:left="764" w:right="0" w:hanging="482"/>
        <w:jc w:val="both"/>
        <w:rPr>
          <w:color w:val="ED0000"/>
          <w:sz w:val="22"/>
        </w:rPr>
      </w:pPr>
      <w:r>
        <w:rPr>
          <w:color w:val="ED0000"/>
          <w:spacing w:val="-2"/>
          <w:sz w:val="22"/>
        </w:rPr>
        <w:t>Relatar</w:t>
      </w:r>
      <w:r>
        <w:rPr>
          <w:color w:val="ED0000"/>
          <w:spacing w:val="-10"/>
          <w:sz w:val="22"/>
        </w:rPr>
        <w:t xml:space="preserve"> </w:t>
      </w:r>
      <w:r>
        <w:rPr>
          <w:color w:val="ED0000"/>
          <w:spacing w:val="-2"/>
          <w:sz w:val="22"/>
        </w:rPr>
        <w:t>ao</w:t>
      </w:r>
      <w:r>
        <w:rPr>
          <w:color w:val="ED0000"/>
          <w:spacing w:val="-5"/>
          <w:sz w:val="22"/>
        </w:rPr>
        <w:t xml:space="preserve"> </w:t>
      </w:r>
      <w:r>
        <w:rPr>
          <w:color w:val="ED0000"/>
          <w:spacing w:val="-2"/>
          <w:sz w:val="22"/>
        </w:rPr>
        <w:t>Hospital</w:t>
      </w:r>
      <w:r>
        <w:rPr>
          <w:color w:val="ED0000"/>
          <w:spacing w:val="-8"/>
          <w:sz w:val="22"/>
        </w:rPr>
        <w:t xml:space="preserve"> </w:t>
      </w:r>
      <w:r>
        <w:rPr>
          <w:color w:val="ED0000"/>
          <w:spacing w:val="-2"/>
          <w:sz w:val="22"/>
        </w:rPr>
        <w:t>toda</w:t>
      </w:r>
      <w:r>
        <w:rPr>
          <w:color w:val="ED0000"/>
          <w:spacing w:val="-7"/>
          <w:sz w:val="22"/>
        </w:rPr>
        <w:t xml:space="preserve"> </w:t>
      </w:r>
      <w:r>
        <w:rPr>
          <w:color w:val="ED0000"/>
          <w:spacing w:val="-2"/>
          <w:sz w:val="22"/>
        </w:rPr>
        <w:t>e</w:t>
      </w:r>
      <w:r>
        <w:rPr>
          <w:color w:val="ED0000"/>
          <w:spacing w:val="-6"/>
          <w:sz w:val="22"/>
        </w:rPr>
        <w:t xml:space="preserve"> </w:t>
      </w:r>
      <w:r>
        <w:rPr>
          <w:color w:val="ED0000"/>
          <w:spacing w:val="-2"/>
          <w:sz w:val="22"/>
        </w:rPr>
        <w:t>qualquer</w:t>
      </w:r>
      <w:r>
        <w:rPr>
          <w:color w:val="ED0000"/>
          <w:spacing w:val="-8"/>
          <w:sz w:val="22"/>
        </w:rPr>
        <w:t xml:space="preserve"> </w:t>
      </w:r>
      <w:r>
        <w:rPr>
          <w:color w:val="ED0000"/>
          <w:spacing w:val="-2"/>
          <w:sz w:val="22"/>
        </w:rPr>
        <w:t>irregularidade</w:t>
      </w:r>
      <w:r>
        <w:rPr>
          <w:color w:val="ED0000"/>
          <w:spacing w:val="-6"/>
          <w:sz w:val="22"/>
        </w:rPr>
        <w:t xml:space="preserve"> </w:t>
      </w:r>
      <w:r>
        <w:rPr>
          <w:color w:val="ED0000"/>
          <w:spacing w:val="-2"/>
          <w:sz w:val="22"/>
        </w:rPr>
        <w:t>verificada</w:t>
      </w:r>
      <w:r>
        <w:rPr>
          <w:color w:val="ED0000"/>
          <w:spacing w:val="-8"/>
          <w:sz w:val="22"/>
        </w:rPr>
        <w:t xml:space="preserve"> </w:t>
      </w:r>
      <w:r>
        <w:rPr>
          <w:color w:val="ED0000"/>
          <w:spacing w:val="-2"/>
          <w:sz w:val="22"/>
        </w:rPr>
        <w:t>no</w:t>
      </w:r>
      <w:r>
        <w:rPr>
          <w:color w:val="ED0000"/>
          <w:spacing w:val="-5"/>
          <w:sz w:val="22"/>
        </w:rPr>
        <w:t xml:space="preserve"> </w:t>
      </w:r>
      <w:r>
        <w:rPr>
          <w:color w:val="ED0000"/>
          <w:spacing w:val="-2"/>
          <w:sz w:val="22"/>
        </w:rPr>
        <w:t>decorrer</w:t>
      </w:r>
      <w:r>
        <w:rPr>
          <w:color w:val="ED0000"/>
          <w:spacing w:val="-7"/>
          <w:sz w:val="22"/>
        </w:rPr>
        <w:t xml:space="preserve"> </w:t>
      </w:r>
      <w:r>
        <w:rPr>
          <w:color w:val="ED0000"/>
          <w:spacing w:val="-2"/>
          <w:sz w:val="22"/>
        </w:rPr>
        <w:t>da</w:t>
      </w:r>
      <w:r>
        <w:rPr>
          <w:color w:val="ED0000"/>
          <w:spacing w:val="-8"/>
          <w:sz w:val="22"/>
        </w:rPr>
        <w:t xml:space="preserve"> </w:t>
      </w:r>
      <w:r>
        <w:rPr>
          <w:color w:val="ED0000"/>
          <w:spacing w:val="-2"/>
          <w:sz w:val="22"/>
        </w:rPr>
        <w:t>prestação</w:t>
      </w:r>
      <w:r>
        <w:rPr>
          <w:color w:val="ED0000"/>
          <w:spacing w:val="-5"/>
          <w:sz w:val="22"/>
        </w:rPr>
        <w:t xml:space="preserve"> </w:t>
      </w:r>
      <w:r>
        <w:rPr>
          <w:color w:val="ED0000"/>
          <w:spacing w:val="-2"/>
          <w:sz w:val="22"/>
        </w:rPr>
        <w:t>dos</w:t>
      </w:r>
      <w:r>
        <w:rPr>
          <w:color w:val="ED0000"/>
          <w:spacing w:val="-7"/>
          <w:sz w:val="22"/>
        </w:rPr>
        <w:t xml:space="preserve"> </w:t>
      </w:r>
      <w:r>
        <w:rPr>
          <w:color w:val="ED0000"/>
          <w:spacing w:val="-2"/>
          <w:sz w:val="22"/>
        </w:rPr>
        <w:t>serviços.</w:t>
      </w:r>
    </w:p>
    <w:p w14:paraId="3AE3F1EE">
      <w:pPr>
        <w:pStyle w:val="8"/>
        <w:numPr>
          <w:ilvl w:val="1"/>
          <w:numId w:val="2"/>
        </w:numPr>
        <w:tabs>
          <w:tab w:val="left" w:pos="783"/>
        </w:tabs>
        <w:spacing w:before="120" w:after="0" w:line="240" w:lineRule="auto"/>
        <w:ind w:left="282" w:right="718" w:firstLine="0"/>
        <w:jc w:val="both"/>
        <w:rPr>
          <w:color w:val="ED0000"/>
          <w:sz w:val="22"/>
        </w:rPr>
      </w:pPr>
      <w:r>
        <w:rPr>
          <w:color w:val="ED0000"/>
          <w:sz w:val="22"/>
        </w:rPr>
        <w:t>Substituir,</w:t>
      </w:r>
      <w:r>
        <w:rPr>
          <w:color w:val="ED0000"/>
          <w:spacing w:val="-1"/>
          <w:sz w:val="22"/>
        </w:rPr>
        <w:t xml:space="preserve"> </w:t>
      </w:r>
      <w:r>
        <w:rPr>
          <w:color w:val="ED0000"/>
          <w:sz w:val="22"/>
        </w:rPr>
        <w:t>sempre que exigido pelo Hospital</w:t>
      </w:r>
      <w:r>
        <w:rPr>
          <w:color w:val="ED0000"/>
          <w:spacing w:val="-1"/>
          <w:sz w:val="22"/>
        </w:rPr>
        <w:t xml:space="preserve"> </w:t>
      </w:r>
      <w:r>
        <w:rPr>
          <w:color w:val="ED0000"/>
          <w:sz w:val="22"/>
        </w:rPr>
        <w:t>e independentemente de justificação por</w:t>
      </w:r>
      <w:r>
        <w:rPr>
          <w:color w:val="ED0000"/>
          <w:spacing w:val="-1"/>
          <w:sz w:val="22"/>
        </w:rPr>
        <w:t xml:space="preserve"> </w:t>
      </w:r>
      <w:r>
        <w:rPr>
          <w:color w:val="ED0000"/>
          <w:sz w:val="22"/>
        </w:rPr>
        <w:t>parte desta, qualquer empregado cuja atuação, permanência e/ou comportamento sejam julgados prejudiciais, inconvenientes</w:t>
      </w:r>
      <w:r>
        <w:rPr>
          <w:color w:val="ED0000"/>
          <w:spacing w:val="-5"/>
          <w:sz w:val="22"/>
        </w:rPr>
        <w:t xml:space="preserve"> </w:t>
      </w:r>
      <w:r>
        <w:rPr>
          <w:color w:val="ED0000"/>
          <w:sz w:val="22"/>
        </w:rPr>
        <w:t>ou</w:t>
      </w:r>
      <w:r>
        <w:rPr>
          <w:color w:val="ED0000"/>
          <w:spacing w:val="-5"/>
          <w:sz w:val="22"/>
        </w:rPr>
        <w:t xml:space="preserve"> </w:t>
      </w:r>
      <w:r>
        <w:rPr>
          <w:color w:val="ED0000"/>
          <w:sz w:val="22"/>
        </w:rPr>
        <w:t>insatisfatórios</w:t>
      </w:r>
      <w:r>
        <w:rPr>
          <w:color w:val="ED0000"/>
          <w:spacing w:val="-5"/>
          <w:sz w:val="22"/>
        </w:rPr>
        <w:t xml:space="preserve"> </w:t>
      </w:r>
      <w:r>
        <w:rPr>
          <w:color w:val="ED0000"/>
          <w:sz w:val="22"/>
        </w:rPr>
        <w:t>à</w:t>
      </w:r>
      <w:r>
        <w:rPr>
          <w:color w:val="ED0000"/>
          <w:spacing w:val="-5"/>
          <w:sz w:val="22"/>
        </w:rPr>
        <w:t xml:space="preserve"> </w:t>
      </w:r>
      <w:r>
        <w:rPr>
          <w:color w:val="ED0000"/>
          <w:sz w:val="22"/>
        </w:rPr>
        <w:t>disciplina</w:t>
      </w:r>
      <w:r>
        <w:rPr>
          <w:color w:val="ED0000"/>
          <w:spacing w:val="-5"/>
          <w:sz w:val="22"/>
        </w:rPr>
        <w:t xml:space="preserve"> </w:t>
      </w:r>
      <w:r>
        <w:rPr>
          <w:color w:val="ED0000"/>
          <w:sz w:val="22"/>
        </w:rPr>
        <w:t>da</w:t>
      </w:r>
      <w:r>
        <w:rPr>
          <w:color w:val="ED0000"/>
          <w:spacing w:val="-5"/>
          <w:sz w:val="22"/>
        </w:rPr>
        <w:t xml:space="preserve"> </w:t>
      </w:r>
      <w:r>
        <w:rPr>
          <w:color w:val="ED0000"/>
          <w:sz w:val="22"/>
        </w:rPr>
        <w:t>repartição</w:t>
      </w:r>
      <w:r>
        <w:rPr>
          <w:color w:val="ED0000"/>
          <w:spacing w:val="-3"/>
          <w:sz w:val="22"/>
        </w:rPr>
        <w:t xml:space="preserve"> </w:t>
      </w:r>
      <w:r>
        <w:rPr>
          <w:color w:val="ED0000"/>
          <w:sz w:val="22"/>
        </w:rPr>
        <w:t>ou</w:t>
      </w:r>
      <w:r>
        <w:rPr>
          <w:color w:val="ED0000"/>
          <w:spacing w:val="-5"/>
          <w:sz w:val="22"/>
        </w:rPr>
        <w:t xml:space="preserve"> </w:t>
      </w:r>
      <w:r>
        <w:rPr>
          <w:color w:val="ED0000"/>
          <w:sz w:val="22"/>
        </w:rPr>
        <w:t>ao</w:t>
      </w:r>
      <w:r>
        <w:rPr>
          <w:color w:val="ED0000"/>
          <w:spacing w:val="-3"/>
          <w:sz w:val="22"/>
        </w:rPr>
        <w:t xml:space="preserve"> </w:t>
      </w:r>
      <w:r>
        <w:rPr>
          <w:color w:val="ED0000"/>
          <w:sz w:val="22"/>
        </w:rPr>
        <w:t>interesse</w:t>
      </w:r>
      <w:r>
        <w:rPr>
          <w:color w:val="ED0000"/>
          <w:spacing w:val="-7"/>
          <w:sz w:val="22"/>
        </w:rPr>
        <w:t xml:space="preserve"> </w:t>
      </w:r>
      <w:r>
        <w:rPr>
          <w:color w:val="ED0000"/>
          <w:sz w:val="22"/>
        </w:rPr>
        <w:t>público.</w:t>
      </w:r>
    </w:p>
    <w:p w14:paraId="1590C300">
      <w:pPr>
        <w:pStyle w:val="8"/>
        <w:numPr>
          <w:ilvl w:val="1"/>
          <w:numId w:val="2"/>
        </w:numPr>
        <w:tabs>
          <w:tab w:val="left" w:pos="834"/>
        </w:tabs>
        <w:spacing w:before="122" w:after="0" w:line="240" w:lineRule="auto"/>
        <w:ind w:left="282" w:right="710" w:firstLine="0"/>
        <w:jc w:val="both"/>
        <w:rPr>
          <w:color w:val="ED0000"/>
          <w:sz w:val="22"/>
        </w:rPr>
      </w:pPr>
      <w:r>
        <w:rPr>
          <w:color w:val="ED0000"/>
          <w:sz w:val="22"/>
        </w:rPr>
        <w:t>Assumir inteira responsabilidade pela execução dos serviços, devendo os materiais, a serem empregados, receber prévia aprovação do Hospital, que se reserva o direito de rejeitá-los, caso não satisfaçam aos padrões especificados neste projeto básico.</w:t>
      </w:r>
    </w:p>
    <w:p w14:paraId="55A7FA3A">
      <w:pPr>
        <w:pStyle w:val="8"/>
        <w:numPr>
          <w:ilvl w:val="1"/>
          <w:numId w:val="3"/>
        </w:numPr>
        <w:tabs>
          <w:tab w:val="left" w:pos="768"/>
        </w:tabs>
        <w:spacing w:before="121" w:after="0" w:line="240" w:lineRule="auto"/>
        <w:ind w:left="282" w:right="708" w:firstLine="0"/>
        <w:jc w:val="both"/>
        <w:rPr>
          <w:sz w:val="22"/>
        </w:rPr>
      </w:pPr>
      <w:r>
        <w:rPr>
          <w:color w:val="ED0000"/>
          <w:sz w:val="22"/>
        </w:rPr>
        <w:t>Não</w:t>
      </w:r>
      <w:r>
        <w:rPr>
          <w:color w:val="ED0000"/>
          <w:spacing w:val="-13"/>
          <w:sz w:val="22"/>
        </w:rPr>
        <w:t xml:space="preserve"> </w:t>
      </w:r>
      <w:r>
        <w:rPr>
          <w:color w:val="ED0000"/>
          <w:sz w:val="22"/>
        </w:rPr>
        <w:t>sendo</w:t>
      </w:r>
      <w:r>
        <w:rPr>
          <w:color w:val="ED0000"/>
          <w:spacing w:val="-12"/>
          <w:sz w:val="22"/>
        </w:rPr>
        <w:t xml:space="preserve"> </w:t>
      </w:r>
      <w:r>
        <w:rPr>
          <w:color w:val="ED0000"/>
          <w:sz w:val="22"/>
        </w:rPr>
        <w:t>possível</w:t>
      </w:r>
      <w:r>
        <w:rPr>
          <w:color w:val="ED0000"/>
          <w:spacing w:val="-13"/>
          <w:sz w:val="22"/>
        </w:rPr>
        <w:t xml:space="preserve"> </w:t>
      </w:r>
      <w:r>
        <w:rPr>
          <w:color w:val="ED0000"/>
          <w:sz w:val="22"/>
        </w:rPr>
        <w:t>a</w:t>
      </w:r>
      <w:r>
        <w:rPr>
          <w:color w:val="ED0000"/>
          <w:spacing w:val="-12"/>
          <w:sz w:val="22"/>
        </w:rPr>
        <w:t xml:space="preserve"> </w:t>
      </w:r>
      <w:r>
        <w:rPr>
          <w:color w:val="ED0000"/>
          <w:sz w:val="22"/>
        </w:rPr>
        <w:t>substituição</w:t>
      </w:r>
      <w:r>
        <w:rPr>
          <w:color w:val="ED0000"/>
          <w:spacing w:val="-13"/>
          <w:sz w:val="22"/>
        </w:rPr>
        <w:t xml:space="preserve"> </w:t>
      </w:r>
      <w:r>
        <w:rPr>
          <w:color w:val="ED0000"/>
          <w:sz w:val="22"/>
        </w:rPr>
        <w:t>do</w:t>
      </w:r>
      <w:r>
        <w:rPr>
          <w:color w:val="ED0000"/>
          <w:spacing w:val="-12"/>
          <w:sz w:val="22"/>
        </w:rPr>
        <w:t xml:space="preserve"> </w:t>
      </w:r>
      <w:r>
        <w:rPr>
          <w:color w:val="ED0000"/>
          <w:sz w:val="22"/>
        </w:rPr>
        <w:t>bem</w:t>
      </w:r>
      <w:r>
        <w:rPr>
          <w:color w:val="ED0000"/>
          <w:spacing w:val="-13"/>
          <w:sz w:val="22"/>
        </w:rPr>
        <w:t xml:space="preserve"> </w:t>
      </w:r>
      <w:r>
        <w:rPr>
          <w:color w:val="ED0000"/>
          <w:sz w:val="22"/>
        </w:rPr>
        <w:t>desaparecido,</w:t>
      </w:r>
      <w:r>
        <w:rPr>
          <w:color w:val="ED0000"/>
          <w:spacing w:val="-12"/>
          <w:sz w:val="22"/>
        </w:rPr>
        <w:t xml:space="preserve"> </w:t>
      </w:r>
      <w:r>
        <w:rPr>
          <w:color w:val="ED0000"/>
          <w:sz w:val="22"/>
        </w:rPr>
        <w:t>danificado</w:t>
      </w:r>
      <w:r>
        <w:rPr>
          <w:color w:val="ED0000"/>
          <w:spacing w:val="-12"/>
          <w:sz w:val="22"/>
        </w:rPr>
        <w:t xml:space="preserve"> </w:t>
      </w:r>
      <w:r>
        <w:rPr>
          <w:color w:val="ED0000"/>
          <w:sz w:val="22"/>
        </w:rPr>
        <w:t>ou</w:t>
      </w:r>
      <w:r>
        <w:rPr>
          <w:color w:val="ED0000"/>
          <w:spacing w:val="-13"/>
          <w:sz w:val="22"/>
        </w:rPr>
        <w:t xml:space="preserve"> </w:t>
      </w:r>
      <w:r>
        <w:rPr>
          <w:color w:val="ED0000"/>
          <w:sz w:val="22"/>
        </w:rPr>
        <w:t>extraviado,</w:t>
      </w:r>
      <w:r>
        <w:rPr>
          <w:color w:val="ED0000"/>
          <w:spacing w:val="-12"/>
          <w:sz w:val="22"/>
        </w:rPr>
        <w:t xml:space="preserve"> </w:t>
      </w:r>
      <w:r>
        <w:rPr>
          <w:color w:val="ED0000"/>
          <w:sz w:val="22"/>
        </w:rPr>
        <w:t>o</w:t>
      </w:r>
      <w:r>
        <w:rPr>
          <w:color w:val="ED0000"/>
          <w:spacing w:val="-12"/>
          <w:sz w:val="22"/>
        </w:rPr>
        <w:t xml:space="preserve"> </w:t>
      </w:r>
      <w:r>
        <w:rPr>
          <w:color w:val="ED0000"/>
          <w:sz w:val="22"/>
        </w:rPr>
        <w:t>Hospital</w:t>
      </w:r>
      <w:r>
        <w:rPr>
          <w:color w:val="ED0000"/>
          <w:spacing w:val="-13"/>
          <w:sz w:val="22"/>
        </w:rPr>
        <w:t xml:space="preserve"> </w:t>
      </w:r>
      <w:r>
        <w:rPr>
          <w:color w:val="ED0000"/>
          <w:sz w:val="22"/>
        </w:rPr>
        <w:t>poderá autorizar</w:t>
      </w:r>
      <w:r>
        <w:rPr>
          <w:color w:val="ED0000"/>
          <w:spacing w:val="-5"/>
          <w:sz w:val="22"/>
        </w:rPr>
        <w:t xml:space="preserve"> </w:t>
      </w:r>
      <w:r>
        <w:rPr>
          <w:color w:val="ED0000"/>
          <w:sz w:val="22"/>
        </w:rPr>
        <w:t>o</w:t>
      </w:r>
      <w:r>
        <w:rPr>
          <w:color w:val="ED0000"/>
          <w:spacing w:val="-3"/>
          <w:sz w:val="22"/>
        </w:rPr>
        <w:t xml:space="preserve"> </w:t>
      </w:r>
      <w:r>
        <w:rPr>
          <w:color w:val="ED0000"/>
          <w:sz w:val="22"/>
        </w:rPr>
        <w:t>ressarcimento</w:t>
      </w:r>
      <w:r>
        <w:rPr>
          <w:color w:val="ED0000"/>
          <w:spacing w:val="-3"/>
          <w:sz w:val="22"/>
        </w:rPr>
        <w:t xml:space="preserve"> </w:t>
      </w:r>
      <w:r>
        <w:rPr>
          <w:color w:val="ED0000"/>
          <w:sz w:val="22"/>
        </w:rPr>
        <w:t>em</w:t>
      </w:r>
      <w:r>
        <w:rPr>
          <w:color w:val="ED0000"/>
          <w:spacing w:val="-3"/>
          <w:sz w:val="22"/>
        </w:rPr>
        <w:t xml:space="preserve"> </w:t>
      </w:r>
      <w:r>
        <w:rPr>
          <w:color w:val="ED0000"/>
          <w:sz w:val="22"/>
        </w:rPr>
        <w:t>espécie,</w:t>
      </w:r>
      <w:r>
        <w:rPr>
          <w:color w:val="ED0000"/>
          <w:spacing w:val="-6"/>
          <w:sz w:val="22"/>
        </w:rPr>
        <w:t xml:space="preserve"> </w:t>
      </w:r>
      <w:r>
        <w:rPr>
          <w:color w:val="ED0000"/>
          <w:sz w:val="22"/>
        </w:rPr>
        <w:t>promovendo</w:t>
      </w:r>
      <w:r>
        <w:rPr>
          <w:color w:val="ED0000"/>
          <w:spacing w:val="-3"/>
          <w:sz w:val="22"/>
        </w:rPr>
        <w:t xml:space="preserve"> </w:t>
      </w:r>
      <w:r>
        <w:rPr>
          <w:color w:val="ED0000"/>
          <w:sz w:val="22"/>
        </w:rPr>
        <w:t>previamente,</w:t>
      </w:r>
      <w:r>
        <w:rPr>
          <w:color w:val="ED0000"/>
          <w:spacing w:val="-6"/>
          <w:sz w:val="22"/>
        </w:rPr>
        <w:t xml:space="preserve"> </w:t>
      </w:r>
      <w:r>
        <w:rPr>
          <w:color w:val="ED0000"/>
          <w:sz w:val="22"/>
        </w:rPr>
        <w:t>nesta</w:t>
      </w:r>
      <w:r>
        <w:rPr>
          <w:color w:val="ED0000"/>
          <w:spacing w:val="-5"/>
          <w:sz w:val="22"/>
        </w:rPr>
        <w:t xml:space="preserve"> </w:t>
      </w:r>
      <w:r>
        <w:rPr>
          <w:color w:val="ED0000"/>
          <w:sz w:val="22"/>
        </w:rPr>
        <w:t>hipótese,</w:t>
      </w:r>
      <w:r>
        <w:rPr>
          <w:color w:val="ED0000"/>
          <w:spacing w:val="-6"/>
          <w:sz w:val="22"/>
        </w:rPr>
        <w:t xml:space="preserve"> </w:t>
      </w:r>
      <w:r>
        <w:rPr>
          <w:color w:val="ED0000"/>
          <w:sz w:val="22"/>
        </w:rPr>
        <w:t>a</w:t>
      </w:r>
      <w:r>
        <w:rPr>
          <w:color w:val="ED0000"/>
          <w:spacing w:val="-5"/>
          <w:sz w:val="22"/>
        </w:rPr>
        <w:t xml:space="preserve"> </w:t>
      </w:r>
      <w:r>
        <w:rPr>
          <w:color w:val="ED0000"/>
          <w:sz w:val="22"/>
        </w:rPr>
        <w:t>apuração</w:t>
      </w:r>
      <w:r>
        <w:rPr>
          <w:color w:val="ED0000"/>
          <w:spacing w:val="-3"/>
          <w:sz w:val="22"/>
        </w:rPr>
        <w:t xml:space="preserve"> </w:t>
      </w:r>
      <w:r>
        <w:rPr>
          <w:color w:val="ED0000"/>
          <w:sz w:val="22"/>
        </w:rPr>
        <w:t>do</w:t>
      </w:r>
      <w:r>
        <w:rPr>
          <w:color w:val="ED0000"/>
          <w:spacing w:val="-5"/>
          <w:sz w:val="22"/>
        </w:rPr>
        <w:t xml:space="preserve"> </w:t>
      </w:r>
      <w:r>
        <w:rPr>
          <w:color w:val="ED0000"/>
          <w:sz w:val="22"/>
        </w:rPr>
        <w:t>valor</w:t>
      </w:r>
      <w:r>
        <w:rPr>
          <w:color w:val="ED0000"/>
          <w:spacing w:val="-6"/>
          <w:sz w:val="22"/>
        </w:rPr>
        <w:t xml:space="preserve"> </w:t>
      </w:r>
      <w:r>
        <w:rPr>
          <w:color w:val="ED0000"/>
          <w:sz w:val="22"/>
        </w:rPr>
        <w:t>de mercado</w:t>
      </w:r>
      <w:r>
        <w:rPr>
          <w:color w:val="ED0000"/>
          <w:spacing w:val="-6"/>
          <w:sz w:val="22"/>
        </w:rPr>
        <w:t xml:space="preserve"> </w:t>
      </w:r>
      <w:r>
        <w:rPr>
          <w:color w:val="ED0000"/>
          <w:sz w:val="22"/>
        </w:rPr>
        <w:t>do</w:t>
      </w:r>
      <w:r>
        <w:rPr>
          <w:color w:val="ED0000"/>
          <w:spacing w:val="-6"/>
          <w:sz w:val="22"/>
        </w:rPr>
        <w:t xml:space="preserve"> </w:t>
      </w:r>
      <w:r>
        <w:rPr>
          <w:color w:val="ED0000"/>
          <w:sz w:val="22"/>
        </w:rPr>
        <w:t>bem,</w:t>
      </w:r>
      <w:r>
        <w:rPr>
          <w:color w:val="ED0000"/>
          <w:spacing w:val="-8"/>
          <w:sz w:val="22"/>
        </w:rPr>
        <w:t xml:space="preserve"> </w:t>
      </w:r>
      <w:r>
        <w:rPr>
          <w:color w:val="ED0000"/>
          <w:sz w:val="22"/>
        </w:rPr>
        <w:t>atualizado,</w:t>
      </w:r>
      <w:r>
        <w:rPr>
          <w:color w:val="ED0000"/>
          <w:spacing w:val="-8"/>
          <w:sz w:val="22"/>
        </w:rPr>
        <w:t xml:space="preserve"> </w:t>
      </w:r>
      <w:r>
        <w:rPr>
          <w:color w:val="ED0000"/>
          <w:sz w:val="22"/>
        </w:rPr>
        <w:t>para</w:t>
      </w:r>
      <w:r>
        <w:rPr>
          <w:color w:val="ED0000"/>
          <w:spacing w:val="-8"/>
          <w:sz w:val="22"/>
        </w:rPr>
        <w:t xml:space="preserve"> </w:t>
      </w:r>
      <w:r>
        <w:rPr>
          <w:color w:val="ED0000"/>
          <w:sz w:val="22"/>
        </w:rPr>
        <w:t>efeito</w:t>
      </w:r>
      <w:r>
        <w:rPr>
          <w:color w:val="ED0000"/>
          <w:spacing w:val="-6"/>
          <w:sz w:val="22"/>
        </w:rPr>
        <w:t xml:space="preserve"> </w:t>
      </w:r>
      <w:r>
        <w:rPr>
          <w:color w:val="ED0000"/>
          <w:sz w:val="22"/>
        </w:rPr>
        <w:t>de</w:t>
      </w:r>
      <w:r>
        <w:rPr>
          <w:color w:val="ED0000"/>
          <w:spacing w:val="-7"/>
          <w:sz w:val="22"/>
        </w:rPr>
        <w:t xml:space="preserve"> </w:t>
      </w:r>
      <w:r>
        <w:rPr>
          <w:color w:val="ED0000"/>
          <w:sz w:val="22"/>
        </w:rPr>
        <w:t>recolhimento</w:t>
      </w:r>
      <w:r>
        <w:rPr>
          <w:color w:val="ED0000"/>
          <w:spacing w:val="-6"/>
          <w:sz w:val="22"/>
        </w:rPr>
        <w:t xml:space="preserve"> </w:t>
      </w:r>
      <w:r>
        <w:rPr>
          <w:color w:val="ED0000"/>
          <w:sz w:val="22"/>
        </w:rPr>
        <w:t>da</w:t>
      </w:r>
      <w:r>
        <w:rPr>
          <w:color w:val="ED0000"/>
          <w:spacing w:val="-8"/>
          <w:sz w:val="22"/>
        </w:rPr>
        <w:t xml:space="preserve"> </w:t>
      </w:r>
      <w:r>
        <w:rPr>
          <w:color w:val="ED0000"/>
          <w:sz w:val="22"/>
        </w:rPr>
        <w:t>importância</w:t>
      </w:r>
      <w:r>
        <w:rPr>
          <w:color w:val="ED0000"/>
          <w:spacing w:val="-8"/>
          <w:sz w:val="22"/>
        </w:rPr>
        <w:t xml:space="preserve"> </w:t>
      </w:r>
      <w:r>
        <w:rPr>
          <w:color w:val="ED0000"/>
          <w:sz w:val="22"/>
        </w:rPr>
        <w:t>respectiva</w:t>
      </w:r>
      <w:r>
        <w:rPr>
          <w:color w:val="ED0000"/>
          <w:spacing w:val="-8"/>
          <w:sz w:val="22"/>
        </w:rPr>
        <w:t xml:space="preserve"> </w:t>
      </w:r>
      <w:r>
        <w:rPr>
          <w:color w:val="ED0000"/>
          <w:sz w:val="22"/>
        </w:rPr>
        <w:t>aos</w:t>
      </w:r>
      <w:r>
        <w:rPr>
          <w:color w:val="ED0000"/>
          <w:spacing w:val="-8"/>
          <w:sz w:val="22"/>
        </w:rPr>
        <w:t xml:space="preserve"> </w:t>
      </w:r>
      <w:r>
        <w:rPr>
          <w:color w:val="ED0000"/>
          <w:sz w:val="22"/>
        </w:rPr>
        <w:t>cofres</w:t>
      </w:r>
      <w:r>
        <w:rPr>
          <w:color w:val="ED0000"/>
          <w:spacing w:val="-8"/>
          <w:sz w:val="22"/>
        </w:rPr>
        <w:t xml:space="preserve"> </w:t>
      </w:r>
      <w:r>
        <w:rPr>
          <w:color w:val="ED0000"/>
          <w:sz w:val="22"/>
        </w:rPr>
        <w:t>públicos.</w:t>
      </w:r>
    </w:p>
    <w:p w14:paraId="043912EE">
      <w:pPr>
        <w:pStyle w:val="8"/>
        <w:numPr>
          <w:ilvl w:val="1"/>
          <w:numId w:val="3"/>
        </w:numPr>
        <w:tabs>
          <w:tab w:val="left" w:pos="764"/>
        </w:tabs>
        <w:spacing w:before="118" w:after="0" w:line="240" w:lineRule="auto"/>
        <w:ind w:left="764" w:right="0" w:hanging="482"/>
        <w:jc w:val="left"/>
        <w:rPr>
          <w:sz w:val="22"/>
        </w:rPr>
      </w:pPr>
      <w:r>
        <w:rPr>
          <w:color w:val="ED0000"/>
          <w:spacing w:val="-2"/>
          <w:sz w:val="22"/>
        </w:rPr>
        <w:t>A</w:t>
      </w:r>
      <w:r>
        <w:rPr>
          <w:color w:val="ED0000"/>
          <w:spacing w:val="-10"/>
          <w:sz w:val="22"/>
        </w:rPr>
        <w:t xml:space="preserve"> </w:t>
      </w:r>
      <w:r>
        <w:rPr>
          <w:color w:val="ED0000"/>
          <w:spacing w:val="-2"/>
          <w:sz w:val="22"/>
        </w:rPr>
        <w:t>Empresa</w:t>
      </w:r>
      <w:r>
        <w:rPr>
          <w:color w:val="ED0000"/>
          <w:spacing w:val="-7"/>
          <w:sz w:val="22"/>
        </w:rPr>
        <w:t xml:space="preserve"> </w:t>
      </w:r>
      <w:r>
        <w:rPr>
          <w:color w:val="ED0000"/>
          <w:spacing w:val="-2"/>
          <w:sz w:val="22"/>
        </w:rPr>
        <w:t>responderá</w:t>
      </w:r>
      <w:r>
        <w:rPr>
          <w:color w:val="ED0000"/>
          <w:spacing w:val="-7"/>
          <w:sz w:val="22"/>
        </w:rPr>
        <w:t xml:space="preserve"> </w:t>
      </w:r>
      <w:r>
        <w:rPr>
          <w:color w:val="ED0000"/>
          <w:spacing w:val="-2"/>
          <w:sz w:val="22"/>
        </w:rPr>
        <w:t>por</w:t>
      </w:r>
      <w:r>
        <w:rPr>
          <w:color w:val="ED0000"/>
          <w:spacing w:val="-8"/>
          <w:sz w:val="22"/>
        </w:rPr>
        <w:t xml:space="preserve"> </w:t>
      </w:r>
      <w:r>
        <w:rPr>
          <w:color w:val="ED0000"/>
          <w:spacing w:val="-2"/>
          <w:sz w:val="22"/>
        </w:rPr>
        <w:t>qualquer</w:t>
      </w:r>
      <w:r>
        <w:rPr>
          <w:color w:val="ED0000"/>
          <w:spacing w:val="-7"/>
          <w:sz w:val="22"/>
        </w:rPr>
        <w:t xml:space="preserve"> </w:t>
      </w:r>
      <w:r>
        <w:rPr>
          <w:color w:val="ED0000"/>
          <w:spacing w:val="-2"/>
          <w:sz w:val="22"/>
        </w:rPr>
        <w:t>acidente</w:t>
      </w:r>
      <w:r>
        <w:rPr>
          <w:color w:val="ED0000"/>
          <w:spacing w:val="-6"/>
          <w:sz w:val="22"/>
        </w:rPr>
        <w:t xml:space="preserve"> </w:t>
      </w:r>
      <w:r>
        <w:rPr>
          <w:color w:val="ED0000"/>
          <w:spacing w:val="-2"/>
          <w:sz w:val="22"/>
        </w:rPr>
        <w:t>que</w:t>
      </w:r>
      <w:r>
        <w:rPr>
          <w:color w:val="ED0000"/>
          <w:spacing w:val="-6"/>
          <w:sz w:val="22"/>
        </w:rPr>
        <w:t xml:space="preserve"> </w:t>
      </w:r>
      <w:r>
        <w:rPr>
          <w:color w:val="ED0000"/>
          <w:spacing w:val="-2"/>
          <w:sz w:val="22"/>
        </w:rPr>
        <w:t>venha</w:t>
      </w:r>
      <w:r>
        <w:rPr>
          <w:color w:val="ED0000"/>
          <w:spacing w:val="-8"/>
          <w:sz w:val="22"/>
        </w:rPr>
        <w:t xml:space="preserve"> </w:t>
      </w:r>
      <w:r>
        <w:rPr>
          <w:color w:val="ED0000"/>
          <w:spacing w:val="-2"/>
          <w:sz w:val="22"/>
        </w:rPr>
        <w:t>ocorrer</w:t>
      </w:r>
      <w:r>
        <w:rPr>
          <w:color w:val="ED0000"/>
          <w:spacing w:val="-7"/>
          <w:sz w:val="22"/>
        </w:rPr>
        <w:t xml:space="preserve"> </w:t>
      </w:r>
      <w:r>
        <w:rPr>
          <w:color w:val="ED0000"/>
          <w:spacing w:val="-2"/>
          <w:sz w:val="22"/>
        </w:rPr>
        <w:t>com</w:t>
      </w:r>
      <w:r>
        <w:rPr>
          <w:color w:val="ED0000"/>
          <w:spacing w:val="-6"/>
          <w:sz w:val="22"/>
        </w:rPr>
        <w:t xml:space="preserve"> </w:t>
      </w:r>
      <w:r>
        <w:rPr>
          <w:color w:val="ED0000"/>
          <w:spacing w:val="-2"/>
          <w:sz w:val="22"/>
        </w:rPr>
        <w:t>seus</w:t>
      </w:r>
      <w:r>
        <w:rPr>
          <w:color w:val="ED0000"/>
          <w:spacing w:val="-7"/>
          <w:sz w:val="22"/>
        </w:rPr>
        <w:t xml:space="preserve"> </w:t>
      </w:r>
      <w:r>
        <w:rPr>
          <w:color w:val="ED0000"/>
          <w:spacing w:val="-2"/>
          <w:sz w:val="22"/>
        </w:rPr>
        <w:t>empregados;</w:t>
      </w:r>
    </w:p>
    <w:p w14:paraId="2BE2161E">
      <w:pPr>
        <w:pStyle w:val="8"/>
        <w:numPr>
          <w:ilvl w:val="1"/>
          <w:numId w:val="3"/>
        </w:numPr>
        <w:tabs>
          <w:tab w:val="left" w:pos="773"/>
        </w:tabs>
        <w:spacing w:before="120" w:after="0" w:line="240" w:lineRule="auto"/>
        <w:ind w:left="282" w:right="719" w:firstLine="0"/>
        <w:jc w:val="left"/>
        <w:rPr>
          <w:sz w:val="22"/>
        </w:rPr>
      </w:pPr>
      <w:r>
        <w:rPr>
          <w:color w:val="ED0000"/>
          <w:sz w:val="22"/>
        </w:rPr>
        <w:t>Prestar</w:t>
      </w:r>
      <w:r>
        <w:rPr>
          <w:color w:val="ED0000"/>
          <w:spacing w:val="-9"/>
          <w:sz w:val="22"/>
        </w:rPr>
        <w:t xml:space="preserve"> </w:t>
      </w:r>
      <w:r>
        <w:rPr>
          <w:color w:val="ED0000"/>
          <w:sz w:val="22"/>
        </w:rPr>
        <w:t>todos</w:t>
      </w:r>
      <w:r>
        <w:rPr>
          <w:color w:val="ED0000"/>
          <w:spacing w:val="-9"/>
          <w:sz w:val="22"/>
        </w:rPr>
        <w:t xml:space="preserve"> </w:t>
      </w:r>
      <w:r>
        <w:rPr>
          <w:color w:val="ED0000"/>
          <w:sz w:val="22"/>
        </w:rPr>
        <w:t>os</w:t>
      </w:r>
      <w:r>
        <w:rPr>
          <w:color w:val="ED0000"/>
          <w:spacing w:val="-9"/>
          <w:sz w:val="22"/>
        </w:rPr>
        <w:t xml:space="preserve"> </w:t>
      </w:r>
      <w:r>
        <w:rPr>
          <w:color w:val="ED0000"/>
          <w:sz w:val="22"/>
        </w:rPr>
        <w:t>esclarecimentos</w:t>
      </w:r>
      <w:r>
        <w:rPr>
          <w:color w:val="ED0000"/>
          <w:spacing w:val="-9"/>
          <w:sz w:val="22"/>
        </w:rPr>
        <w:t xml:space="preserve"> </w:t>
      </w:r>
      <w:r>
        <w:rPr>
          <w:color w:val="ED0000"/>
          <w:sz w:val="22"/>
        </w:rPr>
        <w:t>que</w:t>
      </w:r>
      <w:r>
        <w:rPr>
          <w:color w:val="ED0000"/>
          <w:spacing w:val="-9"/>
          <w:sz w:val="22"/>
        </w:rPr>
        <w:t xml:space="preserve"> </w:t>
      </w:r>
      <w:r>
        <w:rPr>
          <w:color w:val="ED0000"/>
          <w:sz w:val="22"/>
        </w:rPr>
        <w:t>forem</w:t>
      </w:r>
      <w:r>
        <w:rPr>
          <w:color w:val="ED0000"/>
          <w:spacing w:val="-8"/>
          <w:sz w:val="22"/>
        </w:rPr>
        <w:t xml:space="preserve"> </w:t>
      </w:r>
      <w:r>
        <w:rPr>
          <w:color w:val="ED0000"/>
          <w:sz w:val="22"/>
        </w:rPr>
        <w:t>solicitados</w:t>
      </w:r>
      <w:r>
        <w:rPr>
          <w:color w:val="ED0000"/>
          <w:spacing w:val="-9"/>
          <w:sz w:val="22"/>
        </w:rPr>
        <w:t xml:space="preserve"> </w:t>
      </w:r>
      <w:r>
        <w:rPr>
          <w:color w:val="ED0000"/>
          <w:sz w:val="22"/>
        </w:rPr>
        <w:t>pelo</w:t>
      </w:r>
      <w:r>
        <w:rPr>
          <w:color w:val="ED0000"/>
          <w:spacing w:val="-8"/>
          <w:sz w:val="22"/>
        </w:rPr>
        <w:t xml:space="preserve"> </w:t>
      </w:r>
      <w:r>
        <w:rPr>
          <w:color w:val="ED0000"/>
          <w:sz w:val="22"/>
        </w:rPr>
        <w:t>Hospital,</w:t>
      </w:r>
      <w:r>
        <w:rPr>
          <w:color w:val="ED0000"/>
          <w:spacing w:val="-9"/>
          <w:sz w:val="22"/>
        </w:rPr>
        <w:t xml:space="preserve"> </w:t>
      </w:r>
      <w:r>
        <w:rPr>
          <w:color w:val="ED0000"/>
          <w:sz w:val="22"/>
        </w:rPr>
        <w:t>cujas</w:t>
      </w:r>
      <w:r>
        <w:rPr>
          <w:color w:val="ED0000"/>
          <w:spacing w:val="-9"/>
          <w:sz w:val="22"/>
        </w:rPr>
        <w:t xml:space="preserve"> </w:t>
      </w:r>
      <w:r>
        <w:rPr>
          <w:color w:val="ED0000"/>
          <w:sz w:val="22"/>
        </w:rPr>
        <w:t>reclamações</w:t>
      </w:r>
      <w:r>
        <w:rPr>
          <w:color w:val="ED0000"/>
          <w:spacing w:val="-9"/>
          <w:sz w:val="22"/>
        </w:rPr>
        <w:t xml:space="preserve"> </w:t>
      </w:r>
      <w:r>
        <w:rPr>
          <w:color w:val="ED0000"/>
          <w:sz w:val="22"/>
        </w:rPr>
        <w:t>se</w:t>
      </w:r>
      <w:r>
        <w:rPr>
          <w:color w:val="ED0000"/>
          <w:spacing w:val="-9"/>
          <w:sz w:val="22"/>
        </w:rPr>
        <w:t xml:space="preserve"> </w:t>
      </w:r>
      <w:r>
        <w:rPr>
          <w:color w:val="ED0000"/>
          <w:sz w:val="22"/>
        </w:rPr>
        <w:t>obrigam prontamente a atender;</w:t>
      </w:r>
    </w:p>
    <w:p w14:paraId="12A013EB">
      <w:pPr>
        <w:pStyle w:val="8"/>
        <w:numPr>
          <w:ilvl w:val="1"/>
          <w:numId w:val="3"/>
        </w:numPr>
        <w:tabs>
          <w:tab w:val="left" w:pos="785"/>
        </w:tabs>
        <w:spacing w:before="121" w:after="0" w:line="240" w:lineRule="auto"/>
        <w:ind w:left="282" w:right="711" w:firstLine="0"/>
        <w:jc w:val="left"/>
        <w:rPr>
          <w:sz w:val="22"/>
        </w:rPr>
      </w:pPr>
      <w:r>
        <w:rPr>
          <w:color w:val="ED0000"/>
          <w:sz w:val="22"/>
        </w:rPr>
        <w:t xml:space="preserve">Respeitar as normas e procedimentos de controle interno, inclusive de acesso às dependências do </w:t>
      </w:r>
      <w:r>
        <w:rPr>
          <w:color w:val="ED0000"/>
          <w:spacing w:val="-2"/>
          <w:sz w:val="22"/>
        </w:rPr>
        <w:t>Hospital;</w:t>
      </w:r>
    </w:p>
    <w:p w14:paraId="07060881">
      <w:pPr>
        <w:pStyle w:val="8"/>
        <w:spacing w:after="0" w:line="240" w:lineRule="auto"/>
        <w:jc w:val="left"/>
        <w:rPr>
          <w:sz w:val="22"/>
        </w:rPr>
        <w:sectPr>
          <w:pgSz w:w="11910" w:h="16840"/>
          <w:pgMar w:top="2160" w:right="708" w:bottom="1860" w:left="850" w:header="708" w:footer="1674" w:gutter="0"/>
          <w:cols w:space="720" w:num="1"/>
        </w:sectPr>
      </w:pPr>
    </w:p>
    <w:p w14:paraId="6C5E8BCA">
      <w:pPr>
        <w:pStyle w:val="6"/>
        <w:jc w:val="left"/>
      </w:pPr>
    </w:p>
    <w:p w14:paraId="29349405">
      <w:pPr>
        <w:pStyle w:val="6"/>
        <w:spacing w:before="257"/>
        <w:jc w:val="left"/>
      </w:pPr>
    </w:p>
    <w:p w14:paraId="7559C635">
      <w:pPr>
        <w:pStyle w:val="8"/>
        <w:numPr>
          <w:ilvl w:val="1"/>
          <w:numId w:val="3"/>
        </w:numPr>
        <w:tabs>
          <w:tab w:val="left" w:pos="771"/>
        </w:tabs>
        <w:spacing w:before="0" w:after="0" w:line="240" w:lineRule="auto"/>
        <w:ind w:left="282" w:right="718" w:firstLine="0"/>
        <w:jc w:val="both"/>
        <w:rPr>
          <w:sz w:val="22"/>
        </w:rPr>
      </w:pPr>
      <w:r>
        <w:rPr>
          <w:color w:val="ED0000"/>
          <w:sz w:val="22"/>
        </w:rPr>
        <w:t>Fiscalizar</w:t>
      </w:r>
      <w:r>
        <w:rPr>
          <w:color w:val="ED0000"/>
          <w:spacing w:val="-12"/>
          <w:sz w:val="22"/>
        </w:rPr>
        <w:t xml:space="preserve"> </w:t>
      </w:r>
      <w:r>
        <w:rPr>
          <w:color w:val="ED0000"/>
          <w:sz w:val="22"/>
        </w:rPr>
        <w:t>regularmente</w:t>
      </w:r>
      <w:r>
        <w:rPr>
          <w:color w:val="ED0000"/>
          <w:spacing w:val="-11"/>
          <w:sz w:val="22"/>
        </w:rPr>
        <w:t xml:space="preserve"> </w:t>
      </w:r>
      <w:r>
        <w:rPr>
          <w:color w:val="ED0000"/>
          <w:sz w:val="22"/>
        </w:rPr>
        <w:t>os</w:t>
      </w:r>
      <w:r>
        <w:rPr>
          <w:color w:val="ED0000"/>
          <w:spacing w:val="-12"/>
          <w:sz w:val="22"/>
        </w:rPr>
        <w:t xml:space="preserve"> </w:t>
      </w:r>
      <w:r>
        <w:rPr>
          <w:color w:val="ED0000"/>
          <w:sz w:val="22"/>
        </w:rPr>
        <w:t>seus</w:t>
      </w:r>
      <w:r>
        <w:rPr>
          <w:color w:val="ED0000"/>
          <w:spacing w:val="-13"/>
          <w:sz w:val="22"/>
        </w:rPr>
        <w:t xml:space="preserve"> </w:t>
      </w:r>
      <w:r>
        <w:rPr>
          <w:color w:val="ED0000"/>
          <w:sz w:val="22"/>
        </w:rPr>
        <w:t>empregados</w:t>
      </w:r>
      <w:r>
        <w:rPr>
          <w:color w:val="ED0000"/>
          <w:spacing w:val="-11"/>
          <w:sz w:val="22"/>
        </w:rPr>
        <w:t xml:space="preserve"> </w:t>
      </w:r>
      <w:r>
        <w:rPr>
          <w:color w:val="ED0000"/>
          <w:sz w:val="22"/>
        </w:rPr>
        <w:t>designados</w:t>
      </w:r>
      <w:r>
        <w:rPr>
          <w:color w:val="ED0000"/>
          <w:spacing w:val="-12"/>
          <w:sz w:val="22"/>
        </w:rPr>
        <w:t xml:space="preserve"> </w:t>
      </w:r>
      <w:r>
        <w:rPr>
          <w:color w:val="ED0000"/>
          <w:sz w:val="22"/>
        </w:rPr>
        <w:t>para</w:t>
      </w:r>
      <w:r>
        <w:rPr>
          <w:color w:val="ED0000"/>
          <w:spacing w:val="-12"/>
          <w:sz w:val="22"/>
        </w:rPr>
        <w:t xml:space="preserve"> </w:t>
      </w:r>
      <w:r>
        <w:rPr>
          <w:color w:val="ED0000"/>
          <w:sz w:val="22"/>
        </w:rPr>
        <w:t>a</w:t>
      </w:r>
      <w:r>
        <w:rPr>
          <w:color w:val="ED0000"/>
          <w:spacing w:val="-12"/>
          <w:sz w:val="22"/>
        </w:rPr>
        <w:t xml:space="preserve"> </w:t>
      </w:r>
      <w:r>
        <w:rPr>
          <w:color w:val="ED0000"/>
          <w:sz w:val="22"/>
        </w:rPr>
        <w:t>prestação</w:t>
      </w:r>
      <w:r>
        <w:rPr>
          <w:color w:val="ED0000"/>
          <w:spacing w:val="-10"/>
          <w:sz w:val="22"/>
        </w:rPr>
        <w:t xml:space="preserve"> </w:t>
      </w:r>
      <w:r>
        <w:rPr>
          <w:color w:val="ED0000"/>
          <w:sz w:val="22"/>
        </w:rPr>
        <w:t>do</w:t>
      </w:r>
      <w:r>
        <w:rPr>
          <w:color w:val="ED0000"/>
          <w:spacing w:val="-10"/>
          <w:sz w:val="22"/>
        </w:rPr>
        <w:t xml:space="preserve"> </w:t>
      </w:r>
      <w:r>
        <w:rPr>
          <w:color w:val="ED0000"/>
          <w:sz w:val="22"/>
        </w:rPr>
        <w:t>serviço</w:t>
      </w:r>
      <w:r>
        <w:rPr>
          <w:color w:val="ED0000"/>
          <w:spacing w:val="-10"/>
          <w:sz w:val="22"/>
        </w:rPr>
        <w:t xml:space="preserve"> </w:t>
      </w:r>
      <w:r>
        <w:rPr>
          <w:color w:val="ED0000"/>
          <w:sz w:val="22"/>
        </w:rPr>
        <w:t>para</w:t>
      </w:r>
      <w:r>
        <w:rPr>
          <w:color w:val="ED0000"/>
          <w:spacing w:val="-12"/>
          <w:sz w:val="22"/>
        </w:rPr>
        <w:t xml:space="preserve"> </w:t>
      </w:r>
      <w:r>
        <w:rPr>
          <w:color w:val="ED0000"/>
          <w:sz w:val="22"/>
        </w:rPr>
        <w:t>verificar</w:t>
      </w:r>
      <w:r>
        <w:rPr>
          <w:color w:val="ED0000"/>
          <w:spacing w:val="-12"/>
          <w:sz w:val="22"/>
        </w:rPr>
        <w:t xml:space="preserve"> </w:t>
      </w:r>
      <w:r>
        <w:rPr>
          <w:color w:val="ED0000"/>
          <w:sz w:val="22"/>
        </w:rPr>
        <w:t>as condições em que o serviço está sendo prestado;</w:t>
      </w:r>
    </w:p>
    <w:p w14:paraId="2DAE15CA">
      <w:pPr>
        <w:pStyle w:val="8"/>
        <w:numPr>
          <w:ilvl w:val="1"/>
          <w:numId w:val="3"/>
        </w:numPr>
        <w:tabs>
          <w:tab w:val="left" w:pos="773"/>
        </w:tabs>
        <w:spacing w:before="120" w:after="0" w:line="240" w:lineRule="auto"/>
        <w:ind w:left="282" w:right="712" w:firstLine="0"/>
        <w:jc w:val="both"/>
        <w:rPr>
          <w:sz w:val="22"/>
        </w:rPr>
      </w:pPr>
      <w:r>
        <w:rPr>
          <w:color w:val="ED0000"/>
          <w:sz w:val="22"/>
        </w:rPr>
        <w:t>Arcar</w:t>
      </w:r>
      <w:r>
        <w:rPr>
          <w:color w:val="ED0000"/>
          <w:spacing w:val="-8"/>
          <w:sz w:val="22"/>
        </w:rPr>
        <w:t xml:space="preserve"> </w:t>
      </w:r>
      <w:r>
        <w:rPr>
          <w:color w:val="ED0000"/>
          <w:sz w:val="22"/>
        </w:rPr>
        <w:t>com</w:t>
      </w:r>
      <w:r>
        <w:rPr>
          <w:color w:val="ED0000"/>
          <w:spacing w:val="-7"/>
          <w:sz w:val="22"/>
        </w:rPr>
        <w:t xml:space="preserve"> </w:t>
      </w:r>
      <w:r>
        <w:rPr>
          <w:color w:val="ED0000"/>
          <w:sz w:val="22"/>
        </w:rPr>
        <w:t>as</w:t>
      </w:r>
      <w:r>
        <w:rPr>
          <w:color w:val="ED0000"/>
          <w:spacing w:val="-8"/>
          <w:sz w:val="22"/>
        </w:rPr>
        <w:t xml:space="preserve"> </w:t>
      </w:r>
      <w:r>
        <w:rPr>
          <w:color w:val="ED0000"/>
          <w:sz w:val="22"/>
        </w:rPr>
        <w:t>despesas</w:t>
      </w:r>
      <w:r>
        <w:rPr>
          <w:color w:val="ED0000"/>
          <w:spacing w:val="-8"/>
          <w:sz w:val="22"/>
        </w:rPr>
        <w:t xml:space="preserve"> </w:t>
      </w:r>
      <w:r>
        <w:rPr>
          <w:color w:val="ED0000"/>
          <w:sz w:val="22"/>
        </w:rPr>
        <w:t>decorrentes</w:t>
      </w:r>
      <w:r>
        <w:rPr>
          <w:color w:val="ED0000"/>
          <w:spacing w:val="-8"/>
          <w:sz w:val="22"/>
        </w:rPr>
        <w:t xml:space="preserve"> </w:t>
      </w:r>
      <w:r>
        <w:rPr>
          <w:color w:val="ED0000"/>
          <w:sz w:val="22"/>
        </w:rPr>
        <w:t>de</w:t>
      </w:r>
      <w:r>
        <w:rPr>
          <w:color w:val="ED0000"/>
          <w:spacing w:val="-8"/>
          <w:sz w:val="22"/>
        </w:rPr>
        <w:t xml:space="preserve"> </w:t>
      </w:r>
      <w:r>
        <w:rPr>
          <w:color w:val="ED0000"/>
          <w:sz w:val="22"/>
        </w:rPr>
        <w:t>qualquer</w:t>
      </w:r>
      <w:r>
        <w:rPr>
          <w:color w:val="ED0000"/>
          <w:spacing w:val="-8"/>
          <w:sz w:val="22"/>
        </w:rPr>
        <w:t xml:space="preserve"> </w:t>
      </w:r>
      <w:r>
        <w:rPr>
          <w:color w:val="ED0000"/>
          <w:sz w:val="22"/>
        </w:rPr>
        <w:t>infração</w:t>
      </w:r>
      <w:r>
        <w:rPr>
          <w:color w:val="ED0000"/>
          <w:spacing w:val="-7"/>
          <w:sz w:val="22"/>
        </w:rPr>
        <w:t xml:space="preserve"> </w:t>
      </w:r>
      <w:r>
        <w:rPr>
          <w:color w:val="ED0000"/>
          <w:sz w:val="22"/>
        </w:rPr>
        <w:t>cometida</w:t>
      </w:r>
      <w:r>
        <w:rPr>
          <w:color w:val="ED0000"/>
          <w:spacing w:val="-8"/>
          <w:sz w:val="22"/>
        </w:rPr>
        <w:t xml:space="preserve"> </w:t>
      </w:r>
      <w:r>
        <w:rPr>
          <w:color w:val="ED0000"/>
          <w:sz w:val="22"/>
        </w:rPr>
        <w:t>por</w:t>
      </w:r>
      <w:r>
        <w:rPr>
          <w:color w:val="ED0000"/>
          <w:spacing w:val="-8"/>
          <w:sz w:val="22"/>
        </w:rPr>
        <w:t xml:space="preserve"> </w:t>
      </w:r>
      <w:r>
        <w:rPr>
          <w:color w:val="ED0000"/>
          <w:sz w:val="22"/>
        </w:rPr>
        <w:t>seus</w:t>
      </w:r>
      <w:r>
        <w:rPr>
          <w:color w:val="ED0000"/>
          <w:spacing w:val="-8"/>
          <w:sz w:val="22"/>
        </w:rPr>
        <w:t xml:space="preserve"> </w:t>
      </w:r>
      <w:r>
        <w:rPr>
          <w:color w:val="ED0000"/>
          <w:sz w:val="22"/>
        </w:rPr>
        <w:t>empregados</w:t>
      </w:r>
      <w:r>
        <w:rPr>
          <w:color w:val="ED0000"/>
          <w:spacing w:val="-8"/>
          <w:sz w:val="22"/>
        </w:rPr>
        <w:t xml:space="preserve"> </w:t>
      </w:r>
      <w:r>
        <w:rPr>
          <w:color w:val="ED0000"/>
          <w:sz w:val="22"/>
        </w:rPr>
        <w:t>quando</w:t>
      </w:r>
      <w:r>
        <w:rPr>
          <w:color w:val="ED0000"/>
          <w:spacing w:val="-7"/>
          <w:sz w:val="22"/>
        </w:rPr>
        <w:t xml:space="preserve"> </w:t>
      </w:r>
      <w:r>
        <w:rPr>
          <w:color w:val="ED0000"/>
          <w:sz w:val="22"/>
        </w:rPr>
        <w:t>da execução do serviço contratado;</w:t>
      </w:r>
    </w:p>
    <w:p w14:paraId="601BBB5F">
      <w:pPr>
        <w:pStyle w:val="8"/>
        <w:numPr>
          <w:ilvl w:val="1"/>
          <w:numId w:val="3"/>
        </w:numPr>
        <w:tabs>
          <w:tab w:val="left" w:pos="762"/>
        </w:tabs>
        <w:spacing w:before="121" w:after="0" w:line="240" w:lineRule="auto"/>
        <w:ind w:left="282" w:right="710" w:firstLine="0"/>
        <w:jc w:val="both"/>
        <w:rPr>
          <w:sz w:val="22"/>
        </w:rPr>
      </w:pPr>
      <w:r>
        <w:rPr>
          <w:color w:val="ED0000"/>
          <w:spacing w:val="-2"/>
          <w:sz w:val="22"/>
        </w:rPr>
        <w:t>Fornecer</w:t>
      </w:r>
      <w:r>
        <w:rPr>
          <w:color w:val="ED0000"/>
          <w:spacing w:val="-10"/>
          <w:sz w:val="22"/>
        </w:rPr>
        <w:t xml:space="preserve"> </w:t>
      </w:r>
      <w:r>
        <w:rPr>
          <w:color w:val="ED0000"/>
          <w:spacing w:val="-2"/>
          <w:sz w:val="22"/>
        </w:rPr>
        <w:t>e</w:t>
      </w:r>
      <w:r>
        <w:rPr>
          <w:color w:val="ED0000"/>
          <w:spacing w:val="-6"/>
          <w:sz w:val="22"/>
        </w:rPr>
        <w:t xml:space="preserve"> </w:t>
      </w:r>
      <w:r>
        <w:rPr>
          <w:color w:val="ED0000"/>
          <w:spacing w:val="-2"/>
          <w:sz w:val="22"/>
        </w:rPr>
        <w:t>manter</w:t>
      </w:r>
      <w:r>
        <w:rPr>
          <w:color w:val="ED0000"/>
          <w:spacing w:val="-10"/>
          <w:sz w:val="22"/>
        </w:rPr>
        <w:t xml:space="preserve"> </w:t>
      </w:r>
      <w:r>
        <w:rPr>
          <w:color w:val="ED0000"/>
          <w:spacing w:val="-2"/>
          <w:sz w:val="22"/>
        </w:rPr>
        <w:t>os</w:t>
      </w:r>
      <w:r>
        <w:rPr>
          <w:color w:val="ED0000"/>
          <w:spacing w:val="-9"/>
          <w:sz w:val="22"/>
        </w:rPr>
        <w:t xml:space="preserve"> </w:t>
      </w:r>
      <w:r>
        <w:rPr>
          <w:color w:val="ED0000"/>
          <w:spacing w:val="-2"/>
          <w:sz w:val="22"/>
        </w:rPr>
        <w:t>prestadores</w:t>
      </w:r>
      <w:r>
        <w:rPr>
          <w:color w:val="ED0000"/>
          <w:spacing w:val="-7"/>
          <w:sz w:val="22"/>
        </w:rPr>
        <w:t xml:space="preserve"> </w:t>
      </w:r>
      <w:r>
        <w:rPr>
          <w:color w:val="ED0000"/>
          <w:spacing w:val="-2"/>
          <w:sz w:val="22"/>
        </w:rPr>
        <w:t>de</w:t>
      </w:r>
      <w:r>
        <w:rPr>
          <w:color w:val="ED0000"/>
          <w:spacing w:val="-6"/>
          <w:sz w:val="22"/>
        </w:rPr>
        <w:t xml:space="preserve"> </w:t>
      </w:r>
      <w:r>
        <w:rPr>
          <w:color w:val="ED0000"/>
          <w:spacing w:val="-2"/>
          <w:sz w:val="22"/>
        </w:rPr>
        <w:t>serviço</w:t>
      </w:r>
      <w:r>
        <w:rPr>
          <w:color w:val="ED0000"/>
          <w:spacing w:val="-8"/>
          <w:sz w:val="22"/>
        </w:rPr>
        <w:t xml:space="preserve"> </w:t>
      </w:r>
      <w:r>
        <w:rPr>
          <w:color w:val="ED0000"/>
          <w:spacing w:val="-2"/>
          <w:sz w:val="22"/>
        </w:rPr>
        <w:t>devidamente</w:t>
      </w:r>
      <w:r>
        <w:rPr>
          <w:color w:val="ED0000"/>
          <w:spacing w:val="-6"/>
          <w:sz w:val="22"/>
        </w:rPr>
        <w:t xml:space="preserve"> </w:t>
      </w:r>
      <w:r>
        <w:rPr>
          <w:color w:val="ED0000"/>
          <w:spacing w:val="-2"/>
          <w:sz w:val="22"/>
        </w:rPr>
        <w:t>protegidos</w:t>
      </w:r>
      <w:r>
        <w:rPr>
          <w:color w:val="ED0000"/>
          <w:spacing w:val="-7"/>
          <w:sz w:val="22"/>
        </w:rPr>
        <w:t xml:space="preserve"> </w:t>
      </w:r>
      <w:r>
        <w:rPr>
          <w:color w:val="ED0000"/>
          <w:spacing w:val="-2"/>
          <w:sz w:val="22"/>
        </w:rPr>
        <w:t>por</w:t>
      </w:r>
      <w:r>
        <w:rPr>
          <w:color w:val="ED0000"/>
          <w:spacing w:val="-10"/>
          <w:sz w:val="22"/>
        </w:rPr>
        <w:t xml:space="preserve"> </w:t>
      </w:r>
      <w:r>
        <w:rPr>
          <w:color w:val="ED0000"/>
          <w:spacing w:val="-2"/>
          <w:sz w:val="22"/>
        </w:rPr>
        <w:t>meio</w:t>
      </w:r>
      <w:r>
        <w:rPr>
          <w:color w:val="ED0000"/>
          <w:spacing w:val="-6"/>
          <w:sz w:val="22"/>
        </w:rPr>
        <w:t xml:space="preserve"> </w:t>
      </w:r>
      <w:r>
        <w:rPr>
          <w:color w:val="ED0000"/>
          <w:spacing w:val="-2"/>
          <w:sz w:val="22"/>
        </w:rPr>
        <w:t>de</w:t>
      </w:r>
      <w:r>
        <w:rPr>
          <w:color w:val="ED0000"/>
          <w:spacing w:val="-6"/>
          <w:sz w:val="22"/>
        </w:rPr>
        <w:t xml:space="preserve"> </w:t>
      </w:r>
      <w:r>
        <w:rPr>
          <w:color w:val="ED0000"/>
          <w:spacing w:val="-2"/>
          <w:sz w:val="22"/>
        </w:rPr>
        <w:t>EPI</w:t>
      </w:r>
      <w:r>
        <w:rPr>
          <w:color w:val="ED0000"/>
          <w:spacing w:val="-10"/>
          <w:sz w:val="22"/>
        </w:rPr>
        <w:t xml:space="preserve"> </w:t>
      </w:r>
      <w:r>
        <w:rPr>
          <w:color w:val="ED0000"/>
          <w:spacing w:val="-2"/>
          <w:sz w:val="22"/>
        </w:rPr>
        <w:t xml:space="preserve">(Equipamentos </w:t>
      </w:r>
      <w:r>
        <w:rPr>
          <w:color w:val="ED0000"/>
          <w:sz w:val="22"/>
        </w:rPr>
        <w:t>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3B2BC339">
      <w:pPr>
        <w:pStyle w:val="8"/>
        <w:numPr>
          <w:ilvl w:val="1"/>
          <w:numId w:val="3"/>
        </w:numPr>
        <w:tabs>
          <w:tab w:val="left" w:pos="821"/>
        </w:tabs>
        <w:spacing w:before="121" w:after="0" w:line="240" w:lineRule="auto"/>
        <w:ind w:left="282" w:right="709" w:firstLine="0"/>
        <w:jc w:val="both"/>
        <w:rPr>
          <w:sz w:val="22"/>
        </w:rPr>
      </w:pPr>
      <w:r>
        <w:rPr>
          <w:color w:val="ED0000"/>
          <w:sz w:val="22"/>
        </w:rPr>
        <w:t>Disponibilizar prestadores de serviço especializados para o desenvolvimento dos trabalhos. Os prestadores de serviço</w:t>
      </w:r>
      <w:r>
        <w:rPr>
          <w:color w:val="ED0000"/>
          <w:spacing w:val="-2"/>
          <w:sz w:val="22"/>
        </w:rPr>
        <w:t xml:space="preserve"> </w:t>
      </w:r>
      <w:r>
        <w:rPr>
          <w:color w:val="ED0000"/>
          <w:sz w:val="22"/>
        </w:rPr>
        <w:t>disponibilizados executarão os</w:t>
      </w:r>
      <w:r>
        <w:rPr>
          <w:color w:val="ED0000"/>
          <w:spacing w:val="-4"/>
          <w:sz w:val="22"/>
        </w:rPr>
        <w:t xml:space="preserve"> </w:t>
      </w:r>
      <w:r>
        <w:rPr>
          <w:color w:val="ED0000"/>
          <w:sz w:val="22"/>
        </w:rPr>
        <w:t>serviços solicitados, cumprindo seus trabalhos em local apropriado, a eles destinados pelo Hospital;</w:t>
      </w:r>
    </w:p>
    <w:p w14:paraId="5D3209F5">
      <w:pPr>
        <w:pStyle w:val="8"/>
        <w:numPr>
          <w:ilvl w:val="1"/>
          <w:numId w:val="3"/>
        </w:numPr>
        <w:tabs>
          <w:tab w:val="left" w:pos="764"/>
        </w:tabs>
        <w:spacing w:before="119" w:after="0" w:line="240" w:lineRule="auto"/>
        <w:ind w:left="282" w:right="712" w:firstLine="0"/>
        <w:jc w:val="both"/>
        <w:rPr>
          <w:sz w:val="22"/>
        </w:rPr>
      </w:pPr>
      <w:r>
        <w:rPr>
          <w:color w:val="ED0000"/>
          <w:spacing w:val="-2"/>
          <w:sz w:val="22"/>
        </w:rPr>
        <w:t>A</w:t>
      </w:r>
      <w:r>
        <w:rPr>
          <w:color w:val="ED0000"/>
          <w:spacing w:val="-4"/>
          <w:sz w:val="22"/>
        </w:rPr>
        <w:t xml:space="preserve"> </w:t>
      </w:r>
      <w:r>
        <w:rPr>
          <w:color w:val="ED0000"/>
          <w:spacing w:val="-2"/>
          <w:sz w:val="22"/>
        </w:rPr>
        <w:t>Empresa</w:t>
      </w:r>
      <w:r>
        <w:rPr>
          <w:color w:val="ED0000"/>
          <w:spacing w:val="-4"/>
          <w:sz w:val="22"/>
        </w:rPr>
        <w:t xml:space="preserve"> </w:t>
      </w:r>
      <w:r>
        <w:rPr>
          <w:color w:val="ED0000"/>
          <w:spacing w:val="-2"/>
          <w:sz w:val="22"/>
        </w:rPr>
        <w:t>deverá</w:t>
      </w:r>
      <w:r>
        <w:rPr>
          <w:color w:val="ED0000"/>
          <w:spacing w:val="-4"/>
          <w:sz w:val="22"/>
        </w:rPr>
        <w:t xml:space="preserve"> </w:t>
      </w:r>
      <w:r>
        <w:rPr>
          <w:color w:val="ED0000"/>
          <w:spacing w:val="-2"/>
          <w:sz w:val="22"/>
        </w:rPr>
        <w:t>fornecer</w:t>
      </w:r>
      <w:r>
        <w:rPr>
          <w:color w:val="ED0000"/>
          <w:spacing w:val="-4"/>
          <w:sz w:val="22"/>
        </w:rPr>
        <w:t xml:space="preserve"> </w:t>
      </w:r>
      <w:r>
        <w:rPr>
          <w:color w:val="ED0000"/>
          <w:spacing w:val="-2"/>
          <w:sz w:val="22"/>
        </w:rPr>
        <w:t>documentos</w:t>
      </w:r>
      <w:r>
        <w:rPr>
          <w:color w:val="ED0000"/>
          <w:spacing w:val="-4"/>
          <w:sz w:val="22"/>
        </w:rPr>
        <w:t xml:space="preserve"> </w:t>
      </w:r>
      <w:r>
        <w:rPr>
          <w:color w:val="ED0000"/>
          <w:spacing w:val="-2"/>
          <w:sz w:val="22"/>
        </w:rPr>
        <w:t>comprobatórios</w:t>
      </w:r>
      <w:r>
        <w:rPr>
          <w:color w:val="ED0000"/>
          <w:spacing w:val="-4"/>
          <w:sz w:val="22"/>
        </w:rPr>
        <w:t xml:space="preserve"> </w:t>
      </w:r>
      <w:r>
        <w:rPr>
          <w:color w:val="ED0000"/>
          <w:spacing w:val="-2"/>
          <w:sz w:val="22"/>
        </w:rPr>
        <w:t>de</w:t>
      </w:r>
      <w:r>
        <w:rPr>
          <w:color w:val="ED0000"/>
          <w:spacing w:val="-3"/>
          <w:sz w:val="22"/>
        </w:rPr>
        <w:t xml:space="preserve"> </w:t>
      </w:r>
      <w:r>
        <w:rPr>
          <w:color w:val="ED0000"/>
          <w:spacing w:val="-2"/>
          <w:sz w:val="22"/>
        </w:rPr>
        <w:t>testes</w:t>
      </w:r>
      <w:r>
        <w:rPr>
          <w:color w:val="ED0000"/>
          <w:spacing w:val="-4"/>
          <w:sz w:val="22"/>
        </w:rPr>
        <w:t xml:space="preserve"> </w:t>
      </w:r>
      <w:r>
        <w:rPr>
          <w:color w:val="ED0000"/>
          <w:spacing w:val="-2"/>
          <w:sz w:val="22"/>
        </w:rPr>
        <w:t>de</w:t>
      </w:r>
      <w:r>
        <w:rPr>
          <w:color w:val="ED0000"/>
          <w:spacing w:val="-3"/>
          <w:sz w:val="22"/>
        </w:rPr>
        <w:t xml:space="preserve"> </w:t>
      </w:r>
      <w:r>
        <w:rPr>
          <w:color w:val="ED0000"/>
          <w:spacing w:val="-2"/>
          <w:sz w:val="22"/>
        </w:rPr>
        <w:t>desempenho que</w:t>
      </w:r>
      <w:r>
        <w:rPr>
          <w:color w:val="ED0000"/>
          <w:spacing w:val="-3"/>
          <w:sz w:val="22"/>
        </w:rPr>
        <w:t xml:space="preserve"> </w:t>
      </w:r>
      <w:r>
        <w:rPr>
          <w:color w:val="ED0000"/>
          <w:spacing w:val="-2"/>
          <w:sz w:val="22"/>
        </w:rPr>
        <w:t>demonstrem o</w:t>
      </w:r>
      <w:r>
        <w:rPr>
          <w:color w:val="ED0000"/>
          <w:spacing w:val="-9"/>
          <w:sz w:val="22"/>
        </w:rPr>
        <w:t xml:space="preserve"> </w:t>
      </w:r>
      <w:r>
        <w:rPr>
          <w:color w:val="ED0000"/>
          <w:spacing w:val="-2"/>
          <w:sz w:val="22"/>
        </w:rPr>
        <w:t>cumprimento</w:t>
      </w:r>
      <w:r>
        <w:rPr>
          <w:color w:val="ED0000"/>
          <w:spacing w:val="-8"/>
          <w:sz w:val="22"/>
        </w:rPr>
        <w:t xml:space="preserve"> </w:t>
      </w:r>
      <w:r>
        <w:rPr>
          <w:color w:val="ED0000"/>
          <w:spacing w:val="-2"/>
          <w:sz w:val="22"/>
        </w:rPr>
        <w:t>de</w:t>
      </w:r>
      <w:r>
        <w:rPr>
          <w:color w:val="ED0000"/>
          <w:spacing w:val="-9"/>
          <w:sz w:val="22"/>
        </w:rPr>
        <w:t xml:space="preserve"> </w:t>
      </w:r>
      <w:r>
        <w:rPr>
          <w:color w:val="ED0000"/>
          <w:spacing w:val="-2"/>
          <w:sz w:val="22"/>
        </w:rPr>
        <w:t>todos</w:t>
      </w:r>
      <w:r>
        <w:rPr>
          <w:color w:val="ED0000"/>
          <w:spacing w:val="-9"/>
          <w:sz w:val="22"/>
        </w:rPr>
        <w:t xml:space="preserve"> </w:t>
      </w:r>
      <w:r>
        <w:rPr>
          <w:color w:val="ED0000"/>
          <w:spacing w:val="-2"/>
          <w:sz w:val="22"/>
        </w:rPr>
        <w:t>os</w:t>
      </w:r>
      <w:r>
        <w:rPr>
          <w:color w:val="ED0000"/>
          <w:spacing w:val="-11"/>
          <w:sz w:val="22"/>
        </w:rPr>
        <w:t xml:space="preserve"> </w:t>
      </w:r>
      <w:r>
        <w:rPr>
          <w:color w:val="ED0000"/>
          <w:spacing w:val="-2"/>
          <w:sz w:val="22"/>
        </w:rPr>
        <w:t>requisitos</w:t>
      </w:r>
      <w:r>
        <w:rPr>
          <w:color w:val="ED0000"/>
          <w:spacing w:val="-8"/>
          <w:sz w:val="22"/>
        </w:rPr>
        <w:t xml:space="preserve"> </w:t>
      </w:r>
      <w:r>
        <w:rPr>
          <w:color w:val="ED0000"/>
          <w:spacing w:val="-2"/>
          <w:sz w:val="22"/>
        </w:rPr>
        <w:t>de</w:t>
      </w:r>
      <w:r>
        <w:rPr>
          <w:color w:val="ED0000"/>
          <w:spacing w:val="-9"/>
          <w:sz w:val="22"/>
        </w:rPr>
        <w:t xml:space="preserve"> </w:t>
      </w:r>
      <w:r>
        <w:rPr>
          <w:color w:val="ED0000"/>
          <w:spacing w:val="-2"/>
          <w:sz w:val="22"/>
        </w:rPr>
        <w:t>operação,</w:t>
      </w:r>
      <w:r>
        <w:rPr>
          <w:color w:val="ED0000"/>
          <w:spacing w:val="-9"/>
          <w:sz w:val="22"/>
        </w:rPr>
        <w:t xml:space="preserve"> </w:t>
      </w:r>
      <w:r>
        <w:rPr>
          <w:color w:val="ED0000"/>
          <w:spacing w:val="-2"/>
          <w:sz w:val="22"/>
        </w:rPr>
        <w:t>sendo</w:t>
      </w:r>
      <w:r>
        <w:rPr>
          <w:color w:val="ED0000"/>
          <w:spacing w:val="-8"/>
          <w:sz w:val="22"/>
        </w:rPr>
        <w:t xml:space="preserve"> </w:t>
      </w:r>
      <w:r>
        <w:rPr>
          <w:color w:val="ED0000"/>
          <w:spacing w:val="-2"/>
          <w:sz w:val="22"/>
        </w:rPr>
        <w:t>que</w:t>
      </w:r>
      <w:r>
        <w:rPr>
          <w:color w:val="ED0000"/>
          <w:spacing w:val="-9"/>
          <w:sz w:val="22"/>
        </w:rPr>
        <w:t xml:space="preserve"> </w:t>
      </w:r>
      <w:r>
        <w:rPr>
          <w:color w:val="ED0000"/>
          <w:spacing w:val="-2"/>
          <w:sz w:val="22"/>
        </w:rPr>
        <w:t>os</w:t>
      </w:r>
      <w:r>
        <w:rPr>
          <w:color w:val="ED0000"/>
          <w:spacing w:val="-9"/>
          <w:sz w:val="22"/>
        </w:rPr>
        <w:t xml:space="preserve"> </w:t>
      </w:r>
      <w:r>
        <w:rPr>
          <w:color w:val="ED0000"/>
          <w:spacing w:val="-2"/>
          <w:sz w:val="22"/>
        </w:rPr>
        <w:t>testes</w:t>
      </w:r>
      <w:r>
        <w:rPr>
          <w:color w:val="ED0000"/>
          <w:spacing w:val="-9"/>
          <w:sz w:val="22"/>
        </w:rPr>
        <w:t xml:space="preserve"> </w:t>
      </w:r>
      <w:r>
        <w:rPr>
          <w:color w:val="ED0000"/>
          <w:spacing w:val="-2"/>
          <w:sz w:val="22"/>
        </w:rPr>
        <w:t>deverão</w:t>
      </w:r>
      <w:r>
        <w:rPr>
          <w:color w:val="ED0000"/>
          <w:spacing w:val="-8"/>
          <w:sz w:val="22"/>
        </w:rPr>
        <w:t xml:space="preserve"> </w:t>
      </w:r>
      <w:r>
        <w:rPr>
          <w:color w:val="ED0000"/>
          <w:spacing w:val="-2"/>
          <w:sz w:val="22"/>
        </w:rPr>
        <w:t>ser</w:t>
      </w:r>
      <w:r>
        <w:rPr>
          <w:color w:val="ED0000"/>
          <w:spacing w:val="-10"/>
          <w:sz w:val="22"/>
        </w:rPr>
        <w:t xml:space="preserve"> </w:t>
      </w:r>
      <w:r>
        <w:rPr>
          <w:color w:val="ED0000"/>
          <w:spacing w:val="-2"/>
          <w:sz w:val="22"/>
        </w:rPr>
        <w:t>realizados</w:t>
      </w:r>
      <w:r>
        <w:rPr>
          <w:color w:val="ED0000"/>
          <w:spacing w:val="-9"/>
          <w:sz w:val="22"/>
        </w:rPr>
        <w:t xml:space="preserve"> </w:t>
      </w:r>
      <w:r>
        <w:rPr>
          <w:color w:val="ED0000"/>
          <w:spacing w:val="-2"/>
          <w:sz w:val="22"/>
        </w:rPr>
        <w:t>na</w:t>
      </w:r>
      <w:r>
        <w:rPr>
          <w:color w:val="ED0000"/>
          <w:spacing w:val="-7"/>
          <w:sz w:val="22"/>
        </w:rPr>
        <w:t xml:space="preserve"> </w:t>
      </w:r>
      <w:r>
        <w:rPr>
          <w:color w:val="ED0000"/>
          <w:spacing w:val="-2"/>
          <w:sz w:val="22"/>
        </w:rPr>
        <w:t xml:space="preserve">presença </w:t>
      </w:r>
      <w:r>
        <w:rPr>
          <w:color w:val="ED0000"/>
          <w:sz w:val="22"/>
        </w:rPr>
        <w:t xml:space="preserve">de Técnicos indicados pela Coordenação do Serviço de Engenharia Clínica do HAN e/ou pelo Fiscal do </w:t>
      </w:r>
      <w:r>
        <w:rPr>
          <w:color w:val="ED0000"/>
          <w:spacing w:val="-2"/>
          <w:sz w:val="22"/>
        </w:rPr>
        <w:t>Contrato;</w:t>
      </w:r>
    </w:p>
    <w:p w14:paraId="571D001A">
      <w:pPr>
        <w:pStyle w:val="8"/>
        <w:numPr>
          <w:ilvl w:val="1"/>
          <w:numId w:val="3"/>
        </w:numPr>
        <w:tabs>
          <w:tab w:val="left" w:pos="773"/>
        </w:tabs>
        <w:spacing w:before="121" w:after="0" w:line="240" w:lineRule="auto"/>
        <w:ind w:left="282" w:right="715" w:firstLine="0"/>
        <w:jc w:val="both"/>
        <w:rPr>
          <w:sz w:val="22"/>
        </w:rPr>
      </w:pPr>
      <w:r>
        <w:rPr>
          <w:color w:val="ED0000"/>
          <w:sz w:val="22"/>
        </w:rPr>
        <w:t>A</w:t>
      </w:r>
      <w:r>
        <w:rPr>
          <w:color w:val="ED0000"/>
          <w:spacing w:val="-7"/>
          <w:sz w:val="22"/>
        </w:rPr>
        <w:t xml:space="preserve"> </w:t>
      </w:r>
      <w:r>
        <w:rPr>
          <w:color w:val="ED0000"/>
          <w:sz w:val="22"/>
        </w:rPr>
        <w:t>Empresa</w:t>
      </w:r>
      <w:r>
        <w:rPr>
          <w:color w:val="ED0000"/>
          <w:spacing w:val="-6"/>
          <w:sz w:val="22"/>
        </w:rPr>
        <w:t xml:space="preserve"> </w:t>
      </w:r>
      <w:r>
        <w:rPr>
          <w:color w:val="ED0000"/>
          <w:sz w:val="22"/>
        </w:rPr>
        <w:t>deverá</w:t>
      </w:r>
      <w:r>
        <w:rPr>
          <w:color w:val="ED0000"/>
          <w:spacing w:val="-7"/>
          <w:sz w:val="22"/>
        </w:rPr>
        <w:t xml:space="preserve"> </w:t>
      </w:r>
      <w:r>
        <w:rPr>
          <w:color w:val="ED0000"/>
          <w:sz w:val="22"/>
        </w:rPr>
        <w:t>providenciar</w:t>
      </w:r>
      <w:r>
        <w:rPr>
          <w:color w:val="ED0000"/>
          <w:spacing w:val="-5"/>
          <w:sz w:val="22"/>
        </w:rPr>
        <w:t xml:space="preserve"> </w:t>
      </w:r>
      <w:r>
        <w:rPr>
          <w:color w:val="ED0000"/>
          <w:sz w:val="22"/>
        </w:rPr>
        <w:t>o</w:t>
      </w:r>
      <w:r>
        <w:rPr>
          <w:color w:val="ED0000"/>
          <w:spacing w:val="-6"/>
          <w:sz w:val="22"/>
        </w:rPr>
        <w:t xml:space="preserve"> </w:t>
      </w:r>
      <w:r>
        <w:rPr>
          <w:color w:val="ED0000"/>
          <w:sz w:val="22"/>
        </w:rPr>
        <w:t>registro</w:t>
      </w:r>
      <w:r>
        <w:rPr>
          <w:color w:val="ED0000"/>
          <w:spacing w:val="-6"/>
          <w:sz w:val="22"/>
        </w:rPr>
        <w:t xml:space="preserve"> </w:t>
      </w:r>
      <w:r>
        <w:rPr>
          <w:color w:val="ED0000"/>
          <w:sz w:val="22"/>
        </w:rPr>
        <w:t>da</w:t>
      </w:r>
      <w:r>
        <w:rPr>
          <w:color w:val="ED0000"/>
          <w:spacing w:val="-6"/>
          <w:sz w:val="22"/>
        </w:rPr>
        <w:t xml:space="preserve"> </w:t>
      </w:r>
      <w:r>
        <w:rPr>
          <w:color w:val="ED0000"/>
          <w:sz w:val="22"/>
        </w:rPr>
        <w:t>Anotação</w:t>
      </w:r>
      <w:r>
        <w:rPr>
          <w:color w:val="ED0000"/>
          <w:spacing w:val="-6"/>
          <w:sz w:val="22"/>
        </w:rPr>
        <w:t xml:space="preserve"> </w:t>
      </w:r>
      <w:r>
        <w:rPr>
          <w:color w:val="ED0000"/>
          <w:sz w:val="22"/>
        </w:rPr>
        <w:t>de</w:t>
      </w:r>
      <w:r>
        <w:rPr>
          <w:color w:val="ED0000"/>
          <w:spacing w:val="-6"/>
          <w:sz w:val="22"/>
        </w:rPr>
        <w:t xml:space="preserve"> </w:t>
      </w:r>
      <w:r>
        <w:rPr>
          <w:color w:val="ED0000"/>
          <w:sz w:val="22"/>
        </w:rPr>
        <w:t>Responsabilidade</w:t>
      </w:r>
      <w:r>
        <w:rPr>
          <w:color w:val="ED0000"/>
          <w:spacing w:val="-7"/>
          <w:sz w:val="22"/>
        </w:rPr>
        <w:t xml:space="preserve"> </w:t>
      </w:r>
      <w:r>
        <w:rPr>
          <w:color w:val="ED0000"/>
          <w:sz w:val="22"/>
        </w:rPr>
        <w:t>Técnica</w:t>
      </w:r>
      <w:r>
        <w:rPr>
          <w:color w:val="ED0000"/>
          <w:spacing w:val="-4"/>
          <w:sz w:val="22"/>
        </w:rPr>
        <w:t xml:space="preserve"> </w:t>
      </w:r>
      <w:r>
        <w:rPr>
          <w:color w:val="ED0000"/>
          <w:sz w:val="22"/>
        </w:rPr>
        <w:t>–</w:t>
      </w:r>
      <w:r>
        <w:rPr>
          <w:color w:val="ED0000"/>
          <w:spacing w:val="-6"/>
          <w:sz w:val="22"/>
        </w:rPr>
        <w:t xml:space="preserve"> </w:t>
      </w:r>
      <w:r>
        <w:rPr>
          <w:color w:val="ED0000"/>
          <w:sz w:val="22"/>
        </w:rPr>
        <w:t>ART,</w:t>
      </w:r>
      <w:r>
        <w:rPr>
          <w:color w:val="ED0000"/>
          <w:spacing w:val="-7"/>
          <w:sz w:val="22"/>
        </w:rPr>
        <w:t xml:space="preserve"> </w:t>
      </w:r>
      <w:r>
        <w:rPr>
          <w:color w:val="ED0000"/>
          <w:sz w:val="22"/>
        </w:rPr>
        <w:t>junto</w:t>
      </w:r>
      <w:r>
        <w:rPr>
          <w:color w:val="ED0000"/>
          <w:spacing w:val="-6"/>
          <w:sz w:val="22"/>
        </w:rPr>
        <w:t xml:space="preserve"> </w:t>
      </w:r>
      <w:r>
        <w:rPr>
          <w:color w:val="ED0000"/>
          <w:sz w:val="22"/>
        </w:rPr>
        <w:t>ao CREA,</w:t>
      </w:r>
      <w:r>
        <w:rPr>
          <w:color w:val="ED0000"/>
          <w:spacing w:val="-4"/>
          <w:sz w:val="22"/>
        </w:rPr>
        <w:t xml:space="preserve"> </w:t>
      </w:r>
      <w:r>
        <w:rPr>
          <w:color w:val="ED0000"/>
          <w:sz w:val="22"/>
        </w:rPr>
        <w:t>referente</w:t>
      </w:r>
      <w:r>
        <w:rPr>
          <w:color w:val="ED0000"/>
          <w:spacing w:val="-3"/>
          <w:sz w:val="22"/>
        </w:rPr>
        <w:t xml:space="preserve"> </w:t>
      </w:r>
      <w:r>
        <w:rPr>
          <w:color w:val="ED0000"/>
          <w:sz w:val="22"/>
        </w:rPr>
        <w:t>à</w:t>
      </w:r>
      <w:r>
        <w:rPr>
          <w:color w:val="ED0000"/>
          <w:spacing w:val="-4"/>
          <w:sz w:val="22"/>
        </w:rPr>
        <w:t xml:space="preserve"> </w:t>
      </w:r>
      <w:r>
        <w:rPr>
          <w:color w:val="ED0000"/>
          <w:sz w:val="22"/>
        </w:rPr>
        <w:t>assistência</w:t>
      </w:r>
      <w:r>
        <w:rPr>
          <w:color w:val="ED0000"/>
          <w:spacing w:val="-4"/>
          <w:sz w:val="22"/>
        </w:rPr>
        <w:t xml:space="preserve"> </w:t>
      </w:r>
      <w:r>
        <w:rPr>
          <w:color w:val="ED0000"/>
          <w:sz w:val="22"/>
        </w:rPr>
        <w:t>técnica</w:t>
      </w:r>
      <w:r>
        <w:rPr>
          <w:color w:val="ED0000"/>
          <w:spacing w:val="-4"/>
          <w:sz w:val="22"/>
        </w:rPr>
        <w:t xml:space="preserve"> </w:t>
      </w:r>
      <w:r>
        <w:rPr>
          <w:color w:val="ED0000"/>
          <w:sz w:val="22"/>
        </w:rPr>
        <w:t>do</w:t>
      </w:r>
      <w:r>
        <w:rPr>
          <w:color w:val="ED0000"/>
          <w:spacing w:val="-2"/>
          <w:sz w:val="22"/>
        </w:rPr>
        <w:t xml:space="preserve"> </w:t>
      </w:r>
      <w:r>
        <w:rPr>
          <w:color w:val="ED0000"/>
          <w:sz w:val="22"/>
        </w:rPr>
        <w:t>equipamento,</w:t>
      </w:r>
      <w:r>
        <w:rPr>
          <w:color w:val="ED0000"/>
          <w:spacing w:val="-4"/>
          <w:sz w:val="22"/>
        </w:rPr>
        <w:t xml:space="preserve"> </w:t>
      </w:r>
      <w:r>
        <w:rPr>
          <w:color w:val="ED0000"/>
          <w:sz w:val="22"/>
        </w:rPr>
        <w:t>e</w:t>
      </w:r>
      <w:r>
        <w:rPr>
          <w:color w:val="ED0000"/>
          <w:spacing w:val="-3"/>
          <w:sz w:val="22"/>
        </w:rPr>
        <w:t xml:space="preserve"> </w:t>
      </w:r>
      <w:r>
        <w:rPr>
          <w:color w:val="ED0000"/>
          <w:sz w:val="22"/>
        </w:rPr>
        <w:t>apresentar</w:t>
      </w:r>
      <w:r>
        <w:rPr>
          <w:color w:val="ED0000"/>
          <w:spacing w:val="-4"/>
          <w:sz w:val="22"/>
        </w:rPr>
        <w:t xml:space="preserve"> </w:t>
      </w:r>
      <w:r>
        <w:rPr>
          <w:color w:val="ED0000"/>
          <w:sz w:val="22"/>
        </w:rPr>
        <w:t>na</w:t>
      </w:r>
      <w:r>
        <w:rPr>
          <w:color w:val="ED0000"/>
          <w:spacing w:val="-4"/>
          <w:sz w:val="22"/>
        </w:rPr>
        <w:t xml:space="preserve"> </w:t>
      </w:r>
      <w:r>
        <w:rPr>
          <w:color w:val="ED0000"/>
          <w:sz w:val="22"/>
        </w:rPr>
        <w:t>entrega</w:t>
      </w:r>
      <w:r>
        <w:rPr>
          <w:color w:val="ED0000"/>
          <w:spacing w:val="-4"/>
          <w:sz w:val="22"/>
        </w:rPr>
        <w:t xml:space="preserve"> </w:t>
      </w:r>
      <w:r>
        <w:rPr>
          <w:color w:val="ED0000"/>
          <w:sz w:val="22"/>
        </w:rPr>
        <w:t>deste.</w:t>
      </w:r>
    </w:p>
    <w:p w14:paraId="4607AD6A">
      <w:pPr>
        <w:pStyle w:val="8"/>
        <w:numPr>
          <w:ilvl w:val="1"/>
          <w:numId w:val="3"/>
        </w:numPr>
        <w:tabs>
          <w:tab w:val="left" w:pos="824"/>
        </w:tabs>
        <w:spacing w:before="120" w:after="0" w:line="240" w:lineRule="auto"/>
        <w:ind w:left="282" w:right="714" w:firstLine="0"/>
        <w:jc w:val="both"/>
        <w:rPr>
          <w:sz w:val="22"/>
        </w:rPr>
      </w:pPr>
      <w:r>
        <w:rPr>
          <w:color w:val="ED0000"/>
          <w:sz w:val="22"/>
        </w:rPr>
        <w:t>Apresentar ao responsável técnico da Instituição as especificações ou rotinas de manutenção preconizadas</w:t>
      </w:r>
      <w:r>
        <w:rPr>
          <w:color w:val="ED0000"/>
          <w:spacing w:val="-9"/>
          <w:sz w:val="22"/>
        </w:rPr>
        <w:t xml:space="preserve"> </w:t>
      </w:r>
      <w:r>
        <w:rPr>
          <w:color w:val="ED0000"/>
          <w:sz w:val="22"/>
        </w:rPr>
        <w:t>nos</w:t>
      </w:r>
      <w:r>
        <w:rPr>
          <w:color w:val="ED0000"/>
          <w:spacing w:val="-9"/>
          <w:sz w:val="22"/>
        </w:rPr>
        <w:t xml:space="preserve"> </w:t>
      </w:r>
      <w:r>
        <w:rPr>
          <w:color w:val="ED0000"/>
          <w:sz w:val="22"/>
        </w:rPr>
        <w:t>manuais</w:t>
      </w:r>
      <w:r>
        <w:rPr>
          <w:color w:val="ED0000"/>
          <w:spacing w:val="-9"/>
          <w:sz w:val="22"/>
        </w:rPr>
        <w:t xml:space="preserve"> </w:t>
      </w:r>
      <w:r>
        <w:rPr>
          <w:color w:val="ED0000"/>
          <w:sz w:val="22"/>
        </w:rPr>
        <w:t>de</w:t>
      </w:r>
      <w:r>
        <w:rPr>
          <w:color w:val="ED0000"/>
          <w:spacing w:val="-9"/>
          <w:sz w:val="22"/>
        </w:rPr>
        <w:t xml:space="preserve"> </w:t>
      </w:r>
      <w:r>
        <w:rPr>
          <w:color w:val="ED0000"/>
          <w:sz w:val="22"/>
        </w:rPr>
        <w:t>operação</w:t>
      </w:r>
      <w:r>
        <w:rPr>
          <w:color w:val="ED0000"/>
          <w:spacing w:val="-10"/>
          <w:sz w:val="22"/>
        </w:rPr>
        <w:t xml:space="preserve"> </w:t>
      </w:r>
      <w:r>
        <w:rPr>
          <w:color w:val="ED0000"/>
          <w:sz w:val="22"/>
        </w:rPr>
        <w:t>e</w:t>
      </w:r>
      <w:r>
        <w:rPr>
          <w:color w:val="ED0000"/>
          <w:spacing w:val="-9"/>
          <w:sz w:val="22"/>
        </w:rPr>
        <w:t xml:space="preserve"> </w:t>
      </w:r>
      <w:r>
        <w:rPr>
          <w:color w:val="ED0000"/>
          <w:sz w:val="22"/>
        </w:rPr>
        <w:t>de</w:t>
      </w:r>
      <w:r>
        <w:rPr>
          <w:color w:val="ED0000"/>
          <w:spacing w:val="-11"/>
          <w:sz w:val="22"/>
        </w:rPr>
        <w:t xml:space="preserve"> </w:t>
      </w:r>
      <w:r>
        <w:rPr>
          <w:color w:val="ED0000"/>
          <w:sz w:val="22"/>
        </w:rPr>
        <w:t>serviço</w:t>
      </w:r>
      <w:r>
        <w:rPr>
          <w:color w:val="ED0000"/>
          <w:spacing w:val="-9"/>
          <w:sz w:val="22"/>
        </w:rPr>
        <w:t xml:space="preserve"> </w:t>
      </w:r>
      <w:r>
        <w:rPr>
          <w:color w:val="ED0000"/>
          <w:sz w:val="22"/>
        </w:rPr>
        <w:t>dos</w:t>
      </w:r>
      <w:r>
        <w:rPr>
          <w:color w:val="ED0000"/>
          <w:spacing w:val="-9"/>
          <w:sz w:val="22"/>
        </w:rPr>
        <w:t xml:space="preserve"> </w:t>
      </w:r>
      <w:r>
        <w:rPr>
          <w:color w:val="ED0000"/>
          <w:sz w:val="22"/>
        </w:rPr>
        <w:t>fabricantes</w:t>
      </w:r>
      <w:r>
        <w:rPr>
          <w:color w:val="ED0000"/>
          <w:spacing w:val="-9"/>
          <w:sz w:val="22"/>
        </w:rPr>
        <w:t xml:space="preserve"> </w:t>
      </w:r>
      <w:r>
        <w:rPr>
          <w:color w:val="ED0000"/>
          <w:sz w:val="22"/>
        </w:rPr>
        <w:t>do</w:t>
      </w:r>
      <w:r>
        <w:rPr>
          <w:color w:val="ED0000"/>
          <w:spacing w:val="-10"/>
          <w:sz w:val="22"/>
        </w:rPr>
        <w:t xml:space="preserve"> </w:t>
      </w:r>
      <w:r>
        <w:rPr>
          <w:color w:val="ED0000"/>
          <w:sz w:val="22"/>
        </w:rPr>
        <w:t>equipamento,</w:t>
      </w:r>
      <w:r>
        <w:rPr>
          <w:color w:val="ED0000"/>
          <w:spacing w:val="-9"/>
          <w:sz w:val="22"/>
        </w:rPr>
        <w:t xml:space="preserve"> </w:t>
      </w:r>
      <w:r>
        <w:rPr>
          <w:color w:val="ED0000"/>
          <w:sz w:val="22"/>
        </w:rPr>
        <w:t>comprovando</w:t>
      </w:r>
      <w:r>
        <w:rPr>
          <w:color w:val="ED0000"/>
          <w:spacing w:val="-10"/>
          <w:sz w:val="22"/>
        </w:rPr>
        <w:t xml:space="preserve"> </w:t>
      </w:r>
      <w:r>
        <w:rPr>
          <w:color w:val="ED0000"/>
          <w:sz w:val="22"/>
        </w:rPr>
        <w:t>estas com os manuais físicos ou digitalizados.</w:t>
      </w:r>
    </w:p>
    <w:p w14:paraId="4E0CB03A">
      <w:pPr>
        <w:pStyle w:val="8"/>
        <w:numPr>
          <w:ilvl w:val="1"/>
          <w:numId w:val="3"/>
        </w:numPr>
        <w:tabs>
          <w:tab w:val="left" w:pos="759"/>
        </w:tabs>
        <w:spacing w:before="119" w:after="0" w:line="240" w:lineRule="auto"/>
        <w:ind w:left="282" w:right="713" w:firstLine="0"/>
        <w:jc w:val="both"/>
        <w:rPr>
          <w:sz w:val="22"/>
        </w:rPr>
      </w:pPr>
      <w:r>
        <w:rPr>
          <w:color w:val="ED0000"/>
          <w:spacing w:val="-2"/>
          <w:sz w:val="22"/>
        </w:rPr>
        <w:t>Deverão</w:t>
      </w:r>
      <w:r>
        <w:rPr>
          <w:color w:val="ED0000"/>
          <w:spacing w:val="-11"/>
          <w:sz w:val="22"/>
        </w:rPr>
        <w:t xml:space="preserve"> </w:t>
      </w:r>
      <w:r>
        <w:rPr>
          <w:color w:val="ED0000"/>
          <w:spacing w:val="-2"/>
          <w:sz w:val="22"/>
        </w:rPr>
        <w:t>ser</w:t>
      </w:r>
      <w:r>
        <w:rPr>
          <w:color w:val="ED0000"/>
          <w:spacing w:val="-10"/>
          <w:sz w:val="22"/>
        </w:rPr>
        <w:t xml:space="preserve"> </w:t>
      </w:r>
      <w:r>
        <w:rPr>
          <w:color w:val="ED0000"/>
          <w:spacing w:val="-2"/>
          <w:sz w:val="22"/>
        </w:rPr>
        <w:t>executados</w:t>
      </w:r>
      <w:r>
        <w:rPr>
          <w:color w:val="ED0000"/>
          <w:spacing w:val="-10"/>
          <w:sz w:val="22"/>
        </w:rPr>
        <w:t xml:space="preserve"> </w:t>
      </w:r>
      <w:r>
        <w:rPr>
          <w:color w:val="ED0000"/>
          <w:spacing w:val="-2"/>
          <w:sz w:val="22"/>
        </w:rPr>
        <w:t>serviços</w:t>
      </w:r>
      <w:r>
        <w:rPr>
          <w:color w:val="ED0000"/>
          <w:spacing w:val="-9"/>
          <w:sz w:val="22"/>
        </w:rPr>
        <w:t xml:space="preserve"> </w:t>
      </w:r>
      <w:r>
        <w:rPr>
          <w:color w:val="ED0000"/>
          <w:spacing w:val="-2"/>
          <w:sz w:val="22"/>
        </w:rPr>
        <w:t>de</w:t>
      </w:r>
      <w:r>
        <w:rPr>
          <w:color w:val="ED0000"/>
          <w:spacing w:val="-11"/>
          <w:sz w:val="22"/>
        </w:rPr>
        <w:t xml:space="preserve"> </w:t>
      </w:r>
      <w:r>
        <w:rPr>
          <w:color w:val="ED0000"/>
          <w:spacing w:val="-2"/>
          <w:sz w:val="22"/>
        </w:rPr>
        <w:t>manutenção</w:t>
      </w:r>
      <w:r>
        <w:rPr>
          <w:color w:val="ED0000"/>
          <w:spacing w:val="-10"/>
          <w:sz w:val="22"/>
        </w:rPr>
        <w:t xml:space="preserve"> </w:t>
      </w:r>
      <w:r>
        <w:rPr>
          <w:color w:val="ED0000"/>
          <w:spacing w:val="-2"/>
          <w:sz w:val="22"/>
        </w:rPr>
        <w:t>preventiva,</w:t>
      </w:r>
      <w:r>
        <w:rPr>
          <w:color w:val="ED0000"/>
          <w:spacing w:val="-9"/>
          <w:sz w:val="22"/>
        </w:rPr>
        <w:t xml:space="preserve"> </w:t>
      </w:r>
      <w:r>
        <w:rPr>
          <w:color w:val="ED0000"/>
          <w:spacing w:val="-2"/>
          <w:sz w:val="22"/>
        </w:rPr>
        <w:t>de</w:t>
      </w:r>
      <w:r>
        <w:rPr>
          <w:color w:val="ED0000"/>
          <w:spacing w:val="-9"/>
          <w:sz w:val="22"/>
        </w:rPr>
        <w:t xml:space="preserve"> </w:t>
      </w:r>
      <w:r>
        <w:rPr>
          <w:color w:val="ED0000"/>
          <w:spacing w:val="-2"/>
          <w:sz w:val="22"/>
        </w:rPr>
        <w:t>acordo</w:t>
      </w:r>
      <w:r>
        <w:rPr>
          <w:color w:val="ED0000"/>
          <w:spacing w:val="-11"/>
          <w:sz w:val="22"/>
        </w:rPr>
        <w:t xml:space="preserve"> </w:t>
      </w:r>
      <w:r>
        <w:rPr>
          <w:color w:val="ED0000"/>
          <w:spacing w:val="-2"/>
          <w:sz w:val="22"/>
        </w:rPr>
        <w:t>com</w:t>
      </w:r>
      <w:r>
        <w:rPr>
          <w:color w:val="ED0000"/>
          <w:spacing w:val="-10"/>
          <w:sz w:val="22"/>
        </w:rPr>
        <w:t xml:space="preserve"> </w:t>
      </w:r>
      <w:r>
        <w:rPr>
          <w:color w:val="ED0000"/>
          <w:spacing w:val="-2"/>
          <w:sz w:val="22"/>
        </w:rPr>
        <w:t>cronograma</w:t>
      </w:r>
      <w:r>
        <w:rPr>
          <w:color w:val="ED0000"/>
          <w:spacing w:val="-10"/>
          <w:sz w:val="22"/>
        </w:rPr>
        <w:t xml:space="preserve"> </w:t>
      </w:r>
      <w:r>
        <w:rPr>
          <w:color w:val="ED0000"/>
          <w:spacing w:val="-2"/>
          <w:sz w:val="22"/>
        </w:rPr>
        <w:t>apresentado à</w:t>
      </w:r>
      <w:r>
        <w:rPr>
          <w:color w:val="ED0000"/>
          <w:spacing w:val="-10"/>
          <w:sz w:val="22"/>
        </w:rPr>
        <w:t xml:space="preserve"> </w:t>
      </w:r>
      <w:r>
        <w:rPr>
          <w:color w:val="ED0000"/>
          <w:spacing w:val="-2"/>
          <w:sz w:val="22"/>
        </w:rPr>
        <w:t>ENGENHARIA</w:t>
      </w:r>
      <w:r>
        <w:rPr>
          <w:color w:val="ED0000"/>
          <w:spacing w:val="-10"/>
          <w:sz w:val="22"/>
        </w:rPr>
        <w:t xml:space="preserve"> </w:t>
      </w:r>
      <w:r>
        <w:rPr>
          <w:color w:val="ED0000"/>
          <w:spacing w:val="-2"/>
          <w:sz w:val="22"/>
        </w:rPr>
        <w:t>CLÍNICA</w:t>
      </w:r>
      <w:r>
        <w:rPr>
          <w:color w:val="ED0000"/>
          <w:spacing w:val="-10"/>
          <w:sz w:val="22"/>
        </w:rPr>
        <w:t xml:space="preserve"> </w:t>
      </w:r>
      <w:r>
        <w:rPr>
          <w:color w:val="ED0000"/>
          <w:spacing w:val="-2"/>
          <w:sz w:val="22"/>
        </w:rPr>
        <w:t>DO</w:t>
      </w:r>
      <w:r>
        <w:rPr>
          <w:color w:val="ED0000"/>
          <w:spacing w:val="-9"/>
          <w:sz w:val="22"/>
        </w:rPr>
        <w:t xml:space="preserve"> </w:t>
      </w:r>
      <w:r>
        <w:rPr>
          <w:color w:val="ED0000"/>
          <w:spacing w:val="-2"/>
          <w:sz w:val="22"/>
        </w:rPr>
        <w:t>HAN</w:t>
      </w:r>
      <w:r>
        <w:rPr>
          <w:color w:val="ED0000"/>
          <w:spacing w:val="-10"/>
          <w:sz w:val="22"/>
        </w:rPr>
        <w:t xml:space="preserve"> </w:t>
      </w:r>
      <w:r>
        <w:rPr>
          <w:color w:val="ED0000"/>
          <w:spacing w:val="-2"/>
          <w:sz w:val="22"/>
        </w:rPr>
        <w:t>pela</w:t>
      </w:r>
      <w:r>
        <w:rPr>
          <w:color w:val="ED0000"/>
          <w:spacing w:val="-10"/>
          <w:sz w:val="22"/>
        </w:rPr>
        <w:t xml:space="preserve"> </w:t>
      </w:r>
      <w:r>
        <w:rPr>
          <w:color w:val="ED0000"/>
          <w:spacing w:val="-2"/>
          <w:sz w:val="22"/>
        </w:rPr>
        <w:t>fornecedora</w:t>
      </w:r>
      <w:r>
        <w:rPr>
          <w:color w:val="ED0000"/>
          <w:spacing w:val="-10"/>
          <w:sz w:val="22"/>
        </w:rPr>
        <w:t xml:space="preserve"> </w:t>
      </w:r>
      <w:r>
        <w:rPr>
          <w:color w:val="ED0000"/>
          <w:spacing w:val="-2"/>
          <w:sz w:val="22"/>
        </w:rPr>
        <w:t>do</w:t>
      </w:r>
      <w:r>
        <w:rPr>
          <w:color w:val="ED0000"/>
          <w:spacing w:val="-8"/>
          <w:sz w:val="22"/>
        </w:rPr>
        <w:t xml:space="preserve"> </w:t>
      </w:r>
      <w:r>
        <w:rPr>
          <w:color w:val="ED0000"/>
          <w:spacing w:val="-2"/>
          <w:sz w:val="22"/>
        </w:rPr>
        <w:t>equipamento,</w:t>
      </w:r>
      <w:r>
        <w:rPr>
          <w:color w:val="ED0000"/>
          <w:spacing w:val="-9"/>
          <w:sz w:val="22"/>
        </w:rPr>
        <w:t xml:space="preserve"> </w:t>
      </w:r>
      <w:r>
        <w:rPr>
          <w:color w:val="ED0000"/>
          <w:spacing w:val="-2"/>
          <w:sz w:val="22"/>
        </w:rPr>
        <w:t>e</w:t>
      </w:r>
      <w:r>
        <w:rPr>
          <w:color w:val="ED0000"/>
          <w:spacing w:val="-9"/>
          <w:sz w:val="22"/>
        </w:rPr>
        <w:t xml:space="preserve"> </w:t>
      </w:r>
      <w:r>
        <w:rPr>
          <w:color w:val="ED0000"/>
          <w:spacing w:val="-2"/>
          <w:sz w:val="22"/>
        </w:rPr>
        <w:t>em</w:t>
      </w:r>
      <w:r>
        <w:rPr>
          <w:color w:val="ED0000"/>
          <w:spacing w:val="-8"/>
          <w:sz w:val="22"/>
        </w:rPr>
        <w:t xml:space="preserve"> </w:t>
      </w:r>
      <w:r>
        <w:rPr>
          <w:color w:val="ED0000"/>
          <w:spacing w:val="-2"/>
          <w:sz w:val="22"/>
        </w:rPr>
        <w:t>consoante</w:t>
      </w:r>
      <w:r>
        <w:rPr>
          <w:color w:val="ED0000"/>
          <w:spacing w:val="-9"/>
          <w:sz w:val="22"/>
        </w:rPr>
        <w:t xml:space="preserve"> </w:t>
      </w:r>
      <w:r>
        <w:rPr>
          <w:color w:val="ED0000"/>
          <w:spacing w:val="-2"/>
          <w:sz w:val="22"/>
        </w:rPr>
        <w:t>com</w:t>
      </w:r>
      <w:r>
        <w:rPr>
          <w:color w:val="ED0000"/>
          <w:spacing w:val="-8"/>
          <w:sz w:val="22"/>
        </w:rPr>
        <w:t xml:space="preserve"> </w:t>
      </w:r>
      <w:r>
        <w:rPr>
          <w:color w:val="ED0000"/>
          <w:spacing w:val="-2"/>
          <w:sz w:val="22"/>
        </w:rPr>
        <w:t>o</w:t>
      </w:r>
      <w:r>
        <w:rPr>
          <w:color w:val="ED0000"/>
          <w:spacing w:val="-8"/>
          <w:sz w:val="22"/>
        </w:rPr>
        <w:t xml:space="preserve"> </w:t>
      </w:r>
      <w:r>
        <w:rPr>
          <w:color w:val="ED0000"/>
          <w:spacing w:val="-2"/>
          <w:sz w:val="22"/>
        </w:rPr>
        <w:t>estabelecido</w:t>
      </w:r>
      <w:r>
        <w:rPr>
          <w:color w:val="ED0000"/>
          <w:spacing w:val="-8"/>
          <w:sz w:val="22"/>
        </w:rPr>
        <w:t xml:space="preserve"> </w:t>
      </w:r>
      <w:r>
        <w:rPr>
          <w:color w:val="ED0000"/>
          <w:spacing w:val="-2"/>
          <w:sz w:val="22"/>
        </w:rPr>
        <w:t xml:space="preserve">no </w:t>
      </w:r>
      <w:r>
        <w:rPr>
          <w:color w:val="ED0000"/>
          <w:sz w:val="22"/>
        </w:rPr>
        <w:t>manual do Fabricante.</w:t>
      </w:r>
    </w:p>
    <w:p w14:paraId="542585F9">
      <w:pPr>
        <w:pStyle w:val="8"/>
        <w:numPr>
          <w:ilvl w:val="1"/>
          <w:numId w:val="3"/>
        </w:numPr>
        <w:tabs>
          <w:tab w:val="left" w:pos="762"/>
        </w:tabs>
        <w:spacing w:before="121" w:after="0" w:line="240" w:lineRule="auto"/>
        <w:ind w:left="282" w:right="715" w:firstLine="0"/>
        <w:jc w:val="both"/>
        <w:rPr>
          <w:sz w:val="22"/>
        </w:rPr>
      </w:pPr>
      <w:r>
        <w:rPr>
          <w:color w:val="ED0000"/>
          <w:spacing w:val="-2"/>
          <w:sz w:val="22"/>
        </w:rPr>
        <w:t>Realizar</w:t>
      </w:r>
      <w:r>
        <w:rPr>
          <w:color w:val="ED0000"/>
          <w:spacing w:val="-8"/>
          <w:sz w:val="22"/>
        </w:rPr>
        <w:t xml:space="preserve"> </w:t>
      </w:r>
      <w:r>
        <w:rPr>
          <w:color w:val="ED0000"/>
          <w:spacing w:val="-2"/>
          <w:sz w:val="22"/>
        </w:rPr>
        <w:t>treinamento</w:t>
      </w:r>
      <w:r>
        <w:rPr>
          <w:color w:val="ED0000"/>
          <w:spacing w:val="-9"/>
          <w:sz w:val="22"/>
        </w:rPr>
        <w:t xml:space="preserve"> </w:t>
      </w:r>
      <w:r>
        <w:rPr>
          <w:color w:val="ED0000"/>
          <w:spacing w:val="-2"/>
          <w:sz w:val="22"/>
        </w:rPr>
        <w:t>operacional</w:t>
      </w:r>
      <w:r>
        <w:rPr>
          <w:color w:val="ED0000"/>
          <w:spacing w:val="-8"/>
          <w:sz w:val="22"/>
        </w:rPr>
        <w:t xml:space="preserve"> </w:t>
      </w:r>
      <w:r>
        <w:rPr>
          <w:color w:val="ED0000"/>
          <w:spacing w:val="-2"/>
          <w:sz w:val="22"/>
        </w:rPr>
        <w:t>do</w:t>
      </w:r>
      <w:r>
        <w:rPr>
          <w:color w:val="ED0000"/>
          <w:spacing w:val="-7"/>
          <w:sz w:val="22"/>
        </w:rPr>
        <w:t xml:space="preserve"> </w:t>
      </w:r>
      <w:r>
        <w:rPr>
          <w:color w:val="ED0000"/>
          <w:spacing w:val="-2"/>
          <w:sz w:val="22"/>
        </w:rPr>
        <w:t>equipamento,</w:t>
      </w:r>
      <w:r>
        <w:rPr>
          <w:color w:val="ED0000"/>
          <w:spacing w:val="-8"/>
          <w:sz w:val="22"/>
        </w:rPr>
        <w:t xml:space="preserve"> </w:t>
      </w:r>
      <w:r>
        <w:rPr>
          <w:color w:val="ED0000"/>
          <w:spacing w:val="-2"/>
          <w:sz w:val="22"/>
        </w:rPr>
        <w:t>a</w:t>
      </w:r>
      <w:r>
        <w:rPr>
          <w:color w:val="ED0000"/>
          <w:spacing w:val="-8"/>
          <w:sz w:val="22"/>
        </w:rPr>
        <w:t xml:space="preserve"> </w:t>
      </w:r>
      <w:r>
        <w:rPr>
          <w:color w:val="ED0000"/>
          <w:spacing w:val="-2"/>
          <w:sz w:val="22"/>
        </w:rPr>
        <w:t>cada</w:t>
      </w:r>
      <w:r>
        <w:rPr>
          <w:color w:val="ED0000"/>
          <w:spacing w:val="-8"/>
          <w:sz w:val="22"/>
        </w:rPr>
        <w:t xml:space="preserve"> </w:t>
      </w:r>
      <w:r>
        <w:rPr>
          <w:color w:val="ED0000"/>
          <w:spacing w:val="-2"/>
          <w:sz w:val="22"/>
        </w:rPr>
        <w:t>6</w:t>
      </w:r>
      <w:r>
        <w:rPr>
          <w:color w:val="ED0000"/>
          <w:spacing w:val="-9"/>
          <w:sz w:val="22"/>
        </w:rPr>
        <w:t xml:space="preserve"> </w:t>
      </w:r>
      <w:r>
        <w:rPr>
          <w:color w:val="ED0000"/>
          <w:spacing w:val="-2"/>
          <w:sz w:val="22"/>
        </w:rPr>
        <w:t>meses</w:t>
      </w:r>
      <w:r>
        <w:rPr>
          <w:color w:val="ED0000"/>
          <w:spacing w:val="-10"/>
          <w:sz w:val="22"/>
        </w:rPr>
        <w:t xml:space="preserve"> </w:t>
      </w:r>
      <w:r>
        <w:rPr>
          <w:color w:val="ED0000"/>
          <w:spacing w:val="-2"/>
          <w:sz w:val="22"/>
        </w:rPr>
        <w:t>com</w:t>
      </w:r>
      <w:r>
        <w:rPr>
          <w:color w:val="ED0000"/>
          <w:spacing w:val="-7"/>
          <w:sz w:val="22"/>
        </w:rPr>
        <w:t xml:space="preserve"> </w:t>
      </w:r>
      <w:r>
        <w:rPr>
          <w:color w:val="ED0000"/>
          <w:spacing w:val="-2"/>
          <w:sz w:val="22"/>
        </w:rPr>
        <w:t>toda</w:t>
      </w:r>
      <w:r>
        <w:rPr>
          <w:color w:val="ED0000"/>
          <w:spacing w:val="-8"/>
          <w:sz w:val="22"/>
        </w:rPr>
        <w:t xml:space="preserve"> </w:t>
      </w:r>
      <w:r>
        <w:rPr>
          <w:color w:val="ED0000"/>
          <w:spacing w:val="-2"/>
          <w:sz w:val="22"/>
        </w:rPr>
        <w:t>equipe</w:t>
      </w:r>
      <w:r>
        <w:rPr>
          <w:color w:val="ED0000"/>
          <w:spacing w:val="-7"/>
          <w:sz w:val="22"/>
        </w:rPr>
        <w:t xml:space="preserve"> </w:t>
      </w:r>
      <w:r>
        <w:rPr>
          <w:color w:val="ED0000"/>
          <w:spacing w:val="-2"/>
          <w:sz w:val="22"/>
        </w:rPr>
        <w:t>assistencial,</w:t>
      </w:r>
      <w:r>
        <w:rPr>
          <w:color w:val="ED0000"/>
          <w:spacing w:val="-8"/>
          <w:sz w:val="22"/>
        </w:rPr>
        <w:t xml:space="preserve"> </w:t>
      </w:r>
      <w:r>
        <w:rPr>
          <w:color w:val="ED0000"/>
          <w:spacing w:val="-2"/>
          <w:sz w:val="22"/>
        </w:rPr>
        <w:t xml:space="preserve">caso </w:t>
      </w:r>
      <w:r>
        <w:rPr>
          <w:color w:val="ED0000"/>
          <w:sz w:val="22"/>
        </w:rPr>
        <w:t>seja</w:t>
      </w:r>
      <w:r>
        <w:rPr>
          <w:color w:val="ED0000"/>
          <w:spacing w:val="-1"/>
          <w:sz w:val="22"/>
        </w:rPr>
        <w:t xml:space="preserve"> </w:t>
      </w:r>
      <w:r>
        <w:rPr>
          <w:color w:val="ED0000"/>
          <w:sz w:val="22"/>
        </w:rPr>
        <w:t>solicitado.</w:t>
      </w:r>
    </w:p>
    <w:p w14:paraId="7619BDBF">
      <w:pPr>
        <w:pStyle w:val="8"/>
        <w:numPr>
          <w:ilvl w:val="1"/>
          <w:numId w:val="3"/>
        </w:numPr>
        <w:tabs>
          <w:tab w:val="left" w:pos="766"/>
        </w:tabs>
        <w:spacing w:before="120" w:after="0" w:line="240" w:lineRule="auto"/>
        <w:ind w:left="282" w:right="715" w:firstLine="0"/>
        <w:jc w:val="both"/>
        <w:rPr>
          <w:sz w:val="22"/>
        </w:rPr>
      </w:pPr>
      <w:r>
        <w:rPr>
          <w:color w:val="ED0000"/>
          <w:sz w:val="22"/>
        </w:rPr>
        <w:t>Fornecimento</w:t>
      </w:r>
      <w:r>
        <w:rPr>
          <w:color w:val="ED0000"/>
          <w:spacing w:val="-13"/>
          <w:sz w:val="22"/>
        </w:rPr>
        <w:t xml:space="preserve"> </w:t>
      </w:r>
      <w:r>
        <w:rPr>
          <w:color w:val="ED0000"/>
          <w:sz w:val="22"/>
        </w:rPr>
        <w:t>de</w:t>
      </w:r>
      <w:r>
        <w:rPr>
          <w:color w:val="ED0000"/>
          <w:spacing w:val="-12"/>
          <w:sz w:val="22"/>
        </w:rPr>
        <w:t xml:space="preserve"> </w:t>
      </w:r>
      <w:r>
        <w:rPr>
          <w:color w:val="ED0000"/>
          <w:sz w:val="22"/>
        </w:rPr>
        <w:t>certificado</w:t>
      </w:r>
      <w:r>
        <w:rPr>
          <w:color w:val="ED0000"/>
          <w:spacing w:val="-9"/>
          <w:sz w:val="22"/>
        </w:rPr>
        <w:t xml:space="preserve"> </w:t>
      </w:r>
      <w:r>
        <w:rPr>
          <w:color w:val="ED0000"/>
          <w:sz w:val="22"/>
        </w:rPr>
        <w:t>de</w:t>
      </w:r>
      <w:r>
        <w:rPr>
          <w:color w:val="ED0000"/>
          <w:spacing w:val="-13"/>
          <w:sz w:val="22"/>
        </w:rPr>
        <w:t xml:space="preserve"> </w:t>
      </w:r>
      <w:r>
        <w:rPr>
          <w:color w:val="ED0000"/>
          <w:sz w:val="22"/>
        </w:rPr>
        <w:t>calibração</w:t>
      </w:r>
      <w:r>
        <w:rPr>
          <w:color w:val="ED0000"/>
          <w:spacing w:val="-12"/>
          <w:sz w:val="22"/>
        </w:rPr>
        <w:t xml:space="preserve"> </w:t>
      </w:r>
      <w:r>
        <w:rPr>
          <w:color w:val="ED0000"/>
          <w:sz w:val="22"/>
        </w:rPr>
        <w:t>e</w:t>
      </w:r>
      <w:r>
        <w:rPr>
          <w:color w:val="ED0000"/>
          <w:spacing w:val="-10"/>
          <w:sz w:val="22"/>
        </w:rPr>
        <w:t xml:space="preserve"> </w:t>
      </w:r>
      <w:r>
        <w:rPr>
          <w:color w:val="ED0000"/>
          <w:sz w:val="22"/>
        </w:rPr>
        <w:t>de</w:t>
      </w:r>
      <w:r>
        <w:rPr>
          <w:color w:val="ED0000"/>
          <w:spacing w:val="-13"/>
          <w:sz w:val="22"/>
        </w:rPr>
        <w:t xml:space="preserve"> </w:t>
      </w:r>
      <w:r>
        <w:rPr>
          <w:color w:val="ED0000"/>
          <w:sz w:val="22"/>
        </w:rPr>
        <w:t>teste</w:t>
      </w:r>
      <w:r>
        <w:rPr>
          <w:color w:val="ED0000"/>
          <w:spacing w:val="-12"/>
          <w:sz w:val="22"/>
        </w:rPr>
        <w:t xml:space="preserve"> </w:t>
      </w:r>
      <w:r>
        <w:rPr>
          <w:color w:val="ED0000"/>
          <w:sz w:val="22"/>
        </w:rPr>
        <w:t>de</w:t>
      </w:r>
      <w:r>
        <w:rPr>
          <w:color w:val="ED0000"/>
          <w:spacing w:val="-11"/>
          <w:sz w:val="22"/>
        </w:rPr>
        <w:t xml:space="preserve"> </w:t>
      </w:r>
      <w:r>
        <w:rPr>
          <w:color w:val="ED0000"/>
          <w:sz w:val="22"/>
        </w:rPr>
        <w:t>segurança</w:t>
      </w:r>
      <w:r>
        <w:rPr>
          <w:color w:val="ED0000"/>
          <w:spacing w:val="-13"/>
          <w:sz w:val="22"/>
        </w:rPr>
        <w:t xml:space="preserve"> </w:t>
      </w:r>
      <w:r>
        <w:rPr>
          <w:color w:val="ED0000"/>
          <w:sz w:val="22"/>
        </w:rPr>
        <w:t>elétrica</w:t>
      </w:r>
      <w:r>
        <w:rPr>
          <w:color w:val="ED0000"/>
          <w:spacing w:val="-11"/>
          <w:sz w:val="22"/>
        </w:rPr>
        <w:t xml:space="preserve"> </w:t>
      </w:r>
      <w:r>
        <w:rPr>
          <w:color w:val="ED0000"/>
          <w:sz w:val="22"/>
        </w:rPr>
        <w:t>de</w:t>
      </w:r>
      <w:r>
        <w:rPr>
          <w:color w:val="ED0000"/>
          <w:spacing w:val="-11"/>
          <w:sz w:val="22"/>
        </w:rPr>
        <w:t xml:space="preserve"> </w:t>
      </w:r>
      <w:r>
        <w:rPr>
          <w:color w:val="ED0000"/>
          <w:sz w:val="22"/>
        </w:rPr>
        <w:t>acordo</w:t>
      </w:r>
      <w:r>
        <w:rPr>
          <w:color w:val="ED0000"/>
          <w:spacing w:val="-13"/>
          <w:sz w:val="22"/>
        </w:rPr>
        <w:t xml:space="preserve"> </w:t>
      </w:r>
      <w:r>
        <w:rPr>
          <w:color w:val="ED0000"/>
          <w:sz w:val="22"/>
        </w:rPr>
        <w:t>com</w:t>
      </w:r>
      <w:r>
        <w:rPr>
          <w:color w:val="ED0000"/>
          <w:spacing w:val="-12"/>
          <w:sz w:val="22"/>
        </w:rPr>
        <w:t xml:space="preserve"> </w:t>
      </w:r>
      <w:r>
        <w:rPr>
          <w:color w:val="ED0000"/>
          <w:sz w:val="22"/>
        </w:rPr>
        <w:t>as</w:t>
      </w:r>
      <w:r>
        <w:rPr>
          <w:color w:val="ED0000"/>
          <w:spacing w:val="-11"/>
          <w:sz w:val="22"/>
        </w:rPr>
        <w:t xml:space="preserve"> </w:t>
      </w:r>
      <w:r>
        <w:rPr>
          <w:color w:val="ED0000"/>
          <w:sz w:val="22"/>
        </w:rPr>
        <w:t>normas vigentes específicas para o equipamento.</w:t>
      </w:r>
    </w:p>
    <w:p w14:paraId="5B895D48">
      <w:pPr>
        <w:pStyle w:val="8"/>
        <w:numPr>
          <w:ilvl w:val="1"/>
          <w:numId w:val="3"/>
        </w:numPr>
        <w:tabs>
          <w:tab w:val="left" w:pos="836"/>
        </w:tabs>
        <w:spacing w:before="121" w:after="0" w:line="240" w:lineRule="auto"/>
        <w:ind w:left="282" w:right="715" w:firstLine="0"/>
        <w:jc w:val="both"/>
        <w:rPr>
          <w:sz w:val="22"/>
        </w:rPr>
      </w:pPr>
      <w:r>
        <w:rPr>
          <w:color w:val="ED0000"/>
          <w:sz w:val="22"/>
        </w:rPr>
        <w:t xml:space="preserve">Análises de qualidade de qualquer parâmetro necessário exigido por legislação e para bom funcionamento do equipamento, com emissão de laudo por empresa devidamente autorizada para tal </w:t>
      </w:r>
      <w:r>
        <w:rPr>
          <w:color w:val="ED0000"/>
          <w:spacing w:val="-2"/>
          <w:sz w:val="22"/>
        </w:rPr>
        <w:t>função.</w:t>
      </w:r>
    </w:p>
    <w:p w14:paraId="5300B276">
      <w:pPr>
        <w:pStyle w:val="8"/>
        <w:numPr>
          <w:ilvl w:val="1"/>
          <w:numId w:val="3"/>
        </w:numPr>
        <w:tabs>
          <w:tab w:val="left" w:pos="783"/>
        </w:tabs>
        <w:spacing w:before="118" w:after="0" w:line="240" w:lineRule="auto"/>
        <w:ind w:left="282" w:right="719" w:firstLine="0"/>
        <w:jc w:val="left"/>
        <w:rPr>
          <w:sz w:val="22"/>
        </w:rPr>
      </w:pPr>
      <w:r>
        <w:rPr>
          <w:color w:val="ED0000"/>
          <w:sz w:val="22"/>
        </w:rPr>
        <w:t>Efetuar</w:t>
      </w:r>
      <w:r>
        <w:rPr>
          <w:color w:val="ED0000"/>
          <w:spacing w:val="-1"/>
          <w:sz w:val="22"/>
        </w:rPr>
        <w:t xml:space="preserve"> </w:t>
      </w:r>
      <w:r>
        <w:rPr>
          <w:color w:val="ED0000"/>
          <w:sz w:val="22"/>
        </w:rPr>
        <w:t>Treinamento técnico de manutenção do equipamento (para fins de acompanhamento),</w:t>
      </w:r>
      <w:r>
        <w:rPr>
          <w:color w:val="ED0000"/>
          <w:spacing w:val="-1"/>
          <w:sz w:val="22"/>
        </w:rPr>
        <w:t xml:space="preserve"> </w:t>
      </w:r>
      <w:r>
        <w:rPr>
          <w:color w:val="ED0000"/>
          <w:sz w:val="22"/>
        </w:rPr>
        <w:t>no mínimo</w:t>
      </w:r>
      <w:r>
        <w:rPr>
          <w:color w:val="ED0000"/>
          <w:spacing w:val="-5"/>
          <w:sz w:val="22"/>
        </w:rPr>
        <w:t xml:space="preserve"> </w:t>
      </w:r>
      <w:r>
        <w:rPr>
          <w:color w:val="ED0000"/>
          <w:sz w:val="22"/>
        </w:rPr>
        <w:t>para</w:t>
      </w:r>
      <w:r>
        <w:rPr>
          <w:color w:val="ED0000"/>
          <w:spacing w:val="-7"/>
          <w:sz w:val="22"/>
        </w:rPr>
        <w:t xml:space="preserve"> </w:t>
      </w:r>
      <w:r>
        <w:rPr>
          <w:color w:val="ED0000"/>
          <w:sz w:val="22"/>
        </w:rPr>
        <w:t>04</w:t>
      </w:r>
      <w:r>
        <w:rPr>
          <w:color w:val="ED0000"/>
          <w:spacing w:val="-6"/>
          <w:sz w:val="22"/>
        </w:rPr>
        <w:t xml:space="preserve"> </w:t>
      </w:r>
      <w:r>
        <w:rPr>
          <w:color w:val="ED0000"/>
          <w:sz w:val="22"/>
        </w:rPr>
        <w:t>(quatro)</w:t>
      </w:r>
      <w:r>
        <w:rPr>
          <w:color w:val="ED0000"/>
          <w:spacing w:val="-9"/>
          <w:sz w:val="22"/>
        </w:rPr>
        <w:t xml:space="preserve"> </w:t>
      </w:r>
      <w:r>
        <w:rPr>
          <w:color w:val="ED0000"/>
          <w:sz w:val="22"/>
        </w:rPr>
        <w:t>Técnicos</w:t>
      </w:r>
      <w:r>
        <w:rPr>
          <w:color w:val="ED0000"/>
          <w:spacing w:val="-7"/>
          <w:sz w:val="22"/>
        </w:rPr>
        <w:t xml:space="preserve"> </w:t>
      </w:r>
      <w:r>
        <w:rPr>
          <w:color w:val="ED0000"/>
          <w:sz w:val="22"/>
        </w:rPr>
        <w:t>da</w:t>
      </w:r>
      <w:r>
        <w:rPr>
          <w:color w:val="ED0000"/>
          <w:spacing w:val="-7"/>
          <w:sz w:val="22"/>
        </w:rPr>
        <w:t xml:space="preserve"> </w:t>
      </w:r>
      <w:r>
        <w:rPr>
          <w:color w:val="ED0000"/>
          <w:sz w:val="22"/>
        </w:rPr>
        <w:t>Engenharia</w:t>
      </w:r>
      <w:r>
        <w:rPr>
          <w:color w:val="ED0000"/>
          <w:spacing w:val="-7"/>
          <w:sz w:val="22"/>
        </w:rPr>
        <w:t xml:space="preserve"> </w:t>
      </w:r>
      <w:r>
        <w:rPr>
          <w:color w:val="ED0000"/>
          <w:sz w:val="22"/>
        </w:rPr>
        <w:t>Clínica,</w:t>
      </w:r>
      <w:r>
        <w:rPr>
          <w:color w:val="ED0000"/>
          <w:spacing w:val="-7"/>
          <w:sz w:val="22"/>
        </w:rPr>
        <w:t xml:space="preserve"> </w:t>
      </w:r>
      <w:r>
        <w:rPr>
          <w:color w:val="ED0000"/>
          <w:sz w:val="22"/>
        </w:rPr>
        <w:t>sem</w:t>
      </w:r>
      <w:r>
        <w:rPr>
          <w:color w:val="ED0000"/>
          <w:spacing w:val="-6"/>
          <w:sz w:val="22"/>
        </w:rPr>
        <w:t xml:space="preserve"> </w:t>
      </w:r>
      <w:r>
        <w:rPr>
          <w:color w:val="ED0000"/>
          <w:sz w:val="22"/>
        </w:rPr>
        <w:t>ônus</w:t>
      </w:r>
      <w:r>
        <w:rPr>
          <w:color w:val="ED0000"/>
          <w:spacing w:val="-7"/>
          <w:sz w:val="22"/>
        </w:rPr>
        <w:t xml:space="preserve"> </w:t>
      </w:r>
      <w:r>
        <w:rPr>
          <w:color w:val="ED0000"/>
          <w:sz w:val="22"/>
        </w:rPr>
        <w:t>adicional</w:t>
      </w:r>
      <w:r>
        <w:rPr>
          <w:color w:val="ED0000"/>
          <w:spacing w:val="-7"/>
          <w:sz w:val="22"/>
        </w:rPr>
        <w:t xml:space="preserve"> </w:t>
      </w:r>
      <w:r>
        <w:rPr>
          <w:color w:val="ED0000"/>
          <w:sz w:val="22"/>
        </w:rPr>
        <w:t>para</w:t>
      </w:r>
      <w:r>
        <w:rPr>
          <w:color w:val="ED0000"/>
          <w:spacing w:val="-7"/>
          <w:sz w:val="22"/>
        </w:rPr>
        <w:t xml:space="preserve"> </w:t>
      </w:r>
      <w:r>
        <w:rPr>
          <w:color w:val="ED0000"/>
          <w:sz w:val="22"/>
        </w:rPr>
        <w:t>o</w:t>
      </w:r>
      <w:r>
        <w:rPr>
          <w:color w:val="ED0000"/>
          <w:spacing w:val="-5"/>
          <w:sz w:val="22"/>
        </w:rPr>
        <w:t xml:space="preserve"> </w:t>
      </w:r>
      <w:r>
        <w:rPr>
          <w:color w:val="ED0000"/>
          <w:sz w:val="22"/>
        </w:rPr>
        <w:t>Hospital</w:t>
      </w:r>
      <w:r>
        <w:rPr>
          <w:color w:val="ED0000"/>
          <w:spacing w:val="-7"/>
          <w:sz w:val="22"/>
        </w:rPr>
        <w:t xml:space="preserve"> </w:t>
      </w:r>
      <w:r>
        <w:rPr>
          <w:color w:val="ED0000"/>
          <w:sz w:val="22"/>
        </w:rPr>
        <w:t>Ana</w:t>
      </w:r>
      <w:r>
        <w:rPr>
          <w:color w:val="ED0000"/>
          <w:spacing w:val="-7"/>
          <w:sz w:val="22"/>
        </w:rPr>
        <w:t xml:space="preserve"> </w:t>
      </w:r>
      <w:r>
        <w:rPr>
          <w:color w:val="ED0000"/>
          <w:sz w:val="22"/>
        </w:rPr>
        <w:t>Nery.</w:t>
      </w:r>
    </w:p>
    <w:p w14:paraId="19B06385">
      <w:pPr>
        <w:pStyle w:val="8"/>
        <w:numPr>
          <w:ilvl w:val="1"/>
          <w:numId w:val="3"/>
        </w:numPr>
        <w:tabs>
          <w:tab w:val="left" w:pos="765"/>
        </w:tabs>
        <w:spacing w:before="121" w:after="0" w:line="240" w:lineRule="auto"/>
        <w:ind w:left="765" w:right="0" w:hanging="483"/>
        <w:jc w:val="left"/>
        <w:rPr>
          <w:sz w:val="22"/>
        </w:rPr>
      </w:pPr>
      <w:r>
        <w:rPr>
          <w:color w:val="ED0000"/>
          <w:spacing w:val="-2"/>
          <w:sz w:val="22"/>
        </w:rPr>
        <w:t>Atualização</w:t>
      </w:r>
      <w:r>
        <w:rPr>
          <w:color w:val="ED0000"/>
          <w:spacing w:val="-6"/>
          <w:sz w:val="22"/>
        </w:rPr>
        <w:t xml:space="preserve"> </w:t>
      </w:r>
      <w:r>
        <w:rPr>
          <w:color w:val="ED0000"/>
          <w:spacing w:val="-2"/>
          <w:sz w:val="22"/>
        </w:rPr>
        <w:t>de</w:t>
      </w:r>
      <w:r>
        <w:rPr>
          <w:color w:val="ED0000"/>
          <w:spacing w:val="-7"/>
          <w:sz w:val="22"/>
        </w:rPr>
        <w:t xml:space="preserve"> </w:t>
      </w:r>
      <w:r>
        <w:rPr>
          <w:color w:val="ED0000"/>
          <w:spacing w:val="-2"/>
          <w:sz w:val="22"/>
        </w:rPr>
        <w:t>software</w:t>
      </w:r>
      <w:r>
        <w:rPr>
          <w:color w:val="ED0000"/>
          <w:spacing w:val="-7"/>
          <w:sz w:val="22"/>
        </w:rPr>
        <w:t xml:space="preserve"> </w:t>
      </w:r>
      <w:r>
        <w:rPr>
          <w:color w:val="ED0000"/>
          <w:spacing w:val="-2"/>
          <w:sz w:val="22"/>
        </w:rPr>
        <w:t>e</w:t>
      </w:r>
      <w:r>
        <w:rPr>
          <w:color w:val="ED0000"/>
          <w:spacing w:val="-7"/>
          <w:sz w:val="22"/>
        </w:rPr>
        <w:t xml:space="preserve"> </w:t>
      </w:r>
      <w:r>
        <w:rPr>
          <w:color w:val="ED0000"/>
          <w:spacing w:val="-2"/>
          <w:sz w:val="22"/>
        </w:rPr>
        <w:t>hardware</w:t>
      </w:r>
      <w:r>
        <w:rPr>
          <w:color w:val="ED0000"/>
          <w:spacing w:val="-7"/>
          <w:sz w:val="22"/>
        </w:rPr>
        <w:t xml:space="preserve"> </w:t>
      </w:r>
      <w:r>
        <w:rPr>
          <w:color w:val="ED0000"/>
          <w:spacing w:val="-2"/>
          <w:sz w:val="22"/>
        </w:rPr>
        <w:t>sem</w:t>
      </w:r>
      <w:r>
        <w:rPr>
          <w:color w:val="ED0000"/>
          <w:spacing w:val="-7"/>
          <w:sz w:val="22"/>
        </w:rPr>
        <w:t xml:space="preserve"> </w:t>
      </w:r>
      <w:r>
        <w:rPr>
          <w:color w:val="ED0000"/>
          <w:spacing w:val="-2"/>
          <w:sz w:val="22"/>
        </w:rPr>
        <w:t>custo</w:t>
      </w:r>
      <w:r>
        <w:rPr>
          <w:color w:val="ED0000"/>
          <w:spacing w:val="-6"/>
          <w:sz w:val="22"/>
        </w:rPr>
        <w:t xml:space="preserve"> </w:t>
      </w:r>
      <w:r>
        <w:rPr>
          <w:color w:val="ED0000"/>
          <w:spacing w:val="-2"/>
          <w:sz w:val="22"/>
        </w:rPr>
        <w:t>adicional</w:t>
      </w:r>
      <w:r>
        <w:rPr>
          <w:color w:val="ED0000"/>
          <w:spacing w:val="-8"/>
          <w:sz w:val="22"/>
        </w:rPr>
        <w:t xml:space="preserve"> </w:t>
      </w:r>
      <w:r>
        <w:rPr>
          <w:color w:val="ED0000"/>
          <w:spacing w:val="-2"/>
          <w:sz w:val="22"/>
        </w:rPr>
        <w:t>ao</w:t>
      </w:r>
      <w:r>
        <w:rPr>
          <w:color w:val="ED0000"/>
          <w:spacing w:val="-5"/>
          <w:sz w:val="22"/>
        </w:rPr>
        <w:t xml:space="preserve"> </w:t>
      </w:r>
      <w:r>
        <w:rPr>
          <w:color w:val="ED0000"/>
          <w:spacing w:val="-4"/>
          <w:sz w:val="22"/>
        </w:rPr>
        <w:t>HAN.</w:t>
      </w:r>
    </w:p>
    <w:p w14:paraId="0DFBA6F9">
      <w:pPr>
        <w:pStyle w:val="8"/>
        <w:numPr>
          <w:ilvl w:val="1"/>
          <w:numId w:val="3"/>
        </w:numPr>
        <w:tabs>
          <w:tab w:val="left" w:pos="802"/>
        </w:tabs>
        <w:spacing w:before="120" w:after="0" w:line="240" w:lineRule="auto"/>
        <w:ind w:left="282" w:right="713" w:firstLine="0"/>
        <w:jc w:val="left"/>
        <w:rPr>
          <w:sz w:val="22"/>
        </w:rPr>
      </w:pPr>
      <w:r>
        <w:rPr>
          <w:color w:val="ED0000"/>
          <w:sz w:val="22"/>
        </w:rPr>
        <w:t>Instalação</w:t>
      </w:r>
      <w:r>
        <w:rPr>
          <w:color w:val="ED0000"/>
          <w:spacing w:val="19"/>
          <w:sz w:val="22"/>
        </w:rPr>
        <w:t xml:space="preserve"> </w:t>
      </w:r>
      <w:r>
        <w:rPr>
          <w:color w:val="ED0000"/>
          <w:sz w:val="22"/>
        </w:rPr>
        <w:t>completa</w:t>
      </w:r>
      <w:r>
        <w:rPr>
          <w:color w:val="ED0000"/>
          <w:spacing w:val="14"/>
          <w:sz w:val="22"/>
        </w:rPr>
        <w:t xml:space="preserve"> </w:t>
      </w:r>
      <w:r>
        <w:rPr>
          <w:color w:val="ED0000"/>
          <w:sz w:val="22"/>
        </w:rPr>
        <w:t>(hardware</w:t>
      </w:r>
      <w:r>
        <w:rPr>
          <w:color w:val="ED0000"/>
          <w:spacing w:val="18"/>
          <w:sz w:val="22"/>
        </w:rPr>
        <w:t xml:space="preserve"> </w:t>
      </w:r>
      <w:r>
        <w:rPr>
          <w:color w:val="ED0000"/>
          <w:sz w:val="22"/>
        </w:rPr>
        <w:t>e</w:t>
      </w:r>
      <w:r>
        <w:rPr>
          <w:color w:val="ED0000"/>
          <w:spacing w:val="18"/>
          <w:sz w:val="22"/>
        </w:rPr>
        <w:t xml:space="preserve"> </w:t>
      </w:r>
      <w:r>
        <w:rPr>
          <w:color w:val="ED0000"/>
          <w:sz w:val="22"/>
        </w:rPr>
        <w:t>software)</w:t>
      </w:r>
      <w:r>
        <w:rPr>
          <w:color w:val="ED0000"/>
          <w:spacing w:val="18"/>
          <w:sz w:val="22"/>
        </w:rPr>
        <w:t xml:space="preserve"> </w:t>
      </w:r>
      <w:r>
        <w:rPr>
          <w:color w:val="ED0000"/>
          <w:sz w:val="22"/>
        </w:rPr>
        <w:t>do</w:t>
      </w:r>
      <w:r>
        <w:rPr>
          <w:color w:val="ED0000"/>
          <w:spacing w:val="15"/>
          <w:sz w:val="22"/>
        </w:rPr>
        <w:t xml:space="preserve"> </w:t>
      </w:r>
      <w:r>
        <w:rPr>
          <w:color w:val="ED0000"/>
          <w:sz w:val="22"/>
        </w:rPr>
        <w:t>Equipamento,</w:t>
      </w:r>
      <w:r>
        <w:rPr>
          <w:color w:val="ED0000"/>
          <w:spacing w:val="18"/>
          <w:sz w:val="22"/>
        </w:rPr>
        <w:t xml:space="preserve"> </w:t>
      </w:r>
      <w:r>
        <w:rPr>
          <w:color w:val="ED0000"/>
          <w:sz w:val="22"/>
        </w:rPr>
        <w:t>deixando-se</w:t>
      </w:r>
      <w:r>
        <w:rPr>
          <w:color w:val="ED0000"/>
          <w:spacing w:val="18"/>
          <w:sz w:val="22"/>
        </w:rPr>
        <w:t xml:space="preserve"> </w:t>
      </w:r>
      <w:r>
        <w:rPr>
          <w:color w:val="ED0000"/>
          <w:sz w:val="22"/>
        </w:rPr>
        <w:t>em</w:t>
      </w:r>
      <w:r>
        <w:rPr>
          <w:color w:val="ED0000"/>
          <w:spacing w:val="18"/>
          <w:sz w:val="22"/>
        </w:rPr>
        <w:t xml:space="preserve"> </w:t>
      </w:r>
      <w:r>
        <w:rPr>
          <w:color w:val="ED0000"/>
          <w:sz w:val="22"/>
        </w:rPr>
        <w:t>perfeito</w:t>
      </w:r>
      <w:r>
        <w:rPr>
          <w:color w:val="ED0000"/>
          <w:spacing w:val="18"/>
          <w:sz w:val="22"/>
        </w:rPr>
        <w:t xml:space="preserve"> </w:t>
      </w:r>
      <w:r>
        <w:rPr>
          <w:color w:val="ED0000"/>
          <w:sz w:val="22"/>
        </w:rPr>
        <w:t>estado</w:t>
      </w:r>
      <w:r>
        <w:rPr>
          <w:color w:val="ED0000"/>
          <w:spacing w:val="18"/>
          <w:sz w:val="22"/>
        </w:rPr>
        <w:t xml:space="preserve"> </w:t>
      </w:r>
      <w:r>
        <w:rPr>
          <w:color w:val="ED0000"/>
          <w:sz w:val="22"/>
        </w:rPr>
        <w:t>de funcionamento</w:t>
      </w:r>
      <w:r>
        <w:rPr>
          <w:color w:val="ED0000"/>
          <w:spacing w:val="-3"/>
          <w:sz w:val="22"/>
        </w:rPr>
        <w:t xml:space="preserve"> </w:t>
      </w:r>
      <w:r>
        <w:rPr>
          <w:color w:val="ED0000"/>
          <w:sz w:val="22"/>
        </w:rPr>
        <w:t>e</w:t>
      </w:r>
      <w:r>
        <w:rPr>
          <w:color w:val="ED0000"/>
          <w:spacing w:val="-4"/>
          <w:sz w:val="22"/>
        </w:rPr>
        <w:t xml:space="preserve"> </w:t>
      </w:r>
      <w:r>
        <w:rPr>
          <w:color w:val="ED0000"/>
          <w:sz w:val="22"/>
        </w:rPr>
        <w:t>operacionalidade</w:t>
      </w:r>
      <w:r>
        <w:rPr>
          <w:color w:val="ED0000"/>
          <w:spacing w:val="-4"/>
          <w:sz w:val="22"/>
        </w:rPr>
        <w:t xml:space="preserve"> </w:t>
      </w:r>
      <w:r>
        <w:rPr>
          <w:color w:val="ED0000"/>
          <w:sz w:val="22"/>
        </w:rPr>
        <w:t>para</w:t>
      </w:r>
      <w:r>
        <w:rPr>
          <w:color w:val="ED0000"/>
          <w:spacing w:val="-5"/>
          <w:sz w:val="22"/>
        </w:rPr>
        <w:t xml:space="preserve"> </w:t>
      </w:r>
      <w:r>
        <w:rPr>
          <w:color w:val="ED0000"/>
          <w:sz w:val="22"/>
        </w:rPr>
        <w:t>serem</w:t>
      </w:r>
      <w:r>
        <w:rPr>
          <w:color w:val="ED0000"/>
          <w:spacing w:val="-4"/>
          <w:sz w:val="22"/>
        </w:rPr>
        <w:t xml:space="preserve"> </w:t>
      </w:r>
      <w:r>
        <w:rPr>
          <w:color w:val="ED0000"/>
          <w:sz w:val="22"/>
        </w:rPr>
        <w:t>utilizados</w:t>
      </w:r>
      <w:r>
        <w:rPr>
          <w:color w:val="ED0000"/>
          <w:spacing w:val="-5"/>
          <w:sz w:val="22"/>
        </w:rPr>
        <w:t xml:space="preserve"> </w:t>
      </w:r>
      <w:r>
        <w:rPr>
          <w:color w:val="ED0000"/>
          <w:sz w:val="22"/>
        </w:rPr>
        <w:t>pelo</w:t>
      </w:r>
      <w:r>
        <w:rPr>
          <w:color w:val="ED0000"/>
          <w:spacing w:val="-3"/>
          <w:sz w:val="22"/>
        </w:rPr>
        <w:t xml:space="preserve"> </w:t>
      </w:r>
      <w:r>
        <w:rPr>
          <w:color w:val="ED0000"/>
          <w:sz w:val="22"/>
        </w:rPr>
        <w:t>pessoal</w:t>
      </w:r>
      <w:r>
        <w:rPr>
          <w:color w:val="ED0000"/>
          <w:spacing w:val="-5"/>
          <w:sz w:val="22"/>
        </w:rPr>
        <w:t xml:space="preserve"> </w:t>
      </w:r>
      <w:r>
        <w:rPr>
          <w:color w:val="ED0000"/>
          <w:sz w:val="22"/>
        </w:rPr>
        <w:t>técnico</w:t>
      </w:r>
      <w:r>
        <w:rPr>
          <w:color w:val="ED0000"/>
          <w:spacing w:val="-6"/>
          <w:sz w:val="22"/>
        </w:rPr>
        <w:t xml:space="preserve"> </w:t>
      </w:r>
      <w:r>
        <w:rPr>
          <w:color w:val="ED0000"/>
          <w:sz w:val="22"/>
        </w:rPr>
        <w:t>do</w:t>
      </w:r>
      <w:r>
        <w:rPr>
          <w:color w:val="ED0000"/>
          <w:spacing w:val="-6"/>
          <w:sz w:val="22"/>
        </w:rPr>
        <w:t xml:space="preserve"> </w:t>
      </w:r>
      <w:r>
        <w:rPr>
          <w:color w:val="ED0000"/>
          <w:sz w:val="22"/>
        </w:rPr>
        <w:t>HAN.</w:t>
      </w:r>
    </w:p>
    <w:p w14:paraId="00EF5A48">
      <w:pPr>
        <w:pStyle w:val="8"/>
        <w:numPr>
          <w:ilvl w:val="1"/>
          <w:numId w:val="3"/>
        </w:numPr>
        <w:tabs>
          <w:tab w:val="left" w:pos="788"/>
        </w:tabs>
        <w:spacing w:before="121" w:after="0" w:line="240" w:lineRule="auto"/>
        <w:ind w:left="282" w:right="716" w:firstLine="0"/>
        <w:jc w:val="left"/>
        <w:rPr>
          <w:sz w:val="22"/>
        </w:rPr>
      </w:pPr>
      <w:r>
        <w:rPr>
          <w:color w:val="ED0000"/>
          <w:sz w:val="22"/>
        </w:rPr>
        <w:t>O equipamento será utilizado até 90 dias após finalização da vigência da ata, e a contratada deve continuar</w:t>
      </w:r>
      <w:r>
        <w:rPr>
          <w:color w:val="ED0000"/>
          <w:spacing w:val="-6"/>
          <w:sz w:val="22"/>
        </w:rPr>
        <w:t xml:space="preserve"> </w:t>
      </w:r>
      <w:r>
        <w:rPr>
          <w:color w:val="ED0000"/>
          <w:sz w:val="22"/>
        </w:rPr>
        <w:t>atendendo</w:t>
      </w:r>
      <w:r>
        <w:rPr>
          <w:color w:val="ED0000"/>
          <w:spacing w:val="-4"/>
          <w:sz w:val="22"/>
        </w:rPr>
        <w:t xml:space="preserve"> </w:t>
      </w:r>
      <w:r>
        <w:rPr>
          <w:color w:val="ED0000"/>
          <w:sz w:val="22"/>
        </w:rPr>
        <w:t>todas</w:t>
      </w:r>
      <w:r>
        <w:rPr>
          <w:color w:val="ED0000"/>
          <w:spacing w:val="-4"/>
          <w:sz w:val="22"/>
        </w:rPr>
        <w:t xml:space="preserve"> </w:t>
      </w:r>
      <w:r>
        <w:rPr>
          <w:color w:val="ED0000"/>
          <w:sz w:val="22"/>
        </w:rPr>
        <w:t>as</w:t>
      </w:r>
      <w:r>
        <w:rPr>
          <w:color w:val="ED0000"/>
          <w:spacing w:val="-6"/>
          <w:sz w:val="22"/>
        </w:rPr>
        <w:t xml:space="preserve"> </w:t>
      </w:r>
      <w:r>
        <w:rPr>
          <w:color w:val="ED0000"/>
          <w:sz w:val="22"/>
        </w:rPr>
        <w:t>condições</w:t>
      </w:r>
      <w:r>
        <w:rPr>
          <w:color w:val="ED0000"/>
          <w:spacing w:val="-6"/>
          <w:sz w:val="22"/>
        </w:rPr>
        <w:t xml:space="preserve"> </w:t>
      </w:r>
      <w:r>
        <w:rPr>
          <w:color w:val="ED0000"/>
          <w:sz w:val="22"/>
        </w:rPr>
        <w:t>solicitadas</w:t>
      </w:r>
      <w:r>
        <w:rPr>
          <w:color w:val="ED0000"/>
          <w:spacing w:val="-6"/>
          <w:sz w:val="22"/>
        </w:rPr>
        <w:t xml:space="preserve"> </w:t>
      </w:r>
      <w:r>
        <w:rPr>
          <w:color w:val="ED0000"/>
          <w:sz w:val="22"/>
        </w:rPr>
        <w:t>neste</w:t>
      </w:r>
      <w:r>
        <w:rPr>
          <w:color w:val="ED0000"/>
          <w:spacing w:val="-5"/>
          <w:sz w:val="22"/>
        </w:rPr>
        <w:t xml:space="preserve"> </w:t>
      </w:r>
      <w:r>
        <w:rPr>
          <w:color w:val="ED0000"/>
          <w:sz w:val="22"/>
        </w:rPr>
        <w:t>termo</w:t>
      </w:r>
      <w:r>
        <w:rPr>
          <w:color w:val="ED0000"/>
          <w:spacing w:val="-4"/>
          <w:sz w:val="22"/>
        </w:rPr>
        <w:t xml:space="preserve"> </w:t>
      </w:r>
      <w:r>
        <w:rPr>
          <w:color w:val="ED0000"/>
          <w:sz w:val="22"/>
        </w:rPr>
        <w:t>e</w:t>
      </w:r>
      <w:r>
        <w:rPr>
          <w:color w:val="ED0000"/>
          <w:spacing w:val="-5"/>
          <w:sz w:val="22"/>
        </w:rPr>
        <w:t xml:space="preserve"> </w:t>
      </w:r>
      <w:r>
        <w:rPr>
          <w:color w:val="ED0000"/>
          <w:sz w:val="22"/>
        </w:rPr>
        <w:t>no</w:t>
      </w:r>
      <w:r>
        <w:rPr>
          <w:color w:val="ED0000"/>
          <w:spacing w:val="-7"/>
          <w:sz w:val="22"/>
        </w:rPr>
        <w:t xml:space="preserve"> </w:t>
      </w:r>
      <w:r>
        <w:rPr>
          <w:color w:val="ED0000"/>
          <w:sz w:val="22"/>
        </w:rPr>
        <w:t>contrato</w:t>
      </w:r>
      <w:r>
        <w:rPr>
          <w:color w:val="ED0000"/>
          <w:spacing w:val="-4"/>
          <w:sz w:val="22"/>
        </w:rPr>
        <w:t xml:space="preserve"> </w:t>
      </w:r>
      <w:r>
        <w:rPr>
          <w:color w:val="ED0000"/>
          <w:sz w:val="22"/>
        </w:rPr>
        <w:t>nesse</w:t>
      </w:r>
      <w:r>
        <w:rPr>
          <w:color w:val="ED0000"/>
          <w:spacing w:val="-5"/>
          <w:sz w:val="22"/>
        </w:rPr>
        <w:t xml:space="preserve"> </w:t>
      </w:r>
      <w:r>
        <w:rPr>
          <w:color w:val="ED0000"/>
          <w:sz w:val="22"/>
        </w:rPr>
        <w:t>período.</w:t>
      </w:r>
    </w:p>
    <w:p w14:paraId="203373A0">
      <w:pPr>
        <w:pStyle w:val="8"/>
        <w:spacing w:after="0" w:line="240" w:lineRule="auto"/>
        <w:jc w:val="left"/>
        <w:rPr>
          <w:sz w:val="22"/>
        </w:rPr>
        <w:sectPr>
          <w:pgSz w:w="11910" w:h="16840"/>
          <w:pgMar w:top="2160" w:right="708" w:bottom="1860" w:left="850" w:header="708" w:footer="1674" w:gutter="0"/>
          <w:cols w:space="720" w:num="1"/>
        </w:sectPr>
      </w:pPr>
    </w:p>
    <w:p w14:paraId="14BA2921">
      <w:pPr>
        <w:pStyle w:val="6"/>
        <w:jc w:val="left"/>
      </w:pPr>
    </w:p>
    <w:p w14:paraId="728B06C3">
      <w:pPr>
        <w:pStyle w:val="6"/>
        <w:spacing w:before="257"/>
        <w:jc w:val="left"/>
      </w:pPr>
    </w:p>
    <w:p w14:paraId="3D6B10C1">
      <w:pPr>
        <w:pStyle w:val="2"/>
        <w:numPr>
          <w:ilvl w:val="0"/>
          <w:numId w:val="2"/>
        </w:numPr>
        <w:tabs>
          <w:tab w:val="left" w:pos="536"/>
          <w:tab w:val="left" w:pos="9810"/>
        </w:tabs>
        <w:spacing w:before="0" w:after="0" w:line="240" w:lineRule="auto"/>
        <w:ind w:left="536" w:right="0" w:hanging="282"/>
        <w:jc w:val="left"/>
      </w:pPr>
      <w:r>
        <w:rPr>
          <w:color w:val="000000"/>
          <w:shd w:val="clear" w:color="auto" w:fill="F1F1F1"/>
        </w:rPr>
        <w:t>FUNDAMENTAÇÃO</w:t>
      </w:r>
      <w:r>
        <w:rPr>
          <w:color w:val="000000"/>
          <w:spacing w:val="-9"/>
          <w:shd w:val="clear" w:color="auto" w:fill="F1F1F1"/>
        </w:rPr>
        <w:t xml:space="preserve"> </w:t>
      </w:r>
      <w:r>
        <w:rPr>
          <w:color w:val="000000"/>
          <w:shd w:val="clear" w:color="auto" w:fill="F1F1F1"/>
        </w:rPr>
        <w:t>E</w:t>
      </w:r>
      <w:r>
        <w:rPr>
          <w:color w:val="000000"/>
          <w:spacing w:val="-6"/>
          <w:shd w:val="clear" w:color="auto" w:fill="F1F1F1"/>
        </w:rPr>
        <w:t xml:space="preserve"> </w:t>
      </w:r>
      <w:r>
        <w:rPr>
          <w:color w:val="000000"/>
          <w:shd w:val="clear" w:color="auto" w:fill="F1F1F1"/>
        </w:rPr>
        <w:t>DESCRIÇÃO</w:t>
      </w:r>
      <w:r>
        <w:rPr>
          <w:color w:val="000000"/>
          <w:spacing w:val="-5"/>
          <w:shd w:val="clear" w:color="auto" w:fill="F1F1F1"/>
        </w:rPr>
        <w:t xml:space="preserve"> </w:t>
      </w:r>
      <w:r>
        <w:rPr>
          <w:color w:val="000000"/>
          <w:shd w:val="clear" w:color="auto" w:fill="F1F1F1"/>
        </w:rPr>
        <w:t>DA</w:t>
      </w:r>
      <w:r>
        <w:rPr>
          <w:color w:val="000000"/>
          <w:spacing w:val="-7"/>
          <w:shd w:val="clear" w:color="auto" w:fill="F1F1F1"/>
        </w:rPr>
        <w:t xml:space="preserve"> </w:t>
      </w:r>
      <w:r>
        <w:rPr>
          <w:color w:val="000000"/>
          <w:shd w:val="clear" w:color="auto" w:fill="F1F1F1"/>
        </w:rPr>
        <w:t>NECESSIDADE</w:t>
      </w:r>
      <w:r>
        <w:rPr>
          <w:color w:val="000000"/>
          <w:spacing w:val="-5"/>
          <w:shd w:val="clear" w:color="auto" w:fill="F1F1F1"/>
        </w:rPr>
        <w:t xml:space="preserve"> </w:t>
      </w:r>
      <w:r>
        <w:rPr>
          <w:color w:val="000000"/>
          <w:shd w:val="clear" w:color="auto" w:fill="F1F1F1"/>
        </w:rPr>
        <w:t>DA</w:t>
      </w:r>
      <w:r>
        <w:rPr>
          <w:color w:val="000000"/>
          <w:spacing w:val="-4"/>
          <w:shd w:val="clear" w:color="auto" w:fill="F1F1F1"/>
        </w:rPr>
        <w:t xml:space="preserve"> </w:t>
      </w:r>
      <w:r>
        <w:rPr>
          <w:color w:val="000000"/>
          <w:spacing w:val="-2"/>
          <w:shd w:val="clear" w:color="auto" w:fill="F1F1F1"/>
        </w:rPr>
        <w:t>CONTRATAÇÃO</w:t>
      </w:r>
      <w:r>
        <w:rPr>
          <w:color w:val="000000"/>
          <w:shd w:val="clear" w:color="auto" w:fill="F1F1F1"/>
        </w:rPr>
        <w:tab/>
      </w:r>
    </w:p>
    <w:p w14:paraId="571EBC35">
      <w:pPr>
        <w:pStyle w:val="8"/>
        <w:numPr>
          <w:ilvl w:val="1"/>
          <w:numId w:val="2"/>
        </w:numPr>
        <w:tabs>
          <w:tab w:val="left" w:pos="987"/>
        </w:tabs>
        <w:spacing w:before="120" w:after="0" w:line="240" w:lineRule="auto"/>
        <w:ind w:left="282" w:right="565" w:firstLine="0"/>
        <w:jc w:val="both"/>
        <w:rPr>
          <w:b/>
          <w:sz w:val="22"/>
        </w:rPr>
      </w:pPr>
      <w:r>
        <w:rPr>
          <w:sz w:val="22"/>
        </w:rPr>
        <w:t xml:space="preserve">A Fundamentação da Contratação e de seus quantitativos encontra-se pormenorizada em tópico específico dos Estudos Técnicos Preliminares, </w:t>
      </w:r>
      <w:r>
        <w:rPr>
          <w:color w:val="006FC0"/>
          <w:sz w:val="22"/>
        </w:rPr>
        <w:t>tópico 4</w:t>
      </w:r>
      <w:r>
        <w:rPr>
          <w:sz w:val="22"/>
        </w:rPr>
        <w:t>,</w:t>
      </w:r>
      <w:r>
        <w:rPr>
          <w:spacing w:val="40"/>
          <w:sz w:val="22"/>
        </w:rPr>
        <w:t xml:space="preserve"> </w:t>
      </w:r>
      <w:r>
        <w:rPr>
          <w:sz w:val="22"/>
        </w:rPr>
        <w:t>apêndice deste Termo de Referência.</w:t>
      </w:r>
    </w:p>
    <w:p w14:paraId="7AC48E09">
      <w:pPr>
        <w:pStyle w:val="8"/>
        <w:numPr>
          <w:ilvl w:val="1"/>
          <w:numId w:val="2"/>
        </w:numPr>
        <w:tabs>
          <w:tab w:val="left" w:pos="987"/>
        </w:tabs>
        <w:spacing w:before="120" w:after="0" w:line="240" w:lineRule="auto"/>
        <w:ind w:left="282" w:right="560" w:firstLine="0"/>
        <w:jc w:val="both"/>
        <w:rPr>
          <w:b/>
          <w:sz w:val="22"/>
        </w:rPr>
      </w:pPr>
      <w:r>
        <w:rPr>
          <w:sz w:val="22"/>
        </w:rPr>
        <w:t>O objeto da contratação está previsto no Plano de Contratações Anual de 2026, conforme consta das informações básicas desse Termo de Referência.</w:t>
      </w:r>
    </w:p>
    <w:p w14:paraId="5512BE7D">
      <w:pPr>
        <w:pStyle w:val="8"/>
        <w:numPr>
          <w:ilvl w:val="1"/>
          <w:numId w:val="2"/>
        </w:numPr>
        <w:tabs>
          <w:tab w:val="left" w:pos="987"/>
        </w:tabs>
        <w:spacing w:before="122" w:after="0" w:line="240" w:lineRule="auto"/>
        <w:ind w:left="282" w:right="561" w:firstLine="0"/>
        <w:jc w:val="both"/>
        <w:rPr>
          <w:b/>
          <w:sz w:val="22"/>
        </w:rPr>
      </w:pPr>
      <w:r>
        <w:rPr>
          <w:color w:val="FF0000"/>
          <w:sz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4FD9C832">
      <w:pPr>
        <w:pStyle w:val="8"/>
        <w:numPr>
          <w:ilvl w:val="1"/>
          <w:numId w:val="2"/>
        </w:numPr>
        <w:tabs>
          <w:tab w:val="left" w:pos="987"/>
        </w:tabs>
        <w:spacing w:before="118" w:after="0" w:line="240" w:lineRule="auto"/>
        <w:ind w:left="282" w:right="568" w:firstLine="0"/>
        <w:jc w:val="both"/>
        <w:rPr>
          <w:b/>
          <w:sz w:val="22"/>
        </w:rPr>
      </w:pPr>
      <w:r>
        <w:rPr>
          <w:color w:val="FF0000"/>
          <w:sz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421AEF4">
      <w:pPr>
        <w:pStyle w:val="8"/>
        <w:numPr>
          <w:ilvl w:val="1"/>
          <w:numId w:val="2"/>
        </w:numPr>
        <w:tabs>
          <w:tab w:val="left" w:pos="987"/>
        </w:tabs>
        <w:spacing w:before="121" w:after="0" w:line="240" w:lineRule="auto"/>
        <w:ind w:left="282" w:right="566" w:firstLine="0"/>
        <w:jc w:val="both"/>
        <w:rPr>
          <w:b/>
          <w:sz w:val="22"/>
        </w:rPr>
      </w:pPr>
      <w:r>
        <w:rPr>
          <w:color w:val="FF0000"/>
          <w:sz w:val="22"/>
        </w:rPr>
        <w:t>A</w:t>
      </w:r>
      <w:r>
        <w:rPr>
          <w:color w:val="FF0000"/>
          <w:spacing w:val="-7"/>
          <w:sz w:val="22"/>
        </w:rPr>
        <w:t xml:space="preserve"> </w:t>
      </w:r>
      <w:r>
        <w:rPr>
          <w:color w:val="FF0000"/>
          <w:sz w:val="22"/>
        </w:rPr>
        <w:t>contratação</w:t>
      </w:r>
      <w:r>
        <w:rPr>
          <w:color w:val="FF0000"/>
          <w:spacing w:val="-8"/>
          <w:sz w:val="22"/>
        </w:rPr>
        <w:t xml:space="preserve"> </w:t>
      </w:r>
      <w:r>
        <w:rPr>
          <w:color w:val="FF0000"/>
          <w:sz w:val="22"/>
        </w:rPr>
        <w:t>em</w:t>
      </w:r>
      <w:r>
        <w:rPr>
          <w:color w:val="FF0000"/>
          <w:spacing w:val="-8"/>
          <w:sz w:val="22"/>
        </w:rPr>
        <w:t xml:space="preserve"> </w:t>
      </w:r>
      <w:r>
        <w:rPr>
          <w:color w:val="FF0000"/>
          <w:sz w:val="22"/>
        </w:rPr>
        <w:t>tela</w:t>
      </w:r>
      <w:r>
        <w:rPr>
          <w:color w:val="FF0000"/>
          <w:spacing w:val="-7"/>
          <w:sz w:val="22"/>
        </w:rPr>
        <w:t xml:space="preserve"> </w:t>
      </w:r>
      <w:r>
        <w:rPr>
          <w:color w:val="FF0000"/>
          <w:sz w:val="22"/>
        </w:rPr>
        <w:t>atenderá</w:t>
      </w:r>
      <w:r>
        <w:rPr>
          <w:color w:val="FF0000"/>
          <w:spacing w:val="-7"/>
          <w:sz w:val="22"/>
        </w:rPr>
        <w:t xml:space="preserve"> </w:t>
      </w:r>
      <w:r>
        <w:rPr>
          <w:color w:val="FF0000"/>
          <w:sz w:val="22"/>
        </w:rPr>
        <w:t>as</w:t>
      </w:r>
      <w:r>
        <w:rPr>
          <w:color w:val="FF0000"/>
          <w:spacing w:val="-7"/>
          <w:sz w:val="22"/>
        </w:rPr>
        <w:t xml:space="preserve"> </w:t>
      </w:r>
      <w:r>
        <w:rPr>
          <w:color w:val="FF0000"/>
          <w:sz w:val="22"/>
        </w:rPr>
        <w:t>necessidades</w:t>
      </w:r>
      <w:r>
        <w:rPr>
          <w:color w:val="FF0000"/>
          <w:spacing w:val="-6"/>
          <w:sz w:val="22"/>
        </w:rPr>
        <w:t xml:space="preserve"> </w:t>
      </w:r>
      <w:r>
        <w:rPr>
          <w:color w:val="FF0000"/>
          <w:sz w:val="22"/>
        </w:rPr>
        <w:t>do</w:t>
      </w:r>
      <w:r>
        <w:rPr>
          <w:color w:val="FF0000"/>
          <w:spacing w:val="-5"/>
          <w:sz w:val="22"/>
        </w:rPr>
        <w:t xml:space="preserve"> </w:t>
      </w:r>
      <w:r>
        <w:rPr>
          <w:color w:val="FF0000"/>
          <w:sz w:val="22"/>
        </w:rPr>
        <w:t>HAN</w:t>
      </w:r>
      <w:r>
        <w:rPr>
          <w:color w:val="FF0000"/>
          <w:spacing w:val="-8"/>
          <w:sz w:val="22"/>
        </w:rPr>
        <w:t xml:space="preserve"> </w:t>
      </w:r>
      <w:r>
        <w:rPr>
          <w:color w:val="FF0000"/>
          <w:sz w:val="22"/>
        </w:rPr>
        <w:t>quanto</w:t>
      </w:r>
      <w:r>
        <w:rPr>
          <w:color w:val="FF0000"/>
          <w:spacing w:val="-5"/>
          <w:sz w:val="22"/>
        </w:rPr>
        <w:t xml:space="preserve"> </w:t>
      </w:r>
      <w:r>
        <w:rPr>
          <w:color w:val="FF0000"/>
          <w:sz w:val="22"/>
        </w:rPr>
        <w:t>a</w:t>
      </w:r>
      <w:r>
        <w:rPr>
          <w:color w:val="FF0000"/>
          <w:spacing w:val="-7"/>
          <w:sz w:val="22"/>
        </w:rPr>
        <w:t xml:space="preserve"> </w:t>
      </w:r>
      <w:r>
        <w:rPr>
          <w:color w:val="FF0000"/>
          <w:sz w:val="22"/>
        </w:rPr>
        <w:t>manutenção</w:t>
      </w:r>
      <w:r>
        <w:rPr>
          <w:color w:val="FF0000"/>
          <w:spacing w:val="-5"/>
          <w:sz w:val="22"/>
        </w:rPr>
        <w:t xml:space="preserve"> </w:t>
      </w:r>
      <w:r>
        <w:rPr>
          <w:color w:val="FF0000"/>
          <w:sz w:val="22"/>
        </w:rPr>
        <w:t>dos</w:t>
      </w:r>
      <w:r>
        <w:rPr>
          <w:color w:val="FF0000"/>
          <w:spacing w:val="-7"/>
          <w:sz w:val="22"/>
        </w:rPr>
        <w:t xml:space="preserve"> </w:t>
      </w:r>
      <w:r>
        <w:rPr>
          <w:color w:val="FF0000"/>
          <w:sz w:val="22"/>
        </w:rPr>
        <w:t>procedimentos médicos</w:t>
      </w:r>
      <w:r>
        <w:rPr>
          <w:color w:val="FF0000"/>
          <w:spacing w:val="-13"/>
          <w:sz w:val="22"/>
        </w:rPr>
        <w:t xml:space="preserve"> </w:t>
      </w:r>
      <w:r>
        <w:rPr>
          <w:color w:val="FF0000"/>
          <w:sz w:val="22"/>
        </w:rPr>
        <w:t>realizados</w:t>
      </w:r>
      <w:r>
        <w:rPr>
          <w:color w:val="FF0000"/>
          <w:spacing w:val="-12"/>
          <w:sz w:val="22"/>
        </w:rPr>
        <w:t xml:space="preserve"> </w:t>
      </w:r>
      <w:r>
        <w:rPr>
          <w:color w:val="FF0000"/>
          <w:sz w:val="22"/>
        </w:rPr>
        <w:t>no</w:t>
      </w:r>
      <w:r>
        <w:rPr>
          <w:color w:val="FF0000"/>
          <w:spacing w:val="-13"/>
          <w:sz w:val="22"/>
        </w:rPr>
        <w:t xml:space="preserve"> </w:t>
      </w:r>
      <w:r>
        <w:rPr>
          <w:color w:val="FF0000"/>
          <w:sz w:val="22"/>
        </w:rPr>
        <w:t>CENTRO</w:t>
      </w:r>
      <w:r>
        <w:rPr>
          <w:color w:val="FF0000"/>
          <w:spacing w:val="-12"/>
          <w:sz w:val="22"/>
        </w:rPr>
        <w:t xml:space="preserve"> </w:t>
      </w:r>
      <w:r>
        <w:rPr>
          <w:color w:val="FF0000"/>
          <w:sz w:val="22"/>
        </w:rPr>
        <w:t>CIRÚRGICO,</w:t>
      </w:r>
      <w:r>
        <w:rPr>
          <w:color w:val="FF0000"/>
          <w:spacing w:val="-13"/>
          <w:sz w:val="22"/>
        </w:rPr>
        <w:t xml:space="preserve"> </w:t>
      </w:r>
      <w:r>
        <w:rPr>
          <w:color w:val="FF0000"/>
          <w:sz w:val="22"/>
        </w:rPr>
        <w:t>Cabe</w:t>
      </w:r>
      <w:r>
        <w:rPr>
          <w:color w:val="FF0000"/>
          <w:spacing w:val="-12"/>
          <w:sz w:val="22"/>
        </w:rPr>
        <w:t xml:space="preserve"> </w:t>
      </w:r>
      <w:r>
        <w:rPr>
          <w:color w:val="FF0000"/>
          <w:sz w:val="22"/>
        </w:rPr>
        <w:t>ressaltar</w:t>
      </w:r>
      <w:r>
        <w:rPr>
          <w:color w:val="FF0000"/>
          <w:spacing w:val="-13"/>
          <w:sz w:val="22"/>
        </w:rPr>
        <w:t xml:space="preserve"> </w:t>
      </w:r>
      <w:r>
        <w:rPr>
          <w:color w:val="FF0000"/>
          <w:sz w:val="22"/>
        </w:rPr>
        <w:t>que</w:t>
      </w:r>
      <w:r>
        <w:rPr>
          <w:color w:val="FF0000"/>
          <w:spacing w:val="-12"/>
          <w:sz w:val="22"/>
        </w:rPr>
        <w:t xml:space="preserve"> </w:t>
      </w:r>
      <w:r>
        <w:rPr>
          <w:color w:val="FF0000"/>
          <w:sz w:val="22"/>
        </w:rPr>
        <w:t>os</w:t>
      </w:r>
      <w:r>
        <w:rPr>
          <w:color w:val="FF0000"/>
          <w:spacing w:val="-12"/>
          <w:sz w:val="22"/>
        </w:rPr>
        <w:t xml:space="preserve"> </w:t>
      </w:r>
      <w:r>
        <w:rPr>
          <w:color w:val="FF0000"/>
          <w:sz w:val="22"/>
        </w:rPr>
        <w:t>quantitativos</w:t>
      </w:r>
      <w:r>
        <w:rPr>
          <w:color w:val="FF0000"/>
          <w:spacing w:val="-13"/>
          <w:sz w:val="22"/>
        </w:rPr>
        <w:t xml:space="preserve"> </w:t>
      </w:r>
      <w:r>
        <w:rPr>
          <w:color w:val="FF0000"/>
          <w:sz w:val="22"/>
        </w:rPr>
        <w:t>solicitados</w:t>
      </w:r>
      <w:r>
        <w:rPr>
          <w:color w:val="FF0000"/>
          <w:spacing w:val="-12"/>
          <w:sz w:val="22"/>
        </w:rPr>
        <w:t xml:space="preserve"> </w:t>
      </w:r>
      <w:r>
        <w:rPr>
          <w:color w:val="FF0000"/>
          <w:sz w:val="22"/>
        </w:rPr>
        <w:t>foram</w:t>
      </w:r>
      <w:r>
        <w:rPr>
          <w:color w:val="FF0000"/>
          <w:spacing w:val="-13"/>
          <w:sz w:val="22"/>
        </w:rPr>
        <w:t xml:space="preserve"> </w:t>
      </w:r>
      <w:r>
        <w:rPr>
          <w:color w:val="FF0000"/>
          <w:sz w:val="22"/>
        </w:rPr>
        <w:t>estimados com</w:t>
      </w:r>
      <w:r>
        <w:rPr>
          <w:color w:val="FF0000"/>
          <w:spacing w:val="-1"/>
          <w:sz w:val="22"/>
        </w:rPr>
        <w:t xml:space="preserve"> </w:t>
      </w:r>
      <w:r>
        <w:rPr>
          <w:color w:val="FF0000"/>
          <w:sz w:val="22"/>
        </w:rPr>
        <w:t>base</w:t>
      </w:r>
      <w:r>
        <w:rPr>
          <w:color w:val="FF0000"/>
          <w:spacing w:val="-2"/>
          <w:sz w:val="22"/>
        </w:rPr>
        <w:t xml:space="preserve"> </w:t>
      </w:r>
      <w:r>
        <w:rPr>
          <w:color w:val="FF0000"/>
          <w:sz w:val="22"/>
        </w:rPr>
        <w:t>nas</w:t>
      </w:r>
      <w:r>
        <w:rPr>
          <w:color w:val="FF0000"/>
          <w:spacing w:val="-5"/>
          <w:sz w:val="22"/>
        </w:rPr>
        <w:t xml:space="preserve"> </w:t>
      </w:r>
      <w:r>
        <w:rPr>
          <w:color w:val="FF0000"/>
          <w:sz w:val="22"/>
        </w:rPr>
        <w:t>informações</w:t>
      </w:r>
      <w:r>
        <w:rPr>
          <w:color w:val="FF0000"/>
          <w:spacing w:val="-4"/>
          <w:sz w:val="22"/>
        </w:rPr>
        <w:t xml:space="preserve"> </w:t>
      </w:r>
      <w:r>
        <w:rPr>
          <w:color w:val="FF0000"/>
          <w:sz w:val="22"/>
        </w:rPr>
        <w:t>de</w:t>
      </w:r>
      <w:r>
        <w:rPr>
          <w:color w:val="FF0000"/>
          <w:spacing w:val="-2"/>
          <w:sz w:val="22"/>
        </w:rPr>
        <w:t xml:space="preserve"> </w:t>
      </w:r>
      <w:r>
        <w:rPr>
          <w:color w:val="FF0000"/>
          <w:sz w:val="22"/>
        </w:rPr>
        <w:t>consumo,</w:t>
      </w:r>
      <w:r>
        <w:rPr>
          <w:color w:val="FF0000"/>
          <w:spacing w:val="-5"/>
          <w:sz w:val="22"/>
        </w:rPr>
        <w:t xml:space="preserve"> </w:t>
      </w:r>
      <w:r>
        <w:rPr>
          <w:color w:val="FF0000"/>
          <w:sz w:val="22"/>
        </w:rPr>
        <w:t>extraídas</w:t>
      </w:r>
      <w:r>
        <w:rPr>
          <w:color w:val="FF0000"/>
          <w:spacing w:val="-2"/>
          <w:sz w:val="22"/>
        </w:rPr>
        <w:t xml:space="preserve"> </w:t>
      </w:r>
      <w:r>
        <w:rPr>
          <w:color w:val="FF0000"/>
          <w:sz w:val="22"/>
        </w:rPr>
        <w:t>do</w:t>
      </w:r>
      <w:r>
        <w:rPr>
          <w:color w:val="FF0000"/>
          <w:spacing w:val="-3"/>
          <w:sz w:val="22"/>
        </w:rPr>
        <w:t xml:space="preserve"> </w:t>
      </w:r>
      <w:r>
        <w:rPr>
          <w:color w:val="FF0000"/>
          <w:sz w:val="22"/>
        </w:rPr>
        <w:t>sistema</w:t>
      </w:r>
      <w:r>
        <w:rPr>
          <w:color w:val="FF0000"/>
          <w:spacing w:val="-2"/>
          <w:sz w:val="22"/>
        </w:rPr>
        <w:t xml:space="preserve"> </w:t>
      </w:r>
      <w:r>
        <w:rPr>
          <w:color w:val="FF0000"/>
          <w:sz w:val="22"/>
        </w:rPr>
        <w:t>de</w:t>
      </w:r>
      <w:r>
        <w:rPr>
          <w:color w:val="FF0000"/>
          <w:spacing w:val="-5"/>
          <w:sz w:val="22"/>
        </w:rPr>
        <w:t xml:space="preserve"> </w:t>
      </w:r>
      <w:r>
        <w:rPr>
          <w:color w:val="FF0000"/>
          <w:sz w:val="22"/>
        </w:rPr>
        <w:t>gestão</w:t>
      </w:r>
      <w:r>
        <w:rPr>
          <w:color w:val="FF0000"/>
          <w:spacing w:val="-3"/>
          <w:sz w:val="22"/>
        </w:rPr>
        <w:t xml:space="preserve"> </w:t>
      </w:r>
      <w:r>
        <w:rPr>
          <w:color w:val="FF0000"/>
          <w:sz w:val="22"/>
        </w:rPr>
        <w:t>de</w:t>
      </w:r>
      <w:r>
        <w:rPr>
          <w:color w:val="FF0000"/>
          <w:spacing w:val="-4"/>
          <w:sz w:val="22"/>
        </w:rPr>
        <w:t xml:space="preserve"> </w:t>
      </w:r>
      <w:r>
        <w:rPr>
          <w:color w:val="FF0000"/>
          <w:sz w:val="22"/>
        </w:rPr>
        <w:t>estoques</w:t>
      </w:r>
      <w:r>
        <w:rPr>
          <w:color w:val="FF0000"/>
          <w:spacing w:val="-1"/>
          <w:sz w:val="22"/>
        </w:rPr>
        <w:t xml:space="preserve"> </w:t>
      </w:r>
      <w:r>
        <w:rPr>
          <w:color w:val="FF0000"/>
          <w:sz w:val="22"/>
        </w:rPr>
        <w:t>do</w:t>
      </w:r>
      <w:r>
        <w:rPr>
          <w:color w:val="FF0000"/>
          <w:spacing w:val="-4"/>
          <w:sz w:val="22"/>
        </w:rPr>
        <w:t xml:space="preserve"> </w:t>
      </w:r>
      <w:r>
        <w:rPr>
          <w:color w:val="FF0000"/>
          <w:sz w:val="22"/>
        </w:rPr>
        <w:t>HAN,</w:t>
      </w:r>
      <w:r>
        <w:rPr>
          <w:color w:val="FF0000"/>
          <w:spacing w:val="-2"/>
          <w:sz w:val="22"/>
        </w:rPr>
        <w:t xml:space="preserve"> </w:t>
      </w:r>
      <w:r>
        <w:rPr>
          <w:color w:val="FF0000"/>
          <w:sz w:val="22"/>
        </w:rPr>
        <w:t>para</w:t>
      </w:r>
      <w:r>
        <w:rPr>
          <w:color w:val="FF0000"/>
          <w:spacing w:val="-6"/>
          <w:sz w:val="22"/>
        </w:rPr>
        <w:t xml:space="preserve"> </w:t>
      </w:r>
      <w:r>
        <w:rPr>
          <w:color w:val="FF0000"/>
          <w:sz w:val="22"/>
        </w:rPr>
        <w:t>atender a sua demanda anual e foram aprovados e autorizados pela autoridade competente desta unidade.</w:t>
      </w:r>
    </w:p>
    <w:p w14:paraId="4EFE7939">
      <w:pPr>
        <w:pStyle w:val="8"/>
        <w:numPr>
          <w:ilvl w:val="1"/>
          <w:numId w:val="2"/>
        </w:numPr>
        <w:tabs>
          <w:tab w:val="left" w:pos="987"/>
        </w:tabs>
        <w:spacing w:before="121" w:after="0" w:line="240" w:lineRule="auto"/>
        <w:ind w:left="282" w:right="566" w:firstLine="0"/>
        <w:jc w:val="both"/>
        <w:rPr>
          <w:b/>
          <w:sz w:val="22"/>
        </w:rPr>
      </w:pPr>
      <w:r>
        <w:rPr>
          <w:color w:val="FF0000"/>
          <w:sz w:val="22"/>
        </w:rPr>
        <w:t>Esta</w:t>
      </w:r>
      <w:r>
        <w:rPr>
          <w:color w:val="FF0000"/>
          <w:spacing w:val="-4"/>
          <w:sz w:val="22"/>
        </w:rPr>
        <w:t xml:space="preserve"> </w:t>
      </w:r>
      <w:r>
        <w:rPr>
          <w:color w:val="FF0000"/>
          <w:sz w:val="22"/>
        </w:rPr>
        <w:t>Administração</w:t>
      </w:r>
      <w:r>
        <w:rPr>
          <w:color w:val="FF0000"/>
          <w:spacing w:val="-4"/>
          <w:sz w:val="22"/>
        </w:rPr>
        <w:t xml:space="preserve"> </w:t>
      </w:r>
      <w:r>
        <w:rPr>
          <w:color w:val="FF0000"/>
          <w:sz w:val="22"/>
        </w:rPr>
        <w:t>optou</w:t>
      </w:r>
      <w:r>
        <w:rPr>
          <w:color w:val="FF0000"/>
          <w:spacing w:val="-4"/>
          <w:sz w:val="22"/>
        </w:rPr>
        <w:t xml:space="preserve"> </w:t>
      </w:r>
      <w:r>
        <w:rPr>
          <w:color w:val="FF0000"/>
          <w:sz w:val="22"/>
        </w:rPr>
        <w:t>pelo</w:t>
      </w:r>
      <w:r>
        <w:rPr>
          <w:color w:val="FF0000"/>
          <w:spacing w:val="-3"/>
          <w:sz w:val="22"/>
        </w:rPr>
        <w:t xml:space="preserve"> </w:t>
      </w:r>
      <w:r>
        <w:rPr>
          <w:color w:val="FF0000"/>
          <w:sz w:val="22"/>
        </w:rPr>
        <w:t>Sistema</w:t>
      </w:r>
      <w:r>
        <w:rPr>
          <w:color w:val="FF0000"/>
          <w:spacing w:val="-4"/>
          <w:sz w:val="22"/>
        </w:rPr>
        <w:t xml:space="preserve"> </w:t>
      </w:r>
      <w:r>
        <w:rPr>
          <w:color w:val="FF0000"/>
          <w:sz w:val="22"/>
        </w:rPr>
        <w:t>de</w:t>
      </w:r>
      <w:r>
        <w:rPr>
          <w:color w:val="FF0000"/>
          <w:spacing w:val="-3"/>
          <w:sz w:val="22"/>
        </w:rPr>
        <w:t xml:space="preserve"> </w:t>
      </w:r>
      <w:r>
        <w:rPr>
          <w:color w:val="FF0000"/>
          <w:sz w:val="22"/>
        </w:rPr>
        <w:t>Registro</w:t>
      </w:r>
      <w:r>
        <w:rPr>
          <w:color w:val="FF0000"/>
          <w:spacing w:val="-3"/>
          <w:sz w:val="22"/>
        </w:rPr>
        <w:t xml:space="preserve"> </w:t>
      </w:r>
      <w:r>
        <w:rPr>
          <w:color w:val="FF0000"/>
          <w:sz w:val="22"/>
        </w:rPr>
        <w:t>de</w:t>
      </w:r>
      <w:r>
        <w:rPr>
          <w:color w:val="FF0000"/>
          <w:spacing w:val="-3"/>
          <w:sz w:val="22"/>
        </w:rPr>
        <w:t xml:space="preserve"> </w:t>
      </w:r>
      <w:r>
        <w:rPr>
          <w:color w:val="FF0000"/>
          <w:sz w:val="22"/>
        </w:rPr>
        <w:t>Preços</w:t>
      </w:r>
      <w:r>
        <w:rPr>
          <w:color w:val="FF0000"/>
          <w:spacing w:val="-4"/>
          <w:sz w:val="22"/>
        </w:rPr>
        <w:t xml:space="preserve"> </w:t>
      </w:r>
      <w:r>
        <w:rPr>
          <w:color w:val="FF0000"/>
          <w:sz w:val="22"/>
        </w:rPr>
        <w:t>devido</w:t>
      </w:r>
      <w:r>
        <w:rPr>
          <w:color w:val="FF0000"/>
          <w:spacing w:val="-3"/>
          <w:sz w:val="22"/>
        </w:rPr>
        <w:t xml:space="preserve"> </w:t>
      </w:r>
      <w:r>
        <w:rPr>
          <w:color w:val="FF0000"/>
          <w:sz w:val="22"/>
        </w:rPr>
        <w:t>a</w:t>
      </w:r>
      <w:r>
        <w:rPr>
          <w:color w:val="FF0000"/>
          <w:spacing w:val="-3"/>
          <w:sz w:val="22"/>
        </w:rPr>
        <w:t xml:space="preserve"> </w:t>
      </w:r>
      <w:r>
        <w:rPr>
          <w:color w:val="FF0000"/>
          <w:sz w:val="22"/>
        </w:rPr>
        <w:t>impossibilidade</w:t>
      </w:r>
      <w:r>
        <w:rPr>
          <w:color w:val="FF0000"/>
          <w:spacing w:val="-2"/>
          <w:sz w:val="22"/>
        </w:rPr>
        <w:t xml:space="preserve"> </w:t>
      </w:r>
      <w:r>
        <w:rPr>
          <w:color w:val="FF0000"/>
          <w:sz w:val="22"/>
        </w:rPr>
        <w:t>de</w:t>
      </w:r>
      <w:r>
        <w:rPr>
          <w:color w:val="FF0000"/>
          <w:spacing w:val="-3"/>
          <w:sz w:val="22"/>
        </w:rPr>
        <w:t xml:space="preserve"> </w:t>
      </w:r>
      <w:r>
        <w:rPr>
          <w:color w:val="FF0000"/>
          <w:sz w:val="22"/>
        </w:rPr>
        <w:t>prever</w:t>
      </w:r>
      <w:r>
        <w:rPr>
          <w:color w:val="FF0000"/>
          <w:spacing w:val="-5"/>
          <w:sz w:val="22"/>
        </w:rPr>
        <w:t xml:space="preserve"> </w:t>
      </w:r>
      <w:r>
        <w:rPr>
          <w:color w:val="FF0000"/>
          <w:sz w:val="22"/>
        </w:rPr>
        <w:t>o real quantitativo a ser demandado pela Unidade, bem como pela necessidade de aquisições frequentes e conveniência</w:t>
      </w:r>
      <w:r>
        <w:rPr>
          <w:color w:val="FF0000"/>
          <w:spacing w:val="-2"/>
          <w:sz w:val="22"/>
        </w:rPr>
        <w:t xml:space="preserve"> </w:t>
      </w:r>
      <w:r>
        <w:rPr>
          <w:color w:val="FF0000"/>
          <w:sz w:val="22"/>
        </w:rPr>
        <w:t>de</w:t>
      </w:r>
      <w:r>
        <w:rPr>
          <w:color w:val="FF0000"/>
          <w:spacing w:val="-2"/>
          <w:sz w:val="22"/>
        </w:rPr>
        <w:t xml:space="preserve"> </w:t>
      </w:r>
      <w:r>
        <w:rPr>
          <w:color w:val="FF0000"/>
          <w:sz w:val="22"/>
        </w:rPr>
        <w:t>entregas</w:t>
      </w:r>
      <w:r>
        <w:rPr>
          <w:color w:val="FF0000"/>
          <w:spacing w:val="-2"/>
          <w:sz w:val="22"/>
        </w:rPr>
        <w:t xml:space="preserve"> </w:t>
      </w:r>
      <w:r>
        <w:rPr>
          <w:color w:val="FF0000"/>
          <w:sz w:val="22"/>
        </w:rPr>
        <w:t>parceladas,</w:t>
      </w:r>
      <w:r>
        <w:rPr>
          <w:color w:val="FF0000"/>
          <w:spacing w:val="-4"/>
          <w:sz w:val="22"/>
        </w:rPr>
        <w:t xml:space="preserve"> </w:t>
      </w:r>
      <w:r>
        <w:rPr>
          <w:color w:val="FF0000"/>
          <w:sz w:val="22"/>
        </w:rPr>
        <w:t>conforme</w:t>
      </w:r>
      <w:r>
        <w:rPr>
          <w:color w:val="FF0000"/>
          <w:spacing w:val="-2"/>
          <w:sz w:val="22"/>
        </w:rPr>
        <w:t xml:space="preserve"> </w:t>
      </w:r>
      <w:r>
        <w:rPr>
          <w:color w:val="FF0000"/>
          <w:sz w:val="22"/>
        </w:rPr>
        <w:t>preconiza</w:t>
      </w:r>
      <w:r>
        <w:rPr>
          <w:color w:val="FF0000"/>
          <w:spacing w:val="-2"/>
          <w:sz w:val="22"/>
        </w:rPr>
        <w:t xml:space="preserve"> </w:t>
      </w:r>
      <w:r>
        <w:rPr>
          <w:color w:val="FF0000"/>
          <w:sz w:val="22"/>
        </w:rPr>
        <w:t>o</w:t>
      </w:r>
      <w:r>
        <w:rPr>
          <w:color w:val="FF0000"/>
          <w:spacing w:val="-1"/>
          <w:sz w:val="22"/>
        </w:rPr>
        <w:t xml:space="preserve"> </w:t>
      </w:r>
      <w:r>
        <w:rPr>
          <w:color w:val="FF0000"/>
          <w:sz w:val="22"/>
        </w:rPr>
        <w:t>Art.</w:t>
      </w:r>
      <w:r>
        <w:rPr>
          <w:color w:val="FF0000"/>
          <w:spacing w:val="-5"/>
          <w:sz w:val="22"/>
        </w:rPr>
        <w:t xml:space="preserve"> </w:t>
      </w:r>
      <w:r>
        <w:rPr>
          <w:color w:val="FF0000"/>
          <w:sz w:val="22"/>
        </w:rPr>
        <w:t>3º,</w:t>
      </w:r>
      <w:r>
        <w:rPr>
          <w:color w:val="FF0000"/>
          <w:spacing w:val="-2"/>
          <w:sz w:val="22"/>
        </w:rPr>
        <w:t xml:space="preserve"> </w:t>
      </w:r>
      <w:r>
        <w:rPr>
          <w:color w:val="FF0000"/>
          <w:sz w:val="22"/>
        </w:rPr>
        <w:t>I,</w:t>
      </w:r>
      <w:r>
        <w:rPr>
          <w:color w:val="FF0000"/>
          <w:spacing w:val="-2"/>
          <w:sz w:val="22"/>
        </w:rPr>
        <w:t xml:space="preserve"> </w:t>
      </w:r>
      <w:r>
        <w:rPr>
          <w:color w:val="FF0000"/>
          <w:sz w:val="22"/>
        </w:rPr>
        <w:t>II</w:t>
      </w:r>
      <w:r>
        <w:rPr>
          <w:color w:val="FF0000"/>
          <w:spacing w:val="-5"/>
          <w:sz w:val="22"/>
        </w:rPr>
        <w:t xml:space="preserve"> </w:t>
      </w:r>
      <w:r>
        <w:rPr>
          <w:color w:val="FF0000"/>
          <w:sz w:val="22"/>
        </w:rPr>
        <w:t>e</w:t>
      </w:r>
      <w:r>
        <w:rPr>
          <w:color w:val="FF0000"/>
          <w:spacing w:val="-2"/>
          <w:sz w:val="22"/>
        </w:rPr>
        <w:t xml:space="preserve"> </w:t>
      </w:r>
      <w:r>
        <w:rPr>
          <w:color w:val="FF0000"/>
          <w:sz w:val="22"/>
        </w:rPr>
        <w:t>V</w:t>
      </w:r>
      <w:r>
        <w:rPr>
          <w:color w:val="FF0000"/>
          <w:spacing w:val="-5"/>
          <w:sz w:val="22"/>
        </w:rPr>
        <w:t xml:space="preserve"> </w:t>
      </w:r>
      <w:r>
        <w:rPr>
          <w:color w:val="FF0000"/>
          <w:sz w:val="22"/>
        </w:rPr>
        <w:t>do</w:t>
      </w:r>
      <w:r>
        <w:rPr>
          <w:color w:val="FF0000"/>
          <w:spacing w:val="-4"/>
          <w:sz w:val="22"/>
        </w:rPr>
        <w:t xml:space="preserve"> </w:t>
      </w:r>
      <w:r>
        <w:rPr>
          <w:color w:val="FF0000"/>
          <w:sz w:val="22"/>
        </w:rPr>
        <w:t>Decreto</w:t>
      </w:r>
      <w:r>
        <w:rPr>
          <w:color w:val="FF0000"/>
          <w:spacing w:val="-3"/>
          <w:sz w:val="22"/>
        </w:rPr>
        <w:t xml:space="preserve"> </w:t>
      </w:r>
      <w:r>
        <w:rPr>
          <w:color w:val="FF0000"/>
          <w:sz w:val="22"/>
        </w:rPr>
        <w:t>11.462,</w:t>
      </w:r>
      <w:r>
        <w:rPr>
          <w:color w:val="FF0000"/>
          <w:spacing w:val="-2"/>
          <w:sz w:val="22"/>
        </w:rPr>
        <w:t xml:space="preserve"> </w:t>
      </w:r>
      <w:r>
        <w:rPr>
          <w:color w:val="FF0000"/>
          <w:sz w:val="22"/>
        </w:rPr>
        <w:t>de</w:t>
      </w:r>
      <w:r>
        <w:rPr>
          <w:color w:val="FF0000"/>
          <w:spacing w:val="-4"/>
          <w:sz w:val="22"/>
        </w:rPr>
        <w:t xml:space="preserve"> </w:t>
      </w:r>
      <w:r>
        <w:rPr>
          <w:color w:val="FF0000"/>
          <w:sz w:val="22"/>
        </w:rPr>
        <w:t>2023,</w:t>
      </w:r>
      <w:r>
        <w:rPr>
          <w:color w:val="FF0000"/>
          <w:spacing w:val="-2"/>
          <w:sz w:val="22"/>
        </w:rPr>
        <w:t xml:space="preserve"> </w:t>
      </w:r>
      <w:r>
        <w:rPr>
          <w:color w:val="FF0000"/>
          <w:sz w:val="22"/>
        </w:rPr>
        <w:t xml:space="preserve">in </w:t>
      </w:r>
      <w:r>
        <w:rPr>
          <w:color w:val="FF0000"/>
          <w:spacing w:val="-2"/>
          <w:sz w:val="22"/>
        </w:rPr>
        <w:t>verbis:</w:t>
      </w:r>
    </w:p>
    <w:p w14:paraId="1CDB5D71">
      <w:pPr>
        <w:pStyle w:val="6"/>
        <w:spacing w:before="119"/>
        <w:ind w:left="2551" w:right="564"/>
      </w:pPr>
      <w:r>
        <w:rPr>
          <w:color w:val="FF0000"/>
        </w:rPr>
        <w:t>“Art.</w:t>
      </w:r>
      <w:r>
        <w:rPr>
          <w:color w:val="FF0000"/>
          <w:spacing w:val="-4"/>
        </w:rPr>
        <w:t xml:space="preserve"> </w:t>
      </w:r>
      <w:r>
        <w:rPr>
          <w:color w:val="FF0000"/>
        </w:rPr>
        <w:t>3º</w:t>
      </w:r>
      <w:r>
        <w:rPr>
          <w:color w:val="FF0000"/>
          <w:spacing w:val="-4"/>
        </w:rPr>
        <w:t xml:space="preserve"> </w:t>
      </w:r>
      <w:r>
        <w:rPr>
          <w:color w:val="FF0000"/>
        </w:rPr>
        <w:t>O</w:t>
      </w:r>
      <w:r>
        <w:rPr>
          <w:color w:val="FF0000"/>
          <w:spacing w:val="-4"/>
        </w:rPr>
        <w:t xml:space="preserve"> </w:t>
      </w:r>
      <w:r>
        <w:rPr>
          <w:color w:val="FF0000"/>
        </w:rPr>
        <w:t>SRP</w:t>
      </w:r>
      <w:r>
        <w:rPr>
          <w:color w:val="FF0000"/>
          <w:spacing w:val="-4"/>
        </w:rPr>
        <w:t xml:space="preserve"> </w:t>
      </w:r>
      <w:r>
        <w:rPr>
          <w:color w:val="FF0000"/>
        </w:rPr>
        <w:t>poderá</w:t>
      </w:r>
      <w:r>
        <w:rPr>
          <w:color w:val="FF0000"/>
          <w:spacing w:val="-5"/>
        </w:rPr>
        <w:t xml:space="preserve"> </w:t>
      </w:r>
      <w:r>
        <w:rPr>
          <w:color w:val="FF0000"/>
        </w:rPr>
        <w:t>ser</w:t>
      </w:r>
      <w:r>
        <w:rPr>
          <w:color w:val="FF0000"/>
          <w:spacing w:val="-5"/>
        </w:rPr>
        <w:t xml:space="preserve"> </w:t>
      </w:r>
      <w:r>
        <w:rPr>
          <w:color w:val="FF0000"/>
        </w:rPr>
        <w:t>adotado</w:t>
      </w:r>
      <w:r>
        <w:rPr>
          <w:color w:val="FF0000"/>
          <w:spacing w:val="-4"/>
        </w:rPr>
        <w:t xml:space="preserve"> </w:t>
      </w:r>
      <w:r>
        <w:rPr>
          <w:color w:val="FF0000"/>
        </w:rPr>
        <w:t>quando</w:t>
      </w:r>
      <w:r>
        <w:rPr>
          <w:color w:val="FF0000"/>
          <w:spacing w:val="-4"/>
        </w:rPr>
        <w:t xml:space="preserve"> </w:t>
      </w:r>
      <w:r>
        <w:rPr>
          <w:color w:val="FF0000"/>
        </w:rPr>
        <w:t>a</w:t>
      </w:r>
      <w:r>
        <w:rPr>
          <w:color w:val="FF0000"/>
          <w:spacing w:val="-2"/>
        </w:rPr>
        <w:t xml:space="preserve"> </w:t>
      </w:r>
      <w:r>
        <w:rPr>
          <w:color w:val="FF0000"/>
        </w:rPr>
        <w:t>Administração</w:t>
      </w:r>
      <w:r>
        <w:rPr>
          <w:color w:val="FF0000"/>
          <w:spacing w:val="-4"/>
        </w:rPr>
        <w:t xml:space="preserve"> </w:t>
      </w:r>
      <w:r>
        <w:rPr>
          <w:color w:val="FF0000"/>
        </w:rPr>
        <w:t>julgar</w:t>
      </w:r>
      <w:r>
        <w:rPr>
          <w:color w:val="FF0000"/>
          <w:spacing w:val="-2"/>
        </w:rPr>
        <w:t xml:space="preserve"> </w:t>
      </w:r>
      <w:r>
        <w:rPr>
          <w:color w:val="FF0000"/>
        </w:rPr>
        <w:t>pertinente,</w:t>
      </w:r>
      <w:r>
        <w:rPr>
          <w:color w:val="FF0000"/>
          <w:spacing w:val="-4"/>
        </w:rPr>
        <w:t xml:space="preserve"> </w:t>
      </w:r>
      <w:r>
        <w:rPr>
          <w:color w:val="FF0000"/>
        </w:rPr>
        <w:t xml:space="preserve">em </w:t>
      </w:r>
      <w:r>
        <w:rPr>
          <w:color w:val="FF0000"/>
          <w:spacing w:val="-2"/>
        </w:rPr>
        <w:t>especial:</w:t>
      </w:r>
    </w:p>
    <w:p w14:paraId="6C72FB3D">
      <w:pPr>
        <w:pStyle w:val="6"/>
        <w:spacing w:before="120"/>
        <w:ind w:left="2551" w:right="564"/>
      </w:pPr>
      <w:r>
        <w:rPr>
          <w:color w:val="FF0000"/>
        </w:rPr>
        <w:t>I - Quando, pelas características do objeto, houver necessidade de contratações permanentes ou frequentes;</w:t>
      </w:r>
    </w:p>
    <w:p w14:paraId="3FDB596C">
      <w:pPr>
        <w:pStyle w:val="6"/>
        <w:spacing w:before="121"/>
        <w:ind w:left="2551" w:right="564"/>
      </w:pPr>
      <w:r>
        <w:rPr>
          <w:color w:val="FF0000"/>
        </w:rPr>
        <w:t>II - Quando for conveniente a aquisição de bens com previsão de entregas parceladas ou contratação de serviços remunerados por unidade de medida, como</w:t>
      </w:r>
      <w:r>
        <w:rPr>
          <w:color w:val="FF0000"/>
          <w:spacing w:val="-13"/>
        </w:rPr>
        <w:t xml:space="preserve"> </w:t>
      </w:r>
      <w:r>
        <w:rPr>
          <w:color w:val="FF0000"/>
        </w:rPr>
        <w:t>quantidade</w:t>
      </w:r>
      <w:r>
        <w:rPr>
          <w:color w:val="FF0000"/>
          <w:spacing w:val="-12"/>
        </w:rPr>
        <w:t xml:space="preserve"> </w:t>
      </w:r>
      <w:r>
        <w:rPr>
          <w:color w:val="FF0000"/>
        </w:rPr>
        <w:t>de</w:t>
      </w:r>
      <w:r>
        <w:rPr>
          <w:color w:val="FF0000"/>
          <w:spacing w:val="-13"/>
        </w:rPr>
        <w:t xml:space="preserve"> </w:t>
      </w:r>
      <w:r>
        <w:rPr>
          <w:color w:val="FF0000"/>
        </w:rPr>
        <w:t>horas</w:t>
      </w:r>
      <w:r>
        <w:rPr>
          <w:color w:val="FF0000"/>
          <w:spacing w:val="-12"/>
        </w:rPr>
        <w:t xml:space="preserve"> </w:t>
      </w:r>
      <w:r>
        <w:rPr>
          <w:color w:val="FF0000"/>
        </w:rPr>
        <w:t>de</w:t>
      </w:r>
      <w:r>
        <w:rPr>
          <w:color w:val="FF0000"/>
          <w:spacing w:val="-13"/>
        </w:rPr>
        <w:t xml:space="preserve"> </w:t>
      </w:r>
      <w:r>
        <w:rPr>
          <w:color w:val="FF0000"/>
        </w:rPr>
        <w:t>serviço,</w:t>
      </w:r>
      <w:r>
        <w:rPr>
          <w:color w:val="FF0000"/>
          <w:spacing w:val="-12"/>
        </w:rPr>
        <w:t xml:space="preserve"> </w:t>
      </w:r>
      <w:r>
        <w:rPr>
          <w:color w:val="FF0000"/>
        </w:rPr>
        <w:t>postos</w:t>
      </w:r>
      <w:r>
        <w:rPr>
          <w:color w:val="FF0000"/>
          <w:spacing w:val="-13"/>
        </w:rPr>
        <w:t xml:space="preserve"> </w:t>
      </w:r>
      <w:r>
        <w:rPr>
          <w:color w:val="FF0000"/>
        </w:rPr>
        <w:t>de</w:t>
      </w:r>
      <w:r>
        <w:rPr>
          <w:color w:val="FF0000"/>
          <w:spacing w:val="-12"/>
        </w:rPr>
        <w:t xml:space="preserve"> </w:t>
      </w:r>
      <w:r>
        <w:rPr>
          <w:color w:val="FF0000"/>
        </w:rPr>
        <w:t>trabalho</w:t>
      </w:r>
      <w:r>
        <w:rPr>
          <w:color w:val="FF0000"/>
          <w:spacing w:val="-11"/>
        </w:rPr>
        <w:t xml:space="preserve"> </w:t>
      </w:r>
      <w:r>
        <w:rPr>
          <w:color w:val="FF0000"/>
        </w:rPr>
        <w:t>ou</w:t>
      </w:r>
      <w:r>
        <w:rPr>
          <w:color w:val="FF0000"/>
          <w:spacing w:val="-13"/>
        </w:rPr>
        <w:t xml:space="preserve"> </w:t>
      </w:r>
      <w:r>
        <w:rPr>
          <w:color w:val="FF0000"/>
        </w:rPr>
        <w:t>em</w:t>
      </w:r>
      <w:r>
        <w:rPr>
          <w:color w:val="FF0000"/>
          <w:spacing w:val="-11"/>
        </w:rPr>
        <w:t xml:space="preserve"> </w:t>
      </w:r>
      <w:r>
        <w:rPr>
          <w:color w:val="FF0000"/>
        </w:rPr>
        <w:t>regime</w:t>
      </w:r>
      <w:r>
        <w:rPr>
          <w:color w:val="FF0000"/>
          <w:spacing w:val="-12"/>
        </w:rPr>
        <w:t xml:space="preserve"> </w:t>
      </w:r>
      <w:r>
        <w:rPr>
          <w:color w:val="FF0000"/>
        </w:rPr>
        <w:t>de</w:t>
      </w:r>
      <w:r>
        <w:rPr>
          <w:color w:val="FF0000"/>
          <w:spacing w:val="-12"/>
        </w:rPr>
        <w:t xml:space="preserve"> </w:t>
      </w:r>
      <w:r>
        <w:rPr>
          <w:color w:val="FF0000"/>
          <w:spacing w:val="-2"/>
        </w:rPr>
        <w:t>tarefa;</w:t>
      </w:r>
    </w:p>
    <w:p w14:paraId="1B0F8637">
      <w:pPr>
        <w:spacing w:before="121"/>
        <w:ind w:left="2551" w:right="0" w:firstLine="0"/>
        <w:jc w:val="left"/>
        <w:rPr>
          <w:sz w:val="22"/>
        </w:rPr>
      </w:pPr>
      <w:r>
        <w:rPr>
          <w:color w:val="FF0000"/>
          <w:spacing w:val="-2"/>
          <w:sz w:val="22"/>
        </w:rPr>
        <w:t>[...]</w:t>
      </w:r>
    </w:p>
    <w:p w14:paraId="356A23FD">
      <w:pPr>
        <w:pStyle w:val="6"/>
        <w:spacing w:before="122" w:line="237" w:lineRule="auto"/>
        <w:ind w:left="2551"/>
        <w:jc w:val="left"/>
      </w:pPr>
      <w:r>
        <w:rPr>
          <w:color w:val="FF0000"/>
        </w:rPr>
        <w:t>V</w:t>
      </w:r>
      <w:r>
        <w:rPr>
          <w:color w:val="FF0000"/>
          <w:spacing w:val="38"/>
        </w:rPr>
        <w:t xml:space="preserve"> </w:t>
      </w:r>
      <w:r>
        <w:rPr>
          <w:color w:val="FF0000"/>
        </w:rPr>
        <w:t>-</w:t>
      </w:r>
      <w:r>
        <w:rPr>
          <w:color w:val="FF0000"/>
          <w:spacing w:val="35"/>
        </w:rPr>
        <w:t xml:space="preserve"> </w:t>
      </w:r>
      <w:r>
        <w:rPr>
          <w:color w:val="FF0000"/>
        </w:rPr>
        <w:t>Quando,</w:t>
      </w:r>
      <w:r>
        <w:rPr>
          <w:color w:val="FF0000"/>
          <w:spacing w:val="36"/>
        </w:rPr>
        <w:t xml:space="preserve"> </w:t>
      </w:r>
      <w:r>
        <w:rPr>
          <w:color w:val="FF0000"/>
        </w:rPr>
        <w:t>pela</w:t>
      </w:r>
      <w:r>
        <w:rPr>
          <w:color w:val="FF0000"/>
          <w:spacing w:val="36"/>
        </w:rPr>
        <w:t xml:space="preserve"> </w:t>
      </w:r>
      <w:r>
        <w:rPr>
          <w:color w:val="FF0000"/>
        </w:rPr>
        <w:t>natureza</w:t>
      </w:r>
      <w:r>
        <w:rPr>
          <w:color w:val="FF0000"/>
          <w:spacing w:val="38"/>
        </w:rPr>
        <w:t xml:space="preserve"> </w:t>
      </w:r>
      <w:r>
        <w:rPr>
          <w:color w:val="FF0000"/>
        </w:rPr>
        <w:t>do</w:t>
      </w:r>
      <w:r>
        <w:rPr>
          <w:color w:val="FF0000"/>
          <w:spacing w:val="34"/>
        </w:rPr>
        <w:t xml:space="preserve"> </w:t>
      </w:r>
      <w:r>
        <w:rPr>
          <w:color w:val="FF0000"/>
        </w:rPr>
        <w:t>objeto,</w:t>
      </w:r>
      <w:r>
        <w:rPr>
          <w:color w:val="FF0000"/>
          <w:spacing w:val="36"/>
        </w:rPr>
        <w:t xml:space="preserve"> </w:t>
      </w:r>
      <w:r>
        <w:rPr>
          <w:color w:val="FF0000"/>
        </w:rPr>
        <w:t>não</w:t>
      </w:r>
      <w:r>
        <w:rPr>
          <w:color w:val="FF0000"/>
          <w:spacing w:val="37"/>
        </w:rPr>
        <w:t xml:space="preserve"> </w:t>
      </w:r>
      <w:r>
        <w:rPr>
          <w:color w:val="FF0000"/>
        </w:rPr>
        <w:t>for</w:t>
      </w:r>
      <w:r>
        <w:rPr>
          <w:color w:val="FF0000"/>
          <w:spacing w:val="38"/>
        </w:rPr>
        <w:t xml:space="preserve"> </w:t>
      </w:r>
      <w:r>
        <w:rPr>
          <w:color w:val="FF0000"/>
        </w:rPr>
        <w:t>possível</w:t>
      </w:r>
      <w:r>
        <w:rPr>
          <w:color w:val="FF0000"/>
          <w:spacing w:val="35"/>
        </w:rPr>
        <w:t xml:space="preserve"> </w:t>
      </w:r>
      <w:r>
        <w:rPr>
          <w:color w:val="FF0000"/>
        </w:rPr>
        <w:t>definir</w:t>
      </w:r>
      <w:r>
        <w:rPr>
          <w:color w:val="FF0000"/>
          <w:spacing w:val="37"/>
        </w:rPr>
        <w:t xml:space="preserve"> </w:t>
      </w:r>
      <w:r>
        <w:rPr>
          <w:color w:val="FF0000"/>
        </w:rPr>
        <w:t>previamente</w:t>
      </w:r>
      <w:r>
        <w:rPr>
          <w:color w:val="FF0000"/>
          <w:spacing w:val="37"/>
        </w:rPr>
        <w:t xml:space="preserve"> </w:t>
      </w:r>
      <w:r>
        <w:rPr>
          <w:color w:val="FF0000"/>
        </w:rPr>
        <w:t>o quantitativo a ser demandado pela Administração.”</w:t>
      </w:r>
    </w:p>
    <w:p w14:paraId="7B1BC314">
      <w:pPr>
        <w:pStyle w:val="6"/>
        <w:spacing w:before="3"/>
        <w:jc w:val="left"/>
        <w:rPr>
          <w:sz w:val="8"/>
        </w:rPr>
      </w:pPr>
      <w:r>
        <w:rPr>
          <w:sz w:val="8"/>
        </w:rPr>
        <mc:AlternateContent>
          <mc:Choice Requires="wps">
            <w:drawing>
              <wp:anchor distT="0" distB="0" distL="0" distR="0" simplePos="0" relativeHeight="251671552" behindDoc="1" locked="0" layoutInCell="1" allowOverlap="1">
                <wp:simplePos x="0" y="0"/>
                <wp:positionH relativeFrom="page">
                  <wp:posOffset>701040</wp:posOffset>
                </wp:positionH>
                <wp:positionV relativeFrom="paragraph">
                  <wp:posOffset>79375</wp:posOffset>
                </wp:positionV>
                <wp:extent cx="6068695" cy="341630"/>
                <wp:effectExtent l="0" t="0" r="0" b="0"/>
                <wp:wrapTopAndBottom/>
                <wp:docPr id="12" name="Textbox 12"/>
                <wp:cNvGraphicFramePr/>
                <a:graphic xmlns:a="http://schemas.openxmlformats.org/drawingml/2006/main">
                  <a:graphicData uri="http://schemas.microsoft.com/office/word/2010/wordprocessingShape">
                    <wps:wsp>
                      <wps:cNvSpPr txBox="1"/>
                      <wps:spPr>
                        <a:xfrm>
                          <a:off x="0" y="0"/>
                          <a:ext cx="6068695" cy="341630"/>
                        </a:xfrm>
                        <a:prstGeom prst="rect">
                          <a:avLst/>
                        </a:prstGeom>
                        <a:solidFill>
                          <a:srgbClr val="F1F1F1"/>
                        </a:solidFill>
                      </wps:spPr>
                      <wps:txbx>
                        <w:txbxContent>
                          <w:p w14:paraId="0FF180CF">
                            <w:pPr>
                              <w:spacing w:before="0" w:line="240" w:lineRule="auto"/>
                              <w:ind w:left="28" w:right="33" w:firstLine="0"/>
                              <w:jc w:val="left"/>
                              <w:rPr>
                                <w:b/>
                                <w:color w:val="000000"/>
                                <w:sz w:val="22"/>
                              </w:rPr>
                            </w:pPr>
                            <w:r>
                              <w:rPr>
                                <w:b/>
                                <w:color w:val="000000"/>
                                <w:sz w:val="22"/>
                              </w:rPr>
                              <w:t>3.</w:t>
                            </w:r>
                            <w:r>
                              <w:rPr>
                                <w:b/>
                                <w:color w:val="000000"/>
                                <w:spacing w:val="59"/>
                                <w:sz w:val="22"/>
                              </w:rPr>
                              <w:t xml:space="preserve"> </w:t>
                            </w:r>
                            <w:r>
                              <w:rPr>
                                <w:b/>
                                <w:color w:val="000000"/>
                                <w:sz w:val="22"/>
                              </w:rPr>
                              <w:t>DESCRIÇÃO</w:t>
                            </w:r>
                            <w:r>
                              <w:rPr>
                                <w:b/>
                                <w:color w:val="000000"/>
                                <w:spacing w:val="77"/>
                                <w:sz w:val="22"/>
                              </w:rPr>
                              <w:t xml:space="preserve"> </w:t>
                            </w:r>
                            <w:r>
                              <w:rPr>
                                <w:b/>
                                <w:color w:val="000000"/>
                                <w:sz w:val="22"/>
                              </w:rPr>
                              <w:t>DA</w:t>
                            </w:r>
                            <w:r>
                              <w:rPr>
                                <w:b/>
                                <w:color w:val="000000"/>
                                <w:spacing w:val="75"/>
                                <w:sz w:val="22"/>
                              </w:rPr>
                              <w:t xml:space="preserve"> </w:t>
                            </w:r>
                            <w:r>
                              <w:rPr>
                                <w:b/>
                                <w:color w:val="000000"/>
                                <w:sz w:val="22"/>
                              </w:rPr>
                              <w:t>SOLUÇÃO</w:t>
                            </w:r>
                            <w:r>
                              <w:rPr>
                                <w:b/>
                                <w:color w:val="000000"/>
                                <w:spacing w:val="76"/>
                                <w:sz w:val="22"/>
                              </w:rPr>
                              <w:t xml:space="preserve"> </w:t>
                            </w:r>
                            <w:r>
                              <w:rPr>
                                <w:b/>
                                <w:color w:val="000000"/>
                                <w:sz w:val="22"/>
                              </w:rPr>
                              <w:t>COMO</w:t>
                            </w:r>
                            <w:r>
                              <w:rPr>
                                <w:b/>
                                <w:color w:val="000000"/>
                                <w:spacing w:val="74"/>
                                <w:sz w:val="22"/>
                              </w:rPr>
                              <w:t xml:space="preserve"> </w:t>
                            </w:r>
                            <w:r>
                              <w:rPr>
                                <w:b/>
                                <w:color w:val="000000"/>
                                <w:sz w:val="22"/>
                              </w:rPr>
                              <w:t>UM</w:t>
                            </w:r>
                            <w:r>
                              <w:rPr>
                                <w:b/>
                                <w:color w:val="000000"/>
                                <w:spacing w:val="73"/>
                                <w:sz w:val="22"/>
                              </w:rPr>
                              <w:t xml:space="preserve"> </w:t>
                            </w:r>
                            <w:r>
                              <w:rPr>
                                <w:b/>
                                <w:color w:val="000000"/>
                                <w:sz w:val="22"/>
                              </w:rPr>
                              <w:t>TODO</w:t>
                            </w:r>
                            <w:r>
                              <w:rPr>
                                <w:b/>
                                <w:color w:val="000000"/>
                                <w:spacing w:val="71"/>
                                <w:sz w:val="22"/>
                              </w:rPr>
                              <w:t xml:space="preserve"> </w:t>
                            </w:r>
                            <w:r>
                              <w:rPr>
                                <w:b/>
                                <w:color w:val="000000"/>
                                <w:sz w:val="22"/>
                              </w:rPr>
                              <w:t>CONSIDERADO</w:t>
                            </w:r>
                            <w:r>
                              <w:rPr>
                                <w:b/>
                                <w:color w:val="000000"/>
                                <w:spacing w:val="74"/>
                                <w:sz w:val="22"/>
                              </w:rPr>
                              <w:t xml:space="preserve"> </w:t>
                            </w:r>
                            <w:r>
                              <w:rPr>
                                <w:b/>
                                <w:color w:val="000000"/>
                                <w:sz w:val="22"/>
                              </w:rPr>
                              <w:t>O</w:t>
                            </w:r>
                            <w:r>
                              <w:rPr>
                                <w:b/>
                                <w:color w:val="000000"/>
                                <w:spacing w:val="74"/>
                                <w:sz w:val="22"/>
                              </w:rPr>
                              <w:t xml:space="preserve"> </w:t>
                            </w:r>
                            <w:r>
                              <w:rPr>
                                <w:b/>
                                <w:color w:val="000000"/>
                                <w:sz w:val="22"/>
                              </w:rPr>
                              <w:t>CICLO</w:t>
                            </w:r>
                            <w:r>
                              <w:rPr>
                                <w:b/>
                                <w:color w:val="000000"/>
                                <w:spacing w:val="74"/>
                                <w:sz w:val="22"/>
                              </w:rPr>
                              <w:t xml:space="preserve"> </w:t>
                            </w:r>
                            <w:r>
                              <w:rPr>
                                <w:b/>
                                <w:color w:val="000000"/>
                                <w:sz w:val="22"/>
                              </w:rPr>
                              <w:t>DE</w:t>
                            </w:r>
                            <w:r>
                              <w:rPr>
                                <w:b/>
                                <w:color w:val="000000"/>
                                <w:spacing w:val="75"/>
                                <w:sz w:val="22"/>
                              </w:rPr>
                              <w:t xml:space="preserve"> </w:t>
                            </w:r>
                            <w:r>
                              <w:rPr>
                                <w:b/>
                                <w:color w:val="000000"/>
                                <w:sz w:val="22"/>
                              </w:rPr>
                              <w:t>VIDA</w:t>
                            </w:r>
                            <w:r>
                              <w:rPr>
                                <w:b/>
                                <w:color w:val="000000"/>
                                <w:spacing w:val="75"/>
                                <w:sz w:val="22"/>
                              </w:rPr>
                              <w:t xml:space="preserve"> </w:t>
                            </w:r>
                            <w:r>
                              <w:rPr>
                                <w:b/>
                                <w:color w:val="000000"/>
                                <w:sz w:val="22"/>
                              </w:rPr>
                              <w:t>DO</w:t>
                            </w:r>
                            <w:r>
                              <w:rPr>
                                <w:b/>
                                <w:color w:val="000000"/>
                                <w:spacing w:val="76"/>
                                <w:sz w:val="22"/>
                              </w:rPr>
                              <w:t xml:space="preserve"> </w:t>
                            </w:r>
                            <w:r>
                              <w:rPr>
                                <w:b/>
                                <w:color w:val="000000"/>
                                <w:sz w:val="22"/>
                              </w:rPr>
                              <w:t>OBJETO</w:t>
                            </w:r>
                            <w:r>
                              <w:rPr>
                                <w:b/>
                                <w:color w:val="000000"/>
                                <w:spacing w:val="74"/>
                                <w:sz w:val="22"/>
                              </w:rPr>
                              <w:t xml:space="preserve"> </w:t>
                            </w:r>
                            <w:r>
                              <w:rPr>
                                <w:b/>
                                <w:color w:val="000000"/>
                                <w:sz w:val="22"/>
                              </w:rPr>
                              <w:t>E ESPECIFICAÇÃO DO PRODUTO</w:t>
                            </w:r>
                          </w:p>
                        </w:txbxContent>
                      </wps:txbx>
                      <wps:bodyPr wrap="square" lIns="0" tIns="0" rIns="0" bIns="0" rtlCol="0">
                        <a:noAutofit/>
                      </wps:bodyPr>
                    </wps:wsp>
                  </a:graphicData>
                </a:graphic>
              </wp:anchor>
            </w:drawing>
          </mc:Choice>
          <mc:Fallback>
            <w:pict>
              <v:shape id="Textbox 12" o:spid="_x0000_s1026" o:spt="202" type="#_x0000_t202" style="position:absolute;left:0pt;margin-left:55.2pt;margin-top:6.25pt;height:26.9pt;width:477.85pt;mso-position-horizontal-relative:page;mso-wrap-distance-bottom:0pt;mso-wrap-distance-top:0pt;z-index:-251644928;mso-width-relative:page;mso-height-relative:page;" fillcolor="#F1F1F1" filled="t" stroked="f" coordsize="21600,21600" o:gfxdata="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FCKDI1QAAAAoBAAAPAAAAAAAAAAEAIAAAACIAAABk&#10;cnMvZG93bnJldi54bWxQSwECFAAUAAAACACHTuJAOR86ktABAACqAwAADgAAAAAAAAABACAAAAAk&#10;AQAAZHJzL2Uyb0RvYy54bWxQSwUGAAAAAAYABgBZAQAAZgUAAAAA&#10;">
                <v:fill on="t" focussize="0,0"/>
                <v:stroke on="f"/>
                <v:imagedata o:title=""/>
                <o:lock v:ext="edit" aspectratio="f"/>
                <v:textbox inset="0mm,0mm,0mm,0mm">
                  <w:txbxContent>
                    <w:p w14:paraId="0FF180CF">
                      <w:pPr>
                        <w:spacing w:before="0" w:line="240" w:lineRule="auto"/>
                        <w:ind w:left="28" w:right="33" w:firstLine="0"/>
                        <w:jc w:val="left"/>
                        <w:rPr>
                          <w:b/>
                          <w:color w:val="000000"/>
                          <w:sz w:val="22"/>
                        </w:rPr>
                      </w:pPr>
                      <w:r>
                        <w:rPr>
                          <w:b/>
                          <w:color w:val="000000"/>
                          <w:sz w:val="22"/>
                        </w:rPr>
                        <w:t>3.</w:t>
                      </w:r>
                      <w:r>
                        <w:rPr>
                          <w:b/>
                          <w:color w:val="000000"/>
                          <w:spacing w:val="59"/>
                          <w:sz w:val="22"/>
                        </w:rPr>
                        <w:t xml:space="preserve"> </w:t>
                      </w:r>
                      <w:r>
                        <w:rPr>
                          <w:b/>
                          <w:color w:val="000000"/>
                          <w:sz w:val="22"/>
                        </w:rPr>
                        <w:t>DESCRIÇÃO</w:t>
                      </w:r>
                      <w:r>
                        <w:rPr>
                          <w:b/>
                          <w:color w:val="000000"/>
                          <w:spacing w:val="77"/>
                          <w:sz w:val="22"/>
                        </w:rPr>
                        <w:t xml:space="preserve"> </w:t>
                      </w:r>
                      <w:r>
                        <w:rPr>
                          <w:b/>
                          <w:color w:val="000000"/>
                          <w:sz w:val="22"/>
                        </w:rPr>
                        <w:t>DA</w:t>
                      </w:r>
                      <w:r>
                        <w:rPr>
                          <w:b/>
                          <w:color w:val="000000"/>
                          <w:spacing w:val="75"/>
                          <w:sz w:val="22"/>
                        </w:rPr>
                        <w:t xml:space="preserve"> </w:t>
                      </w:r>
                      <w:r>
                        <w:rPr>
                          <w:b/>
                          <w:color w:val="000000"/>
                          <w:sz w:val="22"/>
                        </w:rPr>
                        <w:t>SOLUÇÃO</w:t>
                      </w:r>
                      <w:r>
                        <w:rPr>
                          <w:b/>
                          <w:color w:val="000000"/>
                          <w:spacing w:val="76"/>
                          <w:sz w:val="22"/>
                        </w:rPr>
                        <w:t xml:space="preserve"> </w:t>
                      </w:r>
                      <w:r>
                        <w:rPr>
                          <w:b/>
                          <w:color w:val="000000"/>
                          <w:sz w:val="22"/>
                        </w:rPr>
                        <w:t>COMO</w:t>
                      </w:r>
                      <w:r>
                        <w:rPr>
                          <w:b/>
                          <w:color w:val="000000"/>
                          <w:spacing w:val="74"/>
                          <w:sz w:val="22"/>
                        </w:rPr>
                        <w:t xml:space="preserve"> </w:t>
                      </w:r>
                      <w:r>
                        <w:rPr>
                          <w:b/>
                          <w:color w:val="000000"/>
                          <w:sz w:val="22"/>
                        </w:rPr>
                        <w:t>UM</w:t>
                      </w:r>
                      <w:r>
                        <w:rPr>
                          <w:b/>
                          <w:color w:val="000000"/>
                          <w:spacing w:val="73"/>
                          <w:sz w:val="22"/>
                        </w:rPr>
                        <w:t xml:space="preserve"> </w:t>
                      </w:r>
                      <w:r>
                        <w:rPr>
                          <w:b/>
                          <w:color w:val="000000"/>
                          <w:sz w:val="22"/>
                        </w:rPr>
                        <w:t>TODO</w:t>
                      </w:r>
                      <w:r>
                        <w:rPr>
                          <w:b/>
                          <w:color w:val="000000"/>
                          <w:spacing w:val="71"/>
                          <w:sz w:val="22"/>
                        </w:rPr>
                        <w:t xml:space="preserve"> </w:t>
                      </w:r>
                      <w:r>
                        <w:rPr>
                          <w:b/>
                          <w:color w:val="000000"/>
                          <w:sz w:val="22"/>
                        </w:rPr>
                        <w:t>CONSIDERADO</w:t>
                      </w:r>
                      <w:r>
                        <w:rPr>
                          <w:b/>
                          <w:color w:val="000000"/>
                          <w:spacing w:val="74"/>
                          <w:sz w:val="22"/>
                        </w:rPr>
                        <w:t xml:space="preserve"> </w:t>
                      </w:r>
                      <w:r>
                        <w:rPr>
                          <w:b/>
                          <w:color w:val="000000"/>
                          <w:sz w:val="22"/>
                        </w:rPr>
                        <w:t>O</w:t>
                      </w:r>
                      <w:r>
                        <w:rPr>
                          <w:b/>
                          <w:color w:val="000000"/>
                          <w:spacing w:val="74"/>
                          <w:sz w:val="22"/>
                        </w:rPr>
                        <w:t xml:space="preserve"> </w:t>
                      </w:r>
                      <w:r>
                        <w:rPr>
                          <w:b/>
                          <w:color w:val="000000"/>
                          <w:sz w:val="22"/>
                        </w:rPr>
                        <w:t>CICLO</w:t>
                      </w:r>
                      <w:r>
                        <w:rPr>
                          <w:b/>
                          <w:color w:val="000000"/>
                          <w:spacing w:val="74"/>
                          <w:sz w:val="22"/>
                        </w:rPr>
                        <w:t xml:space="preserve"> </w:t>
                      </w:r>
                      <w:r>
                        <w:rPr>
                          <w:b/>
                          <w:color w:val="000000"/>
                          <w:sz w:val="22"/>
                        </w:rPr>
                        <w:t>DE</w:t>
                      </w:r>
                      <w:r>
                        <w:rPr>
                          <w:b/>
                          <w:color w:val="000000"/>
                          <w:spacing w:val="75"/>
                          <w:sz w:val="22"/>
                        </w:rPr>
                        <w:t xml:space="preserve"> </w:t>
                      </w:r>
                      <w:r>
                        <w:rPr>
                          <w:b/>
                          <w:color w:val="000000"/>
                          <w:sz w:val="22"/>
                        </w:rPr>
                        <w:t>VIDA</w:t>
                      </w:r>
                      <w:r>
                        <w:rPr>
                          <w:b/>
                          <w:color w:val="000000"/>
                          <w:spacing w:val="75"/>
                          <w:sz w:val="22"/>
                        </w:rPr>
                        <w:t xml:space="preserve"> </w:t>
                      </w:r>
                      <w:r>
                        <w:rPr>
                          <w:b/>
                          <w:color w:val="000000"/>
                          <w:sz w:val="22"/>
                        </w:rPr>
                        <w:t>DO</w:t>
                      </w:r>
                      <w:r>
                        <w:rPr>
                          <w:b/>
                          <w:color w:val="000000"/>
                          <w:spacing w:val="76"/>
                          <w:sz w:val="22"/>
                        </w:rPr>
                        <w:t xml:space="preserve"> </w:t>
                      </w:r>
                      <w:r>
                        <w:rPr>
                          <w:b/>
                          <w:color w:val="000000"/>
                          <w:sz w:val="22"/>
                        </w:rPr>
                        <w:t>OBJETO</w:t>
                      </w:r>
                      <w:r>
                        <w:rPr>
                          <w:b/>
                          <w:color w:val="000000"/>
                          <w:spacing w:val="74"/>
                          <w:sz w:val="22"/>
                        </w:rPr>
                        <w:t xml:space="preserve"> </w:t>
                      </w:r>
                      <w:r>
                        <w:rPr>
                          <w:b/>
                          <w:color w:val="000000"/>
                          <w:sz w:val="22"/>
                        </w:rPr>
                        <w:t>E ESPECIFICAÇÃO DO PRODUTO</w:t>
                      </w:r>
                    </w:p>
                  </w:txbxContent>
                </v:textbox>
                <w10:wrap type="topAndBottom"/>
              </v:shape>
            </w:pict>
          </mc:Fallback>
        </mc:AlternateContent>
      </w:r>
    </w:p>
    <w:p w14:paraId="605304DD">
      <w:pPr>
        <w:pStyle w:val="6"/>
        <w:tabs>
          <w:tab w:val="left" w:pos="991"/>
        </w:tabs>
        <w:spacing w:before="117"/>
        <w:ind w:left="282" w:right="562"/>
        <w:jc w:val="left"/>
      </w:pPr>
      <w:r>
        <w:rPr>
          <w:b/>
          <w:spacing w:val="-4"/>
        </w:rPr>
        <w:t>3.1.</w:t>
      </w:r>
      <w:r>
        <w:rPr>
          <w:b/>
        </w:rPr>
        <w:tab/>
      </w:r>
      <w:r>
        <w:t>A</w:t>
      </w:r>
      <w:r>
        <w:rPr>
          <w:spacing w:val="-13"/>
        </w:rPr>
        <w:t xml:space="preserve"> </w:t>
      </w:r>
      <w:r>
        <w:t>descrição</w:t>
      </w:r>
      <w:r>
        <w:rPr>
          <w:spacing w:val="-12"/>
        </w:rPr>
        <w:t xml:space="preserve"> </w:t>
      </w:r>
      <w:r>
        <w:t>da</w:t>
      </w:r>
      <w:r>
        <w:rPr>
          <w:spacing w:val="-13"/>
        </w:rPr>
        <w:t xml:space="preserve"> </w:t>
      </w:r>
      <w:r>
        <w:t>solução</w:t>
      </w:r>
      <w:r>
        <w:rPr>
          <w:spacing w:val="-12"/>
        </w:rPr>
        <w:t xml:space="preserve"> </w:t>
      </w:r>
      <w:r>
        <w:t>como</w:t>
      </w:r>
      <w:r>
        <w:rPr>
          <w:spacing w:val="-13"/>
        </w:rPr>
        <w:t xml:space="preserve"> </w:t>
      </w:r>
      <w:r>
        <w:t>um</w:t>
      </w:r>
      <w:r>
        <w:rPr>
          <w:spacing w:val="-12"/>
        </w:rPr>
        <w:t xml:space="preserve"> </w:t>
      </w:r>
      <w:r>
        <w:t>todo</w:t>
      </w:r>
      <w:r>
        <w:rPr>
          <w:spacing w:val="-13"/>
        </w:rPr>
        <w:t xml:space="preserve"> </w:t>
      </w:r>
      <w:r>
        <w:t>encontra-se</w:t>
      </w:r>
      <w:r>
        <w:rPr>
          <w:spacing w:val="-12"/>
        </w:rPr>
        <w:t xml:space="preserve"> </w:t>
      </w:r>
      <w:r>
        <w:t>pormenorizada</w:t>
      </w:r>
      <w:r>
        <w:rPr>
          <w:spacing w:val="-12"/>
        </w:rPr>
        <w:t xml:space="preserve"> </w:t>
      </w:r>
      <w:r>
        <w:t>em</w:t>
      </w:r>
      <w:r>
        <w:rPr>
          <w:spacing w:val="-13"/>
        </w:rPr>
        <w:t xml:space="preserve"> </w:t>
      </w:r>
      <w:r>
        <w:t>tópico</w:t>
      </w:r>
      <w:r>
        <w:rPr>
          <w:spacing w:val="-12"/>
        </w:rPr>
        <w:t xml:space="preserve"> </w:t>
      </w:r>
      <w:r>
        <w:t>específico</w:t>
      </w:r>
      <w:r>
        <w:rPr>
          <w:spacing w:val="-13"/>
        </w:rPr>
        <w:t xml:space="preserve"> </w:t>
      </w:r>
      <w:r>
        <w:t>dos</w:t>
      </w:r>
      <w:r>
        <w:rPr>
          <w:spacing w:val="-12"/>
        </w:rPr>
        <w:t xml:space="preserve"> </w:t>
      </w:r>
      <w:r>
        <w:t>Estudos Técnicos Preliminares,</w:t>
      </w:r>
      <w:r>
        <w:rPr>
          <w:spacing w:val="40"/>
        </w:rPr>
        <w:t xml:space="preserve"> </w:t>
      </w:r>
      <w:r>
        <w:rPr>
          <w:color w:val="006FC0"/>
        </w:rPr>
        <w:t>tópico 13</w:t>
      </w:r>
      <w:r>
        <w:t>, apêndice deste Termo de Referência.</w:t>
      </w:r>
    </w:p>
    <w:p w14:paraId="02D8861F">
      <w:pPr>
        <w:pStyle w:val="8"/>
        <w:numPr>
          <w:ilvl w:val="0"/>
          <w:numId w:val="4"/>
        </w:numPr>
        <w:tabs>
          <w:tab w:val="left" w:pos="536"/>
          <w:tab w:val="left" w:pos="9810"/>
        </w:tabs>
        <w:spacing w:before="120" w:after="0" w:line="240" w:lineRule="auto"/>
        <w:ind w:left="536" w:right="0" w:hanging="282"/>
        <w:jc w:val="left"/>
        <w:rPr>
          <w:b/>
          <w:sz w:val="22"/>
        </w:rPr>
      </w:pPr>
      <w:r>
        <w:rPr>
          <w:b/>
          <w:color w:val="000000"/>
          <w:sz w:val="22"/>
          <w:shd w:val="clear" w:color="auto" w:fill="F1F1F1"/>
        </w:rPr>
        <w:t>REQUISITOS</w:t>
      </w:r>
      <w:r>
        <w:rPr>
          <w:b/>
          <w:color w:val="000000"/>
          <w:spacing w:val="-5"/>
          <w:sz w:val="22"/>
          <w:shd w:val="clear" w:color="auto" w:fill="F1F1F1"/>
        </w:rPr>
        <w:t xml:space="preserve"> </w:t>
      </w:r>
      <w:r>
        <w:rPr>
          <w:b/>
          <w:color w:val="000000"/>
          <w:sz w:val="22"/>
          <w:shd w:val="clear" w:color="auto" w:fill="F1F1F1"/>
        </w:rPr>
        <w:t>DA</w:t>
      </w:r>
      <w:r>
        <w:rPr>
          <w:b/>
          <w:color w:val="000000"/>
          <w:spacing w:val="-5"/>
          <w:sz w:val="22"/>
          <w:shd w:val="clear" w:color="auto" w:fill="F1F1F1"/>
        </w:rPr>
        <w:t xml:space="preserve"> </w:t>
      </w:r>
      <w:r>
        <w:rPr>
          <w:b/>
          <w:color w:val="000000"/>
          <w:sz w:val="22"/>
          <w:shd w:val="clear" w:color="auto" w:fill="F1F1F1"/>
        </w:rPr>
        <w:t>CONTRATAÇÃO</w:t>
      </w:r>
      <w:r>
        <w:rPr>
          <w:b/>
          <w:color w:val="000000"/>
          <w:spacing w:val="-2"/>
          <w:sz w:val="22"/>
          <w:shd w:val="clear" w:color="auto" w:fill="F1F1F1"/>
        </w:rPr>
        <w:t xml:space="preserve"> </w:t>
      </w:r>
      <w:r>
        <w:rPr>
          <w:b/>
          <w:color w:val="000000"/>
          <w:sz w:val="22"/>
          <w:shd w:val="clear" w:color="auto" w:fill="F1F1F1"/>
        </w:rPr>
        <w:t>–</w:t>
      </w:r>
      <w:r>
        <w:rPr>
          <w:b/>
          <w:color w:val="000000"/>
          <w:spacing w:val="-5"/>
          <w:sz w:val="22"/>
          <w:shd w:val="clear" w:color="auto" w:fill="F1F1F1"/>
        </w:rPr>
        <w:t xml:space="preserve"> </w:t>
      </w:r>
      <w:r>
        <w:rPr>
          <w:color w:val="006FC0"/>
          <w:sz w:val="22"/>
          <w:shd w:val="clear" w:color="auto" w:fill="F1F1F1"/>
        </w:rPr>
        <w:t>Tópico</w:t>
      </w:r>
      <w:r>
        <w:rPr>
          <w:color w:val="006FC0"/>
          <w:spacing w:val="-3"/>
          <w:sz w:val="22"/>
          <w:shd w:val="clear" w:color="auto" w:fill="F1F1F1"/>
        </w:rPr>
        <w:t xml:space="preserve"> </w:t>
      </w:r>
      <w:r>
        <w:rPr>
          <w:color w:val="006FC0"/>
          <w:sz w:val="22"/>
          <w:shd w:val="clear" w:color="auto" w:fill="F1F1F1"/>
        </w:rPr>
        <w:t>11</w:t>
      </w:r>
      <w:r>
        <w:rPr>
          <w:color w:val="006FC0"/>
          <w:spacing w:val="-5"/>
          <w:sz w:val="22"/>
          <w:shd w:val="clear" w:color="auto" w:fill="F1F1F1"/>
        </w:rPr>
        <w:t xml:space="preserve"> </w:t>
      </w:r>
      <w:r>
        <w:rPr>
          <w:color w:val="006FC0"/>
          <w:sz w:val="22"/>
          <w:shd w:val="clear" w:color="auto" w:fill="F1F1F1"/>
        </w:rPr>
        <w:t>do</w:t>
      </w:r>
      <w:r>
        <w:rPr>
          <w:color w:val="006FC0"/>
          <w:spacing w:val="-4"/>
          <w:sz w:val="22"/>
          <w:shd w:val="clear" w:color="auto" w:fill="F1F1F1"/>
        </w:rPr>
        <w:t xml:space="preserve"> ETP.</w:t>
      </w:r>
      <w:r>
        <w:rPr>
          <w:color w:val="006FC0"/>
          <w:sz w:val="22"/>
          <w:shd w:val="clear" w:color="auto" w:fill="F1F1F1"/>
        </w:rPr>
        <w:tab/>
      </w:r>
    </w:p>
    <w:p w14:paraId="639325A5">
      <w:pPr>
        <w:pStyle w:val="8"/>
        <w:numPr>
          <w:ilvl w:val="1"/>
          <w:numId w:val="4"/>
        </w:numPr>
        <w:tabs>
          <w:tab w:val="left" w:pos="991"/>
        </w:tabs>
        <w:spacing w:before="120" w:after="0" w:line="240" w:lineRule="auto"/>
        <w:ind w:left="282" w:right="564" w:firstLine="0"/>
        <w:jc w:val="left"/>
        <w:rPr>
          <w:b/>
          <w:sz w:val="22"/>
        </w:rPr>
      </w:pPr>
      <w:r>
        <w:rPr>
          <w:color w:val="ED0000"/>
          <w:sz w:val="22"/>
        </w:rPr>
        <w:t>Além</w:t>
      </w:r>
      <w:r>
        <w:rPr>
          <w:color w:val="ED0000"/>
          <w:spacing w:val="-4"/>
          <w:sz w:val="22"/>
        </w:rPr>
        <w:t xml:space="preserve"> </w:t>
      </w:r>
      <w:r>
        <w:rPr>
          <w:color w:val="ED0000"/>
          <w:sz w:val="22"/>
        </w:rPr>
        <w:t>dos</w:t>
      </w:r>
      <w:r>
        <w:rPr>
          <w:color w:val="ED0000"/>
          <w:spacing w:val="-6"/>
          <w:sz w:val="22"/>
        </w:rPr>
        <w:t xml:space="preserve"> </w:t>
      </w:r>
      <w:r>
        <w:rPr>
          <w:color w:val="ED0000"/>
          <w:sz w:val="22"/>
        </w:rPr>
        <w:t>critérios</w:t>
      </w:r>
      <w:r>
        <w:rPr>
          <w:color w:val="ED0000"/>
          <w:spacing w:val="-3"/>
          <w:sz w:val="22"/>
        </w:rPr>
        <w:t xml:space="preserve"> </w:t>
      </w:r>
      <w:r>
        <w:rPr>
          <w:color w:val="ED0000"/>
          <w:sz w:val="22"/>
        </w:rPr>
        <w:t>de</w:t>
      </w:r>
      <w:r>
        <w:rPr>
          <w:color w:val="ED0000"/>
          <w:spacing w:val="-3"/>
          <w:sz w:val="22"/>
        </w:rPr>
        <w:t xml:space="preserve"> </w:t>
      </w:r>
      <w:r>
        <w:rPr>
          <w:color w:val="ED0000"/>
          <w:sz w:val="22"/>
        </w:rPr>
        <w:t>sustentabilidade</w:t>
      </w:r>
      <w:r>
        <w:rPr>
          <w:color w:val="ED0000"/>
          <w:spacing w:val="-3"/>
          <w:sz w:val="22"/>
        </w:rPr>
        <w:t xml:space="preserve"> </w:t>
      </w:r>
      <w:r>
        <w:rPr>
          <w:color w:val="ED0000"/>
          <w:sz w:val="22"/>
        </w:rPr>
        <w:t>eventualmente</w:t>
      </w:r>
      <w:r>
        <w:rPr>
          <w:color w:val="ED0000"/>
          <w:spacing w:val="-5"/>
          <w:sz w:val="22"/>
        </w:rPr>
        <w:t xml:space="preserve"> </w:t>
      </w:r>
      <w:r>
        <w:rPr>
          <w:color w:val="ED0000"/>
          <w:sz w:val="22"/>
        </w:rPr>
        <w:t>inseridos</w:t>
      </w:r>
      <w:r>
        <w:rPr>
          <w:color w:val="ED0000"/>
          <w:spacing w:val="-3"/>
          <w:sz w:val="22"/>
        </w:rPr>
        <w:t xml:space="preserve"> </w:t>
      </w:r>
      <w:r>
        <w:rPr>
          <w:color w:val="ED0000"/>
          <w:sz w:val="22"/>
        </w:rPr>
        <w:t>na</w:t>
      </w:r>
      <w:r>
        <w:rPr>
          <w:color w:val="ED0000"/>
          <w:spacing w:val="-6"/>
          <w:sz w:val="22"/>
        </w:rPr>
        <w:t xml:space="preserve"> </w:t>
      </w:r>
      <w:r>
        <w:rPr>
          <w:color w:val="ED0000"/>
          <w:sz w:val="22"/>
        </w:rPr>
        <w:t>descrição</w:t>
      </w:r>
      <w:r>
        <w:rPr>
          <w:color w:val="ED0000"/>
          <w:spacing w:val="-5"/>
          <w:sz w:val="22"/>
        </w:rPr>
        <w:t xml:space="preserve"> </w:t>
      </w:r>
      <w:r>
        <w:rPr>
          <w:color w:val="ED0000"/>
          <w:sz w:val="22"/>
        </w:rPr>
        <w:t>do</w:t>
      </w:r>
      <w:r>
        <w:rPr>
          <w:color w:val="ED0000"/>
          <w:spacing w:val="-4"/>
          <w:sz w:val="22"/>
        </w:rPr>
        <w:t xml:space="preserve"> </w:t>
      </w:r>
      <w:r>
        <w:rPr>
          <w:color w:val="ED0000"/>
          <w:sz w:val="22"/>
        </w:rPr>
        <w:t>objeto,</w:t>
      </w:r>
      <w:r>
        <w:rPr>
          <w:color w:val="ED0000"/>
          <w:spacing w:val="-6"/>
          <w:sz w:val="22"/>
        </w:rPr>
        <w:t xml:space="preserve"> </w:t>
      </w:r>
      <w:r>
        <w:rPr>
          <w:color w:val="ED0000"/>
          <w:sz w:val="22"/>
        </w:rPr>
        <w:t>devem</w:t>
      </w:r>
      <w:r>
        <w:rPr>
          <w:color w:val="ED0000"/>
          <w:spacing w:val="-2"/>
          <w:sz w:val="22"/>
        </w:rPr>
        <w:t xml:space="preserve"> </w:t>
      </w:r>
      <w:r>
        <w:rPr>
          <w:color w:val="ED0000"/>
          <w:sz w:val="22"/>
        </w:rPr>
        <w:t>ser atendidos os seguintes requisitos, que se baseiam no Guia Nacional de Contratações Sustentáveis.</w:t>
      </w:r>
    </w:p>
    <w:p w14:paraId="200698F4">
      <w:pPr>
        <w:pStyle w:val="8"/>
        <w:spacing w:after="0" w:line="240" w:lineRule="auto"/>
        <w:jc w:val="left"/>
        <w:rPr>
          <w:b/>
          <w:sz w:val="22"/>
        </w:rPr>
        <w:sectPr>
          <w:pgSz w:w="11910" w:h="16840"/>
          <w:pgMar w:top="2160" w:right="708" w:bottom="1860" w:left="850" w:header="708" w:footer="1674" w:gutter="0"/>
          <w:cols w:space="720" w:num="1"/>
        </w:sectPr>
      </w:pPr>
    </w:p>
    <w:p w14:paraId="2A8B87EA">
      <w:pPr>
        <w:pStyle w:val="6"/>
        <w:jc w:val="left"/>
      </w:pPr>
    </w:p>
    <w:p w14:paraId="5F349BB1">
      <w:pPr>
        <w:pStyle w:val="6"/>
        <w:spacing w:before="257"/>
        <w:jc w:val="left"/>
      </w:pPr>
    </w:p>
    <w:p w14:paraId="22DBB4CD">
      <w:pPr>
        <w:pStyle w:val="8"/>
        <w:numPr>
          <w:ilvl w:val="1"/>
          <w:numId w:val="4"/>
        </w:numPr>
        <w:tabs>
          <w:tab w:val="left" w:pos="987"/>
        </w:tabs>
        <w:spacing w:before="0" w:after="0" w:line="240" w:lineRule="auto"/>
        <w:ind w:left="282" w:right="562" w:firstLine="0"/>
        <w:jc w:val="both"/>
        <w:rPr>
          <w:b/>
          <w:sz w:val="22"/>
        </w:rPr>
      </w:pPr>
      <w:r>
        <w:rPr>
          <w:color w:val="ED0000"/>
          <w:sz w:val="22"/>
        </w:rPr>
        <w:t>Entregar os itens conforme especificações deste termo, do contrato, com os recursos necessários ao perfeito cumprimento das cláusulas contratuais;</w:t>
      </w:r>
    </w:p>
    <w:p w14:paraId="483494A6">
      <w:pPr>
        <w:pStyle w:val="8"/>
        <w:numPr>
          <w:ilvl w:val="1"/>
          <w:numId w:val="4"/>
        </w:numPr>
        <w:tabs>
          <w:tab w:val="left" w:pos="987"/>
        </w:tabs>
        <w:spacing w:before="120" w:after="0" w:line="240" w:lineRule="auto"/>
        <w:ind w:left="987" w:right="0" w:hanging="705"/>
        <w:jc w:val="both"/>
        <w:rPr>
          <w:b/>
          <w:sz w:val="22"/>
        </w:rPr>
      </w:pPr>
      <w:r>
        <w:rPr>
          <w:color w:val="ED0000"/>
          <w:sz w:val="22"/>
        </w:rPr>
        <w:t>Fornecer</w:t>
      </w:r>
      <w:r>
        <w:rPr>
          <w:color w:val="ED0000"/>
          <w:spacing w:val="-8"/>
          <w:sz w:val="22"/>
        </w:rPr>
        <w:t xml:space="preserve"> </w:t>
      </w:r>
      <w:r>
        <w:rPr>
          <w:color w:val="ED0000"/>
          <w:sz w:val="22"/>
        </w:rPr>
        <w:t>o</w:t>
      </w:r>
      <w:r>
        <w:rPr>
          <w:color w:val="ED0000"/>
          <w:spacing w:val="-4"/>
          <w:sz w:val="22"/>
        </w:rPr>
        <w:t xml:space="preserve"> </w:t>
      </w:r>
      <w:r>
        <w:rPr>
          <w:color w:val="ED0000"/>
          <w:sz w:val="22"/>
        </w:rPr>
        <w:t>material,</w:t>
      </w:r>
      <w:r>
        <w:rPr>
          <w:color w:val="ED0000"/>
          <w:spacing w:val="-6"/>
          <w:sz w:val="22"/>
        </w:rPr>
        <w:t xml:space="preserve"> </w:t>
      </w:r>
      <w:r>
        <w:rPr>
          <w:color w:val="ED0000"/>
          <w:sz w:val="22"/>
        </w:rPr>
        <w:t>na</w:t>
      </w:r>
      <w:r>
        <w:rPr>
          <w:color w:val="ED0000"/>
          <w:spacing w:val="-3"/>
          <w:sz w:val="22"/>
        </w:rPr>
        <w:t xml:space="preserve"> </w:t>
      </w:r>
      <w:r>
        <w:rPr>
          <w:color w:val="ED0000"/>
          <w:sz w:val="22"/>
        </w:rPr>
        <w:t>qualidade</w:t>
      </w:r>
      <w:r>
        <w:rPr>
          <w:color w:val="ED0000"/>
          <w:spacing w:val="-3"/>
          <w:sz w:val="22"/>
        </w:rPr>
        <w:t xml:space="preserve"> </w:t>
      </w:r>
      <w:r>
        <w:rPr>
          <w:color w:val="ED0000"/>
          <w:sz w:val="22"/>
        </w:rPr>
        <w:t>e</w:t>
      </w:r>
      <w:r>
        <w:rPr>
          <w:color w:val="ED0000"/>
          <w:spacing w:val="-3"/>
          <w:sz w:val="22"/>
        </w:rPr>
        <w:t xml:space="preserve"> </w:t>
      </w:r>
      <w:r>
        <w:rPr>
          <w:color w:val="ED0000"/>
          <w:sz w:val="22"/>
        </w:rPr>
        <w:t>quantidade</w:t>
      </w:r>
      <w:r>
        <w:rPr>
          <w:color w:val="ED0000"/>
          <w:spacing w:val="-4"/>
          <w:sz w:val="22"/>
        </w:rPr>
        <w:t xml:space="preserve"> </w:t>
      </w:r>
      <w:r>
        <w:rPr>
          <w:color w:val="ED0000"/>
          <w:sz w:val="22"/>
        </w:rPr>
        <w:t>especificada,</w:t>
      </w:r>
      <w:r>
        <w:rPr>
          <w:color w:val="ED0000"/>
          <w:spacing w:val="-3"/>
          <w:sz w:val="22"/>
        </w:rPr>
        <w:t xml:space="preserve"> </w:t>
      </w:r>
      <w:r>
        <w:rPr>
          <w:color w:val="ED0000"/>
          <w:sz w:val="22"/>
        </w:rPr>
        <w:t>nos</w:t>
      </w:r>
      <w:r>
        <w:rPr>
          <w:color w:val="ED0000"/>
          <w:spacing w:val="-6"/>
          <w:sz w:val="22"/>
        </w:rPr>
        <w:t xml:space="preserve"> </w:t>
      </w:r>
      <w:r>
        <w:rPr>
          <w:color w:val="ED0000"/>
          <w:sz w:val="22"/>
        </w:rPr>
        <w:t>termos</w:t>
      </w:r>
      <w:r>
        <w:rPr>
          <w:color w:val="ED0000"/>
          <w:spacing w:val="-3"/>
          <w:sz w:val="22"/>
        </w:rPr>
        <w:t xml:space="preserve"> </w:t>
      </w:r>
      <w:r>
        <w:rPr>
          <w:color w:val="ED0000"/>
          <w:sz w:val="22"/>
        </w:rPr>
        <w:t>de</w:t>
      </w:r>
      <w:r>
        <w:rPr>
          <w:color w:val="ED0000"/>
          <w:spacing w:val="-5"/>
          <w:sz w:val="22"/>
        </w:rPr>
        <w:t xml:space="preserve"> </w:t>
      </w:r>
      <w:r>
        <w:rPr>
          <w:color w:val="ED0000"/>
          <w:sz w:val="22"/>
        </w:rPr>
        <w:t>sua</w:t>
      </w:r>
      <w:r>
        <w:rPr>
          <w:color w:val="ED0000"/>
          <w:spacing w:val="-5"/>
          <w:sz w:val="22"/>
        </w:rPr>
        <w:t xml:space="preserve"> </w:t>
      </w:r>
      <w:r>
        <w:rPr>
          <w:color w:val="ED0000"/>
          <w:spacing w:val="-2"/>
          <w:sz w:val="22"/>
        </w:rPr>
        <w:t>proposta;</w:t>
      </w:r>
    </w:p>
    <w:p w14:paraId="54AEA9C2">
      <w:pPr>
        <w:pStyle w:val="8"/>
        <w:numPr>
          <w:ilvl w:val="1"/>
          <w:numId w:val="4"/>
        </w:numPr>
        <w:tabs>
          <w:tab w:val="left" w:pos="987"/>
        </w:tabs>
        <w:spacing w:before="120" w:after="0" w:line="240" w:lineRule="auto"/>
        <w:ind w:left="282" w:right="564" w:firstLine="0"/>
        <w:jc w:val="both"/>
        <w:rPr>
          <w:b/>
          <w:sz w:val="22"/>
        </w:rPr>
      </w:pPr>
      <w:r>
        <w:rPr>
          <w:color w:val="ED0000"/>
          <w:sz w:val="22"/>
        </w:rPr>
        <w:t>Lançar</w:t>
      </w:r>
      <w:r>
        <w:rPr>
          <w:color w:val="ED0000"/>
          <w:spacing w:val="-2"/>
          <w:sz w:val="22"/>
        </w:rPr>
        <w:t xml:space="preserve"> </w:t>
      </w:r>
      <w:r>
        <w:rPr>
          <w:color w:val="ED0000"/>
          <w:sz w:val="22"/>
        </w:rPr>
        <w:t>na</w:t>
      </w:r>
      <w:r>
        <w:rPr>
          <w:color w:val="ED0000"/>
          <w:spacing w:val="-2"/>
          <w:sz w:val="22"/>
        </w:rPr>
        <w:t xml:space="preserve"> </w:t>
      </w:r>
      <w:r>
        <w:rPr>
          <w:color w:val="ED0000"/>
          <w:sz w:val="22"/>
        </w:rPr>
        <w:t>Nota</w:t>
      </w:r>
      <w:r>
        <w:rPr>
          <w:color w:val="ED0000"/>
          <w:spacing w:val="-2"/>
          <w:sz w:val="22"/>
        </w:rPr>
        <w:t xml:space="preserve"> </w:t>
      </w:r>
      <w:r>
        <w:rPr>
          <w:color w:val="ED0000"/>
          <w:sz w:val="22"/>
        </w:rPr>
        <w:t>Fiscal</w:t>
      </w:r>
      <w:r>
        <w:rPr>
          <w:color w:val="ED0000"/>
          <w:spacing w:val="-2"/>
          <w:sz w:val="22"/>
        </w:rPr>
        <w:t xml:space="preserve"> </w:t>
      </w:r>
      <w:r>
        <w:rPr>
          <w:color w:val="ED0000"/>
          <w:sz w:val="22"/>
        </w:rPr>
        <w:t>as</w:t>
      </w:r>
      <w:r>
        <w:rPr>
          <w:color w:val="ED0000"/>
          <w:spacing w:val="-4"/>
          <w:sz w:val="22"/>
        </w:rPr>
        <w:t xml:space="preserve"> </w:t>
      </w:r>
      <w:r>
        <w:rPr>
          <w:color w:val="ED0000"/>
          <w:sz w:val="22"/>
        </w:rPr>
        <w:t>especificações</w:t>
      </w:r>
      <w:r>
        <w:rPr>
          <w:color w:val="ED0000"/>
          <w:spacing w:val="-1"/>
          <w:sz w:val="22"/>
        </w:rPr>
        <w:t xml:space="preserve"> </w:t>
      </w:r>
      <w:r>
        <w:rPr>
          <w:color w:val="ED0000"/>
          <w:sz w:val="22"/>
        </w:rPr>
        <w:t>dos</w:t>
      </w:r>
      <w:r>
        <w:rPr>
          <w:color w:val="ED0000"/>
          <w:spacing w:val="-4"/>
          <w:sz w:val="22"/>
        </w:rPr>
        <w:t xml:space="preserve"> </w:t>
      </w:r>
      <w:r>
        <w:rPr>
          <w:color w:val="ED0000"/>
          <w:sz w:val="22"/>
        </w:rPr>
        <w:t>materiais</w:t>
      </w:r>
      <w:r>
        <w:rPr>
          <w:color w:val="ED0000"/>
          <w:spacing w:val="-4"/>
          <w:sz w:val="22"/>
        </w:rPr>
        <w:t xml:space="preserve"> </w:t>
      </w:r>
      <w:r>
        <w:rPr>
          <w:color w:val="ED0000"/>
          <w:sz w:val="22"/>
        </w:rPr>
        <w:t>fornecidos,</w:t>
      </w:r>
      <w:r>
        <w:rPr>
          <w:color w:val="ED0000"/>
          <w:spacing w:val="-4"/>
          <w:sz w:val="22"/>
        </w:rPr>
        <w:t xml:space="preserve"> </w:t>
      </w:r>
      <w:r>
        <w:rPr>
          <w:color w:val="ED0000"/>
          <w:sz w:val="22"/>
        </w:rPr>
        <w:t>valores,</w:t>
      </w:r>
      <w:r>
        <w:rPr>
          <w:color w:val="ED0000"/>
          <w:spacing w:val="-1"/>
          <w:sz w:val="22"/>
        </w:rPr>
        <w:t xml:space="preserve"> </w:t>
      </w:r>
      <w:r>
        <w:rPr>
          <w:color w:val="ED0000"/>
          <w:sz w:val="22"/>
        </w:rPr>
        <w:t>número</w:t>
      </w:r>
      <w:r>
        <w:rPr>
          <w:color w:val="ED0000"/>
          <w:spacing w:val="-1"/>
          <w:sz w:val="22"/>
        </w:rPr>
        <w:t xml:space="preserve"> </w:t>
      </w:r>
      <w:r>
        <w:rPr>
          <w:color w:val="ED0000"/>
          <w:sz w:val="22"/>
        </w:rPr>
        <w:t>do</w:t>
      </w:r>
      <w:r>
        <w:rPr>
          <w:color w:val="ED0000"/>
          <w:spacing w:val="-4"/>
          <w:sz w:val="22"/>
        </w:rPr>
        <w:t xml:space="preserve"> </w:t>
      </w:r>
      <w:r>
        <w:rPr>
          <w:color w:val="ED0000"/>
          <w:sz w:val="22"/>
        </w:rPr>
        <w:t>empenho,</w:t>
      </w:r>
      <w:r>
        <w:rPr>
          <w:color w:val="ED0000"/>
          <w:spacing w:val="-2"/>
          <w:sz w:val="22"/>
        </w:rPr>
        <w:t xml:space="preserve"> </w:t>
      </w:r>
      <w:r>
        <w:rPr>
          <w:color w:val="ED0000"/>
          <w:sz w:val="22"/>
        </w:rPr>
        <w:t>de modo idêntico àquelas constantes da Nota de Empenho, número do Contrato e Unidade de Saúde para qual foi fornecido os materiais;</w:t>
      </w:r>
    </w:p>
    <w:p w14:paraId="6BBC3674">
      <w:pPr>
        <w:pStyle w:val="8"/>
        <w:numPr>
          <w:ilvl w:val="1"/>
          <w:numId w:val="4"/>
        </w:numPr>
        <w:tabs>
          <w:tab w:val="left" w:pos="987"/>
        </w:tabs>
        <w:spacing w:before="122" w:after="0" w:line="240" w:lineRule="auto"/>
        <w:ind w:left="282" w:right="561" w:firstLine="0"/>
        <w:jc w:val="both"/>
        <w:rPr>
          <w:b/>
          <w:sz w:val="22"/>
        </w:rPr>
      </w:pPr>
      <w:r>
        <w:rPr>
          <w:color w:val="ED0000"/>
          <w:sz w:val="22"/>
        </w:rPr>
        <w:t>Aceitar</w:t>
      </w:r>
      <w:r>
        <w:rPr>
          <w:color w:val="ED0000"/>
          <w:spacing w:val="-9"/>
          <w:sz w:val="22"/>
        </w:rPr>
        <w:t xml:space="preserve"> </w:t>
      </w:r>
      <w:r>
        <w:rPr>
          <w:color w:val="ED0000"/>
          <w:sz w:val="22"/>
        </w:rPr>
        <w:t>nas</w:t>
      </w:r>
      <w:r>
        <w:rPr>
          <w:color w:val="ED0000"/>
          <w:spacing w:val="-11"/>
          <w:sz w:val="22"/>
        </w:rPr>
        <w:t xml:space="preserve"> </w:t>
      </w:r>
      <w:r>
        <w:rPr>
          <w:color w:val="ED0000"/>
          <w:sz w:val="22"/>
        </w:rPr>
        <w:t>mesmas</w:t>
      </w:r>
      <w:r>
        <w:rPr>
          <w:color w:val="ED0000"/>
          <w:spacing w:val="-9"/>
          <w:sz w:val="22"/>
        </w:rPr>
        <w:t xml:space="preserve"> </w:t>
      </w:r>
      <w:r>
        <w:rPr>
          <w:color w:val="ED0000"/>
          <w:sz w:val="22"/>
        </w:rPr>
        <w:t>condições</w:t>
      </w:r>
      <w:r>
        <w:rPr>
          <w:color w:val="ED0000"/>
          <w:spacing w:val="-11"/>
          <w:sz w:val="22"/>
        </w:rPr>
        <w:t xml:space="preserve"> </w:t>
      </w:r>
      <w:r>
        <w:rPr>
          <w:color w:val="ED0000"/>
          <w:sz w:val="22"/>
        </w:rPr>
        <w:t>contratuais,</w:t>
      </w:r>
      <w:r>
        <w:rPr>
          <w:color w:val="ED0000"/>
          <w:spacing w:val="-12"/>
          <w:sz w:val="22"/>
        </w:rPr>
        <w:t xml:space="preserve"> </w:t>
      </w:r>
      <w:r>
        <w:rPr>
          <w:color w:val="ED0000"/>
          <w:sz w:val="22"/>
        </w:rPr>
        <w:t>os</w:t>
      </w:r>
      <w:r>
        <w:rPr>
          <w:color w:val="ED0000"/>
          <w:spacing w:val="-11"/>
          <w:sz w:val="22"/>
        </w:rPr>
        <w:t xml:space="preserve"> </w:t>
      </w:r>
      <w:r>
        <w:rPr>
          <w:color w:val="ED0000"/>
          <w:sz w:val="22"/>
        </w:rPr>
        <w:t>acréscimos</w:t>
      </w:r>
      <w:r>
        <w:rPr>
          <w:color w:val="ED0000"/>
          <w:spacing w:val="-11"/>
          <w:sz w:val="22"/>
        </w:rPr>
        <w:t xml:space="preserve"> </w:t>
      </w:r>
      <w:r>
        <w:rPr>
          <w:color w:val="ED0000"/>
          <w:sz w:val="22"/>
        </w:rPr>
        <w:t>ou</w:t>
      </w:r>
      <w:r>
        <w:rPr>
          <w:color w:val="ED0000"/>
          <w:spacing w:val="-10"/>
          <w:sz w:val="22"/>
        </w:rPr>
        <w:t xml:space="preserve"> </w:t>
      </w:r>
      <w:r>
        <w:rPr>
          <w:color w:val="ED0000"/>
          <w:sz w:val="22"/>
        </w:rPr>
        <w:t>supressões</w:t>
      </w:r>
      <w:r>
        <w:rPr>
          <w:color w:val="ED0000"/>
          <w:spacing w:val="-11"/>
          <w:sz w:val="22"/>
        </w:rPr>
        <w:t xml:space="preserve"> </w:t>
      </w:r>
      <w:r>
        <w:rPr>
          <w:color w:val="ED0000"/>
          <w:sz w:val="22"/>
        </w:rPr>
        <w:t>do</w:t>
      </w:r>
      <w:r>
        <w:rPr>
          <w:color w:val="ED0000"/>
          <w:spacing w:val="-10"/>
          <w:sz w:val="22"/>
        </w:rPr>
        <w:t xml:space="preserve"> </w:t>
      </w:r>
      <w:r>
        <w:rPr>
          <w:color w:val="ED0000"/>
          <w:sz w:val="22"/>
        </w:rPr>
        <w:t>objeto</w:t>
      </w:r>
      <w:r>
        <w:rPr>
          <w:color w:val="ED0000"/>
          <w:spacing w:val="-7"/>
          <w:sz w:val="22"/>
        </w:rPr>
        <w:t xml:space="preserve"> </w:t>
      </w:r>
      <w:r>
        <w:rPr>
          <w:color w:val="ED0000"/>
          <w:sz w:val="22"/>
        </w:rPr>
        <w:t>do</w:t>
      </w:r>
      <w:r>
        <w:rPr>
          <w:color w:val="ED0000"/>
          <w:spacing w:val="-8"/>
          <w:sz w:val="22"/>
        </w:rPr>
        <w:t xml:space="preserve"> </w:t>
      </w:r>
      <w:r>
        <w:rPr>
          <w:color w:val="ED0000"/>
          <w:sz w:val="22"/>
        </w:rPr>
        <w:t>Contrato</w:t>
      </w:r>
      <w:r>
        <w:rPr>
          <w:color w:val="ED0000"/>
          <w:spacing w:val="-8"/>
          <w:sz w:val="22"/>
        </w:rPr>
        <w:t xml:space="preserve"> </w:t>
      </w:r>
      <w:r>
        <w:rPr>
          <w:color w:val="ED0000"/>
          <w:sz w:val="22"/>
        </w:rPr>
        <w:t>que se</w:t>
      </w:r>
      <w:r>
        <w:rPr>
          <w:color w:val="ED0000"/>
          <w:spacing w:val="-3"/>
          <w:sz w:val="22"/>
        </w:rPr>
        <w:t xml:space="preserve"> </w:t>
      </w:r>
      <w:r>
        <w:rPr>
          <w:color w:val="ED0000"/>
          <w:sz w:val="22"/>
        </w:rPr>
        <w:t>fizerem</w:t>
      </w:r>
      <w:r>
        <w:rPr>
          <w:color w:val="ED0000"/>
          <w:spacing w:val="-2"/>
          <w:sz w:val="22"/>
        </w:rPr>
        <w:t xml:space="preserve"> </w:t>
      </w:r>
      <w:r>
        <w:rPr>
          <w:color w:val="ED0000"/>
          <w:sz w:val="22"/>
        </w:rPr>
        <w:t>necessários,</w:t>
      </w:r>
      <w:r>
        <w:rPr>
          <w:color w:val="ED0000"/>
          <w:spacing w:val="-3"/>
          <w:sz w:val="22"/>
        </w:rPr>
        <w:t xml:space="preserve"> </w:t>
      </w:r>
      <w:r>
        <w:rPr>
          <w:color w:val="ED0000"/>
          <w:sz w:val="22"/>
        </w:rPr>
        <w:t>até</w:t>
      </w:r>
      <w:r>
        <w:rPr>
          <w:color w:val="ED0000"/>
          <w:spacing w:val="-5"/>
          <w:sz w:val="22"/>
        </w:rPr>
        <w:t xml:space="preserve"> </w:t>
      </w:r>
      <w:r>
        <w:rPr>
          <w:color w:val="ED0000"/>
          <w:sz w:val="22"/>
        </w:rPr>
        <w:t>o</w:t>
      </w:r>
      <w:r>
        <w:rPr>
          <w:color w:val="ED0000"/>
          <w:spacing w:val="-2"/>
          <w:sz w:val="22"/>
        </w:rPr>
        <w:t xml:space="preserve"> </w:t>
      </w:r>
      <w:r>
        <w:rPr>
          <w:color w:val="ED0000"/>
          <w:sz w:val="22"/>
        </w:rPr>
        <w:t>limite</w:t>
      </w:r>
      <w:r>
        <w:rPr>
          <w:color w:val="ED0000"/>
          <w:spacing w:val="-3"/>
          <w:sz w:val="22"/>
        </w:rPr>
        <w:t xml:space="preserve"> </w:t>
      </w:r>
      <w:r>
        <w:rPr>
          <w:color w:val="ED0000"/>
          <w:sz w:val="22"/>
        </w:rPr>
        <w:t>facultado</w:t>
      </w:r>
      <w:r>
        <w:rPr>
          <w:color w:val="ED0000"/>
          <w:spacing w:val="-2"/>
          <w:sz w:val="22"/>
        </w:rPr>
        <w:t xml:space="preserve"> </w:t>
      </w:r>
      <w:r>
        <w:rPr>
          <w:color w:val="ED0000"/>
          <w:sz w:val="22"/>
        </w:rPr>
        <w:t>pela</w:t>
      </w:r>
      <w:r>
        <w:rPr>
          <w:color w:val="ED0000"/>
          <w:spacing w:val="-3"/>
          <w:sz w:val="22"/>
        </w:rPr>
        <w:t xml:space="preserve"> </w:t>
      </w:r>
      <w:r>
        <w:rPr>
          <w:color w:val="ED0000"/>
          <w:sz w:val="22"/>
        </w:rPr>
        <w:t>regra</w:t>
      </w:r>
      <w:r>
        <w:rPr>
          <w:color w:val="ED0000"/>
          <w:spacing w:val="-3"/>
          <w:sz w:val="22"/>
        </w:rPr>
        <w:t xml:space="preserve"> </w:t>
      </w:r>
      <w:r>
        <w:rPr>
          <w:color w:val="ED0000"/>
          <w:sz w:val="22"/>
        </w:rPr>
        <w:t>do</w:t>
      </w:r>
      <w:r>
        <w:rPr>
          <w:color w:val="ED0000"/>
          <w:spacing w:val="-2"/>
          <w:sz w:val="22"/>
        </w:rPr>
        <w:t xml:space="preserve"> </w:t>
      </w:r>
      <w:r>
        <w:rPr>
          <w:color w:val="ED0000"/>
          <w:sz w:val="22"/>
        </w:rPr>
        <w:t>parágrafo</w:t>
      </w:r>
      <w:r>
        <w:rPr>
          <w:color w:val="ED0000"/>
          <w:spacing w:val="-3"/>
          <w:sz w:val="22"/>
        </w:rPr>
        <w:t xml:space="preserve"> </w:t>
      </w:r>
      <w:r>
        <w:rPr>
          <w:color w:val="ED0000"/>
          <w:sz w:val="22"/>
        </w:rPr>
        <w:t>1º,</w:t>
      </w:r>
      <w:r>
        <w:rPr>
          <w:color w:val="ED0000"/>
          <w:spacing w:val="-3"/>
          <w:sz w:val="22"/>
        </w:rPr>
        <w:t xml:space="preserve"> </w:t>
      </w:r>
      <w:r>
        <w:rPr>
          <w:color w:val="ED0000"/>
          <w:sz w:val="22"/>
        </w:rPr>
        <w:t>art.</w:t>
      </w:r>
      <w:r>
        <w:rPr>
          <w:color w:val="ED0000"/>
          <w:spacing w:val="-4"/>
          <w:sz w:val="22"/>
        </w:rPr>
        <w:t xml:space="preserve"> </w:t>
      </w:r>
      <w:r>
        <w:rPr>
          <w:color w:val="ED0000"/>
          <w:sz w:val="22"/>
        </w:rPr>
        <w:t>125,</w:t>
      </w:r>
      <w:r>
        <w:rPr>
          <w:color w:val="ED0000"/>
          <w:spacing w:val="-6"/>
          <w:sz w:val="22"/>
        </w:rPr>
        <w:t xml:space="preserve"> </w:t>
      </w:r>
      <w:r>
        <w:rPr>
          <w:color w:val="ED0000"/>
          <w:sz w:val="22"/>
        </w:rPr>
        <w:t>da</w:t>
      </w:r>
      <w:r>
        <w:rPr>
          <w:color w:val="ED0000"/>
          <w:spacing w:val="-3"/>
          <w:sz w:val="22"/>
        </w:rPr>
        <w:t xml:space="preserve"> </w:t>
      </w:r>
      <w:r>
        <w:rPr>
          <w:color w:val="ED0000"/>
          <w:sz w:val="22"/>
        </w:rPr>
        <w:t>Lei</w:t>
      </w:r>
      <w:r>
        <w:rPr>
          <w:color w:val="ED0000"/>
          <w:spacing w:val="-3"/>
          <w:sz w:val="22"/>
        </w:rPr>
        <w:t xml:space="preserve"> </w:t>
      </w:r>
      <w:r>
        <w:rPr>
          <w:color w:val="ED0000"/>
          <w:sz w:val="22"/>
        </w:rPr>
        <w:t>nº.</w:t>
      </w:r>
      <w:r>
        <w:rPr>
          <w:color w:val="ED0000"/>
          <w:spacing w:val="-3"/>
          <w:sz w:val="22"/>
        </w:rPr>
        <w:t xml:space="preserve"> </w:t>
      </w:r>
      <w:r>
        <w:rPr>
          <w:color w:val="ED0000"/>
          <w:sz w:val="22"/>
        </w:rPr>
        <w:t>14.133/2021</w:t>
      </w:r>
      <w:r>
        <w:rPr>
          <w:color w:val="ED0000"/>
          <w:spacing w:val="-3"/>
          <w:sz w:val="22"/>
        </w:rPr>
        <w:t xml:space="preserve"> </w:t>
      </w:r>
      <w:r>
        <w:rPr>
          <w:color w:val="ED0000"/>
          <w:sz w:val="22"/>
        </w:rPr>
        <w:t>e alterações posteriores, podendo a supressão exceder tal limite, desde que resultante de acordo entre os celebrantes,</w:t>
      </w:r>
      <w:r>
        <w:rPr>
          <w:color w:val="ED0000"/>
          <w:spacing w:val="-6"/>
          <w:sz w:val="22"/>
        </w:rPr>
        <w:t xml:space="preserve"> </w:t>
      </w:r>
      <w:r>
        <w:rPr>
          <w:color w:val="ED0000"/>
          <w:sz w:val="22"/>
        </w:rPr>
        <w:t>nos</w:t>
      </w:r>
      <w:r>
        <w:rPr>
          <w:color w:val="ED0000"/>
          <w:spacing w:val="-9"/>
          <w:sz w:val="22"/>
        </w:rPr>
        <w:t xml:space="preserve"> </w:t>
      </w:r>
      <w:r>
        <w:rPr>
          <w:color w:val="ED0000"/>
          <w:sz w:val="22"/>
        </w:rPr>
        <w:t>termos</w:t>
      </w:r>
      <w:r>
        <w:rPr>
          <w:color w:val="ED0000"/>
          <w:spacing w:val="-7"/>
          <w:sz w:val="22"/>
        </w:rPr>
        <w:t xml:space="preserve"> </w:t>
      </w:r>
      <w:r>
        <w:rPr>
          <w:color w:val="ED0000"/>
          <w:sz w:val="22"/>
        </w:rPr>
        <w:t>do</w:t>
      </w:r>
      <w:r>
        <w:rPr>
          <w:color w:val="ED0000"/>
          <w:spacing w:val="-8"/>
          <w:sz w:val="22"/>
        </w:rPr>
        <w:t xml:space="preserve"> </w:t>
      </w:r>
      <w:r>
        <w:rPr>
          <w:color w:val="ED0000"/>
          <w:sz w:val="22"/>
        </w:rPr>
        <w:t>parágrafo</w:t>
      </w:r>
      <w:r>
        <w:rPr>
          <w:color w:val="ED0000"/>
          <w:spacing w:val="-6"/>
          <w:sz w:val="22"/>
        </w:rPr>
        <w:t xml:space="preserve"> </w:t>
      </w:r>
      <w:r>
        <w:rPr>
          <w:color w:val="ED0000"/>
          <w:sz w:val="22"/>
        </w:rPr>
        <w:t>2º,</w:t>
      </w:r>
      <w:r>
        <w:rPr>
          <w:color w:val="ED0000"/>
          <w:spacing w:val="-6"/>
          <w:sz w:val="22"/>
        </w:rPr>
        <w:t xml:space="preserve"> </w:t>
      </w:r>
      <w:r>
        <w:rPr>
          <w:color w:val="ED0000"/>
          <w:sz w:val="22"/>
        </w:rPr>
        <w:t>inciso</w:t>
      </w:r>
      <w:r>
        <w:rPr>
          <w:color w:val="ED0000"/>
          <w:spacing w:val="-5"/>
          <w:sz w:val="22"/>
        </w:rPr>
        <w:t xml:space="preserve"> </w:t>
      </w:r>
      <w:r>
        <w:rPr>
          <w:color w:val="ED0000"/>
          <w:sz w:val="22"/>
        </w:rPr>
        <w:t>II,</w:t>
      </w:r>
      <w:r>
        <w:rPr>
          <w:color w:val="ED0000"/>
          <w:spacing w:val="-6"/>
          <w:sz w:val="22"/>
        </w:rPr>
        <w:t xml:space="preserve"> </w:t>
      </w:r>
      <w:r>
        <w:rPr>
          <w:color w:val="ED0000"/>
          <w:sz w:val="22"/>
        </w:rPr>
        <w:t>do</w:t>
      </w:r>
      <w:r>
        <w:rPr>
          <w:color w:val="ED0000"/>
          <w:spacing w:val="-8"/>
          <w:sz w:val="22"/>
        </w:rPr>
        <w:t xml:space="preserve"> </w:t>
      </w:r>
      <w:r>
        <w:rPr>
          <w:color w:val="ED0000"/>
          <w:sz w:val="22"/>
        </w:rPr>
        <w:t>mesmo</w:t>
      </w:r>
      <w:r>
        <w:rPr>
          <w:color w:val="ED0000"/>
          <w:spacing w:val="-5"/>
          <w:sz w:val="22"/>
        </w:rPr>
        <w:t xml:space="preserve"> </w:t>
      </w:r>
      <w:r>
        <w:rPr>
          <w:color w:val="ED0000"/>
          <w:sz w:val="22"/>
        </w:rPr>
        <w:t>artigo,</w:t>
      </w:r>
      <w:r>
        <w:rPr>
          <w:color w:val="ED0000"/>
          <w:spacing w:val="-6"/>
          <w:sz w:val="22"/>
        </w:rPr>
        <w:t xml:space="preserve"> </w:t>
      </w:r>
      <w:r>
        <w:rPr>
          <w:color w:val="ED0000"/>
          <w:sz w:val="22"/>
        </w:rPr>
        <w:t>conforme</w:t>
      </w:r>
      <w:r>
        <w:rPr>
          <w:color w:val="ED0000"/>
          <w:spacing w:val="-6"/>
          <w:sz w:val="22"/>
        </w:rPr>
        <w:t xml:space="preserve"> </w:t>
      </w:r>
      <w:r>
        <w:rPr>
          <w:color w:val="ED0000"/>
          <w:sz w:val="22"/>
        </w:rPr>
        <w:t>redação</w:t>
      </w:r>
      <w:r>
        <w:rPr>
          <w:color w:val="ED0000"/>
          <w:spacing w:val="-5"/>
          <w:sz w:val="22"/>
        </w:rPr>
        <w:t xml:space="preserve"> </w:t>
      </w:r>
      <w:r>
        <w:rPr>
          <w:color w:val="ED0000"/>
          <w:sz w:val="22"/>
        </w:rPr>
        <w:t>introduzida</w:t>
      </w:r>
      <w:r>
        <w:rPr>
          <w:color w:val="ED0000"/>
          <w:spacing w:val="-7"/>
          <w:sz w:val="22"/>
        </w:rPr>
        <w:t xml:space="preserve"> </w:t>
      </w:r>
      <w:r>
        <w:rPr>
          <w:color w:val="ED0000"/>
          <w:sz w:val="22"/>
        </w:rPr>
        <w:t>pela</w:t>
      </w:r>
      <w:r>
        <w:rPr>
          <w:color w:val="ED0000"/>
          <w:spacing w:val="-7"/>
          <w:sz w:val="22"/>
        </w:rPr>
        <w:t xml:space="preserve"> </w:t>
      </w:r>
      <w:r>
        <w:rPr>
          <w:color w:val="ED0000"/>
          <w:sz w:val="22"/>
        </w:rPr>
        <w:t>Lei nº. 9.648/98.</w:t>
      </w:r>
    </w:p>
    <w:p w14:paraId="21231A5F">
      <w:pPr>
        <w:pStyle w:val="8"/>
        <w:numPr>
          <w:ilvl w:val="1"/>
          <w:numId w:val="4"/>
        </w:numPr>
        <w:tabs>
          <w:tab w:val="left" w:pos="987"/>
        </w:tabs>
        <w:spacing w:before="119" w:after="0" w:line="240" w:lineRule="auto"/>
        <w:ind w:left="282" w:right="567" w:firstLine="0"/>
        <w:jc w:val="both"/>
        <w:rPr>
          <w:b/>
          <w:sz w:val="22"/>
        </w:rPr>
      </w:pPr>
      <w:r>
        <w:rPr>
          <w:color w:val="ED0000"/>
          <w:sz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6508A145">
      <w:pPr>
        <w:pStyle w:val="8"/>
        <w:numPr>
          <w:ilvl w:val="1"/>
          <w:numId w:val="4"/>
        </w:numPr>
        <w:tabs>
          <w:tab w:val="left" w:pos="987"/>
        </w:tabs>
        <w:spacing w:before="120" w:after="0" w:line="240" w:lineRule="auto"/>
        <w:ind w:left="282" w:right="568" w:firstLine="0"/>
        <w:jc w:val="both"/>
        <w:rPr>
          <w:b/>
          <w:sz w:val="22"/>
        </w:rPr>
      </w:pPr>
      <w:r>
        <w:rPr>
          <w:color w:val="ED0000"/>
          <w:sz w:val="22"/>
        </w:rPr>
        <w:t xml:space="preserve">Responsabilizar-se por todas as obrigações trabalhistas, sociais, previdenciárias, tributárias e as demais previstas na legislação específica, cuja inadimplência não transfere responsabilidade à </w:t>
      </w:r>
      <w:r>
        <w:rPr>
          <w:color w:val="ED0000"/>
          <w:spacing w:val="-2"/>
          <w:sz w:val="22"/>
        </w:rPr>
        <w:t>Administração;</w:t>
      </w:r>
    </w:p>
    <w:p w14:paraId="3C20BA18">
      <w:pPr>
        <w:pStyle w:val="8"/>
        <w:numPr>
          <w:ilvl w:val="1"/>
          <w:numId w:val="4"/>
        </w:numPr>
        <w:tabs>
          <w:tab w:val="left" w:pos="987"/>
        </w:tabs>
        <w:spacing w:before="121" w:after="0" w:line="240" w:lineRule="auto"/>
        <w:ind w:left="282" w:right="566" w:firstLine="0"/>
        <w:jc w:val="both"/>
        <w:rPr>
          <w:b/>
          <w:sz w:val="22"/>
        </w:rPr>
      </w:pPr>
      <w:r>
        <w:rPr>
          <w:color w:val="ED0000"/>
          <w:sz w:val="22"/>
        </w:rPr>
        <w:t>A Empresa deverá manter, durante toda a execução do contrato, compatibilidade com as obrigações assumidas, relacionadas neste projeto básico e no contrato;</w:t>
      </w:r>
    </w:p>
    <w:p w14:paraId="674B6F47">
      <w:pPr>
        <w:pStyle w:val="8"/>
        <w:numPr>
          <w:ilvl w:val="1"/>
          <w:numId w:val="4"/>
        </w:numPr>
        <w:tabs>
          <w:tab w:val="left" w:pos="987"/>
        </w:tabs>
        <w:spacing w:before="119" w:after="0" w:line="240" w:lineRule="auto"/>
        <w:ind w:left="282" w:right="562" w:firstLine="0"/>
        <w:jc w:val="both"/>
        <w:rPr>
          <w:b/>
          <w:sz w:val="22"/>
        </w:rPr>
      </w:pPr>
      <w:r>
        <w:rPr>
          <w:color w:val="ED0000"/>
          <w:sz w:val="22"/>
        </w:rPr>
        <w:t>Arcar com</w:t>
      </w:r>
      <w:r>
        <w:rPr>
          <w:color w:val="ED0000"/>
          <w:spacing w:val="-1"/>
          <w:sz w:val="22"/>
        </w:rPr>
        <w:t xml:space="preserve"> </w:t>
      </w:r>
      <w:r>
        <w:rPr>
          <w:color w:val="ED0000"/>
          <w:sz w:val="22"/>
        </w:rPr>
        <w:t>o</w:t>
      </w:r>
      <w:r>
        <w:rPr>
          <w:color w:val="ED0000"/>
          <w:spacing w:val="-1"/>
          <w:sz w:val="22"/>
        </w:rPr>
        <w:t xml:space="preserve"> </w:t>
      </w:r>
      <w:r>
        <w:rPr>
          <w:color w:val="ED0000"/>
          <w:sz w:val="22"/>
        </w:rPr>
        <w:t>ônus decorrente de</w:t>
      </w:r>
      <w:r>
        <w:rPr>
          <w:color w:val="ED0000"/>
          <w:spacing w:val="-2"/>
          <w:sz w:val="22"/>
        </w:rPr>
        <w:t xml:space="preserve"> </w:t>
      </w:r>
      <w:r>
        <w:rPr>
          <w:color w:val="ED0000"/>
          <w:sz w:val="22"/>
        </w:rPr>
        <w:t>eventual equívoco</w:t>
      </w:r>
      <w:r>
        <w:rPr>
          <w:color w:val="ED0000"/>
          <w:spacing w:val="-1"/>
          <w:sz w:val="22"/>
        </w:rPr>
        <w:t xml:space="preserve"> </w:t>
      </w:r>
      <w:r>
        <w:rPr>
          <w:color w:val="ED0000"/>
          <w:sz w:val="22"/>
        </w:rPr>
        <w:t>no</w:t>
      </w:r>
      <w:r>
        <w:rPr>
          <w:color w:val="ED0000"/>
          <w:spacing w:val="-1"/>
          <w:sz w:val="22"/>
        </w:rPr>
        <w:t xml:space="preserve"> </w:t>
      </w:r>
      <w:r>
        <w:rPr>
          <w:color w:val="ED0000"/>
          <w:sz w:val="22"/>
        </w:rPr>
        <w:t>dimensionamento</w:t>
      </w:r>
      <w:r>
        <w:rPr>
          <w:color w:val="ED0000"/>
          <w:spacing w:val="-1"/>
          <w:sz w:val="22"/>
        </w:rPr>
        <w:t xml:space="preserve"> </w:t>
      </w:r>
      <w:r>
        <w:rPr>
          <w:color w:val="ED0000"/>
          <w:sz w:val="22"/>
        </w:rPr>
        <w:t>dos</w:t>
      </w:r>
      <w:r>
        <w:rPr>
          <w:color w:val="ED0000"/>
          <w:spacing w:val="-2"/>
          <w:sz w:val="22"/>
        </w:rPr>
        <w:t xml:space="preserve"> </w:t>
      </w:r>
      <w:r>
        <w:rPr>
          <w:color w:val="ED0000"/>
          <w:sz w:val="22"/>
        </w:rPr>
        <w:t>quantitativos</w:t>
      </w:r>
      <w:r>
        <w:rPr>
          <w:color w:val="ED0000"/>
          <w:spacing w:val="-2"/>
          <w:sz w:val="22"/>
        </w:rPr>
        <w:t xml:space="preserve"> </w:t>
      </w:r>
      <w:r>
        <w:rPr>
          <w:color w:val="ED0000"/>
          <w:sz w:val="22"/>
        </w:rPr>
        <w:t>de</w:t>
      </w:r>
      <w:r>
        <w:rPr>
          <w:color w:val="ED0000"/>
          <w:spacing w:val="-2"/>
          <w:sz w:val="22"/>
        </w:rPr>
        <w:t xml:space="preserve"> </w:t>
      </w:r>
      <w:r>
        <w:rPr>
          <w:color w:val="ED0000"/>
          <w:sz w:val="22"/>
        </w:rPr>
        <w:t>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24ACCB0F">
      <w:pPr>
        <w:pStyle w:val="8"/>
        <w:numPr>
          <w:ilvl w:val="1"/>
          <w:numId w:val="4"/>
        </w:numPr>
        <w:tabs>
          <w:tab w:val="left" w:pos="987"/>
        </w:tabs>
        <w:spacing w:before="121" w:after="0" w:line="240" w:lineRule="auto"/>
        <w:ind w:left="282" w:right="563" w:firstLine="0"/>
        <w:jc w:val="both"/>
        <w:rPr>
          <w:b/>
          <w:sz w:val="22"/>
        </w:rPr>
      </w:pPr>
      <w:r>
        <w:rPr>
          <w:color w:val="ED0000"/>
          <w:sz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666B3737">
      <w:pPr>
        <w:pStyle w:val="8"/>
        <w:numPr>
          <w:ilvl w:val="1"/>
          <w:numId w:val="4"/>
        </w:numPr>
        <w:tabs>
          <w:tab w:val="left" w:pos="987"/>
        </w:tabs>
        <w:spacing w:before="123" w:after="0" w:line="237" w:lineRule="auto"/>
        <w:ind w:left="282" w:right="565" w:firstLine="0"/>
        <w:jc w:val="both"/>
        <w:rPr>
          <w:b/>
          <w:sz w:val="22"/>
        </w:rPr>
      </w:pPr>
      <w:r>
        <w:rPr>
          <w:color w:val="ED0000"/>
          <w:sz w:val="22"/>
        </w:rPr>
        <w:t>Prestar</w:t>
      </w:r>
      <w:r>
        <w:rPr>
          <w:color w:val="ED0000"/>
          <w:spacing w:val="-13"/>
          <w:sz w:val="22"/>
        </w:rPr>
        <w:t xml:space="preserve"> </w:t>
      </w:r>
      <w:r>
        <w:rPr>
          <w:color w:val="ED0000"/>
          <w:sz w:val="22"/>
        </w:rPr>
        <w:t>todos</w:t>
      </w:r>
      <w:r>
        <w:rPr>
          <w:color w:val="ED0000"/>
          <w:spacing w:val="-12"/>
          <w:sz w:val="22"/>
        </w:rPr>
        <w:t xml:space="preserve"> </w:t>
      </w:r>
      <w:r>
        <w:rPr>
          <w:color w:val="ED0000"/>
          <w:sz w:val="22"/>
        </w:rPr>
        <w:t>os</w:t>
      </w:r>
      <w:r>
        <w:rPr>
          <w:color w:val="ED0000"/>
          <w:spacing w:val="-13"/>
          <w:sz w:val="22"/>
        </w:rPr>
        <w:t xml:space="preserve"> </w:t>
      </w:r>
      <w:r>
        <w:rPr>
          <w:color w:val="ED0000"/>
          <w:sz w:val="22"/>
        </w:rPr>
        <w:t>esclarecimentos</w:t>
      </w:r>
      <w:r>
        <w:rPr>
          <w:color w:val="ED0000"/>
          <w:spacing w:val="-12"/>
          <w:sz w:val="22"/>
        </w:rPr>
        <w:t xml:space="preserve"> </w:t>
      </w:r>
      <w:r>
        <w:rPr>
          <w:color w:val="ED0000"/>
          <w:sz w:val="22"/>
        </w:rPr>
        <w:t>que</w:t>
      </w:r>
      <w:r>
        <w:rPr>
          <w:color w:val="ED0000"/>
          <w:spacing w:val="-13"/>
          <w:sz w:val="22"/>
        </w:rPr>
        <w:t xml:space="preserve"> </w:t>
      </w:r>
      <w:r>
        <w:rPr>
          <w:color w:val="ED0000"/>
          <w:sz w:val="22"/>
        </w:rPr>
        <w:t>forem</w:t>
      </w:r>
      <w:r>
        <w:rPr>
          <w:color w:val="ED0000"/>
          <w:spacing w:val="-12"/>
          <w:sz w:val="22"/>
        </w:rPr>
        <w:t xml:space="preserve"> </w:t>
      </w:r>
      <w:r>
        <w:rPr>
          <w:color w:val="ED0000"/>
          <w:sz w:val="22"/>
        </w:rPr>
        <w:t>solicitados</w:t>
      </w:r>
      <w:r>
        <w:rPr>
          <w:color w:val="ED0000"/>
          <w:spacing w:val="-13"/>
          <w:sz w:val="22"/>
        </w:rPr>
        <w:t xml:space="preserve"> </w:t>
      </w:r>
      <w:r>
        <w:rPr>
          <w:color w:val="ED0000"/>
          <w:sz w:val="22"/>
        </w:rPr>
        <w:t>pelo</w:t>
      </w:r>
      <w:r>
        <w:rPr>
          <w:color w:val="ED0000"/>
          <w:spacing w:val="-12"/>
          <w:sz w:val="22"/>
        </w:rPr>
        <w:t xml:space="preserve"> </w:t>
      </w:r>
      <w:r>
        <w:rPr>
          <w:color w:val="ED0000"/>
          <w:sz w:val="22"/>
        </w:rPr>
        <w:t>Hospital,</w:t>
      </w:r>
      <w:r>
        <w:rPr>
          <w:color w:val="ED0000"/>
          <w:spacing w:val="-12"/>
          <w:sz w:val="22"/>
        </w:rPr>
        <w:t xml:space="preserve"> </w:t>
      </w:r>
      <w:r>
        <w:rPr>
          <w:color w:val="ED0000"/>
          <w:sz w:val="22"/>
        </w:rPr>
        <w:t>cujas</w:t>
      </w:r>
      <w:r>
        <w:rPr>
          <w:color w:val="ED0000"/>
          <w:spacing w:val="-13"/>
          <w:sz w:val="22"/>
        </w:rPr>
        <w:t xml:space="preserve"> </w:t>
      </w:r>
      <w:r>
        <w:rPr>
          <w:color w:val="ED0000"/>
          <w:sz w:val="22"/>
        </w:rPr>
        <w:t>reclamações</w:t>
      </w:r>
      <w:r>
        <w:rPr>
          <w:color w:val="ED0000"/>
          <w:spacing w:val="-12"/>
          <w:sz w:val="22"/>
        </w:rPr>
        <w:t xml:space="preserve"> </w:t>
      </w:r>
      <w:r>
        <w:rPr>
          <w:color w:val="ED0000"/>
          <w:sz w:val="22"/>
        </w:rPr>
        <w:t>se</w:t>
      </w:r>
      <w:r>
        <w:rPr>
          <w:color w:val="ED0000"/>
          <w:spacing w:val="-13"/>
          <w:sz w:val="22"/>
        </w:rPr>
        <w:t xml:space="preserve"> </w:t>
      </w:r>
      <w:r>
        <w:rPr>
          <w:color w:val="ED0000"/>
          <w:sz w:val="22"/>
        </w:rPr>
        <w:t>obrigam prontamente a atender;</w:t>
      </w:r>
    </w:p>
    <w:p w14:paraId="3AD1BB46">
      <w:pPr>
        <w:pStyle w:val="3"/>
        <w:numPr>
          <w:ilvl w:val="1"/>
          <w:numId w:val="4"/>
        </w:numPr>
        <w:tabs>
          <w:tab w:val="left" w:pos="991"/>
        </w:tabs>
        <w:spacing w:before="122" w:after="0" w:line="240" w:lineRule="auto"/>
        <w:ind w:left="991" w:right="0" w:hanging="709"/>
        <w:jc w:val="left"/>
        <w:rPr>
          <w:u w:val="none"/>
        </w:rPr>
      </w:pPr>
      <w:r>
        <w:rPr>
          <w:color w:val="ED0000"/>
          <w:u w:val="none"/>
        </w:rPr>
        <w:t>São</w:t>
      </w:r>
      <w:r>
        <w:rPr>
          <w:color w:val="ED0000"/>
          <w:spacing w:val="-6"/>
          <w:u w:val="none"/>
        </w:rPr>
        <w:t xml:space="preserve"> </w:t>
      </w:r>
      <w:r>
        <w:rPr>
          <w:color w:val="ED0000"/>
          <w:u w:val="none"/>
        </w:rPr>
        <w:t>expressamente</w:t>
      </w:r>
      <w:r>
        <w:rPr>
          <w:color w:val="ED0000"/>
          <w:spacing w:val="-5"/>
          <w:u w:val="none"/>
        </w:rPr>
        <w:t xml:space="preserve"> </w:t>
      </w:r>
      <w:r>
        <w:rPr>
          <w:color w:val="ED0000"/>
          <w:u w:val="none"/>
        </w:rPr>
        <w:t>vedadas</w:t>
      </w:r>
      <w:r>
        <w:rPr>
          <w:color w:val="ED0000"/>
          <w:spacing w:val="-5"/>
          <w:u w:val="none"/>
        </w:rPr>
        <w:t xml:space="preserve"> </w:t>
      </w:r>
      <w:r>
        <w:rPr>
          <w:color w:val="ED0000"/>
          <w:u w:val="none"/>
        </w:rPr>
        <w:t>à</w:t>
      </w:r>
      <w:r>
        <w:rPr>
          <w:color w:val="ED0000"/>
          <w:spacing w:val="-5"/>
          <w:u w:val="none"/>
        </w:rPr>
        <w:t xml:space="preserve"> </w:t>
      </w:r>
      <w:r>
        <w:rPr>
          <w:color w:val="ED0000"/>
          <w:spacing w:val="-2"/>
          <w:u w:val="none"/>
        </w:rPr>
        <w:t>Empresa:</w:t>
      </w:r>
    </w:p>
    <w:p w14:paraId="62CAD5D3">
      <w:pPr>
        <w:pStyle w:val="8"/>
        <w:numPr>
          <w:ilvl w:val="2"/>
          <w:numId w:val="4"/>
        </w:numPr>
        <w:tabs>
          <w:tab w:val="left" w:pos="944"/>
        </w:tabs>
        <w:spacing w:before="120" w:after="0" w:line="240" w:lineRule="auto"/>
        <w:ind w:left="282" w:right="428" w:firstLine="0"/>
        <w:jc w:val="left"/>
        <w:rPr>
          <w:color w:val="ED0000"/>
          <w:sz w:val="22"/>
        </w:rPr>
      </w:pPr>
      <w:r>
        <w:rPr>
          <w:color w:val="ED0000"/>
          <w:sz w:val="22"/>
        </w:rPr>
        <w:t>A</w:t>
      </w:r>
      <w:r>
        <w:rPr>
          <w:color w:val="ED0000"/>
          <w:spacing w:val="-5"/>
          <w:sz w:val="22"/>
        </w:rPr>
        <w:t xml:space="preserve"> </w:t>
      </w:r>
      <w:r>
        <w:rPr>
          <w:color w:val="ED0000"/>
          <w:sz w:val="22"/>
        </w:rPr>
        <w:t>veiculação</w:t>
      </w:r>
      <w:r>
        <w:rPr>
          <w:color w:val="ED0000"/>
          <w:spacing w:val="-4"/>
          <w:sz w:val="22"/>
        </w:rPr>
        <w:t xml:space="preserve"> </w:t>
      </w:r>
      <w:r>
        <w:rPr>
          <w:color w:val="ED0000"/>
          <w:sz w:val="22"/>
        </w:rPr>
        <w:t>de</w:t>
      </w:r>
      <w:r>
        <w:rPr>
          <w:color w:val="ED0000"/>
          <w:spacing w:val="-2"/>
          <w:sz w:val="22"/>
        </w:rPr>
        <w:t xml:space="preserve"> </w:t>
      </w:r>
      <w:r>
        <w:rPr>
          <w:color w:val="ED0000"/>
          <w:sz w:val="22"/>
        </w:rPr>
        <w:t>publicidade</w:t>
      </w:r>
      <w:r>
        <w:rPr>
          <w:color w:val="ED0000"/>
          <w:spacing w:val="-2"/>
          <w:sz w:val="22"/>
        </w:rPr>
        <w:t xml:space="preserve"> </w:t>
      </w:r>
      <w:r>
        <w:rPr>
          <w:color w:val="ED0000"/>
          <w:sz w:val="22"/>
        </w:rPr>
        <w:t>acerca</w:t>
      </w:r>
      <w:r>
        <w:rPr>
          <w:color w:val="ED0000"/>
          <w:spacing w:val="-2"/>
          <w:sz w:val="22"/>
        </w:rPr>
        <w:t xml:space="preserve"> </w:t>
      </w:r>
      <w:r>
        <w:rPr>
          <w:color w:val="ED0000"/>
          <w:sz w:val="22"/>
        </w:rPr>
        <w:t>deste</w:t>
      </w:r>
      <w:r>
        <w:rPr>
          <w:color w:val="ED0000"/>
          <w:spacing w:val="-4"/>
          <w:sz w:val="22"/>
        </w:rPr>
        <w:t xml:space="preserve"> </w:t>
      </w:r>
      <w:r>
        <w:rPr>
          <w:color w:val="ED0000"/>
          <w:sz w:val="22"/>
        </w:rPr>
        <w:t>Termo</w:t>
      </w:r>
      <w:r>
        <w:rPr>
          <w:color w:val="ED0000"/>
          <w:spacing w:val="-1"/>
          <w:sz w:val="22"/>
        </w:rPr>
        <w:t xml:space="preserve"> </w:t>
      </w:r>
      <w:r>
        <w:rPr>
          <w:color w:val="ED0000"/>
          <w:sz w:val="22"/>
        </w:rPr>
        <w:t>de</w:t>
      </w:r>
      <w:r>
        <w:rPr>
          <w:color w:val="ED0000"/>
          <w:spacing w:val="-4"/>
          <w:sz w:val="22"/>
        </w:rPr>
        <w:t xml:space="preserve"> </w:t>
      </w:r>
      <w:r>
        <w:rPr>
          <w:color w:val="ED0000"/>
          <w:sz w:val="22"/>
        </w:rPr>
        <w:t>Referência</w:t>
      </w:r>
      <w:r>
        <w:rPr>
          <w:color w:val="ED0000"/>
          <w:spacing w:val="-5"/>
          <w:sz w:val="22"/>
        </w:rPr>
        <w:t xml:space="preserve"> </w:t>
      </w:r>
      <w:r>
        <w:rPr>
          <w:color w:val="ED0000"/>
          <w:sz w:val="22"/>
        </w:rPr>
        <w:t>e</w:t>
      </w:r>
      <w:r>
        <w:rPr>
          <w:color w:val="ED0000"/>
          <w:spacing w:val="40"/>
          <w:sz w:val="22"/>
        </w:rPr>
        <w:t xml:space="preserve"> </w:t>
      </w:r>
      <w:r>
        <w:rPr>
          <w:color w:val="ED0000"/>
          <w:sz w:val="22"/>
        </w:rPr>
        <w:t>do</w:t>
      </w:r>
      <w:r>
        <w:rPr>
          <w:color w:val="ED0000"/>
          <w:spacing w:val="-1"/>
          <w:sz w:val="22"/>
        </w:rPr>
        <w:t xml:space="preserve"> </w:t>
      </w:r>
      <w:r>
        <w:rPr>
          <w:color w:val="ED0000"/>
          <w:sz w:val="22"/>
        </w:rPr>
        <w:t>contrato,</w:t>
      </w:r>
      <w:r>
        <w:rPr>
          <w:color w:val="ED0000"/>
          <w:spacing w:val="-4"/>
          <w:sz w:val="22"/>
        </w:rPr>
        <w:t xml:space="preserve"> </w:t>
      </w:r>
      <w:r>
        <w:rPr>
          <w:color w:val="ED0000"/>
          <w:sz w:val="22"/>
        </w:rPr>
        <w:t>salvo</w:t>
      </w:r>
      <w:r>
        <w:rPr>
          <w:color w:val="ED0000"/>
          <w:spacing w:val="-1"/>
          <w:sz w:val="22"/>
        </w:rPr>
        <w:t xml:space="preserve"> </w:t>
      </w:r>
      <w:r>
        <w:rPr>
          <w:color w:val="ED0000"/>
          <w:sz w:val="22"/>
        </w:rPr>
        <w:t>se</w:t>
      </w:r>
      <w:r>
        <w:rPr>
          <w:color w:val="ED0000"/>
          <w:spacing w:val="-2"/>
          <w:sz w:val="22"/>
        </w:rPr>
        <w:t xml:space="preserve"> </w:t>
      </w:r>
      <w:r>
        <w:rPr>
          <w:color w:val="ED0000"/>
          <w:sz w:val="22"/>
        </w:rPr>
        <w:t>houver</w:t>
      </w:r>
      <w:r>
        <w:rPr>
          <w:color w:val="ED0000"/>
          <w:spacing w:val="-4"/>
          <w:sz w:val="22"/>
        </w:rPr>
        <w:t xml:space="preserve"> </w:t>
      </w:r>
      <w:r>
        <w:rPr>
          <w:color w:val="ED0000"/>
          <w:sz w:val="22"/>
        </w:rPr>
        <w:t>prévia autorização da Administração;</w:t>
      </w:r>
    </w:p>
    <w:p w14:paraId="30C616D0">
      <w:pPr>
        <w:pStyle w:val="8"/>
        <w:numPr>
          <w:ilvl w:val="2"/>
          <w:numId w:val="4"/>
        </w:numPr>
        <w:tabs>
          <w:tab w:val="left" w:pos="975"/>
        </w:tabs>
        <w:spacing w:before="121" w:after="0" w:line="240" w:lineRule="auto"/>
        <w:ind w:left="282" w:right="425" w:firstLine="0"/>
        <w:jc w:val="left"/>
        <w:rPr>
          <w:color w:val="ED0000"/>
          <w:sz w:val="22"/>
        </w:rPr>
      </w:pPr>
      <w:r>
        <w:rPr>
          <w:color w:val="ED0000"/>
          <w:sz w:val="22"/>
        </w:rPr>
        <w:t>A</w:t>
      </w:r>
      <w:r>
        <w:rPr>
          <w:color w:val="ED0000"/>
          <w:spacing w:val="26"/>
          <w:sz w:val="22"/>
        </w:rPr>
        <w:t xml:space="preserve"> </w:t>
      </w:r>
      <w:r>
        <w:rPr>
          <w:color w:val="ED0000"/>
          <w:sz w:val="22"/>
        </w:rPr>
        <w:t>transferência</w:t>
      </w:r>
      <w:r>
        <w:rPr>
          <w:color w:val="ED0000"/>
          <w:spacing w:val="26"/>
          <w:sz w:val="22"/>
        </w:rPr>
        <w:t xml:space="preserve"> </w:t>
      </w:r>
      <w:r>
        <w:rPr>
          <w:color w:val="ED0000"/>
          <w:sz w:val="22"/>
        </w:rPr>
        <w:t>de</w:t>
      </w:r>
      <w:r>
        <w:rPr>
          <w:color w:val="ED0000"/>
          <w:spacing w:val="27"/>
          <w:sz w:val="22"/>
        </w:rPr>
        <w:t xml:space="preserve"> </w:t>
      </w:r>
      <w:r>
        <w:rPr>
          <w:color w:val="ED0000"/>
          <w:sz w:val="22"/>
        </w:rPr>
        <w:t>qualquer</w:t>
      </w:r>
      <w:r>
        <w:rPr>
          <w:color w:val="ED0000"/>
          <w:spacing w:val="29"/>
          <w:sz w:val="22"/>
        </w:rPr>
        <w:t xml:space="preserve"> </w:t>
      </w:r>
      <w:r>
        <w:rPr>
          <w:color w:val="ED0000"/>
          <w:sz w:val="22"/>
        </w:rPr>
        <w:t>de</w:t>
      </w:r>
      <w:r>
        <w:rPr>
          <w:color w:val="ED0000"/>
          <w:spacing w:val="27"/>
          <w:sz w:val="22"/>
        </w:rPr>
        <w:t xml:space="preserve"> </w:t>
      </w:r>
      <w:r>
        <w:rPr>
          <w:color w:val="ED0000"/>
          <w:sz w:val="22"/>
        </w:rPr>
        <w:t>suas</w:t>
      </w:r>
      <w:r>
        <w:rPr>
          <w:color w:val="ED0000"/>
          <w:spacing w:val="26"/>
          <w:sz w:val="22"/>
        </w:rPr>
        <w:t xml:space="preserve"> </w:t>
      </w:r>
      <w:r>
        <w:rPr>
          <w:color w:val="ED0000"/>
          <w:sz w:val="22"/>
        </w:rPr>
        <w:t>responsabilidades</w:t>
      </w:r>
      <w:r>
        <w:rPr>
          <w:color w:val="ED0000"/>
          <w:spacing w:val="29"/>
          <w:sz w:val="22"/>
        </w:rPr>
        <w:t xml:space="preserve"> </w:t>
      </w:r>
      <w:r>
        <w:rPr>
          <w:color w:val="ED0000"/>
          <w:sz w:val="22"/>
        </w:rPr>
        <w:t>para</w:t>
      </w:r>
      <w:r>
        <w:rPr>
          <w:color w:val="ED0000"/>
          <w:spacing w:val="25"/>
          <w:sz w:val="22"/>
        </w:rPr>
        <w:t xml:space="preserve"> </w:t>
      </w:r>
      <w:r>
        <w:rPr>
          <w:color w:val="ED0000"/>
          <w:sz w:val="22"/>
        </w:rPr>
        <w:t>outras entidades,</w:t>
      </w:r>
      <w:r>
        <w:rPr>
          <w:color w:val="ED0000"/>
          <w:spacing w:val="29"/>
          <w:sz w:val="22"/>
        </w:rPr>
        <w:t xml:space="preserve"> </w:t>
      </w:r>
      <w:r>
        <w:rPr>
          <w:color w:val="ED0000"/>
          <w:sz w:val="22"/>
        </w:rPr>
        <w:t>sejam</w:t>
      </w:r>
      <w:r>
        <w:rPr>
          <w:color w:val="ED0000"/>
          <w:spacing w:val="28"/>
          <w:sz w:val="22"/>
        </w:rPr>
        <w:t xml:space="preserve"> </w:t>
      </w:r>
      <w:r>
        <w:rPr>
          <w:color w:val="ED0000"/>
          <w:sz w:val="22"/>
        </w:rPr>
        <w:t>fabricantes, técnicos, subempreiteiros etc.</w:t>
      </w:r>
    </w:p>
    <w:p w14:paraId="714D5EF7">
      <w:pPr>
        <w:pStyle w:val="3"/>
        <w:spacing w:before="120"/>
        <w:rPr>
          <w:u w:val="none"/>
        </w:rPr>
      </w:pPr>
      <w:r>
        <w:rPr>
          <w:spacing w:val="-2"/>
          <w:u w:val="single"/>
        </w:rPr>
        <w:t>Sustentabilidade</w:t>
      </w:r>
    </w:p>
    <w:p w14:paraId="2CB97B45">
      <w:pPr>
        <w:pStyle w:val="3"/>
        <w:spacing w:after="0"/>
        <w:sectPr>
          <w:pgSz w:w="11910" w:h="16840"/>
          <w:pgMar w:top="2160" w:right="708" w:bottom="1860" w:left="850" w:header="708" w:footer="1674" w:gutter="0"/>
          <w:cols w:space="720" w:num="1"/>
        </w:sectPr>
      </w:pPr>
    </w:p>
    <w:p w14:paraId="0EBB23BF">
      <w:pPr>
        <w:pStyle w:val="6"/>
        <w:jc w:val="left"/>
        <w:rPr>
          <w:b/>
        </w:rPr>
      </w:pPr>
    </w:p>
    <w:p w14:paraId="127066D3">
      <w:pPr>
        <w:pStyle w:val="6"/>
        <w:spacing w:before="257"/>
        <w:jc w:val="left"/>
        <w:rPr>
          <w:b/>
        </w:rPr>
      </w:pPr>
    </w:p>
    <w:p w14:paraId="59A2BB4E">
      <w:pPr>
        <w:pStyle w:val="8"/>
        <w:numPr>
          <w:ilvl w:val="1"/>
          <w:numId w:val="4"/>
        </w:numPr>
        <w:tabs>
          <w:tab w:val="left" w:pos="991"/>
        </w:tabs>
        <w:spacing w:before="0" w:after="0" w:line="240" w:lineRule="auto"/>
        <w:ind w:left="282" w:right="566" w:firstLine="0"/>
        <w:jc w:val="left"/>
        <w:rPr>
          <w:b/>
          <w:sz w:val="22"/>
        </w:rPr>
      </w:pPr>
      <w:r>
        <w:rPr>
          <w:sz w:val="22"/>
        </w:rPr>
        <w:t>Além</w:t>
      </w:r>
      <w:r>
        <w:rPr>
          <w:spacing w:val="-4"/>
          <w:sz w:val="22"/>
        </w:rPr>
        <w:t xml:space="preserve"> </w:t>
      </w:r>
      <w:r>
        <w:rPr>
          <w:sz w:val="22"/>
        </w:rPr>
        <w:t>dos</w:t>
      </w:r>
      <w:r>
        <w:rPr>
          <w:spacing w:val="-6"/>
          <w:sz w:val="22"/>
        </w:rPr>
        <w:t xml:space="preserve"> </w:t>
      </w:r>
      <w:r>
        <w:rPr>
          <w:sz w:val="22"/>
        </w:rPr>
        <w:t>critérios</w:t>
      </w:r>
      <w:r>
        <w:rPr>
          <w:spacing w:val="-3"/>
          <w:sz w:val="22"/>
        </w:rPr>
        <w:t xml:space="preserve"> </w:t>
      </w:r>
      <w:r>
        <w:rPr>
          <w:sz w:val="22"/>
        </w:rPr>
        <w:t>de</w:t>
      </w:r>
      <w:r>
        <w:rPr>
          <w:spacing w:val="-3"/>
          <w:sz w:val="22"/>
        </w:rPr>
        <w:t xml:space="preserve"> </w:t>
      </w:r>
      <w:r>
        <w:rPr>
          <w:sz w:val="22"/>
        </w:rPr>
        <w:t>sustentabilidade</w:t>
      </w:r>
      <w:r>
        <w:rPr>
          <w:spacing w:val="-3"/>
          <w:sz w:val="22"/>
        </w:rPr>
        <w:t xml:space="preserve"> </w:t>
      </w:r>
      <w:r>
        <w:rPr>
          <w:sz w:val="22"/>
        </w:rPr>
        <w:t>eventualmente</w:t>
      </w:r>
      <w:r>
        <w:rPr>
          <w:spacing w:val="-5"/>
          <w:sz w:val="22"/>
        </w:rPr>
        <w:t xml:space="preserve"> </w:t>
      </w:r>
      <w:r>
        <w:rPr>
          <w:sz w:val="22"/>
        </w:rPr>
        <w:t>inseridos</w:t>
      </w:r>
      <w:r>
        <w:rPr>
          <w:spacing w:val="-3"/>
          <w:sz w:val="22"/>
        </w:rPr>
        <w:t xml:space="preserve"> </w:t>
      </w:r>
      <w:r>
        <w:rPr>
          <w:sz w:val="22"/>
        </w:rPr>
        <w:t>na</w:t>
      </w:r>
      <w:r>
        <w:rPr>
          <w:spacing w:val="-6"/>
          <w:sz w:val="22"/>
        </w:rPr>
        <w:t xml:space="preserve"> </w:t>
      </w:r>
      <w:r>
        <w:rPr>
          <w:sz w:val="22"/>
        </w:rPr>
        <w:t>descrição</w:t>
      </w:r>
      <w:r>
        <w:rPr>
          <w:spacing w:val="-5"/>
          <w:sz w:val="22"/>
        </w:rPr>
        <w:t xml:space="preserve"> </w:t>
      </w:r>
      <w:r>
        <w:rPr>
          <w:sz w:val="22"/>
        </w:rPr>
        <w:t>do</w:t>
      </w:r>
      <w:r>
        <w:rPr>
          <w:spacing w:val="-4"/>
          <w:sz w:val="22"/>
        </w:rPr>
        <w:t xml:space="preserve"> </w:t>
      </w:r>
      <w:r>
        <w:rPr>
          <w:sz w:val="22"/>
        </w:rPr>
        <w:t>objeto,</w:t>
      </w:r>
      <w:r>
        <w:rPr>
          <w:spacing w:val="-6"/>
          <w:sz w:val="22"/>
        </w:rPr>
        <w:t xml:space="preserve"> </w:t>
      </w:r>
      <w:r>
        <w:rPr>
          <w:sz w:val="22"/>
        </w:rPr>
        <w:t>devem</w:t>
      </w:r>
      <w:r>
        <w:rPr>
          <w:spacing w:val="-2"/>
          <w:sz w:val="22"/>
        </w:rPr>
        <w:t xml:space="preserve"> </w:t>
      </w:r>
      <w:r>
        <w:rPr>
          <w:sz w:val="22"/>
        </w:rPr>
        <w:t>ser atendidos os seguintes requisitos, que se baseiam no Guia Nacional de Contratações Sustentáveis:</w:t>
      </w:r>
    </w:p>
    <w:p w14:paraId="2124FB26">
      <w:pPr>
        <w:pStyle w:val="8"/>
        <w:numPr>
          <w:ilvl w:val="1"/>
          <w:numId w:val="4"/>
        </w:numPr>
        <w:tabs>
          <w:tab w:val="left" w:pos="991"/>
        </w:tabs>
        <w:spacing w:before="120" w:after="0" w:line="240" w:lineRule="auto"/>
        <w:ind w:left="282" w:right="569" w:firstLine="0"/>
        <w:jc w:val="left"/>
        <w:rPr>
          <w:b/>
          <w:sz w:val="22"/>
        </w:rPr>
      </w:pPr>
      <w:r>
        <w:rPr>
          <w:color w:val="FF0000"/>
          <w:sz w:val="22"/>
        </w:rPr>
        <w:t>Os</w:t>
      </w:r>
      <w:r>
        <w:rPr>
          <w:color w:val="FF0000"/>
          <w:spacing w:val="36"/>
          <w:sz w:val="22"/>
        </w:rPr>
        <w:t xml:space="preserve"> </w:t>
      </w:r>
      <w:r>
        <w:rPr>
          <w:color w:val="FF0000"/>
          <w:sz w:val="22"/>
        </w:rPr>
        <w:t>fornecedores</w:t>
      </w:r>
      <w:r>
        <w:rPr>
          <w:color w:val="FF0000"/>
          <w:spacing w:val="36"/>
          <w:sz w:val="22"/>
        </w:rPr>
        <w:t xml:space="preserve"> </w:t>
      </w:r>
      <w:r>
        <w:rPr>
          <w:color w:val="FF0000"/>
          <w:sz w:val="22"/>
        </w:rPr>
        <w:t>deverão</w:t>
      </w:r>
      <w:r>
        <w:rPr>
          <w:color w:val="FF0000"/>
          <w:spacing w:val="34"/>
          <w:sz w:val="22"/>
        </w:rPr>
        <w:t xml:space="preserve"> </w:t>
      </w:r>
      <w:r>
        <w:rPr>
          <w:color w:val="FF0000"/>
          <w:sz w:val="22"/>
        </w:rPr>
        <w:t>oferecer</w:t>
      </w:r>
      <w:r>
        <w:rPr>
          <w:color w:val="FF0000"/>
          <w:spacing w:val="36"/>
          <w:sz w:val="22"/>
        </w:rPr>
        <w:t xml:space="preserve"> </w:t>
      </w:r>
      <w:r>
        <w:rPr>
          <w:color w:val="FF0000"/>
          <w:sz w:val="22"/>
        </w:rPr>
        <w:t>produtos</w:t>
      </w:r>
      <w:r>
        <w:rPr>
          <w:color w:val="FF0000"/>
          <w:spacing w:val="36"/>
          <w:sz w:val="22"/>
        </w:rPr>
        <w:t xml:space="preserve"> </w:t>
      </w:r>
      <w:r>
        <w:rPr>
          <w:color w:val="FF0000"/>
          <w:sz w:val="22"/>
        </w:rPr>
        <w:t>que</w:t>
      </w:r>
      <w:r>
        <w:rPr>
          <w:color w:val="FF0000"/>
          <w:spacing w:val="36"/>
          <w:sz w:val="22"/>
        </w:rPr>
        <w:t xml:space="preserve"> </w:t>
      </w:r>
      <w:r>
        <w:rPr>
          <w:color w:val="FF0000"/>
          <w:sz w:val="22"/>
        </w:rPr>
        <w:t>atendam</w:t>
      </w:r>
      <w:r>
        <w:rPr>
          <w:color w:val="FF0000"/>
          <w:spacing w:val="34"/>
          <w:sz w:val="22"/>
        </w:rPr>
        <w:t xml:space="preserve"> </w:t>
      </w:r>
      <w:r>
        <w:rPr>
          <w:color w:val="FF0000"/>
          <w:sz w:val="22"/>
        </w:rPr>
        <w:t>o</w:t>
      </w:r>
      <w:r>
        <w:rPr>
          <w:color w:val="FF0000"/>
          <w:spacing w:val="37"/>
          <w:sz w:val="22"/>
        </w:rPr>
        <w:t xml:space="preserve"> </w:t>
      </w:r>
      <w:r>
        <w:rPr>
          <w:color w:val="FF0000"/>
          <w:sz w:val="22"/>
        </w:rPr>
        <w:t>disposto</w:t>
      </w:r>
      <w:r>
        <w:rPr>
          <w:color w:val="FF0000"/>
          <w:spacing w:val="37"/>
          <w:sz w:val="22"/>
        </w:rPr>
        <w:t xml:space="preserve"> </w:t>
      </w:r>
      <w:r>
        <w:rPr>
          <w:color w:val="FF0000"/>
          <w:sz w:val="22"/>
        </w:rPr>
        <w:t>no</w:t>
      </w:r>
      <w:r>
        <w:rPr>
          <w:color w:val="FF0000"/>
          <w:spacing w:val="37"/>
          <w:sz w:val="22"/>
        </w:rPr>
        <w:t xml:space="preserve"> </w:t>
      </w:r>
      <w:r>
        <w:rPr>
          <w:color w:val="FF0000"/>
          <w:sz w:val="22"/>
        </w:rPr>
        <w:t>art.</w:t>
      </w:r>
      <w:r>
        <w:rPr>
          <w:color w:val="FF0000"/>
          <w:spacing w:val="80"/>
          <w:sz w:val="22"/>
        </w:rPr>
        <w:t xml:space="preserve"> </w:t>
      </w:r>
      <w:r>
        <w:rPr>
          <w:color w:val="FF0000"/>
          <w:sz w:val="22"/>
        </w:rPr>
        <w:t>5º</w:t>
      </w:r>
      <w:r>
        <w:rPr>
          <w:color w:val="FF0000"/>
          <w:spacing w:val="36"/>
          <w:sz w:val="22"/>
        </w:rPr>
        <w:t xml:space="preserve"> </w:t>
      </w:r>
      <w:r>
        <w:rPr>
          <w:color w:val="FF0000"/>
          <w:sz w:val="22"/>
        </w:rPr>
        <w:t>da</w:t>
      </w:r>
      <w:r>
        <w:rPr>
          <w:color w:val="FF0000"/>
          <w:spacing w:val="35"/>
          <w:sz w:val="22"/>
        </w:rPr>
        <w:t xml:space="preserve"> </w:t>
      </w:r>
      <w:r>
        <w:rPr>
          <w:color w:val="FF0000"/>
          <w:sz w:val="22"/>
        </w:rPr>
        <w:t>Instrução Normativa 01, de 19 de janeiro de 2010, a saber:</w:t>
      </w:r>
    </w:p>
    <w:p w14:paraId="449E46B6">
      <w:pPr>
        <w:pStyle w:val="8"/>
        <w:numPr>
          <w:ilvl w:val="2"/>
          <w:numId w:val="4"/>
        </w:numPr>
        <w:tabs>
          <w:tab w:val="left" w:pos="999"/>
        </w:tabs>
        <w:spacing w:before="121" w:after="0" w:line="240" w:lineRule="auto"/>
        <w:ind w:left="282" w:right="424" w:firstLine="0"/>
        <w:jc w:val="left"/>
        <w:rPr>
          <w:sz w:val="22"/>
        </w:rPr>
      </w:pPr>
      <w:r>
        <w:rPr>
          <w:color w:val="ED0000"/>
          <w:sz w:val="22"/>
        </w:rPr>
        <w:t>Entregar</w:t>
      </w:r>
      <w:r>
        <w:rPr>
          <w:color w:val="ED0000"/>
          <w:spacing w:val="40"/>
          <w:sz w:val="22"/>
        </w:rPr>
        <w:t xml:space="preserve"> </w:t>
      </w:r>
      <w:r>
        <w:rPr>
          <w:color w:val="ED0000"/>
          <w:sz w:val="22"/>
        </w:rPr>
        <w:t>bens</w:t>
      </w:r>
      <w:r>
        <w:rPr>
          <w:color w:val="ED0000"/>
          <w:spacing w:val="40"/>
          <w:sz w:val="22"/>
        </w:rPr>
        <w:t xml:space="preserve"> </w:t>
      </w:r>
      <w:r>
        <w:rPr>
          <w:color w:val="ED0000"/>
          <w:sz w:val="22"/>
        </w:rPr>
        <w:t>que</w:t>
      </w:r>
      <w:r>
        <w:rPr>
          <w:color w:val="ED0000"/>
          <w:spacing w:val="40"/>
          <w:sz w:val="22"/>
        </w:rPr>
        <w:t xml:space="preserve"> </w:t>
      </w:r>
      <w:r>
        <w:rPr>
          <w:color w:val="ED0000"/>
          <w:sz w:val="22"/>
        </w:rPr>
        <w:t>sejam</w:t>
      </w:r>
      <w:r>
        <w:rPr>
          <w:color w:val="ED0000"/>
          <w:spacing w:val="40"/>
          <w:sz w:val="22"/>
        </w:rPr>
        <w:t xml:space="preserve"> </w:t>
      </w:r>
      <w:r>
        <w:rPr>
          <w:color w:val="ED0000"/>
          <w:sz w:val="22"/>
        </w:rPr>
        <w:t>constituídos,</w:t>
      </w:r>
      <w:r>
        <w:rPr>
          <w:color w:val="ED0000"/>
          <w:spacing w:val="40"/>
          <w:sz w:val="22"/>
        </w:rPr>
        <w:t xml:space="preserve"> </w:t>
      </w:r>
      <w:r>
        <w:rPr>
          <w:color w:val="ED0000"/>
          <w:sz w:val="22"/>
        </w:rPr>
        <w:t>no</w:t>
      </w:r>
      <w:r>
        <w:rPr>
          <w:color w:val="ED0000"/>
          <w:spacing w:val="40"/>
          <w:sz w:val="22"/>
        </w:rPr>
        <w:t xml:space="preserve"> </w:t>
      </w:r>
      <w:r>
        <w:rPr>
          <w:color w:val="ED0000"/>
          <w:sz w:val="22"/>
        </w:rPr>
        <w:t>todo</w:t>
      </w:r>
      <w:r>
        <w:rPr>
          <w:color w:val="ED0000"/>
          <w:spacing w:val="40"/>
          <w:sz w:val="22"/>
        </w:rPr>
        <w:t xml:space="preserve"> </w:t>
      </w:r>
      <w:r>
        <w:rPr>
          <w:color w:val="ED0000"/>
          <w:sz w:val="22"/>
        </w:rPr>
        <w:t>ou</w:t>
      </w:r>
      <w:r>
        <w:rPr>
          <w:color w:val="ED0000"/>
          <w:spacing w:val="40"/>
          <w:sz w:val="22"/>
        </w:rPr>
        <w:t xml:space="preserve"> </w:t>
      </w:r>
      <w:r>
        <w:rPr>
          <w:color w:val="ED0000"/>
          <w:sz w:val="22"/>
        </w:rPr>
        <w:t>em</w:t>
      </w:r>
      <w:r>
        <w:rPr>
          <w:color w:val="ED0000"/>
          <w:spacing w:val="40"/>
          <w:sz w:val="22"/>
        </w:rPr>
        <w:t xml:space="preserve"> </w:t>
      </w:r>
      <w:r>
        <w:rPr>
          <w:color w:val="ED0000"/>
          <w:sz w:val="22"/>
        </w:rPr>
        <w:t>parte,</w:t>
      </w:r>
      <w:r>
        <w:rPr>
          <w:color w:val="ED0000"/>
          <w:spacing w:val="40"/>
          <w:sz w:val="22"/>
        </w:rPr>
        <w:t xml:space="preserve"> </w:t>
      </w:r>
      <w:r>
        <w:rPr>
          <w:color w:val="ED0000"/>
          <w:sz w:val="22"/>
        </w:rPr>
        <w:t>por</w:t>
      </w:r>
      <w:r>
        <w:rPr>
          <w:color w:val="ED0000"/>
          <w:spacing w:val="40"/>
          <w:sz w:val="22"/>
        </w:rPr>
        <w:t xml:space="preserve"> </w:t>
      </w:r>
      <w:r>
        <w:rPr>
          <w:color w:val="ED0000"/>
          <w:sz w:val="22"/>
        </w:rPr>
        <w:t>material</w:t>
      </w:r>
      <w:r>
        <w:rPr>
          <w:color w:val="ED0000"/>
          <w:spacing w:val="40"/>
          <w:sz w:val="22"/>
        </w:rPr>
        <w:t xml:space="preserve"> </w:t>
      </w:r>
      <w:r>
        <w:rPr>
          <w:color w:val="ED0000"/>
          <w:sz w:val="22"/>
        </w:rPr>
        <w:t>reciclado,</w:t>
      </w:r>
      <w:r>
        <w:rPr>
          <w:color w:val="ED0000"/>
          <w:spacing w:val="40"/>
          <w:sz w:val="22"/>
        </w:rPr>
        <w:t xml:space="preserve"> </w:t>
      </w:r>
      <w:r>
        <w:rPr>
          <w:color w:val="ED0000"/>
          <w:sz w:val="22"/>
        </w:rPr>
        <w:t>atóxico, biodegradável, conforme normas da ABNT. (CRITÉRIO DE SUSTENTABILIDADE).</w:t>
      </w:r>
    </w:p>
    <w:p w14:paraId="1BBFFA85">
      <w:pPr>
        <w:pStyle w:val="8"/>
        <w:numPr>
          <w:ilvl w:val="2"/>
          <w:numId w:val="4"/>
        </w:numPr>
        <w:tabs>
          <w:tab w:val="left" w:pos="939"/>
        </w:tabs>
        <w:spacing w:before="1" w:after="0" w:line="240" w:lineRule="auto"/>
        <w:ind w:left="282" w:right="422" w:firstLine="0"/>
        <w:jc w:val="both"/>
        <w:rPr>
          <w:sz w:val="22"/>
        </w:rPr>
      </w:pPr>
      <w:r>
        <w:rPr>
          <w:color w:val="ED0000"/>
          <w:sz w:val="22"/>
        </w:rPr>
        <w:t>Que</w:t>
      </w:r>
      <w:r>
        <w:rPr>
          <w:color w:val="ED0000"/>
          <w:spacing w:val="-7"/>
          <w:sz w:val="22"/>
        </w:rPr>
        <w:t xml:space="preserve"> </w:t>
      </w:r>
      <w:r>
        <w:rPr>
          <w:color w:val="ED0000"/>
          <w:sz w:val="22"/>
        </w:rPr>
        <w:t>sejam</w:t>
      </w:r>
      <w:r>
        <w:rPr>
          <w:color w:val="ED0000"/>
          <w:spacing w:val="-8"/>
          <w:sz w:val="22"/>
        </w:rPr>
        <w:t xml:space="preserve"> </w:t>
      </w:r>
      <w:r>
        <w:rPr>
          <w:color w:val="ED0000"/>
          <w:sz w:val="22"/>
        </w:rPr>
        <w:t>observados</w:t>
      </w:r>
      <w:r>
        <w:rPr>
          <w:color w:val="ED0000"/>
          <w:spacing w:val="-7"/>
          <w:sz w:val="22"/>
        </w:rPr>
        <w:t xml:space="preserve"> </w:t>
      </w:r>
      <w:r>
        <w:rPr>
          <w:color w:val="ED0000"/>
          <w:sz w:val="22"/>
        </w:rPr>
        <w:t>os</w:t>
      </w:r>
      <w:r>
        <w:rPr>
          <w:color w:val="ED0000"/>
          <w:spacing w:val="-7"/>
          <w:sz w:val="22"/>
        </w:rPr>
        <w:t xml:space="preserve"> </w:t>
      </w:r>
      <w:r>
        <w:rPr>
          <w:color w:val="ED0000"/>
          <w:sz w:val="22"/>
        </w:rPr>
        <w:t>requisitos</w:t>
      </w:r>
      <w:r>
        <w:rPr>
          <w:color w:val="ED0000"/>
          <w:spacing w:val="-7"/>
          <w:sz w:val="22"/>
        </w:rPr>
        <w:t xml:space="preserve"> </w:t>
      </w:r>
      <w:r>
        <w:rPr>
          <w:color w:val="ED0000"/>
          <w:sz w:val="22"/>
        </w:rPr>
        <w:t>ambientais</w:t>
      </w:r>
      <w:r>
        <w:rPr>
          <w:color w:val="ED0000"/>
          <w:spacing w:val="-7"/>
          <w:sz w:val="22"/>
        </w:rPr>
        <w:t xml:space="preserve"> </w:t>
      </w:r>
      <w:r>
        <w:rPr>
          <w:color w:val="ED0000"/>
          <w:sz w:val="22"/>
        </w:rPr>
        <w:t>para</w:t>
      </w:r>
      <w:r>
        <w:rPr>
          <w:color w:val="ED0000"/>
          <w:spacing w:val="-7"/>
          <w:sz w:val="22"/>
        </w:rPr>
        <w:t xml:space="preserve"> </w:t>
      </w:r>
      <w:r>
        <w:rPr>
          <w:color w:val="ED0000"/>
          <w:sz w:val="22"/>
        </w:rPr>
        <w:t>a</w:t>
      </w:r>
      <w:r>
        <w:rPr>
          <w:color w:val="ED0000"/>
          <w:spacing w:val="-7"/>
          <w:sz w:val="22"/>
        </w:rPr>
        <w:t xml:space="preserve"> </w:t>
      </w:r>
      <w:r>
        <w:rPr>
          <w:color w:val="ED0000"/>
          <w:sz w:val="22"/>
        </w:rPr>
        <w:t>obtenção</w:t>
      </w:r>
      <w:r>
        <w:rPr>
          <w:color w:val="ED0000"/>
          <w:spacing w:val="-5"/>
          <w:sz w:val="22"/>
        </w:rPr>
        <w:t xml:space="preserve"> </w:t>
      </w:r>
      <w:r>
        <w:rPr>
          <w:color w:val="ED0000"/>
          <w:sz w:val="22"/>
        </w:rPr>
        <w:t>de</w:t>
      </w:r>
      <w:r>
        <w:rPr>
          <w:color w:val="ED0000"/>
          <w:spacing w:val="-6"/>
          <w:sz w:val="22"/>
        </w:rPr>
        <w:t xml:space="preserve"> </w:t>
      </w:r>
      <w:r>
        <w:rPr>
          <w:color w:val="ED0000"/>
          <w:sz w:val="22"/>
        </w:rPr>
        <w:t>certificação</w:t>
      </w:r>
      <w:r>
        <w:rPr>
          <w:color w:val="ED0000"/>
          <w:spacing w:val="-6"/>
          <w:sz w:val="22"/>
        </w:rPr>
        <w:t xml:space="preserve"> </w:t>
      </w:r>
      <w:r>
        <w:rPr>
          <w:color w:val="ED0000"/>
          <w:sz w:val="22"/>
        </w:rPr>
        <w:t>do</w:t>
      </w:r>
      <w:r>
        <w:rPr>
          <w:color w:val="ED0000"/>
          <w:spacing w:val="-5"/>
          <w:sz w:val="22"/>
        </w:rPr>
        <w:t xml:space="preserve"> </w:t>
      </w:r>
      <w:r>
        <w:rPr>
          <w:color w:val="ED0000"/>
          <w:sz w:val="22"/>
        </w:rPr>
        <w:t>Instituto</w:t>
      </w:r>
      <w:r>
        <w:rPr>
          <w:color w:val="ED0000"/>
          <w:spacing w:val="-5"/>
          <w:sz w:val="22"/>
        </w:rPr>
        <w:t xml:space="preserve"> </w:t>
      </w:r>
      <w:r>
        <w:rPr>
          <w:color w:val="ED0000"/>
          <w:sz w:val="22"/>
        </w:rPr>
        <w:t>Nacional de Metrologia, Normalização e Qualidade Industrial – INMETRO como produtos sustentáveis ou de menor impacto ambiental em relação aos seus similares, com fulcro no artigo 5º, inc. II da IN nº 01/2010 MPOG.</w:t>
      </w:r>
    </w:p>
    <w:p w14:paraId="30ED1947">
      <w:pPr>
        <w:pStyle w:val="8"/>
        <w:numPr>
          <w:ilvl w:val="2"/>
          <w:numId w:val="4"/>
        </w:numPr>
        <w:tabs>
          <w:tab w:val="left" w:pos="939"/>
        </w:tabs>
        <w:spacing w:before="0" w:after="0" w:line="240" w:lineRule="auto"/>
        <w:ind w:left="282" w:right="423" w:firstLine="0"/>
        <w:jc w:val="both"/>
        <w:rPr>
          <w:sz w:val="22"/>
        </w:rPr>
      </w:pPr>
      <w:r>
        <w:rPr>
          <w:color w:val="ED0000"/>
          <w:sz w:val="22"/>
        </w:rPr>
        <w:t>Acondicionar</w:t>
      </w:r>
      <w:r>
        <w:rPr>
          <w:color w:val="ED0000"/>
          <w:spacing w:val="-9"/>
          <w:sz w:val="22"/>
        </w:rPr>
        <w:t xml:space="preserve"> </w:t>
      </w:r>
      <w:r>
        <w:rPr>
          <w:color w:val="ED0000"/>
          <w:sz w:val="22"/>
        </w:rPr>
        <w:t>os</w:t>
      </w:r>
      <w:r>
        <w:rPr>
          <w:color w:val="ED0000"/>
          <w:spacing w:val="-9"/>
          <w:sz w:val="22"/>
        </w:rPr>
        <w:t xml:space="preserve"> </w:t>
      </w:r>
      <w:r>
        <w:rPr>
          <w:color w:val="ED0000"/>
          <w:sz w:val="22"/>
        </w:rPr>
        <w:t>bens,</w:t>
      </w:r>
      <w:r>
        <w:rPr>
          <w:color w:val="ED0000"/>
          <w:spacing w:val="-6"/>
          <w:sz w:val="22"/>
        </w:rPr>
        <w:t xml:space="preserve"> </w:t>
      </w:r>
      <w:r>
        <w:rPr>
          <w:color w:val="ED0000"/>
          <w:sz w:val="22"/>
        </w:rPr>
        <w:t>preferencialmente,</w:t>
      </w:r>
      <w:r>
        <w:rPr>
          <w:color w:val="ED0000"/>
          <w:spacing w:val="-8"/>
          <w:sz w:val="22"/>
        </w:rPr>
        <w:t xml:space="preserve"> </w:t>
      </w:r>
      <w:r>
        <w:rPr>
          <w:color w:val="ED0000"/>
          <w:sz w:val="22"/>
        </w:rPr>
        <w:t>em</w:t>
      </w:r>
      <w:r>
        <w:rPr>
          <w:color w:val="ED0000"/>
          <w:spacing w:val="-8"/>
          <w:sz w:val="22"/>
        </w:rPr>
        <w:t xml:space="preserve"> </w:t>
      </w:r>
      <w:r>
        <w:rPr>
          <w:color w:val="ED0000"/>
          <w:sz w:val="22"/>
        </w:rPr>
        <w:t>embalagem</w:t>
      </w:r>
      <w:r>
        <w:rPr>
          <w:color w:val="ED0000"/>
          <w:spacing w:val="-6"/>
          <w:sz w:val="22"/>
        </w:rPr>
        <w:t xml:space="preserve"> </w:t>
      </w:r>
      <w:r>
        <w:rPr>
          <w:color w:val="ED0000"/>
          <w:sz w:val="22"/>
        </w:rPr>
        <w:t>individual</w:t>
      </w:r>
      <w:r>
        <w:rPr>
          <w:color w:val="ED0000"/>
          <w:spacing w:val="-7"/>
          <w:sz w:val="22"/>
        </w:rPr>
        <w:t xml:space="preserve"> </w:t>
      </w:r>
      <w:r>
        <w:rPr>
          <w:color w:val="ED0000"/>
          <w:sz w:val="22"/>
        </w:rPr>
        <w:t>adequada,</w:t>
      </w:r>
      <w:r>
        <w:rPr>
          <w:color w:val="ED0000"/>
          <w:spacing w:val="-7"/>
          <w:sz w:val="22"/>
        </w:rPr>
        <w:t xml:space="preserve"> </w:t>
      </w:r>
      <w:r>
        <w:rPr>
          <w:color w:val="ED0000"/>
          <w:sz w:val="22"/>
        </w:rPr>
        <w:t>com</w:t>
      </w:r>
      <w:r>
        <w:rPr>
          <w:color w:val="ED0000"/>
          <w:spacing w:val="-8"/>
          <w:sz w:val="22"/>
        </w:rPr>
        <w:t xml:space="preserve"> </w:t>
      </w:r>
      <w:r>
        <w:rPr>
          <w:color w:val="ED0000"/>
          <w:sz w:val="22"/>
        </w:rPr>
        <w:t>o</w:t>
      </w:r>
      <w:r>
        <w:rPr>
          <w:color w:val="ED0000"/>
          <w:spacing w:val="-8"/>
          <w:sz w:val="22"/>
        </w:rPr>
        <w:t xml:space="preserve"> </w:t>
      </w:r>
      <w:r>
        <w:rPr>
          <w:color w:val="ED0000"/>
          <w:sz w:val="22"/>
        </w:rPr>
        <w:t>menor</w:t>
      </w:r>
      <w:r>
        <w:rPr>
          <w:color w:val="ED0000"/>
          <w:spacing w:val="-9"/>
          <w:sz w:val="22"/>
        </w:rPr>
        <w:t xml:space="preserve"> </w:t>
      </w:r>
      <w:r>
        <w:rPr>
          <w:color w:val="ED0000"/>
          <w:sz w:val="22"/>
        </w:rPr>
        <w:t>volume possível, que utilize materiais recicláveis, de forma a garantir a máxima proteção durante o transporte e o armazenamento. (CRITÉRIO DE SUSTENTABILIDADE).</w:t>
      </w:r>
    </w:p>
    <w:p w14:paraId="3B69860F">
      <w:pPr>
        <w:pStyle w:val="8"/>
        <w:numPr>
          <w:ilvl w:val="2"/>
          <w:numId w:val="4"/>
        </w:numPr>
        <w:tabs>
          <w:tab w:val="left" w:pos="958"/>
        </w:tabs>
        <w:spacing w:before="0" w:after="0" w:line="240" w:lineRule="auto"/>
        <w:ind w:left="282" w:right="421" w:firstLine="0"/>
        <w:jc w:val="both"/>
        <w:rPr>
          <w:sz w:val="22"/>
        </w:rPr>
      </w:pPr>
      <w:r>
        <w:rPr>
          <w:color w:val="ED0000"/>
          <w:sz w:val="22"/>
        </w:rPr>
        <w:t>Entregar bens que não contenham substâncias perigosas em concentração acima da recomendada na</w:t>
      </w:r>
      <w:r>
        <w:rPr>
          <w:color w:val="ED0000"/>
          <w:spacing w:val="-4"/>
          <w:sz w:val="22"/>
        </w:rPr>
        <w:t xml:space="preserve"> </w:t>
      </w:r>
      <w:r>
        <w:rPr>
          <w:color w:val="ED0000"/>
          <w:sz w:val="22"/>
        </w:rPr>
        <w:t>diretiva</w:t>
      </w:r>
      <w:r>
        <w:rPr>
          <w:color w:val="ED0000"/>
          <w:spacing w:val="-7"/>
          <w:sz w:val="22"/>
        </w:rPr>
        <w:t xml:space="preserve"> </w:t>
      </w:r>
      <w:r>
        <w:rPr>
          <w:color w:val="ED0000"/>
          <w:sz w:val="22"/>
        </w:rPr>
        <w:t>RoHS</w:t>
      </w:r>
      <w:r>
        <w:rPr>
          <w:color w:val="ED0000"/>
          <w:spacing w:val="-5"/>
          <w:sz w:val="22"/>
        </w:rPr>
        <w:t xml:space="preserve"> </w:t>
      </w:r>
      <w:r>
        <w:rPr>
          <w:color w:val="ED0000"/>
          <w:sz w:val="22"/>
        </w:rPr>
        <w:t>(Restriction</w:t>
      </w:r>
      <w:r>
        <w:rPr>
          <w:color w:val="ED0000"/>
          <w:spacing w:val="-5"/>
          <w:sz w:val="22"/>
        </w:rPr>
        <w:t xml:space="preserve"> </w:t>
      </w:r>
      <w:r>
        <w:rPr>
          <w:color w:val="ED0000"/>
          <w:sz w:val="22"/>
        </w:rPr>
        <w:t>of</w:t>
      </w:r>
      <w:r>
        <w:rPr>
          <w:color w:val="ED0000"/>
          <w:spacing w:val="-4"/>
          <w:sz w:val="22"/>
        </w:rPr>
        <w:t xml:space="preserve"> </w:t>
      </w:r>
      <w:r>
        <w:rPr>
          <w:color w:val="ED0000"/>
          <w:sz w:val="22"/>
        </w:rPr>
        <w:t>Certai</w:t>
      </w:r>
      <w:r>
        <w:rPr>
          <w:color w:val="ED0000"/>
          <w:spacing w:val="-4"/>
          <w:sz w:val="22"/>
        </w:rPr>
        <w:t xml:space="preserve"> </w:t>
      </w:r>
      <w:r>
        <w:rPr>
          <w:color w:val="ED0000"/>
          <w:sz w:val="22"/>
        </w:rPr>
        <w:t>Hazardous</w:t>
      </w:r>
      <w:r>
        <w:rPr>
          <w:color w:val="ED0000"/>
          <w:spacing w:val="-4"/>
          <w:sz w:val="22"/>
        </w:rPr>
        <w:t xml:space="preserve"> </w:t>
      </w:r>
      <w:r>
        <w:rPr>
          <w:color w:val="ED0000"/>
          <w:sz w:val="22"/>
        </w:rPr>
        <w:t>Substances),</w:t>
      </w:r>
      <w:r>
        <w:rPr>
          <w:color w:val="ED0000"/>
          <w:spacing w:val="-6"/>
          <w:sz w:val="22"/>
        </w:rPr>
        <w:t xml:space="preserve"> </w:t>
      </w:r>
      <w:r>
        <w:rPr>
          <w:color w:val="ED0000"/>
          <w:sz w:val="22"/>
        </w:rPr>
        <w:t>tais</w:t>
      </w:r>
      <w:r>
        <w:rPr>
          <w:color w:val="ED0000"/>
          <w:spacing w:val="-7"/>
          <w:sz w:val="22"/>
        </w:rPr>
        <w:t xml:space="preserve"> </w:t>
      </w:r>
      <w:r>
        <w:rPr>
          <w:color w:val="ED0000"/>
          <w:sz w:val="22"/>
        </w:rPr>
        <w:t>como</w:t>
      </w:r>
      <w:r>
        <w:rPr>
          <w:color w:val="ED0000"/>
          <w:spacing w:val="-5"/>
          <w:sz w:val="22"/>
        </w:rPr>
        <w:t xml:space="preserve"> </w:t>
      </w:r>
      <w:r>
        <w:rPr>
          <w:color w:val="ED0000"/>
          <w:sz w:val="22"/>
        </w:rPr>
        <w:t>mercúrio</w:t>
      </w:r>
      <w:r>
        <w:rPr>
          <w:color w:val="ED0000"/>
          <w:spacing w:val="-3"/>
          <w:sz w:val="22"/>
        </w:rPr>
        <w:t xml:space="preserve"> </w:t>
      </w:r>
      <w:r>
        <w:rPr>
          <w:color w:val="ED0000"/>
          <w:sz w:val="22"/>
        </w:rPr>
        <w:t>(Hg),</w:t>
      </w:r>
      <w:r>
        <w:rPr>
          <w:color w:val="ED0000"/>
          <w:spacing w:val="-6"/>
          <w:sz w:val="22"/>
        </w:rPr>
        <w:t xml:space="preserve"> </w:t>
      </w:r>
      <w:r>
        <w:rPr>
          <w:color w:val="ED0000"/>
          <w:sz w:val="22"/>
        </w:rPr>
        <w:t>chumbo</w:t>
      </w:r>
      <w:r>
        <w:rPr>
          <w:color w:val="ED0000"/>
          <w:spacing w:val="-3"/>
          <w:sz w:val="22"/>
        </w:rPr>
        <w:t xml:space="preserve"> </w:t>
      </w:r>
      <w:r>
        <w:rPr>
          <w:color w:val="ED0000"/>
          <w:sz w:val="22"/>
        </w:rPr>
        <w:t>(Pb),</w:t>
      </w:r>
      <w:r>
        <w:rPr>
          <w:color w:val="ED0000"/>
          <w:spacing w:val="-6"/>
          <w:sz w:val="22"/>
        </w:rPr>
        <w:t xml:space="preserve"> </w:t>
      </w:r>
      <w:r>
        <w:rPr>
          <w:color w:val="ED0000"/>
          <w:sz w:val="22"/>
        </w:rPr>
        <w:t>cromo hexavalente (Cr (VI)), cádmio (Cd), bifenilpolibromados (PBBs), éteres difenil-polibromados (PBDEs). (CRITÉRIO DE SUSTENTABILIDADE).</w:t>
      </w:r>
    </w:p>
    <w:p w14:paraId="18A9DE70">
      <w:pPr>
        <w:pStyle w:val="8"/>
        <w:numPr>
          <w:ilvl w:val="1"/>
          <w:numId w:val="4"/>
        </w:numPr>
        <w:tabs>
          <w:tab w:val="left" w:pos="987"/>
        </w:tabs>
        <w:spacing w:before="120" w:after="0" w:line="240" w:lineRule="auto"/>
        <w:ind w:left="282" w:right="563" w:firstLine="0"/>
        <w:jc w:val="both"/>
        <w:rPr>
          <w:b/>
          <w:sz w:val="22"/>
        </w:rPr>
      </w:pPr>
      <w:r>
        <w:rPr>
          <w:color w:val="ED0000"/>
          <w:sz w:val="22"/>
        </w:rPr>
        <w:t>Deverá cumprir os critérios de sustentabilidade ambiental disciplinados pela IN SLTI/MOPG 01/2010,</w:t>
      </w:r>
      <w:r>
        <w:rPr>
          <w:color w:val="ED0000"/>
          <w:spacing w:val="-9"/>
          <w:sz w:val="22"/>
        </w:rPr>
        <w:t xml:space="preserve"> </w:t>
      </w:r>
      <w:r>
        <w:rPr>
          <w:color w:val="ED0000"/>
          <w:sz w:val="22"/>
        </w:rPr>
        <w:t>bem</w:t>
      </w:r>
      <w:r>
        <w:rPr>
          <w:color w:val="ED0000"/>
          <w:spacing w:val="-9"/>
          <w:sz w:val="22"/>
        </w:rPr>
        <w:t xml:space="preserve"> </w:t>
      </w:r>
      <w:r>
        <w:rPr>
          <w:color w:val="ED0000"/>
          <w:sz w:val="22"/>
        </w:rPr>
        <w:t>como</w:t>
      </w:r>
      <w:r>
        <w:rPr>
          <w:color w:val="ED0000"/>
          <w:spacing w:val="-10"/>
          <w:sz w:val="22"/>
        </w:rPr>
        <w:t xml:space="preserve"> </w:t>
      </w:r>
      <w:r>
        <w:rPr>
          <w:color w:val="ED0000"/>
          <w:sz w:val="22"/>
        </w:rPr>
        <w:t>as</w:t>
      </w:r>
      <w:r>
        <w:rPr>
          <w:color w:val="ED0000"/>
          <w:spacing w:val="-9"/>
          <w:sz w:val="22"/>
        </w:rPr>
        <w:t xml:space="preserve"> </w:t>
      </w:r>
      <w:r>
        <w:rPr>
          <w:color w:val="ED0000"/>
          <w:sz w:val="22"/>
        </w:rPr>
        <w:t>Normas</w:t>
      </w:r>
      <w:r>
        <w:rPr>
          <w:color w:val="ED0000"/>
          <w:spacing w:val="-9"/>
          <w:sz w:val="22"/>
        </w:rPr>
        <w:t xml:space="preserve"> </w:t>
      </w:r>
      <w:r>
        <w:rPr>
          <w:color w:val="ED0000"/>
          <w:sz w:val="22"/>
        </w:rPr>
        <w:t>Brasileiras</w:t>
      </w:r>
      <w:r>
        <w:rPr>
          <w:color w:val="ED0000"/>
          <w:spacing w:val="-9"/>
          <w:sz w:val="22"/>
        </w:rPr>
        <w:t xml:space="preserve"> </w:t>
      </w:r>
      <w:r>
        <w:rPr>
          <w:color w:val="ED0000"/>
          <w:sz w:val="22"/>
        </w:rPr>
        <w:t>–</w:t>
      </w:r>
      <w:r>
        <w:rPr>
          <w:color w:val="ED0000"/>
          <w:spacing w:val="-9"/>
          <w:sz w:val="22"/>
        </w:rPr>
        <w:t xml:space="preserve"> </w:t>
      </w:r>
      <w:r>
        <w:rPr>
          <w:color w:val="ED0000"/>
          <w:sz w:val="22"/>
        </w:rPr>
        <w:t>NBR,</w:t>
      </w:r>
      <w:r>
        <w:rPr>
          <w:color w:val="ED0000"/>
          <w:spacing w:val="-9"/>
          <w:sz w:val="22"/>
        </w:rPr>
        <w:t xml:space="preserve"> </w:t>
      </w:r>
      <w:r>
        <w:rPr>
          <w:color w:val="ED0000"/>
          <w:sz w:val="22"/>
        </w:rPr>
        <w:t>publicadas</w:t>
      </w:r>
      <w:r>
        <w:rPr>
          <w:color w:val="ED0000"/>
          <w:spacing w:val="-9"/>
          <w:sz w:val="22"/>
        </w:rPr>
        <w:t xml:space="preserve"> </w:t>
      </w:r>
      <w:r>
        <w:rPr>
          <w:color w:val="ED0000"/>
          <w:sz w:val="22"/>
        </w:rPr>
        <w:t>pela</w:t>
      </w:r>
      <w:r>
        <w:rPr>
          <w:color w:val="ED0000"/>
          <w:spacing w:val="-9"/>
          <w:sz w:val="22"/>
        </w:rPr>
        <w:t xml:space="preserve"> </w:t>
      </w:r>
      <w:r>
        <w:rPr>
          <w:color w:val="ED0000"/>
          <w:sz w:val="22"/>
        </w:rPr>
        <w:t>Associação</w:t>
      </w:r>
      <w:r>
        <w:rPr>
          <w:color w:val="ED0000"/>
          <w:spacing w:val="-9"/>
          <w:sz w:val="22"/>
        </w:rPr>
        <w:t xml:space="preserve"> </w:t>
      </w:r>
      <w:r>
        <w:rPr>
          <w:color w:val="ED0000"/>
          <w:sz w:val="22"/>
        </w:rPr>
        <w:t>Brasileira</w:t>
      </w:r>
      <w:r>
        <w:rPr>
          <w:color w:val="ED0000"/>
          <w:spacing w:val="-10"/>
          <w:sz w:val="22"/>
        </w:rPr>
        <w:t xml:space="preserve"> </w:t>
      </w:r>
      <w:r>
        <w:rPr>
          <w:color w:val="ED0000"/>
          <w:sz w:val="22"/>
        </w:rPr>
        <w:t>de</w:t>
      </w:r>
      <w:r>
        <w:rPr>
          <w:color w:val="ED0000"/>
          <w:spacing w:val="-9"/>
          <w:sz w:val="22"/>
        </w:rPr>
        <w:t xml:space="preserve"> </w:t>
      </w:r>
      <w:r>
        <w:rPr>
          <w:color w:val="ED0000"/>
          <w:sz w:val="22"/>
        </w:rPr>
        <w:t>Normas</w:t>
      </w:r>
      <w:r>
        <w:rPr>
          <w:color w:val="ED0000"/>
          <w:spacing w:val="-11"/>
          <w:sz w:val="22"/>
        </w:rPr>
        <w:t xml:space="preserve"> </w:t>
      </w:r>
      <w:r>
        <w:rPr>
          <w:color w:val="ED0000"/>
          <w:sz w:val="22"/>
        </w:rPr>
        <w:t>Técnicas sobre resíduos sólidos e o Decreto nº 7.746, de 05 de junho de 2012.</w:t>
      </w:r>
    </w:p>
    <w:p w14:paraId="1C303F79">
      <w:pPr>
        <w:pStyle w:val="8"/>
        <w:numPr>
          <w:ilvl w:val="1"/>
          <w:numId w:val="4"/>
        </w:numPr>
        <w:tabs>
          <w:tab w:val="left" w:pos="987"/>
        </w:tabs>
        <w:spacing w:before="119" w:after="0" w:line="240" w:lineRule="auto"/>
        <w:ind w:left="282" w:right="563" w:firstLine="0"/>
        <w:jc w:val="both"/>
        <w:rPr>
          <w:b/>
          <w:sz w:val="22"/>
        </w:rPr>
      </w:pPr>
      <w:r>
        <w:rPr>
          <w:color w:val="ED0000"/>
          <w:sz w:val="22"/>
        </w:rPr>
        <w:t>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w:t>
      </w:r>
      <w:r>
        <w:rPr>
          <w:color w:val="ED0000"/>
          <w:spacing w:val="-3"/>
          <w:sz w:val="22"/>
        </w:rPr>
        <w:t xml:space="preserve"> </w:t>
      </w:r>
      <w:r>
        <w:rPr>
          <w:color w:val="ED0000"/>
          <w:sz w:val="22"/>
        </w:rPr>
        <w:t>com</w:t>
      </w:r>
      <w:r>
        <w:rPr>
          <w:color w:val="ED0000"/>
          <w:spacing w:val="-5"/>
          <w:sz w:val="22"/>
        </w:rPr>
        <w:t xml:space="preserve"> </w:t>
      </w:r>
      <w:r>
        <w:rPr>
          <w:color w:val="ED0000"/>
          <w:sz w:val="22"/>
        </w:rPr>
        <w:t>o art.</w:t>
      </w:r>
      <w:r>
        <w:rPr>
          <w:color w:val="ED0000"/>
          <w:spacing w:val="-4"/>
          <w:sz w:val="22"/>
        </w:rPr>
        <w:t xml:space="preserve"> </w:t>
      </w:r>
      <w:r>
        <w:rPr>
          <w:color w:val="ED0000"/>
          <w:sz w:val="22"/>
        </w:rPr>
        <w:t>5º</w:t>
      </w:r>
      <w:r>
        <w:rPr>
          <w:color w:val="ED0000"/>
          <w:spacing w:val="-1"/>
          <w:sz w:val="22"/>
        </w:rPr>
        <w:t xml:space="preserve"> </w:t>
      </w:r>
      <w:r>
        <w:rPr>
          <w:color w:val="ED0000"/>
          <w:sz w:val="22"/>
        </w:rPr>
        <w:t>da</w:t>
      </w:r>
      <w:r>
        <w:rPr>
          <w:color w:val="ED0000"/>
          <w:spacing w:val="-3"/>
          <w:sz w:val="22"/>
        </w:rPr>
        <w:t xml:space="preserve"> </w:t>
      </w:r>
      <w:r>
        <w:rPr>
          <w:color w:val="ED0000"/>
          <w:sz w:val="22"/>
        </w:rPr>
        <w:t>Lei</w:t>
      </w:r>
      <w:r>
        <w:rPr>
          <w:color w:val="ED0000"/>
          <w:spacing w:val="-1"/>
          <w:sz w:val="22"/>
        </w:rPr>
        <w:t xml:space="preserve"> </w:t>
      </w:r>
      <w:r>
        <w:rPr>
          <w:color w:val="ED0000"/>
          <w:sz w:val="22"/>
        </w:rPr>
        <w:t>n.º</w:t>
      </w:r>
      <w:r>
        <w:rPr>
          <w:color w:val="ED0000"/>
          <w:spacing w:val="-4"/>
          <w:sz w:val="22"/>
        </w:rPr>
        <w:t xml:space="preserve"> </w:t>
      </w:r>
      <w:r>
        <w:rPr>
          <w:color w:val="ED0000"/>
          <w:sz w:val="22"/>
        </w:rPr>
        <w:t>14.133/2021</w:t>
      </w:r>
      <w:r>
        <w:rPr>
          <w:color w:val="ED0000"/>
          <w:spacing w:val="-3"/>
          <w:sz w:val="22"/>
        </w:rPr>
        <w:t xml:space="preserve"> </w:t>
      </w:r>
      <w:r>
        <w:rPr>
          <w:color w:val="ED0000"/>
          <w:sz w:val="22"/>
        </w:rPr>
        <w:t>e</w:t>
      </w:r>
      <w:r>
        <w:rPr>
          <w:color w:val="ED0000"/>
          <w:spacing w:val="-3"/>
          <w:sz w:val="22"/>
        </w:rPr>
        <w:t xml:space="preserve"> </w:t>
      </w:r>
      <w:r>
        <w:rPr>
          <w:color w:val="ED0000"/>
          <w:sz w:val="22"/>
        </w:rPr>
        <w:t>com</w:t>
      </w:r>
      <w:r>
        <w:rPr>
          <w:color w:val="ED0000"/>
          <w:spacing w:val="-2"/>
          <w:sz w:val="22"/>
        </w:rPr>
        <w:t xml:space="preserve"> </w:t>
      </w:r>
      <w:r>
        <w:rPr>
          <w:color w:val="ED0000"/>
          <w:sz w:val="22"/>
        </w:rPr>
        <w:t>o art.</w:t>
      </w:r>
      <w:r>
        <w:rPr>
          <w:color w:val="ED0000"/>
          <w:spacing w:val="-3"/>
          <w:sz w:val="22"/>
        </w:rPr>
        <w:t xml:space="preserve"> </w:t>
      </w:r>
      <w:r>
        <w:rPr>
          <w:color w:val="ED0000"/>
          <w:sz w:val="22"/>
        </w:rPr>
        <w:t>6º</w:t>
      </w:r>
      <w:r>
        <w:rPr>
          <w:color w:val="ED0000"/>
          <w:spacing w:val="-1"/>
          <w:sz w:val="22"/>
        </w:rPr>
        <w:t xml:space="preserve"> </w:t>
      </w:r>
      <w:r>
        <w:rPr>
          <w:color w:val="ED0000"/>
          <w:sz w:val="22"/>
        </w:rPr>
        <w:t>da</w:t>
      </w:r>
      <w:r>
        <w:rPr>
          <w:color w:val="ED0000"/>
          <w:spacing w:val="-4"/>
          <w:sz w:val="22"/>
        </w:rPr>
        <w:t xml:space="preserve"> </w:t>
      </w:r>
      <w:r>
        <w:rPr>
          <w:color w:val="ED0000"/>
          <w:sz w:val="22"/>
        </w:rPr>
        <w:t>Instrução</w:t>
      </w:r>
      <w:r>
        <w:rPr>
          <w:color w:val="ED0000"/>
          <w:spacing w:val="-2"/>
          <w:sz w:val="22"/>
        </w:rPr>
        <w:t xml:space="preserve"> </w:t>
      </w:r>
      <w:r>
        <w:rPr>
          <w:color w:val="ED0000"/>
          <w:sz w:val="22"/>
        </w:rPr>
        <w:t>Normativa/SLTI/MPOG</w:t>
      </w:r>
      <w:r>
        <w:rPr>
          <w:color w:val="ED0000"/>
          <w:spacing w:val="-1"/>
          <w:sz w:val="22"/>
        </w:rPr>
        <w:t xml:space="preserve"> </w:t>
      </w:r>
      <w:r>
        <w:rPr>
          <w:color w:val="ED0000"/>
          <w:sz w:val="22"/>
        </w:rPr>
        <w:t>n.º 01, de 19 de janeiro de 2010.</w:t>
      </w:r>
    </w:p>
    <w:p w14:paraId="1B7FF5CC">
      <w:pPr>
        <w:pStyle w:val="8"/>
        <w:numPr>
          <w:ilvl w:val="1"/>
          <w:numId w:val="4"/>
        </w:numPr>
        <w:tabs>
          <w:tab w:val="left" w:pos="987"/>
        </w:tabs>
        <w:spacing w:before="121" w:after="0" w:line="240" w:lineRule="auto"/>
        <w:ind w:left="282" w:right="561" w:firstLine="0"/>
        <w:jc w:val="both"/>
        <w:rPr>
          <w:b/>
          <w:sz w:val="22"/>
        </w:rPr>
      </w:pPr>
      <w:r>
        <w:rPr>
          <w:color w:val="ED0000"/>
          <w:sz w:val="22"/>
        </w:rPr>
        <w:t>Para</w:t>
      </w:r>
      <w:r>
        <w:rPr>
          <w:color w:val="ED0000"/>
          <w:spacing w:val="-8"/>
          <w:sz w:val="22"/>
        </w:rPr>
        <w:t xml:space="preserve"> </w:t>
      </w:r>
      <w:r>
        <w:rPr>
          <w:color w:val="ED0000"/>
          <w:sz w:val="22"/>
        </w:rPr>
        <w:t>fornecimento</w:t>
      </w:r>
      <w:r>
        <w:rPr>
          <w:color w:val="ED0000"/>
          <w:spacing w:val="-9"/>
          <w:sz w:val="22"/>
        </w:rPr>
        <w:t xml:space="preserve"> </w:t>
      </w:r>
      <w:r>
        <w:rPr>
          <w:color w:val="ED0000"/>
          <w:sz w:val="22"/>
        </w:rPr>
        <w:t>de</w:t>
      </w:r>
      <w:r>
        <w:rPr>
          <w:color w:val="ED0000"/>
          <w:spacing w:val="-9"/>
          <w:sz w:val="22"/>
        </w:rPr>
        <w:t xml:space="preserve"> </w:t>
      </w:r>
      <w:r>
        <w:rPr>
          <w:color w:val="ED0000"/>
          <w:sz w:val="22"/>
        </w:rPr>
        <w:t>item</w:t>
      </w:r>
      <w:r>
        <w:rPr>
          <w:color w:val="ED0000"/>
          <w:spacing w:val="-10"/>
          <w:sz w:val="22"/>
        </w:rPr>
        <w:t xml:space="preserve"> </w:t>
      </w:r>
      <w:r>
        <w:rPr>
          <w:color w:val="ED0000"/>
          <w:sz w:val="22"/>
        </w:rPr>
        <w:t>cuja</w:t>
      </w:r>
      <w:r>
        <w:rPr>
          <w:color w:val="ED0000"/>
          <w:spacing w:val="-8"/>
          <w:sz w:val="22"/>
        </w:rPr>
        <w:t xml:space="preserve"> </w:t>
      </w:r>
      <w:r>
        <w:rPr>
          <w:color w:val="ED0000"/>
          <w:sz w:val="22"/>
        </w:rPr>
        <w:t>atividade</w:t>
      </w:r>
      <w:r>
        <w:rPr>
          <w:color w:val="ED0000"/>
          <w:spacing w:val="-7"/>
          <w:sz w:val="22"/>
        </w:rPr>
        <w:t xml:space="preserve"> </w:t>
      </w:r>
      <w:r>
        <w:rPr>
          <w:color w:val="ED0000"/>
          <w:sz w:val="22"/>
        </w:rPr>
        <w:t>de</w:t>
      </w:r>
      <w:r>
        <w:rPr>
          <w:color w:val="ED0000"/>
          <w:spacing w:val="-7"/>
          <w:sz w:val="22"/>
        </w:rPr>
        <w:t xml:space="preserve"> </w:t>
      </w:r>
      <w:r>
        <w:rPr>
          <w:color w:val="ED0000"/>
          <w:sz w:val="22"/>
        </w:rPr>
        <w:t>fabricação</w:t>
      </w:r>
      <w:r>
        <w:rPr>
          <w:color w:val="ED0000"/>
          <w:spacing w:val="-9"/>
          <w:sz w:val="22"/>
        </w:rPr>
        <w:t xml:space="preserve"> </w:t>
      </w:r>
      <w:r>
        <w:rPr>
          <w:color w:val="ED0000"/>
          <w:sz w:val="22"/>
        </w:rPr>
        <w:t>ou</w:t>
      </w:r>
      <w:r>
        <w:rPr>
          <w:color w:val="ED0000"/>
          <w:spacing w:val="-8"/>
          <w:sz w:val="22"/>
        </w:rPr>
        <w:t xml:space="preserve"> </w:t>
      </w:r>
      <w:r>
        <w:rPr>
          <w:color w:val="ED0000"/>
          <w:sz w:val="22"/>
        </w:rPr>
        <w:t>industrialização</w:t>
      </w:r>
      <w:r>
        <w:rPr>
          <w:color w:val="ED0000"/>
          <w:spacing w:val="-9"/>
          <w:sz w:val="22"/>
        </w:rPr>
        <w:t xml:space="preserve"> </w:t>
      </w:r>
      <w:r>
        <w:rPr>
          <w:color w:val="ED0000"/>
          <w:sz w:val="22"/>
        </w:rPr>
        <w:t>é</w:t>
      </w:r>
      <w:r>
        <w:rPr>
          <w:color w:val="ED0000"/>
          <w:spacing w:val="-9"/>
          <w:sz w:val="22"/>
        </w:rPr>
        <w:t xml:space="preserve"> </w:t>
      </w:r>
      <w:r>
        <w:rPr>
          <w:color w:val="ED0000"/>
          <w:sz w:val="22"/>
        </w:rPr>
        <w:t>enquadrada</w:t>
      </w:r>
      <w:r>
        <w:rPr>
          <w:color w:val="ED0000"/>
          <w:spacing w:val="-8"/>
          <w:sz w:val="22"/>
        </w:rPr>
        <w:t xml:space="preserve"> </w:t>
      </w:r>
      <w:r>
        <w:rPr>
          <w:color w:val="ED0000"/>
          <w:sz w:val="22"/>
        </w:rPr>
        <w:t>no</w:t>
      </w:r>
      <w:r>
        <w:rPr>
          <w:color w:val="ED0000"/>
          <w:spacing w:val="-6"/>
          <w:sz w:val="22"/>
        </w:rPr>
        <w:t xml:space="preserve"> </w:t>
      </w:r>
      <w:r>
        <w:rPr>
          <w:color w:val="ED0000"/>
          <w:sz w:val="22"/>
        </w:rPr>
        <w:t>Anexo I</w:t>
      </w:r>
      <w:r>
        <w:rPr>
          <w:color w:val="ED0000"/>
          <w:spacing w:val="-13"/>
          <w:sz w:val="22"/>
        </w:rPr>
        <w:t xml:space="preserve"> </w:t>
      </w:r>
      <w:r>
        <w:rPr>
          <w:color w:val="ED0000"/>
          <w:sz w:val="22"/>
        </w:rPr>
        <w:t>da</w:t>
      </w:r>
      <w:r>
        <w:rPr>
          <w:color w:val="ED0000"/>
          <w:spacing w:val="-12"/>
          <w:sz w:val="22"/>
        </w:rPr>
        <w:t xml:space="preserve"> </w:t>
      </w:r>
      <w:r>
        <w:rPr>
          <w:color w:val="ED0000"/>
          <w:sz w:val="22"/>
        </w:rPr>
        <w:t>Instrução</w:t>
      </w:r>
      <w:r>
        <w:rPr>
          <w:color w:val="ED0000"/>
          <w:spacing w:val="-13"/>
          <w:sz w:val="22"/>
        </w:rPr>
        <w:t xml:space="preserve"> </w:t>
      </w:r>
      <w:r>
        <w:rPr>
          <w:color w:val="ED0000"/>
          <w:sz w:val="22"/>
        </w:rPr>
        <w:t>Normativa</w:t>
      </w:r>
      <w:r>
        <w:rPr>
          <w:color w:val="ED0000"/>
          <w:spacing w:val="-12"/>
          <w:sz w:val="22"/>
        </w:rPr>
        <w:t xml:space="preserve"> </w:t>
      </w:r>
      <w:r>
        <w:rPr>
          <w:color w:val="ED0000"/>
          <w:sz w:val="22"/>
        </w:rPr>
        <w:t>IBAMA</w:t>
      </w:r>
      <w:r>
        <w:rPr>
          <w:color w:val="ED0000"/>
          <w:spacing w:val="-13"/>
          <w:sz w:val="22"/>
        </w:rPr>
        <w:t xml:space="preserve"> </w:t>
      </w:r>
      <w:r>
        <w:rPr>
          <w:color w:val="ED0000"/>
          <w:sz w:val="22"/>
        </w:rPr>
        <w:t>nº</w:t>
      </w:r>
      <w:r>
        <w:rPr>
          <w:color w:val="ED0000"/>
          <w:spacing w:val="-12"/>
          <w:sz w:val="22"/>
        </w:rPr>
        <w:t xml:space="preserve"> </w:t>
      </w:r>
      <w:r>
        <w:rPr>
          <w:color w:val="ED0000"/>
          <w:sz w:val="22"/>
        </w:rPr>
        <w:t>06,</w:t>
      </w:r>
      <w:r>
        <w:rPr>
          <w:color w:val="ED0000"/>
          <w:spacing w:val="-13"/>
          <w:sz w:val="22"/>
        </w:rPr>
        <w:t xml:space="preserve"> </w:t>
      </w:r>
      <w:r>
        <w:rPr>
          <w:color w:val="ED0000"/>
          <w:sz w:val="22"/>
        </w:rPr>
        <w:t>de</w:t>
      </w:r>
      <w:r>
        <w:rPr>
          <w:color w:val="ED0000"/>
          <w:spacing w:val="-12"/>
          <w:sz w:val="22"/>
        </w:rPr>
        <w:t xml:space="preserve"> </w:t>
      </w:r>
      <w:r>
        <w:rPr>
          <w:color w:val="ED0000"/>
          <w:sz w:val="22"/>
        </w:rPr>
        <w:t>15/03/2013,</w:t>
      </w:r>
      <w:r>
        <w:rPr>
          <w:color w:val="ED0000"/>
          <w:spacing w:val="-12"/>
          <w:sz w:val="22"/>
        </w:rPr>
        <w:t xml:space="preserve"> </w:t>
      </w:r>
      <w:r>
        <w:rPr>
          <w:color w:val="ED0000"/>
          <w:sz w:val="22"/>
        </w:rPr>
        <w:t>só</w:t>
      </w:r>
      <w:r>
        <w:rPr>
          <w:color w:val="ED0000"/>
          <w:spacing w:val="-13"/>
          <w:sz w:val="22"/>
        </w:rPr>
        <w:t xml:space="preserve"> </w:t>
      </w:r>
      <w:r>
        <w:rPr>
          <w:color w:val="ED0000"/>
          <w:sz w:val="22"/>
        </w:rPr>
        <w:t>será</w:t>
      </w:r>
      <w:r>
        <w:rPr>
          <w:color w:val="ED0000"/>
          <w:spacing w:val="-12"/>
          <w:sz w:val="22"/>
        </w:rPr>
        <w:t xml:space="preserve"> </w:t>
      </w:r>
      <w:r>
        <w:rPr>
          <w:color w:val="ED0000"/>
          <w:sz w:val="22"/>
        </w:rPr>
        <w:t>admitida</w:t>
      </w:r>
      <w:r>
        <w:rPr>
          <w:color w:val="ED0000"/>
          <w:spacing w:val="-13"/>
          <w:sz w:val="22"/>
        </w:rPr>
        <w:t xml:space="preserve"> </w:t>
      </w:r>
      <w:r>
        <w:rPr>
          <w:color w:val="ED0000"/>
          <w:sz w:val="22"/>
        </w:rPr>
        <w:t>a</w:t>
      </w:r>
      <w:r>
        <w:rPr>
          <w:color w:val="ED0000"/>
          <w:spacing w:val="-12"/>
          <w:sz w:val="22"/>
        </w:rPr>
        <w:t xml:space="preserve"> </w:t>
      </w:r>
      <w:r>
        <w:rPr>
          <w:color w:val="ED0000"/>
          <w:sz w:val="22"/>
        </w:rPr>
        <w:t>oferta</w:t>
      </w:r>
      <w:r>
        <w:rPr>
          <w:color w:val="ED0000"/>
          <w:spacing w:val="-13"/>
          <w:sz w:val="22"/>
        </w:rPr>
        <w:t xml:space="preserve"> </w:t>
      </w:r>
      <w:r>
        <w:rPr>
          <w:color w:val="ED0000"/>
          <w:sz w:val="22"/>
        </w:rPr>
        <w:t>de</w:t>
      </w:r>
      <w:r>
        <w:rPr>
          <w:color w:val="ED0000"/>
          <w:spacing w:val="-12"/>
          <w:sz w:val="22"/>
        </w:rPr>
        <w:t xml:space="preserve"> </w:t>
      </w:r>
      <w:r>
        <w:rPr>
          <w:color w:val="ED0000"/>
          <w:sz w:val="22"/>
        </w:rPr>
        <w:t>produtos</w:t>
      </w:r>
      <w:r>
        <w:rPr>
          <w:color w:val="ED0000"/>
          <w:spacing w:val="-12"/>
          <w:sz w:val="22"/>
        </w:rPr>
        <w:t xml:space="preserve"> </w:t>
      </w:r>
      <w:r>
        <w:rPr>
          <w:color w:val="ED0000"/>
          <w:sz w:val="22"/>
        </w:rPr>
        <w:t>cujo</w:t>
      </w:r>
      <w:r>
        <w:rPr>
          <w:color w:val="ED0000"/>
          <w:spacing w:val="-13"/>
          <w:sz w:val="22"/>
        </w:rPr>
        <w:t xml:space="preserve"> </w:t>
      </w:r>
      <w:r>
        <w:rPr>
          <w:color w:val="ED0000"/>
          <w:sz w:val="22"/>
        </w:rPr>
        <w:t xml:space="preserve">fabricante esteja regularmente registrado no Cadastro Técnico Federal de Atividades </w:t>
      </w:r>
      <w:r>
        <w:rPr>
          <w:color w:val="FF0000"/>
          <w:sz w:val="22"/>
        </w:rPr>
        <w:t>Potencialmente Poluidoras ou Utilizadoras de Recursos Ambientais, instituído pelo artigo 17, inciso II, da Lei nº 6.938 de 1981.</w:t>
      </w:r>
    </w:p>
    <w:p w14:paraId="0B98CF73">
      <w:pPr>
        <w:pStyle w:val="6"/>
        <w:spacing w:before="21"/>
        <w:jc w:val="left"/>
      </w:pPr>
    </w:p>
    <w:p w14:paraId="1D6236E2">
      <w:pPr>
        <w:pStyle w:val="3"/>
        <w:numPr>
          <w:ilvl w:val="0"/>
          <w:numId w:val="4"/>
        </w:numPr>
        <w:tabs>
          <w:tab w:val="left" w:pos="640"/>
        </w:tabs>
        <w:spacing w:before="0" w:after="0" w:line="240" w:lineRule="auto"/>
        <w:ind w:left="640" w:right="0" w:hanging="358"/>
        <w:jc w:val="both"/>
        <w:rPr>
          <w:u w:val="none"/>
        </w:rPr>
      </w:pPr>
      <w:r>
        <w:rPr>
          <w:u w:val="none"/>
        </w:rPr>
        <w:t>Da</w:t>
      </w:r>
      <w:r>
        <w:rPr>
          <w:spacing w:val="-4"/>
          <w:u w:val="none"/>
        </w:rPr>
        <w:t xml:space="preserve"> </w:t>
      </w:r>
      <w:r>
        <w:rPr>
          <w:u w:val="none"/>
        </w:rPr>
        <w:t>exigência</w:t>
      </w:r>
      <w:r>
        <w:rPr>
          <w:spacing w:val="-3"/>
          <w:u w:val="none"/>
        </w:rPr>
        <w:t xml:space="preserve"> </w:t>
      </w:r>
      <w:r>
        <w:rPr>
          <w:u w:val="none"/>
        </w:rPr>
        <w:t>de</w:t>
      </w:r>
      <w:r>
        <w:rPr>
          <w:spacing w:val="-5"/>
          <w:u w:val="none"/>
        </w:rPr>
        <w:t xml:space="preserve"> </w:t>
      </w:r>
      <w:r>
        <w:rPr>
          <w:u w:val="none"/>
        </w:rPr>
        <w:t>amostra</w:t>
      </w:r>
      <w:r>
        <w:rPr>
          <w:spacing w:val="-2"/>
          <w:u w:val="none"/>
        </w:rPr>
        <w:t xml:space="preserve"> </w:t>
      </w:r>
      <w:r>
        <w:rPr>
          <w:color w:val="006FC0"/>
          <w:u w:val="none"/>
        </w:rPr>
        <w:t>(tópico</w:t>
      </w:r>
      <w:r>
        <w:rPr>
          <w:color w:val="006FC0"/>
          <w:spacing w:val="-4"/>
          <w:u w:val="none"/>
        </w:rPr>
        <w:t xml:space="preserve"> </w:t>
      </w:r>
      <w:r>
        <w:rPr>
          <w:color w:val="006FC0"/>
          <w:u w:val="none"/>
        </w:rPr>
        <w:t>8</w:t>
      </w:r>
      <w:r>
        <w:rPr>
          <w:color w:val="006FC0"/>
          <w:spacing w:val="-1"/>
          <w:u w:val="none"/>
        </w:rPr>
        <w:t xml:space="preserve"> </w:t>
      </w:r>
      <w:r>
        <w:rPr>
          <w:color w:val="006FC0"/>
          <w:u w:val="none"/>
        </w:rPr>
        <w:t>do</w:t>
      </w:r>
      <w:r>
        <w:rPr>
          <w:color w:val="006FC0"/>
          <w:spacing w:val="-6"/>
          <w:u w:val="none"/>
        </w:rPr>
        <w:t xml:space="preserve"> </w:t>
      </w:r>
      <w:r>
        <w:rPr>
          <w:color w:val="006FC0"/>
          <w:spacing w:val="-4"/>
          <w:u w:val="none"/>
        </w:rPr>
        <w:t>ETP)</w:t>
      </w:r>
    </w:p>
    <w:p w14:paraId="54A4E101">
      <w:pPr>
        <w:pStyle w:val="6"/>
        <w:spacing w:before="17"/>
        <w:jc w:val="left"/>
        <w:rPr>
          <w:b/>
        </w:rPr>
      </w:pPr>
    </w:p>
    <w:p w14:paraId="0B163FCC">
      <w:pPr>
        <w:pStyle w:val="8"/>
        <w:numPr>
          <w:ilvl w:val="1"/>
          <w:numId w:val="4"/>
        </w:numPr>
        <w:tabs>
          <w:tab w:val="left" w:pos="987"/>
        </w:tabs>
        <w:spacing w:before="0" w:after="0" w:line="240" w:lineRule="auto"/>
        <w:ind w:left="282" w:right="562" w:firstLine="0"/>
        <w:jc w:val="both"/>
        <w:rPr>
          <w:b/>
          <w:sz w:val="22"/>
        </w:rPr>
      </w:pPr>
      <w:r>
        <w:rPr>
          <w:sz w:val="22"/>
        </w:rPr>
        <w:t>Havendo o aceite da proposta quanto ao valor, o interessado classificado provisoriamente em primeiro lugar deverá apresentar amostra, que terá data, local e horário de sua</w:t>
      </w:r>
      <w:r>
        <w:rPr>
          <w:spacing w:val="-1"/>
          <w:sz w:val="22"/>
        </w:rPr>
        <w:t xml:space="preserve"> </w:t>
      </w:r>
      <w:r>
        <w:rPr>
          <w:sz w:val="22"/>
        </w:rPr>
        <w:t>realização divulgados por mensagem no sistema, cuja presença será facultada a todos os interessados, incluindo os demais fornecedores interessados.</w:t>
      </w:r>
    </w:p>
    <w:p w14:paraId="621102C7">
      <w:pPr>
        <w:pStyle w:val="8"/>
        <w:numPr>
          <w:ilvl w:val="1"/>
          <w:numId w:val="4"/>
        </w:numPr>
        <w:tabs>
          <w:tab w:val="left" w:pos="987"/>
        </w:tabs>
        <w:spacing w:before="121" w:after="0" w:line="240" w:lineRule="auto"/>
        <w:ind w:left="987" w:right="0" w:hanging="705"/>
        <w:jc w:val="both"/>
        <w:rPr>
          <w:b/>
          <w:sz w:val="22"/>
        </w:rPr>
      </w:pPr>
      <w:r>
        <w:rPr>
          <w:sz w:val="22"/>
        </w:rPr>
        <w:t>Serão</w:t>
      </w:r>
      <w:r>
        <w:rPr>
          <w:spacing w:val="-6"/>
          <w:sz w:val="22"/>
        </w:rPr>
        <w:t xml:space="preserve"> </w:t>
      </w:r>
      <w:r>
        <w:rPr>
          <w:sz w:val="22"/>
        </w:rPr>
        <w:t>exigidas</w:t>
      </w:r>
      <w:r>
        <w:rPr>
          <w:spacing w:val="-3"/>
          <w:sz w:val="22"/>
        </w:rPr>
        <w:t xml:space="preserve"> </w:t>
      </w:r>
      <w:r>
        <w:rPr>
          <w:sz w:val="22"/>
        </w:rPr>
        <w:t>amostras</w:t>
      </w:r>
      <w:r>
        <w:rPr>
          <w:spacing w:val="-4"/>
          <w:sz w:val="22"/>
        </w:rPr>
        <w:t xml:space="preserve"> </w:t>
      </w:r>
      <w:r>
        <w:rPr>
          <w:color w:val="006FC0"/>
          <w:sz w:val="22"/>
        </w:rPr>
        <w:t>de</w:t>
      </w:r>
      <w:r>
        <w:rPr>
          <w:color w:val="006FC0"/>
          <w:spacing w:val="-5"/>
          <w:sz w:val="22"/>
        </w:rPr>
        <w:t xml:space="preserve"> </w:t>
      </w:r>
      <w:r>
        <w:rPr>
          <w:color w:val="006FC0"/>
          <w:sz w:val="22"/>
        </w:rPr>
        <w:t>todos</w:t>
      </w:r>
      <w:r>
        <w:rPr>
          <w:color w:val="006FC0"/>
          <w:spacing w:val="-6"/>
          <w:sz w:val="22"/>
        </w:rPr>
        <w:t xml:space="preserve"> </w:t>
      </w:r>
      <w:r>
        <w:rPr>
          <w:color w:val="006FC0"/>
          <w:sz w:val="22"/>
        </w:rPr>
        <w:t>os</w:t>
      </w:r>
      <w:r>
        <w:rPr>
          <w:color w:val="006FC0"/>
          <w:spacing w:val="-2"/>
          <w:sz w:val="22"/>
        </w:rPr>
        <w:t xml:space="preserve"> </w:t>
      </w:r>
      <w:r>
        <w:rPr>
          <w:spacing w:val="-2"/>
          <w:sz w:val="22"/>
        </w:rPr>
        <w:t>itens.</w:t>
      </w:r>
    </w:p>
    <w:p w14:paraId="03ECD8BF">
      <w:pPr>
        <w:pStyle w:val="8"/>
        <w:numPr>
          <w:ilvl w:val="1"/>
          <w:numId w:val="4"/>
        </w:numPr>
        <w:tabs>
          <w:tab w:val="left" w:pos="987"/>
        </w:tabs>
        <w:spacing w:before="120" w:after="0" w:line="240" w:lineRule="auto"/>
        <w:ind w:left="282" w:right="562" w:firstLine="0"/>
        <w:jc w:val="both"/>
        <w:rPr>
          <w:b/>
          <w:sz w:val="22"/>
        </w:rPr>
      </w:pPr>
      <w:r>
        <w:rPr>
          <w:sz w:val="22"/>
        </w:rPr>
        <w:t>As</w:t>
      </w:r>
      <w:r>
        <w:rPr>
          <w:spacing w:val="-7"/>
          <w:sz w:val="22"/>
        </w:rPr>
        <w:t xml:space="preserve"> </w:t>
      </w:r>
      <w:r>
        <w:rPr>
          <w:sz w:val="22"/>
        </w:rPr>
        <w:t>amostras</w:t>
      </w:r>
      <w:r>
        <w:rPr>
          <w:spacing w:val="-9"/>
          <w:sz w:val="22"/>
        </w:rPr>
        <w:t xml:space="preserve"> </w:t>
      </w:r>
      <w:r>
        <w:rPr>
          <w:sz w:val="22"/>
        </w:rPr>
        <w:t>deverão</w:t>
      </w:r>
      <w:r>
        <w:rPr>
          <w:spacing w:val="-8"/>
          <w:sz w:val="22"/>
        </w:rPr>
        <w:t xml:space="preserve"> </w:t>
      </w:r>
      <w:r>
        <w:rPr>
          <w:sz w:val="22"/>
        </w:rPr>
        <w:t>ser</w:t>
      </w:r>
      <w:r>
        <w:rPr>
          <w:spacing w:val="-9"/>
          <w:sz w:val="22"/>
        </w:rPr>
        <w:t xml:space="preserve"> </w:t>
      </w:r>
      <w:r>
        <w:rPr>
          <w:sz w:val="22"/>
        </w:rPr>
        <w:t>entregues</w:t>
      </w:r>
      <w:r>
        <w:rPr>
          <w:spacing w:val="-9"/>
          <w:sz w:val="22"/>
        </w:rPr>
        <w:t xml:space="preserve"> </w:t>
      </w:r>
      <w:r>
        <w:rPr>
          <w:sz w:val="22"/>
        </w:rPr>
        <w:t>no</w:t>
      </w:r>
      <w:r>
        <w:rPr>
          <w:spacing w:val="-8"/>
          <w:sz w:val="22"/>
        </w:rPr>
        <w:t xml:space="preserve"> </w:t>
      </w:r>
      <w:r>
        <w:rPr>
          <w:sz w:val="22"/>
        </w:rPr>
        <w:t>endereço:</w:t>
      </w:r>
      <w:r>
        <w:rPr>
          <w:spacing w:val="-8"/>
          <w:sz w:val="22"/>
        </w:rPr>
        <w:t xml:space="preserve"> </w:t>
      </w:r>
      <w:r>
        <w:rPr>
          <w:color w:val="006FC0"/>
          <w:sz w:val="22"/>
        </w:rPr>
        <w:t>COMPLEXO</w:t>
      </w:r>
      <w:r>
        <w:rPr>
          <w:color w:val="006FC0"/>
          <w:spacing w:val="-8"/>
          <w:sz w:val="22"/>
        </w:rPr>
        <w:t xml:space="preserve"> </w:t>
      </w:r>
      <w:r>
        <w:rPr>
          <w:color w:val="006FC0"/>
          <w:sz w:val="22"/>
        </w:rPr>
        <w:t>HOSPITALAR</w:t>
      </w:r>
      <w:r>
        <w:rPr>
          <w:color w:val="006FC0"/>
          <w:spacing w:val="-9"/>
          <w:sz w:val="22"/>
        </w:rPr>
        <w:t xml:space="preserve"> </w:t>
      </w:r>
      <w:r>
        <w:rPr>
          <w:color w:val="006FC0"/>
          <w:sz w:val="22"/>
        </w:rPr>
        <w:t>E</w:t>
      </w:r>
      <w:r>
        <w:rPr>
          <w:color w:val="006FC0"/>
          <w:spacing w:val="-9"/>
          <w:sz w:val="22"/>
        </w:rPr>
        <w:t xml:space="preserve"> </w:t>
      </w:r>
      <w:r>
        <w:rPr>
          <w:color w:val="006FC0"/>
          <w:sz w:val="22"/>
        </w:rPr>
        <w:t>DE</w:t>
      </w:r>
      <w:r>
        <w:rPr>
          <w:color w:val="006FC0"/>
          <w:spacing w:val="-6"/>
          <w:sz w:val="22"/>
        </w:rPr>
        <w:t xml:space="preserve"> </w:t>
      </w:r>
      <w:r>
        <w:rPr>
          <w:color w:val="006FC0"/>
          <w:sz w:val="22"/>
        </w:rPr>
        <w:t>SAÚDE</w:t>
      </w:r>
      <w:r>
        <w:rPr>
          <w:color w:val="006FC0"/>
          <w:spacing w:val="-9"/>
          <w:sz w:val="22"/>
        </w:rPr>
        <w:t xml:space="preserve"> </w:t>
      </w:r>
      <w:r>
        <w:rPr>
          <w:color w:val="006FC0"/>
          <w:sz w:val="22"/>
        </w:rPr>
        <w:t>DA</w:t>
      </w:r>
      <w:r>
        <w:rPr>
          <w:color w:val="006FC0"/>
          <w:spacing w:val="-10"/>
          <w:sz w:val="22"/>
        </w:rPr>
        <w:t xml:space="preserve"> </w:t>
      </w:r>
      <w:r>
        <w:rPr>
          <w:color w:val="006FC0"/>
          <w:sz w:val="22"/>
        </w:rPr>
        <w:t>UFBA</w:t>
      </w:r>
      <w:r>
        <w:rPr>
          <w:color w:val="006FC0"/>
          <w:spacing w:val="-10"/>
          <w:sz w:val="22"/>
        </w:rPr>
        <w:t xml:space="preserve"> </w:t>
      </w:r>
      <w:r>
        <w:rPr>
          <w:color w:val="006FC0"/>
          <w:sz w:val="22"/>
        </w:rPr>
        <w:t>no seguinte</w:t>
      </w:r>
      <w:r>
        <w:rPr>
          <w:color w:val="006FC0"/>
          <w:spacing w:val="80"/>
          <w:sz w:val="22"/>
        </w:rPr>
        <w:t xml:space="preserve"> </w:t>
      </w:r>
      <w:r>
        <w:rPr>
          <w:color w:val="006FC0"/>
          <w:sz w:val="22"/>
        </w:rPr>
        <w:t>endereço:</w:t>
      </w:r>
      <w:r>
        <w:rPr>
          <w:color w:val="006FC0"/>
          <w:spacing w:val="80"/>
          <w:sz w:val="22"/>
        </w:rPr>
        <w:t xml:space="preserve"> </w:t>
      </w:r>
      <w:r>
        <w:rPr>
          <w:color w:val="006FC0"/>
          <w:sz w:val="22"/>
        </w:rPr>
        <w:t>Campus</w:t>
      </w:r>
      <w:r>
        <w:rPr>
          <w:color w:val="006FC0"/>
          <w:spacing w:val="80"/>
          <w:sz w:val="22"/>
        </w:rPr>
        <w:t xml:space="preserve"> </w:t>
      </w:r>
      <w:r>
        <w:rPr>
          <w:color w:val="006FC0"/>
          <w:sz w:val="22"/>
        </w:rPr>
        <w:t>Universitário</w:t>
      </w:r>
      <w:r>
        <w:rPr>
          <w:color w:val="006FC0"/>
          <w:spacing w:val="80"/>
          <w:sz w:val="22"/>
        </w:rPr>
        <w:t xml:space="preserve"> </w:t>
      </w:r>
      <w:r>
        <w:rPr>
          <w:color w:val="006FC0"/>
          <w:sz w:val="22"/>
        </w:rPr>
        <w:t>de</w:t>
      </w:r>
      <w:r>
        <w:rPr>
          <w:color w:val="006FC0"/>
          <w:spacing w:val="80"/>
          <w:sz w:val="22"/>
        </w:rPr>
        <w:t xml:space="preserve"> </w:t>
      </w:r>
      <w:r>
        <w:rPr>
          <w:color w:val="006FC0"/>
          <w:sz w:val="22"/>
        </w:rPr>
        <w:t>Ondina,</w:t>
      </w:r>
      <w:r>
        <w:rPr>
          <w:color w:val="006FC0"/>
          <w:spacing w:val="80"/>
          <w:sz w:val="22"/>
        </w:rPr>
        <w:t xml:space="preserve"> </w:t>
      </w:r>
      <w:r>
        <w:rPr>
          <w:color w:val="006FC0"/>
          <w:sz w:val="22"/>
        </w:rPr>
        <w:t>PAF</w:t>
      </w:r>
      <w:r>
        <w:rPr>
          <w:color w:val="006FC0"/>
          <w:spacing w:val="80"/>
          <w:sz w:val="22"/>
        </w:rPr>
        <w:t xml:space="preserve"> </w:t>
      </w:r>
      <w:r>
        <w:rPr>
          <w:color w:val="006FC0"/>
          <w:sz w:val="22"/>
        </w:rPr>
        <w:t>IV, Rua</w:t>
      </w:r>
      <w:r>
        <w:rPr>
          <w:color w:val="006FC0"/>
          <w:spacing w:val="80"/>
          <w:sz w:val="22"/>
        </w:rPr>
        <w:t xml:space="preserve"> </w:t>
      </w:r>
      <w:r>
        <w:rPr>
          <w:color w:val="006FC0"/>
          <w:sz w:val="22"/>
        </w:rPr>
        <w:t>Barão</w:t>
      </w:r>
      <w:r>
        <w:rPr>
          <w:color w:val="006FC0"/>
          <w:spacing w:val="80"/>
          <w:sz w:val="22"/>
        </w:rPr>
        <w:t xml:space="preserve"> </w:t>
      </w:r>
      <w:r>
        <w:rPr>
          <w:color w:val="006FC0"/>
          <w:sz w:val="22"/>
        </w:rPr>
        <w:t>de</w:t>
      </w:r>
      <w:r>
        <w:rPr>
          <w:color w:val="006FC0"/>
          <w:spacing w:val="80"/>
          <w:sz w:val="22"/>
        </w:rPr>
        <w:t xml:space="preserve"> </w:t>
      </w:r>
      <w:r>
        <w:rPr>
          <w:color w:val="006FC0"/>
          <w:sz w:val="22"/>
        </w:rPr>
        <w:t>Jeremoabo, s/n, 1º andar,</w:t>
      </w:r>
      <w:r>
        <w:rPr>
          <w:color w:val="006FC0"/>
          <w:spacing w:val="-2"/>
          <w:sz w:val="22"/>
        </w:rPr>
        <w:t xml:space="preserve"> </w:t>
      </w:r>
      <w:r>
        <w:rPr>
          <w:color w:val="006FC0"/>
          <w:sz w:val="22"/>
        </w:rPr>
        <w:t>Ondina,</w:t>
      </w:r>
      <w:r>
        <w:rPr>
          <w:color w:val="006FC0"/>
          <w:spacing w:val="-2"/>
          <w:sz w:val="22"/>
        </w:rPr>
        <w:t xml:space="preserve"> </w:t>
      </w:r>
      <w:r>
        <w:rPr>
          <w:color w:val="006FC0"/>
          <w:sz w:val="22"/>
        </w:rPr>
        <w:t>CEP:</w:t>
      </w:r>
      <w:r>
        <w:rPr>
          <w:color w:val="006FC0"/>
          <w:spacing w:val="-3"/>
          <w:sz w:val="22"/>
        </w:rPr>
        <w:t xml:space="preserve"> </w:t>
      </w:r>
      <w:r>
        <w:rPr>
          <w:color w:val="006FC0"/>
          <w:sz w:val="22"/>
        </w:rPr>
        <w:t>40170-115,</w:t>
      </w:r>
      <w:r>
        <w:rPr>
          <w:color w:val="006FC0"/>
          <w:spacing w:val="40"/>
          <w:sz w:val="22"/>
        </w:rPr>
        <w:t xml:space="preserve"> </w:t>
      </w:r>
      <w:r>
        <w:rPr>
          <w:color w:val="006FC0"/>
          <w:sz w:val="22"/>
        </w:rPr>
        <w:t>Salvador-Ba,</w:t>
      </w:r>
      <w:r>
        <w:rPr>
          <w:color w:val="006FC0"/>
          <w:spacing w:val="37"/>
          <w:sz w:val="22"/>
        </w:rPr>
        <w:t xml:space="preserve"> </w:t>
      </w:r>
      <w:r>
        <w:rPr>
          <w:color w:val="006FC0"/>
          <w:sz w:val="22"/>
        </w:rPr>
        <w:t>telefone</w:t>
      </w:r>
      <w:r>
        <w:rPr>
          <w:color w:val="006FC0"/>
          <w:spacing w:val="-3"/>
          <w:sz w:val="22"/>
        </w:rPr>
        <w:t xml:space="preserve"> </w:t>
      </w:r>
      <w:r>
        <w:rPr>
          <w:color w:val="006FC0"/>
          <w:sz w:val="22"/>
          <w:u w:val="single" w:color="006FC0"/>
        </w:rPr>
        <w:t>71</w:t>
      </w:r>
      <w:r>
        <w:rPr>
          <w:color w:val="006FC0"/>
          <w:spacing w:val="35"/>
          <w:sz w:val="22"/>
          <w:u w:val="single" w:color="006FC0"/>
        </w:rPr>
        <w:t xml:space="preserve"> </w:t>
      </w:r>
      <w:r>
        <w:rPr>
          <w:color w:val="006FC0"/>
          <w:sz w:val="22"/>
          <w:u w:val="single" w:color="006FC0"/>
        </w:rPr>
        <w:t>3283-5846</w:t>
      </w:r>
      <w:r>
        <w:rPr>
          <w:color w:val="006FC0"/>
          <w:sz w:val="22"/>
        </w:rPr>
        <w:t>,</w:t>
      </w:r>
      <w:r>
        <w:rPr>
          <w:color w:val="006FC0"/>
          <w:spacing w:val="37"/>
          <w:sz w:val="22"/>
        </w:rPr>
        <w:t xml:space="preserve"> </w:t>
      </w:r>
      <w:r>
        <w:rPr>
          <w:color w:val="006FC0"/>
          <w:sz w:val="22"/>
        </w:rPr>
        <w:t>e-mail:</w:t>
      </w:r>
      <w:r>
        <w:rPr>
          <w:color w:val="006FC0"/>
          <w:spacing w:val="-1"/>
          <w:sz w:val="22"/>
        </w:rPr>
        <w:t xml:space="preserve"> </w:t>
      </w:r>
      <w:r>
        <w:fldChar w:fldCharType="begin"/>
      </w:r>
      <w:r>
        <w:instrText xml:space="preserve"> HYPERLINK "mailto:licitacaosiunis@ufba.br" \h </w:instrText>
      </w:r>
      <w:r>
        <w:fldChar w:fldCharType="separate"/>
      </w:r>
      <w:r>
        <w:rPr>
          <w:color w:val="006FC0"/>
          <w:sz w:val="22"/>
          <w:u w:val="single" w:color="006FC0"/>
        </w:rPr>
        <w:t>licitacaosiunis@ufba.br</w:t>
      </w:r>
      <w:r>
        <w:rPr>
          <w:sz w:val="22"/>
        </w:rPr>
        <w:t>,</w:t>
      </w:r>
      <w:r>
        <w:rPr>
          <w:sz w:val="22"/>
        </w:rPr>
        <w:fldChar w:fldCharType="end"/>
      </w:r>
      <w:r>
        <w:rPr>
          <w:spacing w:val="40"/>
          <w:sz w:val="22"/>
        </w:rPr>
        <w:t xml:space="preserve"> </w:t>
      </w:r>
      <w:r>
        <w:rPr>
          <w:sz w:val="22"/>
        </w:rPr>
        <w:t>no</w:t>
      </w:r>
    </w:p>
    <w:p w14:paraId="06397BEA">
      <w:pPr>
        <w:pStyle w:val="8"/>
        <w:spacing w:after="0" w:line="240" w:lineRule="auto"/>
        <w:jc w:val="both"/>
        <w:rPr>
          <w:b/>
          <w:sz w:val="22"/>
        </w:rPr>
        <w:sectPr>
          <w:pgSz w:w="11910" w:h="16840"/>
          <w:pgMar w:top="2160" w:right="708" w:bottom="1860" w:left="850" w:header="708" w:footer="1674" w:gutter="0"/>
          <w:cols w:space="720" w:num="1"/>
        </w:sectPr>
      </w:pPr>
    </w:p>
    <w:p w14:paraId="0EC2238C">
      <w:pPr>
        <w:pStyle w:val="6"/>
        <w:jc w:val="left"/>
      </w:pPr>
    </w:p>
    <w:p w14:paraId="691A56A8">
      <w:pPr>
        <w:pStyle w:val="6"/>
        <w:spacing w:before="257"/>
        <w:jc w:val="left"/>
      </w:pPr>
    </w:p>
    <w:p w14:paraId="3CF7AAAD">
      <w:pPr>
        <w:pStyle w:val="6"/>
        <w:ind w:left="282" w:right="568"/>
      </w:pPr>
      <w:r>
        <w:t xml:space="preserve">prazo limite de </w:t>
      </w:r>
      <w:r>
        <w:rPr>
          <w:color w:val="006FC0"/>
        </w:rPr>
        <w:t>05 (cinco) dias corridos</w:t>
      </w:r>
      <w:r>
        <w:t>, sendo que a empresa assume total responsabilidade pelo envio e por eventual atraso na entrega.</w:t>
      </w:r>
    </w:p>
    <w:p w14:paraId="4AD2C0CB">
      <w:pPr>
        <w:pStyle w:val="8"/>
        <w:numPr>
          <w:ilvl w:val="1"/>
          <w:numId w:val="4"/>
        </w:numPr>
        <w:tabs>
          <w:tab w:val="left" w:pos="987"/>
        </w:tabs>
        <w:spacing w:before="120" w:after="0" w:line="240" w:lineRule="auto"/>
        <w:ind w:left="282" w:right="567" w:firstLine="0"/>
        <w:jc w:val="both"/>
        <w:rPr>
          <w:b/>
          <w:sz w:val="22"/>
        </w:rPr>
      </w:pPr>
      <w:r>
        <w:rPr>
          <w:sz w:val="22"/>
        </w:rPr>
        <w:t>É facultada prorrogação o prazo estabelecido, a partir de solicitação fundamentada no chat pelo interessado, antes de findo o prazo.</w:t>
      </w:r>
    </w:p>
    <w:p w14:paraId="1A73BF94">
      <w:pPr>
        <w:pStyle w:val="8"/>
        <w:numPr>
          <w:ilvl w:val="1"/>
          <w:numId w:val="4"/>
        </w:numPr>
        <w:tabs>
          <w:tab w:val="left" w:pos="987"/>
        </w:tabs>
        <w:spacing w:before="121" w:after="0" w:line="240" w:lineRule="auto"/>
        <w:ind w:left="282" w:right="563" w:firstLine="0"/>
        <w:jc w:val="both"/>
        <w:rPr>
          <w:b/>
          <w:sz w:val="22"/>
        </w:rPr>
      </w:pPr>
      <w:r>
        <w:rPr>
          <w:sz w:val="22"/>
        </w:rPr>
        <w:t>No</w:t>
      </w:r>
      <w:r>
        <w:rPr>
          <w:spacing w:val="-3"/>
          <w:sz w:val="22"/>
        </w:rPr>
        <w:t xml:space="preserve"> </w:t>
      </w:r>
      <w:r>
        <w:rPr>
          <w:sz w:val="22"/>
        </w:rPr>
        <w:t>caso</w:t>
      </w:r>
      <w:r>
        <w:rPr>
          <w:spacing w:val="-3"/>
          <w:sz w:val="22"/>
        </w:rPr>
        <w:t xml:space="preserve"> </w:t>
      </w:r>
      <w:r>
        <w:rPr>
          <w:sz w:val="22"/>
        </w:rPr>
        <w:t>de</w:t>
      </w:r>
      <w:r>
        <w:rPr>
          <w:spacing w:val="-4"/>
          <w:sz w:val="22"/>
        </w:rPr>
        <w:t xml:space="preserve"> </w:t>
      </w:r>
      <w:r>
        <w:rPr>
          <w:sz w:val="22"/>
        </w:rPr>
        <w:t>não</w:t>
      </w:r>
      <w:r>
        <w:rPr>
          <w:spacing w:val="-3"/>
          <w:sz w:val="22"/>
        </w:rPr>
        <w:t xml:space="preserve"> </w:t>
      </w:r>
      <w:r>
        <w:rPr>
          <w:sz w:val="22"/>
        </w:rPr>
        <w:t>haver</w:t>
      </w:r>
      <w:r>
        <w:rPr>
          <w:spacing w:val="-6"/>
          <w:sz w:val="22"/>
        </w:rPr>
        <w:t xml:space="preserve"> </w:t>
      </w:r>
      <w:r>
        <w:rPr>
          <w:sz w:val="22"/>
        </w:rPr>
        <w:t>entrega</w:t>
      </w:r>
      <w:r>
        <w:rPr>
          <w:spacing w:val="-4"/>
          <w:sz w:val="22"/>
        </w:rPr>
        <w:t xml:space="preserve"> </w:t>
      </w:r>
      <w:r>
        <w:rPr>
          <w:sz w:val="22"/>
        </w:rPr>
        <w:t>da</w:t>
      </w:r>
      <w:r>
        <w:rPr>
          <w:spacing w:val="-4"/>
          <w:sz w:val="22"/>
        </w:rPr>
        <w:t xml:space="preserve"> </w:t>
      </w:r>
      <w:r>
        <w:rPr>
          <w:sz w:val="22"/>
        </w:rPr>
        <w:t>amostra</w:t>
      </w:r>
      <w:r>
        <w:rPr>
          <w:spacing w:val="-7"/>
          <w:sz w:val="22"/>
        </w:rPr>
        <w:t xml:space="preserve"> </w:t>
      </w:r>
      <w:r>
        <w:rPr>
          <w:sz w:val="22"/>
        </w:rPr>
        <w:t>ou</w:t>
      </w:r>
      <w:r>
        <w:rPr>
          <w:spacing w:val="-7"/>
          <w:sz w:val="22"/>
        </w:rPr>
        <w:t xml:space="preserve"> </w:t>
      </w:r>
      <w:r>
        <w:rPr>
          <w:sz w:val="22"/>
        </w:rPr>
        <w:t>ocorrer</w:t>
      </w:r>
      <w:r>
        <w:rPr>
          <w:spacing w:val="-4"/>
          <w:sz w:val="22"/>
        </w:rPr>
        <w:t xml:space="preserve"> </w:t>
      </w:r>
      <w:r>
        <w:rPr>
          <w:sz w:val="22"/>
        </w:rPr>
        <w:t>atraso</w:t>
      </w:r>
      <w:r>
        <w:rPr>
          <w:spacing w:val="-3"/>
          <w:sz w:val="22"/>
        </w:rPr>
        <w:t xml:space="preserve"> </w:t>
      </w:r>
      <w:r>
        <w:rPr>
          <w:sz w:val="22"/>
        </w:rPr>
        <w:t>na</w:t>
      </w:r>
      <w:r>
        <w:rPr>
          <w:spacing w:val="-7"/>
          <w:sz w:val="22"/>
        </w:rPr>
        <w:t xml:space="preserve"> </w:t>
      </w:r>
      <w:r>
        <w:rPr>
          <w:sz w:val="22"/>
        </w:rPr>
        <w:t>entrega,</w:t>
      </w:r>
      <w:r>
        <w:rPr>
          <w:spacing w:val="-7"/>
          <w:sz w:val="22"/>
        </w:rPr>
        <w:t xml:space="preserve"> </w:t>
      </w:r>
      <w:r>
        <w:rPr>
          <w:sz w:val="22"/>
        </w:rPr>
        <w:t>sem</w:t>
      </w:r>
      <w:r>
        <w:rPr>
          <w:spacing w:val="-3"/>
          <w:sz w:val="22"/>
        </w:rPr>
        <w:t xml:space="preserve"> </w:t>
      </w:r>
      <w:r>
        <w:rPr>
          <w:sz w:val="22"/>
        </w:rPr>
        <w:t>justificativa</w:t>
      </w:r>
      <w:r>
        <w:rPr>
          <w:spacing w:val="-4"/>
          <w:sz w:val="22"/>
        </w:rPr>
        <w:t xml:space="preserve"> </w:t>
      </w:r>
      <w:r>
        <w:rPr>
          <w:sz w:val="22"/>
        </w:rPr>
        <w:t>aceita,</w:t>
      </w:r>
      <w:r>
        <w:rPr>
          <w:spacing w:val="-4"/>
          <w:sz w:val="22"/>
        </w:rPr>
        <w:t xml:space="preserve"> </w:t>
      </w:r>
      <w:r>
        <w:rPr>
          <w:sz w:val="22"/>
        </w:rPr>
        <w:t>ou havendo entrega de amostra fora das especificações previstas, a proposta será recusada.</w:t>
      </w:r>
    </w:p>
    <w:p w14:paraId="36B86F39">
      <w:pPr>
        <w:pStyle w:val="8"/>
        <w:numPr>
          <w:ilvl w:val="1"/>
          <w:numId w:val="4"/>
        </w:numPr>
        <w:tabs>
          <w:tab w:val="left" w:pos="987"/>
        </w:tabs>
        <w:spacing w:before="121" w:after="0" w:line="240" w:lineRule="auto"/>
        <w:ind w:left="282" w:right="560" w:firstLine="0"/>
        <w:jc w:val="both"/>
        <w:rPr>
          <w:b/>
          <w:sz w:val="22"/>
        </w:rPr>
      </w:pPr>
      <w:r>
        <w:rPr>
          <w:color w:val="FF0000"/>
          <w:sz w:val="22"/>
        </w:rPr>
        <w:t>A amostra deverá estar devidamente identificada com o nome do licitante, telefone, e-mail, número</w:t>
      </w:r>
      <w:r>
        <w:rPr>
          <w:color w:val="FF0000"/>
          <w:spacing w:val="-4"/>
          <w:sz w:val="22"/>
        </w:rPr>
        <w:t xml:space="preserve"> </w:t>
      </w:r>
      <w:r>
        <w:rPr>
          <w:color w:val="FF0000"/>
          <w:sz w:val="22"/>
        </w:rPr>
        <w:t>da</w:t>
      </w:r>
      <w:r>
        <w:rPr>
          <w:color w:val="FF0000"/>
          <w:spacing w:val="-6"/>
          <w:sz w:val="22"/>
        </w:rPr>
        <w:t xml:space="preserve"> </w:t>
      </w:r>
      <w:r>
        <w:rPr>
          <w:color w:val="FF0000"/>
          <w:sz w:val="22"/>
        </w:rPr>
        <w:t>licitação,</w:t>
      </w:r>
      <w:r>
        <w:rPr>
          <w:color w:val="FF0000"/>
          <w:spacing w:val="-5"/>
          <w:sz w:val="22"/>
        </w:rPr>
        <w:t xml:space="preserve"> </w:t>
      </w:r>
      <w:r>
        <w:rPr>
          <w:color w:val="FF0000"/>
          <w:sz w:val="22"/>
        </w:rPr>
        <w:t>data</w:t>
      </w:r>
      <w:r>
        <w:rPr>
          <w:color w:val="FF0000"/>
          <w:spacing w:val="-6"/>
          <w:sz w:val="22"/>
        </w:rPr>
        <w:t xml:space="preserve"> </w:t>
      </w:r>
      <w:r>
        <w:rPr>
          <w:color w:val="FF0000"/>
          <w:sz w:val="22"/>
        </w:rPr>
        <w:t>e</w:t>
      </w:r>
      <w:r>
        <w:rPr>
          <w:color w:val="FF0000"/>
          <w:spacing w:val="-7"/>
          <w:sz w:val="22"/>
        </w:rPr>
        <w:t xml:space="preserve"> </w:t>
      </w:r>
      <w:r>
        <w:rPr>
          <w:color w:val="FF0000"/>
          <w:sz w:val="22"/>
        </w:rPr>
        <w:t>a</w:t>
      </w:r>
      <w:r>
        <w:rPr>
          <w:color w:val="FF0000"/>
          <w:spacing w:val="-6"/>
          <w:sz w:val="22"/>
        </w:rPr>
        <w:t xml:space="preserve"> </w:t>
      </w:r>
      <w:r>
        <w:rPr>
          <w:color w:val="FF0000"/>
          <w:sz w:val="22"/>
        </w:rPr>
        <w:t>que</w:t>
      </w:r>
      <w:r>
        <w:rPr>
          <w:color w:val="FF0000"/>
          <w:spacing w:val="-5"/>
          <w:sz w:val="22"/>
        </w:rPr>
        <w:t xml:space="preserve"> </w:t>
      </w:r>
      <w:r>
        <w:rPr>
          <w:color w:val="FF0000"/>
          <w:sz w:val="22"/>
        </w:rPr>
        <w:t>item</w:t>
      </w:r>
      <w:r>
        <w:rPr>
          <w:color w:val="FF0000"/>
          <w:spacing w:val="-4"/>
          <w:sz w:val="22"/>
        </w:rPr>
        <w:t xml:space="preserve"> </w:t>
      </w:r>
      <w:r>
        <w:rPr>
          <w:color w:val="FF0000"/>
          <w:sz w:val="22"/>
        </w:rPr>
        <w:t>se</w:t>
      </w:r>
      <w:r>
        <w:rPr>
          <w:color w:val="FF0000"/>
          <w:spacing w:val="-5"/>
          <w:sz w:val="22"/>
        </w:rPr>
        <w:t xml:space="preserve"> </w:t>
      </w:r>
      <w:r>
        <w:rPr>
          <w:color w:val="FF0000"/>
          <w:sz w:val="22"/>
        </w:rPr>
        <w:t>refere,</w:t>
      </w:r>
      <w:r>
        <w:rPr>
          <w:color w:val="FF0000"/>
          <w:spacing w:val="-5"/>
          <w:sz w:val="22"/>
        </w:rPr>
        <w:t xml:space="preserve"> </w:t>
      </w:r>
      <w:r>
        <w:rPr>
          <w:color w:val="FF0000"/>
          <w:sz w:val="22"/>
        </w:rPr>
        <w:t>deverá</w:t>
      </w:r>
      <w:r>
        <w:rPr>
          <w:color w:val="FF0000"/>
          <w:spacing w:val="-6"/>
          <w:sz w:val="22"/>
        </w:rPr>
        <w:t xml:space="preserve"> </w:t>
      </w:r>
      <w:r>
        <w:rPr>
          <w:color w:val="FF0000"/>
          <w:sz w:val="22"/>
        </w:rPr>
        <w:t>conter</w:t>
      </w:r>
      <w:r>
        <w:rPr>
          <w:color w:val="FF0000"/>
          <w:spacing w:val="-8"/>
          <w:sz w:val="22"/>
        </w:rPr>
        <w:t xml:space="preserve"> </w:t>
      </w:r>
      <w:r>
        <w:rPr>
          <w:color w:val="FF0000"/>
          <w:sz w:val="22"/>
        </w:rPr>
        <w:t>os</w:t>
      </w:r>
      <w:r>
        <w:rPr>
          <w:color w:val="FF0000"/>
          <w:spacing w:val="-6"/>
          <w:sz w:val="22"/>
        </w:rPr>
        <w:t xml:space="preserve"> </w:t>
      </w:r>
      <w:r>
        <w:rPr>
          <w:color w:val="FF0000"/>
          <w:sz w:val="22"/>
        </w:rPr>
        <w:t>respectivos</w:t>
      </w:r>
      <w:r>
        <w:rPr>
          <w:color w:val="FF0000"/>
          <w:spacing w:val="-6"/>
          <w:sz w:val="22"/>
        </w:rPr>
        <w:t xml:space="preserve"> </w:t>
      </w:r>
      <w:r>
        <w:rPr>
          <w:color w:val="FF0000"/>
          <w:sz w:val="22"/>
        </w:rPr>
        <w:t>prospectos</w:t>
      </w:r>
      <w:r>
        <w:rPr>
          <w:color w:val="FF0000"/>
          <w:spacing w:val="-6"/>
          <w:sz w:val="22"/>
        </w:rPr>
        <w:t xml:space="preserve"> </w:t>
      </w:r>
      <w:r>
        <w:rPr>
          <w:color w:val="FF0000"/>
          <w:sz w:val="22"/>
        </w:rPr>
        <w:t>e</w:t>
      </w:r>
      <w:r>
        <w:rPr>
          <w:color w:val="FF0000"/>
          <w:spacing w:val="-5"/>
          <w:sz w:val="22"/>
        </w:rPr>
        <w:t xml:space="preserve"> </w:t>
      </w:r>
      <w:r>
        <w:rPr>
          <w:color w:val="FF0000"/>
          <w:sz w:val="22"/>
        </w:rPr>
        <w:t>manuais,</w:t>
      </w:r>
      <w:r>
        <w:rPr>
          <w:color w:val="FF0000"/>
          <w:spacing w:val="-6"/>
          <w:sz w:val="22"/>
        </w:rPr>
        <w:t xml:space="preserve"> </w:t>
      </w:r>
      <w:r>
        <w:rPr>
          <w:color w:val="FF0000"/>
          <w:sz w:val="22"/>
        </w:rPr>
        <w:t>se</w:t>
      </w:r>
      <w:r>
        <w:rPr>
          <w:color w:val="FF0000"/>
          <w:spacing w:val="-5"/>
          <w:sz w:val="22"/>
        </w:rPr>
        <w:t xml:space="preserve"> </w:t>
      </w:r>
      <w:r>
        <w:rPr>
          <w:color w:val="FF0000"/>
          <w:sz w:val="22"/>
        </w:rPr>
        <w:t>for o</w:t>
      </w:r>
      <w:r>
        <w:rPr>
          <w:color w:val="FF0000"/>
          <w:spacing w:val="-11"/>
          <w:sz w:val="22"/>
        </w:rPr>
        <w:t xml:space="preserve"> </w:t>
      </w:r>
      <w:r>
        <w:rPr>
          <w:color w:val="FF0000"/>
          <w:sz w:val="22"/>
        </w:rPr>
        <w:t>caso,</w:t>
      </w:r>
      <w:r>
        <w:rPr>
          <w:color w:val="FF0000"/>
          <w:spacing w:val="-11"/>
          <w:sz w:val="22"/>
        </w:rPr>
        <w:t xml:space="preserve"> </w:t>
      </w:r>
      <w:r>
        <w:rPr>
          <w:color w:val="FF0000"/>
          <w:sz w:val="22"/>
        </w:rPr>
        <w:t>e</w:t>
      </w:r>
      <w:r>
        <w:rPr>
          <w:color w:val="FF0000"/>
          <w:spacing w:val="-8"/>
          <w:sz w:val="22"/>
        </w:rPr>
        <w:t xml:space="preserve"> </w:t>
      </w:r>
      <w:r>
        <w:rPr>
          <w:color w:val="FF0000"/>
          <w:sz w:val="22"/>
        </w:rPr>
        <w:t>dispor</w:t>
      </w:r>
      <w:r>
        <w:rPr>
          <w:color w:val="FF0000"/>
          <w:spacing w:val="-12"/>
          <w:sz w:val="22"/>
        </w:rPr>
        <w:t xml:space="preserve"> </w:t>
      </w:r>
      <w:r>
        <w:rPr>
          <w:color w:val="FF0000"/>
          <w:sz w:val="22"/>
        </w:rPr>
        <w:t>na</w:t>
      </w:r>
      <w:r>
        <w:rPr>
          <w:color w:val="FF0000"/>
          <w:spacing w:val="-12"/>
          <w:sz w:val="22"/>
        </w:rPr>
        <w:t xml:space="preserve"> </w:t>
      </w:r>
      <w:r>
        <w:rPr>
          <w:color w:val="FF0000"/>
          <w:sz w:val="22"/>
        </w:rPr>
        <w:t>embalagem</w:t>
      </w:r>
      <w:r>
        <w:rPr>
          <w:color w:val="FF0000"/>
          <w:spacing w:val="-8"/>
          <w:sz w:val="22"/>
        </w:rPr>
        <w:t xml:space="preserve"> </w:t>
      </w:r>
      <w:r>
        <w:rPr>
          <w:color w:val="FF0000"/>
          <w:sz w:val="22"/>
        </w:rPr>
        <w:t>de</w:t>
      </w:r>
      <w:r>
        <w:rPr>
          <w:color w:val="FF0000"/>
          <w:spacing w:val="-11"/>
          <w:sz w:val="22"/>
        </w:rPr>
        <w:t xml:space="preserve"> </w:t>
      </w:r>
      <w:r>
        <w:rPr>
          <w:color w:val="FF0000"/>
          <w:sz w:val="22"/>
        </w:rPr>
        <w:t>informações</w:t>
      </w:r>
      <w:r>
        <w:rPr>
          <w:color w:val="FF0000"/>
          <w:spacing w:val="-9"/>
          <w:sz w:val="22"/>
        </w:rPr>
        <w:t xml:space="preserve"> </w:t>
      </w:r>
      <w:r>
        <w:rPr>
          <w:color w:val="FF0000"/>
          <w:sz w:val="22"/>
        </w:rPr>
        <w:t>quanto</w:t>
      </w:r>
      <w:r>
        <w:rPr>
          <w:color w:val="FF0000"/>
          <w:spacing w:val="-13"/>
          <w:sz w:val="22"/>
        </w:rPr>
        <w:t xml:space="preserve"> </w:t>
      </w:r>
      <w:r>
        <w:rPr>
          <w:color w:val="FF0000"/>
          <w:sz w:val="22"/>
        </w:rPr>
        <w:t>às</w:t>
      </w:r>
      <w:r>
        <w:rPr>
          <w:color w:val="FF0000"/>
          <w:spacing w:val="-8"/>
          <w:sz w:val="22"/>
        </w:rPr>
        <w:t xml:space="preserve"> </w:t>
      </w:r>
      <w:r>
        <w:rPr>
          <w:color w:val="FF0000"/>
          <w:sz w:val="22"/>
        </w:rPr>
        <w:t>suas</w:t>
      </w:r>
      <w:r>
        <w:rPr>
          <w:color w:val="FF0000"/>
          <w:spacing w:val="-11"/>
          <w:sz w:val="22"/>
        </w:rPr>
        <w:t xml:space="preserve"> </w:t>
      </w:r>
      <w:r>
        <w:rPr>
          <w:color w:val="FF0000"/>
          <w:sz w:val="22"/>
        </w:rPr>
        <w:t>características,</w:t>
      </w:r>
      <w:r>
        <w:rPr>
          <w:color w:val="FF0000"/>
          <w:spacing w:val="-11"/>
          <w:sz w:val="22"/>
        </w:rPr>
        <w:t xml:space="preserve"> </w:t>
      </w:r>
      <w:r>
        <w:rPr>
          <w:color w:val="FF0000"/>
          <w:sz w:val="22"/>
        </w:rPr>
        <w:t>tais</w:t>
      </w:r>
      <w:r>
        <w:rPr>
          <w:color w:val="FF0000"/>
          <w:spacing w:val="-13"/>
          <w:sz w:val="22"/>
        </w:rPr>
        <w:t xml:space="preserve"> </w:t>
      </w:r>
      <w:r>
        <w:rPr>
          <w:color w:val="FF0000"/>
          <w:sz w:val="22"/>
        </w:rPr>
        <w:t>como</w:t>
      </w:r>
      <w:r>
        <w:rPr>
          <w:color w:val="FF0000"/>
          <w:spacing w:val="-9"/>
          <w:sz w:val="22"/>
        </w:rPr>
        <w:t xml:space="preserve"> </w:t>
      </w:r>
      <w:r>
        <w:rPr>
          <w:color w:val="FF0000"/>
          <w:sz w:val="22"/>
        </w:rPr>
        <w:t>data</w:t>
      </w:r>
      <w:r>
        <w:rPr>
          <w:color w:val="FF0000"/>
          <w:spacing w:val="-11"/>
          <w:sz w:val="22"/>
        </w:rPr>
        <w:t xml:space="preserve"> </w:t>
      </w:r>
      <w:r>
        <w:rPr>
          <w:color w:val="FF0000"/>
          <w:sz w:val="22"/>
        </w:rPr>
        <w:t>de</w:t>
      </w:r>
      <w:r>
        <w:rPr>
          <w:color w:val="FF0000"/>
          <w:spacing w:val="-11"/>
          <w:sz w:val="22"/>
        </w:rPr>
        <w:t xml:space="preserve"> </w:t>
      </w:r>
      <w:r>
        <w:rPr>
          <w:color w:val="FF0000"/>
          <w:sz w:val="22"/>
        </w:rPr>
        <w:t>fabricação, prazo</w:t>
      </w:r>
      <w:r>
        <w:rPr>
          <w:color w:val="FF0000"/>
          <w:spacing w:val="-3"/>
          <w:sz w:val="22"/>
        </w:rPr>
        <w:t xml:space="preserve"> </w:t>
      </w:r>
      <w:r>
        <w:rPr>
          <w:color w:val="FF0000"/>
          <w:sz w:val="22"/>
        </w:rPr>
        <w:t>de</w:t>
      </w:r>
      <w:r>
        <w:rPr>
          <w:color w:val="FF0000"/>
          <w:spacing w:val="-6"/>
          <w:sz w:val="22"/>
        </w:rPr>
        <w:t xml:space="preserve"> </w:t>
      </w:r>
      <w:r>
        <w:rPr>
          <w:color w:val="FF0000"/>
          <w:sz w:val="22"/>
        </w:rPr>
        <w:t>validade,</w:t>
      </w:r>
      <w:r>
        <w:rPr>
          <w:color w:val="FF0000"/>
          <w:spacing w:val="-6"/>
          <w:sz w:val="22"/>
        </w:rPr>
        <w:t xml:space="preserve"> </w:t>
      </w:r>
      <w:r>
        <w:rPr>
          <w:color w:val="FF0000"/>
          <w:sz w:val="22"/>
        </w:rPr>
        <w:t>quantidade</w:t>
      </w:r>
      <w:r>
        <w:rPr>
          <w:color w:val="FF0000"/>
          <w:spacing w:val="-4"/>
          <w:sz w:val="22"/>
        </w:rPr>
        <w:t xml:space="preserve"> </w:t>
      </w:r>
      <w:r>
        <w:rPr>
          <w:color w:val="FF0000"/>
          <w:sz w:val="22"/>
        </w:rPr>
        <w:t>do</w:t>
      </w:r>
      <w:r>
        <w:rPr>
          <w:color w:val="FF0000"/>
          <w:spacing w:val="-5"/>
          <w:sz w:val="22"/>
        </w:rPr>
        <w:t xml:space="preserve"> </w:t>
      </w:r>
      <w:r>
        <w:rPr>
          <w:color w:val="FF0000"/>
          <w:sz w:val="22"/>
        </w:rPr>
        <w:t>produto,</w:t>
      </w:r>
      <w:r>
        <w:rPr>
          <w:color w:val="FF0000"/>
          <w:spacing w:val="-6"/>
          <w:sz w:val="22"/>
        </w:rPr>
        <w:t xml:space="preserve"> </w:t>
      </w:r>
      <w:r>
        <w:rPr>
          <w:color w:val="FF0000"/>
          <w:sz w:val="22"/>
        </w:rPr>
        <w:t>sua</w:t>
      </w:r>
      <w:r>
        <w:rPr>
          <w:color w:val="FF0000"/>
          <w:spacing w:val="-7"/>
          <w:sz w:val="22"/>
        </w:rPr>
        <w:t xml:space="preserve"> </w:t>
      </w:r>
      <w:r>
        <w:rPr>
          <w:color w:val="FF0000"/>
          <w:sz w:val="22"/>
        </w:rPr>
        <w:t>marca,</w:t>
      </w:r>
      <w:r>
        <w:rPr>
          <w:color w:val="FF0000"/>
          <w:spacing w:val="-7"/>
          <w:sz w:val="22"/>
        </w:rPr>
        <w:t xml:space="preserve"> </w:t>
      </w:r>
      <w:r>
        <w:rPr>
          <w:color w:val="FF0000"/>
          <w:sz w:val="22"/>
        </w:rPr>
        <w:t>número</w:t>
      </w:r>
      <w:r>
        <w:rPr>
          <w:color w:val="FF0000"/>
          <w:spacing w:val="-3"/>
          <w:sz w:val="22"/>
        </w:rPr>
        <w:t xml:space="preserve"> </w:t>
      </w:r>
      <w:r>
        <w:rPr>
          <w:color w:val="FF0000"/>
          <w:sz w:val="22"/>
        </w:rPr>
        <w:t>de</w:t>
      </w:r>
      <w:r>
        <w:rPr>
          <w:color w:val="FF0000"/>
          <w:spacing w:val="-4"/>
          <w:sz w:val="22"/>
        </w:rPr>
        <w:t xml:space="preserve"> </w:t>
      </w:r>
      <w:r>
        <w:rPr>
          <w:color w:val="FF0000"/>
          <w:sz w:val="22"/>
        </w:rPr>
        <w:t>referência,</w:t>
      </w:r>
      <w:r>
        <w:rPr>
          <w:color w:val="FF0000"/>
          <w:spacing w:val="-4"/>
          <w:sz w:val="22"/>
        </w:rPr>
        <w:t xml:space="preserve"> </w:t>
      </w:r>
      <w:r>
        <w:rPr>
          <w:color w:val="FF0000"/>
          <w:sz w:val="22"/>
        </w:rPr>
        <w:t>código</w:t>
      </w:r>
      <w:r>
        <w:rPr>
          <w:color w:val="FF0000"/>
          <w:spacing w:val="-3"/>
          <w:sz w:val="22"/>
        </w:rPr>
        <w:t xml:space="preserve"> </w:t>
      </w:r>
      <w:r>
        <w:rPr>
          <w:color w:val="FF0000"/>
          <w:sz w:val="22"/>
        </w:rPr>
        <w:t>do</w:t>
      </w:r>
      <w:r>
        <w:rPr>
          <w:color w:val="FF0000"/>
          <w:spacing w:val="-5"/>
          <w:sz w:val="22"/>
        </w:rPr>
        <w:t xml:space="preserve"> </w:t>
      </w:r>
      <w:r>
        <w:rPr>
          <w:color w:val="FF0000"/>
          <w:sz w:val="22"/>
        </w:rPr>
        <w:t>produto</w:t>
      </w:r>
      <w:r>
        <w:rPr>
          <w:color w:val="FF0000"/>
          <w:spacing w:val="-5"/>
          <w:sz w:val="22"/>
        </w:rPr>
        <w:t xml:space="preserve"> </w:t>
      </w:r>
      <w:r>
        <w:rPr>
          <w:color w:val="FF0000"/>
          <w:sz w:val="22"/>
        </w:rPr>
        <w:t>e</w:t>
      </w:r>
      <w:r>
        <w:rPr>
          <w:color w:val="FF0000"/>
          <w:spacing w:val="-6"/>
          <w:sz w:val="22"/>
        </w:rPr>
        <w:t xml:space="preserve"> </w:t>
      </w:r>
      <w:r>
        <w:rPr>
          <w:color w:val="FF0000"/>
          <w:sz w:val="22"/>
        </w:rPr>
        <w:t>modelo.</w:t>
      </w:r>
    </w:p>
    <w:p w14:paraId="69F9AE62">
      <w:pPr>
        <w:pStyle w:val="8"/>
        <w:numPr>
          <w:ilvl w:val="1"/>
          <w:numId w:val="4"/>
        </w:numPr>
        <w:tabs>
          <w:tab w:val="left" w:pos="991"/>
        </w:tabs>
        <w:spacing w:before="118" w:after="0" w:line="240" w:lineRule="auto"/>
        <w:ind w:left="991" w:right="0" w:hanging="709"/>
        <w:jc w:val="left"/>
        <w:rPr>
          <w:b/>
          <w:sz w:val="22"/>
        </w:rPr>
      </w:pPr>
      <w:r>
        <w:rPr>
          <w:sz w:val="22"/>
        </w:rPr>
        <w:t>Serão</w:t>
      </w:r>
      <w:r>
        <w:rPr>
          <w:spacing w:val="-4"/>
          <w:sz w:val="22"/>
        </w:rPr>
        <w:t xml:space="preserve"> </w:t>
      </w:r>
      <w:r>
        <w:rPr>
          <w:sz w:val="22"/>
        </w:rPr>
        <w:t>avaliados</w:t>
      </w:r>
      <w:r>
        <w:rPr>
          <w:spacing w:val="-6"/>
          <w:sz w:val="22"/>
        </w:rPr>
        <w:t xml:space="preserve"> </w:t>
      </w:r>
      <w:r>
        <w:rPr>
          <w:sz w:val="22"/>
        </w:rPr>
        <w:t>os</w:t>
      </w:r>
      <w:r>
        <w:rPr>
          <w:spacing w:val="-4"/>
          <w:sz w:val="22"/>
        </w:rPr>
        <w:t xml:space="preserve"> </w:t>
      </w:r>
      <w:r>
        <w:rPr>
          <w:sz w:val="22"/>
        </w:rPr>
        <w:t>seguintes</w:t>
      </w:r>
      <w:r>
        <w:rPr>
          <w:spacing w:val="-4"/>
          <w:sz w:val="22"/>
        </w:rPr>
        <w:t xml:space="preserve"> </w:t>
      </w:r>
      <w:r>
        <w:rPr>
          <w:sz w:val="22"/>
        </w:rPr>
        <w:t>aspectos</w:t>
      </w:r>
      <w:r>
        <w:rPr>
          <w:spacing w:val="-4"/>
          <w:sz w:val="22"/>
        </w:rPr>
        <w:t xml:space="preserve"> </w:t>
      </w:r>
      <w:r>
        <w:rPr>
          <w:sz w:val="22"/>
        </w:rPr>
        <w:t>e</w:t>
      </w:r>
      <w:r>
        <w:rPr>
          <w:spacing w:val="-6"/>
          <w:sz w:val="22"/>
        </w:rPr>
        <w:t xml:space="preserve"> </w:t>
      </w:r>
      <w:r>
        <w:rPr>
          <w:sz w:val="22"/>
        </w:rPr>
        <w:t>padrões</w:t>
      </w:r>
      <w:r>
        <w:rPr>
          <w:spacing w:val="-6"/>
          <w:sz w:val="22"/>
        </w:rPr>
        <w:t xml:space="preserve"> </w:t>
      </w:r>
      <w:r>
        <w:rPr>
          <w:sz w:val="22"/>
        </w:rPr>
        <w:t>mínimos</w:t>
      </w:r>
      <w:r>
        <w:rPr>
          <w:spacing w:val="-4"/>
          <w:sz w:val="22"/>
        </w:rPr>
        <w:t xml:space="preserve"> </w:t>
      </w:r>
      <w:r>
        <w:rPr>
          <w:sz w:val="22"/>
        </w:rPr>
        <w:t>de</w:t>
      </w:r>
      <w:r>
        <w:rPr>
          <w:spacing w:val="-3"/>
          <w:sz w:val="22"/>
        </w:rPr>
        <w:t xml:space="preserve"> </w:t>
      </w:r>
      <w:r>
        <w:rPr>
          <w:spacing w:val="-2"/>
          <w:sz w:val="22"/>
        </w:rPr>
        <w:t>aceitabilidade:</w:t>
      </w:r>
    </w:p>
    <w:p w14:paraId="65617938">
      <w:pPr>
        <w:pStyle w:val="6"/>
        <w:tabs>
          <w:tab w:val="left" w:pos="991"/>
        </w:tabs>
        <w:spacing w:before="121"/>
        <w:ind w:left="282"/>
        <w:jc w:val="left"/>
      </w:pPr>
      <w:r>
        <w:rPr>
          <w:b/>
          <w:spacing w:val="-4"/>
        </w:rPr>
        <w:t>5.7.</w:t>
      </w:r>
      <w:r>
        <w:rPr>
          <w:b/>
        </w:rPr>
        <w:tab/>
      </w:r>
      <w:r>
        <w:rPr>
          <w:color w:val="FF0000"/>
        </w:rPr>
        <w:t>Atender</w:t>
      </w:r>
      <w:r>
        <w:rPr>
          <w:color w:val="FF0000"/>
          <w:spacing w:val="-4"/>
        </w:rPr>
        <w:t xml:space="preserve"> </w:t>
      </w:r>
      <w:r>
        <w:rPr>
          <w:color w:val="FF0000"/>
        </w:rPr>
        <w:t>às</w:t>
      </w:r>
      <w:r>
        <w:rPr>
          <w:color w:val="FF0000"/>
          <w:spacing w:val="-6"/>
        </w:rPr>
        <w:t xml:space="preserve"> </w:t>
      </w:r>
      <w:r>
        <w:rPr>
          <w:color w:val="FF0000"/>
        </w:rPr>
        <w:t>especificações</w:t>
      </w:r>
      <w:r>
        <w:rPr>
          <w:color w:val="FF0000"/>
          <w:spacing w:val="-6"/>
        </w:rPr>
        <w:t xml:space="preserve"> </w:t>
      </w:r>
      <w:r>
        <w:rPr>
          <w:color w:val="FF0000"/>
        </w:rPr>
        <w:t>constantes</w:t>
      </w:r>
      <w:r>
        <w:rPr>
          <w:color w:val="FF0000"/>
          <w:spacing w:val="-3"/>
        </w:rPr>
        <w:t xml:space="preserve"> </w:t>
      </w:r>
      <w:r>
        <w:rPr>
          <w:color w:val="FF0000"/>
        </w:rPr>
        <w:t>na</w:t>
      </w:r>
      <w:r>
        <w:rPr>
          <w:color w:val="FF0000"/>
          <w:spacing w:val="-3"/>
        </w:rPr>
        <w:t xml:space="preserve"> </w:t>
      </w:r>
      <w:r>
        <w:rPr>
          <w:color w:val="FF0000"/>
        </w:rPr>
        <w:t>tabela</w:t>
      </w:r>
      <w:r>
        <w:rPr>
          <w:color w:val="FF0000"/>
          <w:spacing w:val="-4"/>
        </w:rPr>
        <w:t xml:space="preserve"> </w:t>
      </w:r>
      <w:r>
        <w:rPr>
          <w:color w:val="FF0000"/>
        </w:rPr>
        <w:t xml:space="preserve">do </w:t>
      </w:r>
      <w:r>
        <w:rPr>
          <w:color w:val="006FC0"/>
        </w:rPr>
        <w:t>subitem</w:t>
      </w:r>
      <w:r>
        <w:rPr>
          <w:color w:val="006FC0"/>
          <w:spacing w:val="-5"/>
        </w:rPr>
        <w:t xml:space="preserve"> </w:t>
      </w:r>
      <w:r>
        <w:rPr>
          <w:color w:val="006FC0"/>
        </w:rPr>
        <w:t>1.1,</w:t>
      </w:r>
      <w:r>
        <w:rPr>
          <w:color w:val="006FC0"/>
          <w:spacing w:val="43"/>
        </w:rPr>
        <w:t xml:space="preserve"> </w:t>
      </w:r>
      <w:r>
        <w:rPr>
          <w:color w:val="FF0000"/>
        </w:rPr>
        <w:t>deste</w:t>
      </w:r>
      <w:r>
        <w:rPr>
          <w:color w:val="FF0000"/>
          <w:spacing w:val="-6"/>
        </w:rPr>
        <w:t xml:space="preserve"> </w:t>
      </w:r>
      <w:r>
        <w:rPr>
          <w:color w:val="FF0000"/>
        </w:rPr>
        <w:t>Termo</w:t>
      </w:r>
      <w:r>
        <w:rPr>
          <w:color w:val="FF0000"/>
          <w:spacing w:val="-2"/>
        </w:rPr>
        <w:t xml:space="preserve"> </w:t>
      </w:r>
      <w:r>
        <w:rPr>
          <w:color w:val="FF0000"/>
        </w:rPr>
        <w:t>de</w:t>
      </w:r>
      <w:r>
        <w:rPr>
          <w:color w:val="FF0000"/>
          <w:spacing w:val="-7"/>
        </w:rPr>
        <w:t xml:space="preserve"> </w:t>
      </w:r>
      <w:r>
        <w:rPr>
          <w:color w:val="FF0000"/>
          <w:spacing w:val="-2"/>
        </w:rPr>
        <w:t>Referência;</w:t>
      </w:r>
    </w:p>
    <w:p w14:paraId="6345196F">
      <w:pPr>
        <w:pStyle w:val="6"/>
        <w:tabs>
          <w:tab w:val="left" w:pos="991"/>
        </w:tabs>
        <w:spacing w:before="120"/>
        <w:ind w:left="282" w:right="570"/>
        <w:jc w:val="left"/>
      </w:pPr>
      <w:r>
        <w:rPr>
          <w:b/>
          <w:spacing w:val="-4"/>
        </w:rPr>
        <w:t>5.7.</w:t>
      </w:r>
      <w:r>
        <w:rPr>
          <w:b/>
        </w:rPr>
        <w:tab/>
      </w:r>
      <w:r>
        <w:rPr>
          <w:color w:val="FF0000"/>
        </w:rPr>
        <w:t>Estar</w:t>
      </w:r>
      <w:r>
        <w:rPr>
          <w:color w:val="FF0000"/>
          <w:spacing w:val="40"/>
        </w:rPr>
        <w:t xml:space="preserve"> </w:t>
      </w:r>
      <w:r>
        <w:rPr>
          <w:color w:val="FF0000"/>
        </w:rPr>
        <w:t>na</w:t>
      </w:r>
      <w:r>
        <w:rPr>
          <w:color w:val="FF0000"/>
          <w:spacing w:val="40"/>
        </w:rPr>
        <w:t xml:space="preserve"> </w:t>
      </w:r>
      <w:r>
        <w:rPr>
          <w:color w:val="FF0000"/>
        </w:rPr>
        <w:t>embalagem</w:t>
      </w:r>
      <w:r>
        <w:rPr>
          <w:color w:val="FF0000"/>
          <w:spacing w:val="40"/>
        </w:rPr>
        <w:t xml:space="preserve"> </w:t>
      </w:r>
      <w:r>
        <w:rPr>
          <w:color w:val="FF0000"/>
        </w:rPr>
        <w:t>original</w:t>
      </w:r>
      <w:r>
        <w:rPr>
          <w:color w:val="FF0000"/>
          <w:spacing w:val="40"/>
        </w:rPr>
        <w:t xml:space="preserve"> </w:t>
      </w:r>
      <w:r>
        <w:rPr>
          <w:color w:val="FF0000"/>
        </w:rPr>
        <w:t>dos</w:t>
      </w:r>
      <w:r>
        <w:rPr>
          <w:color w:val="FF0000"/>
          <w:spacing w:val="40"/>
        </w:rPr>
        <w:t xml:space="preserve"> </w:t>
      </w:r>
      <w:r>
        <w:rPr>
          <w:color w:val="FF0000"/>
        </w:rPr>
        <w:t>produtos</w:t>
      </w:r>
      <w:r>
        <w:rPr>
          <w:color w:val="FF0000"/>
          <w:spacing w:val="40"/>
        </w:rPr>
        <w:t xml:space="preserve"> </w:t>
      </w:r>
      <w:r>
        <w:rPr>
          <w:color w:val="FF0000"/>
        </w:rPr>
        <w:t>com</w:t>
      </w:r>
      <w:r>
        <w:rPr>
          <w:color w:val="FF0000"/>
          <w:spacing w:val="40"/>
        </w:rPr>
        <w:t xml:space="preserve"> </w:t>
      </w:r>
      <w:r>
        <w:rPr>
          <w:color w:val="FF0000"/>
        </w:rPr>
        <w:t>dados</w:t>
      </w:r>
      <w:r>
        <w:rPr>
          <w:color w:val="FF0000"/>
          <w:spacing w:val="40"/>
        </w:rPr>
        <w:t xml:space="preserve"> </w:t>
      </w:r>
      <w:r>
        <w:rPr>
          <w:color w:val="FF0000"/>
        </w:rPr>
        <w:t>de</w:t>
      </w:r>
      <w:r>
        <w:rPr>
          <w:color w:val="FF0000"/>
          <w:spacing w:val="40"/>
        </w:rPr>
        <w:t xml:space="preserve"> </w:t>
      </w:r>
      <w:r>
        <w:rPr>
          <w:color w:val="FF0000"/>
        </w:rPr>
        <w:t>identificação</w:t>
      </w:r>
      <w:r>
        <w:rPr>
          <w:color w:val="FF0000"/>
          <w:spacing w:val="40"/>
        </w:rPr>
        <w:t xml:space="preserve"> </w:t>
      </w:r>
      <w:r>
        <w:rPr>
          <w:color w:val="FF0000"/>
        </w:rPr>
        <w:t>completos:</w:t>
      </w:r>
      <w:r>
        <w:rPr>
          <w:color w:val="FF0000"/>
          <w:spacing w:val="40"/>
        </w:rPr>
        <w:t xml:space="preserve"> </w:t>
      </w:r>
      <w:r>
        <w:rPr>
          <w:color w:val="FF0000"/>
        </w:rPr>
        <w:t>nome</w:t>
      </w:r>
      <w:r>
        <w:rPr>
          <w:color w:val="FF0000"/>
          <w:spacing w:val="40"/>
        </w:rPr>
        <w:t xml:space="preserve"> </w:t>
      </w:r>
      <w:r>
        <w:rPr>
          <w:color w:val="FF0000"/>
        </w:rPr>
        <w:t>do material, data de fabricação, nº do lote, data de validade;</w:t>
      </w:r>
    </w:p>
    <w:p w14:paraId="3F21CD1C">
      <w:pPr>
        <w:pStyle w:val="6"/>
        <w:spacing w:before="120"/>
        <w:ind w:left="282"/>
        <w:jc w:val="left"/>
      </w:pPr>
      <w:r>
        <w:rPr>
          <w:b/>
        </w:rPr>
        <w:t>5.7.</w:t>
      </w:r>
      <w:r>
        <w:rPr>
          <w:b/>
          <w:spacing w:val="28"/>
        </w:rPr>
        <w:t xml:space="preserve"> </w:t>
      </w:r>
      <w:r>
        <w:rPr>
          <w:color w:val="FF0000"/>
        </w:rPr>
        <w:t>Ter</w:t>
      </w:r>
      <w:r>
        <w:rPr>
          <w:color w:val="FF0000"/>
          <w:spacing w:val="-3"/>
        </w:rPr>
        <w:t xml:space="preserve"> </w:t>
      </w:r>
      <w:r>
        <w:rPr>
          <w:color w:val="FF0000"/>
        </w:rPr>
        <w:t>quantidade</w:t>
      </w:r>
      <w:r>
        <w:rPr>
          <w:color w:val="FF0000"/>
          <w:spacing w:val="-3"/>
        </w:rPr>
        <w:t xml:space="preserve"> </w:t>
      </w:r>
      <w:r>
        <w:rPr>
          <w:color w:val="FF0000"/>
        </w:rPr>
        <w:t>igual</w:t>
      </w:r>
      <w:r>
        <w:rPr>
          <w:color w:val="FF0000"/>
          <w:spacing w:val="-6"/>
        </w:rPr>
        <w:t xml:space="preserve"> </w:t>
      </w:r>
      <w:r>
        <w:rPr>
          <w:color w:val="FF0000"/>
        </w:rPr>
        <w:t>ou</w:t>
      </w:r>
      <w:r>
        <w:rPr>
          <w:color w:val="FF0000"/>
          <w:spacing w:val="-3"/>
        </w:rPr>
        <w:t xml:space="preserve"> </w:t>
      </w:r>
      <w:r>
        <w:rPr>
          <w:color w:val="FF0000"/>
        </w:rPr>
        <w:t>superior</w:t>
      </w:r>
      <w:r>
        <w:rPr>
          <w:color w:val="FF0000"/>
          <w:spacing w:val="-3"/>
        </w:rPr>
        <w:t xml:space="preserve"> </w:t>
      </w:r>
      <w:r>
        <w:rPr>
          <w:color w:val="FF0000"/>
        </w:rPr>
        <w:t>à</w:t>
      </w:r>
      <w:r>
        <w:rPr>
          <w:color w:val="FF0000"/>
          <w:spacing w:val="-6"/>
        </w:rPr>
        <w:t xml:space="preserve"> </w:t>
      </w:r>
      <w:r>
        <w:rPr>
          <w:color w:val="FF0000"/>
        </w:rPr>
        <w:t>solicitada</w:t>
      </w:r>
      <w:r>
        <w:rPr>
          <w:color w:val="FF0000"/>
          <w:spacing w:val="-4"/>
        </w:rPr>
        <w:t xml:space="preserve"> </w:t>
      </w:r>
      <w:r>
        <w:rPr>
          <w:color w:val="FF0000"/>
        </w:rPr>
        <w:t>pelo</w:t>
      </w:r>
      <w:r>
        <w:rPr>
          <w:color w:val="FF0000"/>
          <w:spacing w:val="-3"/>
        </w:rPr>
        <w:t xml:space="preserve"> </w:t>
      </w:r>
      <w:r>
        <w:rPr>
          <w:color w:val="FF0000"/>
          <w:spacing w:val="-2"/>
        </w:rPr>
        <w:t>Pregoeiro;</w:t>
      </w:r>
    </w:p>
    <w:p w14:paraId="37D7CC42">
      <w:pPr>
        <w:pStyle w:val="6"/>
        <w:spacing w:before="121"/>
        <w:ind w:left="282" w:right="564"/>
      </w:pPr>
      <w:r>
        <w:rPr>
          <w:b/>
        </w:rPr>
        <w:t>5.7.</w:t>
      </w:r>
      <w:r>
        <w:rPr>
          <w:b/>
          <w:spacing w:val="80"/>
        </w:rPr>
        <w:t xml:space="preserve"> </w:t>
      </w:r>
      <w:r>
        <w:rPr>
          <w:color w:val="FF0000"/>
        </w:rPr>
        <w:t>Parecer técnico favorável emitido pela comissão equivalente e/ou técnico, empregado ou servidor pertencente</w:t>
      </w:r>
      <w:r>
        <w:rPr>
          <w:color w:val="FF0000"/>
          <w:spacing w:val="-6"/>
        </w:rPr>
        <w:t xml:space="preserve"> </w:t>
      </w:r>
      <w:r>
        <w:rPr>
          <w:color w:val="FF0000"/>
        </w:rPr>
        <w:t>ao</w:t>
      </w:r>
      <w:r>
        <w:rPr>
          <w:color w:val="FF0000"/>
          <w:spacing w:val="-8"/>
        </w:rPr>
        <w:t xml:space="preserve"> </w:t>
      </w:r>
      <w:r>
        <w:rPr>
          <w:color w:val="FF0000"/>
        </w:rPr>
        <w:t>quadro</w:t>
      </w:r>
      <w:r>
        <w:rPr>
          <w:color w:val="FF0000"/>
          <w:spacing w:val="-6"/>
        </w:rPr>
        <w:t xml:space="preserve"> </w:t>
      </w:r>
      <w:r>
        <w:rPr>
          <w:color w:val="FF0000"/>
        </w:rPr>
        <w:t>de</w:t>
      </w:r>
      <w:r>
        <w:rPr>
          <w:color w:val="FF0000"/>
          <w:spacing w:val="-8"/>
        </w:rPr>
        <w:t xml:space="preserve"> </w:t>
      </w:r>
      <w:r>
        <w:rPr>
          <w:color w:val="FF0000"/>
        </w:rPr>
        <w:t>uma</w:t>
      </w:r>
      <w:r>
        <w:rPr>
          <w:color w:val="FF0000"/>
          <w:spacing w:val="-7"/>
        </w:rPr>
        <w:t xml:space="preserve"> </w:t>
      </w:r>
      <w:r>
        <w:rPr>
          <w:color w:val="FF0000"/>
        </w:rPr>
        <w:t>das</w:t>
      </w:r>
      <w:r>
        <w:rPr>
          <w:color w:val="FF0000"/>
          <w:spacing w:val="-9"/>
        </w:rPr>
        <w:t xml:space="preserve"> </w:t>
      </w:r>
      <w:r>
        <w:rPr>
          <w:color w:val="FF0000"/>
        </w:rPr>
        <w:t>unidades</w:t>
      </w:r>
      <w:r>
        <w:rPr>
          <w:color w:val="FF0000"/>
          <w:spacing w:val="-6"/>
        </w:rPr>
        <w:t xml:space="preserve"> </w:t>
      </w:r>
      <w:r>
        <w:rPr>
          <w:color w:val="FF0000"/>
        </w:rPr>
        <w:t>que</w:t>
      </w:r>
      <w:r>
        <w:rPr>
          <w:color w:val="FF0000"/>
          <w:spacing w:val="-8"/>
        </w:rPr>
        <w:t xml:space="preserve"> </w:t>
      </w:r>
      <w:r>
        <w:rPr>
          <w:color w:val="FF0000"/>
        </w:rPr>
        <w:t>compõe</w:t>
      </w:r>
      <w:r>
        <w:rPr>
          <w:color w:val="FF0000"/>
          <w:spacing w:val="-8"/>
        </w:rPr>
        <w:t xml:space="preserve"> </w:t>
      </w:r>
      <w:r>
        <w:rPr>
          <w:color w:val="FF0000"/>
        </w:rPr>
        <w:t>o</w:t>
      </w:r>
      <w:r>
        <w:rPr>
          <w:color w:val="FF0000"/>
          <w:spacing w:val="-8"/>
        </w:rPr>
        <w:t xml:space="preserve"> </w:t>
      </w:r>
      <w:r>
        <w:rPr>
          <w:color w:val="FF0000"/>
        </w:rPr>
        <w:t>COMPLEXO</w:t>
      </w:r>
      <w:r>
        <w:rPr>
          <w:color w:val="FF0000"/>
          <w:spacing w:val="-6"/>
        </w:rPr>
        <w:t xml:space="preserve"> </w:t>
      </w:r>
      <w:r>
        <w:rPr>
          <w:color w:val="FF0000"/>
        </w:rPr>
        <w:t>HOSPITALAR</w:t>
      </w:r>
      <w:r>
        <w:rPr>
          <w:color w:val="FF0000"/>
          <w:spacing w:val="-7"/>
        </w:rPr>
        <w:t xml:space="preserve"> </w:t>
      </w:r>
      <w:r>
        <w:rPr>
          <w:color w:val="FF0000"/>
        </w:rPr>
        <w:t>E</w:t>
      </w:r>
      <w:r>
        <w:rPr>
          <w:color w:val="FF0000"/>
          <w:spacing w:val="-9"/>
        </w:rPr>
        <w:t xml:space="preserve"> </w:t>
      </w:r>
      <w:r>
        <w:rPr>
          <w:color w:val="FF0000"/>
        </w:rPr>
        <w:t>DE</w:t>
      </w:r>
      <w:r>
        <w:rPr>
          <w:color w:val="FF0000"/>
          <w:spacing w:val="-6"/>
        </w:rPr>
        <w:t xml:space="preserve"> </w:t>
      </w:r>
      <w:r>
        <w:rPr>
          <w:color w:val="FF0000"/>
        </w:rPr>
        <w:t>SAÚDE,</w:t>
      </w:r>
      <w:r>
        <w:rPr>
          <w:color w:val="FF0000"/>
          <w:spacing w:val="-9"/>
        </w:rPr>
        <w:t xml:space="preserve"> </w:t>
      </w:r>
      <w:r>
        <w:rPr>
          <w:color w:val="FF0000"/>
        </w:rPr>
        <w:t>ou</w:t>
      </w:r>
      <w:r>
        <w:rPr>
          <w:color w:val="FF0000"/>
          <w:spacing w:val="-7"/>
        </w:rPr>
        <w:t xml:space="preserve"> </w:t>
      </w:r>
      <w:r>
        <w:rPr>
          <w:color w:val="FF0000"/>
        </w:rPr>
        <w:t>ainda de</w:t>
      </w:r>
      <w:r>
        <w:rPr>
          <w:color w:val="FF0000"/>
          <w:spacing w:val="-13"/>
        </w:rPr>
        <w:t xml:space="preserve"> </w:t>
      </w:r>
      <w:r>
        <w:rPr>
          <w:color w:val="FF0000"/>
        </w:rPr>
        <w:t>pessoas</w:t>
      </w:r>
      <w:r>
        <w:rPr>
          <w:color w:val="FF0000"/>
          <w:spacing w:val="-12"/>
        </w:rPr>
        <w:t xml:space="preserve"> </w:t>
      </w:r>
      <w:r>
        <w:rPr>
          <w:color w:val="FF0000"/>
        </w:rPr>
        <w:t>físicas</w:t>
      </w:r>
      <w:r>
        <w:rPr>
          <w:color w:val="FF0000"/>
          <w:spacing w:val="-13"/>
        </w:rPr>
        <w:t xml:space="preserve"> </w:t>
      </w:r>
      <w:r>
        <w:rPr>
          <w:color w:val="FF0000"/>
        </w:rPr>
        <w:t>ou</w:t>
      </w:r>
      <w:r>
        <w:rPr>
          <w:color w:val="FF0000"/>
          <w:spacing w:val="-12"/>
        </w:rPr>
        <w:t xml:space="preserve"> </w:t>
      </w:r>
      <w:r>
        <w:rPr>
          <w:color w:val="FF0000"/>
        </w:rPr>
        <w:t>jurídicas</w:t>
      </w:r>
      <w:r>
        <w:rPr>
          <w:color w:val="FF0000"/>
          <w:spacing w:val="-13"/>
        </w:rPr>
        <w:t xml:space="preserve"> </w:t>
      </w:r>
      <w:r>
        <w:rPr>
          <w:color w:val="FF0000"/>
        </w:rPr>
        <w:t>estranhas</w:t>
      </w:r>
      <w:r>
        <w:rPr>
          <w:color w:val="FF0000"/>
          <w:spacing w:val="-12"/>
        </w:rPr>
        <w:t xml:space="preserve"> </w:t>
      </w:r>
      <w:r>
        <w:rPr>
          <w:color w:val="FF0000"/>
        </w:rPr>
        <w:t>a</w:t>
      </w:r>
      <w:r>
        <w:rPr>
          <w:color w:val="FF0000"/>
          <w:spacing w:val="-12"/>
        </w:rPr>
        <w:t xml:space="preserve"> </w:t>
      </w:r>
      <w:r>
        <w:rPr>
          <w:color w:val="FF0000"/>
        </w:rPr>
        <w:t>ela,</w:t>
      </w:r>
      <w:r>
        <w:rPr>
          <w:color w:val="FF0000"/>
          <w:spacing w:val="-11"/>
        </w:rPr>
        <w:t xml:space="preserve"> </w:t>
      </w:r>
      <w:r>
        <w:rPr>
          <w:color w:val="FF0000"/>
        </w:rPr>
        <w:t>baseados</w:t>
      </w:r>
      <w:r>
        <w:rPr>
          <w:color w:val="FF0000"/>
          <w:spacing w:val="-11"/>
        </w:rPr>
        <w:t xml:space="preserve"> </w:t>
      </w:r>
      <w:r>
        <w:rPr>
          <w:color w:val="FF0000"/>
        </w:rPr>
        <w:t>nos</w:t>
      </w:r>
      <w:r>
        <w:rPr>
          <w:color w:val="FF0000"/>
          <w:spacing w:val="-13"/>
        </w:rPr>
        <w:t xml:space="preserve"> </w:t>
      </w:r>
      <w:r>
        <w:rPr>
          <w:color w:val="FF0000"/>
        </w:rPr>
        <w:t>seguintes</w:t>
      </w:r>
      <w:r>
        <w:rPr>
          <w:color w:val="FF0000"/>
          <w:spacing w:val="-12"/>
        </w:rPr>
        <w:t xml:space="preserve"> </w:t>
      </w:r>
      <w:r>
        <w:rPr>
          <w:color w:val="FF0000"/>
        </w:rPr>
        <w:t>critérios:</w:t>
      </w:r>
      <w:r>
        <w:rPr>
          <w:color w:val="FF0000"/>
          <w:spacing w:val="-11"/>
        </w:rPr>
        <w:t xml:space="preserve"> </w:t>
      </w:r>
      <w:r>
        <w:rPr>
          <w:color w:val="FF0000"/>
        </w:rPr>
        <w:t>atender</w:t>
      </w:r>
      <w:r>
        <w:rPr>
          <w:color w:val="FF0000"/>
          <w:spacing w:val="-11"/>
        </w:rPr>
        <w:t xml:space="preserve"> </w:t>
      </w:r>
      <w:r>
        <w:rPr>
          <w:color w:val="FF0000"/>
        </w:rPr>
        <w:t>às</w:t>
      </w:r>
      <w:r>
        <w:rPr>
          <w:color w:val="FF0000"/>
          <w:spacing w:val="-12"/>
        </w:rPr>
        <w:t xml:space="preserve"> </w:t>
      </w:r>
      <w:r>
        <w:rPr>
          <w:color w:val="FF0000"/>
        </w:rPr>
        <w:t>normas</w:t>
      </w:r>
      <w:r>
        <w:rPr>
          <w:color w:val="FF0000"/>
          <w:spacing w:val="-13"/>
        </w:rPr>
        <w:t xml:space="preserve"> </w:t>
      </w:r>
      <w:r>
        <w:rPr>
          <w:color w:val="FF0000"/>
        </w:rPr>
        <w:t>técnicas, qualidade, durabilidade, tecnologia, resistência e funcionamento.</w:t>
      </w:r>
    </w:p>
    <w:p w14:paraId="34647348">
      <w:pPr>
        <w:pStyle w:val="6"/>
        <w:spacing w:before="119"/>
        <w:ind w:left="282" w:right="566"/>
      </w:pPr>
      <w:r>
        <w:rPr>
          <w:b/>
        </w:rPr>
        <w:t>5.7.</w:t>
      </w:r>
      <w:r>
        <w:rPr>
          <w:b/>
          <w:spacing w:val="40"/>
        </w:rPr>
        <w:t xml:space="preserve">  </w:t>
      </w:r>
      <w:r>
        <w:rPr>
          <w:color w:val="FF0000"/>
        </w:rPr>
        <w:t>Padronização</w:t>
      </w:r>
      <w:r>
        <w:rPr>
          <w:color w:val="FF0000"/>
          <w:spacing w:val="-13"/>
        </w:rPr>
        <w:t xml:space="preserve"> </w:t>
      </w:r>
      <w:r>
        <w:rPr>
          <w:color w:val="FF0000"/>
        </w:rPr>
        <w:t>e</w:t>
      </w:r>
      <w:r>
        <w:rPr>
          <w:color w:val="FF0000"/>
          <w:spacing w:val="-10"/>
        </w:rPr>
        <w:t xml:space="preserve"> </w:t>
      </w:r>
      <w:r>
        <w:rPr>
          <w:color w:val="FF0000"/>
        </w:rPr>
        <w:t>gerência</w:t>
      </w:r>
      <w:r>
        <w:rPr>
          <w:color w:val="FF0000"/>
          <w:spacing w:val="-12"/>
        </w:rPr>
        <w:t xml:space="preserve"> </w:t>
      </w:r>
      <w:r>
        <w:rPr>
          <w:color w:val="FF0000"/>
        </w:rPr>
        <w:t>de</w:t>
      </w:r>
      <w:r>
        <w:rPr>
          <w:color w:val="FF0000"/>
          <w:spacing w:val="-13"/>
        </w:rPr>
        <w:t xml:space="preserve"> </w:t>
      </w:r>
      <w:r>
        <w:rPr>
          <w:color w:val="FF0000"/>
        </w:rPr>
        <w:t>riscos,</w:t>
      </w:r>
      <w:r>
        <w:rPr>
          <w:color w:val="FF0000"/>
          <w:spacing w:val="-10"/>
        </w:rPr>
        <w:t xml:space="preserve"> </w:t>
      </w:r>
      <w:r>
        <w:rPr>
          <w:color w:val="FF0000"/>
        </w:rPr>
        <w:t>bem</w:t>
      </w:r>
      <w:r>
        <w:rPr>
          <w:color w:val="FF0000"/>
          <w:spacing w:val="-10"/>
        </w:rPr>
        <w:t xml:space="preserve"> </w:t>
      </w:r>
      <w:r>
        <w:rPr>
          <w:color w:val="FF0000"/>
        </w:rPr>
        <w:t>como,</w:t>
      </w:r>
      <w:r>
        <w:rPr>
          <w:color w:val="FF0000"/>
          <w:spacing w:val="-13"/>
        </w:rPr>
        <w:t xml:space="preserve"> </w:t>
      </w:r>
      <w:r>
        <w:rPr>
          <w:color w:val="FF0000"/>
        </w:rPr>
        <w:t>reprovação</w:t>
      </w:r>
      <w:r>
        <w:rPr>
          <w:color w:val="FF0000"/>
          <w:spacing w:val="-12"/>
        </w:rPr>
        <w:t xml:space="preserve"> </w:t>
      </w:r>
      <w:r>
        <w:rPr>
          <w:color w:val="FF0000"/>
        </w:rPr>
        <w:t>em</w:t>
      </w:r>
      <w:r>
        <w:rPr>
          <w:color w:val="FF0000"/>
          <w:spacing w:val="-12"/>
        </w:rPr>
        <w:t xml:space="preserve"> </w:t>
      </w:r>
      <w:r>
        <w:rPr>
          <w:color w:val="FF0000"/>
        </w:rPr>
        <w:t>testes</w:t>
      </w:r>
      <w:r>
        <w:rPr>
          <w:color w:val="FF0000"/>
          <w:spacing w:val="-13"/>
        </w:rPr>
        <w:t xml:space="preserve"> </w:t>
      </w:r>
      <w:r>
        <w:rPr>
          <w:color w:val="FF0000"/>
        </w:rPr>
        <w:t>anteriores,</w:t>
      </w:r>
      <w:r>
        <w:rPr>
          <w:color w:val="FF0000"/>
          <w:spacing w:val="-12"/>
        </w:rPr>
        <w:t xml:space="preserve"> </w:t>
      </w:r>
      <w:r>
        <w:rPr>
          <w:color w:val="FF0000"/>
        </w:rPr>
        <w:t>serão</w:t>
      </w:r>
      <w:r>
        <w:rPr>
          <w:color w:val="FF0000"/>
          <w:spacing w:val="-10"/>
        </w:rPr>
        <w:t xml:space="preserve"> </w:t>
      </w:r>
      <w:r>
        <w:rPr>
          <w:color w:val="FF0000"/>
        </w:rPr>
        <w:t>recusados</w:t>
      </w:r>
      <w:r>
        <w:rPr>
          <w:color w:val="FF0000"/>
          <w:spacing w:val="-11"/>
        </w:rPr>
        <w:t xml:space="preserve"> </w:t>
      </w:r>
      <w:r>
        <w:rPr>
          <w:color w:val="FF0000"/>
        </w:rPr>
        <w:t>pela gestão do hospital.</w:t>
      </w:r>
    </w:p>
    <w:p w14:paraId="4C5CEF2C">
      <w:pPr>
        <w:pStyle w:val="6"/>
        <w:spacing w:before="120"/>
        <w:ind w:left="282" w:right="567"/>
      </w:pPr>
      <w:r>
        <w:rPr>
          <w:b/>
        </w:rPr>
        <w:t>5.7.</w:t>
      </w:r>
      <w:r>
        <w:rPr>
          <w:b/>
          <w:spacing w:val="80"/>
        </w:rPr>
        <w:t xml:space="preserve">  </w:t>
      </w:r>
      <w:r>
        <w:rPr>
          <w:color w:val="FF0000"/>
        </w:rPr>
        <w:t>Falta</w:t>
      </w:r>
      <w:r>
        <w:rPr>
          <w:color w:val="FF0000"/>
          <w:spacing w:val="-9"/>
        </w:rPr>
        <w:t xml:space="preserve"> </w:t>
      </w:r>
      <w:r>
        <w:rPr>
          <w:color w:val="FF0000"/>
        </w:rPr>
        <w:t>de</w:t>
      </w:r>
      <w:r>
        <w:rPr>
          <w:color w:val="FF0000"/>
          <w:spacing w:val="-8"/>
        </w:rPr>
        <w:t xml:space="preserve"> </w:t>
      </w:r>
      <w:r>
        <w:rPr>
          <w:color w:val="FF0000"/>
        </w:rPr>
        <w:t>Compatibilidade</w:t>
      </w:r>
      <w:r>
        <w:rPr>
          <w:color w:val="FF0000"/>
          <w:spacing w:val="-8"/>
        </w:rPr>
        <w:t xml:space="preserve"> </w:t>
      </w:r>
      <w:r>
        <w:rPr>
          <w:color w:val="FF0000"/>
        </w:rPr>
        <w:t>com</w:t>
      </w:r>
      <w:r>
        <w:rPr>
          <w:color w:val="FF0000"/>
          <w:spacing w:val="-10"/>
        </w:rPr>
        <w:t xml:space="preserve"> </w:t>
      </w:r>
      <w:r>
        <w:rPr>
          <w:color w:val="FF0000"/>
        </w:rPr>
        <w:t>o</w:t>
      </w:r>
      <w:r>
        <w:rPr>
          <w:color w:val="FF0000"/>
          <w:spacing w:val="-8"/>
        </w:rPr>
        <w:t xml:space="preserve"> </w:t>
      </w:r>
      <w:r>
        <w:rPr>
          <w:color w:val="FF0000"/>
        </w:rPr>
        <w:t>descritivo</w:t>
      </w:r>
      <w:r>
        <w:rPr>
          <w:color w:val="FF0000"/>
          <w:spacing w:val="-8"/>
        </w:rPr>
        <w:t xml:space="preserve"> </w:t>
      </w:r>
      <w:r>
        <w:rPr>
          <w:color w:val="FF0000"/>
        </w:rPr>
        <w:t>técnico</w:t>
      </w:r>
      <w:r>
        <w:rPr>
          <w:color w:val="FF0000"/>
          <w:spacing w:val="-8"/>
        </w:rPr>
        <w:t xml:space="preserve"> </w:t>
      </w:r>
      <w:r>
        <w:rPr>
          <w:color w:val="FF0000"/>
        </w:rPr>
        <w:t>solicitado</w:t>
      </w:r>
      <w:r>
        <w:rPr>
          <w:color w:val="FF0000"/>
          <w:spacing w:val="-9"/>
        </w:rPr>
        <w:t xml:space="preserve"> </w:t>
      </w:r>
      <w:r>
        <w:rPr>
          <w:color w:val="FF0000"/>
        </w:rPr>
        <w:t>neste</w:t>
      </w:r>
      <w:r>
        <w:rPr>
          <w:color w:val="FF0000"/>
          <w:spacing w:val="-8"/>
        </w:rPr>
        <w:t xml:space="preserve"> </w:t>
      </w:r>
      <w:r>
        <w:rPr>
          <w:color w:val="FF0000"/>
        </w:rPr>
        <w:t>termo e</w:t>
      </w:r>
      <w:r>
        <w:rPr>
          <w:color w:val="FF0000"/>
          <w:spacing w:val="-8"/>
        </w:rPr>
        <w:t xml:space="preserve"> </w:t>
      </w:r>
      <w:r>
        <w:rPr>
          <w:color w:val="FF0000"/>
        </w:rPr>
        <w:t>no</w:t>
      </w:r>
      <w:r>
        <w:rPr>
          <w:color w:val="FF0000"/>
          <w:spacing w:val="-8"/>
        </w:rPr>
        <w:t xml:space="preserve"> </w:t>
      </w:r>
      <w:r>
        <w:rPr>
          <w:color w:val="FF0000"/>
        </w:rPr>
        <w:t>ETP</w:t>
      </w:r>
      <w:r>
        <w:rPr>
          <w:color w:val="FF0000"/>
          <w:spacing w:val="-8"/>
        </w:rPr>
        <w:t xml:space="preserve"> </w:t>
      </w:r>
      <w:r>
        <w:rPr>
          <w:color w:val="FF0000"/>
        </w:rPr>
        <w:t>parte</w:t>
      </w:r>
      <w:r>
        <w:rPr>
          <w:color w:val="FF0000"/>
          <w:spacing w:val="-8"/>
        </w:rPr>
        <w:t xml:space="preserve"> </w:t>
      </w:r>
      <w:r>
        <w:rPr>
          <w:color w:val="FF0000"/>
        </w:rPr>
        <w:t xml:space="preserve">integrante </w:t>
      </w:r>
      <w:r>
        <w:rPr>
          <w:color w:val="FF0000"/>
          <w:spacing w:val="-2"/>
        </w:rPr>
        <w:t>deste;</w:t>
      </w:r>
    </w:p>
    <w:p w14:paraId="604978EE">
      <w:pPr>
        <w:pStyle w:val="8"/>
        <w:numPr>
          <w:ilvl w:val="1"/>
          <w:numId w:val="5"/>
        </w:numPr>
        <w:tabs>
          <w:tab w:val="left" w:pos="987"/>
        </w:tabs>
        <w:spacing w:before="121" w:after="0" w:line="240" w:lineRule="auto"/>
        <w:ind w:left="282" w:right="568" w:firstLine="0"/>
        <w:jc w:val="both"/>
        <w:rPr>
          <w:sz w:val="22"/>
        </w:rPr>
      </w:pPr>
      <w:r>
        <w:rPr>
          <w:color w:val="FF0000"/>
          <w:sz w:val="22"/>
        </w:rPr>
        <w:t>Avaliação de conformidade das embalagens e rótulos em consonância com os critérios estabelecidos na RDC 185/2001/MSANVISA.</w:t>
      </w:r>
    </w:p>
    <w:p w14:paraId="039810F5">
      <w:pPr>
        <w:pStyle w:val="8"/>
        <w:numPr>
          <w:ilvl w:val="1"/>
          <w:numId w:val="5"/>
        </w:numPr>
        <w:tabs>
          <w:tab w:val="left" w:pos="987"/>
        </w:tabs>
        <w:spacing w:before="120" w:after="0" w:line="240" w:lineRule="auto"/>
        <w:ind w:left="987" w:right="0" w:hanging="705"/>
        <w:jc w:val="both"/>
        <w:rPr>
          <w:sz w:val="22"/>
        </w:rPr>
      </w:pPr>
      <w:r>
        <w:rPr>
          <w:sz w:val="22"/>
        </w:rPr>
        <w:t>Os</w:t>
      </w:r>
      <w:r>
        <w:rPr>
          <w:spacing w:val="-4"/>
          <w:sz w:val="22"/>
        </w:rPr>
        <w:t xml:space="preserve"> </w:t>
      </w:r>
      <w:r>
        <w:rPr>
          <w:sz w:val="22"/>
        </w:rPr>
        <w:t>resultados</w:t>
      </w:r>
      <w:r>
        <w:rPr>
          <w:spacing w:val="-3"/>
          <w:sz w:val="22"/>
        </w:rPr>
        <w:t xml:space="preserve"> </w:t>
      </w:r>
      <w:r>
        <w:rPr>
          <w:sz w:val="22"/>
        </w:rPr>
        <w:t>das</w:t>
      </w:r>
      <w:r>
        <w:rPr>
          <w:spacing w:val="-7"/>
          <w:sz w:val="22"/>
        </w:rPr>
        <w:t xml:space="preserve"> </w:t>
      </w:r>
      <w:r>
        <w:rPr>
          <w:sz w:val="22"/>
        </w:rPr>
        <w:t>avaliações</w:t>
      </w:r>
      <w:r>
        <w:rPr>
          <w:spacing w:val="-2"/>
          <w:sz w:val="22"/>
        </w:rPr>
        <w:t xml:space="preserve"> </w:t>
      </w:r>
      <w:r>
        <w:rPr>
          <w:sz w:val="22"/>
        </w:rPr>
        <w:t>serão</w:t>
      </w:r>
      <w:r>
        <w:rPr>
          <w:spacing w:val="-3"/>
          <w:sz w:val="22"/>
        </w:rPr>
        <w:t xml:space="preserve"> </w:t>
      </w:r>
      <w:r>
        <w:rPr>
          <w:sz w:val="22"/>
        </w:rPr>
        <w:t>divulgados</w:t>
      </w:r>
      <w:r>
        <w:rPr>
          <w:spacing w:val="-3"/>
          <w:sz w:val="22"/>
        </w:rPr>
        <w:t xml:space="preserve"> </w:t>
      </w:r>
      <w:r>
        <w:rPr>
          <w:sz w:val="22"/>
        </w:rPr>
        <w:t>por</w:t>
      </w:r>
      <w:r>
        <w:rPr>
          <w:spacing w:val="-6"/>
          <w:sz w:val="22"/>
        </w:rPr>
        <w:t xml:space="preserve"> </w:t>
      </w:r>
      <w:r>
        <w:rPr>
          <w:sz w:val="22"/>
        </w:rPr>
        <w:t>meio</w:t>
      </w:r>
      <w:r>
        <w:rPr>
          <w:spacing w:val="-3"/>
          <w:sz w:val="22"/>
        </w:rPr>
        <w:t xml:space="preserve"> </w:t>
      </w:r>
      <w:r>
        <w:rPr>
          <w:sz w:val="22"/>
        </w:rPr>
        <w:t>de</w:t>
      </w:r>
      <w:r>
        <w:rPr>
          <w:spacing w:val="-6"/>
          <w:sz w:val="22"/>
        </w:rPr>
        <w:t xml:space="preserve"> </w:t>
      </w:r>
      <w:r>
        <w:rPr>
          <w:sz w:val="22"/>
        </w:rPr>
        <w:t>mensagem</w:t>
      </w:r>
      <w:r>
        <w:rPr>
          <w:spacing w:val="-2"/>
          <w:sz w:val="22"/>
        </w:rPr>
        <w:t xml:space="preserve"> </w:t>
      </w:r>
      <w:r>
        <w:rPr>
          <w:sz w:val="22"/>
        </w:rPr>
        <w:t>no</w:t>
      </w:r>
      <w:r>
        <w:rPr>
          <w:spacing w:val="-5"/>
          <w:sz w:val="22"/>
        </w:rPr>
        <w:t xml:space="preserve"> </w:t>
      </w:r>
      <w:r>
        <w:rPr>
          <w:spacing w:val="-2"/>
          <w:sz w:val="22"/>
        </w:rPr>
        <w:t>sistema.</w:t>
      </w:r>
    </w:p>
    <w:p w14:paraId="76ECCC4F">
      <w:pPr>
        <w:pStyle w:val="8"/>
        <w:numPr>
          <w:ilvl w:val="1"/>
          <w:numId w:val="5"/>
        </w:numPr>
        <w:tabs>
          <w:tab w:val="left" w:pos="987"/>
        </w:tabs>
        <w:spacing w:before="121" w:after="0" w:line="240" w:lineRule="auto"/>
        <w:ind w:left="282" w:right="563" w:firstLine="0"/>
        <w:jc w:val="both"/>
        <w:rPr>
          <w:sz w:val="22"/>
        </w:rPr>
      </w:pPr>
      <w:r>
        <w:rPr>
          <w:sz w:val="22"/>
        </w:rPr>
        <w:t>Se as amostras apresentadas pelo primeiro classificado não forem aceitas, será analisada a aceitabilidade da proposta ou lance ofertado pelo segundo classificado. Seguir-se-á com a verificação das amostras</w:t>
      </w:r>
      <w:r>
        <w:rPr>
          <w:spacing w:val="-11"/>
          <w:sz w:val="22"/>
        </w:rPr>
        <w:t xml:space="preserve"> </w:t>
      </w:r>
      <w:r>
        <w:rPr>
          <w:sz w:val="22"/>
        </w:rPr>
        <w:t>e,</w:t>
      </w:r>
      <w:r>
        <w:rPr>
          <w:spacing w:val="-11"/>
          <w:sz w:val="22"/>
        </w:rPr>
        <w:t xml:space="preserve"> </w:t>
      </w:r>
      <w:r>
        <w:rPr>
          <w:sz w:val="22"/>
        </w:rPr>
        <w:t>assim,</w:t>
      </w:r>
      <w:r>
        <w:rPr>
          <w:spacing w:val="-11"/>
          <w:sz w:val="22"/>
        </w:rPr>
        <w:t xml:space="preserve"> </w:t>
      </w:r>
      <w:r>
        <w:rPr>
          <w:sz w:val="22"/>
        </w:rPr>
        <w:t>sucessivamente,</w:t>
      </w:r>
      <w:r>
        <w:rPr>
          <w:spacing w:val="-11"/>
          <w:sz w:val="22"/>
        </w:rPr>
        <w:t xml:space="preserve"> </w:t>
      </w:r>
      <w:r>
        <w:rPr>
          <w:sz w:val="22"/>
        </w:rPr>
        <w:t>até</w:t>
      </w:r>
      <w:r>
        <w:rPr>
          <w:spacing w:val="-11"/>
          <w:sz w:val="22"/>
        </w:rPr>
        <w:t xml:space="preserve"> </w:t>
      </w:r>
      <w:r>
        <w:rPr>
          <w:sz w:val="22"/>
        </w:rPr>
        <w:t>a</w:t>
      </w:r>
      <w:r>
        <w:rPr>
          <w:spacing w:val="-12"/>
          <w:sz w:val="22"/>
        </w:rPr>
        <w:t xml:space="preserve"> </w:t>
      </w:r>
      <w:r>
        <w:rPr>
          <w:sz w:val="22"/>
        </w:rPr>
        <w:t>verificação</w:t>
      </w:r>
      <w:r>
        <w:rPr>
          <w:spacing w:val="-8"/>
          <w:sz w:val="22"/>
        </w:rPr>
        <w:t xml:space="preserve"> </w:t>
      </w:r>
      <w:r>
        <w:rPr>
          <w:sz w:val="22"/>
        </w:rPr>
        <w:t>de</w:t>
      </w:r>
      <w:r>
        <w:rPr>
          <w:spacing w:val="-8"/>
          <w:sz w:val="22"/>
        </w:rPr>
        <w:t xml:space="preserve"> </w:t>
      </w:r>
      <w:r>
        <w:rPr>
          <w:sz w:val="22"/>
        </w:rPr>
        <w:t>uma</w:t>
      </w:r>
      <w:r>
        <w:rPr>
          <w:spacing w:val="-9"/>
          <w:sz w:val="22"/>
        </w:rPr>
        <w:t xml:space="preserve"> </w:t>
      </w:r>
      <w:r>
        <w:rPr>
          <w:sz w:val="22"/>
        </w:rPr>
        <w:t>que</w:t>
      </w:r>
      <w:r>
        <w:rPr>
          <w:spacing w:val="-11"/>
          <w:sz w:val="22"/>
        </w:rPr>
        <w:t xml:space="preserve"> </w:t>
      </w:r>
      <w:r>
        <w:rPr>
          <w:sz w:val="22"/>
        </w:rPr>
        <w:t>atenda</w:t>
      </w:r>
      <w:r>
        <w:rPr>
          <w:spacing w:val="-12"/>
          <w:sz w:val="22"/>
        </w:rPr>
        <w:t xml:space="preserve"> </w:t>
      </w:r>
      <w:r>
        <w:rPr>
          <w:sz w:val="22"/>
        </w:rPr>
        <w:t>às</w:t>
      </w:r>
      <w:r>
        <w:rPr>
          <w:spacing w:val="-11"/>
          <w:sz w:val="22"/>
        </w:rPr>
        <w:t xml:space="preserve"> </w:t>
      </w:r>
      <w:r>
        <w:rPr>
          <w:sz w:val="22"/>
        </w:rPr>
        <w:t>especificações</w:t>
      </w:r>
      <w:r>
        <w:rPr>
          <w:spacing w:val="-9"/>
          <w:sz w:val="22"/>
        </w:rPr>
        <w:t xml:space="preserve"> </w:t>
      </w:r>
      <w:r>
        <w:rPr>
          <w:sz w:val="22"/>
        </w:rPr>
        <w:t>constantes</w:t>
      </w:r>
      <w:r>
        <w:rPr>
          <w:spacing w:val="-11"/>
          <w:sz w:val="22"/>
        </w:rPr>
        <w:t xml:space="preserve"> </w:t>
      </w:r>
      <w:r>
        <w:rPr>
          <w:sz w:val="22"/>
        </w:rPr>
        <w:t>neste Termo de Referência.</w:t>
      </w:r>
    </w:p>
    <w:p w14:paraId="24BBAE56">
      <w:pPr>
        <w:pStyle w:val="8"/>
        <w:numPr>
          <w:ilvl w:val="1"/>
          <w:numId w:val="5"/>
        </w:numPr>
        <w:tabs>
          <w:tab w:val="left" w:pos="987"/>
        </w:tabs>
        <w:spacing w:before="118" w:after="0" w:line="240" w:lineRule="auto"/>
        <w:ind w:left="282" w:right="567" w:firstLine="0"/>
        <w:jc w:val="both"/>
        <w:rPr>
          <w:sz w:val="22"/>
        </w:rPr>
      </w:pPr>
      <w:r>
        <w:rPr>
          <w:sz w:val="22"/>
        </w:rPr>
        <w:t>Os</w:t>
      </w:r>
      <w:r>
        <w:rPr>
          <w:spacing w:val="-5"/>
          <w:sz w:val="22"/>
        </w:rPr>
        <w:t xml:space="preserve"> </w:t>
      </w:r>
      <w:r>
        <w:rPr>
          <w:sz w:val="22"/>
        </w:rPr>
        <w:t>exemplares</w:t>
      </w:r>
      <w:r>
        <w:rPr>
          <w:spacing w:val="-5"/>
          <w:sz w:val="22"/>
        </w:rPr>
        <w:t xml:space="preserve"> </w:t>
      </w:r>
      <w:r>
        <w:rPr>
          <w:sz w:val="22"/>
        </w:rPr>
        <w:t>colocados</w:t>
      </w:r>
      <w:r>
        <w:rPr>
          <w:spacing w:val="-3"/>
          <w:sz w:val="22"/>
        </w:rPr>
        <w:t xml:space="preserve"> </w:t>
      </w:r>
      <w:r>
        <w:rPr>
          <w:sz w:val="22"/>
        </w:rPr>
        <w:t>à</w:t>
      </w:r>
      <w:r>
        <w:rPr>
          <w:spacing w:val="-5"/>
          <w:sz w:val="22"/>
        </w:rPr>
        <w:t xml:space="preserve"> </w:t>
      </w:r>
      <w:r>
        <w:rPr>
          <w:sz w:val="22"/>
        </w:rPr>
        <w:t>disposição</w:t>
      </w:r>
      <w:r>
        <w:rPr>
          <w:spacing w:val="-5"/>
          <w:sz w:val="22"/>
        </w:rPr>
        <w:t xml:space="preserve"> </w:t>
      </w:r>
      <w:r>
        <w:rPr>
          <w:sz w:val="22"/>
        </w:rPr>
        <w:t>da</w:t>
      </w:r>
      <w:r>
        <w:rPr>
          <w:spacing w:val="-6"/>
          <w:sz w:val="22"/>
        </w:rPr>
        <w:t xml:space="preserve"> </w:t>
      </w:r>
      <w:r>
        <w:rPr>
          <w:sz w:val="22"/>
        </w:rPr>
        <w:t>Administração</w:t>
      </w:r>
      <w:r>
        <w:rPr>
          <w:spacing w:val="-5"/>
          <w:sz w:val="22"/>
        </w:rPr>
        <w:t xml:space="preserve"> </w:t>
      </w:r>
      <w:r>
        <w:rPr>
          <w:sz w:val="22"/>
        </w:rPr>
        <w:t>serão</w:t>
      </w:r>
      <w:r>
        <w:rPr>
          <w:spacing w:val="-5"/>
          <w:sz w:val="22"/>
        </w:rPr>
        <w:t xml:space="preserve"> </w:t>
      </w:r>
      <w:r>
        <w:rPr>
          <w:sz w:val="22"/>
        </w:rPr>
        <w:t>tratados</w:t>
      </w:r>
      <w:r>
        <w:rPr>
          <w:spacing w:val="-6"/>
          <w:sz w:val="22"/>
        </w:rPr>
        <w:t xml:space="preserve"> </w:t>
      </w:r>
      <w:r>
        <w:rPr>
          <w:sz w:val="22"/>
        </w:rPr>
        <w:t>como</w:t>
      </w:r>
      <w:r>
        <w:rPr>
          <w:spacing w:val="-5"/>
          <w:sz w:val="22"/>
        </w:rPr>
        <w:t xml:space="preserve"> </w:t>
      </w:r>
      <w:r>
        <w:rPr>
          <w:sz w:val="22"/>
        </w:rPr>
        <w:t>protótipos,</w:t>
      </w:r>
      <w:r>
        <w:rPr>
          <w:spacing w:val="-3"/>
          <w:sz w:val="22"/>
        </w:rPr>
        <w:t xml:space="preserve"> </w:t>
      </w:r>
      <w:r>
        <w:rPr>
          <w:sz w:val="22"/>
        </w:rPr>
        <w:t xml:space="preserve">podendo ser manuseados e desmontados pela equipe técnica responsável pela análise, não gerando direito a </w:t>
      </w:r>
      <w:r>
        <w:rPr>
          <w:spacing w:val="-2"/>
          <w:sz w:val="22"/>
        </w:rPr>
        <w:t>ressarcimento.</w:t>
      </w:r>
    </w:p>
    <w:p w14:paraId="18340CA5">
      <w:pPr>
        <w:pStyle w:val="8"/>
        <w:numPr>
          <w:ilvl w:val="1"/>
          <w:numId w:val="5"/>
        </w:numPr>
        <w:tabs>
          <w:tab w:val="left" w:pos="987"/>
        </w:tabs>
        <w:spacing w:before="121" w:after="0" w:line="240" w:lineRule="auto"/>
        <w:ind w:left="282" w:right="564" w:firstLine="0"/>
        <w:jc w:val="both"/>
        <w:rPr>
          <w:sz w:val="22"/>
        </w:rPr>
      </w:pPr>
      <w:r>
        <w:rPr>
          <w:sz w:val="22"/>
        </w:rPr>
        <w:t xml:space="preserve">Após a divulgação do resultado final do certame, as amostras entregues deverão ser recolhidas pelos fornecedores no prazo de </w:t>
      </w:r>
      <w:r>
        <w:rPr>
          <w:color w:val="006FC0"/>
          <w:sz w:val="22"/>
        </w:rPr>
        <w:t xml:space="preserve">5 (cinco) dias corridos, </w:t>
      </w:r>
      <w:r>
        <w:rPr>
          <w:sz w:val="22"/>
        </w:rPr>
        <w:t>após o qual poderão ser descartadas pela Administração, sem direito a ressarcimento.</w:t>
      </w:r>
    </w:p>
    <w:p w14:paraId="2DF83966">
      <w:pPr>
        <w:pStyle w:val="8"/>
        <w:spacing w:after="0" w:line="240" w:lineRule="auto"/>
        <w:jc w:val="both"/>
        <w:rPr>
          <w:sz w:val="22"/>
        </w:rPr>
        <w:sectPr>
          <w:pgSz w:w="11910" w:h="16840"/>
          <w:pgMar w:top="2160" w:right="708" w:bottom="1860" w:left="850" w:header="708" w:footer="1674" w:gutter="0"/>
          <w:cols w:space="720" w:num="1"/>
        </w:sectPr>
      </w:pPr>
    </w:p>
    <w:p w14:paraId="363887D7">
      <w:pPr>
        <w:pStyle w:val="6"/>
        <w:jc w:val="left"/>
      </w:pPr>
    </w:p>
    <w:p w14:paraId="48957A3D">
      <w:pPr>
        <w:pStyle w:val="6"/>
        <w:spacing w:before="257"/>
        <w:jc w:val="left"/>
      </w:pPr>
    </w:p>
    <w:p w14:paraId="43D0F700">
      <w:pPr>
        <w:pStyle w:val="8"/>
        <w:numPr>
          <w:ilvl w:val="1"/>
          <w:numId w:val="5"/>
        </w:numPr>
        <w:tabs>
          <w:tab w:val="left" w:pos="987"/>
        </w:tabs>
        <w:spacing w:before="0" w:after="0" w:line="240" w:lineRule="auto"/>
        <w:ind w:left="282" w:right="563" w:firstLine="0"/>
        <w:jc w:val="both"/>
        <w:rPr>
          <w:sz w:val="22"/>
        </w:rPr>
      </w:pPr>
      <w:r>
        <w:rPr>
          <w:sz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0C8C5BE">
      <w:pPr>
        <w:pStyle w:val="3"/>
        <w:spacing w:before="120"/>
        <w:rPr>
          <w:u w:val="none"/>
        </w:rPr>
      </w:pPr>
      <w:r>
        <w:rPr>
          <w:spacing w:val="-2"/>
          <w:u w:val="single"/>
        </w:rPr>
        <w:t>Subcontratação</w:t>
      </w:r>
    </w:p>
    <w:p w14:paraId="49C74DBA">
      <w:pPr>
        <w:pStyle w:val="8"/>
        <w:numPr>
          <w:ilvl w:val="1"/>
          <w:numId w:val="5"/>
        </w:numPr>
        <w:tabs>
          <w:tab w:val="left" w:pos="987"/>
        </w:tabs>
        <w:spacing w:before="255" w:after="0" w:line="240" w:lineRule="auto"/>
        <w:ind w:left="282" w:right="426" w:firstLine="0"/>
        <w:jc w:val="both"/>
        <w:rPr>
          <w:sz w:val="22"/>
        </w:rPr>
      </w:pPr>
      <w:r>
        <w:rPr>
          <w:color w:val="FF0000"/>
          <w:sz w:val="22"/>
        </w:rPr>
        <w:t>Não será admitida a subcontratação total do objeto contratual, observadas as disposições contidas no art. 122, da Lei nº 14.133, de 2021 e no Acordão nº 2.450/2025P/TCU.</w:t>
      </w:r>
    </w:p>
    <w:p w14:paraId="5034CB4B">
      <w:pPr>
        <w:pStyle w:val="8"/>
        <w:numPr>
          <w:ilvl w:val="1"/>
          <w:numId w:val="5"/>
        </w:numPr>
        <w:tabs>
          <w:tab w:val="left" w:pos="987"/>
        </w:tabs>
        <w:spacing w:before="121" w:after="0" w:line="240" w:lineRule="auto"/>
        <w:ind w:left="282" w:right="421" w:firstLine="0"/>
        <w:jc w:val="both"/>
        <w:rPr>
          <w:sz w:val="22"/>
        </w:rPr>
      </w:pPr>
      <w:r>
        <w:rPr>
          <w:color w:val="FF0000"/>
          <w:sz w:val="22"/>
        </w:rPr>
        <w:t>Havendo subcontratação, permanece a responsabilidade integral do Contratado pela perfeita execução</w:t>
      </w:r>
      <w:r>
        <w:rPr>
          <w:color w:val="FF0000"/>
          <w:spacing w:val="-11"/>
          <w:sz w:val="22"/>
        </w:rPr>
        <w:t xml:space="preserve"> </w:t>
      </w:r>
      <w:r>
        <w:rPr>
          <w:color w:val="FF0000"/>
          <w:sz w:val="22"/>
        </w:rPr>
        <w:t>contratual,</w:t>
      </w:r>
      <w:r>
        <w:rPr>
          <w:color w:val="FF0000"/>
          <w:spacing w:val="-11"/>
          <w:sz w:val="22"/>
        </w:rPr>
        <w:t xml:space="preserve"> </w:t>
      </w:r>
      <w:r>
        <w:rPr>
          <w:color w:val="FF0000"/>
          <w:sz w:val="22"/>
        </w:rPr>
        <w:t>cabendo-lhe</w:t>
      </w:r>
      <w:r>
        <w:rPr>
          <w:color w:val="FF0000"/>
          <w:spacing w:val="-11"/>
          <w:sz w:val="22"/>
        </w:rPr>
        <w:t xml:space="preserve"> </w:t>
      </w:r>
      <w:r>
        <w:rPr>
          <w:color w:val="FF0000"/>
          <w:sz w:val="22"/>
        </w:rPr>
        <w:t>realizar</w:t>
      </w:r>
      <w:r>
        <w:rPr>
          <w:color w:val="FF0000"/>
          <w:spacing w:val="-12"/>
          <w:sz w:val="22"/>
        </w:rPr>
        <w:t xml:space="preserve"> </w:t>
      </w:r>
      <w:r>
        <w:rPr>
          <w:color w:val="FF0000"/>
          <w:sz w:val="22"/>
        </w:rPr>
        <w:t>a</w:t>
      </w:r>
      <w:r>
        <w:rPr>
          <w:color w:val="FF0000"/>
          <w:spacing w:val="-12"/>
          <w:sz w:val="22"/>
        </w:rPr>
        <w:t xml:space="preserve"> </w:t>
      </w:r>
      <w:r>
        <w:rPr>
          <w:color w:val="FF0000"/>
          <w:sz w:val="22"/>
        </w:rPr>
        <w:t>supervisão</w:t>
      </w:r>
      <w:r>
        <w:rPr>
          <w:color w:val="FF0000"/>
          <w:spacing w:val="-13"/>
          <w:sz w:val="22"/>
        </w:rPr>
        <w:t xml:space="preserve"> </w:t>
      </w:r>
      <w:r>
        <w:rPr>
          <w:color w:val="FF0000"/>
          <w:sz w:val="22"/>
        </w:rPr>
        <w:t>e</w:t>
      </w:r>
      <w:r>
        <w:rPr>
          <w:color w:val="FF0000"/>
          <w:spacing w:val="-11"/>
          <w:sz w:val="22"/>
        </w:rPr>
        <w:t xml:space="preserve"> </w:t>
      </w:r>
      <w:r>
        <w:rPr>
          <w:color w:val="FF0000"/>
          <w:sz w:val="22"/>
        </w:rPr>
        <w:t>coordenação</w:t>
      </w:r>
      <w:r>
        <w:rPr>
          <w:color w:val="FF0000"/>
          <w:spacing w:val="-10"/>
          <w:sz w:val="22"/>
        </w:rPr>
        <w:t xml:space="preserve"> </w:t>
      </w:r>
      <w:r>
        <w:rPr>
          <w:color w:val="FF0000"/>
          <w:sz w:val="22"/>
        </w:rPr>
        <w:t>das</w:t>
      </w:r>
      <w:r>
        <w:rPr>
          <w:color w:val="FF0000"/>
          <w:spacing w:val="-12"/>
          <w:sz w:val="22"/>
        </w:rPr>
        <w:t xml:space="preserve"> </w:t>
      </w:r>
      <w:r>
        <w:rPr>
          <w:color w:val="FF0000"/>
          <w:sz w:val="22"/>
        </w:rPr>
        <w:t>atividades</w:t>
      </w:r>
      <w:r>
        <w:rPr>
          <w:color w:val="FF0000"/>
          <w:spacing w:val="-11"/>
          <w:sz w:val="22"/>
        </w:rPr>
        <w:t xml:space="preserve"> </w:t>
      </w:r>
      <w:r>
        <w:rPr>
          <w:color w:val="FF0000"/>
          <w:sz w:val="22"/>
        </w:rPr>
        <w:t>do</w:t>
      </w:r>
      <w:r>
        <w:rPr>
          <w:color w:val="FF0000"/>
          <w:spacing w:val="-10"/>
          <w:sz w:val="22"/>
        </w:rPr>
        <w:t xml:space="preserve"> </w:t>
      </w:r>
      <w:r>
        <w:rPr>
          <w:color w:val="FF0000"/>
          <w:sz w:val="22"/>
        </w:rPr>
        <w:t>subcontratado,</w:t>
      </w:r>
      <w:r>
        <w:rPr>
          <w:color w:val="FF0000"/>
          <w:spacing w:val="-11"/>
          <w:sz w:val="22"/>
        </w:rPr>
        <w:t xml:space="preserve"> </w:t>
      </w:r>
      <w:r>
        <w:rPr>
          <w:color w:val="FF0000"/>
          <w:sz w:val="22"/>
        </w:rPr>
        <w:t>bem como responder perante o Contratante pelo rigoroso cumprimento das obrigações contratuais correspondentes ao objeto da subcontratação.</w:t>
      </w:r>
    </w:p>
    <w:p w14:paraId="60649DC1">
      <w:pPr>
        <w:pStyle w:val="8"/>
        <w:numPr>
          <w:ilvl w:val="1"/>
          <w:numId w:val="5"/>
        </w:numPr>
        <w:tabs>
          <w:tab w:val="left" w:pos="987"/>
        </w:tabs>
        <w:spacing w:before="119" w:after="0" w:line="240" w:lineRule="auto"/>
        <w:ind w:left="282" w:right="429" w:firstLine="0"/>
        <w:jc w:val="both"/>
        <w:rPr>
          <w:sz w:val="22"/>
        </w:rPr>
      </w:pPr>
      <w:r>
        <w:rPr>
          <w:color w:val="FF0000"/>
          <w:sz w:val="22"/>
        </w:rPr>
        <w:t>A subcontratação depende de autorização prévia do Contratante, a quem incumbe avaliar se o subcontratado cumpre os requisitos de qualificação técnica necessários para a execução do objeto;</w:t>
      </w:r>
    </w:p>
    <w:p w14:paraId="65835FA4">
      <w:pPr>
        <w:pStyle w:val="8"/>
        <w:numPr>
          <w:ilvl w:val="1"/>
          <w:numId w:val="5"/>
        </w:numPr>
        <w:tabs>
          <w:tab w:val="left" w:pos="987"/>
        </w:tabs>
        <w:spacing w:before="120" w:after="0" w:line="240" w:lineRule="auto"/>
        <w:ind w:left="282" w:right="430" w:firstLine="0"/>
        <w:jc w:val="both"/>
        <w:rPr>
          <w:sz w:val="22"/>
        </w:rPr>
      </w:pPr>
      <w:r>
        <w:rPr>
          <w:color w:val="FF0000"/>
          <w:sz w:val="22"/>
        </w:rPr>
        <w:t>O Contratado apresentará à Administração documentação que comprove a capacidade técnica do subcontratado, que será avaliada e juntada aos autos do processo correspondente.</w:t>
      </w:r>
    </w:p>
    <w:p w14:paraId="57719458">
      <w:pPr>
        <w:pStyle w:val="8"/>
        <w:numPr>
          <w:ilvl w:val="1"/>
          <w:numId w:val="5"/>
        </w:numPr>
        <w:tabs>
          <w:tab w:val="left" w:pos="987"/>
        </w:tabs>
        <w:spacing w:before="121" w:after="0" w:line="240" w:lineRule="auto"/>
        <w:ind w:left="282" w:right="422" w:firstLine="0"/>
        <w:jc w:val="both"/>
        <w:rPr>
          <w:sz w:val="22"/>
        </w:rPr>
      </w:pPr>
      <w:r>
        <w:rPr>
          <w:color w:val="FF0000"/>
          <w:sz w:val="22"/>
        </w:rPr>
        <w:t>É vedada</w:t>
      </w:r>
      <w:r>
        <w:rPr>
          <w:color w:val="FF0000"/>
          <w:spacing w:val="-1"/>
          <w:sz w:val="22"/>
        </w:rPr>
        <w:t xml:space="preserve"> </w:t>
      </w:r>
      <w:r>
        <w:rPr>
          <w:color w:val="FF0000"/>
          <w:sz w:val="22"/>
        </w:rPr>
        <w:t>a subcontratação de pessoa física</w:t>
      </w:r>
      <w:r>
        <w:rPr>
          <w:color w:val="FF0000"/>
          <w:spacing w:val="-1"/>
          <w:sz w:val="22"/>
        </w:rPr>
        <w:t xml:space="preserve"> </w:t>
      </w:r>
      <w:r>
        <w:rPr>
          <w:color w:val="FF0000"/>
          <w:sz w:val="22"/>
        </w:rPr>
        <w:t>ou jurídica</w:t>
      </w:r>
      <w:r>
        <w:rPr>
          <w:color w:val="FF0000"/>
          <w:spacing w:val="-1"/>
          <w:sz w:val="22"/>
        </w:rPr>
        <w:t xml:space="preserve"> </w:t>
      </w:r>
      <w:r>
        <w:rPr>
          <w:color w:val="FF0000"/>
          <w:sz w:val="22"/>
        </w:rPr>
        <w:t>se aquela</w:t>
      </w:r>
      <w:r>
        <w:rPr>
          <w:color w:val="FF0000"/>
          <w:spacing w:val="-1"/>
          <w:sz w:val="22"/>
        </w:rPr>
        <w:t xml:space="preserve"> </w:t>
      </w:r>
      <w:r>
        <w:rPr>
          <w:color w:val="FF0000"/>
          <w:sz w:val="22"/>
        </w:rPr>
        <w:t>ou</w:t>
      </w:r>
      <w:r>
        <w:rPr>
          <w:color w:val="FF0000"/>
          <w:spacing w:val="-2"/>
          <w:sz w:val="22"/>
        </w:rPr>
        <w:t xml:space="preserve"> </w:t>
      </w:r>
      <w:r>
        <w:rPr>
          <w:color w:val="FF0000"/>
          <w:sz w:val="22"/>
        </w:rPr>
        <w:t>os dirigentes desta</w:t>
      </w:r>
      <w:r>
        <w:rPr>
          <w:color w:val="FF0000"/>
          <w:spacing w:val="-1"/>
          <w:sz w:val="22"/>
        </w:rPr>
        <w:t xml:space="preserve"> </w:t>
      </w:r>
      <w:r>
        <w:rPr>
          <w:color w:val="FF0000"/>
          <w:sz w:val="22"/>
        </w:rPr>
        <w:t>mantiverem vinculo de natureza técnica, comercial, econômica, financeira, trabalhista ou civil com o dirigente do órgão ou entidade contratante ou com agente público que desempenhe função na contratação ou atue na fiscalização ou na gestão do contrato, ou se deles forem</w:t>
      </w:r>
      <w:r>
        <w:rPr>
          <w:color w:val="FF0000"/>
          <w:spacing w:val="40"/>
          <w:sz w:val="22"/>
        </w:rPr>
        <w:t xml:space="preserve"> </w:t>
      </w:r>
      <w:r>
        <w:rPr>
          <w:color w:val="FF0000"/>
          <w:sz w:val="22"/>
        </w:rPr>
        <w:t>cônjuge, companheiro ou parente em linha reta, colateral, ou por afinidade, até o terceiro grau.</w:t>
      </w:r>
    </w:p>
    <w:p w14:paraId="324C5A68">
      <w:pPr>
        <w:pStyle w:val="3"/>
        <w:spacing w:before="119"/>
        <w:jc w:val="both"/>
        <w:rPr>
          <w:u w:val="none"/>
        </w:rPr>
      </w:pPr>
      <w:r>
        <w:rPr>
          <w:u w:val="single"/>
        </w:rPr>
        <w:t>Garantia</w:t>
      </w:r>
      <w:r>
        <w:rPr>
          <w:spacing w:val="-4"/>
          <w:u w:val="single"/>
        </w:rPr>
        <w:t xml:space="preserve"> </w:t>
      </w:r>
      <w:r>
        <w:rPr>
          <w:u w:val="single"/>
        </w:rPr>
        <w:t>da</w:t>
      </w:r>
      <w:r>
        <w:rPr>
          <w:spacing w:val="-4"/>
          <w:u w:val="single"/>
        </w:rPr>
        <w:t xml:space="preserve"> </w:t>
      </w:r>
      <w:r>
        <w:rPr>
          <w:spacing w:val="-2"/>
          <w:u w:val="single"/>
        </w:rPr>
        <w:t>contratação</w:t>
      </w:r>
    </w:p>
    <w:p w14:paraId="08CF2D9D">
      <w:pPr>
        <w:pStyle w:val="8"/>
        <w:numPr>
          <w:ilvl w:val="1"/>
          <w:numId w:val="5"/>
        </w:numPr>
        <w:tabs>
          <w:tab w:val="left" w:pos="987"/>
        </w:tabs>
        <w:spacing w:before="120" w:after="0" w:line="240" w:lineRule="auto"/>
        <w:ind w:left="282" w:right="567" w:firstLine="0"/>
        <w:jc w:val="both"/>
        <w:rPr>
          <w:sz w:val="22"/>
        </w:rPr>
      </w:pPr>
      <w:r>
        <w:rPr>
          <w:sz w:val="22"/>
        </w:rPr>
        <w:t>Não</w:t>
      </w:r>
      <w:r>
        <w:rPr>
          <w:spacing w:val="-1"/>
          <w:sz w:val="22"/>
        </w:rPr>
        <w:t xml:space="preserve"> </w:t>
      </w:r>
      <w:r>
        <w:rPr>
          <w:sz w:val="22"/>
        </w:rPr>
        <w:t>haverá</w:t>
      </w:r>
      <w:r>
        <w:rPr>
          <w:spacing w:val="-3"/>
          <w:sz w:val="22"/>
        </w:rPr>
        <w:t xml:space="preserve"> </w:t>
      </w:r>
      <w:r>
        <w:rPr>
          <w:sz w:val="22"/>
        </w:rPr>
        <w:t>exigência</w:t>
      </w:r>
      <w:r>
        <w:rPr>
          <w:spacing w:val="-4"/>
          <w:sz w:val="22"/>
        </w:rPr>
        <w:t xml:space="preserve"> </w:t>
      </w:r>
      <w:r>
        <w:rPr>
          <w:sz w:val="22"/>
        </w:rPr>
        <w:t>da</w:t>
      </w:r>
      <w:r>
        <w:rPr>
          <w:spacing w:val="-1"/>
          <w:sz w:val="22"/>
        </w:rPr>
        <w:t xml:space="preserve"> </w:t>
      </w:r>
      <w:r>
        <w:rPr>
          <w:sz w:val="22"/>
        </w:rPr>
        <w:t>garantia</w:t>
      </w:r>
      <w:r>
        <w:rPr>
          <w:spacing w:val="-1"/>
          <w:sz w:val="22"/>
        </w:rPr>
        <w:t xml:space="preserve"> </w:t>
      </w:r>
      <w:r>
        <w:rPr>
          <w:sz w:val="22"/>
        </w:rPr>
        <w:t>da</w:t>
      </w:r>
      <w:r>
        <w:rPr>
          <w:spacing w:val="-1"/>
          <w:sz w:val="22"/>
        </w:rPr>
        <w:t xml:space="preserve"> </w:t>
      </w:r>
      <w:r>
        <w:rPr>
          <w:sz w:val="22"/>
        </w:rPr>
        <w:t>contratação</w:t>
      </w:r>
      <w:r>
        <w:rPr>
          <w:spacing w:val="-3"/>
          <w:sz w:val="22"/>
        </w:rPr>
        <w:t xml:space="preserve"> </w:t>
      </w:r>
      <w:r>
        <w:rPr>
          <w:sz w:val="22"/>
        </w:rPr>
        <w:t>dos</w:t>
      </w:r>
      <w:r>
        <w:rPr>
          <w:spacing w:val="-4"/>
          <w:sz w:val="22"/>
        </w:rPr>
        <w:t xml:space="preserve"> </w:t>
      </w:r>
      <w:r>
        <w:rPr>
          <w:sz w:val="22"/>
        </w:rPr>
        <w:t>art.</w:t>
      </w:r>
      <w:r>
        <w:rPr>
          <w:spacing w:val="-1"/>
          <w:sz w:val="22"/>
        </w:rPr>
        <w:t xml:space="preserve"> </w:t>
      </w:r>
      <w:r>
        <w:rPr>
          <w:sz w:val="22"/>
        </w:rPr>
        <w:t>96</w:t>
      </w:r>
      <w:r>
        <w:rPr>
          <w:spacing w:val="-1"/>
          <w:sz w:val="22"/>
        </w:rPr>
        <w:t xml:space="preserve"> </w:t>
      </w:r>
      <w:r>
        <w:rPr>
          <w:sz w:val="22"/>
        </w:rPr>
        <w:t>e</w:t>
      </w:r>
      <w:r>
        <w:rPr>
          <w:spacing w:val="-3"/>
          <w:sz w:val="22"/>
        </w:rPr>
        <w:t xml:space="preserve"> </w:t>
      </w:r>
      <w:r>
        <w:rPr>
          <w:sz w:val="22"/>
        </w:rPr>
        <w:t>seguintes</w:t>
      </w:r>
      <w:r>
        <w:rPr>
          <w:spacing w:val="-1"/>
          <w:sz w:val="22"/>
        </w:rPr>
        <w:t xml:space="preserve"> </w:t>
      </w:r>
      <w:r>
        <w:rPr>
          <w:sz w:val="22"/>
        </w:rPr>
        <w:t>da</w:t>
      </w:r>
      <w:r>
        <w:rPr>
          <w:spacing w:val="-4"/>
          <w:sz w:val="22"/>
        </w:rPr>
        <w:t xml:space="preserve"> </w:t>
      </w:r>
      <w:r>
        <w:rPr>
          <w:sz w:val="22"/>
        </w:rPr>
        <w:t>Lei</w:t>
      </w:r>
      <w:r>
        <w:rPr>
          <w:spacing w:val="-1"/>
          <w:sz w:val="22"/>
        </w:rPr>
        <w:t xml:space="preserve"> </w:t>
      </w:r>
      <w:r>
        <w:rPr>
          <w:sz w:val="22"/>
        </w:rPr>
        <w:t>nº</w:t>
      </w:r>
      <w:r>
        <w:rPr>
          <w:spacing w:val="-6"/>
          <w:sz w:val="22"/>
        </w:rPr>
        <w:t xml:space="preserve"> </w:t>
      </w:r>
      <w:r>
        <w:rPr>
          <w:sz w:val="22"/>
        </w:rPr>
        <w:t>14.133,</w:t>
      </w:r>
      <w:r>
        <w:rPr>
          <w:spacing w:val="-1"/>
          <w:sz w:val="22"/>
        </w:rPr>
        <w:t xml:space="preserve"> </w:t>
      </w:r>
      <w:r>
        <w:rPr>
          <w:sz w:val="22"/>
        </w:rPr>
        <w:t>de</w:t>
      </w:r>
      <w:r>
        <w:rPr>
          <w:spacing w:val="-3"/>
          <w:sz w:val="22"/>
        </w:rPr>
        <w:t xml:space="preserve"> </w:t>
      </w:r>
      <w:r>
        <w:rPr>
          <w:sz w:val="22"/>
        </w:rPr>
        <w:t xml:space="preserve">2021, pelas razões constantes do Estudo Técnico Preliminar, </w:t>
      </w:r>
      <w:r>
        <w:rPr>
          <w:color w:val="006FC0"/>
          <w:sz w:val="22"/>
        </w:rPr>
        <w:t>tópico”7”</w:t>
      </w:r>
      <w:r>
        <w:rPr>
          <w:sz w:val="22"/>
        </w:rPr>
        <w:t>.</w:t>
      </w:r>
    </w:p>
    <w:p w14:paraId="5A9663AC">
      <w:pPr>
        <w:pStyle w:val="3"/>
        <w:jc w:val="both"/>
        <w:rPr>
          <w:u w:val="none"/>
        </w:rPr>
      </w:pPr>
      <w:r>
        <w:rPr>
          <w:u w:val="single"/>
        </w:rPr>
        <w:t>Reserva</w:t>
      </w:r>
      <w:r>
        <w:rPr>
          <w:spacing w:val="-7"/>
          <w:u w:val="single"/>
        </w:rPr>
        <w:t xml:space="preserve"> </w:t>
      </w:r>
      <w:r>
        <w:rPr>
          <w:u w:val="single"/>
        </w:rPr>
        <w:t>de</w:t>
      </w:r>
      <w:r>
        <w:rPr>
          <w:spacing w:val="-6"/>
          <w:u w:val="single"/>
        </w:rPr>
        <w:t xml:space="preserve"> </w:t>
      </w:r>
      <w:r>
        <w:rPr>
          <w:u w:val="single"/>
        </w:rPr>
        <w:t>cotas</w:t>
      </w:r>
      <w:r>
        <w:rPr>
          <w:spacing w:val="-5"/>
          <w:u w:val="single"/>
        </w:rPr>
        <w:t xml:space="preserve"> </w:t>
      </w:r>
      <w:r>
        <w:rPr>
          <w:u w:val="single"/>
        </w:rPr>
        <w:t>para</w:t>
      </w:r>
      <w:r>
        <w:rPr>
          <w:spacing w:val="-5"/>
          <w:u w:val="single"/>
        </w:rPr>
        <w:t xml:space="preserve"> </w:t>
      </w:r>
      <w:r>
        <w:rPr>
          <w:u w:val="single"/>
        </w:rPr>
        <w:t>microempresas</w:t>
      </w:r>
      <w:r>
        <w:rPr>
          <w:spacing w:val="-3"/>
          <w:u w:val="single"/>
        </w:rPr>
        <w:t xml:space="preserve"> </w:t>
      </w:r>
      <w:r>
        <w:rPr>
          <w:u w:val="single"/>
        </w:rPr>
        <w:t>e</w:t>
      </w:r>
      <w:r>
        <w:rPr>
          <w:spacing w:val="-4"/>
          <w:u w:val="single"/>
        </w:rPr>
        <w:t xml:space="preserve"> </w:t>
      </w:r>
      <w:r>
        <w:rPr>
          <w:u w:val="single"/>
        </w:rPr>
        <w:t>empresas</w:t>
      </w:r>
      <w:r>
        <w:rPr>
          <w:spacing w:val="-4"/>
          <w:u w:val="single"/>
        </w:rPr>
        <w:t xml:space="preserve"> </w:t>
      </w:r>
      <w:r>
        <w:rPr>
          <w:u w:val="single"/>
        </w:rPr>
        <w:t>de</w:t>
      </w:r>
      <w:r>
        <w:rPr>
          <w:spacing w:val="-7"/>
          <w:u w:val="single"/>
        </w:rPr>
        <w:t xml:space="preserve"> </w:t>
      </w:r>
      <w:r>
        <w:rPr>
          <w:u w:val="single"/>
        </w:rPr>
        <w:t>pequeno</w:t>
      </w:r>
      <w:r>
        <w:rPr>
          <w:spacing w:val="-4"/>
          <w:u w:val="single"/>
        </w:rPr>
        <w:t xml:space="preserve"> </w:t>
      </w:r>
      <w:r>
        <w:rPr>
          <w:spacing w:val="-2"/>
          <w:u w:val="single"/>
        </w:rPr>
        <w:t>porte</w:t>
      </w:r>
    </w:p>
    <w:p w14:paraId="7DC05455">
      <w:pPr>
        <w:pStyle w:val="8"/>
        <w:numPr>
          <w:ilvl w:val="1"/>
          <w:numId w:val="5"/>
        </w:numPr>
        <w:tabs>
          <w:tab w:val="left" w:pos="987"/>
        </w:tabs>
        <w:spacing w:before="120" w:after="0" w:line="240" w:lineRule="auto"/>
        <w:ind w:left="282" w:right="420" w:firstLine="0"/>
        <w:jc w:val="both"/>
        <w:rPr>
          <w:sz w:val="22"/>
        </w:rPr>
      </w:pPr>
      <w:r>
        <w:rPr>
          <w:color w:val="ED0000"/>
          <w:sz w:val="22"/>
        </w:rPr>
        <w:t>No</w:t>
      </w:r>
      <w:r>
        <w:rPr>
          <w:color w:val="ED0000"/>
          <w:spacing w:val="-1"/>
          <w:sz w:val="22"/>
        </w:rPr>
        <w:t xml:space="preserve"> </w:t>
      </w:r>
      <w:r>
        <w:rPr>
          <w:color w:val="ED0000"/>
          <w:sz w:val="22"/>
        </w:rPr>
        <w:t>presente</w:t>
      </w:r>
      <w:r>
        <w:rPr>
          <w:color w:val="ED0000"/>
          <w:spacing w:val="-3"/>
          <w:sz w:val="22"/>
        </w:rPr>
        <w:t xml:space="preserve"> </w:t>
      </w:r>
      <w:r>
        <w:rPr>
          <w:color w:val="ED0000"/>
          <w:sz w:val="22"/>
        </w:rPr>
        <w:t>certame</w:t>
      </w:r>
      <w:r>
        <w:rPr>
          <w:color w:val="ED0000"/>
          <w:spacing w:val="-2"/>
          <w:sz w:val="22"/>
        </w:rPr>
        <w:t xml:space="preserve"> </w:t>
      </w:r>
      <w:r>
        <w:rPr>
          <w:color w:val="ED0000"/>
          <w:sz w:val="22"/>
        </w:rPr>
        <w:t>não</w:t>
      </w:r>
      <w:r>
        <w:rPr>
          <w:color w:val="ED0000"/>
          <w:spacing w:val="-1"/>
          <w:sz w:val="22"/>
        </w:rPr>
        <w:t xml:space="preserve"> </w:t>
      </w:r>
      <w:r>
        <w:rPr>
          <w:color w:val="ED0000"/>
          <w:sz w:val="22"/>
        </w:rPr>
        <w:t>será</w:t>
      </w:r>
      <w:r>
        <w:rPr>
          <w:color w:val="ED0000"/>
          <w:spacing w:val="-2"/>
          <w:sz w:val="22"/>
        </w:rPr>
        <w:t xml:space="preserve"> </w:t>
      </w:r>
      <w:r>
        <w:rPr>
          <w:color w:val="ED0000"/>
          <w:sz w:val="22"/>
        </w:rPr>
        <w:t>realizada</w:t>
      </w:r>
      <w:r>
        <w:rPr>
          <w:color w:val="ED0000"/>
          <w:spacing w:val="-4"/>
          <w:sz w:val="22"/>
        </w:rPr>
        <w:t xml:space="preserve"> </w:t>
      </w:r>
      <w:r>
        <w:rPr>
          <w:color w:val="ED0000"/>
          <w:sz w:val="22"/>
        </w:rPr>
        <w:t>a</w:t>
      </w:r>
      <w:r>
        <w:rPr>
          <w:color w:val="ED0000"/>
          <w:spacing w:val="-2"/>
          <w:sz w:val="22"/>
        </w:rPr>
        <w:t xml:space="preserve"> </w:t>
      </w:r>
      <w:r>
        <w:rPr>
          <w:color w:val="ED0000"/>
          <w:sz w:val="22"/>
        </w:rPr>
        <w:t>reserva</w:t>
      </w:r>
      <w:r>
        <w:rPr>
          <w:color w:val="ED0000"/>
          <w:spacing w:val="-2"/>
          <w:sz w:val="22"/>
        </w:rPr>
        <w:t xml:space="preserve"> </w:t>
      </w:r>
      <w:r>
        <w:rPr>
          <w:color w:val="ED0000"/>
          <w:sz w:val="22"/>
        </w:rPr>
        <w:t>cota</w:t>
      </w:r>
      <w:r>
        <w:rPr>
          <w:color w:val="ED0000"/>
          <w:spacing w:val="-4"/>
          <w:sz w:val="22"/>
        </w:rPr>
        <w:t xml:space="preserve"> </w:t>
      </w:r>
      <w:r>
        <w:rPr>
          <w:color w:val="ED0000"/>
          <w:sz w:val="22"/>
        </w:rPr>
        <w:t>de</w:t>
      </w:r>
      <w:r>
        <w:rPr>
          <w:color w:val="ED0000"/>
          <w:spacing w:val="-3"/>
          <w:sz w:val="22"/>
        </w:rPr>
        <w:t xml:space="preserve"> </w:t>
      </w:r>
      <w:r>
        <w:rPr>
          <w:color w:val="ED0000"/>
          <w:sz w:val="22"/>
        </w:rPr>
        <w:t>25%(vinte</w:t>
      </w:r>
      <w:r>
        <w:rPr>
          <w:color w:val="ED0000"/>
          <w:spacing w:val="-3"/>
          <w:sz w:val="22"/>
        </w:rPr>
        <w:t xml:space="preserve"> </w:t>
      </w:r>
      <w:r>
        <w:rPr>
          <w:color w:val="ED0000"/>
          <w:sz w:val="22"/>
        </w:rPr>
        <w:t>e</w:t>
      </w:r>
      <w:r>
        <w:rPr>
          <w:color w:val="ED0000"/>
          <w:spacing w:val="-2"/>
          <w:sz w:val="22"/>
        </w:rPr>
        <w:t xml:space="preserve"> </w:t>
      </w:r>
      <w:r>
        <w:rPr>
          <w:color w:val="ED0000"/>
          <w:sz w:val="22"/>
        </w:rPr>
        <w:t>cinco</w:t>
      </w:r>
      <w:r>
        <w:rPr>
          <w:color w:val="ED0000"/>
          <w:spacing w:val="-1"/>
          <w:sz w:val="22"/>
        </w:rPr>
        <w:t xml:space="preserve"> </w:t>
      </w:r>
      <w:r>
        <w:rPr>
          <w:color w:val="ED0000"/>
          <w:sz w:val="22"/>
        </w:rPr>
        <w:t>por</w:t>
      </w:r>
      <w:r>
        <w:rPr>
          <w:color w:val="ED0000"/>
          <w:spacing w:val="-3"/>
          <w:sz w:val="22"/>
        </w:rPr>
        <w:t xml:space="preserve"> </w:t>
      </w:r>
      <w:r>
        <w:rPr>
          <w:color w:val="ED0000"/>
          <w:sz w:val="22"/>
        </w:rPr>
        <w:t>cento)</w:t>
      </w:r>
      <w:r>
        <w:rPr>
          <w:color w:val="ED0000"/>
          <w:spacing w:val="-4"/>
          <w:sz w:val="22"/>
        </w:rPr>
        <w:t xml:space="preserve"> </w:t>
      </w:r>
      <w:r>
        <w:rPr>
          <w:color w:val="ED0000"/>
          <w:sz w:val="22"/>
        </w:rPr>
        <w:t>do</w:t>
      </w:r>
      <w:r>
        <w:rPr>
          <w:color w:val="ED0000"/>
          <w:spacing w:val="-3"/>
          <w:sz w:val="22"/>
        </w:rPr>
        <w:t xml:space="preserve"> </w:t>
      </w:r>
      <w:r>
        <w:rPr>
          <w:color w:val="ED0000"/>
          <w:sz w:val="22"/>
        </w:rPr>
        <w:t>objeto</w:t>
      </w:r>
      <w:r>
        <w:rPr>
          <w:color w:val="ED0000"/>
          <w:spacing w:val="-1"/>
          <w:sz w:val="22"/>
        </w:rPr>
        <w:t xml:space="preserve"> </w:t>
      </w:r>
      <w:r>
        <w:rPr>
          <w:color w:val="ED0000"/>
          <w:sz w:val="22"/>
        </w:rPr>
        <w:t>da contratação para</w:t>
      </w:r>
      <w:r>
        <w:rPr>
          <w:color w:val="ED0000"/>
          <w:spacing w:val="-2"/>
          <w:sz w:val="22"/>
        </w:rPr>
        <w:t xml:space="preserve"> </w:t>
      </w:r>
      <w:r>
        <w:rPr>
          <w:color w:val="ED0000"/>
          <w:sz w:val="22"/>
        </w:rPr>
        <w:t>microempresas e</w:t>
      </w:r>
      <w:r>
        <w:rPr>
          <w:color w:val="ED0000"/>
          <w:spacing w:val="-2"/>
          <w:sz w:val="22"/>
        </w:rPr>
        <w:t xml:space="preserve"> </w:t>
      </w:r>
      <w:r>
        <w:rPr>
          <w:color w:val="ED0000"/>
          <w:sz w:val="22"/>
        </w:rPr>
        <w:t>empresas</w:t>
      </w:r>
      <w:r>
        <w:rPr>
          <w:color w:val="ED0000"/>
          <w:spacing w:val="-2"/>
          <w:sz w:val="22"/>
        </w:rPr>
        <w:t xml:space="preserve"> </w:t>
      </w:r>
      <w:r>
        <w:rPr>
          <w:color w:val="ED0000"/>
          <w:sz w:val="22"/>
        </w:rPr>
        <w:t>de pequeno porte, conforme</w:t>
      </w:r>
      <w:r>
        <w:rPr>
          <w:color w:val="ED0000"/>
          <w:spacing w:val="-2"/>
          <w:sz w:val="22"/>
        </w:rPr>
        <w:t xml:space="preserve"> </w:t>
      </w:r>
      <w:r>
        <w:rPr>
          <w:color w:val="ED0000"/>
          <w:sz w:val="22"/>
        </w:rPr>
        <w:t>disposição</w:t>
      </w:r>
      <w:r>
        <w:rPr>
          <w:color w:val="ED0000"/>
          <w:spacing w:val="-2"/>
          <w:sz w:val="22"/>
        </w:rPr>
        <w:t xml:space="preserve"> </w:t>
      </w:r>
      <w:r>
        <w:rPr>
          <w:color w:val="ED0000"/>
          <w:sz w:val="22"/>
        </w:rPr>
        <w:t>contida</w:t>
      </w:r>
      <w:r>
        <w:rPr>
          <w:color w:val="ED0000"/>
          <w:spacing w:val="-2"/>
          <w:sz w:val="22"/>
        </w:rPr>
        <w:t xml:space="preserve"> </w:t>
      </w:r>
      <w:r>
        <w:rPr>
          <w:color w:val="ED0000"/>
          <w:sz w:val="22"/>
        </w:rPr>
        <w:t xml:space="preserve">no </w:t>
      </w:r>
      <w:r>
        <w:rPr>
          <w:color w:val="006FC0"/>
          <w:sz w:val="22"/>
        </w:rPr>
        <w:t>tópico</w:t>
      </w:r>
      <w:r>
        <w:rPr>
          <w:color w:val="006FC0"/>
          <w:spacing w:val="-1"/>
          <w:sz w:val="22"/>
        </w:rPr>
        <w:t xml:space="preserve"> </w:t>
      </w:r>
      <w:r>
        <w:rPr>
          <w:color w:val="006FC0"/>
          <w:sz w:val="22"/>
        </w:rPr>
        <w:t xml:space="preserve">“5” </w:t>
      </w:r>
      <w:r>
        <w:rPr>
          <w:color w:val="ED0000"/>
          <w:sz w:val="22"/>
        </w:rPr>
        <w:t>do Estudo Técnico preliminar, parte integrante deste termo.</w:t>
      </w:r>
    </w:p>
    <w:p w14:paraId="1D46F503">
      <w:pPr>
        <w:pStyle w:val="8"/>
        <w:numPr>
          <w:ilvl w:val="1"/>
          <w:numId w:val="5"/>
        </w:numPr>
        <w:tabs>
          <w:tab w:val="left" w:pos="987"/>
        </w:tabs>
        <w:spacing w:before="121" w:after="0" w:line="240" w:lineRule="auto"/>
        <w:ind w:left="282" w:right="562" w:firstLine="0"/>
        <w:jc w:val="both"/>
        <w:rPr>
          <w:sz w:val="22"/>
        </w:rPr>
      </w:pPr>
      <w:r>
        <w:rPr>
          <w:color w:val="ED0000"/>
          <w:sz w:val="22"/>
        </w:rPr>
        <w:t>De</w:t>
      </w:r>
      <w:r>
        <w:rPr>
          <w:color w:val="ED0000"/>
          <w:spacing w:val="-7"/>
          <w:sz w:val="22"/>
        </w:rPr>
        <w:t xml:space="preserve"> </w:t>
      </w:r>
      <w:r>
        <w:rPr>
          <w:color w:val="ED0000"/>
          <w:sz w:val="22"/>
        </w:rPr>
        <w:t>acordo</w:t>
      </w:r>
      <w:r>
        <w:rPr>
          <w:color w:val="ED0000"/>
          <w:spacing w:val="-7"/>
          <w:sz w:val="22"/>
        </w:rPr>
        <w:t xml:space="preserve"> </w:t>
      </w:r>
      <w:r>
        <w:rPr>
          <w:color w:val="ED0000"/>
          <w:sz w:val="22"/>
        </w:rPr>
        <w:t>com</w:t>
      </w:r>
      <w:r>
        <w:rPr>
          <w:color w:val="ED0000"/>
          <w:spacing w:val="-7"/>
          <w:sz w:val="22"/>
        </w:rPr>
        <w:t xml:space="preserve"> </w:t>
      </w:r>
      <w:r>
        <w:rPr>
          <w:color w:val="ED0000"/>
          <w:sz w:val="22"/>
        </w:rPr>
        <w:t>a</w:t>
      </w:r>
      <w:r>
        <w:rPr>
          <w:color w:val="ED0000"/>
          <w:spacing w:val="-8"/>
          <w:sz w:val="22"/>
        </w:rPr>
        <w:t xml:space="preserve"> </w:t>
      </w:r>
      <w:r>
        <w:rPr>
          <w:color w:val="ED0000"/>
          <w:sz w:val="22"/>
        </w:rPr>
        <w:t>Orientação</w:t>
      </w:r>
      <w:r>
        <w:rPr>
          <w:color w:val="ED0000"/>
          <w:spacing w:val="-5"/>
          <w:sz w:val="22"/>
        </w:rPr>
        <w:t xml:space="preserve"> </w:t>
      </w:r>
      <w:r>
        <w:rPr>
          <w:color w:val="ED0000"/>
          <w:sz w:val="22"/>
        </w:rPr>
        <w:t>Normativa</w:t>
      </w:r>
      <w:r>
        <w:rPr>
          <w:color w:val="ED0000"/>
          <w:spacing w:val="-6"/>
          <w:sz w:val="22"/>
        </w:rPr>
        <w:t xml:space="preserve"> </w:t>
      </w:r>
      <w:r>
        <w:rPr>
          <w:color w:val="ED0000"/>
          <w:sz w:val="22"/>
        </w:rPr>
        <w:t>nº</w:t>
      </w:r>
      <w:r>
        <w:rPr>
          <w:color w:val="ED0000"/>
          <w:spacing w:val="-10"/>
          <w:sz w:val="22"/>
        </w:rPr>
        <w:t xml:space="preserve"> </w:t>
      </w:r>
      <w:r>
        <w:rPr>
          <w:color w:val="ED0000"/>
          <w:sz w:val="22"/>
        </w:rPr>
        <w:t>47</w:t>
      </w:r>
      <w:r>
        <w:rPr>
          <w:color w:val="ED0000"/>
          <w:spacing w:val="-7"/>
          <w:sz w:val="22"/>
        </w:rPr>
        <w:t xml:space="preserve"> </w:t>
      </w:r>
      <w:r>
        <w:rPr>
          <w:color w:val="ED0000"/>
          <w:sz w:val="22"/>
        </w:rPr>
        <w:t>de</w:t>
      </w:r>
      <w:r>
        <w:rPr>
          <w:color w:val="ED0000"/>
          <w:spacing w:val="-7"/>
          <w:sz w:val="22"/>
        </w:rPr>
        <w:t xml:space="preserve"> </w:t>
      </w:r>
      <w:r>
        <w:rPr>
          <w:color w:val="ED0000"/>
          <w:sz w:val="22"/>
        </w:rPr>
        <w:t>25</w:t>
      </w:r>
      <w:r>
        <w:rPr>
          <w:color w:val="ED0000"/>
          <w:spacing w:val="-5"/>
          <w:sz w:val="22"/>
        </w:rPr>
        <w:t xml:space="preserve"> </w:t>
      </w:r>
      <w:r>
        <w:rPr>
          <w:color w:val="ED0000"/>
          <w:sz w:val="22"/>
        </w:rPr>
        <w:t>de</w:t>
      </w:r>
      <w:r>
        <w:rPr>
          <w:color w:val="ED0000"/>
          <w:spacing w:val="-7"/>
          <w:sz w:val="22"/>
        </w:rPr>
        <w:t xml:space="preserve"> </w:t>
      </w:r>
      <w:r>
        <w:rPr>
          <w:color w:val="ED0000"/>
          <w:sz w:val="22"/>
        </w:rPr>
        <w:t>abril</w:t>
      </w:r>
      <w:r>
        <w:rPr>
          <w:color w:val="ED0000"/>
          <w:spacing w:val="-7"/>
          <w:sz w:val="22"/>
        </w:rPr>
        <w:t xml:space="preserve"> </w:t>
      </w:r>
      <w:r>
        <w:rPr>
          <w:color w:val="ED0000"/>
          <w:sz w:val="22"/>
        </w:rPr>
        <w:t>de</w:t>
      </w:r>
      <w:r>
        <w:rPr>
          <w:color w:val="ED0000"/>
          <w:spacing w:val="-10"/>
          <w:sz w:val="22"/>
        </w:rPr>
        <w:t xml:space="preserve"> </w:t>
      </w:r>
      <w:r>
        <w:rPr>
          <w:color w:val="ED0000"/>
          <w:sz w:val="22"/>
        </w:rPr>
        <w:t>2014,</w:t>
      </w:r>
      <w:r>
        <w:rPr>
          <w:color w:val="ED0000"/>
          <w:spacing w:val="-8"/>
          <w:sz w:val="22"/>
        </w:rPr>
        <w:t xml:space="preserve"> </w:t>
      </w:r>
      <w:r>
        <w:rPr>
          <w:color w:val="ED0000"/>
          <w:sz w:val="22"/>
        </w:rPr>
        <w:t>AGU,</w:t>
      </w:r>
      <w:r>
        <w:rPr>
          <w:color w:val="ED0000"/>
          <w:spacing w:val="-8"/>
          <w:sz w:val="22"/>
        </w:rPr>
        <w:t xml:space="preserve"> </w:t>
      </w:r>
      <w:r>
        <w:rPr>
          <w:color w:val="ED0000"/>
          <w:sz w:val="22"/>
        </w:rPr>
        <w:t>em</w:t>
      </w:r>
      <w:r>
        <w:rPr>
          <w:color w:val="ED0000"/>
          <w:spacing w:val="-7"/>
          <w:sz w:val="22"/>
        </w:rPr>
        <w:t xml:space="preserve"> </w:t>
      </w:r>
      <w:r>
        <w:rPr>
          <w:color w:val="ED0000"/>
          <w:sz w:val="22"/>
        </w:rPr>
        <w:t>licitação</w:t>
      </w:r>
      <w:r>
        <w:rPr>
          <w:color w:val="ED0000"/>
          <w:spacing w:val="-7"/>
          <w:sz w:val="22"/>
        </w:rPr>
        <w:t xml:space="preserve"> </w:t>
      </w:r>
      <w:r>
        <w:rPr>
          <w:color w:val="ED0000"/>
          <w:sz w:val="22"/>
        </w:rPr>
        <w:t>dividida</w:t>
      </w:r>
      <w:r>
        <w:rPr>
          <w:color w:val="ED0000"/>
          <w:spacing w:val="-8"/>
          <w:sz w:val="22"/>
        </w:rPr>
        <w:t xml:space="preserve"> </w:t>
      </w:r>
      <w:r>
        <w:rPr>
          <w:color w:val="ED0000"/>
          <w:sz w:val="22"/>
        </w:rPr>
        <w:t>em itens</w:t>
      </w:r>
      <w:r>
        <w:rPr>
          <w:color w:val="ED0000"/>
          <w:spacing w:val="-4"/>
          <w:sz w:val="22"/>
        </w:rPr>
        <w:t xml:space="preserve"> </w:t>
      </w:r>
      <w:r>
        <w:rPr>
          <w:color w:val="ED0000"/>
          <w:sz w:val="22"/>
        </w:rPr>
        <w:t>ou</w:t>
      </w:r>
      <w:r>
        <w:rPr>
          <w:color w:val="ED0000"/>
          <w:spacing w:val="-3"/>
          <w:sz w:val="22"/>
        </w:rPr>
        <w:t xml:space="preserve"> </w:t>
      </w:r>
      <w:r>
        <w:rPr>
          <w:color w:val="ED0000"/>
          <w:sz w:val="22"/>
        </w:rPr>
        <w:t>lotes/grupos,</w:t>
      </w:r>
      <w:r>
        <w:rPr>
          <w:color w:val="ED0000"/>
          <w:spacing w:val="-5"/>
          <w:sz w:val="22"/>
        </w:rPr>
        <w:t xml:space="preserve"> </w:t>
      </w:r>
      <w:r>
        <w:rPr>
          <w:color w:val="ED0000"/>
          <w:sz w:val="22"/>
        </w:rPr>
        <w:t>deverá</w:t>
      </w:r>
      <w:r>
        <w:rPr>
          <w:color w:val="ED0000"/>
          <w:spacing w:val="-2"/>
          <w:sz w:val="22"/>
        </w:rPr>
        <w:t xml:space="preserve"> </w:t>
      </w:r>
      <w:r>
        <w:rPr>
          <w:color w:val="ED0000"/>
          <w:sz w:val="22"/>
        </w:rPr>
        <w:t>ser</w:t>
      </w:r>
      <w:r>
        <w:rPr>
          <w:color w:val="ED0000"/>
          <w:spacing w:val="-4"/>
          <w:sz w:val="22"/>
        </w:rPr>
        <w:t xml:space="preserve"> </w:t>
      </w:r>
      <w:r>
        <w:rPr>
          <w:color w:val="ED0000"/>
          <w:sz w:val="22"/>
        </w:rPr>
        <w:t>adotada</w:t>
      </w:r>
      <w:r>
        <w:rPr>
          <w:color w:val="ED0000"/>
          <w:spacing w:val="-3"/>
          <w:sz w:val="22"/>
        </w:rPr>
        <w:t xml:space="preserve"> </w:t>
      </w:r>
      <w:r>
        <w:rPr>
          <w:color w:val="ED0000"/>
          <w:sz w:val="22"/>
        </w:rPr>
        <w:t>a</w:t>
      </w:r>
      <w:r>
        <w:rPr>
          <w:color w:val="ED0000"/>
          <w:spacing w:val="-2"/>
          <w:sz w:val="22"/>
        </w:rPr>
        <w:t xml:space="preserve"> </w:t>
      </w:r>
      <w:r>
        <w:rPr>
          <w:color w:val="ED0000"/>
          <w:sz w:val="22"/>
        </w:rPr>
        <w:t>participação</w:t>
      </w:r>
      <w:r>
        <w:rPr>
          <w:color w:val="ED0000"/>
          <w:spacing w:val="-4"/>
          <w:sz w:val="22"/>
        </w:rPr>
        <w:t xml:space="preserve"> </w:t>
      </w:r>
      <w:r>
        <w:rPr>
          <w:color w:val="ED0000"/>
          <w:sz w:val="22"/>
        </w:rPr>
        <w:t>exclusiva</w:t>
      </w:r>
      <w:r>
        <w:rPr>
          <w:color w:val="ED0000"/>
          <w:spacing w:val="-5"/>
          <w:sz w:val="22"/>
        </w:rPr>
        <w:t xml:space="preserve"> </w:t>
      </w:r>
      <w:r>
        <w:rPr>
          <w:color w:val="ED0000"/>
          <w:sz w:val="22"/>
        </w:rPr>
        <w:t>de</w:t>
      </w:r>
      <w:r>
        <w:rPr>
          <w:color w:val="ED0000"/>
          <w:spacing w:val="-4"/>
          <w:sz w:val="22"/>
        </w:rPr>
        <w:t xml:space="preserve"> </w:t>
      </w:r>
      <w:r>
        <w:rPr>
          <w:color w:val="ED0000"/>
          <w:sz w:val="22"/>
        </w:rPr>
        <w:t>microempresa,</w:t>
      </w:r>
      <w:r>
        <w:rPr>
          <w:color w:val="ED0000"/>
          <w:spacing w:val="-4"/>
          <w:sz w:val="22"/>
        </w:rPr>
        <w:t xml:space="preserve"> </w:t>
      </w:r>
      <w:r>
        <w:rPr>
          <w:color w:val="ED0000"/>
          <w:sz w:val="22"/>
        </w:rPr>
        <w:t>empresa</w:t>
      </w:r>
      <w:r>
        <w:rPr>
          <w:color w:val="ED0000"/>
          <w:spacing w:val="-5"/>
          <w:sz w:val="22"/>
        </w:rPr>
        <w:t xml:space="preserve"> </w:t>
      </w:r>
      <w:r>
        <w:rPr>
          <w:color w:val="ED0000"/>
          <w:sz w:val="22"/>
        </w:rPr>
        <w:t>de</w:t>
      </w:r>
      <w:r>
        <w:rPr>
          <w:color w:val="ED0000"/>
          <w:spacing w:val="-4"/>
          <w:sz w:val="22"/>
        </w:rPr>
        <w:t xml:space="preserve"> </w:t>
      </w:r>
      <w:r>
        <w:rPr>
          <w:color w:val="ED0000"/>
          <w:sz w:val="22"/>
        </w:rPr>
        <w:t>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07390B13">
      <w:pPr>
        <w:pStyle w:val="8"/>
        <w:numPr>
          <w:ilvl w:val="1"/>
          <w:numId w:val="5"/>
        </w:numPr>
        <w:tabs>
          <w:tab w:val="left" w:pos="987"/>
        </w:tabs>
        <w:spacing w:before="119" w:after="0" w:line="240" w:lineRule="auto"/>
        <w:ind w:left="282" w:right="564" w:firstLine="0"/>
        <w:jc w:val="both"/>
        <w:rPr>
          <w:sz w:val="22"/>
        </w:rPr>
      </w:pPr>
      <w:r>
        <w:rPr>
          <w:color w:val="FF0000"/>
          <w:sz w:val="22"/>
        </w:rPr>
        <w:t>Por determinação do Hospital Ana Nery, documento anexo aos autos,</w:t>
      </w:r>
      <w:r>
        <w:rPr>
          <w:color w:val="FF0000"/>
          <w:spacing w:val="40"/>
          <w:sz w:val="22"/>
        </w:rPr>
        <w:t xml:space="preserve"> </w:t>
      </w:r>
      <w:r>
        <w:rPr>
          <w:color w:val="FF0000"/>
          <w:sz w:val="22"/>
        </w:rPr>
        <w:t>muito embora estejam abaixo</w:t>
      </w:r>
      <w:r>
        <w:rPr>
          <w:color w:val="FF0000"/>
          <w:spacing w:val="-6"/>
          <w:sz w:val="22"/>
        </w:rPr>
        <w:t xml:space="preserve"> </w:t>
      </w:r>
      <w:r>
        <w:rPr>
          <w:color w:val="FF0000"/>
          <w:sz w:val="22"/>
        </w:rPr>
        <w:t>de</w:t>
      </w:r>
      <w:r>
        <w:rPr>
          <w:color w:val="FF0000"/>
          <w:spacing w:val="-8"/>
          <w:sz w:val="22"/>
        </w:rPr>
        <w:t xml:space="preserve"> </w:t>
      </w:r>
      <w:r>
        <w:rPr>
          <w:color w:val="FF0000"/>
          <w:sz w:val="22"/>
        </w:rPr>
        <w:t>R$</w:t>
      </w:r>
      <w:r>
        <w:rPr>
          <w:color w:val="FF0000"/>
          <w:spacing w:val="-8"/>
          <w:sz w:val="22"/>
        </w:rPr>
        <w:t xml:space="preserve"> </w:t>
      </w:r>
      <w:r>
        <w:rPr>
          <w:color w:val="FF0000"/>
          <w:sz w:val="22"/>
        </w:rPr>
        <w:t>80.000,00</w:t>
      </w:r>
      <w:r>
        <w:rPr>
          <w:color w:val="FF0000"/>
          <w:spacing w:val="-8"/>
          <w:sz w:val="22"/>
        </w:rPr>
        <w:t xml:space="preserve"> </w:t>
      </w:r>
      <w:r>
        <w:rPr>
          <w:color w:val="FF0000"/>
          <w:sz w:val="22"/>
        </w:rPr>
        <w:t>(oitenta</w:t>
      </w:r>
      <w:r>
        <w:rPr>
          <w:color w:val="FF0000"/>
          <w:spacing w:val="-9"/>
          <w:sz w:val="22"/>
        </w:rPr>
        <w:t xml:space="preserve"> </w:t>
      </w:r>
      <w:r>
        <w:rPr>
          <w:color w:val="FF0000"/>
          <w:sz w:val="22"/>
        </w:rPr>
        <w:t>mil</w:t>
      </w:r>
      <w:r>
        <w:rPr>
          <w:color w:val="FF0000"/>
          <w:spacing w:val="-7"/>
          <w:sz w:val="22"/>
        </w:rPr>
        <w:t xml:space="preserve"> </w:t>
      </w:r>
      <w:r>
        <w:rPr>
          <w:color w:val="FF0000"/>
          <w:sz w:val="22"/>
        </w:rPr>
        <w:t>reais)</w:t>
      </w:r>
      <w:r>
        <w:rPr>
          <w:color w:val="FF0000"/>
          <w:spacing w:val="-9"/>
          <w:sz w:val="22"/>
        </w:rPr>
        <w:t xml:space="preserve"> </w:t>
      </w:r>
      <w:r>
        <w:rPr>
          <w:color w:val="FF0000"/>
          <w:sz w:val="22"/>
        </w:rPr>
        <w:t>não</w:t>
      </w:r>
      <w:r>
        <w:rPr>
          <w:color w:val="FF0000"/>
          <w:spacing w:val="-8"/>
          <w:sz w:val="22"/>
        </w:rPr>
        <w:t xml:space="preserve"> </w:t>
      </w:r>
      <w:r>
        <w:rPr>
          <w:color w:val="FF0000"/>
          <w:sz w:val="22"/>
        </w:rPr>
        <w:t>será</w:t>
      </w:r>
      <w:r>
        <w:rPr>
          <w:color w:val="FF0000"/>
          <w:spacing w:val="-7"/>
          <w:sz w:val="22"/>
        </w:rPr>
        <w:t xml:space="preserve"> </w:t>
      </w:r>
      <w:r>
        <w:rPr>
          <w:color w:val="FF0000"/>
          <w:sz w:val="22"/>
        </w:rPr>
        <w:t>aplicado</w:t>
      </w:r>
      <w:r>
        <w:rPr>
          <w:color w:val="FF0000"/>
          <w:spacing w:val="-8"/>
          <w:sz w:val="22"/>
        </w:rPr>
        <w:t xml:space="preserve"> </w:t>
      </w:r>
      <w:r>
        <w:rPr>
          <w:color w:val="FF0000"/>
          <w:sz w:val="22"/>
        </w:rPr>
        <w:t>o</w:t>
      </w:r>
      <w:r>
        <w:rPr>
          <w:color w:val="FF0000"/>
          <w:spacing w:val="-8"/>
          <w:sz w:val="22"/>
        </w:rPr>
        <w:t xml:space="preserve"> </w:t>
      </w:r>
      <w:r>
        <w:rPr>
          <w:color w:val="FF0000"/>
          <w:sz w:val="22"/>
        </w:rPr>
        <w:t>critério</w:t>
      </w:r>
      <w:r>
        <w:rPr>
          <w:color w:val="FF0000"/>
          <w:spacing w:val="-8"/>
          <w:sz w:val="22"/>
        </w:rPr>
        <w:t xml:space="preserve"> </w:t>
      </w:r>
      <w:r>
        <w:rPr>
          <w:color w:val="FF0000"/>
          <w:sz w:val="22"/>
        </w:rPr>
        <w:t>de</w:t>
      </w:r>
      <w:r>
        <w:rPr>
          <w:color w:val="FF0000"/>
          <w:spacing w:val="-8"/>
          <w:sz w:val="22"/>
        </w:rPr>
        <w:t xml:space="preserve"> </w:t>
      </w:r>
      <w:r>
        <w:rPr>
          <w:color w:val="FF0000"/>
          <w:sz w:val="22"/>
        </w:rPr>
        <w:t>exclusividade,</w:t>
      </w:r>
      <w:r>
        <w:rPr>
          <w:color w:val="FF0000"/>
          <w:spacing w:val="-6"/>
          <w:sz w:val="22"/>
        </w:rPr>
        <w:t xml:space="preserve"> </w:t>
      </w:r>
      <w:r>
        <w:rPr>
          <w:color w:val="FF0000"/>
          <w:sz w:val="22"/>
        </w:rPr>
        <w:t>em</w:t>
      </w:r>
      <w:r>
        <w:rPr>
          <w:color w:val="FF0000"/>
          <w:spacing w:val="-8"/>
          <w:sz w:val="22"/>
        </w:rPr>
        <w:t xml:space="preserve"> </w:t>
      </w:r>
      <w:r>
        <w:rPr>
          <w:color w:val="FF0000"/>
          <w:sz w:val="22"/>
        </w:rPr>
        <w:t>atendimento</w:t>
      </w:r>
      <w:r>
        <w:rPr>
          <w:color w:val="FF0000"/>
          <w:spacing w:val="-8"/>
          <w:sz w:val="22"/>
        </w:rPr>
        <w:t xml:space="preserve"> </w:t>
      </w:r>
      <w:r>
        <w:rPr>
          <w:color w:val="FF0000"/>
          <w:sz w:val="22"/>
        </w:rPr>
        <w:t>ao Art. 49, III da Lei Complementar nº 123, de 2006, in verbis:</w:t>
      </w:r>
    </w:p>
    <w:p w14:paraId="6384A6AF">
      <w:pPr>
        <w:pStyle w:val="6"/>
        <w:spacing w:before="121" w:line="348" w:lineRule="auto"/>
        <w:ind w:left="1984" w:right="854"/>
      </w:pPr>
      <w:r>
        <w:rPr>
          <w:color w:val="FF0000"/>
        </w:rPr>
        <w:t>“Art.</w:t>
      </w:r>
      <w:r>
        <w:rPr>
          <w:color w:val="FF0000"/>
          <w:spacing w:val="-4"/>
        </w:rPr>
        <w:t xml:space="preserve"> </w:t>
      </w:r>
      <w:r>
        <w:rPr>
          <w:color w:val="FF0000"/>
        </w:rPr>
        <w:t>49.</w:t>
      </w:r>
      <w:r>
        <w:rPr>
          <w:color w:val="FF0000"/>
          <w:spacing w:val="-2"/>
        </w:rPr>
        <w:t xml:space="preserve"> </w:t>
      </w:r>
      <w:r>
        <w:rPr>
          <w:color w:val="FF0000"/>
        </w:rPr>
        <w:t>Não</w:t>
      </w:r>
      <w:r>
        <w:rPr>
          <w:color w:val="FF0000"/>
          <w:spacing w:val="-1"/>
        </w:rPr>
        <w:t xml:space="preserve"> </w:t>
      </w:r>
      <w:r>
        <w:rPr>
          <w:color w:val="FF0000"/>
        </w:rPr>
        <w:t>se</w:t>
      </w:r>
      <w:r>
        <w:rPr>
          <w:color w:val="FF0000"/>
          <w:spacing w:val="-2"/>
        </w:rPr>
        <w:t xml:space="preserve"> </w:t>
      </w:r>
      <w:r>
        <w:rPr>
          <w:color w:val="FF0000"/>
        </w:rPr>
        <w:t>aplica</w:t>
      </w:r>
      <w:r>
        <w:rPr>
          <w:color w:val="FF0000"/>
          <w:spacing w:val="-4"/>
        </w:rPr>
        <w:t xml:space="preserve"> </w:t>
      </w:r>
      <w:r>
        <w:rPr>
          <w:color w:val="FF0000"/>
        </w:rPr>
        <w:t>o</w:t>
      </w:r>
      <w:r>
        <w:rPr>
          <w:color w:val="FF0000"/>
          <w:spacing w:val="-1"/>
        </w:rPr>
        <w:t xml:space="preserve"> </w:t>
      </w:r>
      <w:r>
        <w:rPr>
          <w:color w:val="FF0000"/>
        </w:rPr>
        <w:t>disposto</w:t>
      </w:r>
      <w:r>
        <w:rPr>
          <w:color w:val="FF0000"/>
          <w:spacing w:val="-1"/>
        </w:rPr>
        <w:t xml:space="preserve"> </w:t>
      </w:r>
      <w:r>
        <w:rPr>
          <w:color w:val="FF0000"/>
        </w:rPr>
        <w:t>nos</w:t>
      </w:r>
      <w:r>
        <w:rPr>
          <w:color w:val="FF0000"/>
          <w:spacing w:val="-2"/>
        </w:rPr>
        <w:t xml:space="preserve"> </w:t>
      </w:r>
      <w:r>
        <w:fldChar w:fldCharType="begin"/>
      </w:r>
      <w:r>
        <w:instrText xml:space="preserve"> HYPERLINK "http://www.planalto.gov.br/ccivil_03/LEIS/LCP/Lcp123.htm#art47" \h </w:instrText>
      </w:r>
      <w:r>
        <w:fldChar w:fldCharType="separate"/>
      </w:r>
      <w:r>
        <w:rPr>
          <w:color w:val="FF0000"/>
        </w:rPr>
        <w:t>arts.</w:t>
      </w:r>
      <w:r>
        <w:rPr>
          <w:color w:val="FF0000"/>
          <w:spacing w:val="-5"/>
        </w:rPr>
        <w:t xml:space="preserve"> </w:t>
      </w:r>
      <w:r>
        <w:rPr>
          <w:color w:val="FF0000"/>
        </w:rPr>
        <w:t>47</w:t>
      </w:r>
      <w:r>
        <w:rPr>
          <w:color w:val="FF0000"/>
          <w:spacing w:val="-2"/>
        </w:rPr>
        <w:t xml:space="preserve"> </w:t>
      </w:r>
      <w:r>
        <w:rPr>
          <w:color w:val="FF0000"/>
        </w:rPr>
        <w:t>e</w:t>
      </w:r>
      <w:r>
        <w:rPr>
          <w:color w:val="FF0000"/>
          <w:spacing w:val="-4"/>
        </w:rPr>
        <w:t xml:space="preserve"> </w:t>
      </w:r>
      <w:r>
        <w:rPr>
          <w:color w:val="FF0000"/>
        </w:rPr>
        <w:t>48</w:t>
      </w:r>
      <w:r>
        <w:rPr>
          <w:color w:val="FF0000"/>
          <w:spacing w:val="-2"/>
        </w:rPr>
        <w:t xml:space="preserve"> </w:t>
      </w:r>
      <w:r>
        <w:rPr>
          <w:color w:val="FF0000"/>
        </w:rPr>
        <w:t>desta</w:t>
      </w:r>
      <w:r>
        <w:rPr>
          <w:color w:val="FF0000"/>
          <w:spacing w:val="-2"/>
        </w:rPr>
        <w:t xml:space="preserve"> </w:t>
      </w:r>
      <w:r>
        <w:rPr>
          <w:color w:val="FF0000"/>
        </w:rPr>
        <w:t>Lei</w:t>
      </w:r>
      <w:r>
        <w:rPr>
          <w:color w:val="FF0000"/>
          <w:spacing w:val="-2"/>
        </w:rPr>
        <w:t xml:space="preserve"> </w:t>
      </w:r>
      <w:r>
        <w:rPr>
          <w:color w:val="FF0000"/>
        </w:rPr>
        <w:t>Complementar</w:t>
      </w:r>
      <w:r>
        <w:rPr>
          <w:color w:val="FF0000"/>
        </w:rPr>
        <w:fldChar w:fldCharType="end"/>
      </w:r>
      <w:r>
        <w:rPr>
          <w:color w:val="FF0000"/>
        </w:rPr>
        <w:t xml:space="preserve"> quando: </w:t>
      </w:r>
      <w:r>
        <w:rPr>
          <w:color w:val="FF0000"/>
          <w:spacing w:val="-2"/>
        </w:rPr>
        <w:t>(...)</w:t>
      </w:r>
    </w:p>
    <w:p w14:paraId="5E1DA6F2">
      <w:pPr>
        <w:pStyle w:val="6"/>
        <w:spacing w:after="0" w:line="348" w:lineRule="auto"/>
        <w:sectPr>
          <w:pgSz w:w="11910" w:h="16840"/>
          <w:pgMar w:top="2160" w:right="708" w:bottom="1860" w:left="850" w:header="708" w:footer="1674" w:gutter="0"/>
          <w:cols w:space="720" w:num="1"/>
        </w:sectPr>
      </w:pPr>
    </w:p>
    <w:p w14:paraId="1FA5F6D0">
      <w:pPr>
        <w:pStyle w:val="6"/>
        <w:jc w:val="left"/>
      </w:pPr>
    </w:p>
    <w:p w14:paraId="1342889E">
      <w:pPr>
        <w:pStyle w:val="6"/>
        <w:spacing w:before="257"/>
        <w:jc w:val="left"/>
      </w:pPr>
    </w:p>
    <w:p w14:paraId="129E03BC">
      <w:pPr>
        <w:pStyle w:val="6"/>
        <w:ind w:left="1984" w:right="568"/>
      </w:pPr>
      <w:r>
        <w:rPr>
          <w:color w:val="FF0000"/>
        </w:rPr>
        <w:t>III - o tratamento diferenciado e simplificado para as microempresas e empresas de pequeno porte não for</w:t>
      </w:r>
      <w:r>
        <w:rPr>
          <w:color w:val="FF0000"/>
          <w:spacing w:val="-1"/>
        </w:rPr>
        <w:t xml:space="preserve"> </w:t>
      </w:r>
      <w:r>
        <w:rPr>
          <w:color w:val="FF0000"/>
        </w:rPr>
        <w:t>vantajoso para a administração pública ou representar prejuízo ao conjunto ou complexo do objeto a ser contratado.”</w:t>
      </w:r>
    </w:p>
    <w:p w14:paraId="7D2FDF1D">
      <w:pPr>
        <w:pStyle w:val="2"/>
        <w:numPr>
          <w:ilvl w:val="0"/>
          <w:numId w:val="4"/>
        </w:numPr>
        <w:tabs>
          <w:tab w:val="left" w:pos="536"/>
          <w:tab w:val="left" w:pos="9810"/>
        </w:tabs>
        <w:spacing w:before="120" w:after="0" w:line="240" w:lineRule="auto"/>
        <w:ind w:left="536" w:right="0" w:hanging="282"/>
        <w:jc w:val="left"/>
      </w:pPr>
      <w:r>
        <w:rPr>
          <w:color w:val="000000"/>
          <w:shd w:val="clear" w:color="auto" w:fill="F1F1F1"/>
        </w:rPr>
        <w:t>MODELO</w:t>
      </w:r>
      <w:r>
        <w:rPr>
          <w:color w:val="000000"/>
          <w:spacing w:val="-4"/>
          <w:shd w:val="clear" w:color="auto" w:fill="F1F1F1"/>
        </w:rPr>
        <w:t xml:space="preserve"> </w:t>
      </w:r>
      <w:r>
        <w:rPr>
          <w:color w:val="000000"/>
          <w:shd w:val="clear" w:color="auto" w:fill="F1F1F1"/>
        </w:rPr>
        <w:t>DE</w:t>
      </w:r>
      <w:r>
        <w:rPr>
          <w:color w:val="000000"/>
          <w:spacing w:val="-6"/>
          <w:shd w:val="clear" w:color="auto" w:fill="F1F1F1"/>
        </w:rPr>
        <w:t xml:space="preserve"> </w:t>
      </w:r>
      <w:r>
        <w:rPr>
          <w:color w:val="000000"/>
          <w:shd w:val="clear" w:color="auto" w:fill="F1F1F1"/>
        </w:rPr>
        <w:t>EXECUÇÃO</w:t>
      </w:r>
      <w:r>
        <w:rPr>
          <w:color w:val="000000"/>
          <w:spacing w:val="-6"/>
          <w:shd w:val="clear" w:color="auto" w:fill="F1F1F1"/>
        </w:rPr>
        <w:t xml:space="preserve"> </w:t>
      </w:r>
      <w:r>
        <w:rPr>
          <w:color w:val="000000"/>
          <w:shd w:val="clear" w:color="auto" w:fill="F1F1F1"/>
        </w:rPr>
        <w:t>DO</w:t>
      </w:r>
      <w:r>
        <w:rPr>
          <w:color w:val="000000"/>
          <w:spacing w:val="-3"/>
          <w:shd w:val="clear" w:color="auto" w:fill="F1F1F1"/>
        </w:rPr>
        <w:t xml:space="preserve"> </w:t>
      </w:r>
      <w:r>
        <w:rPr>
          <w:color w:val="000000"/>
          <w:spacing w:val="-2"/>
          <w:shd w:val="clear" w:color="auto" w:fill="F1F1F1"/>
        </w:rPr>
        <w:t>OBJETO</w:t>
      </w:r>
      <w:r>
        <w:rPr>
          <w:color w:val="000000"/>
          <w:shd w:val="clear" w:color="auto" w:fill="F1F1F1"/>
        </w:rPr>
        <w:tab/>
      </w:r>
    </w:p>
    <w:p w14:paraId="78538F78">
      <w:pPr>
        <w:pStyle w:val="6"/>
        <w:spacing w:before="20"/>
        <w:jc w:val="left"/>
        <w:rPr>
          <w:b/>
        </w:rPr>
      </w:pPr>
    </w:p>
    <w:p w14:paraId="304A0631">
      <w:pPr>
        <w:pStyle w:val="3"/>
        <w:spacing w:before="0"/>
        <w:rPr>
          <w:u w:val="none"/>
        </w:rPr>
      </w:pPr>
      <w:r>
        <w:rPr>
          <w:color w:val="FF0000"/>
          <w:u w:val="none"/>
        </w:rPr>
        <w:t>Condições</w:t>
      </w:r>
      <w:r>
        <w:rPr>
          <w:color w:val="FF0000"/>
          <w:spacing w:val="-4"/>
          <w:u w:val="none"/>
        </w:rPr>
        <w:t xml:space="preserve"> </w:t>
      </w:r>
      <w:r>
        <w:rPr>
          <w:color w:val="FF0000"/>
          <w:u w:val="none"/>
        </w:rPr>
        <w:t>de</w:t>
      </w:r>
      <w:r>
        <w:rPr>
          <w:color w:val="FF0000"/>
          <w:spacing w:val="-5"/>
          <w:u w:val="none"/>
        </w:rPr>
        <w:t xml:space="preserve"> </w:t>
      </w:r>
      <w:r>
        <w:rPr>
          <w:color w:val="FF0000"/>
          <w:spacing w:val="-2"/>
          <w:u w:val="none"/>
        </w:rPr>
        <w:t>Entrega</w:t>
      </w:r>
    </w:p>
    <w:p w14:paraId="00A8F9F2">
      <w:pPr>
        <w:pStyle w:val="6"/>
        <w:spacing w:before="99"/>
        <w:jc w:val="left"/>
        <w:rPr>
          <w:b/>
        </w:rPr>
      </w:pPr>
    </w:p>
    <w:p w14:paraId="76270629">
      <w:pPr>
        <w:pStyle w:val="8"/>
        <w:numPr>
          <w:ilvl w:val="1"/>
          <w:numId w:val="4"/>
        </w:numPr>
        <w:tabs>
          <w:tab w:val="left" w:pos="707"/>
        </w:tabs>
        <w:spacing w:before="1" w:after="0" w:line="240" w:lineRule="auto"/>
        <w:ind w:left="282" w:right="421" w:firstLine="0"/>
        <w:jc w:val="both"/>
        <w:rPr>
          <w:b/>
          <w:sz w:val="22"/>
        </w:rPr>
      </w:pPr>
      <w:r>
        <w:rPr>
          <w:color w:val="FF0000"/>
          <w:sz w:val="22"/>
        </w:rPr>
        <w:t>A entrega dos produtos deverá ser realizada, no endereço constante na tabela abaixo, das 08:00 às 16h00</w:t>
      </w:r>
      <w:r>
        <w:rPr>
          <w:color w:val="FF0000"/>
          <w:spacing w:val="40"/>
          <w:sz w:val="22"/>
        </w:rPr>
        <w:t xml:space="preserve"> </w:t>
      </w:r>
      <w:r>
        <w:rPr>
          <w:color w:val="FF0000"/>
          <w:sz w:val="22"/>
        </w:rPr>
        <w:t>nos dias úteis.</w:t>
      </w:r>
    </w:p>
    <w:p w14:paraId="36E656B6">
      <w:pPr>
        <w:pStyle w:val="8"/>
        <w:numPr>
          <w:ilvl w:val="1"/>
          <w:numId w:val="4"/>
        </w:numPr>
        <w:tabs>
          <w:tab w:val="left" w:pos="707"/>
        </w:tabs>
        <w:spacing w:before="120" w:after="0" w:line="240" w:lineRule="auto"/>
        <w:ind w:left="282" w:right="424" w:firstLine="0"/>
        <w:jc w:val="both"/>
        <w:rPr>
          <w:b/>
          <w:sz w:val="22"/>
        </w:rPr>
      </w:pPr>
      <w:r>
        <w:rPr>
          <w:color w:val="FF0000"/>
          <w:sz w:val="22"/>
        </w:rPr>
        <w:t>A entrega dos produtos deverá ocorrer conforme disposições contidas neste termo, a partir do recebimento</w:t>
      </w:r>
      <w:r>
        <w:rPr>
          <w:color w:val="FF0000"/>
          <w:spacing w:val="-4"/>
          <w:sz w:val="22"/>
        </w:rPr>
        <w:t xml:space="preserve"> </w:t>
      </w:r>
      <w:r>
        <w:rPr>
          <w:color w:val="FF0000"/>
          <w:sz w:val="22"/>
        </w:rPr>
        <w:t>da</w:t>
      </w:r>
      <w:r>
        <w:rPr>
          <w:color w:val="FF0000"/>
          <w:spacing w:val="-5"/>
          <w:sz w:val="22"/>
        </w:rPr>
        <w:t xml:space="preserve"> </w:t>
      </w:r>
      <w:r>
        <w:rPr>
          <w:color w:val="FF0000"/>
          <w:sz w:val="22"/>
        </w:rPr>
        <w:t>Nota</w:t>
      </w:r>
      <w:r>
        <w:rPr>
          <w:color w:val="FF0000"/>
          <w:spacing w:val="-5"/>
          <w:sz w:val="22"/>
        </w:rPr>
        <w:t xml:space="preserve"> </w:t>
      </w:r>
      <w:r>
        <w:rPr>
          <w:color w:val="FF0000"/>
          <w:sz w:val="22"/>
        </w:rPr>
        <w:t>de</w:t>
      </w:r>
      <w:r>
        <w:rPr>
          <w:color w:val="FF0000"/>
          <w:spacing w:val="-7"/>
          <w:sz w:val="22"/>
        </w:rPr>
        <w:t xml:space="preserve"> </w:t>
      </w:r>
      <w:r>
        <w:rPr>
          <w:color w:val="FF0000"/>
          <w:sz w:val="22"/>
        </w:rPr>
        <w:t>Empenho</w:t>
      </w:r>
      <w:r>
        <w:rPr>
          <w:color w:val="FF0000"/>
          <w:spacing w:val="-6"/>
          <w:sz w:val="22"/>
        </w:rPr>
        <w:t xml:space="preserve"> </w:t>
      </w:r>
      <w:r>
        <w:rPr>
          <w:color w:val="FF0000"/>
          <w:sz w:val="22"/>
        </w:rPr>
        <w:t>ou</w:t>
      </w:r>
      <w:r>
        <w:rPr>
          <w:color w:val="FF0000"/>
          <w:spacing w:val="-6"/>
          <w:sz w:val="22"/>
        </w:rPr>
        <w:t xml:space="preserve"> </w:t>
      </w:r>
      <w:r>
        <w:rPr>
          <w:color w:val="FF0000"/>
          <w:sz w:val="22"/>
        </w:rPr>
        <w:t>documento</w:t>
      </w:r>
      <w:r>
        <w:rPr>
          <w:color w:val="FF0000"/>
          <w:spacing w:val="-4"/>
          <w:sz w:val="22"/>
        </w:rPr>
        <w:t xml:space="preserve"> </w:t>
      </w:r>
      <w:r>
        <w:rPr>
          <w:color w:val="FF0000"/>
          <w:sz w:val="22"/>
        </w:rPr>
        <w:t>equivalente</w:t>
      </w:r>
      <w:r>
        <w:rPr>
          <w:color w:val="FF0000"/>
          <w:spacing w:val="-7"/>
          <w:sz w:val="22"/>
        </w:rPr>
        <w:t xml:space="preserve"> </w:t>
      </w:r>
      <w:r>
        <w:rPr>
          <w:color w:val="FF0000"/>
          <w:sz w:val="22"/>
        </w:rPr>
        <w:t>pelo</w:t>
      </w:r>
      <w:r>
        <w:rPr>
          <w:color w:val="FF0000"/>
          <w:spacing w:val="-6"/>
          <w:sz w:val="22"/>
        </w:rPr>
        <w:t xml:space="preserve"> </w:t>
      </w:r>
      <w:r>
        <w:rPr>
          <w:color w:val="FF0000"/>
          <w:sz w:val="22"/>
        </w:rPr>
        <w:t>CONTRATADO,</w:t>
      </w:r>
      <w:r>
        <w:rPr>
          <w:color w:val="FF0000"/>
          <w:spacing w:val="-5"/>
          <w:sz w:val="22"/>
        </w:rPr>
        <w:t xml:space="preserve"> </w:t>
      </w:r>
      <w:r>
        <w:rPr>
          <w:color w:val="FF0000"/>
          <w:sz w:val="22"/>
        </w:rPr>
        <w:t>no</w:t>
      </w:r>
      <w:r>
        <w:rPr>
          <w:color w:val="FF0000"/>
          <w:spacing w:val="-4"/>
          <w:sz w:val="22"/>
        </w:rPr>
        <w:t xml:space="preserve"> </w:t>
      </w:r>
      <w:r>
        <w:rPr>
          <w:color w:val="FF0000"/>
          <w:sz w:val="22"/>
        </w:rPr>
        <w:t>prazo</w:t>
      </w:r>
      <w:r>
        <w:rPr>
          <w:color w:val="FF0000"/>
          <w:spacing w:val="-4"/>
          <w:sz w:val="22"/>
        </w:rPr>
        <w:t xml:space="preserve"> </w:t>
      </w:r>
      <w:r>
        <w:rPr>
          <w:color w:val="FF0000"/>
          <w:sz w:val="22"/>
        </w:rPr>
        <w:t>estabelecido</w:t>
      </w:r>
      <w:r>
        <w:rPr>
          <w:color w:val="FF0000"/>
          <w:spacing w:val="-4"/>
          <w:sz w:val="22"/>
        </w:rPr>
        <w:t xml:space="preserve"> </w:t>
      </w:r>
      <w:r>
        <w:rPr>
          <w:color w:val="FF0000"/>
          <w:sz w:val="22"/>
        </w:rPr>
        <w:t>no subitem 14.5 deste termo.</w:t>
      </w:r>
    </w:p>
    <w:p w14:paraId="0C98964E">
      <w:pPr>
        <w:pStyle w:val="8"/>
        <w:numPr>
          <w:ilvl w:val="1"/>
          <w:numId w:val="4"/>
        </w:numPr>
        <w:tabs>
          <w:tab w:val="left" w:pos="707"/>
        </w:tabs>
        <w:spacing w:before="121" w:after="0" w:line="240" w:lineRule="auto"/>
        <w:ind w:left="707" w:right="0" w:hanging="425"/>
        <w:jc w:val="both"/>
        <w:rPr>
          <w:b/>
          <w:sz w:val="22"/>
        </w:rPr>
      </w:pPr>
      <w:r>
        <w:rPr>
          <w:color w:val="FF0000"/>
          <w:sz w:val="22"/>
        </w:rPr>
        <w:t>O</w:t>
      </w:r>
      <w:r>
        <w:rPr>
          <w:color w:val="FF0000"/>
          <w:spacing w:val="-6"/>
          <w:sz w:val="22"/>
        </w:rPr>
        <w:t xml:space="preserve"> </w:t>
      </w:r>
      <w:r>
        <w:rPr>
          <w:color w:val="FF0000"/>
          <w:sz w:val="22"/>
        </w:rPr>
        <w:t>entrega</w:t>
      </w:r>
      <w:r>
        <w:rPr>
          <w:color w:val="FF0000"/>
          <w:spacing w:val="-4"/>
          <w:sz w:val="22"/>
        </w:rPr>
        <w:t xml:space="preserve"> </w:t>
      </w:r>
      <w:r>
        <w:rPr>
          <w:color w:val="FF0000"/>
          <w:sz w:val="22"/>
        </w:rPr>
        <w:t>dos</w:t>
      </w:r>
      <w:r>
        <w:rPr>
          <w:color w:val="FF0000"/>
          <w:spacing w:val="-7"/>
          <w:sz w:val="22"/>
        </w:rPr>
        <w:t xml:space="preserve"> </w:t>
      </w:r>
      <w:r>
        <w:rPr>
          <w:color w:val="FF0000"/>
          <w:sz w:val="22"/>
        </w:rPr>
        <w:t>produtos</w:t>
      </w:r>
      <w:r>
        <w:rPr>
          <w:color w:val="FF0000"/>
          <w:spacing w:val="-3"/>
          <w:sz w:val="22"/>
        </w:rPr>
        <w:t xml:space="preserve"> </w:t>
      </w:r>
      <w:r>
        <w:rPr>
          <w:color w:val="FF0000"/>
          <w:sz w:val="22"/>
        </w:rPr>
        <w:t>correrá</w:t>
      </w:r>
      <w:r>
        <w:rPr>
          <w:color w:val="FF0000"/>
          <w:spacing w:val="-3"/>
          <w:sz w:val="22"/>
        </w:rPr>
        <w:t xml:space="preserve"> </w:t>
      </w:r>
      <w:r>
        <w:rPr>
          <w:color w:val="FF0000"/>
          <w:sz w:val="22"/>
        </w:rPr>
        <w:t>de</w:t>
      </w:r>
      <w:r>
        <w:rPr>
          <w:color w:val="FF0000"/>
          <w:spacing w:val="-4"/>
          <w:sz w:val="22"/>
        </w:rPr>
        <w:t xml:space="preserve"> </w:t>
      </w:r>
      <w:r>
        <w:rPr>
          <w:color w:val="FF0000"/>
          <w:sz w:val="22"/>
        </w:rPr>
        <w:t>forma</w:t>
      </w:r>
      <w:r>
        <w:rPr>
          <w:color w:val="FF0000"/>
          <w:spacing w:val="-4"/>
          <w:sz w:val="22"/>
        </w:rPr>
        <w:t xml:space="preserve"> </w:t>
      </w:r>
      <w:r>
        <w:rPr>
          <w:color w:val="FF0000"/>
          <w:sz w:val="22"/>
        </w:rPr>
        <w:t>parcelada,</w:t>
      </w:r>
      <w:r>
        <w:rPr>
          <w:color w:val="FF0000"/>
          <w:spacing w:val="-4"/>
          <w:sz w:val="22"/>
        </w:rPr>
        <w:t xml:space="preserve"> </w:t>
      </w:r>
      <w:r>
        <w:rPr>
          <w:color w:val="FF0000"/>
          <w:sz w:val="22"/>
        </w:rPr>
        <w:t>conforme</w:t>
      </w:r>
      <w:r>
        <w:rPr>
          <w:color w:val="FF0000"/>
          <w:spacing w:val="-5"/>
          <w:sz w:val="22"/>
        </w:rPr>
        <w:t xml:space="preserve"> </w:t>
      </w:r>
      <w:r>
        <w:rPr>
          <w:color w:val="FF0000"/>
          <w:sz w:val="22"/>
        </w:rPr>
        <w:t>demanda</w:t>
      </w:r>
      <w:r>
        <w:rPr>
          <w:color w:val="FF0000"/>
          <w:spacing w:val="-4"/>
          <w:sz w:val="22"/>
        </w:rPr>
        <w:t xml:space="preserve"> </w:t>
      </w:r>
      <w:r>
        <w:rPr>
          <w:color w:val="FF0000"/>
          <w:sz w:val="22"/>
        </w:rPr>
        <w:t>do</w:t>
      </w:r>
      <w:r>
        <w:rPr>
          <w:color w:val="FF0000"/>
          <w:spacing w:val="-6"/>
          <w:sz w:val="22"/>
        </w:rPr>
        <w:t xml:space="preserve"> </w:t>
      </w:r>
      <w:r>
        <w:rPr>
          <w:color w:val="FF0000"/>
          <w:sz w:val="22"/>
        </w:rPr>
        <w:t>Hospital</w:t>
      </w:r>
      <w:r>
        <w:rPr>
          <w:color w:val="FF0000"/>
          <w:spacing w:val="-4"/>
          <w:sz w:val="22"/>
        </w:rPr>
        <w:t xml:space="preserve"> </w:t>
      </w:r>
      <w:r>
        <w:rPr>
          <w:color w:val="FF0000"/>
          <w:sz w:val="22"/>
        </w:rPr>
        <w:t>Ana</w:t>
      </w:r>
      <w:r>
        <w:rPr>
          <w:color w:val="FF0000"/>
          <w:spacing w:val="-3"/>
          <w:sz w:val="22"/>
        </w:rPr>
        <w:t xml:space="preserve"> </w:t>
      </w:r>
      <w:r>
        <w:rPr>
          <w:color w:val="FF0000"/>
          <w:spacing w:val="-2"/>
          <w:sz w:val="22"/>
        </w:rPr>
        <w:t>Nery.</w:t>
      </w:r>
    </w:p>
    <w:p w14:paraId="4CEAD4A1">
      <w:pPr>
        <w:pStyle w:val="8"/>
        <w:numPr>
          <w:ilvl w:val="1"/>
          <w:numId w:val="4"/>
        </w:numPr>
        <w:tabs>
          <w:tab w:val="left" w:pos="846"/>
        </w:tabs>
        <w:spacing w:before="120" w:after="0" w:line="240" w:lineRule="auto"/>
        <w:ind w:left="282" w:right="421" w:firstLine="0"/>
        <w:jc w:val="both"/>
        <w:rPr>
          <w:b/>
          <w:sz w:val="22"/>
        </w:rPr>
      </w:pPr>
      <w:r>
        <w:rPr>
          <w:color w:val="ED0000"/>
          <w:sz w:val="22"/>
        </w:rPr>
        <w:t>Caso</w:t>
      </w:r>
      <w:r>
        <w:rPr>
          <w:color w:val="ED0000"/>
          <w:spacing w:val="-10"/>
          <w:sz w:val="22"/>
        </w:rPr>
        <w:t xml:space="preserve"> </w:t>
      </w:r>
      <w:r>
        <w:rPr>
          <w:color w:val="ED0000"/>
          <w:sz w:val="22"/>
        </w:rPr>
        <w:t>não</w:t>
      </w:r>
      <w:r>
        <w:rPr>
          <w:color w:val="ED0000"/>
          <w:spacing w:val="-10"/>
          <w:sz w:val="22"/>
        </w:rPr>
        <w:t xml:space="preserve"> </w:t>
      </w:r>
      <w:r>
        <w:rPr>
          <w:color w:val="ED0000"/>
          <w:sz w:val="22"/>
        </w:rPr>
        <w:t>seja</w:t>
      </w:r>
      <w:r>
        <w:rPr>
          <w:color w:val="ED0000"/>
          <w:spacing w:val="-9"/>
          <w:sz w:val="22"/>
        </w:rPr>
        <w:t xml:space="preserve"> </w:t>
      </w:r>
      <w:r>
        <w:rPr>
          <w:color w:val="ED0000"/>
          <w:sz w:val="22"/>
        </w:rPr>
        <w:t>possível</w:t>
      </w:r>
      <w:r>
        <w:rPr>
          <w:color w:val="ED0000"/>
          <w:spacing w:val="-11"/>
          <w:sz w:val="22"/>
        </w:rPr>
        <w:t xml:space="preserve"> </w:t>
      </w:r>
      <w:r>
        <w:rPr>
          <w:color w:val="ED0000"/>
          <w:sz w:val="22"/>
        </w:rPr>
        <w:t>a</w:t>
      </w:r>
      <w:r>
        <w:rPr>
          <w:color w:val="ED0000"/>
          <w:spacing w:val="-12"/>
          <w:sz w:val="22"/>
        </w:rPr>
        <w:t xml:space="preserve"> </w:t>
      </w:r>
      <w:r>
        <w:rPr>
          <w:color w:val="ED0000"/>
          <w:sz w:val="22"/>
        </w:rPr>
        <w:t>entrega</w:t>
      </w:r>
      <w:r>
        <w:rPr>
          <w:color w:val="ED0000"/>
          <w:spacing w:val="-10"/>
          <w:sz w:val="22"/>
        </w:rPr>
        <w:t xml:space="preserve"> </w:t>
      </w:r>
      <w:r>
        <w:rPr>
          <w:color w:val="ED0000"/>
          <w:sz w:val="22"/>
        </w:rPr>
        <w:t>na</w:t>
      </w:r>
      <w:r>
        <w:rPr>
          <w:color w:val="ED0000"/>
          <w:spacing w:val="-12"/>
          <w:sz w:val="22"/>
        </w:rPr>
        <w:t xml:space="preserve"> </w:t>
      </w:r>
      <w:r>
        <w:rPr>
          <w:color w:val="ED0000"/>
          <w:sz w:val="22"/>
        </w:rPr>
        <w:t>data</w:t>
      </w:r>
      <w:r>
        <w:rPr>
          <w:color w:val="ED0000"/>
          <w:spacing w:val="-11"/>
          <w:sz w:val="22"/>
        </w:rPr>
        <w:t xml:space="preserve"> </w:t>
      </w:r>
      <w:r>
        <w:rPr>
          <w:color w:val="ED0000"/>
          <w:sz w:val="22"/>
        </w:rPr>
        <w:t>assinalada,</w:t>
      </w:r>
      <w:r>
        <w:rPr>
          <w:color w:val="ED0000"/>
          <w:spacing w:val="-11"/>
          <w:sz w:val="22"/>
        </w:rPr>
        <w:t xml:space="preserve"> </w:t>
      </w:r>
      <w:r>
        <w:rPr>
          <w:color w:val="ED0000"/>
          <w:sz w:val="22"/>
        </w:rPr>
        <w:t>a</w:t>
      </w:r>
      <w:r>
        <w:rPr>
          <w:color w:val="ED0000"/>
          <w:spacing w:val="-12"/>
          <w:sz w:val="22"/>
        </w:rPr>
        <w:t xml:space="preserve"> </w:t>
      </w:r>
      <w:r>
        <w:rPr>
          <w:color w:val="ED0000"/>
          <w:sz w:val="22"/>
        </w:rPr>
        <w:t>empresa</w:t>
      </w:r>
      <w:r>
        <w:rPr>
          <w:color w:val="ED0000"/>
          <w:spacing w:val="-11"/>
          <w:sz w:val="22"/>
        </w:rPr>
        <w:t xml:space="preserve"> </w:t>
      </w:r>
      <w:r>
        <w:rPr>
          <w:color w:val="ED0000"/>
          <w:sz w:val="22"/>
        </w:rPr>
        <w:t>deverá</w:t>
      </w:r>
      <w:r>
        <w:rPr>
          <w:color w:val="ED0000"/>
          <w:spacing w:val="-11"/>
          <w:sz w:val="22"/>
        </w:rPr>
        <w:t xml:space="preserve"> </w:t>
      </w:r>
      <w:r>
        <w:rPr>
          <w:color w:val="ED0000"/>
          <w:sz w:val="22"/>
        </w:rPr>
        <w:t>comunicar</w:t>
      </w:r>
      <w:r>
        <w:rPr>
          <w:color w:val="ED0000"/>
          <w:spacing w:val="-12"/>
          <w:sz w:val="22"/>
        </w:rPr>
        <w:t xml:space="preserve"> </w:t>
      </w:r>
      <w:r>
        <w:rPr>
          <w:color w:val="ED0000"/>
          <w:sz w:val="22"/>
        </w:rPr>
        <w:t>as</w:t>
      </w:r>
      <w:r>
        <w:rPr>
          <w:color w:val="ED0000"/>
          <w:spacing w:val="-9"/>
          <w:sz w:val="22"/>
        </w:rPr>
        <w:t xml:space="preserve"> </w:t>
      </w:r>
      <w:r>
        <w:rPr>
          <w:color w:val="ED0000"/>
          <w:sz w:val="22"/>
        </w:rPr>
        <w:t>razões</w:t>
      </w:r>
      <w:r>
        <w:rPr>
          <w:color w:val="ED0000"/>
          <w:spacing w:val="-11"/>
          <w:sz w:val="22"/>
        </w:rPr>
        <w:t xml:space="preserve"> </w:t>
      </w:r>
      <w:r>
        <w:rPr>
          <w:color w:val="ED0000"/>
          <w:sz w:val="22"/>
        </w:rPr>
        <w:t xml:space="preserve">respectivas com pelo menos </w:t>
      </w:r>
      <w:r>
        <w:rPr>
          <w:b/>
          <w:color w:val="ED0000"/>
          <w:sz w:val="22"/>
        </w:rPr>
        <w:t xml:space="preserve">05 (cinco) dias </w:t>
      </w:r>
      <w:r>
        <w:rPr>
          <w:color w:val="ED0000"/>
          <w:sz w:val="22"/>
        </w:rPr>
        <w:t>de antecedência para que qualquer pleito de prorrogação de prazo seja analisado, ressalvadas situações de caso fortuito e força maior.</w:t>
      </w:r>
    </w:p>
    <w:p w14:paraId="14BE1115">
      <w:pPr>
        <w:pStyle w:val="8"/>
        <w:numPr>
          <w:ilvl w:val="1"/>
          <w:numId w:val="4"/>
        </w:numPr>
        <w:tabs>
          <w:tab w:val="left" w:pos="987"/>
        </w:tabs>
        <w:spacing w:before="121" w:after="0" w:line="240" w:lineRule="auto"/>
        <w:ind w:left="987" w:right="0" w:hanging="705"/>
        <w:jc w:val="both"/>
        <w:rPr>
          <w:b/>
          <w:sz w:val="22"/>
        </w:rPr>
      </w:pPr>
      <w:r>
        <w:rPr>
          <w:sz w:val="22"/>
        </w:rPr>
        <w:t>Os</w:t>
      </w:r>
      <w:r>
        <w:rPr>
          <w:spacing w:val="-4"/>
          <w:sz w:val="22"/>
        </w:rPr>
        <w:t xml:space="preserve"> </w:t>
      </w:r>
      <w:r>
        <w:rPr>
          <w:sz w:val="22"/>
        </w:rPr>
        <w:t>bens</w:t>
      </w:r>
      <w:r>
        <w:rPr>
          <w:spacing w:val="-4"/>
          <w:sz w:val="22"/>
        </w:rPr>
        <w:t xml:space="preserve"> </w:t>
      </w:r>
      <w:r>
        <w:rPr>
          <w:sz w:val="22"/>
        </w:rPr>
        <w:t>deverão</w:t>
      </w:r>
      <w:r>
        <w:rPr>
          <w:spacing w:val="-5"/>
          <w:sz w:val="22"/>
        </w:rPr>
        <w:t xml:space="preserve"> </w:t>
      </w:r>
      <w:r>
        <w:rPr>
          <w:sz w:val="22"/>
        </w:rPr>
        <w:t>ser</w:t>
      </w:r>
      <w:r>
        <w:rPr>
          <w:spacing w:val="-6"/>
          <w:sz w:val="22"/>
        </w:rPr>
        <w:t xml:space="preserve"> </w:t>
      </w:r>
      <w:r>
        <w:rPr>
          <w:sz w:val="22"/>
        </w:rPr>
        <w:t>entregues</w:t>
      </w:r>
      <w:r>
        <w:rPr>
          <w:spacing w:val="-2"/>
          <w:sz w:val="22"/>
        </w:rPr>
        <w:t xml:space="preserve"> </w:t>
      </w:r>
      <w:r>
        <w:rPr>
          <w:sz w:val="22"/>
        </w:rPr>
        <w:t>no</w:t>
      </w:r>
      <w:r>
        <w:rPr>
          <w:spacing w:val="-5"/>
          <w:sz w:val="22"/>
        </w:rPr>
        <w:t xml:space="preserve"> </w:t>
      </w:r>
      <w:r>
        <w:rPr>
          <w:sz w:val="22"/>
        </w:rPr>
        <w:t>seguinte</w:t>
      </w:r>
      <w:r>
        <w:rPr>
          <w:spacing w:val="-5"/>
          <w:sz w:val="22"/>
        </w:rPr>
        <w:t xml:space="preserve"> </w:t>
      </w:r>
      <w:r>
        <w:rPr>
          <w:spacing w:val="-2"/>
          <w:sz w:val="22"/>
        </w:rPr>
        <w:t>endereço:</w:t>
      </w:r>
    </w:p>
    <w:p w14:paraId="3E32DAEB">
      <w:pPr>
        <w:pStyle w:val="6"/>
        <w:spacing w:before="11"/>
        <w:jc w:val="left"/>
        <w:rPr>
          <w:sz w:val="9"/>
        </w:rPr>
      </w:pPr>
    </w:p>
    <w:tbl>
      <w:tblPr>
        <w:tblStyle w:val="5"/>
        <w:tblW w:w="0" w:type="auto"/>
        <w:tblInd w:w="5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2"/>
        <w:gridCol w:w="6097"/>
      </w:tblGrid>
      <w:tr w14:paraId="62A3D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2552" w:type="dxa"/>
          </w:tcPr>
          <w:p w14:paraId="70EE3F08">
            <w:pPr>
              <w:pStyle w:val="9"/>
              <w:spacing w:before="119"/>
              <w:ind w:left="110"/>
              <w:rPr>
                <w:sz w:val="22"/>
              </w:rPr>
            </w:pPr>
            <w:r>
              <w:rPr>
                <w:color w:val="FF0000"/>
                <w:sz w:val="22"/>
              </w:rPr>
              <w:t>Hospital</w:t>
            </w:r>
            <w:r>
              <w:rPr>
                <w:color w:val="FF0000"/>
                <w:spacing w:val="-4"/>
                <w:sz w:val="22"/>
              </w:rPr>
              <w:t xml:space="preserve"> </w:t>
            </w:r>
            <w:r>
              <w:rPr>
                <w:color w:val="FF0000"/>
                <w:sz w:val="22"/>
              </w:rPr>
              <w:t>Ana</w:t>
            </w:r>
            <w:r>
              <w:rPr>
                <w:color w:val="FF0000"/>
                <w:spacing w:val="-1"/>
                <w:sz w:val="22"/>
              </w:rPr>
              <w:t xml:space="preserve"> </w:t>
            </w:r>
            <w:r>
              <w:rPr>
                <w:color w:val="FF0000"/>
                <w:spacing w:val="-4"/>
                <w:sz w:val="22"/>
              </w:rPr>
              <w:t>Nery</w:t>
            </w:r>
          </w:p>
        </w:tc>
        <w:tc>
          <w:tcPr>
            <w:tcW w:w="6097" w:type="dxa"/>
          </w:tcPr>
          <w:p w14:paraId="22A67D4C">
            <w:pPr>
              <w:pStyle w:val="9"/>
              <w:spacing w:before="119"/>
              <w:ind w:left="109" w:right="235"/>
              <w:rPr>
                <w:sz w:val="22"/>
              </w:rPr>
            </w:pPr>
            <w:r>
              <w:rPr>
                <w:b/>
                <w:color w:val="FF0000"/>
                <w:sz w:val="22"/>
              </w:rPr>
              <w:t>OPME</w:t>
            </w:r>
            <w:r>
              <w:rPr>
                <w:b/>
                <w:color w:val="FF0000"/>
                <w:spacing w:val="-3"/>
                <w:sz w:val="22"/>
              </w:rPr>
              <w:t xml:space="preserve"> </w:t>
            </w:r>
            <w:r>
              <w:rPr>
                <w:b/>
                <w:color w:val="FF0000"/>
                <w:sz w:val="22"/>
              </w:rPr>
              <w:t>do</w:t>
            </w:r>
            <w:r>
              <w:rPr>
                <w:b/>
                <w:color w:val="FF0000"/>
                <w:spacing w:val="-4"/>
                <w:sz w:val="22"/>
              </w:rPr>
              <w:t xml:space="preserve"> </w:t>
            </w:r>
            <w:r>
              <w:rPr>
                <w:b/>
                <w:color w:val="FF0000"/>
                <w:sz w:val="22"/>
              </w:rPr>
              <w:t>HAN</w:t>
            </w:r>
            <w:r>
              <w:rPr>
                <w:color w:val="FF0000"/>
                <w:sz w:val="22"/>
              </w:rPr>
              <w:t>,</w:t>
            </w:r>
            <w:r>
              <w:rPr>
                <w:color w:val="FF0000"/>
                <w:spacing w:val="-3"/>
                <w:sz w:val="22"/>
              </w:rPr>
              <w:t xml:space="preserve"> </w:t>
            </w:r>
            <w:r>
              <w:rPr>
                <w:color w:val="FF0000"/>
                <w:sz w:val="22"/>
              </w:rPr>
              <w:t>sito</w:t>
            </w:r>
            <w:r>
              <w:rPr>
                <w:color w:val="FF0000"/>
                <w:spacing w:val="-4"/>
                <w:sz w:val="22"/>
              </w:rPr>
              <w:t xml:space="preserve"> </w:t>
            </w:r>
            <w:r>
              <w:rPr>
                <w:color w:val="FF0000"/>
                <w:sz w:val="22"/>
              </w:rPr>
              <w:t>à</w:t>
            </w:r>
            <w:r>
              <w:rPr>
                <w:color w:val="FF0000"/>
                <w:spacing w:val="-3"/>
                <w:sz w:val="22"/>
              </w:rPr>
              <w:t xml:space="preserve"> </w:t>
            </w:r>
            <w:r>
              <w:rPr>
                <w:color w:val="FF0000"/>
                <w:sz w:val="22"/>
              </w:rPr>
              <w:t>Rua</w:t>
            </w:r>
            <w:r>
              <w:rPr>
                <w:color w:val="FF0000"/>
                <w:spacing w:val="-6"/>
                <w:sz w:val="22"/>
              </w:rPr>
              <w:t xml:space="preserve"> </w:t>
            </w:r>
            <w:r>
              <w:rPr>
                <w:color w:val="FF0000"/>
                <w:sz w:val="22"/>
              </w:rPr>
              <w:t>Saldanha</w:t>
            </w:r>
            <w:r>
              <w:rPr>
                <w:color w:val="FF0000"/>
                <w:spacing w:val="-3"/>
                <w:sz w:val="22"/>
              </w:rPr>
              <w:t xml:space="preserve"> </w:t>
            </w:r>
            <w:r>
              <w:rPr>
                <w:color w:val="FF0000"/>
                <w:sz w:val="22"/>
              </w:rPr>
              <w:t>Marinho,</w:t>
            </w:r>
            <w:r>
              <w:rPr>
                <w:color w:val="FF0000"/>
                <w:spacing w:val="-6"/>
                <w:sz w:val="22"/>
              </w:rPr>
              <w:t xml:space="preserve"> </w:t>
            </w:r>
            <w:r>
              <w:rPr>
                <w:color w:val="FF0000"/>
                <w:sz w:val="22"/>
              </w:rPr>
              <w:t>s/n,</w:t>
            </w:r>
            <w:r>
              <w:rPr>
                <w:color w:val="FF0000"/>
                <w:spacing w:val="-6"/>
                <w:sz w:val="22"/>
              </w:rPr>
              <w:t xml:space="preserve"> </w:t>
            </w:r>
            <w:r>
              <w:rPr>
                <w:color w:val="FF0000"/>
                <w:sz w:val="22"/>
              </w:rPr>
              <w:t>Caixa</w:t>
            </w:r>
            <w:r>
              <w:rPr>
                <w:color w:val="FF0000"/>
                <w:spacing w:val="-3"/>
                <w:sz w:val="22"/>
              </w:rPr>
              <w:t xml:space="preserve"> </w:t>
            </w:r>
            <w:r>
              <w:rPr>
                <w:color w:val="FF0000"/>
                <w:sz w:val="22"/>
              </w:rPr>
              <w:t>D’</w:t>
            </w:r>
            <w:r>
              <w:rPr>
                <w:color w:val="FF0000"/>
                <w:spacing w:val="-6"/>
                <w:sz w:val="22"/>
              </w:rPr>
              <w:t xml:space="preserve"> </w:t>
            </w:r>
            <w:r>
              <w:rPr>
                <w:color w:val="FF0000"/>
                <w:sz w:val="22"/>
              </w:rPr>
              <w:t>Água, Salvador. CEP.: 40.323-010</w:t>
            </w:r>
          </w:p>
        </w:tc>
      </w:tr>
    </w:tbl>
    <w:p w14:paraId="5A3B2BF0">
      <w:pPr>
        <w:pStyle w:val="8"/>
        <w:numPr>
          <w:ilvl w:val="1"/>
          <w:numId w:val="4"/>
        </w:numPr>
        <w:tabs>
          <w:tab w:val="left" w:pos="987"/>
        </w:tabs>
        <w:spacing w:before="117" w:after="0" w:line="240" w:lineRule="auto"/>
        <w:ind w:left="282" w:right="423" w:firstLine="0"/>
        <w:jc w:val="both"/>
        <w:rPr>
          <w:b/>
          <w:sz w:val="22"/>
        </w:rPr>
      </w:pPr>
      <w:r>
        <w:rPr>
          <w:color w:val="FF0000"/>
          <w:sz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Pr>
          <w:b/>
          <w:color w:val="FF0000"/>
          <w:sz w:val="22"/>
        </w:rPr>
        <w:t xml:space="preserve">10 (dez) dias </w:t>
      </w:r>
      <w:r>
        <w:rPr>
          <w:color w:val="FF0000"/>
          <w:sz w:val="22"/>
        </w:rPr>
        <w:t>corridos.</w:t>
      </w:r>
    </w:p>
    <w:p w14:paraId="7F72E117">
      <w:pPr>
        <w:pStyle w:val="8"/>
        <w:numPr>
          <w:ilvl w:val="1"/>
          <w:numId w:val="4"/>
        </w:numPr>
        <w:tabs>
          <w:tab w:val="left" w:pos="987"/>
        </w:tabs>
        <w:spacing w:before="118" w:after="0" w:line="240" w:lineRule="auto"/>
        <w:ind w:left="987" w:right="0" w:hanging="705"/>
        <w:jc w:val="both"/>
        <w:rPr>
          <w:b/>
          <w:sz w:val="22"/>
        </w:rPr>
      </w:pPr>
      <w:r>
        <w:rPr>
          <w:color w:val="FF0000"/>
          <w:sz w:val="22"/>
        </w:rPr>
        <w:t>A</w:t>
      </w:r>
      <w:r>
        <w:rPr>
          <w:color w:val="FF0000"/>
          <w:spacing w:val="-10"/>
          <w:sz w:val="22"/>
        </w:rPr>
        <w:t xml:space="preserve"> </w:t>
      </w:r>
      <w:r>
        <w:rPr>
          <w:color w:val="FF0000"/>
          <w:sz w:val="22"/>
        </w:rPr>
        <w:t>empresa</w:t>
      </w:r>
      <w:r>
        <w:rPr>
          <w:color w:val="FF0000"/>
          <w:spacing w:val="-10"/>
          <w:sz w:val="22"/>
        </w:rPr>
        <w:t xml:space="preserve"> </w:t>
      </w:r>
      <w:r>
        <w:rPr>
          <w:color w:val="FF0000"/>
          <w:sz w:val="22"/>
        </w:rPr>
        <w:t>sempre</w:t>
      </w:r>
      <w:r>
        <w:rPr>
          <w:color w:val="FF0000"/>
          <w:spacing w:val="-8"/>
          <w:sz w:val="22"/>
        </w:rPr>
        <w:t xml:space="preserve"> </w:t>
      </w:r>
      <w:r>
        <w:rPr>
          <w:color w:val="FF0000"/>
          <w:sz w:val="22"/>
        </w:rPr>
        <w:t>que</w:t>
      </w:r>
      <w:r>
        <w:rPr>
          <w:color w:val="FF0000"/>
          <w:spacing w:val="-7"/>
          <w:sz w:val="22"/>
        </w:rPr>
        <w:t xml:space="preserve"> </w:t>
      </w:r>
      <w:r>
        <w:rPr>
          <w:color w:val="FF0000"/>
          <w:sz w:val="22"/>
        </w:rPr>
        <w:t>necessário,</w:t>
      </w:r>
      <w:r>
        <w:rPr>
          <w:color w:val="FF0000"/>
          <w:spacing w:val="-7"/>
          <w:sz w:val="22"/>
        </w:rPr>
        <w:t xml:space="preserve"> </w:t>
      </w:r>
      <w:r>
        <w:rPr>
          <w:color w:val="FF0000"/>
          <w:sz w:val="22"/>
        </w:rPr>
        <w:t>deverá</w:t>
      </w:r>
      <w:r>
        <w:rPr>
          <w:color w:val="FF0000"/>
          <w:spacing w:val="-9"/>
          <w:sz w:val="22"/>
        </w:rPr>
        <w:t xml:space="preserve"> </w:t>
      </w:r>
      <w:r>
        <w:rPr>
          <w:color w:val="FF0000"/>
          <w:sz w:val="22"/>
        </w:rPr>
        <w:t>esclarecer</w:t>
      </w:r>
      <w:r>
        <w:rPr>
          <w:color w:val="FF0000"/>
          <w:spacing w:val="-9"/>
          <w:sz w:val="22"/>
        </w:rPr>
        <w:t xml:space="preserve"> </w:t>
      </w:r>
      <w:r>
        <w:rPr>
          <w:color w:val="FF0000"/>
          <w:sz w:val="22"/>
        </w:rPr>
        <w:t>dúvidas</w:t>
      </w:r>
      <w:r>
        <w:rPr>
          <w:color w:val="FF0000"/>
          <w:spacing w:val="-7"/>
          <w:sz w:val="22"/>
        </w:rPr>
        <w:t xml:space="preserve"> </w:t>
      </w:r>
      <w:r>
        <w:rPr>
          <w:color w:val="FF0000"/>
          <w:sz w:val="22"/>
        </w:rPr>
        <w:t>técnicas</w:t>
      </w:r>
      <w:r>
        <w:rPr>
          <w:color w:val="FF0000"/>
          <w:spacing w:val="-9"/>
          <w:sz w:val="22"/>
        </w:rPr>
        <w:t xml:space="preserve"> </w:t>
      </w:r>
      <w:r>
        <w:rPr>
          <w:color w:val="FF0000"/>
          <w:sz w:val="22"/>
        </w:rPr>
        <w:t>quanto</w:t>
      </w:r>
      <w:r>
        <w:rPr>
          <w:color w:val="FF0000"/>
          <w:spacing w:val="-8"/>
          <w:sz w:val="22"/>
        </w:rPr>
        <w:t xml:space="preserve"> </w:t>
      </w:r>
      <w:r>
        <w:rPr>
          <w:color w:val="FF0000"/>
          <w:sz w:val="22"/>
        </w:rPr>
        <w:t>ao</w:t>
      </w:r>
      <w:r>
        <w:rPr>
          <w:color w:val="FF0000"/>
          <w:spacing w:val="-9"/>
          <w:sz w:val="22"/>
        </w:rPr>
        <w:t xml:space="preserve"> </w:t>
      </w:r>
      <w:r>
        <w:rPr>
          <w:color w:val="FF0000"/>
          <w:sz w:val="22"/>
        </w:rPr>
        <w:t>produto</w:t>
      </w:r>
      <w:r>
        <w:rPr>
          <w:color w:val="FF0000"/>
          <w:spacing w:val="-5"/>
          <w:sz w:val="22"/>
        </w:rPr>
        <w:t xml:space="preserve"> </w:t>
      </w:r>
      <w:r>
        <w:rPr>
          <w:color w:val="FF0000"/>
          <w:spacing w:val="-2"/>
          <w:sz w:val="22"/>
        </w:rPr>
        <w:t>fornecido.</w:t>
      </w:r>
    </w:p>
    <w:p w14:paraId="7FDD9E5C">
      <w:pPr>
        <w:pStyle w:val="8"/>
        <w:numPr>
          <w:ilvl w:val="1"/>
          <w:numId w:val="4"/>
        </w:numPr>
        <w:tabs>
          <w:tab w:val="left" w:pos="987"/>
        </w:tabs>
        <w:spacing w:before="120" w:after="0" w:line="240" w:lineRule="auto"/>
        <w:ind w:left="282" w:right="424" w:firstLine="0"/>
        <w:jc w:val="both"/>
        <w:rPr>
          <w:b/>
          <w:sz w:val="22"/>
        </w:rPr>
      </w:pPr>
      <w:r>
        <w:rPr>
          <w:color w:val="FF0000"/>
          <w:sz w:val="22"/>
        </w:rPr>
        <w:t>A empresa vencedora do certame fornecerá os materiais acompanhado de Nota Fiscal, contendo a quantidade, especificação do material, marca, série e número do lote, de acordo com o pedido do Hospital Ana Nery.</w:t>
      </w:r>
    </w:p>
    <w:p w14:paraId="3677ABD3">
      <w:pPr>
        <w:pStyle w:val="8"/>
        <w:numPr>
          <w:ilvl w:val="1"/>
          <w:numId w:val="4"/>
        </w:numPr>
        <w:tabs>
          <w:tab w:val="left" w:pos="987"/>
        </w:tabs>
        <w:spacing w:before="122" w:after="0" w:line="240" w:lineRule="auto"/>
        <w:ind w:left="282" w:right="421" w:firstLine="0"/>
        <w:jc w:val="both"/>
        <w:rPr>
          <w:b/>
          <w:sz w:val="22"/>
        </w:rPr>
      </w:pPr>
      <w:r>
        <w:rPr>
          <w:color w:val="FF0000"/>
          <w:sz w:val="22"/>
        </w:rPr>
        <w:t>O</w:t>
      </w:r>
      <w:r>
        <w:rPr>
          <w:color w:val="FF0000"/>
          <w:spacing w:val="-2"/>
          <w:sz w:val="22"/>
        </w:rPr>
        <w:t xml:space="preserve"> </w:t>
      </w:r>
      <w:r>
        <w:rPr>
          <w:color w:val="FF0000"/>
          <w:sz w:val="22"/>
        </w:rPr>
        <w:t>método</w:t>
      </w:r>
      <w:r>
        <w:rPr>
          <w:color w:val="FF0000"/>
          <w:spacing w:val="-1"/>
          <w:sz w:val="22"/>
        </w:rPr>
        <w:t xml:space="preserve"> </w:t>
      </w:r>
      <w:r>
        <w:rPr>
          <w:color w:val="FF0000"/>
          <w:sz w:val="22"/>
        </w:rPr>
        <w:t>de</w:t>
      </w:r>
      <w:r>
        <w:rPr>
          <w:color w:val="FF0000"/>
          <w:spacing w:val="-2"/>
          <w:sz w:val="22"/>
        </w:rPr>
        <w:t xml:space="preserve"> </w:t>
      </w:r>
      <w:r>
        <w:rPr>
          <w:color w:val="FF0000"/>
          <w:sz w:val="22"/>
        </w:rPr>
        <w:t>embalagem</w:t>
      </w:r>
      <w:r>
        <w:rPr>
          <w:color w:val="FF0000"/>
          <w:spacing w:val="-1"/>
          <w:sz w:val="22"/>
        </w:rPr>
        <w:t xml:space="preserve"> </w:t>
      </w:r>
      <w:r>
        <w:rPr>
          <w:color w:val="FF0000"/>
          <w:sz w:val="22"/>
        </w:rPr>
        <w:t>deverá</w:t>
      </w:r>
      <w:r>
        <w:rPr>
          <w:color w:val="FF0000"/>
          <w:spacing w:val="-4"/>
          <w:sz w:val="22"/>
        </w:rPr>
        <w:t xml:space="preserve"> </w:t>
      </w:r>
      <w:r>
        <w:rPr>
          <w:color w:val="FF0000"/>
          <w:sz w:val="22"/>
        </w:rPr>
        <w:t>ser</w:t>
      </w:r>
      <w:r>
        <w:rPr>
          <w:color w:val="FF0000"/>
          <w:spacing w:val="-2"/>
          <w:sz w:val="22"/>
        </w:rPr>
        <w:t xml:space="preserve"> </w:t>
      </w:r>
      <w:r>
        <w:rPr>
          <w:color w:val="FF0000"/>
          <w:sz w:val="22"/>
        </w:rPr>
        <w:t>tal</w:t>
      </w:r>
      <w:r>
        <w:rPr>
          <w:color w:val="FF0000"/>
          <w:spacing w:val="-2"/>
          <w:sz w:val="22"/>
        </w:rPr>
        <w:t xml:space="preserve"> </w:t>
      </w:r>
      <w:r>
        <w:rPr>
          <w:color w:val="FF0000"/>
          <w:sz w:val="22"/>
        </w:rPr>
        <w:t>que</w:t>
      </w:r>
      <w:r>
        <w:rPr>
          <w:color w:val="FF0000"/>
          <w:spacing w:val="-2"/>
          <w:sz w:val="22"/>
        </w:rPr>
        <w:t xml:space="preserve"> </w:t>
      </w:r>
      <w:r>
        <w:rPr>
          <w:color w:val="FF0000"/>
          <w:sz w:val="22"/>
        </w:rPr>
        <w:t>garanta</w:t>
      </w:r>
      <w:r>
        <w:rPr>
          <w:color w:val="FF0000"/>
          <w:spacing w:val="-2"/>
          <w:sz w:val="22"/>
        </w:rPr>
        <w:t xml:space="preserve"> </w:t>
      </w:r>
      <w:r>
        <w:rPr>
          <w:color w:val="FF0000"/>
          <w:sz w:val="22"/>
        </w:rPr>
        <w:t>a</w:t>
      </w:r>
      <w:r>
        <w:rPr>
          <w:color w:val="FF0000"/>
          <w:spacing w:val="-2"/>
          <w:sz w:val="22"/>
        </w:rPr>
        <w:t xml:space="preserve"> </w:t>
      </w:r>
      <w:r>
        <w:rPr>
          <w:color w:val="FF0000"/>
          <w:sz w:val="22"/>
        </w:rPr>
        <w:t>proteção</w:t>
      </w:r>
      <w:r>
        <w:rPr>
          <w:color w:val="FF0000"/>
          <w:spacing w:val="-2"/>
          <w:sz w:val="22"/>
        </w:rPr>
        <w:t xml:space="preserve"> </w:t>
      </w:r>
      <w:r>
        <w:rPr>
          <w:color w:val="FF0000"/>
          <w:sz w:val="22"/>
        </w:rPr>
        <w:t>adequada</w:t>
      </w:r>
      <w:r>
        <w:rPr>
          <w:color w:val="FF0000"/>
          <w:spacing w:val="-2"/>
          <w:sz w:val="22"/>
        </w:rPr>
        <w:t xml:space="preserve"> </w:t>
      </w:r>
      <w:r>
        <w:rPr>
          <w:color w:val="FF0000"/>
          <w:sz w:val="22"/>
        </w:rPr>
        <w:t>ao</w:t>
      </w:r>
      <w:r>
        <w:rPr>
          <w:color w:val="FF0000"/>
          <w:spacing w:val="-1"/>
          <w:sz w:val="22"/>
        </w:rPr>
        <w:t xml:space="preserve"> </w:t>
      </w:r>
      <w:r>
        <w:rPr>
          <w:color w:val="FF0000"/>
          <w:sz w:val="22"/>
        </w:rPr>
        <w:t>fornecimento</w:t>
      </w:r>
      <w:r>
        <w:rPr>
          <w:color w:val="FF0000"/>
          <w:spacing w:val="-1"/>
          <w:sz w:val="22"/>
        </w:rPr>
        <w:t xml:space="preserve"> </w:t>
      </w:r>
      <w:r>
        <w:rPr>
          <w:color w:val="FF0000"/>
          <w:sz w:val="22"/>
        </w:rPr>
        <w:t xml:space="preserve">durante o transporte. Cada embalagem deverá estar devidamente protegida e acompanhar lista indicando seu </w:t>
      </w:r>
      <w:r>
        <w:rPr>
          <w:color w:val="FF0000"/>
          <w:spacing w:val="-2"/>
          <w:sz w:val="22"/>
        </w:rPr>
        <w:t>conteúdo.</w:t>
      </w:r>
    </w:p>
    <w:p w14:paraId="4C78C87E">
      <w:pPr>
        <w:pStyle w:val="8"/>
        <w:numPr>
          <w:ilvl w:val="1"/>
          <w:numId w:val="4"/>
        </w:numPr>
        <w:tabs>
          <w:tab w:val="left" w:pos="987"/>
        </w:tabs>
        <w:spacing w:before="120" w:after="0" w:line="240" w:lineRule="auto"/>
        <w:ind w:left="282" w:right="423" w:firstLine="0"/>
        <w:jc w:val="both"/>
        <w:rPr>
          <w:b/>
          <w:sz w:val="22"/>
        </w:rPr>
      </w:pPr>
      <w:r>
        <w:rPr>
          <w:color w:val="FF0000"/>
          <w:sz w:val="22"/>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w:t>
      </w:r>
      <w:r>
        <w:rPr>
          <w:color w:val="FF0000"/>
          <w:spacing w:val="-4"/>
          <w:sz w:val="22"/>
        </w:rPr>
        <w:t xml:space="preserve"> </w:t>
      </w:r>
      <w:r>
        <w:rPr>
          <w:color w:val="FF0000"/>
          <w:sz w:val="22"/>
        </w:rPr>
        <w:t>nº</w:t>
      </w:r>
      <w:r>
        <w:rPr>
          <w:color w:val="FF0000"/>
          <w:spacing w:val="-6"/>
          <w:sz w:val="22"/>
        </w:rPr>
        <w:t xml:space="preserve"> </w:t>
      </w:r>
      <w:r>
        <w:rPr>
          <w:color w:val="FF0000"/>
          <w:sz w:val="22"/>
        </w:rPr>
        <w:t>de</w:t>
      </w:r>
      <w:r>
        <w:rPr>
          <w:color w:val="FF0000"/>
          <w:spacing w:val="-4"/>
          <w:sz w:val="22"/>
        </w:rPr>
        <w:t xml:space="preserve"> </w:t>
      </w:r>
      <w:r>
        <w:rPr>
          <w:color w:val="FF0000"/>
          <w:sz w:val="22"/>
        </w:rPr>
        <w:t>registro</w:t>
      </w:r>
      <w:r>
        <w:rPr>
          <w:color w:val="FF0000"/>
          <w:spacing w:val="-3"/>
          <w:sz w:val="22"/>
        </w:rPr>
        <w:t xml:space="preserve"> </w:t>
      </w:r>
      <w:r>
        <w:rPr>
          <w:color w:val="FF0000"/>
          <w:sz w:val="22"/>
        </w:rPr>
        <w:t>do</w:t>
      </w:r>
      <w:r>
        <w:rPr>
          <w:color w:val="FF0000"/>
          <w:spacing w:val="-5"/>
          <w:sz w:val="22"/>
        </w:rPr>
        <w:t xml:space="preserve"> </w:t>
      </w:r>
      <w:r>
        <w:rPr>
          <w:color w:val="FF0000"/>
          <w:sz w:val="22"/>
        </w:rPr>
        <w:t>ministério</w:t>
      </w:r>
      <w:r>
        <w:rPr>
          <w:color w:val="FF0000"/>
          <w:spacing w:val="-3"/>
          <w:sz w:val="22"/>
        </w:rPr>
        <w:t xml:space="preserve"> </w:t>
      </w:r>
      <w:r>
        <w:rPr>
          <w:color w:val="FF0000"/>
          <w:sz w:val="22"/>
        </w:rPr>
        <w:t>da</w:t>
      </w:r>
      <w:r>
        <w:rPr>
          <w:color w:val="FF0000"/>
          <w:spacing w:val="-7"/>
          <w:sz w:val="22"/>
        </w:rPr>
        <w:t xml:space="preserve"> </w:t>
      </w:r>
      <w:r>
        <w:rPr>
          <w:color w:val="FF0000"/>
          <w:sz w:val="22"/>
        </w:rPr>
        <w:t>saúde.</w:t>
      </w:r>
      <w:r>
        <w:rPr>
          <w:color w:val="FF0000"/>
          <w:spacing w:val="-4"/>
          <w:sz w:val="22"/>
        </w:rPr>
        <w:t xml:space="preserve"> </w:t>
      </w:r>
      <w:r>
        <w:rPr>
          <w:color w:val="FF0000"/>
          <w:sz w:val="22"/>
        </w:rPr>
        <w:t>Seguir</w:t>
      </w:r>
      <w:r>
        <w:rPr>
          <w:color w:val="FF0000"/>
          <w:spacing w:val="-5"/>
          <w:sz w:val="22"/>
        </w:rPr>
        <w:t xml:space="preserve"> </w:t>
      </w:r>
      <w:r>
        <w:rPr>
          <w:color w:val="FF0000"/>
          <w:sz w:val="22"/>
        </w:rPr>
        <w:t>normas</w:t>
      </w:r>
      <w:r>
        <w:rPr>
          <w:color w:val="FF0000"/>
          <w:spacing w:val="-4"/>
          <w:sz w:val="22"/>
        </w:rPr>
        <w:t xml:space="preserve"> </w:t>
      </w:r>
      <w:r>
        <w:rPr>
          <w:color w:val="FF0000"/>
          <w:sz w:val="22"/>
        </w:rPr>
        <w:t>de</w:t>
      </w:r>
      <w:r>
        <w:rPr>
          <w:color w:val="FF0000"/>
          <w:spacing w:val="-6"/>
          <w:sz w:val="22"/>
        </w:rPr>
        <w:t xml:space="preserve"> </w:t>
      </w:r>
      <w:r>
        <w:rPr>
          <w:color w:val="FF0000"/>
          <w:sz w:val="22"/>
        </w:rPr>
        <w:t>segurança</w:t>
      </w:r>
      <w:r>
        <w:rPr>
          <w:color w:val="FF0000"/>
          <w:spacing w:val="-7"/>
          <w:sz w:val="22"/>
        </w:rPr>
        <w:t xml:space="preserve"> </w:t>
      </w:r>
      <w:r>
        <w:rPr>
          <w:color w:val="FF0000"/>
          <w:sz w:val="22"/>
        </w:rPr>
        <w:t>de</w:t>
      </w:r>
      <w:r>
        <w:rPr>
          <w:color w:val="FF0000"/>
          <w:spacing w:val="-6"/>
          <w:sz w:val="22"/>
        </w:rPr>
        <w:t xml:space="preserve"> </w:t>
      </w:r>
      <w:r>
        <w:rPr>
          <w:color w:val="FF0000"/>
          <w:sz w:val="22"/>
        </w:rPr>
        <w:t>acordo</w:t>
      </w:r>
      <w:r>
        <w:rPr>
          <w:color w:val="FF0000"/>
          <w:spacing w:val="-3"/>
          <w:sz w:val="22"/>
        </w:rPr>
        <w:t xml:space="preserve"> </w:t>
      </w:r>
      <w:r>
        <w:rPr>
          <w:color w:val="FF0000"/>
          <w:sz w:val="22"/>
        </w:rPr>
        <w:t>com</w:t>
      </w:r>
      <w:r>
        <w:rPr>
          <w:color w:val="FF0000"/>
          <w:spacing w:val="-3"/>
          <w:sz w:val="22"/>
        </w:rPr>
        <w:t xml:space="preserve"> </w:t>
      </w:r>
      <w:r>
        <w:rPr>
          <w:color w:val="FF0000"/>
          <w:sz w:val="22"/>
        </w:rPr>
        <w:t>a</w:t>
      </w:r>
      <w:r>
        <w:rPr>
          <w:color w:val="FF0000"/>
          <w:spacing w:val="-4"/>
          <w:sz w:val="22"/>
        </w:rPr>
        <w:t xml:space="preserve"> </w:t>
      </w:r>
      <w:r>
        <w:rPr>
          <w:color w:val="FF0000"/>
          <w:sz w:val="22"/>
        </w:rPr>
        <w:t>NR32</w:t>
      </w:r>
      <w:r>
        <w:rPr>
          <w:color w:val="FF0000"/>
          <w:spacing w:val="-6"/>
          <w:sz w:val="22"/>
        </w:rPr>
        <w:t xml:space="preserve"> </w:t>
      </w:r>
      <w:r>
        <w:rPr>
          <w:color w:val="FF0000"/>
          <w:sz w:val="22"/>
        </w:rPr>
        <w:t>e</w:t>
      </w:r>
      <w:r>
        <w:rPr>
          <w:color w:val="FF0000"/>
          <w:spacing w:val="-6"/>
          <w:sz w:val="22"/>
        </w:rPr>
        <w:t xml:space="preserve"> </w:t>
      </w:r>
      <w:r>
        <w:rPr>
          <w:color w:val="FF0000"/>
          <w:sz w:val="22"/>
        </w:rPr>
        <w:t>estar de acordo com o código de defesa do consumidor. O produto devera obedecer a legislação vigente.</w:t>
      </w:r>
    </w:p>
    <w:p w14:paraId="30FA0AA3">
      <w:pPr>
        <w:pStyle w:val="8"/>
        <w:numPr>
          <w:ilvl w:val="1"/>
          <w:numId w:val="4"/>
        </w:numPr>
        <w:tabs>
          <w:tab w:val="left" w:pos="987"/>
        </w:tabs>
        <w:spacing w:before="120" w:after="0" w:line="240" w:lineRule="auto"/>
        <w:ind w:left="282" w:right="422" w:firstLine="0"/>
        <w:jc w:val="both"/>
        <w:rPr>
          <w:b/>
          <w:sz w:val="22"/>
        </w:rPr>
      </w:pPr>
      <w:r>
        <w:rPr>
          <w:color w:val="FF0000"/>
          <w:sz w:val="22"/>
        </w:rPr>
        <w:t>O prazo</w:t>
      </w:r>
      <w:r>
        <w:rPr>
          <w:color w:val="FF0000"/>
          <w:spacing w:val="-1"/>
          <w:sz w:val="22"/>
        </w:rPr>
        <w:t xml:space="preserve"> </w:t>
      </w:r>
      <w:r>
        <w:rPr>
          <w:color w:val="FF0000"/>
          <w:sz w:val="22"/>
        </w:rPr>
        <w:t>de</w:t>
      </w:r>
      <w:r>
        <w:rPr>
          <w:color w:val="FF0000"/>
          <w:spacing w:val="-2"/>
          <w:sz w:val="22"/>
        </w:rPr>
        <w:t xml:space="preserve"> </w:t>
      </w:r>
      <w:r>
        <w:rPr>
          <w:color w:val="FF0000"/>
          <w:sz w:val="22"/>
        </w:rPr>
        <w:t>validade, durabilidade ou</w:t>
      </w:r>
      <w:r>
        <w:rPr>
          <w:color w:val="FF0000"/>
          <w:spacing w:val="-3"/>
          <w:sz w:val="22"/>
        </w:rPr>
        <w:t xml:space="preserve"> </w:t>
      </w:r>
      <w:r>
        <w:rPr>
          <w:color w:val="FF0000"/>
          <w:sz w:val="22"/>
        </w:rPr>
        <w:t>vida</w:t>
      </w:r>
      <w:r>
        <w:rPr>
          <w:color w:val="FF0000"/>
          <w:spacing w:val="-2"/>
          <w:sz w:val="22"/>
        </w:rPr>
        <w:t xml:space="preserve"> </w:t>
      </w:r>
      <w:r>
        <w:rPr>
          <w:color w:val="FF0000"/>
          <w:sz w:val="22"/>
        </w:rPr>
        <w:t>útil</w:t>
      </w:r>
      <w:r>
        <w:rPr>
          <w:color w:val="FF0000"/>
          <w:spacing w:val="-2"/>
          <w:sz w:val="22"/>
        </w:rPr>
        <w:t xml:space="preserve"> </w:t>
      </w:r>
      <w:r>
        <w:rPr>
          <w:color w:val="FF0000"/>
          <w:sz w:val="22"/>
        </w:rPr>
        <w:t>dos</w:t>
      </w:r>
      <w:r>
        <w:rPr>
          <w:color w:val="FF0000"/>
          <w:spacing w:val="-5"/>
          <w:sz w:val="22"/>
        </w:rPr>
        <w:t xml:space="preserve"> </w:t>
      </w:r>
      <w:r>
        <w:rPr>
          <w:color w:val="FF0000"/>
          <w:sz w:val="22"/>
        </w:rPr>
        <w:t>materiais fornecidos</w:t>
      </w:r>
      <w:r>
        <w:rPr>
          <w:color w:val="FF0000"/>
          <w:spacing w:val="-2"/>
          <w:sz w:val="22"/>
        </w:rPr>
        <w:t xml:space="preserve"> </w:t>
      </w:r>
      <w:r>
        <w:rPr>
          <w:color w:val="FF0000"/>
          <w:sz w:val="22"/>
        </w:rPr>
        <w:t>deverá</w:t>
      </w:r>
      <w:r>
        <w:rPr>
          <w:color w:val="FF0000"/>
          <w:spacing w:val="-2"/>
          <w:sz w:val="22"/>
        </w:rPr>
        <w:t xml:space="preserve"> </w:t>
      </w:r>
      <w:r>
        <w:rPr>
          <w:color w:val="FF0000"/>
          <w:sz w:val="22"/>
        </w:rPr>
        <w:t>ser compatível</w:t>
      </w:r>
      <w:r>
        <w:rPr>
          <w:color w:val="FF0000"/>
          <w:spacing w:val="-2"/>
          <w:sz w:val="22"/>
        </w:rPr>
        <w:t xml:space="preserve"> </w:t>
      </w:r>
      <w:r>
        <w:rPr>
          <w:color w:val="FF0000"/>
          <w:sz w:val="22"/>
        </w:rPr>
        <w:t>com a natureza</w:t>
      </w:r>
      <w:r>
        <w:rPr>
          <w:color w:val="FF0000"/>
          <w:spacing w:val="-9"/>
          <w:sz w:val="22"/>
        </w:rPr>
        <w:t xml:space="preserve"> </w:t>
      </w:r>
      <w:r>
        <w:rPr>
          <w:color w:val="FF0000"/>
          <w:sz w:val="22"/>
        </w:rPr>
        <w:t>do</w:t>
      </w:r>
      <w:r>
        <w:rPr>
          <w:color w:val="FF0000"/>
          <w:spacing w:val="-9"/>
          <w:sz w:val="22"/>
        </w:rPr>
        <w:t xml:space="preserve"> </w:t>
      </w:r>
      <w:r>
        <w:rPr>
          <w:color w:val="FF0000"/>
          <w:sz w:val="22"/>
        </w:rPr>
        <w:t>objeto</w:t>
      </w:r>
      <w:r>
        <w:rPr>
          <w:color w:val="FF0000"/>
          <w:spacing w:val="-9"/>
          <w:sz w:val="22"/>
        </w:rPr>
        <w:t xml:space="preserve"> </w:t>
      </w:r>
      <w:r>
        <w:rPr>
          <w:color w:val="FF0000"/>
          <w:sz w:val="22"/>
        </w:rPr>
        <w:t>e</w:t>
      </w:r>
      <w:r>
        <w:rPr>
          <w:color w:val="FF0000"/>
          <w:spacing w:val="-10"/>
          <w:sz w:val="22"/>
        </w:rPr>
        <w:t xml:space="preserve"> </w:t>
      </w:r>
      <w:r>
        <w:rPr>
          <w:color w:val="FF0000"/>
          <w:sz w:val="22"/>
        </w:rPr>
        <w:t>com</w:t>
      </w:r>
      <w:r>
        <w:rPr>
          <w:color w:val="FF0000"/>
          <w:spacing w:val="-9"/>
          <w:sz w:val="22"/>
        </w:rPr>
        <w:t xml:space="preserve"> </w:t>
      </w:r>
      <w:r>
        <w:rPr>
          <w:color w:val="FF0000"/>
          <w:sz w:val="22"/>
        </w:rPr>
        <w:t>o</w:t>
      </w:r>
      <w:r>
        <w:rPr>
          <w:color w:val="FF0000"/>
          <w:spacing w:val="-9"/>
          <w:sz w:val="22"/>
        </w:rPr>
        <w:t xml:space="preserve"> </w:t>
      </w:r>
      <w:r>
        <w:rPr>
          <w:color w:val="FF0000"/>
          <w:sz w:val="22"/>
        </w:rPr>
        <w:t>seu</w:t>
      </w:r>
      <w:r>
        <w:rPr>
          <w:color w:val="FF0000"/>
          <w:spacing w:val="-8"/>
          <w:sz w:val="22"/>
        </w:rPr>
        <w:t xml:space="preserve"> </w:t>
      </w:r>
      <w:r>
        <w:rPr>
          <w:color w:val="FF0000"/>
          <w:sz w:val="22"/>
        </w:rPr>
        <w:t>uso</w:t>
      </w:r>
      <w:r>
        <w:rPr>
          <w:color w:val="FF0000"/>
          <w:spacing w:val="-7"/>
          <w:sz w:val="22"/>
        </w:rPr>
        <w:t xml:space="preserve"> </w:t>
      </w:r>
      <w:r>
        <w:rPr>
          <w:color w:val="FF0000"/>
          <w:sz w:val="22"/>
        </w:rPr>
        <w:t>pretendido,</w:t>
      </w:r>
      <w:r>
        <w:rPr>
          <w:color w:val="FF0000"/>
          <w:spacing w:val="-8"/>
          <w:sz w:val="22"/>
        </w:rPr>
        <w:t xml:space="preserve"> </w:t>
      </w:r>
      <w:r>
        <w:rPr>
          <w:color w:val="FF0000"/>
          <w:sz w:val="22"/>
        </w:rPr>
        <w:t>não</w:t>
      </w:r>
      <w:r>
        <w:rPr>
          <w:color w:val="FF0000"/>
          <w:spacing w:val="-7"/>
          <w:sz w:val="22"/>
        </w:rPr>
        <w:t xml:space="preserve"> </w:t>
      </w:r>
      <w:r>
        <w:rPr>
          <w:color w:val="FF0000"/>
          <w:sz w:val="22"/>
        </w:rPr>
        <w:t>podendo</w:t>
      </w:r>
      <w:r>
        <w:rPr>
          <w:color w:val="FF0000"/>
          <w:spacing w:val="-9"/>
          <w:sz w:val="22"/>
        </w:rPr>
        <w:t xml:space="preserve"> </w:t>
      </w:r>
      <w:r>
        <w:rPr>
          <w:color w:val="FF0000"/>
          <w:sz w:val="22"/>
        </w:rPr>
        <w:t>ser</w:t>
      </w:r>
      <w:r>
        <w:rPr>
          <w:color w:val="FF0000"/>
          <w:spacing w:val="-8"/>
          <w:sz w:val="22"/>
        </w:rPr>
        <w:t xml:space="preserve"> </w:t>
      </w:r>
      <w:r>
        <w:rPr>
          <w:color w:val="FF0000"/>
          <w:sz w:val="22"/>
        </w:rPr>
        <w:t>inferior</w:t>
      </w:r>
      <w:r>
        <w:rPr>
          <w:color w:val="FF0000"/>
          <w:spacing w:val="-11"/>
          <w:sz w:val="22"/>
        </w:rPr>
        <w:t xml:space="preserve"> </w:t>
      </w:r>
      <w:r>
        <w:rPr>
          <w:color w:val="FF0000"/>
          <w:sz w:val="22"/>
        </w:rPr>
        <w:t>a</w:t>
      </w:r>
      <w:r>
        <w:rPr>
          <w:color w:val="FF0000"/>
          <w:spacing w:val="-11"/>
          <w:sz w:val="22"/>
        </w:rPr>
        <w:t xml:space="preserve"> </w:t>
      </w:r>
      <w:r>
        <w:rPr>
          <w:color w:val="FF0000"/>
          <w:sz w:val="22"/>
        </w:rPr>
        <w:t>12</w:t>
      </w:r>
      <w:r>
        <w:rPr>
          <w:color w:val="FF0000"/>
          <w:spacing w:val="-10"/>
          <w:sz w:val="22"/>
        </w:rPr>
        <w:t xml:space="preserve"> </w:t>
      </w:r>
      <w:r>
        <w:rPr>
          <w:color w:val="FF0000"/>
          <w:sz w:val="22"/>
        </w:rPr>
        <w:t>(doze)</w:t>
      </w:r>
      <w:r>
        <w:rPr>
          <w:color w:val="FF0000"/>
          <w:spacing w:val="-10"/>
          <w:sz w:val="22"/>
        </w:rPr>
        <w:t xml:space="preserve"> </w:t>
      </w:r>
      <w:r>
        <w:rPr>
          <w:color w:val="FF0000"/>
          <w:sz w:val="22"/>
        </w:rPr>
        <w:t>meses,</w:t>
      </w:r>
      <w:r>
        <w:rPr>
          <w:color w:val="FF0000"/>
          <w:spacing w:val="-10"/>
          <w:sz w:val="22"/>
        </w:rPr>
        <w:t xml:space="preserve"> </w:t>
      </w:r>
      <w:r>
        <w:rPr>
          <w:color w:val="FF0000"/>
          <w:sz w:val="22"/>
        </w:rPr>
        <w:t>a</w:t>
      </w:r>
      <w:r>
        <w:rPr>
          <w:color w:val="FF0000"/>
          <w:spacing w:val="-8"/>
          <w:sz w:val="22"/>
        </w:rPr>
        <w:t xml:space="preserve"> </w:t>
      </w:r>
      <w:r>
        <w:rPr>
          <w:color w:val="FF0000"/>
          <w:sz w:val="22"/>
        </w:rPr>
        <w:t>contar</w:t>
      </w:r>
      <w:r>
        <w:rPr>
          <w:color w:val="FF0000"/>
          <w:spacing w:val="-8"/>
          <w:sz w:val="22"/>
        </w:rPr>
        <w:t xml:space="preserve"> </w:t>
      </w:r>
      <w:r>
        <w:rPr>
          <w:color w:val="FF0000"/>
          <w:sz w:val="22"/>
        </w:rPr>
        <w:t>da</w:t>
      </w:r>
      <w:r>
        <w:rPr>
          <w:color w:val="FF0000"/>
          <w:spacing w:val="-11"/>
          <w:sz w:val="22"/>
        </w:rPr>
        <w:t xml:space="preserve"> </w:t>
      </w:r>
      <w:r>
        <w:rPr>
          <w:color w:val="FF0000"/>
          <w:sz w:val="22"/>
        </w:rPr>
        <w:t>data</w:t>
      </w:r>
    </w:p>
    <w:p w14:paraId="6AE5D138">
      <w:pPr>
        <w:pStyle w:val="8"/>
        <w:spacing w:after="0" w:line="240" w:lineRule="auto"/>
        <w:jc w:val="both"/>
        <w:rPr>
          <w:b/>
          <w:sz w:val="22"/>
        </w:rPr>
        <w:sectPr>
          <w:pgSz w:w="11910" w:h="16840"/>
          <w:pgMar w:top="2160" w:right="708" w:bottom="1860" w:left="850" w:header="708" w:footer="1674" w:gutter="0"/>
          <w:cols w:space="720" w:num="1"/>
        </w:sectPr>
      </w:pPr>
    </w:p>
    <w:p w14:paraId="4084A92F">
      <w:pPr>
        <w:pStyle w:val="6"/>
        <w:jc w:val="left"/>
      </w:pPr>
    </w:p>
    <w:p w14:paraId="211FFF10">
      <w:pPr>
        <w:pStyle w:val="6"/>
        <w:spacing w:before="257"/>
        <w:jc w:val="left"/>
      </w:pPr>
    </w:p>
    <w:p w14:paraId="7E3597FA">
      <w:pPr>
        <w:pStyle w:val="6"/>
        <w:ind w:left="282" w:right="425"/>
        <w:jc w:val="left"/>
      </w:pPr>
      <w:r>
        <w:rPr>
          <w:color w:val="FF0000"/>
        </w:rPr>
        <w:t>da entrega, salvo se, por suas características intrínsecas, for técnica ou comercialmente justificado prazo</w:t>
      </w:r>
      <w:r>
        <w:rPr>
          <w:color w:val="FF0000"/>
          <w:spacing w:val="80"/>
        </w:rPr>
        <w:t xml:space="preserve"> </w:t>
      </w:r>
      <w:r>
        <w:rPr>
          <w:color w:val="FF0000"/>
        </w:rPr>
        <w:t>inferior ou superior, devidamente aceito pela Administração.</w:t>
      </w:r>
    </w:p>
    <w:p w14:paraId="0B0A2D45">
      <w:pPr>
        <w:pStyle w:val="8"/>
        <w:numPr>
          <w:ilvl w:val="1"/>
          <w:numId w:val="4"/>
        </w:numPr>
        <w:tabs>
          <w:tab w:val="left" w:pos="991"/>
        </w:tabs>
        <w:spacing w:before="120" w:after="0" w:line="240" w:lineRule="auto"/>
        <w:ind w:left="282" w:right="426" w:firstLine="0"/>
        <w:jc w:val="left"/>
        <w:rPr>
          <w:b/>
          <w:sz w:val="22"/>
        </w:rPr>
      </w:pPr>
      <w:r>
        <w:rPr>
          <w:color w:val="FF0000"/>
          <w:sz w:val="22"/>
        </w:rPr>
        <w:t>Comprovação</w:t>
      </w:r>
      <w:r>
        <w:rPr>
          <w:color w:val="FF0000"/>
          <w:spacing w:val="40"/>
          <w:sz w:val="22"/>
        </w:rPr>
        <w:t xml:space="preserve"> </w:t>
      </w:r>
      <w:r>
        <w:rPr>
          <w:color w:val="FF0000"/>
          <w:sz w:val="22"/>
        </w:rPr>
        <w:t>dos</w:t>
      </w:r>
      <w:r>
        <w:rPr>
          <w:color w:val="FF0000"/>
          <w:spacing w:val="40"/>
          <w:sz w:val="22"/>
        </w:rPr>
        <w:t xml:space="preserve"> </w:t>
      </w:r>
      <w:r>
        <w:rPr>
          <w:color w:val="FF0000"/>
          <w:sz w:val="22"/>
        </w:rPr>
        <w:t>registros</w:t>
      </w:r>
      <w:r>
        <w:rPr>
          <w:color w:val="FF0000"/>
          <w:spacing w:val="40"/>
          <w:sz w:val="22"/>
        </w:rPr>
        <w:t xml:space="preserve"> </w:t>
      </w:r>
      <w:r>
        <w:rPr>
          <w:color w:val="FF0000"/>
          <w:sz w:val="22"/>
        </w:rPr>
        <w:t>dos</w:t>
      </w:r>
      <w:r>
        <w:rPr>
          <w:color w:val="FF0000"/>
          <w:spacing w:val="40"/>
          <w:sz w:val="22"/>
        </w:rPr>
        <w:t xml:space="preserve"> </w:t>
      </w:r>
      <w:r>
        <w:rPr>
          <w:color w:val="FF0000"/>
          <w:sz w:val="22"/>
        </w:rPr>
        <w:t>produtos</w:t>
      </w:r>
      <w:r>
        <w:rPr>
          <w:color w:val="FF0000"/>
          <w:spacing w:val="40"/>
          <w:sz w:val="22"/>
        </w:rPr>
        <w:t xml:space="preserve"> </w:t>
      </w:r>
      <w:r>
        <w:rPr>
          <w:color w:val="FF0000"/>
          <w:sz w:val="22"/>
        </w:rPr>
        <w:t>no</w:t>
      </w:r>
      <w:r>
        <w:rPr>
          <w:color w:val="FF0000"/>
          <w:spacing w:val="40"/>
          <w:sz w:val="22"/>
        </w:rPr>
        <w:t xml:space="preserve"> </w:t>
      </w:r>
      <w:r>
        <w:rPr>
          <w:color w:val="FF0000"/>
          <w:sz w:val="22"/>
        </w:rPr>
        <w:t>Ministério</w:t>
      </w:r>
      <w:r>
        <w:rPr>
          <w:color w:val="FF0000"/>
          <w:spacing w:val="40"/>
          <w:sz w:val="22"/>
        </w:rPr>
        <w:t xml:space="preserve"> </w:t>
      </w:r>
      <w:r>
        <w:rPr>
          <w:color w:val="FF0000"/>
          <w:sz w:val="22"/>
        </w:rPr>
        <w:t>da</w:t>
      </w:r>
      <w:r>
        <w:rPr>
          <w:color w:val="FF0000"/>
          <w:spacing w:val="40"/>
          <w:sz w:val="22"/>
        </w:rPr>
        <w:t xml:space="preserve"> </w:t>
      </w:r>
      <w:r>
        <w:rPr>
          <w:color w:val="FF0000"/>
          <w:sz w:val="22"/>
        </w:rPr>
        <w:t>Saúde/ANVISA,</w:t>
      </w:r>
      <w:r>
        <w:rPr>
          <w:color w:val="FF0000"/>
          <w:spacing w:val="40"/>
          <w:sz w:val="22"/>
        </w:rPr>
        <w:t xml:space="preserve"> </w:t>
      </w:r>
      <w:r>
        <w:rPr>
          <w:color w:val="FF0000"/>
          <w:sz w:val="22"/>
        </w:rPr>
        <w:t>devendo</w:t>
      </w:r>
      <w:r>
        <w:rPr>
          <w:color w:val="FF0000"/>
          <w:spacing w:val="40"/>
          <w:sz w:val="22"/>
        </w:rPr>
        <w:t xml:space="preserve"> </w:t>
      </w:r>
      <w:r>
        <w:rPr>
          <w:color w:val="FF0000"/>
          <w:sz w:val="22"/>
        </w:rPr>
        <w:t>constar</w:t>
      </w:r>
      <w:r>
        <w:rPr>
          <w:color w:val="FF0000"/>
          <w:spacing w:val="40"/>
          <w:sz w:val="22"/>
        </w:rPr>
        <w:t xml:space="preserve"> </w:t>
      </w:r>
      <w:r>
        <w:rPr>
          <w:color w:val="FF0000"/>
          <w:sz w:val="22"/>
        </w:rPr>
        <w:t>a validade (dia/mês/ano).</w:t>
      </w:r>
    </w:p>
    <w:p w14:paraId="0B756ABE">
      <w:pPr>
        <w:pStyle w:val="8"/>
        <w:numPr>
          <w:ilvl w:val="1"/>
          <w:numId w:val="4"/>
        </w:numPr>
        <w:tabs>
          <w:tab w:val="left" w:pos="991"/>
        </w:tabs>
        <w:spacing w:before="121" w:after="0" w:line="240" w:lineRule="auto"/>
        <w:ind w:left="282" w:right="421" w:firstLine="0"/>
        <w:jc w:val="left"/>
        <w:rPr>
          <w:b/>
          <w:sz w:val="22"/>
        </w:rPr>
      </w:pPr>
      <w:r>
        <w:rPr>
          <w:color w:val="FF0000"/>
          <w:sz w:val="22"/>
        </w:rPr>
        <w:t>A contratada deverá ter disponível para os itens ofertados, todos os tipos e medidas dos materiais constantes nesta solicitação, devendo os itens constantes no mesmo lote compatível entre si.</w:t>
      </w:r>
    </w:p>
    <w:p w14:paraId="3D12B47E">
      <w:pPr>
        <w:pStyle w:val="8"/>
        <w:numPr>
          <w:ilvl w:val="1"/>
          <w:numId w:val="4"/>
        </w:numPr>
        <w:tabs>
          <w:tab w:val="left" w:pos="991"/>
        </w:tabs>
        <w:spacing w:before="121" w:after="0" w:line="240" w:lineRule="auto"/>
        <w:ind w:left="282" w:right="421" w:firstLine="0"/>
        <w:jc w:val="left"/>
        <w:rPr>
          <w:b/>
          <w:sz w:val="22"/>
        </w:rPr>
      </w:pPr>
      <w:r>
        <w:rPr>
          <w:color w:val="ED0000"/>
          <w:sz w:val="22"/>
        </w:rPr>
        <w:t>Prazo</w:t>
      </w:r>
      <w:r>
        <w:rPr>
          <w:color w:val="ED0000"/>
          <w:spacing w:val="23"/>
          <w:sz w:val="22"/>
        </w:rPr>
        <w:t xml:space="preserve"> </w:t>
      </w:r>
      <w:r>
        <w:rPr>
          <w:color w:val="ED0000"/>
          <w:sz w:val="22"/>
        </w:rPr>
        <w:t>de</w:t>
      </w:r>
      <w:r>
        <w:rPr>
          <w:color w:val="ED0000"/>
          <w:spacing w:val="23"/>
          <w:sz w:val="22"/>
        </w:rPr>
        <w:t xml:space="preserve"> </w:t>
      </w:r>
      <w:r>
        <w:rPr>
          <w:color w:val="ED0000"/>
          <w:sz w:val="22"/>
        </w:rPr>
        <w:t>validade</w:t>
      </w:r>
      <w:r>
        <w:rPr>
          <w:color w:val="ED0000"/>
          <w:spacing w:val="25"/>
          <w:sz w:val="22"/>
        </w:rPr>
        <w:t xml:space="preserve"> </w:t>
      </w:r>
      <w:r>
        <w:rPr>
          <w:color w:val="ED0000"/>
          <w:sz w:val="22"/>
        </w:rPr>
        <w:t>dos</w:t>
      </w:r>
      <w:r>
        <w:rPr>
          <w:color w:val="ED0000"/>
          <w:spacing w:val="25"/>
          <w:sz w:val="22"/>
        </w:rPr>
        <w:t xml:space="preserve"> </w:t>
      </w:r>
      <w:r>
        <w:rPr>
          <w:color w:val="ED0000"/>
          <w:sz w:val="22"/>
        </w:rPr>
        <w:t>produtos:</w:t>
      </w:r>
      <w:r>
        <w:rPr>
          <w:color w:val="ED0000"/>
          <w:spacing w:val="23"/>
          <w:sz w:val="22"/>
        </w:rPr>
        <w:t xml:space="preserve"> </w:t>
      </w:r>
      <w:r>
        <w:rPr>
          <w:color w:val="ED0000"/>
          <w:sz w:val="22"/>
        </w:rPr>
        <w:t>não</w:t>
      </w:r>
      <w:r>
        <w:rPr>
          <w:color w:val="ED0000"/>
          <w:spacing w:val="23"/>
          <w:sz w:val="22"/>
        </w:rPr>
        <w:t xml:space="preserve"> </w:t>
      </w:r>
      <w:r>
        <w:rPr>
          <w:color w:val="ED0000"/>
          <w:sz w:val="22"/>
        </w:rPr>
        <w:t>inferior</w:t>
      </w:r>
      <w:r>
        <w:rPr>
          <w:color w:val="ED0000"/>
          <w:spacing w:val="25"/>
          <w:sz w:val="22"/>
        </w:rPr>
        <w:t xml:space="preserve"> </w:t>
      </w:r>
      <w:r>
        <w:rPr>
          <w:color w:val="ED0000"/>
          <w:sz w:val="22"/>
        </w:rPr>
        <w:t>a</w:t>
      </w:r>
      <w:r>
        <w:rPr>
          <w:color w:val="ED0000"/>
          <w:spacing w:val="23"/>
          <w:sz w:val="22"/>
        </w:rPr>
        <w:t xml:space="preserve"> </w:t>
      </w:r>
      <w:r>
        <w:rPr>
          <w:color w:val="ED0000"/>
          <w:sz w:val="22"/>
        </w:rPr>
        <w:t>12(doze)</w:t>
      </w:r>
      <w:r>
        <w:rPr>
          <w:color w:val="ED0000"/>
          <w:spacing w:val="23"/>
          <w:sz w:val="22"/>
        </w:rPr>
        <w:t xml:space="preserve"> </w:t>
      </w:r>
      <w:r>
        <w:rPr>
          <w:color w:val="ED0000"/>
          <w:sz w:val="22"/>
        </w:rPr>
        <w:t>meses,</w:t>
      </w:r>
      <w:r>
        <w:rPr>
          <w:color w:val="ED0000"/>
          <w:spacing w:val="23"/>
          <w:sz w:val="22"/>
        </w:rPr>
        <w:t xml:space="preserve"> </w:t>
      </w:r>
      <w:r>
        <w:rPr>
          <w:color w:val="ED0000"/>
          <w:sz w:val="22"/>
        </w:rPr>
        <w:t>a</w:t>
      </w:r>
      <w:r>
        <w:rPr>
          <w:color w:val="ED0000"/>
          <w:spacing w:val="24"/>
          <w:sz w:val="22"/>
        </w:rPr>
        <w:t xml:space="preserve"> </w:t>
      </w:r>
      <w:r>
        <w:rPr>
          <w:color w:val="ED0000"/>
          <w:sz w:val="22"/>
        </w:rPr>
        <w:t>contar</w:t>
      </w:r>
      <w:r>
        <w:rPr>
          <w:color w:val="ED0000"/>
          <w:spacing w:val="23"/>
          <w:sz w:val="22"/>
        </w:rPr>
        <w:t xml:space="preserve"> </w:t>
      </w:r>
      <w:r>
        <w:rPr>
          <w:color w:val="ED0000"/>
          <w:sz w:val="22"/>
        </w:rPr>
        <w:t>da</w:t>
      </w:r>
      <w:r>
        <w:rPr>
          <w:color w:val="ED0000"/>
          <w:spacing w:val="24"/>
          <w:sz w:val="22"/>
        </w:rPr>
        <w:t xml:space="preserve"> </w:t>
      </w:r>
      <w:r>
        <w:rPr>
          <w:color w:val="ED0000"/>
          <w:sz w:val="22"/>
        </w:rPr>
        <w:t>dat</w:t>
      </w:r>
      <w:r>
        <w:rPr>
          <w:color w:val="FF0000"/>
          <w:sz w:val="22"/>
        </w:rPr>
        <w:t>a</w:t>
      </w:r>
      <w:r>
        <w:rPr>
          <w:color w:val="FF0000"/>
          <w:spacing w:val="24"/>
          <w:sz w:val="22"/>
        </w:rPr>
        <w:t xml:space="preserve"> </w:t>
      </w:r>
      <w:r>
        <w:rPr>
          <w:color w:val="FF0000"/>
          <w:sz w:val="22"/>
        </w:rPr>
        <w:t>da</w:t>
      </w:r>
      <w:r>
        <w:rPr>
          <w:color w:val="FF0000"/>
          <w:spacing w:val="23"/>
          <w:sz w:val="22"/>
        </w:rPr>
        <w:t xml:space="preserve"> </w:t>
      </w:r>
      <w:r>
        <w:rPr>
          <w:color w:val="FF0000"/>
          <w:sz w:val="22"/>
        </w:rPr>
        <w:t>entrega</w:t>
      </w:r>
      <w:r>
        <w:rPr>
          <w:color w:val="FF0000"/>
          <w:spacing w:val="24"/>
          <w:sz w:val="22"/>
        </w:rPr>
        <w:t xml:space="preserve"> </w:t>
      </w:r>
      <w:r>
        <w:rPr>
          <w:color w:val="FF0000"/>
          <w:sz w:val="22"/>
        </w:rPr>
        <w:t xml:space="preserve">dos </w:t>
      </w:r>
      <w:r>
        <w:rPr>
          <w:color w:val="FF0000"/>
          <w:spacing w:val="-2"/>
          <w:sz w:val="22"/>
        </w:rPr>
        <w:t>mesmos.</w:t>
      </w:r>
    </w:p>
    <w:p w14:paraId="2EED3911">
      <w:pPr>
        <w:pStyle w:val="8"/>
        <w:numPr>
          <w:ilvl w:val="1"/>
          <w:numId w:val="4"/>
        </w:numPr>
        <w:tabs>
          <w:tab w:val="left" w:pos="987"/>
        </w:tabs>
        <w:spacing w:before="120" w:after="0" w:line="240" w:lineRule="auto"/>
        <w:ind w:left="282" w:right="423" w:firstLine="0"/>
        <w:jc w:val="both"/>
        <w:rPr>
          <w:b/>
          <w:sz w:val="22"/>
        </w:rPr>
      </w:pPr>
      <w:r>
        <w:rPr>
          <w:color w:val="FF0000"/>
          <w:sz w:val="22"/>
        </w:rPr>
        <w:t>A aquisição dos produtos ocorrerá de forma parcelada, tantas quanto necessárias, sendo que</w:t>
      </w:r>
      <w:r>
        <w:rPr>
          <w:color w:val="FF0000"/>
          <w:spacing w:val="40"/>
          <w:sz w:val="22"/>
        </w:rPr>
        <w:t xml:space="preserve"> </w:t>
      </w:r>
      <w:r>
        <w:rPr>
          <w:color w:val="FF0000"/>
          <w:sz w:val="22"/>
        </w:rPr>
        <w:t>a entrega dos mesmos correrá a conta da Contratada, sem quaisquer ônus para o Hospital Ana Nery, e conforme demanda da unidade, e solicitada mediante nota de empenho.</w:t>
      </w:r>
    </w:p>
    <w:p w14:paraId="20B5339D">
      <w:pPr>
        <w:pStyle w:val="8"/>
        <w:numPr>
          <w:ilvl w:val="1"/>
          <w:numId w:val="4"/>
        </w:numPr>
        <w:tabs>
          <w:tab w:val="left" w:pos="1695"/>
        </w:tabs>
        <w:spacing w:before="119" w:after="0" w:line="240" w:lineRule="auto"/>
        <w:ind w:left="1695" w:right="0" w:hanging="846"/>
        <w:jc w:val="both"/>
        <w:rPr>
          <w:b/>
          <w:sz w:val="22"/>
        </w:rPr>
      </w:pPr>
      <w:r>
        <w:rPr>
          <w:sz w:val="22"/>
        </w:rPr>
        <w:t>Garantia,</w:t>
      </w:r>
      <w:r>
        <w:rPr>
          <w:spacing w:val="-6"/>
          <w:sz w:val="22"/>
        </w:rPr>
        <w:t xml:space="preserve"> </w:t>
      </w:r>
      <w:r>
        <w:rPr>
          <w:sz w:val="22"/>
        </w:rPr>
        <w:t>manutenção</w:t>
      </w:r>
      <w:r>
        <w:rPr>
          <w:spacing w:val="-4"/>
          <w:sz w:val="22"/>
        </w:rPr>
        <w:t xml:space="preserve"> </w:t>
      </w:r>
      <w:r>
        <w:rPr>
          <w:sz w:val="22"/>
        </w:rPr>
        <w:t>e</w:t>
      </w:r>
      <w:r>
        <w:rPr>
          <w:spacing w:val="-3"/>
          <w:sz w:val="22"/>
        </w:rPr>
        <w:t xml:space="preserve"> </w:t>
      </w:r>
      <w:r>
        <w:rPr>
          <w:sz w:val="22"/>
        </w:rPr>
        <w:t>assistência</w:t>
      </w:r>
      <w:r>
        <w:rPr>
          <w:spacing w:val="-6"/>
          <w:sz w:val="22"/>
        </w:rPr>
        <w:t xml:space="preserve"> </w:t>
      </w:r>
      <w:r>
        <w:rPr>
          <w:spacing w:val="-2"/>
          <w:sz w:val="22"/>
        </w:rPr>
        <w:t>técnica</w:t>
      </w:r>
    </w:p>
    <w:p w14:paraId="1C2F65C1">
      <w:pPr>
        <w:pStyle w:val="8"/>
        <w:numPr>
          <w:ilvl w:val="1"/>
          <w:numId w:val="4"/>
        </w:numPr>
        <w:tabs>
          <w:tab w:val="left" w:pos="991"/>
        </w:tabs>
        <w:spacing w:before="254" w:after="0" w:line="240" w:lineRule="auto"/>
        <w:ind w:left="282" w:right="427" w:firstLine="0"/>
        <w:jc w:val="left"/>
        <w:rPr>
          <w:b/>
          <w:sz w:val="22"/>
        </w:rPr>
      </w:pPr>
      <w:r>
        <w:rPr>
          <w:sz w:val="22"/>
        </w:rPr>
        <w:t>O</w:t>
      </w:r>
      <w:r>
        <w:rPr>
          <w:spacing w:val="33"/>
          <w:sz w:val="22"/>
        </w:rPr>
        <w:t xml:space="preserve"> </w:t>
      </w:r>
      <w:r>
        <w:rPr>
          <w:sz w:val="22"/>
        </w:rPr>
        <w:t>prazo</w:t>
      </w:r>
      <w:r>
        <w:rPr>
          <w:spacing w:val="34"/>
          <w:sz w:val="22"/>
        </w:rPr>
        <w:t xml:space="preserve"> </w:t>
      </w:r>
      <w:r>
        <w:rPr>
          <w:sz w:val="22"/>
        </w:rPr>
        <w:t>de</w:t>
      </w:r>
      <w:r>
        <w:rPr>
          <w:spacing w:val="34"/>
          <w:sz w:val="22"/>
        </w:rPr>
        <w:t xml:space="preserve"> </w:t>
      </w:r>
      <w:r>
        <w:rPr>
          <w:sz w:val="22"/>
        </w:rPr>
        <w:t>garantia</w:t>
      </w:r>
      <w:r>
        <w:rPr>
          <w:spacing w:val="33"/>
          <w:sz w:val="22"/>
        </w:rPr>
        <w:t xml:space="preserve"> </w:t>
      </w:r>
      <w:r>
        <w:rPr>
          <w:sz w:val="22"/>
        </w:rPr>
        <w:t>é</w:t>
      </w:r>
      <w:r>
        <w:rPr>
          <w:spacing w:val="34"/>
          <w:sz w:val="22"/>
        </w:rPr>
        <w:t xml:space="preserve"> </w:t>
      </w:r>
      <w:r>
        <w:rPr>
          <w:sz w:val="22"/>
        </w:rPr>
        <w:t>aquele</w:t>
      </w:r>
      <w:r>
        <w:rPr>
          <w:spacing w:val="34"/>
          <w:sz w:val="22"/>
        </w:rPr>
        <w:t xml:space="preserve"> </w:t>
      </w:r>
      <w:r>
        <w:rPr>
          <w:sz w:val="22"/>
        </w:rPr>
        <w:t>estabelecido</w:t>
      </w:r>
      <w:r>
        <w:rPr>
          <w:spacing w:val="34"/>
          <w:sz w:val="22"/>
        </w:rPr>
        <w:t xml:space="preserve"> </w:t>
      </w:r>
      <w:r>
        <w:rPr>
          <w:sz w:val="22"/>
        </w:rPr>
        <w:t>na</w:t>
      </w:r>
      <w:r>
        <w:rPr>
          <w:spacing w:val="33"/>
          <w:sz w:val="22"/>
        </w:rPr>
        <w:t xml:space="preserve"> </w:t>
      </w:r>
      <w:r>
        <w:rPr>
          <w:sz w:val="22"/>
        </w:rPr>
        <w:t>Lei</w:t>
      </w:r>
      <w:r>
        <w:rPr>
          <w:spacing w:val="33"/>
          <w:sz w:val="22"/>
        </w:rPr>
        <w:t xml:space="preserve"> </w:t>
      </w:r>
      <w:r>
        <w:rPr>
          <w:sz w:val="22"/>
        </w:rPr>
        <w:t>nº</w:t>
      </w:r>
      <w:r>
        <w:rPr>
          <w:spacing w:val="34"/>
          <w:sz w:val="22"/>
        </w:rPr>
        <w:t xml:space="preserve"> </w:t>
      </w:r>
      <w:r>
        <w:rPr>
          <w:sz w:val="22"/>
        </w:rPr>
        <w:t>8.078,</w:t>
      </w:r>
      <w:r>
        <w:rPr>
          <w:spacing w:val="33"/>
          <w:sz w:val="22"/>
        </w:rPr>
        <w:t xml:space="preserve"> </w:t>
      </w:r>
      <w:r>
        <w:rPr>
          <w:sz w:val="22"/>
        </w:rPr>
        <w:t>de</w:t>
      </w:r>
      <w:r>
        <w:rPr>
          <w:spacing w:val="34"/>
          <w:sz w:val="22"/>
        </w:rPr>
        <w:t xml:space="preserve"> </w:t>
      </w:r>
      <w:r>
        <w:rPr>
          <w:sz w:val="22"/>
        </w:rPr>
        <w:t>11</w:t>
      </w:r>
      <w:r>
        <w:rPr>
          <w:spacing w:val="34"/>
          <w:sz w:val="22"/>
        </w:rPr>
        <w:t xml:space="preserve"> </w:t>
      </w:r>
      <w:r>
        <w:rPr>
          <w:sz w:val="22"/>
        </w:rPr>
        <w:t>de</w:t>
      </w:r>
      <w:r>
        <w:rPr>
          <w:spacing w:val="34"/>
          <w:sz w:val="22"/>
        </w:rPr>
        <w:t xml:space="preserve"> </w:t>
      </w:r>
      <w:r>
        <w:rPr>
          <w:sz w:val="22"/>
        </w:rPr>
        <w:t>setembro</w:t>
      </w:r>
      <w:r>
        <w:rPr>
          <w:spacing w:val="34"/>
          <w:sz w:val="22"/>
        </w:rPr>
        <w:t xml:space="preserve"> </w:t>
      </w:r>
      <w:r>
        <w:rPr>
          <w:sz w:val="22"/>
        </w:rPr>
        <w:t>de</w:t>
      </w:r>
      <w:r>
        <w:rPr>
          <w:spacing w:val="34"/>
          <w:sz w:val="22"/>
        </w:rPr>
        <w:t xml:space="preserve"> </w:t>
      </w:r>
      <w:r>
        <w:rPr>
          <w:sz w:val="22"/>
        </w:rPr>
        <w:t>1990</w:t>
      </w:r>
      <w:r>
        <w:rPr>
          <w:spacing w:val="34"/>
          <w:sz w:val="22"/>
        </w:rPr>
        <w:t xml:space="preserve"> </w:t>
      </w:r>
      <w:r>
        <w:rPr>
          <w:sz w:val="22"/>
        </w:rPr>
        <w:t>(CDC), alterações posteriores vigentes.</w:t>
      </w:r>
    </w:p>
    <w:p w14:paraId="5360946B">
      <w:pPr>
        <w:pStyle w:val="2"/>
        <w:numPr>
          <w:ilvl w:val="0"/>
          <w:numId w:val="4"/>
        </w:numPr>
        <w:tabs>
          <w:tab w:val="left" w:pos="536"/>
          <w:tab w:val="left" w:pos="9951"/>
        </w:tabs>
        <w:spacing w:before="121" w:after="0" w:line="240" w:lineRule="auto"/>
        <w:ind w:left="536" w:right="0" w:hanging="282"/>
        <w:jc w:val="left"/>
      </w:pPr>
      <w:r>
        <w:rPr>
          <w:color w:val="000000"/>
          <w:shd w:val="clear" w:color="auto" w:fill="F1F1F1"/>
        </w:rPr>
        <w:t>MODELO</w:t>
      </w:r>
      <w:r>
        <w:rPr>
          <w:color w:val="000000"/>
          <w:spacing w:val="-3"/>
          <w:shd w:val="clear" w:color="auto" w:fill="F1F1F1"/>
        </w:rPr>
        <w:t xml:space="preserve"> </w:t>
      </w:r>
      <w:r>
        <w:rPr>
          <w:color w:val="000000"/>
          <w:shd w:val="clear" w:color="auto" w:fill="F1F1F1"/>
        </w:rPr>
        <w:t>DE</w:t>
      </w:r>
      <w:r>
        <w:rPr>
          <w:color w:val="000000"/>
          <w:spacing w:val="-4"/>
          <w:shd w:val="clear" w:color="auto" w:fill="F1F1F1"/>
        </w:rPr>
        <w:t xml:space="preserve"> </w:t>
      </w:r>
      <w:r>
        <w:rPr>
          <w:color w:val="000000"/>
          <w:shd w:val="clear" w:color="auto" w:fill="F1F1F1"/>
        </w:rPr>
        <w:t>GESTÃO</w:t>
      </w:r>
      <w:r>
        <w:rPr>
          <w:color w:val="000000"/>
          <w:spacing w:val="-5"/>
          <w:shd w:val="clear" w:color="auto" w:fill="F1F1F1"/>
        </w:rPr>
        <w:t xml:space="preserve"> </w:t>
      </w:r>
      <w:r>
        <w:rPr>
          <w:color w:val="000000"/>
          <w:shd w:val="clear" w:color="auto" w:fill="F1F1F1"/>
        </w:rPr>
        <w:t>DO</w:t>
      </w:r>
      <w:r>
        <w:rPr>
          <w:color w:val="000000"/>
          <w:spacing w:val="-2"/>
          <w:shd w:val="clear" w:color="auto" w:fill="F1F1F1"/>
        </w:rPr>
        <w:t xml:space="preserve"> CONTRATO</w:t>
      </w:r>
      <w:r>
        <w:rPr>
          <w:color w:val="000000"/>
          <w:shd w:val="clear" w:color="auto" w:fill="F1F1F1"/>
        </w:rPr>
        <w:tab/>
      </w:r>
    </w:p>
    <w:p w14:paraId="4D2BFFD3">
      <w:pPr>
        <w:pStyle w:val="8"/>
        <w:numPr>
          <w:ilvl w:val="1"/>
          <w:numId w:val="4"/>
        </w:numPr>
        <w:tabs>
          <w:tab w:val="left" w:pos="987"/>
        </w:tabs>
        <w:spacing w:before="120" w:after="0" w:line="240" w:lineRule="auto"/>
        <w:ind w:left="282" w:right="425" w:firstLine="0"/>
        <w:jc w:val="both"/>
        <w:rPr>
          <w:b/>
          <w:sz w:val="22"/>
        </w:rPr>
      </w:pPr>
      <w:r>
        <w:rPr>
          <w:sz w:val="22"/>
        </w:rPr>
        <w:t>O contrato deverá ser</w:t>
      </w:r>
      <w:r>
        <w:rPr>
          <w:spacing w:val="-2"/>
          <w:sz w:val="22"/>
        </w:rPr>
        <w:t xml:space="preserve"> </w:t>
      </w:r>
      <w:r>
        <w:rPr>
          <w:sz w:val="22"/>
        </w:rPr>
        <w:t>executado fielmente</w:t>
      </w:r>
      <w:r>
        <w:rPr>
          <w:spacing w:val="-1"/>
          <w:sz w:val="22"/>
        </w:rPr>
        <w:t xml:space="preserve"> </w:t>
      </w:r>
      <w:r>
        <w:rPr>
          <w:sz w:val="22"/>
        </w:rPr>
        <w:t>pelas</w:t>
      </w:r>
      <w:r>
        <w:rPr>
          <w:spacing w:val="-2"/>
          <w:sz w:val="22"/>
        </w:rPr>
        <w:t xml:space="preserve"> </w:t>
      </w:r>
      <w:r>
        <w:rPr>
          <w:sz w:val="22"/>
        </w:rPr>
        <w:t>partes, de</w:t>
      </w:r>
      <w:r>
        <w:rPr>
          <w:spacing w:val="-2"/>
          <w:sz w:val="22"/>
        </w:rPr>
        <w:t xml:space="preserve"> </w:t>
      </w:r>
      <w:r>
        <w:rPr>
          <w:sz w:val="22"/>
        </w:rPr>
        <w:t>acordo</w:t>
      </w:r>
      <w:r>
        <w:rPr>
          <w:spacing w:val="-1"/>
          <w:sz w:val="22"/>
        </w:rPr>
        <w:t xml:space="preserve"> </w:t>
      </w:r>
      <w:r>
        <w:rPr>
          <w:sz w:val="22"/>
        </w:rPr>
        <w:t>com</w:t>
      </w:r>
      <w:r>
        <w:rPr>
          <w:spacing w:val="-1"/>
          <w:sz w:val="22"/>
        </w:rPr>
        <w:t xml:space="preserve"> </w:t>
      </w:r>
      <w:r>
        <w:rPr>
          <w:sz w:val="22"/>
        </w:rPr>
        <w:t>as</w:t>
      </w:r>
      <w:r>
        <w:rPr>
          <w:spacing w:val="-2"/>
          <w:sz w:val="22"/>
        </w:rPr>
        <w:t xml:space="preserve"> </w:t>
      </w:r>
      <w:r>
        <w:rPr>
          <w:sz w:val="22"/>
        </w:rPr>
        <w:t>cláusulas avençadas</w:t>
      </w:r>
      <w:r>
        <w:rPr>
          <w:spacing w:val="-2"/>
          <w:sz w:val="22"/>
        </w:rPr>
        <w:t xml:space="preserve"> </w:t>
      </w:r>
      <w:r>
        <w:rPr>
          <w:sz w:val="22"/>
        </w:rPr>
        <w:t>e as normas da Lei nº</w:t>
      </w:r>
      <w:r>
        <w:rPr>
          <w:spacing w:val="-2"/>
          <w:sz w:val="22"/>
        </w:rPr>
        <w:t xml:space="preserve"> </w:t>
      </w:r>
      <w:r>
        <w:rPr>
          <w:sz w:val="22"/>
        </w:rPr>
        <w:t>14.133, de 2021,</w:t>
      </w:r>
      <w:r>
        <w:rPr>
          <w:spacing w:val="-2"/>
          <w:sz w:val="22"/>
        </w:rPr>
        <w:t xml:space="preserve"> </w:t>
      </w:r>
      <w:r>
        <w:rPr>
          <w:sz w:val="22"/>
        </w:rPr>
        <w:t>e cada parte responderá pelas consequências</w:t>
      </w:r>
      <w:r>
        <w:rPr>
          <w:spacing w:val="-2"/>
          <w:sz w:val="22"/>
        </w:rPr>
        <w:t xml:space="preserve"> </w:t>
      </w:r>
      <w:r>
        <w:rPr>
          <w:sz w:val="22"/>
        </w:rPr>
        <w:t>de sua</w:t>
      </w:r>
      <w:r>
        <w:rPr>
          <w:spacing w:val="-1"/>
          <w:sz w:val="22"/>
        </w:rPr>
        <w:t xml:space="preserve"> </w:t>
      </w:r>
      <w:r>
        <w:rPr>
          <w:sz w:val="22"/>
        </w:rPr>
        <w:t>inexecução</w:t>
      </w:r>
      <w:r>
        <w:rPr>
          <w:spacing w:val="-1"/>
          <w:sz w:val="22"/>
        </w:rPr>
        <w:t xml:space="preserve"> </w:t>
      </w:r>
      <w:r>
        <w:rPr>
          <w:sz w:val="22"/>
        </w:rPr>
        <w:t xml:space="preserve">total ou </w:t>
      </w:r>
      <w:r>
        <w:rPr>
          <w:spacing w:val="-2"/>
          <w:sz w:val="22"/>
        </w:rPr>
        <w:t>parcial.</w:t>
      </w:r>
    </w:p>
    <w:p w14:paraId="5371BF49">
      <w:pPr>
        <w:pStyle w:val="8"/>
        <w:numPr>
          <w:ilvl w:val="1"/>
          <w:numId w:val="4"/>
        </w:numPr>
        <w:tabs>
          <w:tab w:val="left" w:pos="987"/>
        </w:tabs>
        <w:spacing w:before="121" w:after="0" w:line="240" w:lineRule="auto"/>
        <w:ind w:left="282" w:right="423" w:firstLine="0"/>
        <w:jc w:val="both"/>
        <w:rPr>
          <w:b/>
          <w:sz w:val="22"/>
        </w:rPr>
      </w:pPr>
      <w:r>
        <w:rPr>
          <w:sz w:val="22"/>
        </w:rPr>
        <w:t>Em caso de impedimento, ordem de paralisação ou suspensão do contrato, o cronograma de execução será prorrogado automaticamente pelo tempo correspondente, anotadas tais circunstâncias mediante simples apostila.</w:t>
      </w:r>
    </w:p>
    <w:p w14:paraId="3A6AA924">
      <w:pPr>
        <w:pStyle w:val="8"/>
        <w:numPr>
          <w:ilvl w:val="1"/>
          <w:numId w:val="4"/>
        </w:numPr>
        <w:tabs>
          <w:tab w:val="left" w:pos="987"/>
        </w:tabs>
        <w:spacing w:before="118" w:after="0" w:line="240" w:lineRule="auto"/>
        <w:ind w:left="282" w:right="426" w:firstLine="0"/>
        <w:jc w:val="both"/>
        <w:rPr>
          <w:b/>
          <w:sz w:val="22"/>
        </w:rPr>
      </w:pPr>
      <w:r>
        <w:rPr>
          <w:sz w:val="22"/>
        </w:rPr>
        <w:t>As</w:t>
      </w:r>
      <w:r>
        <w:rPr>
          <w:spacing w:val="-2"/>
          <w:sz w:val="22"/>
        </w:rPr>
        <w:t xml:space="preserve"> </w:t>
      </w:r>
      <w:r>
        <w:rPr>
          <w:sz w:val="22"/>
        </w:rPr>
        <w:t>comunicações</w:t>
      </w:r>
      <w:r>
        <w:rPr>
          <w:spacing w:val="-3"/>
          <w:sz w:val="22"/>
        </w:rPr>
        <w:t xml:space="preserve"> </w:t>
      </w:r>
      <w:r>
        <w:rPr>
          <w:sz w:val="22"/>
        </w:rPr>
        <w:t>entre</w:t>
      </w:r>
      <w:r>
        <w:rPr>
          <w:spacing w:val="-2"/>
          <w:sz w:val="22"/>
        </w:rPr>
        <w:t xml:space="preserve"> </w:t>
      </w:r>
      <w:r>
        <w:rPr>
          <w:sz w:val="22"/>
        </w:rPr>
        <w:t>o</w:t>
      </w:r>
      <w:r>
        <w:rPr>
          <w:spacing w:val="-3"/>
          <w:sz w:val="22"/>
        </w:rPr>
        <w:t xml:space="preserve"> </w:t>
      </w:r>
      <w:r>
        <w:rPr>
          <w:sz w:val="22"/>
        </w:rPr>
        <w:t>órgão</w:t>
      </w:r>
      <w:r>
        <w:rPr>
          <w:spacing w:val="-3"/>
          <w:sz w:val="22"/>
        </w:rPr>
        <w:t xml:space="preserve"> </w:t>
      </w:r>
      <w:r>
        <w:rPr>
          <w:sz w:val="22"/>
        </w:rPr>
        <w:t>ou</w:t>
      </w:r>
      <w:r>
        <w:rPr>
          <w:spacing w:val="-2"/>
          <w:sz w:val="22"/>
        </w:rPr>
        <w:t xml:space="preserve"> </w:t>
      </w:r>
      <w:r>
        <w:rPr>
          <w:sz w:val="22"/>
        </w:rPr>
        <w:t>entidade</w:t>
      </w:r>
      <w:r>
        <w:rPr>
          <w:spacing w:val="-3"/>
          <w:sz w:val="22"/>
        </w:rPr>
        <w:t xml:space="preserve"> </w:t>
      </w:r>
      <w:r>
        <w:rPr>
          <w:sz w:val="22"/>
        </w:rPr>
        <w:t>e</w:t>
      </w:r>
      <w:r>
        <w:rPr>
          <w:spacing w:val="-2"/>
          <w:sz w:val="22"/>
        </w:rPr>
        <w:t xml:space="preserve"> </w:t>
      </w:r>
      <w:r>
        <w:rPr>
          <w:sz w:val="22"/>
        </w:rPr>
        <w:t>a</w:t>
      </w:r>
      <w:r>
        <w:rPr>
          <w:spacing w:val="-3"/>
          <w:sz w:val="22"/>
        </w:rPr>
        <w:t xml:space="preserve"> </w:t>
      </w:r>
      <w:r>
        <w:rPr>
          <w:sz w:val="22"/>
        </w:rPr>
        <w:t>contratada</w:t>
      </w:r>
      <w:r>
        <w:rPr>
          <w:spacing w:val="-2"/>
          <w:sz w:val="22"/>
        </w:rPr>
        <w:t xml:space="preserve"> </w:t>
      </w:r>
      <w:r>
        <w:rPr>
          <w:sz w:val="22"/>
        </w:rPr>
        <w:t>devem</w:t>
      </w:r>
      <w:r>
        <w:rPr>
          <w:spacing w:val="-1"/>
          <w:sz w:val="22"/>
        </w:rPr>
        <w:t xml:space="preserve"> </w:t>
      </w:r>
      <w:r>
        <w:rPr>
          <w:sz w:val="22"/>
        </w:rPr>
        <w:t>ser</w:t>
      </w:r>
      <w:r>
        <w:rPr>
          <w:spacing w:val="-4"/>
          <w:sz w:val="22"/>
        </w:rPr>
        <w:t xml:space="preserve"> </w:t>
      </w:r>
      <w:r>
        <w:rPr>
          <w:sz w:val="22"/>
        </w:rPr>
        <w:t>realizadas</w:t>
      </w:r>
      <w:r>
        <w:rPr>
          <w:spacing w:val="-4"/>
          <w:sz w:val="22"/>
        </w:rPr>
        <w:t xml:space="preserve"> </w:t>
      </w:r>
      <w:r>
        <w:rPr>
          <w:sz w:val="22"/>
        </w:rPr>
        <w:t>por</w:t>
      </w:r>
      <w:r>
        <w:rPr>
          <w:spacing w:val="-2"/>
          <w:sz w:val="22"/>
        </w:rPr>
        <w:t xml:space="preserve"> </w:t>
      </w:r>
      <w:r>
        <w:rPr>
          <w:sz w:val="22"/>
        </w:rPr>
        <w:t>escrito</w:t>
      </w:r>
      <w:r>
        <w:rPr>
          <w:spacing w:val="-1"/>
          <w:sz w:val="22"/>
        </w:rPr>
        <w:t xml:space="preserve"> </w:t>
      </w:r>
      <w:r>
        <w:rPr>
          <w:sz w:val="22"/>
        </w:rPr>
        <w:t>sempre que o ato exigir tal formalidade, admitindo-se o uso de mensagem eletrônica para esse fim.</w:t>
      </w:r>
    </w:p>
    <w:p w14:paraId="24038DDD">
      <w:pPr>
        <w:pStyle w:val="8"/>
        <w:numPr>
          <w:ilvl w:val="1"/>
          <w:numId w:val="4"/>
        </w:numPr>
        <w:tabs>
          <w:tab w:val="left" w:pos="987"/>
        </w:tabs>
        <w:spacing w:before="121" w:after="0" w:line="240" w:lineRule="auto"/>
        <w:ind w:left="282" w:right="425" w:firstLine="0"/>
        <w:jc w:val="both"/>
        <w:rPr>
          <w:b/>
          <w:sz w:val="22"/>
        </w:rPr>
      </w:pPr>
      <w:r>
        <w:rPr>
          <w:sz w:val="22"/>
        </w:rPr>
        <w:t>O órgão ou entidade poderá convocar representante da empresa para adoção de providências que devam ser cumpridas de imediato.</w:t>
      </w:r>
    </w:p>
    <w:p w14:paraId="156DCAD4">
      <w:pPr>
        <w:pStyle w:val="8"/>
        <w:numPr>
          <w:ilvl w:val="1"/>
          <w:numId w:val="4"/>
        </w:numPr>
        <w:tabs>
          <w:tab w:val="left" w:pos="1038"/>
        </w:tabs>
        <w:spacing w:before="121" w:after="0" w:line="240" w:lineRule="auto"/>
        <w:ind w:left="282" w:right="422" w:firstLine="0"/>
        <w:jc w:val="both"/>
        <w:rPr>
          <w:b/>
          <w:sz w:val="22"/>
        </w:rPr>
      </w:pPr>
      <w:r>
        <w:rPr>
          <w:sz w:val="22"/>
        </w:rPr>
        <w:t>Após a</w:t>
      </w:r>
      <w:r>
        <w:rPr>
          <w:spacing w:val="-1"/>
          <w:sz w:val="22"/>
        </w:rPr>
        <w:t xml:space="preserve"> </w:t>
      </w:r>
      <w:r>
        <w:rPr>
          <w:sz w:val="22"/>
        </w:rPr>
        <w:t>assinatura do contrato ou instrumento equivalente, o órgão ou entidade</w:t>
      </w:r>
      <w:r>
        <w:rPr>
          <w:spacing w:val="-3"/>
          <w:sz w:val="22"/>
        </w:rPr>
        <w:t xml:space="preserve"> </w:t>
      </w:r>
      <w:r>
        <w:rPr>
          <w:sz w:val="22"/>
        </w:rPr>
        <w:t>poderá convocar</w:t>
      </w:r>
      <w:r>
        <w:rPr>
          <w:spacing w:val="-1"/>
          <w:sz w:val="22"/>
        </w:rPr>
        <w:t xml:space="preserve"> </w:t>
      </w:r>
      <w:r>
        <w:rPr>
          <w:sz w:val="22"/>
        </w:rPr>
        <w:t>o representante da empresa contratada para reunião inicial para apresentação do plano de fiscalização, que conterá</w:t>
      </w:r>
      <w:r>
        <w:rPr>
          <w:spacing w:val="-10"/>
          <w:sz w:val="22"/>
        </w:rPr>
        <w:t xml:space="preserve"> </w:t>
      </w:r>
      <w:r>
        <w:rPr>
          <w:sz w:val="22"/>
        </w:rPr>
        <w:t>informações</w:t>
      </w:r>
      <w:r>
        <w:rPr>
          <w:spacing w:val="-12"/>
          <w:sz w:val="22"/>
        </w:rPr>
        <w:t xml:space="preserve"> </w:t>
      </w:r>
      <w:r>
        <w:rPr>
          <w:sz w:val="22"/>
        </w:rPr>
        <w:t>acerca</w:t>
      </w:r>
      <w:r>
        <w:rPr>
          <w:spacing w:val="-10"/>
          <w:sz w:val="22"/>
        </w:rPr>
        <w:t xml:space="preserve"> </w:t>
      </w:r>
      <w:r>
        <w:rPr>
          <w:sz w:val="22"/>
        </w:rPr>
        <w:t>das</w:t>
      </w:r>
      <w:r>
        <w:rPr>
          <w:spacing w:val="-12"/>
          <w:sz w:val="22"/>
        </w:rPr>
        <w:t xml:space="preserve"> </w:t>
      </w:r>
      <w:r>
        <w:rPr>
          <w:sz w:val="22"/>
        </w:rPr>
        <w:t>obrigações</w:t>
      </w:r>
      <w:r>
        <w:rPr>
          <w:spacing w:val="-12"/>
          <w:sz w:val="22"/>
        </w:rPr>
        <w:t xml:space="preserve"> </w:t>
      </w:r>
      <w:r>
        <w:rPr>
          <w:sz w:val="22"/>
        </w:rPr>
        <w:t>contratuais,</w:t>
      </w:r>
      <w:r>
        <w:rPr>
          <w:spacing w:val="-10"/>
          <w:sz w:val="22"/>
        </w:rPr>
        <w:t xml:space="preserve"> </w:t>
      </w:r>
      <w:r>
        <w:rPr>
          <w:sz w:val="22"/>
        </w:rPr>
        <w:t>dos</w:t>
      </w:r>
      <w:r>
        <w:rPr>
          <w:spacing w:val="-12"/>
          <w:sz w:val="22"/>
        </w:rPr>
        <w:t xml:space="preserve"> </w:t>
      </w:r>
      <w:r>
        <w:rPr>
          <w:sz w:val="22"/>
        </w:rPr>
        <w:t>mecanismos</w:t>
      </w:r>
      <w:r>
        <w:rPr>
          <w:spacing w:val="-12"/>
          <w:sz w:val="22"/>
        </w:rPr>
        <w:t xml:space="preserve"> </w:t>
      </w:r>
      <w:r>
        <w:rPr>
          <w:sz w:val="22"/>
        </w:rPr>
        <w:t>de</w:t>
      </w:r>
      <w:r>
        <w:rPr>
          <w:spacing w:val="-12"/>
          <w:sz w:val="22"/>
        </w:rPr>
        <w:t xml:space="preserve"> </w:t>
      </w:r>
      <w:r>
        <w:rPr>
          <w:sz w:val="22"/>
        </w:rPr>
        <w:t>fiscalização,</w:t>
      </w:r>
      <w:r>
        <w:rPr>
          <w:spacing w:val="-12"/>
          <w:sz w:val="22"/>
        </w:rPr>
        <w:t xml:space="preserve"> </w:t>
      </w:r>
      <w:r>
        <w:rPr>
          <w:sz w:val="22"/>
        </w:rPr>
        <w:t>das</w:t>
      </w:r>
      <w:r>
        <w:rPr>
          <w:spacing w:val="-13"/>
          <w:sz w:val="22"/>
        </w:rPr>
        <w:t xml:space="preserve"> </w:t>
      </w:r>
      <w:r>
        <w:rPr>
          <w:sz w:val="22"/>
        </w:rPr>
        <w:t>estratégias</w:t>
      </w:r>
      <w:r>
        <w:rPr>
          <w:spacing w:val="-12"/>
          <w:sz w:val="22"/>
        </w:rPr>
        <w:t xml:space="preserve"> </w:t>
      </w:r>
      <w:r>
        <w:rPr>
          <w:sz w:val="22"/>
        </w:rPr>
        <w:t>para execução do objeto, do plano complementar de execução da contratada, quando houver, do método de aferição dos resultados e das sanções aplicáveis, dentre outros.</w:t>
      </w:r>
    </w:p>
    <w:p w14:paraId="718BDF22">
      <w:pPr>
        <w:pStyle w:val="3"/>
        <w:spacing w:before="119"/>
        <w:rPr>
          <w:u w:val="none"/>
        </w:rPr>
      </w:pPr>
      <w:r>
        <w:rPr>
          <w:spacing w:val="-2"/>
          <w:u w:val="single"/>
        </w:rPr>
        <w:t>Fiscalização</w:t>
      </w:r>
    </w:p>
    <w:p w14:paraId="3C0D7692">
      <w:pPr>
        <w:pStyle w:val="8"/>
        <w:numPr>
          <w:ilvl w:val="1"/>
          <w:numId w:val="4"/>
        </w:numPr>
        <w:tabs>
          <w:tab w:val="left" w:pos="991"/>
        </w:tabs>
        <w:spacing w:before="255" w:after="0" w:line="240" w:lineRule="auto"/>
        <w:ind w:left="282" w:right="428" w:firstLine="0"/>
        <w:jc w:val="left"/>
        <w:rPr>
          <w:b/>
          <w:sz w:val="22"/>
        </w:rPr>
      </w:pPr>
      <w:r>
        <w:rPr>
          <w:sz w:val="22"/>
        </w:rPr>
        <w:t>A execução do contrato deverá ser acompanhada e fiscalizada pelos fiscais do contrato, ou pelos</w:t>
      </w:r>
      <w:r>
        <w:rPr>
          <w:spacing w:val="80"/>
          <w:sz w:val="22"/>
        </w:rPr>
        <w:t xml:space="preserve"> </w:t>
      </w:r>
      <w:r>
        <w:rPr>
          <w:sz w:val="22"/>
        </w:rPr>
        <w:t>respectivos substitutos (</w:t>
      </w:r>
      <w:r>
        <w:fldChar w:fldCharType="begin"/>
      </w:r>
      <w:r>
        <w:instrText xml:space="preserve"> HYPERLINK "http://www.planalto.gov.br/ccivil_03/_ato2019-2022/2021/lei/L14133.htm#art117" \h </w:instrText>
      </w:r>
      <w:r>
        <w:fldChar w:fldCharType="separate"/>
      </w:r>
      <w:r>
        <w:rPr>
          <w:sz w:val="22"/>
        </w:rPr>
        <w:t>Lei nº 14.133, de 2021, art. 117, caput,</w:t>
      </w:r>
      <w:r>
        <w:rPr>
          <w:sz w:val="22"/>
        </w:rPr>
        <w:fldChar w:fldCharType="end"/>
      </w:r>
      <w:r>
        <w:rPr>
          <w:sz w:val="22"/>
        </w:rPr>
        <w:t xml:space="preserve"> e</w:t>
      </w:r>
      <w:r>
        <w:rPr>
          <w:spacing w:val="40"/>
          <w:sz w:val="22"/>
        </w:rPr>
        <w:t xml:space="preserve"> </w:t>
      </w:r>
      <w:r>
        <w:rPr>
          <w:sz w:val="22"/>
        </w:rPr>
        <w:t>Decreto nº 11.246, de 2022, art. 8º).</w:t>
      </w:r>
    </w:p>
    <w:p w14:paraId="362B6872">
      <w:pPr>
        <w:pStyle w:val="3"/>
        <w:spacing w:before="120"/>
        <w:rPr>
          <w:u w:val="none"/>
        </w:rPr>
      </w:pPr>
      <w:r>
        <w:rPr>
          <w:u w:val="single"/>
        </w:rPr>
        <w:t>Fiscalização</w:t>
      </w:r>
      <w:r>
        <w:rPr>
          <w:spacing w:val="53"/>
          <w:u w:val="single"/>
        </w:rPr>
        <w:t xml:space="preserve"> </w:t>
      </w:r>
      <w:r>
        <w:rPr>
          <w:spacing w:val="-2"/>
          <w:u w:val="single"/>
        </w:rPr>
        <w:t>Técnica</w:t>
      </w:r>
    </w:p>
    <w:p w14:paraId="7B49F9D9">
      <w:pPr>
        <w:pStyle w:val="8"/>
        <w:numPr>
          <w:ilvl w:val="1"/>
          <w:numId w:val="4"/>
        </w:numPr>
        <w:tabs>
          <w:tab w:val="left" w:pos="991"/>
        </w:tabs>
        <w:spacing w:before="255" w:after="0" w:line="240" w:lineRule="auto"/>
        <w:ind w:left="991" w:right="0" w:hanging="709"/>
        <w:jc w:val="left"/>
        <w:rPr>
          <w:b/>
          <w:sz w:val="22"/>
        </w:rPr>
      </w:pPr>
      <w:r>
        <w:rPr>
          <w:sz w:val="22"/>
        </w:rPr>
        <w:t>O fiscal</w:t>
      </w:r>
      <w:r>
        <w:rPr>
          <w:spacing w:val="-1"/>
          <w:sz w:val="22"/>
        </w:rPr>
        <w:t xml:space="preserve"> </w:t>
      </w:r>
      <w:r>
        <w:rPr>
          <w:sz w:val="22"/>
        </w:rPr>
        <w:t>técnico</w:t>
      </w:r>
      <w:r>
        <w:rPr>
          <w:spacing w:val="2"/>
          <w:sz w:val="22"/>
        </w:rPr>
        <w:t xml:space="preserve"> </w:t>
      </w:r>
      <w:r>
        <w:rPr>
          <w:sz w:val="22"/>
        </w:rPr>
        <w:t>do</w:t>
      </w:r>
      <w:r>
        <w:rPr>
          <w:spacing w:val="1"/>
          <w:sz w:val="22"/>
        </w:rPr>
        <w:t xml:space="preserve"> </w:t>
      </w:r>
      <w:r>
        <w:rPr>
          <w:sz w:val="22"/>
        </w:rPr>
        <w:t>contrato</w:t>
      </w:r>
      <w:r>
        <w:rPr>
          <w:spacing w:val="1"/>
          <w:sz w:val="22"/>
        </w:rPr>
        <w:t xml:space="preserve"> </w:t>
      </w:r>
      <w:r>
        <w:rPr>
          <w:sz w:val="22"/>
        </w:rPr>
        <w:t>acompanhará</w:t>
      </w:r>
      <w:r>
        <w:rPr>
          <w:spacing w:val="-1"/>
          <w:sz w:val="22"/>
        </w:rPr>
        <w:t xml:space="preserve"> </w:t>
      </w:r>
      <w:r>
        <w:rPr>
          <w:sz w:val="22"/>
        </w:rPr>
        <w:t>a</w:t>
      </w:r>
      <w:r>
        <w:rPr>
          <w:spacing w:val="-1"/>
          <w:sz w:val="22"/>
        </w:rPr>
        <w:t xml:space="preserve"> </w:t>
      </w:r>
      <w:r>
        <w:rPr>
          <w:sz w:val="22"/>
        </w:rPr>
        <w:t>execução</w:t>
      </w:r>
      <w:r>
        <w:rPr>
          <w:spacing w:val="2"/>
          <w:sz w:val="22"/>
        </w:rPr>
        <w:t xml:space="preserve"> </w:t>
      </w:r>
      <w:r>
        <w:rPr>
          <w:sz w:val="22"/>
        </w:rPr>
        <w:t>do</w:t>
      </w:r>
      <w:r>
        <w:rPr>
          <w:spacing w:val="1"/>
          <w:sz w:val="22"/>
        </w:rPr>
        <w:t xml:space="preserve"> </w:t>
      </w:r>
      <w:r>
        <w:rPr>
          <w:sz w:val="22"/>
        </w:rPr>
        <w:t>contrato, para</w:t>
      </w:r>
      <w:r>
        <w:rPr>
          <w:spacing w:val="-1"/>
          <w:sz w:val="22"/>
        </w:rPr>
        <w:t xml:space="preserve"> </w:t>
      </w:r>
      <w:r>
        <w:rPr>
          <w:sz w:val="22"/>
        </w:rPr>
        <w:t>que</w:t>
      </w:r>
      <w:r>
        <w:rPr>
          <w:spacing w:val="1"/>
          <w:sz w:val="22"/>
        </w:rPr>
        <w:t xml:space="preserve"> </w:t>
      </w:r>
      <w:r>
        <w:rPr>
          <w:sz w:val="22"/>
        </w:rPr>
        <w:t xml:space="preserve">sejam cumpridas </w:t>
      </w:r>
      <w:r>
        <w:rPr>
          <w:spacing w:val="-2"/>
          <w:sz w:val="22"/>
        </w:rPr>
        <w:t>todas</w:t>
      </w:r>
    </w:p>
    <w:p w14:paraId="1EFE9344">
      <w:pPr>
        <w:pStyle w:val="8"/>
        <w:spacing w:after="0" w:line="240" w:lineRule="auto"/>
        <w:jc w:val="left"/>
        <w:rPr>
          <w:b/>
          <w:sz w:val="22"/>
        </w:rPr>
        <w:sectPr>
          <w:pgSz w:w="11910" w:h="16840"/>
          <w:pgMar w:top="2160" w:right="708" w:bottom="1860" w:left="850" w:header="708" w:footer="1674" w:gutter="0"/>
          <w:cols w:space="720" w:num="1"/>
        </w:sectPr>
      </w:pPr>
    </w:p>
    <w:p w14:paraId="1F381C52">
      <w:pPr>
        <w:pStyle w:val="6"/>
        <w:jc w:val="left"/>
      </w:pPr>
    </w:p>
    <w:p w14:paraId="0A67F59D">
      <w:pPr>
        <w:pStyle w:val="6"/>
        <w:spacing w:before="257"/>
        <w:jc w:val="left"/>
      </w:pPr>
    </w:p>
    <w:p w14:paraId="64E644E3">
      <w:pPr>
        <w:pStyle w:val="6"/>
        <w:ind w:left="282"/>
      </w:pPr>
      <w:r>
        <w:t>as</w:t>
      </w:r>
      <w:r>
        <w:rPr>
          <w:spacing w:val="-4"/>
        </w:rPr>
        <w:t xml:space="preserve"> </w:t>
      </w:r>
      <w:r>
        <w:t>condições</w:t>
      </w:r>
      <w:r>
        <w:rPr>
          <w:spacing w:val="-6"/>
        </w:rPr>
        <w:t xml:space="preserve"> </w:t>
      </w:r>
      <w:r>
        <w:t>estabelecidas</w:t>
      </w:r>
      <w:r>
        <w:rPr>
          <w:spacing w:val="-8"/>
        </w:rPr>
        <w:t xml:space="preserve"> </w:t>
      </w:r>
      <w:r>
        <w:t>no</w:t>
      </w:r>
      <w:r>
        <w:rPr>
          <w:spacing w:val="-3"/>
        </w:rPr>
        <w:t xml:space="preserve"> </w:t>
      </w:r>
      <w:r>
        <w:t>contrato,</w:t>
      </w:r>
      <w:r>
        <w:rPr>
          <w:spacing w:val="-3"/>
        </w:rPr>
        <w:t xml:space="preserve"> </w:t>
      </w:r>
      <w:r>
        <w:t>de</w:t>
      </w:r>
      <w:r>
        <w:rPr>
          <w:spacing w:val="-8"/>
        </w:rPr>
        <w:t xml:space="preserve"> </w:t>
      </w:r>
      <w:r>
        <w:t>modo</w:t>
      </w:r>
      <w:r>
        <w:rPr>
          <w:spacing w:val="-2"/>
        </w:rPr>
        <w:t xml:space="preserve"> </w:t>
      </w:r>
      <w:r>
        <w:t>a</w:t>
      </w:r>
      <w:r>
        <w:rPr>
          <w:spacing w:val="-4"/>
        </w:rPr>
        <w:t xml:space="preserve"> </w:t>
      </w:r>
      <w:r>
        <w:t>assegurar</w:t>
      </w:r>
      <w:r>
        <w:rPr>
          <w:spacing w:val="-5"/>
        </w:rPr>
        <w:t xml:space="preserve"> </w:t>
      </w:r>
      <w:r>
        <w:t>os</w:t>
      </w:r>
      <w:r>
        <w:rPr>
          <w:spacing w:val="-6"/>
        </w:rPr>
        <w:t xml:space="preserve"> </w:t>
      </w:r>
      <w:r>
        <w:t>melhores</w:t>
      </w:r>
      <w:r>
        <w:rPr>
          <w:spacing w:val="-3"/>
        </w:rPr>
        <w:t xml:space="preserve"> </w:t>
      </w:r>
      <w:r>
        <w:t>resultados</w:t>
      </w:r>
      <w:r>
        <w:rPr>
          <w:spacing w:val="-3"/>
        </w:rPr>
        <w:t xml:space="preserve"> </w:t>
      </w:r>
      <w:r>
        <w:t>para</w:t>
      </w:r>
      <w:r>
        <w:rPr>
          <w:spacing w:val="-5"/>
        </w:rPr>
        <w:t xml:space="preserve"> </w:t>
      </w:r>
      <w:r>
        <w:t>a</w:t>
      </w:r>
      <w:r>
        <w:rPr>
          <w:spacing w:val="-5"/>
        </w:rPr>
        <w:t xml:space="preserve"> </w:t>
      </w:r>
      <w:r>
        <w:rPr>
          <w:spacing w:val="-2"/>
        </w:rPr>
        <w:t>Administração.</w:t>
      </w:r>
    </w:p>
    <w:p w14:paraId="6012C3A3">
      <w:pPr>
        <w:pStyle w:val="8"/>
        <w:numPr>
          <w:ilvl w:val="1"/>
          <w:numId w:val="4"/>
        </w:numPr>
        <w:tabs>
          <w:tab w:val="left" w:pos="987"/>
        </w:tabs>
        <w:spacing w:before="120" w:after="0" w:line="240" w:lineRule="auto"/>
        <w:ind w:left="282" w:right="424" w:firstLine="0"/>
        <w:jc w:val="both"/>
        <w:rPr>
          <w:b/>
          <w:sz w:val="22"/>
        </w:rPr>
      </w:pPr>
      <w:r>
        <w:rPr>
          <w:sz w:val="22"/>
        </w:rPr>
        <w:t>O</w:t>
      </w:r>
      <w:r>
        <w:rPr>
          <w:spacing w:val="-4"/>
          <w:sz w:val="22"/>
        </w:rPr>
        <w:t xml:space="preserve"> </w:t>
      </w:r>
      <w:r>
        <w:rPr>
          <w:sz w:val="22"/>
        </w:rPr>
        <w:t>fiscal</w:t>
      </w:r>
      <w:r>
        <w:rPr>
          <w:spacing w:val="-5"/>
          <w:sz w:val="22"/>
        </w:rPr>
        <w:t xml:space="preserve"> </w:t>
      </w:r>
      <w:r>
        <w:rPr>
          <w:sz w:val="22"/>
        </w:rPr>
        <w:t>técnico</w:t>
      </w:r>
      <w:r>
        <w:rPr>
          <w:spacing w:val="-3"/>
          <w:sz w:val="22"/>
        </w:rPr>
        <w:t xml:space="preserve"> </w:t>
      </w:r>
      <w:r>
        <w:rPr>
          <w:sz w:val="22"/>
        </w:rPr>
        <w:t>do</w:t>
      </w:r>
      <w:r>
        <w:rPr>
          <w:spacing w:val="-5"/>
          <w:sz w:val="22"/>
        </w:rPr>
        <w:t xml:space="preserve"> </w:t>
      </w:r>
      <w:r>
        <w:rPr>
          <w:sz w:val="22"/>
        </w:rPr>
        <w:t>contrato</w:t>
      </w:r>
      <w:r>
        <w:rPr>
          <w:spacing w:val="-5"/>
          <w:sz w:val="22"/>
        </w:rPr>
        <w:t xml:space="preserve"> </w:t>
      </w:r>
      <w:r>
        <w:rPr>
          <w:sz w:val="22"/>
        </w:rPr>
        <w:t>anotará</w:t>
      </w:r>
      <w:r>
        <w:rPr>
          <w:spacing w:val="-7"/>
          <w:sz w:val="22"/>
        </w:rPr>
        <w:t xml:space="preserve"> </w:t>
      </w:r>
      <w:r>
        <w:rPr>
          <w:sz w:val="22"/>
        </w:rPr>
        <w:t>no</w:t>
      </w:r>
      <w:r>
        <w:rPr>
          <w:spacing w:val="-3"/>
          <w:sz w:val="22"/>
        </w:rPr>
        <w:t xml:space="preserve"> </w:t>
      </w:r>
      <w:r>
        <w:rPr>
          <w:sz w:val="22"/>
        </w:rPr>
        <w:t>histórico</w:t>
      </w:r>
      <w:r>
        <w:rPr>
          <w:spacing w:val="-3"/>
          <w:sz w:val="22"/>
        </w:rPr>
        <w:t xml:space="preserve"> </w:t>
      </w:r>
      <w:r>
        <w:rPr>
          <w:sz w:val="22"/>
        </w:rPr>
        <w:t>de</w:t>
      </w:r>
      <w:r>
        <w:rPr>
          <w:spacing w:val="-6"/>
          <w:sz w:val="22"/>
        </w:rPr>
        <w:t xml:space="preserve"> </w:t>
      </w:r>
      <w:r>
        <w:rPr>
          <w:sz w:val="22"/>
        </w:rPr>
        <w:t>gerenciamento</w:t>
      </w:r>
      <w:r>
        <w:rPr>
          <w:spacing w:val="-5"/>
          <w:sz w:val="22"/>
        </w:rPr>
        <w:t xml:space="preserve"> </w:t>
      </w:r>
      <w:r>
        <w:rPr>
          <w:sz w:val="22"/>
        </w:rPr>
        <w:t>do</w:t>
      </w:r>
      <w:r>
        <w:rPr>
          <w:spacing w:val="-5"/>
          <w:sz w:val="22"/>
        </w:rPr>
        <w:t xml:space="preserve"> </w:t>
      </w:r>
      <w:r>
        <w:rPr>
          <w:sz w:val="22"/>
        </w:rPr>
        <w:t>contrato</w:t>
      </w:r>
      <w:r>
        <w:rPr>
          <w:spacing w:val="-3"/>
          <w:sz w:val="22"/>
        </w:rPr>
        <w:t xml:space="preserve"> </w:t>
      </w:r>
      <w:r>
        <w:rPr>
          <w:sz w:val="22"/>
        </w:rPr>
        <w:t>todas</w:t>
      </w:r>
      <w:r>
        <w:rPr>
          <w:spacing w:val="-4"/>
          <w:sz w:val="22"/>
        </w:rPr>
        <w:t xml:space="preserve"> </w:t>
      </w:r>
      <w:r>
        <w:rPr>
          <w:sz w:val="22"/>
        </w:rPr>
        <w:t>as</w:t>
      </w:r>
      <w:r>
        <w:rPr>
          <w:spacing w:val="-7"/>
          <w:sz w:val="22"/>
        </w:rPr>
        <w:t xml:space="preserve"> </w:t>
      </w:r>
      <w:r>
        <w:rPr>
          <w:sz w:val="22"/>
        </w:rPr>
        <w:t>ocorrências relacionadas à execução do contrato, com a descrição do que for necessário para a regularização das faltas ou dos defeitos observados.</w:t>
      </w:r>
    </w:p>
    <w:p w14:paraId="1F8A5A0D">
      <w:pPr>
        <w:pStyle w:val="8"/>
        <w:numPr>
          <w:ilvl w:val="1"/>
          <w:numId w:val="4"/>
        </w:numPr>
        <w:tabs>
          <w:tab w:val="left" w:pos="987"/>
        </w:tabs>
        <w:spacing w:before="121" w:after="0" w:line="240" w:lineRule="auto"/>
        <w:ind w:left="282" w:right="426" w:firstLine="0"/>
        <w:jc w:val="both"/>
        <w:rPr>
          <w:b/>
          <w:sz w:val="22"/>
        </w:rPr>
      </w:pPr>
      <w:r>
        <w:rPr>
          <w:sz w:val="22"/>
        </w:rPr>
        <w:t>Identificada qualquer inexatidão ou irregularidade, o fiscal técnico do contrato emitirá notificações para a correção da execução do contrato, determinando prazo para a correção.</w:t>
      </w:r>
    </w:p>
    <w:p w14:paraId="08502769">
      <w:pPr>
        <w:pStyle w:val="8"/>
        <w:numPr>
          <w:ilvl w:val="1"/>
          <w:numId w:val="4"/>
        </w:numPr>
        <w:tabs>
          <w:tab w:val="left" w:pos="987"/>
        </w:tabs>
        <w:spacing w:before="121" w:after="0" w:line="240" w:lineRule="auto"/>
        <w:ind w:left="282" w:right="425" w:firstLine="0"/>
        <w:jc w:val="both"/>
        <w:rPr>
          <w:b/>
          <w:sz w:val="22"/>
        </w:rPr>
      </w:pPr>
      <w:r>
        <w:rPr>
          <w:sz w:val="22"/>
        </w:rPr>
        <w:t>O fiscal técnico do contrato informará ao gestor do contato, em tempo hábil, a situação que demandar decisão ou adoção de medidas que ultrapassem sua competência, para que adote as medidas necessárias e saneadoras, se for o caso.</w:t>
      </w:r>
    </w:p>
    <w:p w14:paraId="359BC74A">
      <w:pPr>
        <w:pStyle w:val="8"/>
        <w:numPr>
          <w:ilvl w:val="1"/>
          <w:numId w:val="4"/>
        </w:numPr>
        <w:tabs>
          <w:tab w:val="left" w:pos="987"/>
        </w:tabs>
        <w:spacing w:before="118" w:after="0" w:line="240" w:lineRule="auto"/>
        <w:ind w:left="282" w:right="425" w:firstLine="0"/>
        <w:jc w:val="both"/>
        <w:rPr>
          <w:b/>
          <w:sz w:val="22"/>
        </w:rPr>
      </w:pPr>
      <w:r>
        <w:rPr>
          <w:sz w:val="22"/>
        </w:rPr>
        <w:t>No</w:t>
      </w:r>
      <w:r>
        <w:rPr>
          <w:spacing w:val="-1"/>
          <w:sz w:val="22"/>
        </w:rPr>
        <w:t xml:space="preserve"> </w:t>
      </w:r>
      <w:r>
        <w:rPr>
          <w:sz w:val="22"/>
        </w:rPr>
        <w:t>caso</w:t>
      </w:r>
      <w:r>
        <w:rPr>
          <w:spacing w:val="-2"/>
          <w:sz w:val="22"/>
        </w:rPr>
        <w:t xml:space="preserve"> </w:t>
      </w:r>
      <w:r>
        <w:rPr>
          <w:sz w:val="22"/>
        </w:rPr>
        <w:t>de</w:t>
      </w:r>
      <w:r>
        <w:rPr>
          <w:spacing w:val="-4"/>
          <w:sz w:val="22"/>
        </w:rPr>
        <w:t xml:space="preserve"> </w:t>
      </w:r>
      <w:r>
        <w:rPr>
          <w:sz w:val="22"/>
        </w:rPr>
        <w:t>ocorrências</w:t>
      </w:r>
      <w:r>
        <w:rPr>
          <w:spacing w:val="-2"/>
          <w:sz w:val="22"/>
        </w:rPr>
        <w:t xml:space="preserve"> </w:t>
      </w:r>
      <w:r>
        <w:rPr>
          <w:sz w:val="22"/>
        </w:rPr>
        <w:t>que</w:t>
      </w:r>
      <w:r>
        <w:rPr>
          <w:spacing w:val="-2"/>
          <w:sz w:val="22"/>
        </w:rPr>
        <w:t xml:space="preserve"> </w:t>
      </w:r>
      <w:r>
        <w:rPr>
          <w:sz w:val="22"/>
        </w:rPr>
        <w:t>possam</w:t>
      </w:r>
      <w:r>
        <w:rPr>
          <w:spacing w:val="-1"/>
          <w:sz w:val="22"/>
        </w:rPr>
        <w:t xml:space="preserve"> </w:t>
      </w:r>
      <w:r>
        <w:rPr>
          <w:sz w:val="22"/>
        </w:rPr>
        <w:t>inviabilizar</w:t>
      </w:r>
      <w:r>
        <w:rPr>
          <w:spacing w:val="-2"/>
          <w:sz w:val="22"/>
        </w:rPr>
        <w:t xml:space="preserve"> </w:t>
      </w:r>
      <w:r>
        <w:rPr>
          <w:sz w:val="22"/>
        </w:rPr>
        <w:t>a</w:t>
      </w:r>
      <w:r>
        <w:rPr>
          <w:spacing w:val="-2"/>
          <w:sz w:val="22"/>
        </w:rPr>
        <w:t xml:space="preserve"> </w:t>
      </w:r>
      <w:r>
        <w:rPr>
          <w:sz w:val="22"/>
        </w:rPr>
        <w:t>execução</w:t>
      </w:r>
      <w:r>
        <w:rPr>
          <w:spacing w:val="-2"/>
          <w:sz w:val="22"/>
        </w:rPr>
        <w:t xml:space="preserve"> </w:t>
      </w:r>
      <w:r>
        <w:rPr>
          <w:sz w:val="22"/>
        </w:rPr>
        <w:t>do</w:t>
      </w:r>
      <w:r>
        <w:rPr>
          <w:spacing w:val="-2"/>
          <w:sz w:val="22"/>
        </w:rPr>
        <w:t xml:space="preserve"> </w:t>
      </w:r>
      <w:r>
        <w:rPr>
          <w:sz w:val="22"/>
        </w:rPr>
        <w:t>contrato</w:t>
      </w:r>
      <w:r>
        <w:rPr>
          <w:spacing w:val="-1"/>
          <w:sz w:val="22"/>
        </w:rPr>
        <w:t xml:space="preserve"> </w:t>
      </w:r>
      <w:r>
        <w:rPr>
          <w:sz w:val="22"/>
        </w:rPr>
        <w:t>nas</w:t>
      </w:r>
      <w:r>
        <w:rPr>
          <w:spacing w:val="-2"/>
          <w:sz w:val="22"/>
        </w:rPr>
        <w:t xml:space="preserve"> </w:t>
      </w:r>
      <w:r>
        <w:rPr>
          <w:sz w:val="22"/>
        </w:rPr>
        <w:t>datas</w:t>
      </w:r>
      <w:r>
        <w:rPr>
          <w:spacing w:val="-2"/>
          <w:sz w:val="22"/>
        </w:rPr>
        <w:t xml:space="preserve"> </w:t>
      </w:r>
      <w:r>
        <w:rPr>
          <w:sz w:val="22"/>
        </w:rPr>
        <w:t>aprazadas,</w:t>
      </w:r>
      <w:r>
        <w:rPr>
          <w:spacing w:val="-2"/>
          <w:sz w:val="22"/>
        </w:rPr>
        <w:t xml:space="preserve"> </w:t>
      </w:r>
      <w:r>
        <w:rPr>
          <w:sz w:val="22"/>
        </w:rPr>
        <w:t>o</w:t>
      </w:r>
      <w:r>
        <w:rPr>
          <w:spacing w:val="-1"/>
          <w:sz w:val="22"/>
        </w:rPr>
        <w:t xml:space="preserve"> </w:t>
      </w:r>
      <w:r>
        <w:rPr>
          <w:sz w:val="22"/>
        </w:rPr>
        <w:t>fiscal técnico do contrato comunicará o fato imediatamente ao gestor do contrato.</w:t>
      </w:r>
    </w:p>
    <w:p w14:paraId="210BE630">
      <w:pPr>
        <w:pStyle w:val="8"/>
        <w:numPr>
          <w:ilvl w:val="1"/>
          <w:numId w:val="4"/>
        </w:numPr>
        <w:tabs>
          <w:tab w:val="left" w:pos="987"/>
        </w:tabs>
        <w:spacing w:before="121" w:after="0" w:line="240" w:lineRule="auto"/>
        <w:ind w:left="282" w:right="421" w:firstLine="0"/>
        <w:jc w:val="both"/>
        <w:rPr>
          <w:b/>
          <w:sz w:val="22"/>
        </w:rPr>
      </w:pPr>
      <w:r>
        <w:rPr>
          <w:sz w:val="22"/>
        </w:rPr>
        <w:t>O fiscal técnico do contrato comunicará ao gestor do contrato, em tempo hábil, o término do contrato sob sua responsabilidade, com vistas à renovação tempestiva ou à prorrogação contratual.</w:t>
      </w:r>
    </w:p>
    <w:p w14:paraId="7C1F01F1">
      <w:pPr>
        <w:pStyle w:val="3"/>
        <w:spacing w:before="120"/>
        <w:jc w:val="both"/>
        <w:rPr>
          <w:u w:val="none"/>
        </w:rPr>
      </w:pPr>
      <w:r>
        <w:rPr>
          <w:u w:val="single"/>
        </w:rPr>
        <w:t>Fiscalização</w:t>
      </w:r>
      <w:r>
        <w:rPr>
          <w:spacing w:val="53"/>
          <w:u w:val="single"/>
        </w:rPr>
        <w:t xml:space="preserve"> </w:t>
      </w:r>
      <w:r>
        <w:rPr>
          <w:spacing w:val="-2"/>
          <w:u w:val="single"/>
        </w:rPr>
        <w:t>Administrativa</w:t>
      </w:r>
    </w:p>
    <w:p w14:paraId="6D8EA017">
      <w:pPr>
        <w:pStyle w:val="8"/>
        <w:numPr>
          <w:ilvl w:val="1"/>
          <w:numId w:val="4"/>
        </w:numPr>
        <w:tabs>
          <w:tab w:val="left" w:pos="987"/>
        </w:tabs>
        <w:spacing w:before="255" w:after="0" w:line="240" w:lineRule="auto"/>
        <w:ind w:left="282" w:right="423" w:firstLine="0"/>
        <w:jc w:val="both"/>
        <w:rPr>
          <w:b/>
          <w:sz w:val="22"/>
        </w:rPr>
      </w:pPr>
      <w:r>
        <w:rPr>
          <w:sz w:val="22"/>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w:t>
      </w:r>
      <w:r>
        <w:rPr>
          <w:spacing w:val="-2"/>
          <w:sz w:val="22"/>
        </w:rPr>
        <w:t>necessário.</w:t>
      </w:r>
    </w:p>
    <w:p w14:paraId="7FEEC0E1">
      <w:pPr>
        <w:pStyle w:val="8"/>
        <w:numPr>
          <w:ilvl w:val="1"/>
          <w:numId w:val="4"/>
        </w:numPr>
        <w:tabs>
          <w:tab w:val="left" w:pos="987"/>
        </w:tabs>
        <w:spacing w:before="121" w:after="0" w:line="240" w:lineRule="auto"/>
        <w:ind w:left="282" w:right="420" w:firstLine="0"/>
        <w:jc w:val="both"/>
        <w:rPr>
          <w:b/>
          <w:sz w:val="22"/>
        </w:rPr>
      </w:pPr>
      <w:r>
        <w:rPr>
          <w:sz w:val="22"/>
        </w:rPr>
        <w:t>Caso ocorra descumprimento das obrigações contratuais, o fiscal administrativo do contrato atuará tempestivamente</w:t>
      </w:r>
      <w:r>
        <w:rPr>
          <w:spacing w:val="-7"/>
          <w:sz w:val="22"/>
        </w:rPr>
        <w:t xml:space="preserve"> </w:t>
      </w:r>
      <w:r>
        <w:rPr>
          <w:sz w:val="22"/>
        </w:rPr>
        <w:t>na</w:t>
      </w:r>
      <w:r>
        <w:rPr>
          <w:spacing w:val="-8"/>
          <w:sz w:val="22"/>
        </w:rPr>
        <w:t xml:space="preserve"> </w:t>
      </w:r>
      <w:r>
        <w:rPr>
          <w:sz w:val="22"/>
        </w:rPr>
        <w:t>solução</w:t>
      </w:r>
      <w:r>
        <w:rPr>
          <w:spacing w:val="-5"/>
          <w:sz w:val="22"/>
        </w:rPr>
        <w:t xml:space="preserve"> </w:t>
      </w:r>
      <w:r>
        <w:rPr>
          <w:sz w:val="22"/>
        </w:rPr>
        <w:t>do</w:t>
      </w:r>
      <w:r>
        <w:rPr>
          <w:spacing w:val="-6"/>
          <w:sz w:val="22"/>
        </w:rPr>
        <w:t xml:space="preserve"> </w:t>
      </w:r>
      <w:r>
        <w:rPr>
          <w:sz w:val="22"/>
        </w:rPr>
        <w:t>problema,</w:t>
      </w:r>
      <w:r>
        <w:rPr>
          <w:spacing w:val="-8"/>
          <w:sz w:val="22"/>
        </w:rPr>
        <w:t xml:space="preserve"> </w:t>
      </w:r>
      <w:r>
        <w:rPr>
          <w:sz w:val="22"/>
        </w:rPr>
        <w:t>reportando</w:t>
      </w:r>
      <w:r>
        <w:rPr>
          <w:spacing w:val="-4"/>
          <w:sz w:val="22"/>
        </w:rPr>
        <w:t xml:space="preserve"> </w:t>
      </w:r>
      <w:r>
        <w:rPr>
          <w:sz w:val="22"/>
        </w:rPr>
        <w:t>ao</w:t>
      </w:r>
      <w:r>
        <w:rPr>
          <w:spacing w:val="-6"/>
          <w:sz w:val="22"/>
        </w:rPr>
        <w:t xml:space="preserve"> </w:t>
      </w:r>
      <w:r>
        <w:rPr>
          <w:sz w:val="22"/>
        </w:rPr>
        <w:t>gestor</w:t>
      </w:r>
      <w:r>
        <w:rPr>
          <w:spacing w:val="-8"/>
          <w:sz w:val="22"/>
        </w:rPr>
        <w:t xml:space="preserve"> </w:t>
      </w:r>
      <w:r>
        <w:rPr>
          <w:sz w:val="22"/>
        </w:rPr>
        <w:t>do</w:t>
      </w:r>
      <w:r>
        <w:rPr>
          <w:spacing w:val="-6"/>
          <w:sz w:val="22"/>
        </w:rPr>
        <w:t xml:space="preserve"> </w:t>
      </w:r>
      <w:r>
        <w:rPr>
          <w:sz w:val="22"/>
        </w:rPr>
        <w:t>contrato</w:t>
      </w:r>
      <w:r>
        <w:rPr>
          <w:spacing w:val="-6"/>
          <w:sz w:val="22"/>
        </w:rPr>
        <w:t xml:space="preserve"> </w:t>
      </w:r>
      <w:r>
        <w:rPr>
          <w:sz w:val="22"/>
        </w:rPr>
        <w:t>para</w:t>
      </w:r>
      <w:r>
        <w:rPr>
          <w:spacing w:val="-5"/>
          <w:sz w:val="22"/>
        </w:rPr>
        <w:t xml:space="preserve"> </w:t>
      </w:r>
      <w:r>
        <w:rPr>
          <w:sz w:val="22"/>
        </w:rPr>
        <w:t>que</w:t>
      </w:r>
      <w:r>
        <w:rPr>
          <w:spacing w:val="-7"/>
          <w:sz w:val="22"/>
        </w:rPr>
        <w:t xml:space="preserve"> </w:t>
      </w:r>
      <w:r>
        <w:rPr>
          <w:sz w:val="22"/>
        </w:rPr>
        <w:t>tome</w:t>
      </w:r>
      <w:r>
        <w:rPr>
          <w:spacing w:val="-5"/>
          <w:sz w:val="22"/>
        </w:rPr>
        <w:t xml:space="preserve"> </w:t>
      </w:r>
      <w:r>
        <w:rPr>
          <w:sz w:val="22"/>
        </w:rPr>
        <w:t>as</w:t>
      </w:r>
      <w:r>
        <w:rPr>
          <w:spacing w:val="-5"/>
          <w:sz w:val="22"/>
        </w:rPr>
        <w:t xml:space="preserve"> </w:t>
      </w:r>
      <w:r>
        <w:rPr>
          <w:sz w:val="22"/>
        </w:rPr>
        <w:t>providências cabíveis, quando ultrapassar a sua competência.</w:t>
      </w:r>
    </w:p>
    <w:p w14:paraId="005A425B">
      <w:pPr>
        <w:pStyle w:val="8"/>
        <w:numPr>
          <w:ilvl w:val="1"/>
          <w:numId w:val="4"/>
        </w:numPr>
        <w:tabs>
          <w:tab w:val="left" w:pos="987"/>
        </w:tabs>
        <w:spacing w:before="118" w:after="0" w:line="240" w:lineRule="auto"/>
        <w:ind w:left="282" w:right="425" w:firstLine="0"/>
        <w:jc w:val="both"/>
        <w:rPr>
          <w:b/>
          <w:sz w:val="22"/>
        </w:rPr>
      </w:pPr>
      <w:r>
        <w:rPr>
          <w:sz w:val="22"/>
        </w:rPr>
        <w:t>A fiscalização de que trata esta cláusula não exclui nem reduz a responsabilidade do Contratado, inclusive</w:t>
      </w:r>
      <w:r>
        <w:rPr>
          <w:spacing w:val="-13"/>
          <w:sz w:val="22"/>
        </w:rPr>
        <w:t xml:space="preserve"> </w:t>
      </w:r>
      <w:r>
        <w:rPr>
          <w:sz w:val="22"/>
        </w:rPr>
        <w:t>perante</w:t>
      </w:r>
      <w:r>
        <w:rPr>
          <w:spacing w:val="-12"/>
          <w:sz w:val="22"/>
        </w:rPr>
        <w:t xml:space="preserve"> </w:t>
      </w:r>
      <w:r>
        <w:rPr>
          <w:sz w:val="22"/>
        </w:rPr>
        <w:t>terceiros,</w:t>
      </w:r>
      <w:r>
        <w:rPr>
          <w:spacing w:val="-13"/>
          <w:sz w:val="22"/>
        </w:rPr>
        <w:t xml:space="preserve"> </w:t>
      </w:r>
      <w:r>
        <w:rPr>
          <w:sz w:val="22"/>
        </w:rPr>
        <w:t>por</w:t>
      </w:r>
      <w:r>
        <w:rPr>
          <w:spacing w:val="-12"/>
          <w:sz w:val="22"/>
        </w:rPr>
        <w:t xml:space="preserve"> </w:t>
      </w:r>
      <w:r>
        <w:rPr>
          <w:sz w:val="22"/>
        </w:rPr>
        <w:t>qualquer</w:t>
      </w:r>
      <w:r>
        <w:rPr>
          <w:spacing w:val="-13"/>
          <w:sz w:val="22"/>
        </w:rPr>
        <w:t xml:space="preserve"> </w:t>
      </w:r>
      <w:r>
        <w:rPr>
          <w:sz w:val="22"/>
        </w:rPr>
        <w:t>irregularidade,</w:t>
      </w:r>
      <w:r>
        <w:rPr>
          <w:spacing w:val="-12"/>
          <w:sz w:val="22"/>
        </w:rPr>
        <w:t xml:space="preserve"> </w:t>
      </w:r>
      <w:r>
        <w:rPr>
          <w:sz w:val="22"/>
        </w:rPr>
        <w:t>ainda</w:t>
      </w:r>
      <w:r>
        <w:rPr>
          <w:spacing w:val="-13"/>
          <w:sz w:val="22"/>
        </w:rPr>
        <w:t xml:space="preserve"> </w:t>
      </w:r>
      <w:r>
        <w:rPr>
          <w:sz w:val="22"/>
        </w:rPr>
        <w:t>que</w:t>
      </w:r>
      <w:r>
        <w:rPr>
          <w:spacing w:val="-12"/>
          <w:sz w:val="22"/>
        </w:rPr>
        <w:t xml:space="preserve"> </w:t>
      </w:r>
      <w:r>
        <w:rPr>
          <w:sz w:val="22"/>
        </w:rPr>
        <w:t>resultante</w:t>
      </w:r>
      <w:r>
        <w:rPr>
          <w:spacing w:val="-12"/>
          <w:sz w:val="22"/>
        </w:rPr>
        <w:t xml:space="preserve"> </w:t>
      </w:r>
      <w:r>
        <w:rPr>
          <w:sz w:val="22"/>
        </w:rPr>
        <w:t>de</w:t>
      </w:r>
      <w:r>
        <w:rPr>
          <w:spacing w:val="-13"/>
          <w:sz w:val="22"/>
        </w:rPr>
        <w:t xml:space="preserve"> </w:t>
      </w:r>
      <w:r>
        <w:rPr>
          <w:sz w:val="22"/>
        </w:rPr>
        <w:t>imperfeições</w:t>
      </w:r>
      <w:r>
        <w:rPr>
          <w:spacing w:val="-12"/>
          <w:sz w:val="22"/>
        </w:rPr>
        <w:t xml:space="preserve"> </w:t>
      </w:r>
      <w:r>
        <w:rPr>
          <w:sz w:val="22"/>
        </w:rPr>
        <w:t>técnicas,</w:t>
      </w:r>
      <w:r>
        <w:rPr>
          <w:spacing w:val="-13"/>
          <w:sz w:val="22"/>
        </w:rPr>
        <w:t xml:space="preserve"> </w:t>
      </w:r>
      <w:r>
        <w:rPr>
          <w:sz w:val="22"/>
        </w:rPr>
        <w:t>vícios redibitórios,</w:t>
      </w:r>
      <w:r>
        <w:rPr>
          <w:spacing w:val="-13"/>
          <w:sz w:val="22"/>
        </w:rPr>
        <w:t xml:space="preserve"> </w:t>
      </w:r>
      <w:r>
        <w:rPr>
          <w:sz w:val="22"/>
        </w:rPr>
        <w:t>ou</w:t>
      </w:r>
      <w:r>
        <w:rPr>
          <w:spacing w:val="-12"/>
          <w:sz w:val="22"/>
        </w:rPr>
        <w:t xml:space="preserve"> </w:t>
      </w:r>
      <w:r>
        <w:rPr>
          <w:sz w:val="22"/>
        </w:rPr>
        <w:t>emprego</w:t>
      </w:r>
      <w:r>
        <w:rPr>
          <w:spacing w:val="-13"/>
          <w:sz w:val="22"/>
        </w:rPr>
        <w:t xml:space="preserve"> </w:t>
      </w:r>
      <w:r>
        <w:rPr>
          <w:sz w:val="22"/>
        </w:rPr>
        <w:t>de</w:t>
      </w:r>
      <w:r>
        <w:rPr>
          <w:spacing w:val="-11"/>
          <w:sz w:val="22"/>
        </w:rPr>
        <w:t xml:space="preserve"> </w:t>
      </w:r>
      <w:r>
        <w:rPr>
          <w:sz w:val="22"/>
        </w:rPr>
        <w:t>material</w:t>
      </w:r>
      <w:r>
        <w:rPr>
          <w:spacing w:val="-12"/>
          <w:sz w:val="22"/>
        </w:rPr>
        <w:t xml:space="preserve"> </w:t>
      </w:r>
      <w:r>
        <w:rPr>
          <w:sz w:val="22"/>
        </w:rPr>
        <w:t>inadequado</w:t>
      </w:r>
      <w:r>
        <w:rPr>
          <w:spacing w:val="-10"/>
          <w:sz w:val="22"/>
        </w:rPr>
        <w:t xml:space="preserve"> </w:t>
      </w:r>
      <w:r>
        <w:rPr>
          <w:sz w:val="22"/>
        </w:rPr>
        <w:t>ou</w:t>
      </w:r>
      <w:r>
        <w:rPr>
          <w:spacing w:val="-12"/>
          <w:sz w:val="22"/>
        </w:rPr>
        <w:t xml:space="preserve"> </w:t>
      </w:r>
      <w:r>
        <w:rPr>
          <w:sz w:val="22"/>
        </w:rPr>
        <w:t>de</w:t>
      </w:r>
      <w:r>
        <w:rPr>
          <w:spacing w:val="-11"/>
          <w:sz w:val="22"/>
        </w:rPr>
        <w:t xml:space="preserve"> </w:t>
      </w:r>
      <w:r>
        <w:rPr>
          <w:sz w:val="22"/>
        </w:rPr>
        <w:t>qualidade</w:t>
      </w:r>
      <w:r>
        <w:rPr>
          <w:spacing w:val="-11"/>
          <w:sz w:val="22"/>
        </w:rPr>
        <w:t xml:space="preserve"> </w:t>
      </w:r>
      <w:r>
        <w:rPr>
          <w:sz w:val="22"/>
        </w:rPr>
        <w:t>inferior</w:t>
      </w:r>
      <w:r>
        <w:rPr>
          <w:spacing w:val="-13"/>
          <w:sz w:val="22"/>
        </w:rPr>
        <w:t xml:space="preserve"> </w:t>
      </w:r>
      <w:r>
        <w:rPr>
          <w:sz w:val="22"/>
        </w:rPr>
        <w:t>e,</w:t>
      </w:r>
      <w:r>
        <w:rPr>
          <w:spacing w:val="-11"/>
          <w:sz w:val="22"/>
        </w:rPr>
        <w:t xml:space="preserve"> </w:t>
      </w:r>
      <w:r>
        <w:rPr>
          <w:sz w:val="22"/>
        </w:rPr>
        <w:t>na</w:t>
      </w:r>
      <w:r>
        <w:rPr>
          <w:spacing w:val="-13"/>
          <w:sz w:val="22"/>
        </w:rPr>
        <w:t xml:space="preserve"> </w:t>
      </w:r>
      <w:r>
        <w:rPr>
          <w:sz w:val="22"/>
        </w:rPr>
        <w:t>ocorrência</w:t>
      </w:r>
      <w:r>
        <w:rPr>
          <w:spacing w:val="-12"/>
          <w:sz w:val="22"/>
        </w:rPr>
        <w:t xml:space="preserve"> </w:t>
      </w:r>
      <w:r>
        <w:rPr>
          <w:sz w:val="22"/>
        </w:rPr>
        <w:t>desta,</w:t>
      </w:r>
      <w:r>
        <w:rPr>
          <w:spacing w:val="-11"/>
          <w:sz w:val="22"/>
        </w:rPr>
        <w:t xml:space="preserve"> </w:t>
      </w:r>
      <w:r>
        <w:rPr>
          <w:sz w:val="22"/>
        </w:rPr>
        <w:t>não</w:t>
      </w:r>
      <w:r>
        <w:rPr>
          <w:spacing w:val="-10"/>
          <w:sz w:val="22"/>
        </w:rPr>
        <w:t xml:space="preserve"> </w:t>
      </w:r>
      <w:r>
        <w:rPr>
          <w:sz w:val="22"/>
        </w:rPr>
        <w:t>implica corresponsabilidade da Contratante ou de seus agentes, gestores e fiscais, de conformidade.</w:t>
      </w:r>
    </w:p>
    <w:p w14:paraId="7155D55C">
      <w:pPr>
        <w:pStyle w:val="3"/>
        <w:jc w:val="both"/>
        <w:rPr>
          <w:u w:val="none"/>
        </w:rPr>
      </w:pPr>
      <w:r>
        <w:rPr>
          <w:u w:val="single"/>
        </w:rPr>
        <w:t>Gestor</w:t>
      </w:r>
      <w:r>
        <w:rPr>
          <w:spacing w:val="21"/>
          <w:u w:val="single"/>
        </w:rPr>
        <w:t xml:space="preserve"> </w:t>
      </w:r>
      <w:r>
        <w:rPr>
          <w:u w:val="single"/>
        </w:rPr>
        <w:t>do</w:t>
      </w:r>
      <w:r>
        <w:rPr>
          <w:spacing w:val="20"/>
          <w:u w:val="single"/>
        </w:rPr>
        <w:t xml:space="preserve"> </w:t>
      </w:r>
      <w:r>
        <w:rPr>
          <w:spacing w:val="-2"/>
          <w:u w:val="single"/>
        </w:rPr>
        <w:t>Contrato</w:t>
      </w:r>
    </w:p>
    <w:p w14:paraId="1CC7DF53">
      <w:pPr>
        <w:pStyle w:val="8"/>
        <w:numPr>
          <w:ilvl w:val="1"/>
          <w:numId w:val="4"/>
        </w:numPr>
        <w:tabs>
          <w:tab w:val="left" w:pos="987"/>
        </w:tabs>
        <w:spacing w:before="256" w:after="0" w:line="240" w:lineRule="auto"/>
        <w:ind w:left="987" w:right="0" w:hanging="705"/>
        <w:jc w:val="both"/>
        <w:rPr>
          <w:b/>
          <w:sz w:val="22"/>
        </w:rPr>
      </w:pPr>
      <w:r>
        <w:rPr>
          <w:sz w:val="22"/>
        </w:rPr>
        <w:t>Cabe</w:t>
      </w:r>
      <w:r>
        <w:rPr>
          <w:spacing w:val="-3"/>
          <w:sz w:val="22"/>
        </w:rPr>
        <w:t xml:space="preserve"> </w:t>
      </w:r>
      <w:r>
        <w:rPr>
          <w:sz w:val="22"/>
        </w:rPr>
        <w:t>ao</w:t>
      </w:r>
      <w:r>
        <w:rPr>
          <w:spacing w:val="-3"/>
          <w:sz w:val="22"/>
        </w:rPr>
        <w:t xml:space="preserve"> </w:t>
      </w:r>
      <w:r>
        <w:rPr>
          <w:sz w:val="22"/>
        </w:rPr>
        <w:t>gestor</w:t>
      </w:r>
      <w:r>
        <w:rPr>
          <w:spacing w:val="-2"/>
          <w:sz w:val="22"/>
        </w:rPr>
        <w:t xml:space="preserve"> </w:t>
      </w:r>
      <w:r>
        <w:rPr>
          <w:sz w:val="22"/>
        </w:rPr>
        <w:t>do</w:t>
      </w:r>
      <w:r>
        <w:rPr>
          <w:spacing w:val="-1"/>
          <w:sz w:val="22"/>
        </w:rPr>
        <w:t xml:space="preserve"> </w:t>
      </w:r>
      <w:r>
        <w:rPr>
          <w:spacing w:val="-2"/>
          <w:sz w:val="22"/>
        </w:rPr>
        <w:t>contrato:</w:t>
      </w:r>
    </w:p>
    <w:p w14:paraId="0FCBD885">
      <w:pPr>
        <w:pStyle w:val="8"/>
        <w:numPr>
          <w:ilvl w:val="2"/>
          <w:numId w:val="6"/>
        </w:numPr>
        <w:tabs>
          <w:tab w:val="left" w:pos="941"/>
        </w:tabs>
        <w:spacing w:before="120" w:after="0" w:line="240" w:lineRule="auto"/>
        <w:ind w:left="282" w:right="423" w:firstLine="0"/>
        <w:jc w:val="both"/>
        <w:rPr>
          <w:sz w:val="22"/>
        </w:rPr>
      </w:pPr>
      <w:r>
        <w:rPr>
          <w:sz w:val="22"/>
        </w:rPr>
        <w:t>coordenar</w:t>
      </w:r>
      <w:r>
        <w:rPr>
          <w:spacing w:val="-6"/>
          <w:sz w:val="22"/>
        </w:rPr>
        <w:t xml:space="preserve"> </w:t>
      </w:r>
      <w:r>
        <w:rPr>
          <w:sz w:val="22"/>
        </w:rPr>
        <w:t>a</w:t>
      </w:r>
      <w:r>
        <w:rPr>
          <w:spacing w:val="-8"/>
          <w:sz w:val="22"/>
        </w:rPr>
        <w:t xml:space="preserve"> </w:t>
      </w:r>
      <w:r>
        <w:rPr>
          <w:sz w:val="22"/>
        </w:rPr>
        <w:t>atualização</w:t>
      </w:r>
      <w:r>
        <w:rPr>
          <w:spacing w:val="-5"/>
          <w:sz w:val="22"/>
        </w:rPr>
        <w:t xml:space="preserve"> </w:t>
      </w:r>
      <w:r>
        <w:rPr>
          <w:sz w:val="22"/>
        </w:rPr>
        <w:t>do</w:t>
      </w:r>
      <w:r>
        <w:rPr>
          <w:spacing w:val="-4"/>
          <w:sz w:val="22"/>
        </w:rPr>
        <w:t xml:space="preserve"> </w:t>
      </w:r>
      <w:r>
        <w:rPr>
          <w:sz w:val="22"/>
        </w:rPr>
        <w:t>processo</w:t>
      </w:r>
      <w:r>
        <w:rPr>
          <w:spacing w:val="-6"/>
          <w:sz w:val="22"/>
        </w:rPr>
        <w:t xml:space="preserve"> </w:t>
      </w:r>
      <w:r>
        <w:rPr>
          <w:sz w:val="22"/>
        </w:rPr>
        <w:t>de</w:t>
      </w:r>
      <w:r>
        <w:rPr>
          <w:spacing w:val="-7"/>
          <w:sz w:val="22"/>
        </w:rPr>
        <w:t xml:space="preserve"> </w:t>
      </w:r>
      <w:r>
        <w:rPr>
          <w:sz w:val="22"/>
        </w:rPr>
        <w:t>acompanhamento</w:t>
      </w:r>
      <w:r>
        <w:rPr>
          <w:spacing w:val="-4"/>
          <w:sz w:val="22"/>
        </w:rPr>
        <w:t xml:space="preserve"> </w:t>
      </w:r>
      <w:r>
        <w:rPr>
          <w:sz w:val="22"/>
        </w:rPr>
        <w:t>e</w:t>
      </w:r>
      <w:r>
        <w:rPr>
          <w:spacing w:val="-7"/>
          <w:sz w:val="22"/>
        </w:rPr>
        <w:t xml:space="preserve"> </w:t>
      </w:r>
      <w:r>
        <w:rPr>
          <w:sz w:val="22"/>
        </w:rPr>
        <w:t>fiscalização</w:t>
      </w:r>
      <w:r>
        <w:rPr>
          <w:spacing w:val="-6"/>
          <w:sz w:val="22"/>
        </w:rPr>
        <w:t xml:space="preserve"> </w:t>
      </w:r>
      <w:r>
        <w:rPr>
          <w:sz w:val="22"/>
        </w:rPr>
        <w:t>do</w:t>
      </w:r>
      <w:r>
        <w:rPr>
          <w:spacing w:val="-4"/>
          <w:sz w:val="22"/>
        </w:rPr>
        <w:t xml:space="preserve"> </w:t>
      </w:r>
      <w:r>
        <w:rPr>
          <w:sz w:val="22"/>
        </w:rPr>
        <w:t>contrato</w:t>
      </w:r>
      <w:r>
        <w:rPr>
          <w:spacing w:val="-6"/>
          <w:sz w:val="22"/>
        </w:rPr>
        <w:t xml:space="preserve"> </w:t>
      </w:r>
      <w:r>
        <w:rPr>
          <w:sz w:val="22"/>
        </w:rPr>
        <w:t>contendo</w:t>
      </w:r>
      <w:r>
        <w:rPr>
          <w:spacing w:val="-6"/>
          <w:sz w:val="22"/>
        </w:rPr>
        <w:t xml:space="preserve"> </w:t>
      </w:r>
      <w:r>
        <w:rPr>
          <w:sz w:val="22"/>
        </w:rPr>
        <w:t>todos os</w:t>
      </w:r>
      <w:r>
        <w:rPr>
          <w:spacing w:val="-10"/>
          <w:sz w:val="22"/>
        </w:rPr>
        <w:t xml:space="preserve"> </w:t>
      </w:r>
      <w:r>
        <w:rPr>
          <w:sz w:val="22"/>
        </w:rPr>
        <w:t>registros</w:t>
      </w:r>
      <w:r>
        <w:rPr>
          <w:spacing w:val="-10"/>
          <w:sz w:val="22"/>
        </w:rPr>
        <w:t xml:space="preserve"> </w:t>
      </w:r>
      <w:r>
        <w:rPr>
          <w:sz w:val="22"/>
        </w:rPr>
        <w:t>formais</w:t>
      </w:r>
      <w:r>
        <w:rPr>
          <w:spacing w:val="-11"/>
          <w:sz w:val="22"/>
        </w:rPr>
        <w:t xml:space="preserve"> </w:t>
      </w:r>
      <w:r>
        <w:rPr>
          <w:sz w:val="22"/>
        </w:rPr>
        <w:t>da</w:t>
      </w:r>
      <w:r>
        <w:rPr>
          <w:spacing w:val="-13"/>
          <w:sz w:val="22"/>
        </w:rPr>
        <w:t xml:space="preserve"> </w:t>
      </w:r>
      <w:r>
        <w:rPr>
          <w:sz w:val="22"/>
        </w:rPr>
        <w:t>execução</w:t>
      </w:r>
      <w:r>
        <w:rPr>
          <w:spacing w:val="-8"/>
          <w:sz w:val="22"/>
        </w:rPr>
        <w:t xml:space="preserve"> </w:t>
      </w:r>
      <w:r>
        <w:rPr>
          <w:sz w:val="22"/>
        </w:rPr>
        <w:t>no</w:t>
      </w:r>
      <w:r>
        <w:rPr>
          <w:spacing w:val="-9"/>
          <w:sz w:val="22"/>
        </w:rPr>
        <w:t xml:space="preserve"> </w:t>
      </w:r>
      <w:r>
        <w:rPr>
          <w:sz w:val="22"/>
        </w:rPr>
        <w:t>histórico</w:t>
      </w:r>
      <w:r>
        <w:rPr>
          <w:spacing w:val="-6"/>
          <w:sz w:val="22"/>
        </w:rPr>
        <w:t xml:space="preserve"> </w:t>
      </w:r>
      <w:r>
        <w:rPr>
          <w:sz w:val="22"/>
        </w:rPr>
        <w:t>de</w:t>
      </w:r>
      <w:r>
        <w:rPr>
          <w:spacing w:val="-9"/>
          <w:sz w:val="22"/>
        </w:rPr>
        <w:t xml:space="preserve"> </w:t>
      </w:r>
      <w:r>
        <w:rPr>
          <w:sz w:val="22"/>
        </w:rPr>
        <w:t>gerenciamento</w:t>
      </w:r>
      <w:r>
        <w:rPr>
          <w:spacing w:val="-9"/>
          <w:sz w:val="22"/>
        </w:rPr>
        <w:t xml:space="preserve"> </w:t>
      </w:r>
      <w:r>
        <w:rPr>
          <w:sz w:val="22"/>
        </w:rPr>
        <w:t>do</w:t>
      </w:r>
      <w:r>
        <w:rPr>
          <w:spacing w:val="-11"/>
          <w:sz w:val="22"/>
        </w:rPr>
        <w:t xml:space="preserve"> </w:t>
      </w:r>
      <w:r>
        <w:rPr>
          <w:sz w:val="22"/>
        </w:rPr>
        <w:t>contrato,</w:t>
      </w:r>
      <w:r>
        <w:rPr>
          <w:spacing w:val="-10"/>
          <w:sz w:val="22"/>
        </w:rPr>
        <w:t xml:space="preserve"> </w:t>
      </w:r>
      <w:r>
        <w:rPr>
          <w:sz w:val="22"/>
        </w:rPr>
        <w:t>a</w:t>
      </w:r>
      <w:r>
        <w:rPr>
          <w:spacing w:val="-13"/>
          <w:sz w:val="22"/>
        </w:rPr>
        <w:t xml:space="preserve"> </w:t>
      </w:r>
      <w:r>
        <w:rPr>
          <w:sz w:val="22"/>
        </w:rPr>
        <w:t>exemplo</w:t>
      </w:r>
      <w:r>
        <w:rPr>
          <w:spacing w:val="-11"/>
          <w:sz w:val="22"/>
        </w:rPr>
        <w:t xml:space="preserve"> </w:t>
      </w:r>
      <w:r>
        <w:rPr>
          <w:sz w:val="22"/>
        </w:rPr>
        <w:t>da</w:t>
      </w:r>
      <w:r>
        <w:rPr>
          <w:spacing w:val="-13"/>
          <w:sz w:val="22"/>
        </w:rPr>
        <w:t xml:space="preserve"> </w:t>
      </w:r>
      <w:r>
        <w:rPr>
          <w:sz w:val="22"/>
        </w:rPr>
        <w:t>ordem</w:t>
      </w:r>
      <w:r>
        <w:rPr>
          <w:spacing w:val="-8"/>
          <w:sz w:val="22"/>
        </w:rPr>
        <w:t xml:space="preserve"> </w:t>
      </w:r>
      <w:r>
        <w:rPr>
          <w:sz w:val="22"/>
        </w:rPr>
        <w:t>de</w:t>
      </w:r>
      <w:r>
        <w:rPr>
          <w:spacing w:val="-12"/>
          <w:sz w:val="22"/>
        </w:rPr>
        <w:t xml:space="preserve"> </w:t>
      </w:r>
      <w:r>
        <w:rPr>
          <w:sz w:val="22"/>
        </w:rPr>
        <w:t>serviço, do</w:t>
      </w:r>
      <w:r>
        <w:rPr>
          <w:spacing w:val="-2"/>
          <w:sz w:val="22"/>
        </w:rPr>
        <w:t xml:space="preserve"> </w:t>
      </w:r>
      <w:r>
        <w:rPr>
          <w:sz w:val="22"/>
        </w:rPr>
        <w:t>registro</w:t>
      </w:r>
      <w:r>
        <w:rPr>
          <w:spacing w:val="-2"/>
          <w:sz w:val="22"/>
        </w:rPr>
        <w:t xml:space="preserve"> </w:t>
      </w:r>
      <w:r>
        <w:rPr>
          <w:sz w:val="22"/>
        </w:rPr>
        <w:t>de</w:t>
      </w:r>
      <w:r>
        <w:rPr>
          <w:spacing w:val="-3"/>
          <w:sz w:val="22"/>
        </w:rPr>
        <w:t xml:space="preserve"> </w:t>
      </w:r>
      <w:r>
        <w:rPr>
          <w:sz w:val="22"/>
        </w:rPr>
        <w:t>ocorrências,</w:t>
      </w:r>
      <w:r>
        <w:rPr>
          <w:spacing w:val="-5"/>
          <w:sz w:val="22"/>
        </w:rPr>
        <w:t xml:space="preserve"> </w:t>
      </w:r>
      <w:r>
        <w:rPr>
          <w:sz w:val="22"/>
        </w:rPr>
        <w:t>das</w:t>
      </w:r>
      <w:r>
        <w:rPr>
          <w:spacing w:val="-3"/>
          <w:sz w:val="22"/>
        </w:rPr>
        <w:t xml:space="preserve"> </w:t>
      </w:r>
      <w:r>
        <w:rPr>
          <w:sz w:val="22"/>
        </w:rPr>
        <w:t>alterações</w:t>
      </w:r>
      <w:r>
        <w:rPr>
          <w:spacing w:val="-3"/>
          <w:sz w:val="22"/>
        </w:rPr>
        <w:t xml:space="preserve"> </w:t>
      </w:r>
      <w:r>
        <w:rPr>
          <w:sz w:val="22"/>
        </w:rPr>
        <w:t>e</w:t>
      </w:r>
      <w:r>
        <w:rPr>
          <w:spacing w:val="-2"/>
          <w:sz w:val="22"/>
        </w:rPr>
        <w:t xml:space="preserve"> </w:t>
      </w:r>
      <w:r>
        <w:rPr>
          <w:sz w:val="22"/>
        </w:rPr>
        <w:t>das</w:t>
      </w:r>
      <w:r>
        <w:rPr>
          <w:spacing w:val="-3"/>
          <w:sz w:val="22"/>
        </w:rPr>
        <w:t xml:space="preserve"> </w:t>
      </w:r>
      <w:r>
        <w:rPr>
          <w:sz w:val="22"/>
        </w:rPr>
        <w:t>prorrogações</w:t>
      </w:r>
      <w:r>
        <w:rPr>
          <w:spacing w:val="-4"/>
          <w:sz w:val="22"/>
        </w:rPr>
        <w:t xml:space="preserve"> </w:t>
      </w:r>
      <w:r>
        <w:rPr>
          <w:sz w:val="22"/>
        </w:rPr>
        <w:t>contratuais,</w:t>
      </w:r>
      <w:r>
        <w:rPr>
          <w:spacing w:val="-4"/>
          <w:sz w:val="22"/>
        </w:rPr>
        <w:t xml:space="preserve"> </w:t>
      </w:r>
      <w:r>
        <w:rPr>
          <w:sz w:val="22"/>
        </w:rPr>
        <w:t>elaborando</w:t>
      </w:r>
      <w:r>
        <w:rPr>
          <w:spacing w:val="-2"/>
          <w:sz w:val="22"/>
        </w:rPr>
        <w:t xml:space="preserve"> </w:t>
      </w:r>
      <w:r>
        <w:rPr>
          <w:sz w:val="22"/>
        </w:rPr>
        <w:t>relatório</w:t>
      </w:r>
      <w:r>
        <w:rPr>
          <w:spacing w:val="-2"/>
          <w:sz w:val="22"/>
        </w:rPr>
        <w:t xml:space="preserve"> </w:t>
      </w:r>
      <w:r>
        <w:rPr>
          <w:sz w:val="22"/>
        </w:rPr>
        <w:t>com</w:t>
      </w:r>
      <w:r>
        <w:rPr>
          <w:spacing w:val="-2"/>
          <w:sz w:val="22"/>
        </w:rPr>
        <w:t xml:space="preserve"> </w:t>
      </w:r>
      <w:r>
        <w:rPr>
          <w:sz w:val="22"/>
        </w:rPr>
        <w:t>vistas</w:t>
      </w:r>
      <w:r>
        <w:rPr>
          <w:spacing w:val="-4"/>
          <w:sz w:val="22"/>
        </w:rPr>
        <w:t xml:space="preserve"> </w:t>
      </w:r>
      <w:r>
        <w:rPr>
          <w:sz w:val="22"/>
        </w:rPr>
        <w:t xml:space="preserve">à verificação da necessidade de adequações do contrato para fins de atendimento da finalidade da </w:t>
      </w:r>
      <w:r>
        <w:rPr>
          <w:spacing w:val="-2"/>
          <w:sz w:val="22"/>
        </w:rPr>
        <w:t>administração.</w:t>
      </w:r>
    </w:p>
    <w:p w14:paraId="4204F7BD">
      <w:pPr>
        <w:pStyle w:val="8"/>
        <w:numPr>
          <w:ilvl w:val="2"/>
          <w:numId w:val="6"/>
        </w:numPr>
        <w:tabs>
          <w:tab w:val="left" w:pos="948"/>
        </w:tabs>
        <w:spacing w:before="119" w:after="0" w:line="240" w:lineRule="auto"/>
        <w:ind w:left="282" w:right="425" w:firstLine="0"/>
        <w:jc w:val="both"/>
        <w:rPr>
          <w:sz w:val="22"/>
        </w:rPr>
      </w:pPr>
      <w:r>
        <w:rPr>
          <w:sz w:val="22"/>
        </w:rPr>
        <w:t>acompanhar os registros realizados pelos fiscais do contrato, de todas as</w:t>
      </w:r>
      <w:r>
        <w:rPr>
          <w:spacing w:val="-2"/>
          <w:sz w:val="22"/>
        </w:rPr>
        <w:t xml:space="preserve"> </w:t>
      </w:r>
      <w:r>
        <w:rPr>
          <w:sz w:val="22"/>
        </w:rPr>
        <w:t>ocorrências relacionadas à execução do contrato e as</w:t>
      </w:r>
      <w:r>
        <w:rPr>
          <w:spacing w:val="-2"/>
          <w:sz w:val="22"/>
        </w:rPr>
        <w:t xml:space="preserve"> </w:t>
      </w:r>
      <w:r>
        <w:rPr>
          <w:sz w:val="22"/>
        </w:rPr>
        <w:t>medidas adotadas, informando, se for o caso, à autoridade superior àquelas que ultrapassarem a sua competência.</w:t>
      </w:r>
    </w:p>
    <w:p w14:paraId="63B1B7CE">
      <w:pPr>
        <w:pStyle w:val="8"/>
        <w:numPr>
          <w:ilvl w:val="2"/>
          <w:numId w:val="6"/>
        </w:numPr>
        <w:tabs>
          <w:tab w:val="left" w:pos="963"/>
        </w:tabs>
        <w:spacing w:before="121" w:after="0" w:line="240" w:lineRule="auto"/>
        <w:ind w:left="963" w:right="0" w:hanging="681"/>
        <w:jc w:val="both"/>
        <w:rPr>
          <w:sz w:val="22"/>
        </w:rPr>
      </w:pPr>
      <w:r>
        <w:rPr>
          <w:sz w:val="22"/>
        </w:rPr>
        <w:t>acompanhar</w:t>
      </w:r>
      <w:r>
        <w:rPr>
          <w:spacing w:val="13"/>
          <w:sz w:val="22"/>
        </w:rPr>
        <w:t xml:space="preserve"> </w:t>
      </w:r>
      <w:r>
        <w:rPr>
          <w:sz w:val="22"/>
        </w:rPr>
        <w:t>a</w:t>
      </w:r>
      <w:r>
        <w:rPr>
          <w:spacing w:val="13"/>
          <w:sz w:val="22"/>
        </w:rPr>
        <w:t xml:space="preserve"> </w:t>
      </w:r>
      <w:r>
        <w:rPr>
          <w:sz w:val="22"/>
        </w:rPr>
        <w:t>manutenção</w:t>
      </w:r>
      <w:r>
        <w:rPr>
          <w:spacing w:val="16"/>
          <w:sz w:val="22"/>
        </w:rPr>
        <w:t xml:space="preserve"> </w:t>
      </w:r>
      <w:r>
        <w:rPr>
          <w:sz w:val="22"/>
        </w:rPr>
        <w:t>das</w:t>
      </w:r>
      <w:r>
        <w:rPr>
          <w:spacing w:val="14"/>
          <w:sz w:val="22"/>
        </w:rPr>
        <w:t xml:space="preserve"> </w:t>
      </w:r>
      <w:r>
        <w:rPr>
          <w:sz w:val="22"/>
        </w:rPr>
        <w:t>condições</w:t>
      </w:r>
      <w:r>
        <w:rPr>
          <w:spacing w:val="16"/>
          <w:sz w:val="22"/>
        </w:rPr>
        <w:t xml:space="preserve"> </w:t>
      </w:r>
      <w:r>
        <w:rPr>
          <w:sz w:val="22"/>
        </w:rPr>
        <w:t>de</w:t>
      </w:r>
      <w:r>
        <w:rPr>
          <w:spacing w:val="13"/>
          <w:sz w:val="22"/>
        </w:rPr>
        <w:t xml:space="preserve"> </w:t>
      </w:r>
      <w:r>
        <w:rPr>
          <w:sz w:val="22"/>
        </w:rPr>
        <w:t>habilitação</w:t>
      </w:r>
      <w:r>
        <w:rPr>
          <w:spacing w:val="17"/>
          <w:sz w:val="22"/>
        </w:rPr>
        <w:t xml:space="preserve"> </w:t>
      </w:r>
      <w:r>
        <w:rPr>
          <w:sz w:val="22"/>
        </w:rPr>
        <w:t>da</w:t>
      </w:r>
      <w:r>
        <w:rPr>
          <w:spacing w:val="15"/>
          <w:sz w:val="22"/>
        </w:rPr>
        <w:t xml:space="preserve"> </w:t>
      </w:r>
      <w:r>
        <w:rPr>
          <w:sz w:val="22"/>
        </w:rPr>
        <w:t>contratada,</w:t>
      </w:r>
      <w:r>
        <w:rPr>
          <w:spacing w:val="12"/>
          <w:sz w:val="22"/>
        </w:rPr>
        <w:t xml:space="preserve"> </w:t>
      </w:r>
      <w:r>
        <w:rPr>
          <w:sz w:val="22"/>
        </w:rPr>
        <w:t>para</w:t>
      </w:r>
      <w:r>
        <w:rPr>
          <w:spacing w:val="16"/>
          <w:sz w:val="22"/>
        </w:rPr>
        <w:t xml:space="preserve"> </w:t>
      </w:r>
      <w:r>
        <w:rPr>
          <w:sz w:val="22"/>
        </w:rPr>
        <w:t>fins</w:t>
      </w:r>
      <w:r>
        <w:rPr>
          <w:spacing w:val="15"/>
          <w:sz w:val="22"/>
        </w:rPr>
        <w:t xml:space="preserve"> </w:t>
      </w:r>
      <w:r>
        <w:rPr>
          <w:sz w:val="22"/>
        </w:rPr>
        <w:t>de</w:t>
      </w:r>
      <w:r>
        <w:rPr>
          <w:spacing w:val="16"/>
          <w:sz w:val="22"/>
        </w:rPr>
        <w:t xml:space="preserve"> </w:t>
      </w:r>
      <w:r>
        <w:rPr>
          <w:sz w:val="22"/>
        </w:rPr>
        <w:t>empenho</w:t>
      </w:r>
      <w:r>
        <w:rPr>
          <w:spacing w:val="17"/>
          <w:sz w:val="22"/>
        </w:rPr>
        <w:t xml:space="preserve"> </w:t>
      </w:r>
      <w:r>
        <w:rPr>
          <w:spacing w:val="-5"/>
          <w:sz w:val="22"/>
        </w:rPr>
        <w:t>de</w:t>
      </w:r>
    </w:p>
    <w:p w14:paraId="0B89CE0C">
      <w:pPr>
        <w:pStyle w:val="8"/>
        <w:spacing w:after="0" w:line="240" w:lineRule="auto"/>
        <w:jc w:val="both"/>
        <w:rPr>
          <w:sz w:val="22"/>
        </w:rPr>
        <w:sectPr>
          <w:pgSz w:w="11910" w:h="16840"/>
          <w:pgMar w:top="2160" w:right="708" w:bottom="1860" w:left="850" w:header="708" w:footer="1674" w:gutter="0"/>
          <w:cols w:space="720" w:num="1"/>
        </w:sectPr>
      </w:pPr>
    </w:p>
    <w:p w14:paraId="49F785C9">
      <w:pPr>
        <w:pStyle w:val="6"/>
        <w:jc w:val="left"/>
      </w:pPr>
    </w:p>
    <w:p w14:paraId="465CAF74">
      <w:pPr>
        <w:pStyle w:val="6"/>
        <w:spacing w:before="257"/>
        <w:jc w:val="left"/>
      </w:pPr>
    </w:p>
    <w:p w14:paraId="4AF18721">
      <w:pPr>
        <w:pStyle w:val="6"/>
        <w:ind w:left="282" w:right="422"/>
      </w:pPr>
      <w:r>
        <w:t>despesa</w:t>
      </w:r>
      <w:r>
        <w:rPr>
          <w:spacing w:val="-5"/>
        </w:rPr>
        <w:t xml:space="preserve"> </w:t>
      </w:r>
      <w:r>
        <w:t>e</w:t>
      </w:r>
      <w:r>
        <w:rPr>
          <w:spacing w:val="-4"/>
        </w:rPr>
        <w:t xml:space="preserve"> </w:t>
      </w:r>
      <w:r>
        <w:t>pagamento,</w:t>
      </w:r>
      <w:r>
        <w:rPr>
          <w:spacing w:val="-4"/>
        </w:rPr>
        <w:t xml:space="preserve"> </w:t>
      </w:r>
      <w:r>
        <w:t>e</w:t>
      </w:r>
      <w:r>
        <w:rPr>
          <w:spacing w:val="-4"/>
        </w:rPr>
        <w:t xml:space="preserve"> </w:t>
      </w:r>
      <w:r>
        <w:t>anotará</w:t>
      </w:r>
      <w:r>
        <w:rPr>
          <w:spacing w:val="-7"/>
        </w:rPr>
        <w:t xml:space="preserve"> </w:t>
      </w:r>
      <w:r>
        <w:t>os</w:t>
      </w:r>
      <w:r>
        <w:rPr>
          <w:spacing w:val="-2"/>
        </w:rPr>
        <w:t xml:space="preserve"> </w:t>
      </w:r>
      <w:r>
        <w:t>problemas</w:t>
      </w:r>
      <w:r>
        <w:rPr>
          <w:spacing w:val="-5"/>
        </w:rPr>
        <w:t xml:space="preserve"> </w:t>
      </w:r>
      <w:r>
        <w:t>que</w:t>
      </w:r>
      <w:r>
        <w:rPr>
          <w:spacing w:val="-4"/>
        </w:rPr>
        <w:t xml:space="preserve"> </w:t>
      </w:r>
      <w:r>
        <w:t>obstem</w:t>
      </w:r>
      <w:r>
        <w:rPr>
          <w:spacing w:val="-3"/>
        </w:rPr>
        <w:t xml:space="preserve"> </w:t>
      </w:r>
      <w:r>
        <w:t>o</w:t>
      </w:r>
      <w:r>
        <w:rPr>
          <w:spacing w:val="-4"/>
        </w:rPr>
        <w:t xml:space="preserve"> </w:t>
      </w:r>
      <w:r>
        <w:t>fluxo</w:t>
      </w:r>
      <w:r>
        <w:rPr>
          <w:spacing w:val="-3"/>
        </w:rPr>
        <w:t xml:space="preserve"> </w:t>
      </w:r>
      <w:r>
        <w:t>normal</w:t>
      </w:r>
      <w:r>
        <w:rPr>
          <w:spacing w:val="-2"/>
        </w:rPr>
        <w:t xml:space="preserve"> </w:t>
      </w:r>
      <w:r>
        <w:t>da</w:t>
      </w:r>
      <w:r>
        <w:rPr>
          <w:spacing w:val="-5"/>
        </w:rPr>
        <w:t xml:space="preserve"> </w:t>
      </w:r>
      <w:r>
        <w:t>liquidação</w:t>
      </w:r>
      <w:r>
        <w:rPr>
          <w:spacing w:val="-4"/>
        </w:rPr>
        <w:t xml:space="preserve"> </w:t>
      </w:r>
      <w:r>
        <w:t>e</w:t>
      </w:r>
      <w:r>
        <w:rPr>
          <w:spacing w:val="-4"/>
        </w:rPr>
        <w:t xml:space="preserve"> </w:t>
      </w:r>
      <w:r>
        <w:t>do</w:t>
      </w:r>
      <w:r>
        <w:rPr>
          <w:spacing w:val="-4"/>
        </w:rPr>
        <w:t xml:space="preserve"> </w:t>
      </w:r>
      <w:r>
        <w:t>pagamento</w:t>
      </w:r>
      <w:r>
        <w:rPr>
          <w:spacing w:val="-1"/>
        </w:rPr>
        <w:t xml:space="preserve"> </w:t>
      </w:r>
      <w:r>
        <w:t>da despesa no relatório de riscos eventuais.</w:t>
      </w:r>
    </w:p>
    <w:p w14:paraId="5B7BB937">
      <w:pPr>
        <w:pStyle w:val="8"/>
        <w:numPr>
          <w:ilvl w:val="2"/>
          <w:numId w:val="6"/>
        </w:numPr>
        <w:tabs>
          <w:tab w:val="left" w:pos="932"/>
        </w:tabs>
        <w:spacing w:before="120" w:after="0" w:line="240" w:lineRule="auto"/>
        <w:ind w:left="282" w:right="421" w:firstLine="0"/>
        <w:jc w:val="both"/>
        <w:rPr>
          <w:sz w:val="22"/>
        </w:rPr>
      </w:pPr>
      <w:r>
        <w:rPr>
          <w:sz w:val="22"/>
        </w:rPr>
        <w:t>emitir</w:t>
      </w:r>
      <w:r>
        <w:rPr>
          <w:spacing w:val="-13"/>
          <w:sz w:val="22"/>
        </w:rPr>
        <w:t xml:space="preserve"> </w:t>
      </w:r>
      <w:r>
        <w:rPr>
          <w:sz w:val="22"/>
        </w:rPr>
        <w:t>documento</w:t>
      </w:r>
      <w:r>
        <w:rPr>
          <w:spacing w:val="-12"/>
          <w:sz w:val="22"/>
        </w:rPr>
        <w:t xml:space="preserve"> </w:t>
      </w:r>
      <w:r>
        <w:rPr>
          <w:sz w:val="22"/>
        </w:rPr>
        <w:t>comprobatório</w:t>
      </w:r>
      <w:r>
        <w:rPr>
          <w:spacing w:val="-13"/>
          <w:sz w:val="22"/>
        </w:rPr>
        <w:t xml:space="preserve"> </w:t>
      </w:r>
      <w:r>
        <w:rPr>
          <w:sz w:val="22"/>
        </w:rPr>
        <w:t>da</w:t>
      </w:r>
      <w:r>
        <w:rPr>
          <w:spacing w:val="-12"/>
          <w:sz w:val="22"/>
        </w:rPr>
        <w:t xml:space="preserve"> </w:t>
      </w:r>
      <w:r>
        <w:rPr>
          <w:sz w:val="22"/>
        </w:rPr>
        <w:t>avaliação</w:t>
      </w:r>
      <w:r>
        <w:rPr>
          <w:spacing w:val="-13"/>
          <w:sz w:val="22"/>
        </w:rPr>
        <w:t xml:space="preserve"> </w:t>
      </w:r>
      <w:r>
        <w:rPr>
          <w:sz w:val="22"/>
        </w:rPr>
        <w:t>realizada</w:t>
      </w:r>
      <w:r>
        <w:rPr>
          <w:spacing w:val="-12"/>
          <w:sz w:val="22"/>
        </w:rPr>
        <w:t xml:space="preserve"> </w:t>
      </w:r>
      <w:r>
        <w:rPr>
          <w:sz w:val="22"/>
        </w:rPr>
        <w:t>pelos</w:t>
      </w:r>
      <w:r>
        <w:rPr>
          <w:spacing w:val="-13"/>
          <w:sz w:val="22"/>
        </w:rPr>
        <w:t xml:space="preserve"> </w:t>
      </w:r>
      <w:r>
        <w:rPr>
          <w:sz w:val="22"/>
        </w:rPr>
        <w:t>fiscais</w:t>
      </w:r>
      <w:r>
        <w:rPr>
          <w:spacing w:val="-12"/>
          <w:sz w:val="22"/>
        </w:rPr>
        <w:t xml:space="preserve"> </w:t>
      </w:r>
      <w:r>
        <w:rPr>
          <w:sz w:val="22"/>
        </w:rPr>
        <w:t>técnico,</w:t>
      </w:r>
      <w:r>
        <w:rPr>
          <w:spacing w:val="-12"/>
          <w:sz w:val="22"/>
        </w:rPr>
        <w:t xml:space="preserve"> </w:t>
      </w:r>
      <w:r>
        <w:rPr>
          <w:sz w:val="22"/>
        </w:rPr>
        <w:t>administrativo</w:t>
      </w:r>
      <w:r>
        <w:rPr>
          <w:spacing w:val="-13"/>
          <w:sz w:val="22"/>
        </w:rPr>
        <w:t xml:space="preserve"> </w:t>
      </w:r>
      <w:r>
        <w:rPr>
          <w:sz w:val="22"/>
        </w:rPr>
        <w:t>e</w:t>
      </w:r>
      <w:r>
        <w:rPr>
          <w:spacing w:val="-12"/>
          <w:sz w:val="22"/>
        </w:rPr>
        <w:t xml:space="preserve"> </w:t>
      </w:r>
      <w:r>
        <w:rPr>
          <w:sz w:val="22"/>
        </w:rPr>
        <w:t>setorial quanto ao cumprimento de obrigações assumidas pelo Contratado, com menção ao seu desempenho na execução</w:t>
      </w:r>
      <w:r>
        <w:rPr>
          <w:spacing w:val="-9"/>
          <w:sz w:val="22"/>
        </w:rPr>
        <w:t xml:space="preserve"> </w:t>
      </w:r>
      <w:r>
        <w:rPr>
          <w:sz w:val="22"/>
        </w:rPr>
        <w:t>contratual,</w:t>
      </w:r>
      <w:r>
        <w:rPr>
          <w:spacing w:val="-10"/>
          <w:sz w:val="22"/>
        </w:rPr>
        <w:t xml:space="preserve"> </w:t>
      </w:r>
      <w:r>
        <w:rPr>
          <w:sz w:val="22"/>
        </w:rPr>
        <w:t>baseado</w:t>
      </w:r>
      <w:r>
        <w:rPr>
          <w:spacing w:val="-6"/>
          <w:sz w:val="22"/>
        </w:rPr>
        <w:t xml:space="preserve"> </w:t>
      </w:r>
      <w:r>
        <w:rPr>
          <w:sz w:val="22"/>
        </w:rPr>
        <w:t>nos</w:t>
      </w:r>
      <w:r>
        <w:rPr>
          <w:spacing w:val="-8"/>
          <w:sz w:val="22"/>
        </w:rPr>
        <w:t xml:space="preserve"> </w:t>
      </w:r>
      <w:r>
        <w:rPr>
          <w:sz w:val="22"/>
        </w:rPr>
        <w:t>indicadores</w:t>
      </w:r>
      <w:r>
        <w:rPr>
          <w:spacing w:val="-10"/>
          <w:sz w:val="22"/>
        </w:rPr>
        <w:t xml:space="preserve"> </w:t>
      </w:r>
      <w:r>
        <w:rPr>
          <w:sz w:val="22"/>
        </w:rPr>
        <w:t>objetivamente</w:t>
      </w:r>
      <w:r>
        <w:rPr>
          <w:spacing w:val="-7"/>
          <w:sz w:val="22"/>
        </w:rPr>
        <w:t xml:space="preserve"> </w:t>
      </w:r>
      <w:r>
        <w:rPr>
          <w:sz w:val="22"/>
        </w:rPr>
        <w:t>definidos</w:t>
      </w:r>
      <w:r>
        <w:rPr>
          <w:spacing w:val="-10"/>
          <w:sz w:val="22"/>
        </w:rPr>
        <w:t xml:space="preserve"> </w:t>
      </w:r>
      <w:r>
        <w:rPr>
          <w:sz w:val="22"/>
        </w:rPr>
        <w:t>e</w:t>
      </w:r>
      <w:r>
        <w:rPr>
          <w:spacing w:val="-7"/>
          <w:sz w:val="22"/>
        </w:rPr>
        <w:t xml:space="preserve"> </w:t>
      </w:r>
      <w:r>
        <w:rPr>
          <w:sz w:val="22"/>
        </w:rPr>
        <w:t>aferidos,</w:t>
      </w:r>
      <w:r>
        <w:rPr>
          <w:spacing w:val="-10"/>
          <w:sz w:val="22"/>
        </w:rPr>
        <w:t xml:space="preserve"> </w:t>
      </w:r>
      <w:r>
        <w:rPr>
          <w:sz w:val="22"/>
        </w:rPr>
        <w:t>e</w:t>
      </w:r>
      <w:r>
        <w:rPr>
          <w:spacing w:val="-7"/>
          <w:sz w:val="22"/>
        </w:rPr>
        <w:t xml:space="preserve"> </w:t>
      </w:r>
      <w:r>
        <w:rPr>
          <w:sz w:val="22"/>
        </w:rPr>
        <w:t>a</w:t>
      </w:r>
      <w:r>
        <w:rPr>
          <w:spacing w:val="-10"/>
          <w:sz w:val="22"/>
        </w:rPr>
        <w:t xml:space="preserve"> </w:t>
      </w:r>
      <w:r>
        <w:rPr>
          <w:sz w:val="22"/>
        </w:rPr>
        <w:t>eventuais</w:t>
      </w:r>
      <w:r>
        <w:rPr>
          <w:spacing w:val="-8"/>
          <w:sz w:val="22"/>
        </w:rPr>
        <w:t xml:space="preserve"> </w:t>
      </w:r>
      <w:r>
        <w:rPr>
          <w:sz w:val="22"/>
        </w:rPr>
        <w:t>penalidades aplicadas, devendo constar do cadastro de atesto de cumprimento de obrigações.</w:t>
      </w:r>
    </w:p>
    <w:p w14:paraId="715E3B07">
      <w:pPr>
        <w:pStyle w:val="8"/>
        <w:numPr>
          <w:ilvl w:val="2"/>
          <w:numId w:val="6"/>
        </w:numPr>
        <w:tabs>
          <w:tab w:val="left" w:pos="941"/>
        </w:tabs>
        <w:spacing w:before="122" w:after="0" w:line="240" w:lineRule="auto"/>
        <w:ind w:left="282" w:right="424" w:firstLine="0"/>
        <w:jc w:val="both"/>
        <w:rPr>
          <w:sz w:val="22"/>
        </w:rPr>
      </w:pPr>
      <w:r>
        <w:rPr>
          <w:sz w:val="22"/>
        </w:rPr>
        <w:t>tomar</w:t>
      </w:r>
      <w:r>
        <w:rPr>
          <w:spacing w:val="-6"/>
          <w:sz w:val="22"/>
        </w:rPr>
        <w:t xml:space="preserve"> </w:t>
      </w:r>
      <w:r>
        <w:rPr>
          <w:sz w:val="22"/>
        </w:rPr>
        <w:t>providências</w:t>
      </w:r>
      <w:r>
        <w:rPr>
          <w:spacing w:val="-8"/>
          <w:sz w:val="22"/>
        </w:rPr>
        <w:t xml:space="preserve"> </w:t>
      </w:r>
      <w:r>
        <w:rPr>
          <w:sz w:val="22"/>
        </w:rPr>
        <w:t>para</w:t>
      </w:r>
      <w:r>
        <w:rPr>
          <w:spacing w:val="-6"/>
          <w:sz w:val="22"/>
        </w:rPr>
        <w:t xml:space="preserve"> </w:t>
      </w:r>
      <w:r>
        <w:rPr>
          <w:sz w:val="22"/>
        </w:rPr>
        <w:t>a</w:t>
      </w:r>
      <w:r>
        <w:rPr>
          <w:spacing w:val="-5"/>
          <w:sz w:val="22"/>
        </w:rPr>
        <w:t xml:space="preserve"> </w:t>
      </w:r>
      <w:r>
        <w:rPr>
          <w:sz w:val="22"/>
        </w:rPr>
        <w:t>formalização</w:t>
      </w:r>
      <w:r>
        <w:rPr>
          <w:spacing w:val="-7"/>
          <w:sz w:val="22"/>
        </w:rPr>
        <w:t xml:space="preserve"> </w:t>
      </w:r>
      <w:r>
        <w:rPr>
          <w:sz w:val="22"/>
        </w:rPr>
        <w:t>de</w:t>
      </w:r>
      <w:r>
        <w:rPr>
          <w:spacing w:val="-5"/>
          <w:sz w:val="22"/>
        </w:rPr>
        <w:t xml:space="preserve"> </w:t>
      </w:r>
      <w:r>
        <w:rPr>
          <w:sz w:val="22"/>
        </w:rPr>
        <w:t>processo</w:t>
      </w:r>
      <w:r>
        <w:rPr>
          <w:spacing w:val="-4"/>
          <w:sz w:val="22"/>
        </w:rPr>
        <w:t xml:space="preserve"> </w:t>
      </w:r>
      <w:r>
        <w:rPr>
          <w:sz w:val="22"/>
        </w:rPr>
        <w:t>administrativo</w:t>
      </w:r>
      <w:r>
        <w:rPr>
          <w:spacing w:val="-6"/>
          <w:sz w:val="22"/>
        </w:rPr>
        <w:t xml:space="preserve"> </w:t>
      </w:r>
      <w:r>
        <w:rPr>
          <w:sz w:val="22"/>
        </w:rPr>
        <w:t>de</w:t>
      </w:r>
      <w:r>
        <w:rPr>
          <w:spacing w:val="-5"/>
          <w:sz w:val="22"/>
        </w:rPr>
        <w:t xml:space="preserve"> </w:t>
      </w:r>
      <w:r>
        <w:rPr>
          <w:sz w:val="22"/>
        </w:rPr>
        <w:t>responsabilização</w:t>
      </w:r>
      <w:r>
        <w:rPr>
          <w:spacing w:val="-7"/>
          <w:sz w:val="22"/>
        </w:rPr>
        <w:t xml:space="preserve"> </w:t>
      </w:r>
      <w:r>
        <w:rPr>
          <w:sz w:val="22"/>
        </w:rPr>
        <w:t>para</w:t>
      </w:r>
      <w:r>
        <w:rPr>
          <w:spacing w:val="-6"/>
          <w:sz w:val="22"/>
        </w:rPr>
        <w:t xml:space="preserve"> </w:t>
      </w:r>
      <w:r>
        <w:rPr>
          <w:sz w:val="22"/>
        </w:rPr>
        <w:t>fins</w:t>
      </w:r>
      <w:r>
        <w:rPr>
          <w:spacing w:val="-5"/>
          <w:sz w:val="22"/>
        </w:rPr>
        <w:t xml:space="preserve"> </w:t>
      </w:r>
      <w:r>
        <w:rPr>
          <w:sz w:val="22"/>
        </w:rPr>
        <w:t>de aplicação de sanções, a ser conduzido pela comissão de que trata o art. 158 da Lei nº 14.133, de 2021, ou pelo agente ou pelo setor com competência para tal, conforme o caso.</w:t>
      </w:r>
    </w:p>
    <w:p w14:paraId="289B6B00">
      <w:pPr>
        <w:pStyle w:val="8"/>
        <w:numPr>
          <w:ilvl w:val="2"/>
          <w:numId w:val="6"/>
        </w:numPr>
        <w:tabs>
          <w:tab w:val="left" w:pos="946"/>
        </w:tabs>
        <w:spacing w:before="118" w:after="0" w:line="240" w:lineRule="auto"/>
        <w:ind w:left="282" w:right="421" w:firstLine="0"/>
        <w:jc w:val="both"/>
        <w:rPr>
          <w:sz w:val="22"/>
        </w:rPr>
      </w:pPr>
      <w:r>
        <w:rPr>
          <w:sz w:val="22"/>
        </w:rPr>
        <w:t>elaborar relatório final com informações sobre a consecução dos objetivos que tenham justificado a contratação</w:t>
      </w:r>
      <w:r>
        <w:rPr>
          <w:spacing w:val="-13"/>
          <w:sz w:val="22"/>
        </w:rPr>
        <w:t xml:space="preserve"> </w:t>
      </w:r>
      <w:r>
        <w:rPr>
          <w:sz w:val="22"/>
        </w:rPr>
        <w:t>e</w:t>
      </w:r>
      <w:r>
        <w:rPr>
          <w:spacing w:val="-10"/>
          <w:sz w:val="22"/>
        </w:rPr>
        <w:t xml:space="preserve"> </w:t>
      </w:r>
      <w:r>
        <w:rPr>
          <w:sz w:val="22"/>
        </w:rPr>
        <w:t>eventuais</w:t>
      </w:r>
      <w:r>
        <w:rPr>
          <w:spacing w:val="-11"/>
          <w:sz w:val="22"/>
        </w:rPr>
        <w:t xml:space="preserve"> </w:t>
      </w:r>
      <w:r>
        <w:rPr>
          <w:sz w:val="22"/>
        </w:rPr>
        <w:t>condutas</w:t>
      </w:r>
      <w:r>
        <w:rPr>
          <w:spacing w:val="-11"/>
          <w:sz w:val="22"/>
        </w:rPr>
        <w:t xml:space="preserve"> </w:t>
      </w:r>
      <w:r>
        <w:rPr>
          <w:sz w:val="22"/>
        </w:rPr>
        <w:t>a</w:t>
      </w:r>
      <w:r>
        <w:rPr>
          <w:spacing w:val="-11"/>
          <w:sz w:val="22"/>
        </w:rPr>
        <w:t xml:space="preserve"> </w:t>
      </w:r>
      <w:r>
        <w:rPr>
          <w:sz w:val="22"/>
        </w:rPr>
        <w:t>serem</w:t>
      </w:r>
      <w:r>
        <w:rPr>
          <w:spacing w:val="-10"/>
          <w:sz w:val="22"/>
        </w:rPr>
        <w:t xml:space="preserve"> </w:t>
      </w:r>
      <w:r>
        <w:rPr>
          <w:sz w:val="22"/>
        </w:rPr>
        <w:t>adotadas</w:t>
      </w:r>
      <w:r>
        <w:rPr>
          <w:spacing w:val="-12"/>
          <w:sz w:val="22"/>
        </w:rPr>
        <w:t xml:space="preserve"> </w:t>
      </w:r>
      <w:r>
        <w:rPr>
          <w:sz w:val="22"/>
        </w:rPr>
        <w:t>para</w:t>
      </w:r>
      <w:r>
        <w:rPr>
          <w:spacing w:val="-11"/>
          <w:sz w:val="22"/>
        </w:rPr>
        <w:t xml:space="preserve"> </w:t>
      </w:r>
      <w:r>
        <w:rPr>
          <w:sz w:val="22"/>
        </w:rPr>
        <w:t>o</w:t>
      </w:r>
      <w:r>
        <w:rPr>
          <w:spacing w:val="-10"/>
          <w:sz w:val="22"/>
        </w:rPr>
        <w:t xml:space="preserve"> </w:t>
      </w:r>
      <w:r>
        <w:rPr>
          <w:sz w:val="22"/>
        </w:rPr>
        <w:t>aprimoramento</w:t>
      </w:r>
      <w:r>
        <w:rPr>
          <w:spacing w:val="-11"/>
          <w:sz w:val="22"/>
        </w:rPr>
        <w:t xml:space="preserve"> </w:t>
      </w:r>
      <w:r>
        <w:rPr>
          <w:sz w:val="22"/>
        </w:rPr>
        <w:t>das</w:t>
      </w:r>
      <w:r>
        <w:rPr>
          <w:spacing w:val="-11"/>
          <w:sz w:val="22"/>
        </w:rPr>
        <w:t xml:space="preserve"> </w:t>
      </w:r>
      <w:r>
        <w:rPr>
          <w:sz w:val="22"/>
        </w:rPr>
        <w:t>atividades</w:t>
      </w:r>
      <w:r>
        <w:rPr>
          <w:spacing w:val="-11"/>
          <w:sz w:val="22"/>
        </w:rPr>
        <w:t xml:space="preserve"> </w:t>
      </w:r>
      <w:r>
        <w:rPr>
          <w:sz w:val="22"/>
        </w:rPr>
        <w:t>da</w:t>
      </w:r>
      <w:r>
        <w:rPr>
          <w:spacing w:val="-10"/>
          <w:sz w:val="22"/>
        </w:rPr>
        <w:t xml:space="preserve"> </w:t>
      </w:r>
      <w:r>
        <w:rPr>
          <w:spacing w:val="-2"/>
          <w:sz w:val="22"/>
        </w:rPr>
        <w:t>Administração.</w:t>
      </w:r>
    </w:p>
    <w:p w14:paraId="12609D3A">
      <w:pPr>
        <w:pStyle w:val="8"/>
        <w:numPr>
          <w:ilvl w:val="2"/>
          <w:numId w:val="6"/>
        </w:numPr>
        <w:tabs>
          <w:tab w:val="left" w:pos="948"/>
        </w:tabs>
        <w:spacing w:before="121" w:after="0" w:line="240" w:lineRule="auto"/>
        <w:ind w:left="282" w:right="434" w:firstLine="0"/>
        <w:jc w:val="both"/>
        <w:rPr>
          <w:sz w:val="22"/>
        </w:rPr>
      </w:pPr>
      <w:r>
        <w:rPr>
          <w:sz w:val="22"/>
        </w:rPr>
        <w:t>enviar a</w:t>
      </w:r>
      <w:r>
        <w:rPr>
          <w:spacing w:val="-1"/>
          <w:sz w:val="22"/>
        </w:rPr>
        <w:t xml:space="preserve"> </w:t>
      </w:r>
      <w:r>
        <w:rPr>
          <w:sz w:val="22"/>
        </w:rPr>
        <w:t>documentação pertinente ao setor de contratos para</w:t>
      </w:r>
      <w:r>
        <w:rPr>
          <w:spacing w:val="-1"/>
          <w:sz w:val="22"/>
        </w:rPr>
        <w:t xml:space="preserve"> </w:t>
      </w:r>
      <w:r>
        <w:rPr>
          <w:sz w:val="22"/>
        </w:rPr>
        <w:t>a formalização dos procedimentos</w:t>
      </w:r>
      <w:r>
        <w:rPr>
          <w:spacing w:val="-1"/>
          <w:sz w:val="22"/>
        </w:rPr>
        <w:t xml:space="preserve"> </w:t>
      </w:r>
      <w:r>
        <w:rPr>
          <w:sz w:val="22"/>
        </w:rPr>
        <w:t>de liquidação e pagamento, no valor dimensionado pela fiscalização e gestão nos termos do contrato.</w:t>
      </w:r>
    </w:p>
    <w:p w14:paraId="246E7DB7">
      <w:pPr>
        <w:pStyle w:val="2"/>
        <w:numPr>
          <w:ilvl w:val="0"/>
          <w:numId w:val="4"/>
        </w:numPr>
        <w:tabs>
          <w:tab w:val="left" w:pos="536"/>
          <w:tab w:val="left" w:pos="9810"/>
        </w:tabs>
        <w:spacing w:before="120" w:after="0" w:line="240" w:lineRule="auto"/>
        <w:ind w:left="536" w:right="0" w:hanging="282"/>
        <w:jc w:val="both"/>
      </w:pPr>
      <w:r>
        <w:rPr>
          <w:color w:val="000000"/>
          <w:shd w:val="clear" w:color="auto" w:fill="F1F1F1"/>
        </w:rPr>
        <w:t>INFRAÇÕES</w:t>
      </w:r>
      <w:r>
        <w:rPr>
          <w:color w:val="000000"/>
          <w:spacing w:val="-5"/>
          <w:shd w:val="clear" w:color="auto" w:fill="F1F1F1"/>
        </w:rPr>
        <w:t xml:space="preserve"> </w:t>
      </w:r>
      <w:r>
        <w:rPr>
          <w:color w:val="000000"/>
          <w:shd w:val="clear" w:color="auto" w:fill="F1F1F1"/>
        </w:rPr>
        <w:t>E</w:t>
      </w:r>
      <w:r>
        <w:rPr>
          <w:color w:val="000000"/>
          <w:spacing w:val="-5"/>
          <w:shd w:val="clear" w:color="auto" w:fill="F1F1F1"/>
        </w:rPr>
        <w:t xml:space="preserve"> </w:t>
      </w:r>
      <w:r>
        <w:rPr>
          <w:color w:val="000000"/>
          <w:shd w:val="clear" w:color="auto" w:fill="F1F1F1"/>
        </w:rPr>
        <w:t>SANÇÕES</w:t>
      </w:r>
      <w:r>
        <w:rPr>
          <w:color w:val="000000"/>
          <w:spacing w:val="-4"/>
          <w:shd w:val="clear" w:color="auto" w:fill="F1F1F1"/>
        </w:rPr>
        <w:t xml:space="preserve"> </w:t>
      </w:r>
      <w:r>
        <w:rPr>
          <w:color w:val="000000"/>
          <w:spacing w:val="-2"/>
          <w:shd w:val="clear" w:color="auto" w:fill="F1F1F1"/>
        </w:rPr>
        <w:t>ADMINISTRATIVAS</w:t>
      </w:r>
      <w:r>
        <w:rPr>
          <w:color w:val="000000"/>
          <w:shd w:val="clear" w:color="auto" w:fill="F1F1F1"/>
        </w:rPr>
        <w:tab/>
      </w:r>
    </w:p>
    <w:p w14:paraId="731A59D2">
      <w:pPr>
        <w:pStyle w:val="8"/>
        <w:numPr>
          <w:ilvl w:val="1"/>
          <w:numId w:val="4"/>
        </w:numPr>
        <w:tabs>
          <w:tab w:val="left" w:pos="991"/>
        </w:tabs>
        <w:spacing w:before="120" w:after="0" w:line="240" w:lineRule="auto"/>
        <w:ind w:left="991" w:right="0" w:hanging="709"/>
        <w:jc w:val="left"/>
        <w:rPr>
          <w:b/>
          <w:sz w:val="22"/>
        </w:rPr>
      </w:pPr>
      <w:r>
        <w:rPr>
          <w:sz w:val="22"/>
        </w:rPr>
        <w:t>Comete</w:t>
      </w:r>
      <w:r>
        <w:rPr>
          <w:spacing w:val="-6"/>
          <w:sz w:val="22"/>
        </w:rPr>
        <w:t xml:space="preserve"> </w:t>
      </w:r>
      <w:r>
        <w:rPr>
          <w:sz w:val="22"/>
        </w:rPr>
        <w:t>infração</w:t>
      </w:r>
      <w:r>
        <w:rPr>
          <w:spacing w:val="-2"/>
          <w:sz w:val="22"/>
        </w:rPr>
        <w:t xml:space="preserve"> </w:t>
      </w:r>
      <w:r>
        <w:rPr>
          <w:sz w:val="22"/>
        </w:rPr>
        <w:t>administrativa,</w:t>
      </w:r>
      <w:r>
        <w:rPr>
          <w:spacing w:val="-3"/>
          <w:sz w:val="22"/>
        </w:rPr>
        <w:t xml:space="preserve"> </w:t>
      </w:r>
      <w:r>
        <w:rPr>
          <w:sz w:val="22"/>
        </w:rPr>
        <w:t>nos</w:t>
      </w:r>
      <w:r>
        <w:rPr>
          <w:spacing w:val="-5"/>
          <w:sz w:val="22"/>
        </w:rPr>
        <w:t xml:space="preserve"> </w:t>
      </w:r>
      <w:r>
        <w:rPr>
          <w:sz w:val="22"/>
        </w:rPr>
        <w:t>termos</w:t>
      </w:r>
      <w:r>
        <w:rPr>
          <w:spacing w:val="-4"/>
          <w:sz w:val="22"/>
        </w:rPr>
        <w:t xml:space="preserve"> </w:t>
      </w:r>
      <w:r>
        <w:rPr>
          <w:sz w:val="22"/>
        </w:rPr>
        <w:t>da</w:t>
      </w:r>
      <w:r>
        <w:rPr>
          <w:spacing w:val="-3"/>
          <w:sz w:val="22"/>
        </w:rPr>
        <w:t xml:space="preserve"> </w:t>
      </w:r>
      <w:r>
        <w:rPr>
          <w:sz w:val="22"/>
        </w:rPr>
        <w:t>lei,</w:t>
      </w:r>
      <w:r>
        <w:rPr>
          <w:spacing w:val="-3"/>
          <w:sz w:val="22"/>
        </w:rPr>
        <w:t xml:space="preserve"> </w:t>
      </w:r>
      <w:r>
        <w:rPr>
          <w:sz w:val="22"/>
        </w:rPr>
        <w:t>o</w:t>
      </w:r>
      <w:r>
        <w:rPr>
          <w:spacing w:val="-4"/>
          <w:sz w:val="22"/>
        </w:rPr>
        <w:t xml:space="preserve"> </w:t>
      </w:r>
      <w:r>
        <w:rPr>
          <w:sz w:val="22"/>
        </w:rPr>
        <w:t>licitante</w:t>
      </w:r>
      <w:r>
        <w:rPr>
          <w:spacing w:val="-4"/>
          <w:sz w:val="22"/>
        </w:rPr>
        <w:t xml:space="preserve"> </w:t>
      </w:r>
      <w:r>
        <w:rPr>
          <w:sz w:val="22"/>
        </w:rPr>
        <w:t>que,</w:t>
      </w:r>
      <w:r>
        <w:rPr>
          <w:spacing w:val="-3"/>
          <w:sz w:val="22"/>
        </w:rPr>
        <w:t xml:space="preserve"> </w:t>
      </w:r>
      <w:r>
        <w:rPr>
          <w:sz w:val="22"/>
        </w:rPr>
        <w:t>com</w:t>
      </w:r>
      <w:r>
        <w:rPr>
          <w:spacing w:val="-5"/>
          <w:sz w:val="22"/>
        </w:rPr>
        <w:t xml:space="preserve"> </w:t>
      </w:r>
      <w:r>
        <w:rPr>
          <w:sz w:val="22"/>
        </w:rPr>
        <w:t>dolo</w:t>
      </w:r>
      <w:r>
        <w:rPr>
          <w:spacing w:val="-4"/>
          <w:sz w:val="22"/>
        </w:rPr>
        <w:t xml:space="preserve"> </w:t>
      </w:r>
      <w:r>
        <w:rPr>
          <w:sz w:val="22"/>
        </w:rPr>
        <w:t>ou</w:t>
      </w:r>
      <w:r>
        <w:rPr>
          <w:spacing w:val="-4"/>
          <w:sz w:val="22"/>
        </w:rPr>
        <w:t xml:space="preserve"> </w:t>
      </w:r>
      <w:r>
        <w:rPr>
          <w:spacing w:val="-2"/>
          <w:sz w:val="22"/>
        </w:rPr>
        <w:t>culpa:</w:t>
      </w:r>
    </w:p>
    <w:p w14:paraId="5F66FCAA">
      <w:pPr>
        <w:pStyle w:val="8"/>
        <w:numPr>
          <w:ilvl w:val="2"/>
          <w:numId w:val="7"/>
        </w:numPr>
        <w:tabs>
          <w:tab w:val="left" w:pos="834"/>
        </w:tabs>
        <w:spacing w:before="121" w:after="0" w:line="240" w:lineRule="auto"/>
        <w:ind w:left="834" w:right="0" w:hanging="552"/>
        <w:jc w:val="left"/>
        <w:rPr>
          <w:sz w:val="22"/>
        </w:rPr>
      </w:pPr>
      <w:r>
        <w:rPr>
          <w:sz w:val="22"/>
        </w:rPr>
        <w:t>der</w:t>
      </w:r>
      <w:r>
        <w:rPr>
          <w:spacing w:val="-4"/>
          <w:sz w:val="22"/>
        </w:rPr>
        <w:t xml:space="preserve"> </w:t>
      </w:r>
      <w:r>
        <w:rPr>
          <w:sz w:val="22"/>
        </w:rPr>
        <w:t>causa</w:t>
      </w:r>
      <w:r>
        <w:rPr>
          <w:spacing w:val="-5"/>
          <w:sz w:val="22"/>
        </w:rPr>
        <w:t xml:space="preserve"> </w:t>
      </w:r>
      <w:r>
        <w:rPr>
          <w:sz w:val="22"/>
        </w:rPr>
        <w:t>à</w:t>
      </w:r>
      <w:r>
        <w:rPr>
          <w:spacing w:val="-4"/>
          <w:sz w:val="22"/>
        </w:rPr>
        <w:t xml:space="preserve"> </w:t>
      </w:r>
      <w:r>
        <w:rPr>
          <w:sz w:val="22"/>
        </w:rPr>
        <w:t>inexecução</w:t>
      </w:r>
      <w:r>
        <w:rPr>
          <w:spacing w:val="-3"/>
          <w:sz w:val="22"/>
        </w:rPr>
        <w:t xml:space="preserve"> </w:t>
      </w:r>
      <w:r>
        <w:rPr>
          <w:sz w:val="22"/>
        </w:rPr>
        <w:t>parcial</w:t>
      </w:r>
      <w:r>
        <w:rPr>
          <w:spacing w:val="-6"/>
          <w:sz w:val="22"/>
        </w:rPr>
        <w:t xml:space="preserve"> </w:t>
      </w:r>
      <w:r>
        <w:rPr>
          <w:sz w:val="22"/>
        </w:rPr>
        <w:t>do</w:t>
      </w:r>
      <w:r>
        <w:rPr>
          <w:spacing w:val="-4"/>
          <w:sz w:val="22"/>
        </w:rPr>
        <w:t xml:space="preserve"> </w:t>
      </w:r>
      <w:r>
        <w:rPr>
          <w:spacing w:val="-2"/>
          <w:sz w:val="22"/>
        </w:rPr>
        <w:t>contrato;</w:t>
      </w:r>
    </w:p>
    <w:p w14:paraId="08EA054D">
      <w:pPr>
        <w:pStyle w:val="8"/>
        <w:numPr>
          <w:ilvl w:val="2"/>
          <w:numId w:val="7"/>
        </w:numPr>
        <w:tabs>
          <w:tab w:val="left" w:pos="822"/>
        </w:tabs>
        <w:spacing w:before="120" w:after="0" w:line="240" w:lineRule="auto"/>
        <w:ind w:left="282" w:right="424" w:firstLine="0"/>
        <w:jc w:val="left"/>
        <w:rPr>
          <w:sz w:val="22"/>
        </w:rPr>
      </w:pPr>
      <w:r>
        <w:rPr>
          <w:sz w:val="22"/>
        </w:rPr>
        <w:t>der</w:t>
      </w:r>
      <w:r>
        <w:rPr>
          <w:spacing w:val="-13"/>
          <w:sz w:val="22"/>
        </w:rPr>
        <w:t xml:space="preserve"> </w:t>
      </w:r>
      <w:r>
        <w:rPr>
          <w:sz w:val="22"/>
        </w:rPr>
        <w:t>causa</w:t>
      </w:r>
      <w:r>
        <w:rPr>
          <w:spacing w:val="-14"/>
          <w:sz w:val="22"/>
        </w:rPr>
        <w:t xml:space="preserve"> </w:t>
      </w:r>
      <w:r>
        <w:rPr>
          <w:sz w:val="22"/>
        </w:rPr>
        <w:t>à</w:t>
      </w:r>
      <w:r>
        <w:rPr>
          <w:spacing w:val="-12"/>
          <w:sz w:val="22"/>
        </w:rPr>
        <w:t xml:space="preserve"> </w:t>
      </w:r>
      <w:r>
        <w:rPr>
          <w:sz w:val="22"/>
        </w:rPr>
        <w:t>inexecução</w:t>
      </w:r>
      <w:r>
        <w:rPr>
          <w:spacing w:val="-13"/>
          <w:sz w:val="22"/>
        </w:rPr>
        <w:t xml:space="preserve"> </w:t>
      </w:r>
      <w:r>
        <w:rPr>
          <w:sz w:val="22"/>
        </w:rPr>
        <w:t>parcial</w:t>
      </w:r>
      <w:r>
        <w:rPr>
          <w:spacing w:val="-12"/>
          <w:sz w:val="22"/>
        </w:rPr>
        <w:t xml:space="preserve"> </w:t>
      </w:r>
      <w:r>
        <w:rPr>
          <w:sz w:val="22"/>
        </w:rPr>
        <w:t>do</w:t>
      </w:r>
      <w:r>
        <w:rPr>
          <w:spacing w:val="-13"/>
          <w:sz w:val="22"/>
        </w:rPr>
        <w:t xml:space="preserve"> </w:t>
      </w:r>
      <w:r>
        <w:rPr>
          <w:sz w:val="22"/>
        </w:rPr>
        <w:t>contrato</w:t>
      </w:r>
      <w:r>
        <w:rPr>
          <w:spacing w:val="-12"/>
          <w:sz w:val="22"/>
        </w:rPr>
        <w:t xml:space="preserve"> </w:t>
      </w:r>
      <w:r>
        <w:rPr>
          <w:sz w:val="22"/>
        </w:rPr>
        <w:t>que</w:t>
      </w:r>
      <w:r>
        <w:rPr>
          <w:spacing w:val="-14"/>
          <w:sz w:val="22"/>
        </w:rPr>
        <w:t xml:space="preserve"> </w:t>
      </w:r>
      <w:r>
        <w:rPr>
          <w:sz w:val="22"/>
        </w:rPr>
        <w:t>cause</w:t>
      </w:r>
      <w:r>
        <w:rPr>
          <w:spacing w:val="-13"/>
          <w:sz w:val="22"/>
        </w:rPr>
        <w:t xml:space="preserve"> </w:t>
      </w:r>
      <w:r>
        <w:rPr>
          <w:sz w:val="22"/>
        </w:rPr>
        <w:t>grave</w:t>
      </w:r>
      <w:r>
        <w:rPr>
          <w:spacing w:val="-12"/>
          <w:sz w:val="22"/>
        </w:rPr>
        <w:t xml:space="preserve"> </w:t>
      </w:r>
      <w:r>
        <w:rPr>
          <w:sz w:val="22"/>
        </w:rPr>
        <w:t>dano</w:t>
      </w:r>
      <w:r>
        <w:rPr>
          <w:spacing w:val="-12"/>
          <w:sz w:val="22"/>
        </w:rPr>
        <w:t xml:space="preserve"> </w:t>
      </w:r>
      <w:r>
        <w:rPr>
          <w:sz w:val="22"/>
        </w:rPr>
        <w:t>à</w:t>
      </w:r>
      <w:r>
        <w:rPr>
          <w:spacing w:val="-14"/>
          <w:sz w:val="22"/>
        </w:rPr>
        <w:t xml:space="preserve"> </w:t>
      </w:r>
      <w:r>
        <w:rPr>
          <w:sz w:val="22"/>
        </w:rPr>
        <w:t>Administração</w:t>
      </w:r>
      <w:r>
        <w:rPr>
          <w:spacing w:val="-13"/>
          <w:sz w:val="22"/>
        </w:rPr>
        <w:t xml:space="preserve"> </w:t>
      </w:r>
      <w:r>
        <w:rPr>
          <w:sz w:val="22"/>
        </w:rPr>
        <w:t>ou</w:t>
      </w:r>
      <w:r>
        <w:rPr>
          <w:spacing w:val="-13"/>
          <w:sz w:val="22"/>
        </w:rPr>
        <w:t xml:space="preserve"> </w:t>
      </w:r>
      <w:r>
        <w:rPr>
          <w:sz w:val="22"/>
        </w:rPr>
        <w:t>ao</w:t>
      </w:r>
      <w:r>
        <w:rPr>
          <w:spacing w:val="-13"/>
          <w:sz w:val="22"/>
        </w:rPr>
        <w:t xml:space="preserve"> </w:t>
      </w:r>
      <w:r>
        <w:rPr>
          <w:sz w:val="22"/>
        </w:rPr>
        <w:t>funcionamento dos serviços públicos ou ao interesse coletivo;</w:t>
      </w:r>
    </w:p>
    <w:p w14:paraId="41F41489">
      <w:pPr>
        <w:pStyle w:val="8"/>
        <w:numPr>
          <w:ilvl w:val="2"/>
          <w:numId w:val="7"/>
        </w:numPr>
        <w:tabs>
          <w:tab w:val="left" w:pos="834"/>
        </w:tabs>
        <w:spacing w:before="121" w:after="0" w:line="240" w:lineRule="auto"/>
        <w:ind w:left="834" w:right="0" w:hanging="552"/>
        <w:jc w:val="left"/>
        <w:rPr>
          <w:sz w:val="22"/>
        </w:rPr>
      </w:pPr>
      <w:r>
        <w:rPr>
          <w:sz w:val="22"/>
        </w:rPr>
        <w:t>der</w:t>
      </w:r>
      <w:r>
        <w:rPr>
          <w:spacing w:val="-4"/>
          <w:sz w:val="22"/>
        </w:rPr>
        <w:t xml:space="preserve"> </w:t>
      </w:r>
      <w:r>
        <w:rPr>
          <w:sz w:val="22"/>
        </w:rPr>
        <w:t>causa</w:t>
      </w:r>
      <w:r>
        <w:rPr>
          <w:spacing w:val="-5"/>
          <w:sz w:val="22"/>
        </w:rPr>
        <w:t xml:space="preserve"> </w:t>
      </w:r>
      <w:r>
        <w:rPr>
          <w:sz w:val="22"/>
        </w:rPr>
        <w:t>à</w:t>
      </w:r>
      <w:r>
        <w:rPr>
          <w:spacing w:val="-4"/>
          <w:sz w:val="22"/>
        </w:rPr>
        <w:t xml:space="preserve"> </w:t>
      </w:r>
      <w:r>
        <w:rPr>
          <w:sz w:val="22"/>
        </w:rPr>
        <w:t>inexecução</w:t>
      </w:r>
      <w:r>
        <w:rPr>
          <w:spacing w:val="-3"/>
          <w:sz w:val="22"/>
        </w:rPr>
        <w:t xml:space="preserve"> </w:t>
      </w:r>
      <w:r>
        <w:rPr>
          <w:sz w:val="22"/>
        </w:rPr>
        <w:t>total</w:t>
      </w:r>
      <w:r>
        <w:rPr>
          <w:spacing w:val="-6"/>
          <w:sz w:val="22"/>
        </w:rPr>
        <w:t xml:space="preserve"> </w:t>
      </w:r>
      <w:r>
        <w:rPr>
          <w:sz w:val="22"/>
        </w:rPr>
        <w:t>do</w:t>
      </w:r>
      <w:r>
        <w:rPr>
          <w:spacing w:val="-4"/>
          <w:sz w:val="22"/>
        </w:rPr>
        <w:t xml:space="preserve"> </w:t>
      </w:r>
      <w:r>
        <w:rPr>
          <w:spacing w:val="-2"/>
          <w:sz w:val="22"/>
        </w:rPr>
        <w:t>contrato;</w:t>
      </w:r>
    </w:p>
    <w:p w14:paraId="083A5CFC">
      <w:pPr>
        <w:pStyle w:val="8"/>
        <w:numPr>
          <w:ilvl w:val="2"/>
          <w:numId w:val="7"/>
        </w:numPr>
        <w:tabs>
          <w:tab w:val="left" w:pos="831"/>
        </w:tabs>
        <w:spacing w:before="118" w:after="0" w:line="240" w:lineRule="auto"/>
        <w:ind w:left="831" w:right="0" w:hanging="549"/>
        <w:jc w:val="left"/>
        <w:rPr>
          <w:sz w:val="22"/>
        </w:rPr>
      </w:pPr>
      <w:r>
        <w:rPr>
          <w:sz w:val="22"/>
        </w:rPr>
        <w:t>ensejar</w:t>
      </w:r>
      <w:r>
        <w:rPr>
          <w:spacing w:val="-8"/>
          <w:sz w:val="22"/>
        </w:rPr>
        <w:t xml:space="preserve"> </w:t>
      </w:r>
      <w:r>
        <w:rPr>
          <w:sz w:val="22"/>
        </w:rPr>
        <w:t>o</w:t>
      </w:r>
      <w:r>
        <w:rPr>
          <w:spacing w:val="-4"/>
          <w:sz w:val="22"/>
        </w:rPr>
        <w:t xml:space="preserve"> </w:t>
      </w:r>
      <w:r>
        <w:rPr>
          <w:sz w:val="22"/>
        </w:rPr>
        <w:t>retardamento</w:t>
      </w:r>
      <w:r>
        <w:rPr>
          <w:spacing w:val="-1"/>
          <w:sz w:val="22"/>
        </w:rPr>
        <w:t xml:space="preserve"> </w:t>
      </w:r>
      <w:r>
        <w:rPr>
          <w:sz w:val="22"/>
        </w:rPr>
        <w:t>da</w:t>
      </w:r>
      <w:r>
        <w:rPr>
          <w:spacing w:val="-6"/>
          <w:sz w:val="22"/>
        </w:rPr>
        <w:t xml:space="preserve"> </w:t>
      </w:r>
      <w:r>
        <w:rPr>
          <w:sz w:val="22"/>
        </w:rPr>
        <w:t>execução</w:t>
      </w:r>
      <w:r>
        <w:rPr>
          <w:spacing w:val="-5"/>
          <w:sz w:val="22"/>
        </w:rPr>
        <w:t xml:space="preserve"> </w:t>
      </w:r>
      <w:r>
        <w:rPr>
          <w:sz w:val="22"/>
        </w:rPr>
        <w:t>ou</w:t>
      </w:r>
      <w:r>
        <w:rPr>
          <w:spacing w:val="-3"/>
          <w:sz w:val="22"/>
        </w:rPr>
        <w:t xml:space="preserve"> </w:t>
      </w:r>
      <w:r>
        <w:rPr>
          <w:sz w:val="22"/>
        </w:rPr>
        <w:t>da</w:t>
      </w:r>
      <w:r>
        <w:rPr>
          <w:spacing w:val="-6"/>
          <w:sz w:val="22"/>
        </w:rPr>
        <w:t xml:space="preserve"> </w:t>
      </w:r>
      <w:r>
        <w:rPr>
          <w:sz w:val="22"/>
        </w:rPr>
        <w:t>entrega</w:t>
      </w:r>
      <w:r>
        <w:rPr>
          <w:spacing w:val="-2"/>
          <w:sz w:val="22"/>
        </w:rPr>
        <w:t xml:space="preserve"> </w:t>
      </w:r>
      <w:r>
        <w:rPr>
          <w:sz w:val="22"/>
        </w:rPr>
        <w:t>do</w:t>
      </w:r>
      <w:r>
        <w:rPr>
          <w:spacing w:val="-4"/>
          <w:sz w:val="22"/>
        </w:rPr>
        <w:t xml:space="preserve"> </w:t>
      </w:r>
      <w:r>
        <w:rPr>
          <w:sz w:val="22"/>
        </w:rPr>
        <w:t>objeto</w:t>
      </w:r>
      <w:r>
        <w:rPr>
          <w:spacing w:val="-4"/>
          <w:sz w:val="22"/>
        </w:rPr>
        <w:t xml:space="preserve"> </w:t>
      </w:r>
      <w:r>
        <w:rPr>
          <w:sz w:val="22"/>
        </w:rPr>
        <w:t>da</w:t>
      </w:r>
      <w:r>
        <w:rPr>
          <w:spacing w:val="-2"/>
          <w:sz w:val="22"/>
        </w:rPr>
        <w:t xml:space="preserve"> </w:t>
      </w:r>
      <w:r>
        <w:rPr>
          <w:sz w:val="22"/>
        </w:rPr>
        <w:t>contratação</w:t>
      </w:r>
      <w:r>
        <w:rPr>
          <w:spacing w:val="-3"/>
          <w:sz w:val="22"/>
        </w:rPr>
        <w:t xml:space="preserve"> </w:t>
      </w:r>
      <w:r>
        <w:rPr>
          <w:sz w:val="22"/>
        </w:rPr>
        <w:t>sem</w:t>
      </w:r>
      <w:r>
        <w:rPr>
          <w:spacing w:val="-4"/>
          <w:sz w:val="22"/>
        </w:rPr>
        <w:t xml:space="preserve"> </w:t>
      </w:r>
      <w:r>
        <w:rPr>
          <w:sz w:val="22"/>
        </w:rPr>
        <w:t>motivo</w:t>
      </w:r>
      <w:r>
        <w:rPr>
          <w:spacing w:val="-1"/>
          <w:sz w:val="22"/>
        </w:rPr>
        <w:t xml:space="preserve"> </w:t>
      </w:r>
      <w:r>
        <w:rPr>
          <w:spacing w:val="-2"/>
          <w:sz w:val="22"/>
        </w:rPr>
        <w:t>justificado;</w:t>
      </w:r>
    </w:p>
    <w:p w14:paraId="08BB29FC">
      <w:pPr>
        <w:pStyle w:val="8"/>
        <w:numPr>
          <w:ilvl w:val="2"/>
          <w:numId w:val="7"/>
        </w:numPr>
        <w:tabs>
          <w:tab w:val="left" w:pos="831"/>
        </w:tabs>
        <w:spacing w:before="120" w:after="0" w:line="240" w:lineRule="auto"/>
        <w:ind w:left="831" w:right="0" w:hanging="549"/>
        <w:jc w:val="left"/>
        <w:rPr>
          <w:sz w:val="22"/>
        </w:rPr>
      </w:pPr>
      <w:r>
        <w:rPr>
          <w:sz w:val="22"/>
        </w:rPr>
        <w:t>apresentar</w:t>
      </w:r>
      <w:r>
        <w:rPr>
          <w:spacing w:val="-7"/>
          <w:sz w:val="22"/>
        </w:rPr>
        <w:t xml:space="preserve"> </w:t>
      </w:r>
      <w:r>
        <w:rPr>
          <w:sz w:val="22"/>
        </w:rPr>
        <w:t>documentação</w:t>
      </w:r>
      <w:r>
        <w:rPr>
          <w:spacing w:val="-7"/>
          <w:sz w:val="22"/>
        </w:rPr>
        <w:t xml:space="preserve"> </w:t>
      </w:r>
      <w:r>
        <w:rPr>
          <w:sz w:val="22"/>
        </w:rPr>
        <w:t>falsa</w:t>
      </w:r>
      <w:r>
        <w:rPr>
          <w:spacing w:val="-7"/>
          <w:sz w:val="22"/>
        </w:rPr>
        <w:t xml:space="preserve"> </w:t>
      </w:r>
      <w:r>
        <w:rPr>
          <w:sz w:val="22"/>
        </w:rPr>
        <w:t>ou</w:t>
      </w:r>
      <w:r>
        <w:rPr>
          <w:spacing w:val="-6"/>
          <w:sz w:val="22"/>
        </w:rPr>
        <w:t xml:space="preserve"> </w:t>
      </w:r>
      <w:r>
        <w:rPr>
          <w:sz w:val="22"/>
        </w:rPr>
        <w:t>prestar</w:t>
      </w:r>
      <w:r>
        <w:rPr>
          <w:spacing w:val="-5"/>
          <w:sz w:val="22"/>
        </w:rPr>
        <w:t xml:space="preserve"> </w:t>
      </w:r>
      <w:r>
        <w:rPr>
          <w:sz w:val="22"/>
        </w:rPr>
        <w:t>declaração</w:t>
      </w:r>
      <w:r>
        <w:rPr>
          <w:spacing w:val="-5"/>
          <w:sz w:val="22"/>
        </w:rPr>
        <w:t xml:space="preserve"> </w:t>
      </w:r>
      <w:r>
        <w:rPr>
          <w:sz w:val="22"/>
        </w:rPr>
        <w:t>falsa</w:t>
      </w:r>
      <w:r>
        <w:rPr>
          <w:spacing w:val="-4"/>
          <w:sz w:val="22"/>
        </w:rPr>
        <w:t xml:space="preserve"> </w:t>
      </w:r>
      <w:r>
        <w:rPr>
          <w:sz w:val="22"/>
        </w:rPr>
        <w:t>durante</w:t>
      </w:r>
      <w:r>
        <w:rPr>
          <w:spacing w:val="-7"/>
          <w:sz w:val="22"/>
        </w:rPr>
        <w:t xml:space="preserve"> </w:t>
      </w:r>
      <w:r>
        <w:rPr>
          <w:sz w:val="22"/>
        </w:rPr>
        <w:t>a</w:t>
      </w:r>
      <w:r>
        <w:rPr>
          <w:spacing w:val="-5"/>
          <w:sz w:val="22"/>
        </w:rPr>
        <w:t xml:space="preserve"> </w:t>
      </w:r>
      <w:r>
        <w:rPr>
          <w:sz w:val="22"/>
        </w:rPr>
        <w:t>execução</w:t>
      </w:r>
      <w:r>
        <w:rPr>
          <w:spacing w:val="-4"/>
          <w:sz w:val="22"/>
        </w:rPr>
        <w:t xml:space="preserve"> </w:t>
      </w:r>
      <w:r>
        <w:rPr>
          <w:sz w:val="22"/>
        </w:rPr>
        <w:t>do</w:t>
      </w:r>
      <w:r>
        <w:rPr>
          <w:spacing w:val="-3"/>
          <w:sz w:val="22"/>
        </w:rPr>
        <w:t xml:space="preserve"> </w:t>
      </w:r>
      <w:r>
        <w:rPr>
          <w:spacing w:val="-2"/>
          <w:sz w:val="22"/>
        </w:rPr>
        <w:t>contrato;</w:t>
      </w:r>
    </w:p>
    <w:p w14:paraId="4F318573">
      <w:pPr>
        <w:pStyle w:val="8"/>
        <w:numPr>
          <w:ilvl w:val="2"/>
          <w:numId w:val="7"/>
        </w:numPr>
        <w:tabs>
          <w:tab w:val="left" w:pos="834"/>
        </w:tabs>
        <w:spacing w:before="120" w:after="0" w:line="240" w:lineRule="auto"/>
        <w:ind w:left="834" w:right="0" w:hanging="552"/>
        <w:jc w:val="left"/>
        <w:rPr>
          <w:sz w:val="22"/>
        </w:rPr>
      </w:pPr>
      <w:r>
        <w:rPr>
          <w:sz w:val="22"/>
        </w:rPr>
        <w:t>praticar</w:t>
      </w:r>
      <w:r>
        <w:rPr>
          <w:spacing w:val="-5"/>
          <w:sz w:val="22"/>
        </w:rPr>
        <w:t xml:space="preserve"> </w:t>
      </w:r>
      <w:r>
        <w:rPr>
          <w:sz w:val="22"/>
        </w:rPr>
        <w:t>ato</w:t>
      </w:r>
      <w:r>
        <w:rPr>
          <w:spacing w:val="-6"/>
          <w:sz w:val="22"/>
        </w:rPr>
        <w:t xml:space="preserve"> </w:t>
      </w:r>
      <w:r>
        <w:rPr>
          <w:sz w:val="22"/>
        </w:rPr>
        <w:t>fraudulento</w:t>
      </w:r>
      <w:r>
        <w:rPr>
          <w:spacing w:val="-3"/>
          <w:sz w:val="22"/>
        </w:rPr>
        <w:t xml:space="preserve"> </w:t>
      </w:r>
      <w:r>
        <w:rPr>
          <w:sz w:val="22"/>
        </w:rPr>
        <w:t>na</w:t>
      </w:r>
      <w:r>
        <w:rPr>
          <w:spacing w:val="-8"/>
          <w:sz w:val="22"/>
        </w:rPr>
        <w:t xml:space="preserve"> </w:t>
      </w:r>
      <w:r>
        <w:rPr>
          <w:sz w:val="22"/>
        </w:rPr>
        <w:t>execução</w:t>
      </w:r>
      <w:r>
        <w:rPr>
          <w:spacing w:val="-6"/>
          <w:sz w:val="22"/>
        </w:rPr>
        <w:t xml:space="preserve"> </w:t>
      </w:r>
      <w:r>
        <w:rPr>
          <w:sz w:val="22"/>
        </w:rPr>
        <w:t>do</w:t>
      </w:r>
      <w:r>
        <w:rPr>
          <w:spacing w:val="-6"/>
          <w:sz w:val="22"/>
        </w:rPr>
        <w:t xml:space="preserve"> </w:t>
      </w:r>
      <w:r>
        <w:rPr>
          <w:spacing w:val="-2"/>
          <w:sz w:val="22"/>
        </w:rPr>
        <w:t>contrato;</w:t>
      </w:r>
    </w:p>
    <w:p w14:paraId="3727BF24">
      <w:pPr>
        <w:pStyle w:val="8"/>
        <w:numPr>
          <w:ilvl w:val="2"/>
          <w:numId w:val="7"/>
        </w:numPr>
        <w:tabs>
          <w:tab w:val="left" w:pos="831"/>
        </w:tabs>
        <w:spacing w:before="120" w:after="0" w:line="240" w:lineRule="auto"/>
        <w:ind w:left="831" w:right="0" w:hanging="549"/>
        <w:jc w:val="left"/>
        <w:rPr>
          <w:sz w:val="22"/>
        </w:rPr>
      </w:pPr>
      <w:r>
        <w:rPr>
          <w:sz w:val="22"/>
        </w:rPr>
        <w:t>comportar-se</w:t>
      </w:r>
      <w:r>
        <w:rPr>
          <w:spacing w:val="-6"/>
          <w:sz w:val="22"/>
        </w:rPr>
        <w:t xml:space="preserve"> </w:t>
      </w:r>
      <w:r>
        <w:rPr>
          <w:sz w:val="22"/>
        </w:rPr>
        <w:t>de</w:t>
      </w:r>
      <w:r>
        <w:rPr>
          <w:spacing w:val="-6"/>
          <w:sz w:val="22"/>
        </w:rPr>
        <w:t xml:space="preserve"> </w:t>
      </w:r>
      <w:r>
        <w:rPr>
          <w:sz w:val="22"/>
        </w:rPr>
        <w:t>modo</w:t>
      </w:r>
      <w:r>
        <w:rPr>
          <w:spacing w:val="-3"/>
          <w:sz w:val="22"/>
        </w:rPr>
        <w:t xml:space="preserve"> </w:t>
      </w:r>
      <w:r>
        <w:rPr>
          <w:sz w:val="22"/>
        </w:rPr>
        <w:t>inidôneo</w:t>
      </w:r>
      <w:r>
        <w:rPr>
          <w:spacing w:val="-5"/>
          <w:sz w:val="22"/>
        </w:rPr>
        <w:t xml:space="preserve"> </w:t>
      </w:r>
      <w:r>
        <w:rPr>
          <w:sz w:val="22"/>
        </w:rPr>
        <w:t>ou</w:t>
      </w:r>
      <w:r>
        <w:rPr>
          <w:spacing w:val="-4"/>
          <w:sz w:val="22"/>
        </w:rPr>
        <w:t xml:space="preserve"> </w:t>
      </w:r>
      <w:r>
        <w:rPr>
          <w:sz w:val="22"/>
        </w:rPr>
        <w:t>cometer</w:t>
      </w:r>
      <w:r>
        <w:rPr>
          <w:spacing w:val="-4"/>
          <w:sz w:val="22"/>
        </w:rPr>
        <w:t xml:space="preserve"> </w:t>
      </w:r>
      <w:r>
        <w:rPr>
          <w:sz w:val="22"/>
        </w:rPr>
        <w:t>fraude</w:t>
      </w:r>
      <w:r>
        <w:rPr>
          <w:spacing w:val="-4"/>
          <w:sz w:val="22"/>
        </w:rPr>
        <w:t xml:space="preserve"> </w:t>
      </w:r>
      <w:r>
        <w:rPr>
          <w:sz w:val="22"/>
        </w:rPr>
        <w:t>de</w:t>
      </w:r>
      <w:r>
        <w:rPr>
          <w:spacing w:val="-4"/>
          <w:sz w:val="22"/>
        </w:rPr>
        <w:t xml:space="preserve"> </w:t>
      </w:r>
      <w:r>
        <w:rPr>
          <w:sz w:val="22"/>
        </w:rPr>
        <w:t>qualquer</w:t>
      </w:r>
      <w:r>
        <w:rPr>
          <w:spacing w:val="-3"/>
          <w:sz w:val="22"/>
        </w:rPr>
        <w:t xml:space="preserve"> </w:t>
      </w:r>
      <w:r>
        <w:rPr>
          <w:spacing w:val="-2"/>
          <w:sz w:val="22"/>
        </w:rPr>
        <w:t>natureza;</w:t>
      </w:r>
    </w:p>
    <w:p w14:paraId="52BF8578">
      <w:pPr>
        <w:pStyle w:val="8"/>
        <w:numPr>
          <w:ilvl w:val="2"/>
          <w:numId w:val="7"/>
        </w:numPr>
        <w:tabs>
          <w:tab w:val="left" w:pos="834"/>
        </w:tabs>
        <w:spacing w:before="121" w:after="0" w:line="240" w:lineRule="auto"/>
        <w:ind w:left="834" w:right="0" w:hanging="552"/>
        <w:jc w:val="left"/>
        <w:rPr>
          <w:sz w:val="22"/>
        </w:rPr>
      </w:pPr>
      <w:r>
        <w:rPr>
          <w:sz w:val="22"/>
        </w:rPr>
        <w:t>praticar</w:t>
      </w:r>
      <w:r>
        <w:rPr>
          <w:spacing w:val="-3"/>
          <w:sz w:val="22"/>
        </w:rPr>
        <w:t xml:space="preserve"> </w:t>
      </w:r>
      <w:r>
        <w:rPr>
          <w:sz w:val="22"/>
        </w:rPr>
        <w:t>ato</w:t>
      </w:r>
      <w:r>
        <w:rPr>
          <w:spacing w:val="-3"/>
          <w:sz w:val="22"/>
        </w:rPr>
        <w:t xml:space="preserve"> </w:t>
      </w:r>
      <w:r>
        <w:rPr>
          <w:sz w:val="22"/>
        </w:rPr>
        <w:t>lesivo</w:t>
      </w:r>
      <w:r>
        <w:rPr>
          <w:spacing w:val="-5"/>
          <w:sz w:val="22"/>
        </w:rPr>
        <w:t xml:space="preserve"> </w:t>
      </w:r>
      <w:r>
        <w:rPr>
          <w:sz w:val="22"/>
        </w:rPr>
        <w:t>previsto</w:t>
      </w:r>
      <w:r>
        <w:rPr>
          <w:spacing w:val="-1"/>
          <w:sz w:val="22"/>
        </w:rPr>
        <w:t xml:space="preserve"> </w:t>
      </w:r>
      <w:r>
        <w:rPr>
          <w:sz w:val="22"/>
        </w:rPr>
        <w:t>no</w:t>
      </w:r>
      <w:r>
        <w:rPr>
          <w:spacing w:val="-2"/>
          <w:sz w:val="22"/>
        </w:rPr>
        <w:t xml:space="preserve"> </w:t>
      </w:r>
      <w:r>
        <w:rPr>
          <w:sz w:val="22"/>
        </w:rPr>
        <w:t>art.</w:t>
      </w:r>
      <w:r>
        <w:rPr>
          <w:spacing w:val="-5"/>
          <w:sz w:val="22"/>
        </w:rPr>
        <w:t xml:space="preserve"> </w:t>
      </w:r>
      <w:r>
        <w:rPr>
          <w:sz w:val="22"/>
        </w:rPr>
        <w:t>5º</w:t>
      </w:r>
      <w:r>
        <w:rPr>
          <w:spacing w:val="-4"/>
          <w:sz w:val="22"/>
        </w:rPr>
        <w:t xml:space="preserve"> </w:t>
      </w:r>
      <w:r>
        <w:rPr>
          <w:sz w:val="22"/>
        </w:rPr>
        <w:t>da</w:t>
      </w:r>
      <w:r>
        <w:rPr>
          <w:spacing w:val="-3"/>
          <w:sz w:val="22"/>
        </w:rPr>
        <w:t xml:space="preserve"> </w:t>
      </w:r>
      <w:r>
        <w:rPr>
          <w:sz w:val="22"/>
        </w:rPr>
        <w:t>Lei</w:t>
      </w:r>
      <w:r>
        <w:rPr>
          <w:spacing w:val="-2"/>
          <w:sz w:val="22"/>
        </w:rPr>
        <w:t xml:space="preserve"> </w:t>
      </w:r>
      <w:r>
        <w:rPr>
          <w:sz w:val="22"/>
        </w:rPr>
        <w:t>nº</w:t>
      </w:r>
      <w:r>
        <w:rPr>
          <w:spacing w:val="-5"/>
          <w:sz w:val="22"/>
        </w:rPr>
        <w:t xml:space="preserve"> </w:t>
      </w:r>
      <w:r>
        <w:rPr>
          <w:sz w:val="22"/>
        </w:rPr>
        <w:t>12.846,</w:t>
      </w:r>
      <w:r>
        <w:rPr>
          <w:spacing w:val="-2"/>
          <w:sz w:val="22"/>
        </w:rPr>
        <w:t xml:space="preserve"> </w:t>
      </w:r>
      <w:r>
        <w:rPr>
          <w:sz w:val="22"/>
        </w:rPr>
        <w:t>de</w:t>
      </w:r>
      <w:r>
        <w:rPr>
          <w:spacing w:val="-3"/>
          <w:sz w:val="22"/>
        </w:rPr>
        <w:t xml:space="preserve"> </w:t>
      </w:r>
      <w:r>
        <w:rPr>
          <w:sz w:val="22"/>
        </w:rPr>
        <w:t>1º</w:t>
      </w:r>
      <w:r>
        <w:rPr>
          <w:spacing w:val="-2"/>
          <w:sz w:val="22"/>
        </w:rPr>
        <w:t xml:space="preserve"> </w:t>
      </w:r>
      <w:r>
        <w:rPr>
          <w:sz w:val="22"/>
        </w:rPr>
        <w:t>de</w:t>
      </w:r>
      <w:r>
        <w:rPr>
          <w:spacing w:val="-5"/>
          <w:sz w:val="22"/>
        </w:rPr>
        <w:t xml:space="preserve"> </w:t>
      </w:r>
      <w:r>
        <w:rPr>
          <w:sz w:val="22"/>
        </w:rPr>
        <w:t>agosto</w:t>
      </w:r>
      <w:r>
        <w:rPr>
          <w:spacing w:val="-1"/>
          <w:sz w:val="22"/>
        </w:rPr>
        <w:t xml:space="preserve"> </w:t>
      </w:r>
      <w:r>
        <w:rPr>
          <w:sz w:val="22"/>
        </w:rPr>
        <w:t>de</w:t>
      </w:r>
      <w:r>
        <w:rPr>
          <w:spacing w:val="-2"/>
          <w:sz w:val="22"/>
        </w:rPr>
        <w:t xml:space="preserve"> 2013.</w:t>
      </w:r>
    </w:p>
    <w:p w14:paraId="235D61D2">
      <w:pPr>
        <w:pStyle w:val="8"/>
        <w:numPr>
          <w:ilvl w:val="1"/>
          <w:numId w:val="4"/>
        </w:numPr>
        <w:tabs>
          <w:tab w:val="left" w:pos="991"/>
        </w:tabs>
        <w:spacing w:before="120" w:after="0" w:line="240" w:lineRule="auto"/>
        <w:ind w:left="991" w:right="0" w:hanging="709"/>
        <w:jc w:val="left"/>
        <w:rPr>
          <w:b/>
          <w:sz w:val="22"/>
        </w:rPr>
      </w:pPr>
      <w:r>
        <w:rPr>
          <w:sz w:val="22"/>
        </w:rPr>
        <w:t>Serão</w:t>
      </w:r>
      <w:r>
        <w:rPr>
          <w:spacing w:val="-7"/>
          <w:sz w:val="22"/>
        </w:rPr>
        <w:t xml:space="preserve"> </w:t>
      </w:r>
      <w:r>
        <w:rPr>
          <w:sz w:val="22"/>
        </w:rPr>
        <w:t>aplicadas</w:t>
      </w:r>
      <w:r>
        <w:rPr>
          <w:spacing w:val="-5"/>
          <w:sz w:val="22"/>
        </w:rPr>
        <w:t xml:space="preserve"> </w:t>
      </w:r>
      <w:r>
        <w:rPr>
          <w:sz w:val="22"/>
        </w:rPr>
        <w:t>ao</w:t>
      </w:r>
      <w:r>
        <w:rPr>
          <w:spacing w:val="-4"/>
          <w:sz w:val="22"/>
        </w:rPr>
        <w:t xml:space="preserve"> </w:t>
      </w:r>
      <w:r>
        <w:rPr>
          <w:sz w:val="22"/>
        </w:rPr>
        <w:t>Contratado</w:t>
      </w:r>
      <w:r>
        <w:rPr>
          <w:spacing w:val="-3"/>
          <w:sz w:val="22"/>
        </w:rPr>
        <w:t xml:space="preserve"> </w:t>
      </w:r>
      <w:r>
        <w:rPr>
          <w:sz w:val="22"/>
        </w:rPr>
        <w:t>que</w:t>
      </w:r>
      <w:r>
        <w:rPr>
          <w:spacing w:val="-5"/>
          <w:sz w:val="22"/>
        </w:rPr>
        <w:t xml:space="preserve"> </w:t>
      </w:r>
      <w:r>
        <w:rPr>
          <w:sz w:val="22"/>
        </w:rPr>
        <w:t>incorrer</w:t>
      </w:r>
      <w:r>
        <w:rPr>
          <w:spacing w:val="-8"/>
          <w:sz w:val="22"/>
        </w:rPr>
        <w:t xml:space="preserve"> </w:t>
      </w:r>
      <w:r>
        <w:rPr>
          <w:sz w:val="22"/>
        </w:rPr>
        <w:t>nas</w:t>
      </w:r>
      <w:r>
        <w:rPr>
          <w:spacing w:val="-4"/>
          <w:sz w:val="22"/>
        </w:rPr>
        <w:t xml:space="preserve"> </w:t>
      </w:r>
      <w:r>
        <w:rPr>
          <w:sz w:val="22"/>
        </w:rPr>
        <w:t>infrações</w:t>
      </w:r>
      <w:r>
        <w:rPr>
          <w:spacing w:val="-7"/>
          <w:sz w:val="22"/>
        </w:rPr>
        <w:t xml:space="preserve"> </w:t>
      </w:r>
      <w:r>
        <w:rPr>
          <w:sz w:val="22"/>
        </w:rPr>
        <w:t>acima</w:t>
      </w:r>
      <w:r>
        <w:rPr>
          <w:spacing w:val="-4"/>
          <w:sz w:val="22"/>
        </w:rPr>
        <w:t xml:space="preserve"> </w:t>
      </w:r>
      <w:r>
        <w:rPr>
          <w:sz w:val="22"/>
        </w:rPr>
        <w:t>descritas</w:t>
      </w:r>
      <w:r>
        <w:rPr>
          <w:spacing w:val="-5"/>
          <w:sz w:val="22"/>
        </w:rPr>
        <w:t xml:space="preserve"> </w:t>
      </w:r>
      <w:r>
        <w:rPr>
          <w:sz w:val="22"/>
        </w:rPr>
        <w:t>as</w:t>
      </w:r>
      <w:r>
        <w:rPr>
          <w:spacing w:val="-5"/>
          <w:sz w:val="22"/>
        </w:rPr>
        <w:t xml:space="preserve"> </w:t>
      </w:r>
      <w:r>
        <w:rPr>
          <w:sz w:val="22"/>
        </w:rPr>
        <w:t>seguintes</w:t>
      </w:r>
      <w:r>
        <w:rPr>
          <w:spacing w:val="-4"/>
          <w:sz w:val="22"/>
        </w:rPr>
        <w:t xml:space="preserve"> </w:t>
      </w:r>
      <w:r>
        <w:rPr>
          <w:spacing w:val="-2"/>
          <w:sz w:val="22"/>
        </w:rPr>
        <w:t>sanções:</w:t>
      </w:r>
    </w:p>
    <w:p w14:paraId="40B0F261">
      <w:pPr>
        <w:pStyle w:val="8"/>
        <w:numPr>
          <w:ilvl w:val="2"/>
          <w:numId w:val="8"/>
        </w:numPr>
        <w:tabs>
          <w:tab w:val="left" w:pos="1920"/>
        </w:tabs>
        <w:spacing w:before="121" w:after="0" w:line="360" w:lineRule="auto"/>
        <w:ind w:left="1920" w:right="422" w:hanging="504"/>
        <w:jc w:val="both"/>
        <w:rPr>
          <w:sz w:val="22"/>
        </w:rPr>
      </w:pPr>
      <w:r>
        <w:rPr>
          <w:sz w:val="22"/>
        </w:rPr>
        <w:t>7.2.1. Advertência, quando o Contratado der causa à inexecução parcial do contrato, sempre que não se justificar a imposição de penalidade mais grave;</w:t>
      </w:r>
    </w:p>
    <w:p w14:paraId="74DE28A2">
      <w:pPr>
        <w:pStyle w:val="8"/>
        <w:numPr>
          <w:ilvl w:val="2"/>
          <w:numId w:val="8"/>
        </w:numPr>
        <w:tabs>
          <w:tab w:val="left" w:pos="1920"/>
        </w:tabs>
        <w:spacing w:before="120" w:after="0" w:line="360" w:lineRule="auto"/>
        <w:ind w:left="1920" w:right="426" w:hanging="504"/>
        <w:jc w:val="both"/>
        <w:rPr>
          <w:sz w:val="22"/>
        </w:rPr>
      </w:pPr>
      <w:r>
        <w:rPr>
          <w:sz w:val="22"/>
        </w:rPr>
        <w:t>7.2.2. Impedimento de licitar e contratar, quando praticadas as condutas descritas nos subitens</w:t>
      </w:r>
      <w:r>
        <w:rPr>
          <w:spacing w:val="-13"/>
          <w:sz w:val="22"/>
        </w:rPr>
        <w:t xml:space="preserve"> </w:t>
      </w:r>
      <w:r>
        <w:rPr>
          <w:color w:val="4AACC5"/>
          <w:sz w:val="22"/>
        </w:rPr>
        <w:t>7.1.2,</w:t>
      </w:r>
      <w:r>
        <w:rPr>
          <w:color w:val="4AACC5"/>
          <w:spacing w:val="-12"/>
          <w:sz w:val="22"/>
        </w:rPr>
        <w:t xml:space="preserve"> </w:t>
      </w:r>
      <w:r>
        <w:rPr>
          <w:color w:val="4AACC5"/>
          <w:sz w:val="22"/>
        </w:rPr>
        <w:t>7.1.3</w:t>
      </w:r>
      <w:r>
        <w:rPr>
          <w:color w:val="4AACC5"/>
          <w:spacing w:val="-13"/>
          <w:sz w:val="22"/>
        </w:rPr>
        <w:t xml:space="preserve"> </w:t>
      </w:r>
      <w:r>
        <w:rPr>
          <w:color w:val="4AACC5"/>
          <w:sz w:val="22"/>
        </w:rPr>
        <w:t>e</w:t>
      </w:r>
      <w:r>
        <w:rPr>
          <w:color w:val="4AACC5"/>
          <w:spacing w:val="-12"/>
          <w:sz w:val="22"/>
        </w:rPr>
        <w:t xml:space="preserve"> </w:t>
      </w:r>
      <w:r>
        <w:rPr>
          <w:color w:val="4AACC5"/>
          <w:sz w:val="22"/>
        </w:rPr>
        <w:t>7.1.4,</w:t>
      </w:r>
      <w:r>
        <w:rPr>
          <w:color w:val="4AACC5"/>
          <w:spacing w:val="-13"/>
          <w:sz w:val="22"/>
        </w:rPr>
        <w:t xml:space="preserve"> </w:t>
      </w:r>
      <w:r>
        <w:rPr>
          <w:sz w:val="22"/>
        </w:rPr>
        <w:t>acima,</w:t>
      </w:r>
      <w:r>
        <w:rPr>
          <w:spacing w:val="-12"/>
          <w:sz w:val="22"/>
        </w:rPr>
        <w:t xml:space="preserve"> </w:t>
      </w:r>
      <w:r>
        <w:rPr>
          <w:sz w:val="22"/>
        </w:rPr>
        <w:t>sempre</w:t>
      </w:r>
      <w:r>
        <w:rPr>
          <w:spacing w:val="-13"/>
          <w:sz w:val="22"/>
        </w:rPr>
        <w:t xml:space="preserve"> </w:t>
      </w:r>
      <w:r>
        <w:rPr>
          <w:sz w:val="22"/>
        </w:rPr>
        <w:t>que</w:t>
      </w:r>
      <w:r>
        <w:rPr>
          <w:spacing w:val="-12"/>
          <w:sz w:val="22"/>
        </w:rPr>
        <w:t xml:space="preserve"> </w:t>
      </w:r>
      <w:r>
        <w:rPr>
          <w:sz w:val="22"/>
        </w:rPr>
        <w:t>não</w:t>
      </w:r>
      <w:r>
        <w:rPr>
          <w:spacing w:val="-12"/>
          <w:sz w:val="22"/>
        </w:rPr>
        <w:t xml:space="preserve"> </w:t>
      </w:r>
      <w:r>
        <w:rPr>
          <w:sz w:val="22"/>
        </w:rPr>
        <w:t>se</w:t>
      </w:r>
      <w:r>
        <w:rPr>
          <w:spacing w:val="-13"/>
          <w:sz w:val="22"/>
        </w:rPr>
        <w:t xml:space="preserve"> </w:t>
      </w:r>
      <w:r>
        <w:rPr>
          <w:sz w:val="22"/>
        </w:rPr>
        <w:t>justificar</w:t>
      </w:r>
      <w:r>
        <w:rPr>
          <w:spacing w:val="-12"/>
          <w:sz w:val="22"/>
        </w:rPr>
        <w:t xml:space="preserve"> </w:t>
      </w:r>
      <w:r>
        <w:rPr>
          <w:sz w:val="22"/>
        </w:rPr>
        <w:t>a</w:t>
      </w:r>
      <w:r>
        <w:rPr>
          <w:spacing w:val="-13"/>
          <w:sz w:val="22"/>
        </w:rPr>
        <w:t xml:space="preserve"> </w:t>
      </w:r>
      <w:r>
        <w:rPr>
          <w:sz w:val="22"/>
        </w:rPr>
        <w:t>imposição</w:t>
      </w:r>
      <w:r>
        <w:rPr>
          <w:spacing w:val="-12"/>
          <w:sz w:val="22"/>
        </w:rPr>
        <w:t xml:space="preserve"> </w:t>
      </w:r>
      <w:r>
        <w:rPr>
          <w:sz w:val="22"/>
        </w:rPr>
        <w:t>de</w:t>
      </w:r>
      <w:r>
        <w:rPr>
          <w:spacing w:val="-12"/>
          <w:sz w:val="22"/>
        </w:rPr>
        <w:t xml:space="preserve"> </w:t>
      </w:r>
      <w:r>
        <w:rPr>
          <w:sz w:val="22"/>
        </w:rPr>
        <w:t>penalidade mais grave;</w:t>
      </w:r>
    </w:p>
    <w:p w14:paraId="3689EF2A">
      <w:pPr>
        <w:pStyle w:val="8"/>
        <w:spacing w:after="0" w:line="360" w:lineRule="auto"/>
        <w:jc w:val="both"/>
        <w:rPr>
          <w:sz w:val="22"/>
        </w:rPr>
        <w:sectPr>
          <w:pgSz w:w="11910" w:h="16840"/>
          <w:pgMar w:top="2160" w:right="708" w:bottom="1860" w:left="850" w:header="708" w:footer="1674" w:gutter="0"/>
          <w:cols w:space="720" w:num="1"/>
        </w:sectPr>
      </w:pPr>
    </w:p>
    <w:p w14:paraId="560FE90E">
      <w:pPr>
        <w:pStyle w:val="6"/>
        <w:jc w:val="left"/>
      </w:pPr>
    </w:p>
    <w:p w14:paraId="6A8572FB">
      <w:pPr>
        <w:pStyle w:val="6"/>
        <w:spacing w:before="257"/>
        <w:jc w:val="left"/>
      </w:pPr>
    </w:p>
    <w:p w14:paraId="6722FE76">
      <w:pPr>
        <w:pStyle w:val="8"/>
        <w:numPr>
          <w:ilvl w:val="2"/>
          <w:numId w:val="8"/>
        </w:numPr>
        <w:tabs>
          <w:tab w:val="left" w:pos="1920"/>
        </w:tabs>
        <w:spacing w:before="0" w:after="0" w:line="360" w:lineRule="auto"/>
        <w:ind w:left="1920" w:right="423" w:hanging="504"/>
        <w:jc w:val="both"/>
        <w:rPr>
          <w:sz w:val="22"/>
        </w:rPr>
      </w:pPr>
      <w:r>
        <w:rPr>
          <w:sz w:val="22"/>
        </w:rPr>
        <w:t>7.2.3.</w:t>
      </w:r>
      <w:r>
        <w:rPr>
          <w:spacing w:val="-2"/>
          <w:sz w:val="22"/>
        </w:rPr>
        <w:t xml:space="preserve"> </w:t>
      </w:r>
      <w:r>
        <w:rPr>
          <w:sz w:val="22"/>
        </w:rPr>
        <w:t>Declaração de inidoneidade para licitar e contratar, quando praticadas as condutas descritas</w:t>
      </w:r>
      <w:r>
        <w:rPr>
          <w:spacing w:val="-13"/>
          <w:sz w:val="22"/>
        </w:rPr>
        <w:t xml:space="preserve"> </w:t>
      </w:r>
      <w:r>
        <w:rPr>
          <w:sz w:val="22"/>
        </w:rPr>
        <w:t>nos</w:t>
      </w:r>
      <w:r>
        <w:rPr>
          <w:spacing w:val="-12"/>
          <w:sz w:val="22"/>
        </w:rPr>
        <w:t xml:space="preserve"> </w:t>
      </w:r>
      <w:r>
        <w:rPr>
          <w:color w:val="4AACC5"/>
          <w:sz w:val="22"/>
        </w:rPr>
        <w:t>subitens</w:t>
      </w:r>
      <w:r>
        <w:rPr>
          <w:color w:val="4AACC5"/>
          <w:spacing w:val="-13"/>
          <w:sz w:val="22"/>
        </w:rPr>
        <w:t xml:space="preserve"> </w:t>
      </w:r>
      <w:r>
        <w:rPr>
          <w:color w:val="4AACC5"/>
          <w:sz w:val="22"/>
        </w:rPr>
        <w:t>7.1.5,</w:t>
      </w:r>
      <w:r>
        <w:rPr>
          <w:color w:val="4AACC5"/>
          <w:spacing w:val="-12"/>
          <w:sz w:val="22"/>
        </w:rPr>
        <w:t xml:space="preserve"> </w:t>
      </w:r>
      <w:r>
        <w:rPr>
          <w:color w:val="4AACC5"/>
          <w:sz w:val="22"/>
        </w:rPr>
        <w:t>7.1.6,</w:t>
      </w:r>
      <w:r>
        <w:rPr>
          <w:color w:val="4AACC5"/>
          <w:spacing w:val="-13"/>
          <w:sz w:val="22"/>
        </w:rPr>
        <w:t xml:space="preserve"> </w:t>
      </w:r>
      <w:r>
        <w:rPr>
          <w:color w:val="4AACC5"/>
          <w:sz w:val="22"/>
        </w:rPr>
        <w:t>7.1.7</w:t>
      </w:r>
      <w:r>
        <w:rPr>
          <w:color w:val="4AACC5"/>
          <w:spacing w:val="-12"/>
          <w:sz w:val="22"/>
        </w:rPr>
        <w:t xml:space="preserve"> </w:t>
      </w:r>
      <w:r>
        <w:rPr>
          <w:color w:val="4AACC5"/>
          <w:sz w:val="22"/>
        </w:rPr>
        <w:t>e</w:t>
      </w:r>
      <w:r>
        <w:rPr>
          <w:color w:val="4AACC5"/>
          <w:spacing w:val="-13"/>
          <w:sz w:val="22"/>
        </w:rPr>
        <w:t xml:space="preserve"> </w:t>
      </w:r>
      <w:r>
        <w:rPr>
          <w:color w:val="4AACC5"/>
          <w:sz w:val="22"/>
        </w:rPr>
        <w:t>7.1.8</w:t>
      </w:r>
      <w:r>
        <w:rPr>
          <w:sz w:val="22"/>
        </w:rPr>
        <w:t>,</w:t>
      </w:r>
      <w:r>
        <w:rPr>
          <w:spacing w:val="-12"/>
          <w:sz w:val="22"/>
        </w:rPr>
        <w:t xml:space="preserve"> </w:t>
      </w:r>
      <w:r>
        <w:rPr>
          <w:sz w:val="22"/>
        </w:rPr>
        <w:t>do</w:t>
      </w:r>
      <w:r>
        <w:rPr>
          <w:spacing w:val="-10"/>
          <w:sz w:val="22"/>
        </w:rPr>
        <w:t xml:space="preserve"> </w:t>
      </w:r>
      <w:r>
        <w:rPr>
          <w:sz w:val="22"/>
        </w:rPr>
        <w:t>subitem</w:t>
      </w:r>
      <w:r>
        <w:rPr>
          <w:spacing w:val="-13"/>
          <w:sz w:val="22"/>
        </w:rPr>
        <w:t xml:space="preserve"> </w:t>
      </w:r>
      <w:r>
        <w:rPr>
          <w:sz w:val="22"/>
        </w:rPr>
        <w:t>acima,</w:t>
      </w:r>
      <w:r>
        <w:rPr>
          <w:spacing w:val="-11"/>
          <w:sz w:val="22"/>
        </w:rPr>
        <w:t xml:space="preserve"> </w:t>
      </w:r>
      <w:r>
        <w:rPr>
          <w:sz w:val="22"/>
        </w:rPr>
        <w:t>bem</w:t>
      </w:r>
      <w:r>
        <w:rPr>
          <w:spacing w:val="-13"/>
          <w:sz w:val="22"/>
        </w:rPr>
        <w:t xml:space="preserve"> </w:t>
      </w:r>
      <w:r>
        <w:rPr>
          <w:sz w:val="22"/>
        </w:rPr>
        <w:t>como</w:t>
      </w:r>
      <w:r>
        <w:rPr>
          <w:spacing w:val="-10"/>
          <w:sz w:val="22"/>
        </w:rPr>
        <w:t xml:space="preserve"> </w:t>
      </w:r>
      <w:r>
        <w:rPr>
          <w:sz w:val="22"/>
        </w:rPr>
        <w:t>nos</w:t>
      </w:r>
      <w:r>
        <w:rPr>
          <w:spacing w:val="-11"/>
          <w:sz w:val="22"/>
        </w:rPr>
        <w:t xml:space="preserve"> </w:t>
      </w:r>
      <w:r>
        <w:rPr>
          <w:color w:val="4AACC5"/>
          <w:sz w:val="22"/>
        </w:rPr>
        <w:t>subitens 7.1.2, 7.1.3 e 7.1.4</w:t>
      </w:r>
      <w:r>
        <w:rPr>
          <w:sz w:val="22"/>
        </w:rPr>
        <w:t>, que justifiquem a imposição de penalidade mais grave.</w:t>
      </w:r>
    </w:p>
    <w:p w14:paraId="2C3EA1E9">
      <w:pPr>
        <w:pStyle w:val="3"/>
        <w:numPr>
          <w:ilvl w:val="1"/>
          <w:numId w:val="4"/>
        </w:numPr>
        <w:tabs>
          <w:tab w:val="left" w:pos="987"/>
        </w:tabs>
        <w:spacing w:before="121" w:after="0" w:line="240" w:lineRule="auto"/>
        <w:ind w:left="987" w:right="0" w:hanging="705"/>
        <w:jc w:val="both"/>
        <w:rPr>
          <w:u w:val="none"/>
        </w:rPr>
      </w:pPr>
      <w:r>
        <w:rPr>
          <w:spacing w:val="-2"/>
          <w:u w:val="none"/>
        </w:rPr>
        <w:t>Multa:</w:t>
      </w:r>
    </w:p>
    <w:p w14:paraId="1985D242">
      <w:pPr>
        <w:pStyle w:val="8"/>
        <w:numPr>
          <w:ilvl w:val="2"/>
          <w:numId w:val="9"/>
        </w:numPr>
        <w:tabs>
          <w:tab w:val="left" w:pos="1920"/>
        </w:tabs>
        <w:spacing w:before="121" w:after="0" w:line="360" w:lineRule="auto"/>
        <w:ind w:left="1920" w:right="421" w:hanging="504"/>
        <w:jc w:val="left"/>
        <w:rPr>
          <w:sz w:val="22"/>
        </w:rPr>
      </w:pPr>
      <w:r>
        <w:rPr>
          <w:sz w:val="22"/>
        </w:rPr>
        <w:t xml:space="preserve">7.3.1. Moratória, para as infrações descritas no </w:t>
      </w:r>
      <w:r>
        <w:rPr>
          <w:color w:val="4AACC5"/>
          <w:sz w:val="22"/>
        </w:rPr>
        <w:t>sub</w:t>
      </w:r>
      <w:r>
        <w:rPr>
          <w:color w:val="006FC0"/>
          <w:sz w:val="22"/>
        </w:rPr>
        <w:t xml:space="preserve">item 7.1.4, de 0,5% a 30% </w:t>
      </w:r>
      <w:r>
        <w:rPr>
          <w:sz w:val="22"/>
        </w:rPr>
        <w:t>por dia de atraso injustificado sobre o valor da parcela inadimplida, até o limite de 30 (trinta) dias;</w:t>
      </w:r>
    </w:p>
    <w:p w14:paraId="5EBFDBB4">
      <w:pPr>
        <w:pStyle w:val="8"/>
        <w:numPr>
          <w:ilvl w:val="2"/>
          <w:numId w:val="9"/>
        </w:numPr>
        <w:tabs>
          <w:tab w:val="left" w:pos="1920"/>
        </w:tabs>
        <w:spacing w:before="120" w:after="0" w:line="357" w:lineRule="auto"/>
        <w:ind w:left="1920" w:right="423" w:hanging="504"/>
        <w:jc w:val="left"/>
        <w:rPr>
          <w:sz w:val="22"/>
        </w:rPr>
      </w:pPr>
      <w:r>
        <w:rPr>
          <w:sz w:val="22"/>
        </w:rPr>
        <w:t>7.3.2.</w:t>
      </w:r>
      <w:r>
        <w:rPr>
          <w:spacing w:val="-7"/>
          <w:sz w:val="22"/>
        </w:rPr>
        <w:t xml:space="preserve"> </w:t>
      </w:r>
      <w:r>
        <w:rPr>
          <w:sz w:val="22"/>
        </w:rPr>
        <w:t>Compensatória,</w:t>
      </w:r>
      <w:r>
        <w:rPr>
          <w:spacing w:val="-4"/>
          <w:sz w:val="22"/>
        </w:rPr>
        <w:t xml:space="preserve"> </w:t>
      </w:r>
      <w:r>
        <w:rPr>
          <w:sz w:val="22"/>
        </w:rPr>
        <w:t>para</w:t>
      </w:r>
      <w:r>
        <w:rPr>
          <w:spacing w:val="-7"/>
          <w:sz w:val="22"/>
        </w:rPr>
        <w:t xml:space="preserve"> </w:t>
      </w:r>
      <w:r>
        <w:rPr>
          <w:sz w:val="22"/>
        </w:rPr>
        <w:t>as</w:t>
      </w:r>
      <w:r>
        <w:rPr>
          <w:spacing w:val="-4"/>
          <w:sz w:val="22"/>
        </w:rPr>
        <w:t xml:space="preserve"> </w:t>
      </w:r>
      <w:r>
        <w:rPr>
          <w:sz w:val="22"/>
        </w:rPr>
        <w:t>infrações</w:t>
      </w:r>
      <w:r>
        <w:rPr>
          <w:spacing w:val="-6"/>
          <w:sz w:val="22"/>
        </w:rPr>
        <w:t xml:space="preserve"> </w:t>
      </w:r>
      <w:r>
        <w:rPr>
          <w:sz w:val="22"/>
        </w:rPr>
        <w:t>descritas</w:t>
      </w:r>
      <w:r>
        <w:rPr>
          <w:spacing w:val="-4"/>
          <w:sz w:val="22"/>
        </w:rPr>
        <w:t xml:space="preserve"> </w:t>
      </w:r>
      <w:r>
        <w:rPr>
          <w:sz w:val="22"/>
        </w:rPr>
        <w:t>nos</w:t>
      </w:r>
      <w:r>
        <w:rPr>
          <w:spacing w:val="-5"/>
          <w:sz w:val="22"/>
        </w:rPr>
        <w:t xml:space="preserve"> </w:t>
      </w:r>
      <w:r>
        <w:rPr>
          <w:color w:val="4AACC5"/>
          <w:sz w:val="22"/>
        </w:rPr>
        <w:t>subitens</w:t>
      </w:r>
      <w:r>
        <w:rPr>
          <w:color w:val="4AACC5"/>
          <w:spacing w:val="-4"/>
          <w:sz w:val="22"/>
        </w:rPr>
        <w:t xml:space="preserve"> </w:t>
      </w:r>
      <w:r>
        <w:rPr>
          <w:color w:val="4AACC5"/>
          <w:sz w:val="22"/>
        </w:rPr>
        <w:t>7.1.5</w:t>
      </w:r>
      <w:r>
        <w:rPr>
          <w:color w:val="4AACC5"/>
          <w:spacing w:val="-6"/>
          <w:sz w:val="22"/>
        </w:rPr>
        <w:t xml:space="preserve"> </w:t>
      </w:r>
      <w:r>
        <w:rPr>
          <w:color w:val="4AACC5"/>
          <w:sz w:val="22"/>
        </w:rPr>
        <w:t>a</w:t>
      </w:r>
      <w:r>
        <w:rPr>
          <w:color w:val="4AACC5"/>
          <w:spacing w:val="-7"/>
          <w:sz w:val="22"/>
        </w:rPr>
        <w:t xml:space="preserve"> </w:t>
      </w:r>
      <w:r>
        <w:rPr>
          <w:color w:val="4AACC5"/>
          <w:sz w:val="22"/>
        </w:rPr>
        <w:t>7.1.8</w:t>
      </w:r>
      <w:r>
        <w:rPr>
          <w:color w:val="4AACC5"/>
          <w:spacing w:val="-5"/>
          <w:sz w:val="22"/>
        </w:rPr>
        <w:t xml:space="preserve"> </w:t>
      </w:r>
      <w:r>
        <w:rPr>
          <w:color w:val="006FC0"/>
          <w:sz w:val="22"/>
        </w:rPr>
        <w:t>de</w:t>
      </w:r>
      <w:r>
        <w:rPr>
          <w:color w:val="006FC0"/>
          <w:spacing w:val="-6"/>
          <w:sz w:val="22"/>
        </w:rPr>
        <w:t xml:space="preserve"> </w:t>
      </w:r>
      <w:r>
        <w:rPr>
          <w:color w:val="006FC0"/>
          <w:sz w:val="22"/>
        </w:rPr>
        <w:t>0,5%</w:t>
      </w:r>
      <w:r>
        <w:rPr>
          <w:color w:val="006FC0"/>
          <w:spacing w:val="-4"/>
          <w:sz w:val="22"/>
        </w:rPr>
        <w:t xml:space="preserve"> </w:t>
      </w:r>
      <w:r>
        <w:rPr>
          <w:color w:val="006FC0"/>
          <w:sz w:val="22"/>
        </w:rPr>
        <w:t>a</w:t>
      </w:r>
      <w:r>
        <w:rPr>
          <w:color w:val="006FC0"/>
          <w:spacing w:val="-7"/>
          <w:sz w:val="22"/>
        </w:rPr>
        <w:t xml:space="preserve"> </w:t>
      </w:r>
      <w:r>
        <w:rPr>
          <w:color w:val="006FC0"/>
          <w:sz w:val="22"/>
        </w:rPr>
        <w:t xml:space="preserve">30% </w:t>
      </w:r>
      <w:r>
        <w:rPr>
          <w:sz w:val="22"/>
        </w:rPr>
        <w:t>do valor da contratação;</w:t>
      </w:r>
    </w:p>
    <w:p w14:paraId="5D13EEE6">
      <w:pPr>
        <w:pStyle w:val="8"/>
        <w:numPr>
          <w:ilvl w:val="2"/>
          <w:numId w:val="9"/>
        </w:numPr>
        <w:tabs>
          <w:tab w:val="left" w:pos="1920"/>
        </w:tabs>
        <w:spacing w:before="124" w:after="0" w:line="360" w:lineRule="auto"/>
        <w:ind w:left="1920" w:right="423" w:hanging="504"/>
        <w:jc w:val="left"/>
        <w:rPr>
          <w:sz w:val="22"/>
        </w:rPr>
      </w:pPr>
      <w:r>
        <w:rPr>
          <w:sz w:val="22"/>
        </w:rPr>
        <w:t xml:space="preserve">7.3.3. Compensatória, para a inexecução total do contrato prevista no </w:t>
      </w:r>
      <w:r>
        <w:rPr>
          <w:color w:val="4AACC5"/>
          <w:sz w:val="22"/>
        </w:rPr>
        <w:t xml:space="preserve">subitem 7.1.3, </w:t>
      </w:r>
      <w:r>
        <w:rPr>
          <w:color w:val="006FC0"/>
          <w:sz w:val="22"/>
        </w:rPr>
        <w:t xml:space="preserve">de 0,5% a 30% </w:t>
      </w:r>
      <w:r>
        <w:rPr>
          <w:sz w:val="22"/>
        </w:rPr>
        <w:t>do valor da contratação;</w:t>
      </w:r>
    </w:p>
    <w:p w14:paraId="728F272D">
      <w:pPr>
        <w:pStyle w:val="8"/>
        <w:numPr>
          <w:ilvl w:val="2"/>
          <w:numId w:val="9"/>
        </w:numPr>
        <w:tabs>
          <w:tab w:val="left" w:pos="1920"/>
        </w:tabs>
        <w:spacing w:before="121" w:after="0" w:line="360" w:lineRule="auto"/>
        <w:ind w:left="1920" w:right="424" w:hanging="504"/>
        <w:jc w:val="left"/>
        <w:rPr>
          <w:sz w:val="22"/>
        </w:rPr>
      </w:pPr>
      <w:r>
        <w:rPr>
          <w:sz w:val="22"/>
        </w:rPr>
        <w:t>7.3.4.</w:t>
      </w:r>
      <w:r>
        <w:rPr>
          <w:spacing w:val="-3"/>
          <w:sz w:val="22"/>
        </w:rPr>
        <w:t xml:space="preserve"> </w:t>
      </w:r>
      <w:r>
        <w:rPr>
          <w:sz w:val="22"/>
        </w:rPr>
        <w:t>Compensatória,</w:t>
      </w:r>
      <w:r>
        <w:rPr>
          <w:spacing w:val="-2"/>
          <w:sz w:val="22"/>
        </w:rPr>
        <w:t xml:space="preserve"> </w:t>
      </w:r>
      <w:r>
        <w:rPr>
          <w:sz w:val="22"/>
        </w:rPr>
        <w:t>para</w:t>
      </w:r>
      <w:r>
        <w:rPr>
          <w:spacing w:val="-3"/>
          <w:sz w:val="22"/>
        </w:rPr>
        <w:t xml:space="preserve"> </w:t>
      </w:r>
      <w:r>
        <w:rPr>
          <w:sz w:val="22"/>
        </w:rPr>
        <w:t>a</w:t>
      </w:r>
      <w:r>
        <w:rPr>
          <w:spacing w:val="-2"/>
          <w:sz w:val="22"/>
        </w:rPr>
        <w:t xml:space="preserve"> </w:t>
      </w:r>
      <w:r>
        <w:rPr>
          <w:sz w:val="22"/>
        </w:rPr>
        <w:t>infração</w:t>
      </w:r>
      <w:r>
        <w:rPr>
          <w:spacing w:val="-2"/>
          <w:sz w:val="22"/>
        </w:rPr>
        <w:t xml:space="preserve"> </w:t>
      </w:r>
      <w:r>
        <w:rPr>
          <w:sz w:val="22"/>
        </w:rPr>
        <w:t>descrita</w:t>
      </w:r>
      <w:r>
        <w:rPr>
          <w:spacing w:val="-2"/>
          <w:sz w:val="22"/>
        </w:rPr>
        <w:t xml:space="preserve"> </w:t>
      </w:r>
      <w:r>
        <w:rPr>
          <w:sz w:val="22"/>
        </w:rPr>
        <w:t>acima no</w:t>
      </w:r>
      <w:r>
        <w:rPr>
          <w:spacing w:val="-1"/>
          <w:sz w:val="22"/>
        </w:rPr>
        <w:t xml:space="preserve"> </w:t>
      </w:r>
      <w:r>
        <w:rPr>
          <w:color w:val="4AACC5"/>
          <w:sz w:val="22"/>
        </w:rPr>
        <w:t>subitem</w:t>
      </w:r>
      <w:r>
        <w:rPr>
          <w:color w:val="4AACC5"/>
          <w:spacing w:val="-1"/>
          <w:sz w:val="22"/>
        </w:rPr>
        <w:t xml:space="preserve"> </w:t>
      </w:r>
      <w:r>
        <w:rPr>
          <w:color w:val="4AACC5"/>
          <w:sz w:val="22"/>
        </w:rPr>
        <w:t>7.1.2,</w:t>
      </w:r>
      <w:r>
        <w:rPr>
          <w:color w:val="4AACC5"/>
          <w:spacing w:val="40"/>
          <w:sz w:val="22"/>
        </w:rPr>
        <w:t xml:space="preserve"> </w:t>
      </w:r>
      <w:r>
        <w:rPr>
          <w:color w:val="006FC0"/>
          <w:sz w:val="22"/>
        </w:rPr>
        <w:t>de</w:t>
      </w:r>
      <w:r>
        <w:rPr>
          <w:color w:val="006FC0"/>
          <w:spacing w:val="-4"/>
          <w:sz w:val="22"/>
        </w:rPr>
        <w:t xml:space="preserve"> </w:t>
      </w:r>
      <w:r>
        <w:rPr>
          <w:color w:val="006FC0"/>
          <w:sz w:val="22"/>
        </w:rPr>
        <w:t>0,5%</w:t>
      </w:r>
      <w:r>
        <w:rPr>
          <w:color w:val="006FC0"/>
          <w:spacing w:val="-1"/>
          <w:sz w:val="22"/>
        </w:rPr>
        <w:t xml:space="preserve"> </w:t>
      </w:r>
      <w:r>
        <w:rPr>
          <w:color w:val="006FC0"/>
          <w:sz w:val="22"/>
        </w:rPr>
        <w:t>a</w:t>
      </w:r>
      <w:r>
        <w:rPr>
          <w:color w:val="006FC0"/>
          <w:spacing w:val="-2"/>
          <w:sz w:val="22"/>
        </w:rPr>
        <w:t xml:space="preserve"> </w:t>
      </w:r>
      <w:r>
        <w:rPr>
          <w:color w:val="006FC0"/>
          <w:sz w:val="22"/>
        </w:rPr>
        <w:t xml:space="preserve">30% </w:t>
      </w:r>
      <w:r>
        <w:rPr>
          <w:sz w:val="22"/>
        </w:rPr>
        <w:t>do valor da contratação;</w:t>
      </w:r>
    </w:p>
    <w:p w14:paraId="1602C61C">
      <w:pPr>
        <w:pStyle w:val="8"/>
        <w:numPr>
          <w:ilvl w:val="2"/>
          <w:numId w:val="9"/>
        </w:numPr>
        <w:tabs>
          <w:tab w:val="left" w:pos="1920"/>
        </w:tabs>
        <w:spacing w:before="121" w:after="0" w:line="357" w:lineRule="auto"/>
        <w:ind w:left="1920" w:right="431" w:hanging="504"/>
        <w:jc w:val="left"/>
        <w:rPr>
          <w:sz w:val="22"/>
        </w:rPr>
      </w:pPr>
      <w:r>
        <w:rPr>
          <w:sz w:val="22"/>
        </w:rPr>
        <w:t>7.3.5.</w:t>
      </w:r>
      <w:r>
        <w:rPr>
          <w:spacing w:val="37"/>
          <w:sz w:val="22"/>
        </w:rPr>
        <w:t xml:space="preserve"> </w:t>
      </w:r>
      <w:r>
        <w:rPr>
          <w:sz w:val="22"/>
        </w:rPr>
        <w:t>Compensatória,</w:t>
      </w:r>
      <w:r>
        <w:rPr>
          <w:spacing w:val="38"/>
          <w:sz w:val="22"/>
        </w:rPr>
        <w:t xml:space="preserve"> </w:t>
      </w:r>
      <w:r>
        <w:rPr>
          <w:sz w:val="22"/>
        </w:rPr>
        <w:t>em</w:t>
      </w:r>
      <w:r>
        <w:rPr>
          <w:spacing w:val="39"/>
          <w:sz w:val="22"/>
        </w:rPr>
        <w:t xml:space="preserve"> </w:t>
      </w:r>
      <w:r>
        <w:rPr>
          <w:sz w:val="22"/>
        </w:rPr>
        <w:t>substituição</w:t>
      </w:r>
      <w:r>
        <w:rPr>
          <w:spacing w:val="39"/>
          <w:sz w:val="22"/>
        </w:rPr>
        <w:t xml:space="preserve"> </w:t>
      </w:r>
      <w:r>
        <w:rPr>
          <w:sz w:val="22"/>
        </w:rPr>
        <w:t>à</w:t>
      </w:r>
      <w:r>
        <w:rPr>
          <w:spacing w:val="38"/>
          <w:sz w:val="22"/>
        </w:rPr>
        <w:t xml:space="preserve"> </w:t>
      </w:r>
      <w:r>
        <w:rPr>
          <w:sz w:val="22"/>
        </w:rPr>
        <w:t>multa</w:t>
      </w:r>
      <w:r>
        <w:rPr>
          <w:spacing w:val="36"/>
          <w:sz w:val="22"/>
        </w:rPr>
        <w:t xml:space="preserve"> </w:t>
      </w:r>
      <w:r>
        <w:rPr>
          <w:sz w:val="22"/>
        </w:rPr>
        <w:t>moratória</w:t>
      </w:r>
      <w:r>
        <w:rPr>
          <w:spacing w:val="37"/>
          <w:sz w:val="22"/>
        </w:rPr>
        <w:t xml:space="preserve"> </w:t>
      </w:r>
      <w:r>
        <w:rPr>
          <w:sz w:val="22"/>
        </w:rPr>
        <w:t>para</w:t>
      </w:r>
      <w:r>
        <w:rPr>
          <w:spacing w:val="37"/>
          <w:sz w:val="22"/>
        </w:rPr>
        <w:t xml:space="preserve"> </w:t>
      </w:r>
      <w:r>
        <w:rPr>
          <w:sz w:val="22"/>
        </w:rPr>
        <w:t>a</w:t>
      </w:r>
      <w:r>
        <w:rPr>
          <w:spacing w:val="40"/>
          <w:sz w:val="22"/>
        </w:rPr>
        <w:t xml:space="preserve"> </w:t>
      </w:r>
      <w:r>
        <w:rPr>
          <w:sz w:val="22"/>
        </w:rPr>
        <w:t>infração</w:t>
      </w:r>
      <w:r>
        <w:rPr>
          <w:spacing w:val="39"/>
          <w:sz w:val="22"/>
        </w:rPr>
        <w:t xml:space="preserve"> </w:t>
      </w:r>
      <w:r>
        <w:rPr>
          <w:sz w:val="22"/>
        </w:rPr>
        <w:t>descrita</w:t>
      </w:r>
      <w:r>
        <w:rPr>
          <w:spacing w:val="40"/>
          <w:sz w:val="22"/>
        </w:rPr>
        <w:t xml:space="preserve"> </w:t>
      </w:r>
      <w:r>
        <w:rPr>
          <w:sz w:val="22"/>
        </w:rPr>
        <w:t xml:space="preserve">no </w:t>
      </w:r>
      <w:r>
        <w:rPr>
          <w:color w:val="4AACC5"/>
          <w:sz w:val="22"/>
        </w:rPr>
        <w:t>subitem 7.1.4</w:t>
      </w:r>
      <w:r>
        <w:rPr>
          <w:color w:val="006FC0"/>
          <w:sz w:val="22"/>
        </w:rPr>
        <w:t xml:space="preserve">, de 0,5% a 30% </w:t>
      </w:r>
      <w:r>
        <w:rPr>
          <w:sz w:val="22"/>
        </w:rPr>
        <w:t>do valor da contratação;</w:t>
      </w:r>
    </w:p>
    <w:p w14:paraId="6B5B85CB">
      <w:pPr>
        <w:pStyle w:val="8"/>
        <w:numPr>
          <w:ilvl w:val="2"/>
          <w:numId w:val="9"/>
        </w:numPr>
        <w:tabs>
          <w:tab w:val="left" w:pos="1920"/>
        </w:tabs>
        <w:spacing w:before="124" w:after="0" w:line="360" w:lineRule="auto"/>
        <w:ind w:left="1920" w:right="421" w:hanging="504"/>
        <w:jc w:val="left"/>
        <w:rPr>
          <w:sz w:val="22"/>
        </w:rPr>
      </w:pPr>
      <w:r>
        <w:rPr>
          <w:sz w:val="22"/>
        </w:rPr>
        <w:t>Compensatória,</w:t>
      </w:r>
      <w:r>
        <w:rPr>
          <w:spacing w:val="29"/>
          <w:sz w:val="22"/>
        </w:rPr>
        <w:t xml:space="preserve"> </w:t>
      </w:r>
      <w:r>
        <w:rPr>
          <w:sz w:val="22"/>
        </w:rPr>
        <w:t>para</w:t>
      </w:r>
      <w:r>
        <w:rPr>
          <w:spacing w:val="26"/>
          <w:sz w:val="22"/>
        </w:rPr>
        <w:t xml:space="preserve"> </w:t>
      </w:r>
      <w:r>
        <w:rPr>
          <w:sz w:val="22"/>
        </w:rPr>
        <w:t>a</w:t>
      </w:r>
      <w:r>
        <w:rPr>
          <w:spacing w:val="28"/>
          <w:sz w:val="22"/>
        </w:rPr>
        <w:t xml:space="preserve"> </w:t>
      </w:r>
      <w:r>
        <w:rPr>
          <w:sz w:val="22"/>
        </w:rPr>
        <w:t>infração</w:t>
      </w:r>
      <w:r>
        <w:rPr>
          <w:spacing w:val="27"/>
          <w:sz w:val="22"/>
        </w:rPr>
        <w:t xml:space="preserve"> </w:t>
      </w:r>
      <w:r>
        <w:rPr>
          <w:sz w:val="22"/>
        </w:rPr>
        <w:t>descrita</w:t>
      </w:r>
      <w:r>
        <w:rPr>
          <w:spacing w:val="28"/>
          <w:sz w:val="22"/>
        </w:rPr>
        <w:t xml:space="preserve"> </w:t>
      </w:r>
      <w:r>
        <w:rPr>
          <w:sz w:val="22"/>
        </w:rPr>
        <w:t>no</w:t>
      </w:r>
      <w:r>
        <w:rPr>
          <w:spacing w:val="27"/>
          <w:sz w:val="22"/>
        </w:rPr>
        <w:t xml:space="preserve"> </w:t>
      </w:r>
      <w:r>
        <w:rPr>
          <w:sz w:val="22"/>
        </w:rPr>
        <w:t>subitem</w:t>
      </w:r>
      <w:r>
        <w:rPr>
          <w:spacing w:val="31"/>
          <w:sz w:val="22"/>
        </w:rPr>
        <w:t xml:space="preserve"> </w:t>
      </w:r>
      <w:r>
        <w:rPr>
          <w:color w:val="006FC0"/>
          <w:sz w:val="22"/>
        </w:rPr>
        <w:t>7.1.1,</w:t>
      </w:r>
      <w:r>
        <w:rPr>
          <w:color w:val="006FC0"/>
          <w:spacing w:val="29"/>
          <w:sz w:val="22"/>
        </w:rPr>
        <w:t xml:space="preserve"> </w:t>
      </w:r>
      <w:r>
        <w:rPr>
          <w:color w:val="006FC0"/>
          <w:sz w:val="22"/>
        </w:rPr>
        <w:t>de</w:t>
      </w:r>
      <w:r>
        <w:rPr>
          <w:color w:val="006FC0"/>
          <w:spacing w:val="29"/>
          <w:sz w:val="22"/>
        </w:rPr>
        <w:t xml:space="preserve"> </w:t>
      </w:r>
      <w:r>
        <w:rPr>
          <w:color w:val="006FC0"/>
          <w:sz w:val="22"/>
        </w:rPr>
        <w:t>0,5%</w:t>
      </w:r>
      <w:r>
        <w:rPr>
          <w:color w:val="006FC0"/>
          <w:spacing w:val="29"/>
          <w:sz w:val="22"/>
        </w:rPr>
        <w:t xml:space="preserve"> </w:t>
      </w:r>
      <w:r>
        <w:rPr>
          <w:color w:val="006FC0"/>
          <w:sz w:val="22"/>
        </w:rPr>
        <w:t>a</w:t>
      </w:r>
      <w:r>
        <w:rPr>
          <w:color w:val="006FC0"/>
          <w:spacing w:val="27"/>
          <w:sz w:val="22"/>
        </w:rPr>
        <w:t xml:space="preserve"> </w:t>
      </w:r>
      <w:r>
        <w:rPr>
          <w:color w:val="006FC0"/>
          <w:sz w:val="22"/>
        </w:rPr>
        <w:t>30%</w:t>
      </w:r>
      <w:r>
        <w:rPr>
          <w:color w:val="006FC0"/>
          <w:spacing w:val="28"/>
          <w:sz w:val="22"/>
        </w:rPr>
        <w:t xml:space="preserve"> </w:t>
      </w:r>
      <w:r>
        <w:rPr>
          <w:sz w:val="22"/>
        </w:rPr>
        <w:t>do</w:t>
      </w:r>
      <w:r>
        <w:rPr>
          <w:spacing w:val="27"/>
          <w:sz w:val="22"/>
        </w:rPr>
        <w:t xml:space="preserve"> </w:t>
      </w:r>
      <w:r>
        <w:rPr>
          <w:sz w:val="22"/>
        </w:rPr>
        <w:t>valor</w:t>
      </w:r>
      <w:r>
        <w:rPr>
          <w:spacing w:val="27"/>
          <w:sz w:val="22"/>
        </w:rPr>
        <w:t xml:space="preserve"> </w:t>
      </w:r>
      <w:r>
        <w:rPr>
          <w:sz w:val="22"/>
        </w:rPr>
        <w:t xml:space="preserve">da </w:t>
      </w:r>
      <w:r>
        <w:rPr>
          <w:spacing w:val="-2"/>
          <w:sz w:val="22"/>
        </w:rPr>
        <w:t>contratação.</w:t>
      </w:r>
    </w:p>
    <w:p w14:paraId="72EDBB8E">
      <w:pPr>
        <w:pStyle w:val="8"/>
        <w:numPr>
          <w:ilvl w:val="1"/>
          <w:numId w:val="4"/>
        </w:numPr>
        <w:tabs>
          <w:tab w:val="left" w:pos="987"/>
        </w:tabs>
        <w:spacing w:before="120" w:after="0" w:line="240" w:lineRule="auto"/>
        <w:ind w:left="282" w:right="428" w:firstLine="0"/>
        <w:jc w:val="both"/>
        <w:rPr>
          <w:b/>
          <w:sz w:val="22"/>
        </w:rPr>
      </w:pPr>
      <w:r>
        <w:rPr>
          <w:sz w:val="22"/>
        </w:rPr>
        <w:t>A aplicação das sanções previstas neste Termo de Referência não exclui, em hipótese alguma, a obrigação de reparação integral do dano causado ao Contratante.</w:t>
      </w:r>
    </w:p>
    <w:p w14:paraId="4C508EE3">
      <w:pPr>
        <w:pStyle w:val="8"/>
        <w:numPr>
          <w:ilvl w:val="1"/>
          <w:numId w:val="4"/>
        </w:numPr>
        <w:tabs>
          <w:tab w:val="left" w:pos="987"/>
        </w:tabs>
        <w:spacing w:before="121" w:after="0" w:line="240" w:lineRule="auto"/>
        <w:ind w:left="282" w:right="421" w:firstLine="0"/>
        <w:jc w:val="both"/>
        <w:rPr>
          <w:b/>
          <w:sz w:val="22"/>
        </w:rPr>
      </w:pPr>
      <w:r>
        <w:rPr>
          <w:sz w:val="22"/>
        </w:rPr>
        <w:t>Todas as sanções previstas</w:t>
      </w:r>
      <w:r>
        <w:rPr>
          <w:spacing w:val="-2"/>
          <w:sz w:val="22"/>
        </w:rPr>
        <w:t xml:space="preserve"> </w:t>
      </w:r>
      <w:r>
        <w:rPr>
          <w:sz w:val="22"/>
        </w:rPr>
        <w:t>neste</w:t>
      </w:r>
      <w:r>
        <w:rPr>
          <w:spacing w:val="-2"/>
          <w:sz w:val="22"/>
        </w:rPr>
        <w:t xml:space="preserve"> </w:t>
      </w:r>
      <w:r>
        <w:rPr>
          <w:sz w:val="22"/>
        </w:rPr>
        <w:t>Termo</w:t>
      </w:r>
      <w:r>
        <w:rPr>
          <w:spacing w:val="-1"/>
          <w:sz w:val="22"/>
        </w:rPr>
        <w:t xml:space="preserve"> </w:t>
      </w:r>
      <w:r>
        <w:rPr>
          <w:sz w:val="22"/>
        </w:rPr>
        <w:t>de Referência</w:t>
      </w:r>
      <w:r>
        <w:rPr>
          <w:spacing w:val="-3"/>
          <w:sz w:val="22"/>
        </w:rPr>
        <w:t xml:space="preserve"> </w:t>
      </w:r>
      <w:r>
        <w:rPr>
          <w:sz w:val="22"/>
        </w:rPr>
        <w:t>poderão ser aplicadas</w:t>
      </w:r>
      <w:r>
        <w:rPr>
          <w:spacing w:val="-2"/>
          <w:sz w:val="22"/>
        </w:rPr>
        <w:t xml:space="preserve"> </w:t>
      </w:r>
      <w:r>
        <w:rPr>
          <w:sz w:val="22"/>
        </w:rPr>
        <w:t>cumulativamente</w:t>
      </w:r>
      <w:r>
        <w:rPr>
          <w:spacing w:val="-1"/>
          <w:sz w:val="22"/>
        </w:rPr>
        <w:t xml:space="preserve"> </w:t>
      </w:r>
      <w:r>
        <w:rPr>
          <w:sz w:val="22"/>
        </w:rPr>
        <w:t>com a multa.</w:t>
      </w:r>
    </w:p>
    <w:p w14:paraId="4BC62196">
      <w:pPr>
        <w:pStyle w:val="8"/>
        <w:numPr>
          <w:ilvl w:val="1"/>
          <w:numId w:val="4"/>
        </w:numPr>
        <w:tabs>
          <w:tab w:val="left" w:pos="987"/>
        </w:tabs>
        <w:spacing w:before="121" w:after="0" w:line="240" w:lineRule="auto"/>
        <w:ind w:left="282" w:right="424" w:firstLine="0"/>
        <w:jc w:val="both"/>
        <w:rPr>
          <w:b/>
          <w:sz w:val="22"/>
        </w:rPr>
      </w:pPr>
      <w:r>
        <w:rPr>
          <w:sz w:val="22"/>
        </w:rPr>
        <w:t>Antes</w:t>
      </w:r>
      <w:r>
        <w:rPr>
          <w:spacing w:val="-12"/>
          <w:sz w:val="22"/>
        </w:rPr>
        <w:t xml:space="preserve"> </w:t>
      </w:r>
      <w:r>
        <w:rPr>
          <w:sz w:val="22"/>
        </w:rPr>
        <w:t>da</w:t>
      </w:r>
      <w:r>
        <w:rPr>
          <w:spacing w:val="-12"/>
          <w:sz w:val="22"/>
        </w:rPr>
        <w:t xml:space="preserve"> </w:t>
      </w:r>
      <w:r>
        <w:rPr>
          <w:sz w:val="22"/>
        </w:rPr>
        <w:t>aplicação</w:t>
      </w:r>
      <w:r>
        <w:rPr>
          <w:spacing w:val="-11"/>
          <w:sz w:val="22"/>
        </w:rPr>
        <w:t xml:space="preserve"> </w:t>
      </w:r>
      <w:r>
        <w:rPr>
          <w:sz w:val="22"/>
        </w:rPr>
        <w:t>da</w:t>
      </w:r>
      <w:r>
        <w:rPr>
          <w:spacing w:val="-13"/>
          <w:sz w:val="22"/>
        </w:rPr>
        <w:t xml:space="preserve"> </w:t>
      </w:r>
      <w:r>
        <w:rPr>
          <w:sz w:val="22"/>
        </w:rPr>
        <w:t>multa</w:t>
      </w:r>
      <w:r>
        <w:rPr>
          <w:spacing w:val="-11"/>
          <w:sz w:val="22"/>
        </w:rPr>
        <w:t xml:space="preserve"> </w:t>
      </w:r>
      <w:r>
        <w:rPr>
          <w:sz w:val="22"/>
        </w:rPr>
        <w:t>será</w:t>
      </w:r>
      <w:r>
        <w:rPr>
          <w:spacing w:val="-11"/>
          <w:sz w:val="22"/>
        </w:rPr>
        <w:t xml:space="preserve"> </w:t>
      </w:r>
      <w:r>
        <w:rPr>
          <w:sz w:val="22"/>
        </w:rPr>
        <w:t>facultada</w:t>
      </w:r>
      <w:r>
        <w:rPr>
          <w:spacing w:val="-12"/>
          <w:sz w:val="22"/>
        </w:rPr>
        <w:t xml:space="preserve"> </w:t>
      </w:r>
      <w:r>
        <w:rPr>
          <w:sz w:val="22"/>
        </w:rPr>
        <w:t>a</w:t>
      </w:r>
      <w:r>
        <w:rPr>
          <w:spacing w:val="-12"/>
          <w:sz w:val="22"/>
        </w:rPr>
        <w:t xml:space="preserve"> </w:t>
      </w:r>
      <w:r>
        <w:rPr>
          <w:sz w:val="22"/>
        </w:rPr>
        <w:t>defesa</w:t>
      </w:r>
      <w:r>
        <w:rPr>
          <w:spacing w:val="-12"/>
          <w:sz w:val="22"/>
        </w:rPr>
        <w:t xml:space="preserve"> </w:t>
      </w:r>
      <w:r>
        <w:rPr>
          <w:sz w:val="22"/>
        </w:rPr>
        <w:t>do</w:t>
      </w:r>
      <w:r>
        <w:rPr>
          <w:spacing w:val="-13"/>
          <w:sz w:val="22"/>
        </w:rPr>
        <w:t xml:space="preserve"> </w:t>
      </w:r>
      <w:r>
        <w:rPr>
          <w:sz w:val="22"/>
        </w:rPr>
        <w:t>interessado</w:t>
      </w:r>
      <w:r>
        <w:rPr>
          <w:spacing w:val="-9"/>
          <w:sz w:val="22"/>
        </w:rPr>
        <w:t xml:space="preserve"> </w:t>
      </w:r>
      <w:r>
        <w:rPr>
          <w:sz w:val="22"/>
        </w:rPr>
        <w:t>no</w:t>
      </w:r>
      <w:r>
        <w:rPr>
          <w:spacing w:val="-10"/>
          <w:sz w:val="22"/>
        </w:rPr>
        <w:t xml:space="preserve"> </w:t>
      </w:r>
      <w:r>
        <w:rPr>
          <w:sz w:val="22"/>
        </w:rPr>
        <w:t>prazo</w:t>
      </w:r>
      <w:r>
        <w:rPr>
          <w:spacing w:val="-13"/>
          <w:sz w:val="22"/>
        </w:rPr>
        <w:t xml:space="preserve"> </w:t>
      </w:r>
      <w:r>
        <w:rPr>
          <w:sz w:val="22"/>
        </w:rPr>
        <w:t>de</w:t>
      </w:r>
      <w:r>
        <w:rPr>
          <w:spacing w:val="-12"/>
          <w:sz w:val="22"/>
        </w:rPr>
        <w:t xml:space="preserve"> </w:t>
      </w:r>
      <w:r>
        <w:rPr>
          <w:sz w:val="22"/>
        </w:rPr>
        <w:t>15</w:t>
      </w:r>
      <w:r>
        <w:rPr>
          <w:spacing w:val="-13"/>
          <w:sz w:val="22"/>
        </w:rPr>
        <w:t xml:space="preserve"> </w:t>
      </w:r>
      <w:r>
        <w:rPr>
          <w:sz w:val="22"/>
        </w:rPr>
        <w:t>(quinze)</w:t>
      </w:r>
      <w:r>
        <w:rPr>
          <w:spacing w:val="-10"/>
          <w:sz w:val="22"/>
        </w:rPr>
        <w:t xml:space="preserve"> </w:t>
      </w:r>
      <w:r>
        <w:rPr>
          <w:sz w:val="22"/>
        </w:rPr>
        <w:t>dias</w:t>
      </w:r>
      <w:r>
        <w:rPr>
          <w:spacing w:val="-12"/>
          <w:sz w:val="22"/>
        </w:rPr>
        <w:t xml:space="preserve"> </w:t>
      </w:r>
      <w:r>
        <w:rPr>
          <w:sz w:val="22"/>
        </w:rPr>
        <w:t>úteis, contado da data de sua intimação.</w:t>
      </w:r>
    </w:p>
    <w:p w14:paraId="66B7F447">
      <w:pPr>
        <w:pStyle w:val="8"/>
        <w:numPr>
          <w:ilvl w:val="1"/>
          <w:numId w:val="4"/>
        </w:numPr>
        <w:tabs>
          <w:tab w:val="left" w:pos="987"/>
        </w:tabs>
        <w:spacing w:before="118" w:after="0" w:line="240" w:lineRule="auto"/>
        <w:ind w:left="282" w:right="422" w:firstLine="0"/>
        <w:jc w:val="both"/>
        <w:rPr>
          <w:b/>
          <w:sz w:val="22"/>
        </w:rPr>
      </w:pPr>
      <w:r>
        <w:rPr>
          <w:sz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B784395">
      <w:pPr>
        <w:pStyle w:val="8"/>
        <w:numPr>
          <w:ilvl w:val="1"/>
          <w:numId w:val="4"/>
        </w:numPr>
        <w:tabs>
          <w:tab w:val="left" w:pos="987"/>
        </w:tabs>
        <w:spacing w:before="121" w:after="0" w:line="240" w:lineRule="auto"/>
        <w:ind w:left="282" w:right="418" w:firstLine="0"/>
        <w:jc w:val="both"/>
        <w:rPr>
          <w:b/>
          <w:sz w:val="22"/>
        </w:rPr>
      </w:pPr>
      <w:r>
        <w:rPr>
          <w:sz w:val="22"/>
        </w:rPr>
        <w:t xml:space="preserve">A multa poderá ser recolhida administrativamente no prazo máximo de </w:t>
      </w:r>
      <w:r>
        <w:rPr>
          <w:color w:val="006FC0"/>
          <w:sz w:val="22"/>
        </w:rPr>
        <w:t xml:space="preserve">15 (quinze) </w:t>
      </w:r>
      <w:r>
        <w:rPr>
          <w:sz w:val="22"/>
        </w:rPr>
        <w:t>dias úteis, a contar da data do recebimento da comunicação enviada pela autoridade competente.</w:t>
      </w:r>
    </w:p>
    <w:p w14:paraId="2A0F0A91">
      <w:pPr>
        <w:pStyle w:val="8"/>
        <w:numPr>
          <w:ilvl w:val="1"/>
          <w:numId w:val="4"/>
        </w:numPr>
        <w:tabs>
          <w:tab w:val="left" w:pos="987"/>
        </w:tabs>
        <w:spacing w:before="120" w:after="0" w:line="240" w:lineRule="auto"/>
        <w:ind w:left="282" w:right="424" w:firstLine="0"/>
        <w:jc w:val="both"/>
        <w:rPr>
          <w:b/>
          <w:sz w:val="22"/>
        </w:rPr>
      </w:pPr>
      <w:r>
        <w:rPr>
          <w:sz w:val="22"/>
        </w:rPr>
        <w:t>A aplicação das sanções realizar-se-á em processo administrativo que assegure o contraditório e a ampla defesa ao Contratado, observando-se o procedimento previsto no caput e parágrafos do art. 158 da Lei</w:t>
      </w:r>
      <w:r>
        <w:rPr>
          <w:spacing w:val="34"/>
          <w:sz w:val="22"/>
        </w:rPr>
        <w:t xml:space="preserve"> </w:t>
      </w:r>
      <w:r>
        <w:rPr>
          <w:sz w:val="22"/>
        </w:rPr>
        <w:t>nº</w:t>
      </w:r>
      <w:r>
        <w:rPr>
          <w:spacing w:val="35"/>
          <w:sz w:val="22"/>
        </w:rPr>
        <w:t xml:space="preserve"> </w:t>
      </w:r>
      <w:r>
        <w:rPr>
          <w:sz w:val="22"/>
        </w:rPr>
        <w:t>14.133,</w:t>
      </w:r>
      <w:r>
        <w:rPr>
          <w:spacing w:val="34"/>
          <w:sz w:val="22"/>
        </w:rPr>
        <w:t xml:space="preserve"> </w:t>
      </w:r>
      <w:r>
        <w:rPr>
          <w:sz w:val="22"/>
        </w:rPr>
        <w:t>de</w:t>
      </w:r>
      <w:r>
        <w:rPr>
          <w:spacing w:val="32"/>
          <w:sz w:val="22"/>
        </w:rPr>
        <w:t xml:space="preserve"> </w:t>
      </w:r>
      <w:r>
        <w:rPr>
          <w:sz w:val="22"/>
        </w:rPr>
        <w:t>2021,</w:t>
      </w:r>
      <w:r>
        <w:rPr>
          <w:spacing w:val="34"/>
          <w:sz w:val="22"/>
        </w:rPr>
        <w:t xml:space="preserve"> </w:t>
      </w:r>
      <w:r>
        <w:rPr>
          <w:sz w:val="22"/>
        </w:rPr>
        <w:t>para</w:t>
      </w:r>
      <w:r>
        <w:rPr>
          <w:spacing w:val="34"/>
          <w:sz w:val="22"/>
        </w:rPr>
        <w:t xml:space="preserve"> </w:t>
      </w:r>
      <w:r>
        <w:rPr>
          <w:sz w:val="22"/>
        </w:rPr>
        <w:t>as</w:t>
      </w:r>
      <w:r>
        <w:rPr>
          <w:spacing w:val="34"/>
          <w:sz w:val="22"/>
        </w:rPr>
        <w:t xml:space="preserve"> </w:t>
      </w:r>
      <w:r>
        <w:rPr>
          <w:sz w:val="22"/>
        </w:rPr>
        <w:t>penalidades</w:t>
      </w:r>
      <w:r>
        <w:rPr>
          <w:spacing w:val="35"/>
          <w:sz w:val="22"/>
        </w:rPr>
        <w:t xml:space="preserve"> </w:t>
      </w:r>
      <w:r>
        <w:rPr>
          <w:sz w:val="22"/>
        </w:rPr>
        <w:t>de</w:t>
      </w:r>
      <w:r>
        <w:rPr>
          <w:spacing w:val="35"/>
          <w:sz w:val="22"/>
        </w:rPr>
        <w:t xml:space="preserve"> </w:t>
      </w:r>
      <w:r>
        <w:rPr>
          <w:sz w:val="22"/>
        </w:rPr>
        <w:t>impedimento</w:t>
      </w:r>
      <w:r>
        <w:rPr>
          <w:spacing w:val="35"/>
          <w:sz w:val="22"/>
        </w:rPr>
        <w:t xml:space="preserve"> </w:t>
      </w:r>
      <w:r>
        <w:rPr>
          <w:sz w:val="22"/>
        </w:rPr>
        <w:t>de</w:t>
      </w:r>
      <w:r>
        <w:rPr>
          <w:spacing w:val="35"/>
          <w:sz w:val="22"/>
        </w:rPr>
        <w:t xml:space="preserve"> </w:t>
      </w:r>
      <w:r>
        <w:rPr>
          <w:sz w:val="22"/>
        </w:rPr>
        <w:t>licitar</w:t>
      </w:r>
      <w:r>
        <w:rPr>
          <w:spacing w:val="32"/>
          <w:sz w:val="22"/>
        </w:rPr>
        <w:t xml:space="preserve"> </w:t>
      </w:r>
      <w:r>
        <w:rPr>
          <w:sz w:val="22"/>
        </w:rPr>
        <w:t>e</w:t>
      </w:r>
      <w:r>
        <w:rPr>
          <w:spacing w:val="35"/>
          <w:sz w:val="22"/>
        </w:rPr>
        <w:t xml:space="preserve"> </w:t>
      </w:r>
      <w:r>
        <w:rPr>
          <w:sz w:val="22"/>
        </w:rPr>
        <w:t>contratar</w:t>
      </w:r>
      <w:r>
        <w:rPr>
          <w:spacing w:val="34"/>
          <w:sz w:val="22"/>
        </w:rPr>
        <w:t xml:space="preserve"> </w:t>
      </w:r>
      <w:r>
        <w:rPr>
          <w:sz w:val="22"/>
        </w:rPr>
        <w:t>e</w:t>
      </w:r>
      <w:r>
        <w:rPr>
          <w:spacing w:val="35"/>
          <w:sz w:val="22"/>
        </w:rPr>
        <w:t xml:space="preserve"> </w:t>
      </w:r>
      <w:r>
        <w:rPr>
          <w:sz w:val="22"/>
        </w:rPr>
        <w:t>de</w:t>
      </w:r>
      <w:r>
        <w:rPr>
          <w:spacing w:val="35"/>
          <w:sz w:val="22"/>
        </w:rPr>
        <w:t xml:space="preserve"> </w:t>
      </w:r>
      <w:r>
        <w:rPr>
          <w:sz w:val="22"/>
        </w:rPr>
        <w:t>declaração</w:t>
      </w:r>
      <w:r>
        <w:rPr>
          <w:spacing w:val="35"/>
          <w:sz w:val="22"/>
        </w:rPr>
        <w:t xml:space="preserve"> </w:t>
      </w:r>
      <w:r>
        <w:rPr>
          <w:sz w:val="22"/>
        </w:rPr>
        <w:t>de</w:t>
      </w:r>
    </w:p>
    <w:p w14:paraId="2537289C">
      <w:pPr>
        <w:pStyle w:val="8"/>
        <w:spacing w:after="0" w:line="240" w:lineRule="auto"/>
        <w:jc w:val="both"/>
        <w:rPr>
          <w:b/>
          <w:sz w:val="22"/>
        </w:rPr>
        <w:sectPr>
          <w:pgSz w:w="11910" w:h="16840"/>
          <w:pgMar w:top="2160" w:right="708" w:bottom="1860" w:left="850" w:header="708" w:footer="1674" w:gutter="0"/>
          <w:cols w:space="720" w:num="1"/>
        </w:sectPr>
      </w:pPr>
    </w:p>
    <w:p w14:paraId="1F0D4D06">
      <w:pPr>
        <w:pStyle w:val="6"/>
        <w:jc w:val="left"/>
      </w:pPr>
    </w:p>
    <w:p w14:paraId="7870F47E">
      <w:pPr>
        <w:pStyle w:val="6"/>
        <w:spacing w:before="257"/>
        <w:jc w:val="left"/>
      </w:pPr>
    </w:p>
    <w:p w14:paraId="039DC4AE">
      <w:pPr>
        <w:pStyle w:val="6"/>
        <w:ind w:left="282"/>
      </w:pPr>
      <w:r>
        <w:t>inidoneidade</w:t>
      </w:r>
      <w:r>
        <w:rPr>
          <w:spacing w:val="-4"/>
        </w:rPr>
        <w:t xml:space="preserve"> </w:t>
      </w:r>
      <w:r>
        <w:t>para</w:t>
      </w:r>
      <w:r>
        <w:rPr>
          <w:spacing w:val="-4"/>
        </w:rPr>
        <w:t xml:space="preserve"> </w:t>
      </w:r>
      <w:r>
        <w:t>licitar</w:t>
      </w:r>
      <w:r>
        <w:rPr>
          <w:spacing w:val="-6"/>
        </w:rPr>
        <w:t xml:space="preserve"> </w:t>
      </w:r>
      <w:r>
        <w:t>ou</w:t>
      </w:r>
      <w:r>
        <w:rPr>
          <w:spacing w:val="-4"/>
        </w:rPr>
        <w:t xml:space="preserve"> </w:t>
      </w:r>
      <w:r>
        <w:rPr>
          <w:spacing w:val="-2"/>
        </w:rPr>
        <w:t>contratar.</w:t>
      </w:r>
    </w:p>
    <w:p w14:paraId="118AFBAB">
      <w:pPr>
        <w:pStyle w:val="8"/>
        <w:numPr>
          <w:ilvl w:val="1"/>
          <w:numId w:val="4"/>
        </w:numPr>
        <w:tabs>
          <w:tab w:val="left" w:pos="987"/>
        </w:tabs>
        <w:spacing w:before="120" w:after="0" w:line="240" w:lineRule="auto"/>
        <w:ind w:left="282" w:right="419" w:firstLine="0"/>
        <w:jc w:val="both"/>
        <w:rPr>
          <w:b/>
          <w:sz w:val="22"/>
        </w:rPr>
      </w:pPr>
      <w:r>
        <w:rPr>
          <w:sz w:val="22"/>
        </w:rPr>
        <w:t>Para</w:t>
      </w:r>
      <w:r>
        <w:rPr>
          <w:spacing w:val="-12"/>
          <w:sz w:val="22"/>
        </w:rPr>
        <w:t xml:space="preserve"> </w:t>
      </w:r>
      <w:r>
        <w:rPr>
          <w:sz w:val="22"/>
        </w:rPr>
        <w:t>a</w:t>
      </w:r>
      <w:r>
        <w:rPr>
          <w:spacing w:val="-9"/>
          <w:sz w:val="22"/>
        </w:rPr>
        <w:t xml:space="preserve"> </w:t>
      </w:r>
      <w:r>
        <w:rPr>
          <w:sz w:val="22"/>
        </w:rPr>
        <w:t>garantia</w:t>
      </w:r>
      <w:r>
        <w:rPr>
          <w:spacing w:val="-11"/>
          <w:sz w:val="22"/>
        </w:rPr>
        <w:t xml:space="preserve"> </w:t>
      </w:r>
      <w:r>
        <w:rPr>
          <w:sz w:val="22"/>
        </w:rPr>
        <w:t>da</w:t>
      </w:r>
      <w:r>
        <w:rPr>
          <w:spacing w:val="-12"/>
          <w:sz w:val="22"/>
        </w:rPr>
        <w:t xml:space="preserve"> </w:t>
      </w:r>
      <w:r>
        <w:rPr>
          <w:sz w:val="22"/>
        </w:rPr>
        <w:t>ampla</w:t>
      </w:r>
      <w:r>
        <w:rPr>
          <w:spacing w:val="-12"/>
          <w:sz w:val="22"/>
        </w:rPr>
        <w:t xml:space="preserve"> </w:t>
      </w:r>
      <w:r>
        <w:rPr>
          <w:sz w:val="22"/>
        </w:rPr>
        <w:t>defesa</w:t>
      </w:r>
      <w:r>
        <w:rPr>
          <w:spacing w:val="-11"/>
          <w:sz w:val="22"/>
        </w:rPr>
        <w:t xml:space="preserve"> </w:t>
      </w:r>
      <w:r>
        <w:rPr>
          <w:sz w:val="22"/>
        </w:rPr>
        <w:t>e</w:t>
      </w:r>
      <w:r>
        <w:rPr>
          <w:spacing w:val="-11"/>
          <w:sz w:val="22"/>
        </w:rPr>
        <w:t xml:space="preserve"> </w:t>
      </w:r>
      <w:r>
        <w:rPr>
          <w:sz w:val="22"/>
        </w:rPr>
        <w:t>contraditório,</w:t>
      </w:r>
      <w:r>
        <w:rPr>
          <w:spacing w:val="-11"/>
          <w:sz w:val="22"/>
        </w:rPr>
        <w:t xml:space="preserve"> </w:t>
      </w:r>
      <w:r>
        <w:rPr>
          <w:sz w:val="22"/>
        </w:rPr>
        <w:t>as</w:t>
      </w:r>
      <w:r>
        <w:rPr>
          <w:spacing w:val="-9"/>
          <w:sz w:val="22"/>
        </w:rPr>
        <w:t xml:space="preserve"> </w:t>
      </w:r>
      <w:r>
        <w:rPr>
          <w:sz w:val="22"/>
        </w:rPr>
        <w:t>notificações</w:t>
      </w:r>
      <w:r>
        <w:rPr>
          <w:spacing w:val="-11"/>
          <w:sz w:val="22"/>
        </w:rPr>
        <w:t xml:space="preserve"> </w:t>
      </w:r>
      <w:r>
        <w:rPr>
          <w:sz w:val="22"/>
        </w:rPr>
        <w:t>serão</w:t>
      </w:r>
      <w:r>
        <w:rPr>
          <w:spacing w:val="-10"/>
          <w:sz w:val="22"/>
        </w:rPr>
        <w:t xml:space="preserve"> </w:t>
      </w:r>
      <w:r>
        <w:rPr>
          <w:sz w:val="22"/>
        </w:rPr>
        <w:t>enviadas</w:t>
      </w:r>
      <w:r>
        <w:rPr>
          <w:spacing w:val="-8"/>
          <w:sz w:val="22"/>
        </w:rPr>
        <w:t xml:space="preserve"> </w:t>
      </w:r>
      <w:r>
        <w:rPr>
          <w:sz w:val="22"/>
        </w:rPr>
        <w:t>eletronicamente</w:t>
      </w:r>
      <w:r>
        <w:rPr>
          <w:spacing w:val="-8"/>
          <w:sz w:val="22"/>
        </w:rPr>
        <w:t xml:space="preserve"> </w:t>
      </w:r>
      <w:r>
        <w:rPr>
          <w:sz w:val="22"/>
        </w:rPr>
        <w:t>para os</w:t>
      </w:r>
      <w:r>
        <w:rPr>
          <w:spacing w:val="-11"/>
          <w:sz w:val="22"/>
        </w:rPr>
        <w:t xml:space="preserve"> </w:t>
      </w:r>
      <w:r>
        <w:rPr>
          <w:sz w:val="22"/>
        </w:rPr>
        <w:t>endereços</w:t>
      </w:r>
      <w:r>
        <w:rPr>
          <w:spacing w:val="-12"/>
          <w:sz w:val="22"/>
        </w:rPr>
        <w:t xml:space="preserve"> </w:t>
      </w:r>
      <w:r>
        <w:rPr>
          <w:sz w:val="22"/>
        </w:rPr>
        <w:t>de</w:t>
      </w:r>
      <w:r>
        <w:rPr>
          <w:spacing w:val="-11"/>
          <w:sz w:val="22"/>
        </w:rPr>
        <w:t xml:space="preserve"> </w:t>
      </w:r>
      <w:r>
        <w:rPr>
          <w:sz w:val="22"/>
        </w:rPr>
        <w:t>e-mail</w:t>
      </w:r>
      <w:r>
        <w:rPr>
          <w:spacing w:val="-12"/>
          <w:sz w:val="22"/>
        </w:rPr>
        <w:t xml:space="preserve"> </w:t>
      </w:r>
      <w:r>
        <w:rPr>
          <w:sz w:val="22"/>
        </w:rPr>
        <w:t>informados</w:t>
      </w:r>
      <w:r>
        <w:rPr>
          <w:spacing w:val="-11"/>
          <w:sz w:val="22"/>
        </w:rPr>
        <w:t xml:space="preserve"> </w:t>
      </w:r>
      <w:r>
        <w:rPr>
          <w:sz w:val="22"/>
        </w:rPr>
        <w:t>na</w:t>
      </w:r>
      <w:r>
        <w:rPr>
          <w:spacing w:val="-12"/>
          <w:sz w:val="22"/>
        </w:rPr>
        <w:t xml:space="preserve"> </w:t>
      </w:r>
      <w:r>
        <w:rPr>
          <w:sz w:val="22"/>
        </w:rPr>
        <w:t>proposta</w:t>
      </w:r>
      <w:r>
        <w:rPr>
          <w:spacing w:val="-11"/>
          <w:sz w:val="22"/>
        </w:rPr>
        <w:t xml:space="preserve"> </w:t>
      </w:r>
      <w:r>
        <w:rPr>
          <w:sz w:val="22"/>
        </w:rPr>
        <w:t>comercial,</w:t>
      </w:r>
      <w:r>
        <w:rPr>
          <w:spacing w:val="-11"/>
          <w:sz w:val="22"/>
        </w:rPr>
        <w:t xml:space="preserve"> </w:t>
      </w:r>
      <w:r>
        <w:rPr>
          <w:sz w:val="22"/>
        </w:rPr>
        <w:t>bem</w:t>
      </w:r>
      <w:r>
        <w:rPr>
          <w:spacing w:val="-10"/>
          <w:sz w:val="22"/>
        </w:rPr>
        <w:t xml:space="preserve"> </w:t>
      </w:r>
      <w:r>
        <w:rPr>
          <w:sz w:val="22"/>
        </w:rPr>
        <w:t>como</w:t>
      </w:r>
      <w:r>
        <w:rPr>
          <w:spacing w:val="-10"/>
          <w:sz w:val="22"/>
        </w:rPr>
        <w:t xml:space="preserve"> </w:t>
      </w:r>
      <w:r>
        <w:rPr>
          <w:sz w:val="22"/>
        </w:rPr>
        <w:t>os</w:t>
      </w:r>
      <w:r>
        <w:rPr>
          <w:spacing w:val="-11"/>
          <w:sz w:val="22"/>
        </w:rPr>
        <w:t xml:space="preserve"> </w:t>
      </w:r>
      <w:r>
        <w:rPr>
          <w:sz w:val="22"/>
        </w:rPr>
        <w:t>cadastrados</w:t>
      </w:r>
      <w:r>
        <w:rPr>
          <w:spacing w:val="-11"/>
          <w:sz w:val="22"/>
        </w:rPr>
        <w:t xml:space="preserve"> </w:t>
      </w:r>
      <w:r>
        <w:rPr>
          <w:sz w:val="22"/>
        </w:rPr>
        <w:t>pela</w:t>
      </w:r>
      <w:r>
        <w:rPr>
          <w:spacing w:val="-12"/>
          <w:sz w:val="22"/>
        </w:rPr>
        <w:t xml:space="preserve"> </w:t>
      </w:r>
      <w:r>
        <w:rPr>
          <w:sz w:val="22"/>
        </w:rPr>
        <w:t>empresa</w:t>
      </w:r>
      <w:r>
        <w:rPr>
          <w:spacing w:val="-11"/>
          <w:sz w:val="22"/>
        </w:rPr>
        <w:t xml:space="preserve"> </w:t>
      </w:r>
      <w:r>
        <w:rPr>
          <w:sz w:val="22"/>
        </w:rPr>
        <w:t>no</w:t>
      </w:r>
      <w:r>
        <w:rPr>
          <w:spacing w:val="-10"/>
          <w:sz w:val="22"/>
        </w:rPr>
        <w:t xml:space="preserve"> </w:t>
      </w:r>
      <w:r>
        <w:rPr>
          <w:sz w:val="22"/>
        </w:rPr>
        <w:t>SICAF.</w:t>
      </w:r>
    </w:p>
    <w:p w14:paraId="28C05768">
      <w:pPr>
        <w:pStyle w:val="8"/>
        <w:numPr>
          <w:ilvl w:val="1"/>
          <w:numId w:val="4"/>
        </w:numPr>
        <w:tabs>
          <w:tab w:val="left" w:pos="987"/>
        </w:tabs>
        <w:spacing w:before="120" w:after="0" w:line="240" w:lineRule="auto"/>
        <w:ind w:left="282" w:right="422" w:firstLine="0"/>
        <w:jc w:val="both"/>
        <w:rPr>
          <w:b/>
          <w:sz w:val="22"/>
        </w:rPr>
      </w:pPr>
      <w:r>
        <w:rPr>
          <w:sz w:val="22"/>
        </w:rPr>
        <w:t>Os endereços de e-mail informados na proposta comercial e/ou cadastrados no Sicaf serão considerados</w:t>
      </w:r>
      <w:r>
        <w:rPr>
          <w:spacing w:val="-3"/>
          <w:sz w:val="22"/>
        </w:rPr>
        <w:t xml:space="preserve"> </w:t>
      </w:r>
      <w:r>
        <w:rPr>
          <w:sz w:val="22"/>
        </w:rPr>
        <w:t>de</w:t>
      </w:r>
      <w:r>
        <w:rPr>
          <w:spacing w:val="-3"/>
          <w:sz w:val="22"/>
        </w:rPr>
        <w:t xml:space="preserve"> </w:t>
      </w:r>
      <w:r>
        <w:rPr>
          <w:sz w:val="22"/>
        </w:rPr>
        <w:t>uso</w:t>
      </w:r>
      <w:r>
        <w:rPr>
          <w:spacing w:val="-2"/>
          <w:sz w:val="22"/>
        </w:rPr>
        <w:t xml:space="preserve"> </w:t>
      </w:r>
      <w:r>
        <w:rPr>
          <w:sz w:val="22"/>
        </w:rPr>
        <w:t>contínuo da</w:t>
      </w:r>
      <w:r>
        <w:rPr>
          <w:spacing w:val="-3"/>
          <w:sz w:val="22"/>
        </w:rPr>
        <w:t xml:space="preserve"> </w:t>
      </w:r>
      <w:r>
        <w:rPr>
          <w:sz w:val="22"/>
        </w:rPr>
        <w:t>empresa,</w:t>
      </w:r>
      <w:r>
        <w:rPr>
          <w:spacing w:val="-3"/>
          <w:sz w:val="22"/>
        </w:rPr>
        <w:t xml:space="preserve"> </w:t>
      </w:r>
      <w:r>
        <w:rPr>
          <w:sz w:val="22"/>
        </w:rPr>
        <w:t>não</w:t>
      </w:r>
      <w:r>
        <w:rPr>
          <w:spacing w:val="-2"/>
          <w:sz w:val="22"/>
        </w:rPr>
        <w:t xml:space="preserve"> </w:t>
      </w:r>
      <w:r>
        <w:rPr>
          <w:sz w:val="22"/>
        </w:rPr>
        <w:t>cabendo alegação de desconhecimento</w:t>
      </w:r>
      <w:r>
        <w:rPr>
          <w:spacing w:val="-2"/>
          <w:sz w:val="22"/>
        </w:rPr>
        <w:t xml:space="preserve"> </w:t>
      </w:r>
      <w:r>
        <w:rPr>
          <w:sz w:val="22"/>
        </w:rPr>
        <w:t>das</w:t>
      </w:r>
      <w:r>
        <w:rPr>
          <w:spacing w:val="-3"/>
          <w:sz w:val="22"/>
        </w:rPr>
        <w:t xml:space="preserve"> </w:t>
      </w:r>
      <w:r>
        <w:rPr>
          <w:sz w:val="22"/>
        </w:rPr>
        <w:t>comunicações</w:t>
      </w:r>
      <w:r>
        <w:rPr>
          <w:spacing w:val="-1"/>
          <w:sz w:val="22"/>
        </w:rPr>
        <w:t xml:space="preserve"> </w:t>
      </w:r>
      <w:r>
        <w:rPr>
          <w:sz w:val="22"/>
        </w:rPr>
        <w:t>a eles comprovadamente enviadas.</w:t>
      </w:r>
    </w:p>
    <w:p w14:paraId="70C7DC2A">
      <w:pPr>
        <w:pStyle w:val="8"/>
        <w:numPr>
          <w:ilvl w:val="1"/>
          <w:numId w:val="4"/>
        </w:numPr>
        <w:tabs>
          <w:tab w:val="left" w:pos="987"/>
        </w:tabs>
        <w:spacing w:before="122" w:after="0" w:line="240" w:lineRule="auto"/>
        <w:ind w:left="987" w:right="0" w:hanging="705"/>
        <w:jc w:val="both"/>
        <w:rPr>
          <w:b/>
          <w:sz w:val="22"/>
        </w:rPr>
      </w:pPr>
      <w:r>
        <w:rPr>
          <w:sz w:val="22"/>
        </w:rPr>
        <w:t>Na</w:t>
      </w:r>
      <w:r>
        <w:rPr>
          <w:spacing w:val="-4"/>
          <w:sz w:val="22"/>
        </w:rPr>
        <w:t xml:space="preserve"> </w:t>
      </w:r>
      <w:r>
        <w:rPr>
          <w:sz w:val="22"/>
        </w:rPr>
        <w:t>aplicação</w:t>
      </w:r>
      <w:r>
        <w:rPr>
          <w:spacing w:val="-5"/>
          <w:sz w:val="22"/>
        </w:rPr>
        <w:t xml:space="preserve"> </w:t>
      </w:r>
      <w:r>
        <w:rPr>
          <w:sz w:val="22"/>
        </w:rPr>
        <w:t>das</w:t>
      </w:r>
      <w:r>
        <w:rPr>
          <w:spacing w:val="-4"/>
          <w:sz w:val="22"/>
        </w:rPr>
        <w:t xml:space="preserve"> </w:t>
      </w:r>
      <w:r>
        <w:rPr>
          <w:sz w:val="22"/>
        </w:rPr>
        <w:t>sanções</w:t>
      </w:r>
      <w:r>
        <w:rPr>
          <w:spacing w:val="-5"/>
          <w:sz w:val="22"/>
        </w:rPr>
        <w:t xml:space="preserve"> </w:t>
      </w:r>
      <w:r>
        <w:rPr>
          <w:sz w:val="22"/>
        </w:rPr>
        <w:t>serão</w:t>
      </w:r>
      <w:r>
        <w:rPr>
          <w:spacing w:val="-4"/>
          <w:sz w:val="22"/>
        </w:rPr>
        <w:t xml:space="preserve"> </w:t>
      </w:r>
      <w:r>
        <w:rPr>
          <w:spacing w:val="-2"/>
          <w:sz w:val="22"/>
        </w:rPr>
        <w:t>considerados:</w:t>
      </w:r>
    </w:p>
    <w:p w14:paraId="01D1E6A8">
      <w:pPr>
        <w:pStyle w:val="8"/>
        <w:numPr>
          <w:ilvl w:val="2"/>
          <w:numId w:val="10"/>
        </w:numPr>
        <w:tabs>
          <w:tab w:val="left" w:pos="2407"/>
        </w:tabs>
        <w:spacing w:before="120" w:after="0" w:line="240" w:lineRule="auto"/>
        <w:ind w:left="2407" w:right="0" w:hanging="991"/>
        <w:jc w:val="both"/>
        <w:rPr>
          <w:sz w:val="22"/>
        </w:rPr>
      </w:pPr>
      <w:r>
        <w:rPr>
          <w:sz w:val="22"/>
        </w:rPr>
        <w:t>7.12.1.</w:t>
      </w:r>
      <w:r>
        <w:rPr>
          <w:spacing w:val="-3"/>
          <w:sz w:val="22"/>
        </w:rPr>
        <w:t xml:space="preserve"> </w:t>
      </w:r>
      <w:r>
        <w:rPr>
          <w:sz w:val="22"/>
        </w:rPr>
        <w:t>a</w:t>
      </w:r>
      <w:r>
        <w:rPr>
          <w:spacing w:val="-3"/>
          <w:sz w:val="22"/>
        </w:rPr>
        <w:t xml:space="preserve"> </w:t>
      </w:r>
      <w:r>
        <w:rPr>
          <w:sz w:val="22"/>
        </w:rPr>
        <w:t>natureza</w:t>
      </w:r>
      <w:r>
        <w:rPr>
          <w:spacing w:val="-3"/>
          <w:sz w:val="22"/>
        </w:rPr>
        <w:t xml:space="preserve"> </w:t>
      </w:r>
      <w:r>
        <w:rPr>
          <w:sz w:val="22"/>
        </w:rPr>
        <w:t>e</w:t>
      </w:r>
      <w:r>
        <w:rPr>
          <w:spacing w:val="-4"/>
          <w:sz w:val="22"/>
        </w:rPr>
        <w:t xml:space="preserve"> </w:t>
      </w:r>
      <w:r>
        <w:rPr>
          <w:sz w:val="22"/>
        </w:rPr>
        <w:t>a</w:t>
      </w:r>
      <w:r>
        <w:rPr>
          <w:spacing w:val="-3"/>
          <w:sz w:val="22"/>
        </w:rPr>
        <w:t xml:space="preserve"> </w:t>
      </w:r>
      <w:r>
        <w:rPr>
          <w:sz w:val="22"/>
        </w:rPr>
        <w:t>gravidade</w:t>
      </w:r>
      <w:r>
        <w:rPr>
          <w:spacing w:val="-3"/>
          <w:sz w:val="22"/>
        </w:rPr>
        <w:t xml:space="preserve"> </w:t>
      </w:r>
      <w:r>
        <w:rPr>
          <w:sz w:val="22"/>
        </w:rPr>
        <w:t>da</w:t>
      </w:r>
      <w:r>
        <w:rPr>
          <w:spacing w:val="-3"/>
          <w:sz w:val="22"/>
        </w:rPr>
        <w:t xml:space="preserve"> </w:t>
      </w:r>
      <w:r>
        <w:rPr>
          <w:sz w:val="22"/>
        </w:rPr>
        <w:t>infração</w:t>
      </w:r>
      <w:r>
        <w:rPr>
          <w:spacing w:val="-1"/>
          <w:sz w:val="22"/>
        </w:rPr>
        <w:t xml:space="preserve"> </w:t>
      </w:r>
      <w:r>
        <w:rPr>
          <w:spacing w:val="-2"/>
          <w:sz w:val="22"/>
        </w:rPr>
        <w:t>cometida;</w:t>
      </w:r>
    </w:p>
    <w:p w14:paraId="6031E3EC">
      <w:pPr>
        <w:pStyle w:val="8"/>
        <w:numPr>
          <w:ilvl w:val="2"/>
          <w:numId w:val="10"/>
        </w:numPr>
        <w:tabs>
          <w:tab w:val="left" w:pos="2407"/>
        </w:tabs>
        <w:spacing w:before="255" w:after="0" w:line="240" w:lineRule="auto"/>
        <w:ind w:left="2407" w:right="0" w:hanging="991"/>
        <w:jc w:val="both"/>
        <w:rPr>
          <w:sz w:val="22"/>
        </w:rPr>
      </w:pPr>
      <w:r>
        <w:rPr>
          <w:sz w:val="22"/>
        </w:rPr>
        <w:t>7.12.2.</w:t>
      </w:r>
      <w:r>
        <w:rPr>
          <w:spacing w:val="-4"/>
          <w:sz w:val="22"/>
        </w:rPr>
        <w:t xml:space="preserve"> </w:t>
      </w:r>
      <w:r>
        <w:rPr>
          <w:sz w:val="22"/>
        </w:rPr>
        <w:t>as</w:t>
      </w:r>
      <w:r>
        <w:rPr>
          <w:spacing w:val="-7"/>
          <w:sz w:val="22"/>
        </w:rPr>
        <w:t xml:space="preserve"> </w:t>
      </w:r>
      <w:r>
        <w:rPr>
          <w:sz w:val="22"/>
        </w:rPr>
        <w:t>peculiaridades</w:t>
      </w:r>
      <w:r>
        <w:rPr>
          <w:spacing w:val="-3"/>
          <w:sz w:val="22"/>
        </w:rPr>
        <w:t xml:space="preserve"> </w:t>
      </w:r>
      <w:r>
        <w:rPr>
          <w:sz w:val="22"/>
        </w:rPr>
        <w:t>do</w:t>
      </w:r>
      <w:r>
        <w:rPr>
          <w:spacing w:val="-3"/>
          <w:sz w:val="22"/>
        </w:rPr>
        <w:t xml:space="preserve"> </w:t>
      </w:r>
      <w:r>
        <w:rPr>
          <w:sz w:val="22"/>
        </w:rPr>
        <w:t>caso</w:t>
      </w:r>
      <w:r>
        <w:rPr>
          <w:spacing w:val="-4"/>
          <w:sz w:val="22"/>
        </w:rPr>
        <w:t xml:space="preserve"> </w:t>
      </w:r>
      <w:r>
        <w:rPr>
          <w:spacing w:val="-2"/>
          <w:sz w:val="22"/>
        </w:rPr>
        <w:t>concreto;</w:t>
      </w:r>
    </w:p>
    <w:p w14:paraId="4909FA10">
      <w:pPr>
        <w:pStyle w:val="8"/>
        <w:numPr>
          <w:ilvl w:val="2"/>
          <w:numId w:val="10"/>
        </w:numPr>
        <w:tabs>
          <w:tab w:val="left" w:pos="2407"/>
        </w:tabs>
        <w:spacing w:before="252" w:after="0" w:line="240" w:lineRule="auto"/>
        <w:ind w:left="2407" w:right="0" w:hanging="991"/>
        <w:jc w:val="both"/>
        <w:rPr>
          <w:sz w:val="22"/>
        </w:rPr>
      </w:pPr>
      <w:r>
        <w:rPr>
          <w:sz w:val="22"/>
        </w:rPr>
        <w:t>7.12.3.</w:t>
      </w:r>
      <w:r>
        <w:rPr>
          <w:spacing w:val="-4"/>
          <w:sz w:val="22"/>
        </w:rPr>
        <w:t xml:space="preserve"> </w:t>
      </w:r>
      <w:r>
        <w:rPr>
          <w:sz w:val="22"/>
        </w:rPr>
        <w:t>as</w:t>
      </w:r>
      <w:r>
        <w:rPr>
          <w:spacing w:val="-7"/>
          <w:sz w:val="22"/>
        </w:rPr>
        <w:t xml:space="preserve"> </w:t>
      </w:r>
      <w:r>
        <w:rPr>
          <w:sz w:val="22"/>
        </w:rPr>
        <w:t>circunstâncias</w:t>
      </w:r>
      <w:r>
        <w:rPr>
          <w:spacing w:val="-7"/>
          <w:sz w:val="22"/>
        </w:rPr>
        <w:t xml:space="preserve"> </w:t>
      </w:r>
      <w:r>
        <w:rPr>
          <w:sz w:val="22"/>
        </w:rPr>
        <w:t>agravantes</w:t>
      </w:r>
      <w:r>
        <w:rPr>
          <w:spacing w:val="-6"/>
          <w:sz w:val="22"/>
        </w:rPr>
        <w:t xml:space="preserve"> </w:t>
      </w:r>
      <w:r>
        <w:rPr>
          <w:sz w:val="22"/>
        </w:rPr>
        <w:t>ou</w:t>
      </w:r>
      <w:r>
        <w:rPr>
          <w:spacing w:val="-7"/>
          <w:sz w:val="22"/>
        </w:rPr>
        <w:t xml:space="preserve"> </w:t>
      </w:r>
      <w:r>
        <w:rPr>
          <w:spacing w:val="-2"/>
          <w:sz w:val="22"/>
        </w:rPr>
        <w:t>atenuantes;</w:t>
      </w:r>
    </w:p>
    <w:p w14:paraId="0B8FEB01">
      <w:pPr>
        <w:pStyle w:val="8"/>
        <w:numPr>
          <w:ilvl w:val="2"/>
          <w:numId w:val="10"/>
        </w:numPr>
        <w:tabs>
          <w:tab w:val="left" w:pos="2407"/>
        </w:tabs>
        <w:spacing w:before="255" w:after="0" w:line="240" w:lineRule="auto"/>
        <w:ind w:left="2407" w:right="0" w:hanging="991"/>
        <w:jc w:val="both"/>
        <w:rPr>
          <w:sz w:val="22"/>
        </w:rPr>
      </w:pPr>
      <w:r>
        <w:rPr>
          <w:sz w:val="22"/>
        </w:rPr>
        <w:t>7.12.4.</w:t>
      </w:r>
      <w:r>
        <w:rPr>
          <w:spacing w:val="-9"/>
          <w:sz w:val="22"/>
        </w:rPr>
        <w:t xml:space="preserve"> </w:t>
      </w:r>
      <w:r>
        <w:rPr>
          <w:sz w:val="22"/>
        </w:rPr>
        <w:t>os</w:t>
      </w:r>
      <w:r>
        <w:rPr>
          <w:spacing w:val="-3"/>
          <w:sz w:val="22"/>
        </w:rPr>
        <w:t xml:space="preserve"> </w:t>
      </w:r>
      <w:r>
        <w:rPr>
          <w:sz w:val="22"/>
        </w:rPr>
        <w:t>danos</w:t>
      </w:r>
      <w:r>
        <w:rPr>
          <w:spacing w:val="-4"/>
          <w:sz w:val="22"/>
        </w:rPr>
        <w:t xml:space="preserve"> </w:t>
      </w:r>
      <w:r>
        <w:rPr>
          <w:sz w:val="22"/>
        </w:rPr>
        <w:t>que</w:t>
      </w:r>
      <w:r>
        <w:rPr>
          <w:spacing w:val="-3"/>
          <w:sz w:val="22"/>
        </w:rPr>
        <w:t xml:space="preserve"> </w:t>
      </w:r>
      <w:r>
        <w:rPr>
          <w:sz w:val="22"/>
        </w:rPr>
        <w:t>dela</w:t>
      </w:r>
      <w:r>
        <w:rPr>
          <w:spacing w:val="-4"/>
          <w:sz w:val="22"/>
        </w:rPr>
        <w:t xml:space="preserve"> </w:t>
      </w:r>
      <w:r>
        <w:rPr>
          <w:sz w:val="22"/>
        </w:rPr>
        <w:t>provierem</w:t>
      </w:r>
      <w:r>
        <w:rPr>
          <w:spacing w:val="-2"/>
          <w:sz w:val="22"/>
        </w:rPr>
        <w:t xml:space="preserve"> </w:t>
      </w:r>
      <w:r>
        <w:rPr>
          <w:sz w:val="22"/>
        </w:rPr>
        <w:t>para</w:t>
      </w:r>
      <w:r>
        <w:rPr>
          <w:spacing w:val="-7"/>
          <w:sz w:val="22"/>
        </w:rPr>
        <w:t xml:space="preserve"> </w:t>
      </w:r>
      <w:r>
        <w:rPr>
          <w:sz w:val="22"/>
        </w:rPr>
        <w:t>o</w:t>
      </w:r>
      <w:r>
        <w:rPr>
          <w:spacing w:val="-2"/>
          <w:sz w:val="22"/>
        </w:rPr>
        <w:t xml:space="preserve"> </w:t>
      </w:r>
      <w:r>
        <w:rPr>
          <w:sz w:val="22"/>
        </w:rPr>
        <w:t>Contratante;</w:t>
      </w:r>
      <w:r>
        <w:rPr>
          <w:spacing w:val="-4"/>
          <w:sz w:val="22"/>
        </w:rPr>
        <w:t xml:space="preserve"> </w:t>
      </w:r>
      <w:r>
        <w:rPr>
          <w:spacing w:val="-10"/>
          <w:sz w:val="22"/>
        </w:rPr>
        <w:t>e</w:t>
      </w:r>
    </w:p>
    <w:p w14:paraId="58EFD7A3">
      <w:pPr>
        <w:pStyle w:val="8"/>
        <w:numPr>
          <w:ilvl w:val="2"/>
          <w:numId w:val="10"/>
        </w:numPr>
        <w:tabs>
          <w:tab w:val="left" w:pos="1920"/>
          <w:tab w:val="left" w:pos="2407"/>
        </w:tabs>
        <w:spacing w:before="254" w:after="0" w:line="360" w:lineRule="auto"/>
        <w:ind w:left="1920" w:right="427" w:hanging="504"/>
        <w:jc w:val="both"/>
        <w:rPr>
          <w:sz w:val="22"/>
        </w:rPr>
      </w:pPr>
      <w:r>
        <w:rPr>
          <w:sz w:val="22"/>
        </w:rPr>
        <w:t>7.12.5.</w:t>
      </w:r>
      <w:r>
        <w:rPr>
          <w:spacing w:val="-1"/>
          <w:sz w:val="22"/>
        </w:rPr>
        <w:t xml:space="preserve"> </w:t>
      </w:r>
      <w:r>
        <w:rPr>
          <w:sz w:val="22"/>
        </w:rPr>
        <w:t>a</w:t>
      </w:r>
      <w:r>
        <w:rPr>
          <w:spacing w:val="-1"/>
          <w:sz w:val="22"/>
        </w:rPr>
        <w:t xml:space="preserve"> </w:t>
      </w:r>
      <w:r>
        <w:rPr>
          <w:sz w:val="22"/>
        </w:rPr>
        <w:t>implantação ou</w:t>
      </w:r>
      <w:r>
        <w:rPr>
          <w:spacing w:val="-4"/>
          <w:sz w:val="22"/>
        </w:rPr>
        <w:t xml:space="preserve"> </w:t>
      </w:r>
      <w:r>
        <w:rPr>
          <w:sz w:val="22"/>
        </w:rPr>
        <w:t>o</w:t>
      </w:r>
      <w:r>
        <w:rPr>
          <w:spacing w:val="-2"/>
          <w:sz w:val="22"/>
        </w:rPr>
        <w:t xml:space="preserve"> </w:t>
      </w:r>
      <w:r>
        <w:rPr>
          <w:sz w:val="22"/>
        </w:rPr>
        <w:t>aperfeiçoamento de programa</w:t>
      </w:r>
      <w:r>
        <w:rPr>
          <w:spacing w:val="-1"/>
          <w:sz w:val="22"/>
        </w:rPr>
        <w:t xml:space="preserve"> </w:t>
      </w:r>
      <w:r>
        <w:rPr>
          <w:sz w:val="22"/>
        </w:rPr>
        <w:t>de integridade, conforme normas e orientações dos órgãos de controle.</w:t>
      </w:r>
    </w:p>
    <w:p w14:paraId="60A22F41">
      <w:pPr>
        <w:pStyle w:val="8"/>
        <w:numPr>
          <w:ilvl w:val="1"/>
          <w:numId w:val="4"/>
        </w:numPr>
        <w:tabs>
          <w:tab w:val="left" w:pos="987"/>
        </w:tabs>
        <w:spacing w:before="121" w:after="0" w:line="240" w:lineRule="auto"/>
        <w:ind w:left="282" w:right="427" w:firstLine="0"/>
        <w:jc w:val="both"/>
        <w:rPr>
          <w:b/>
          <w:sz w:val="22"/>
        </w:rPr>
      </w:pPr>
      <w:r>
        <w:rPr>
          <w:sz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2C7AF9A">
      <w:pPr>
        <w:pStyle w:val="8"/>
        <w:numPr>
          <w:ilvl w:val="1"/>
          <w:numId w:val="4"/>
        </w:numPr>
        <w:tabs>
          <w:tab w:val="left" w:pos="987"/>
        </w:tabs>
        <w:spacing w:before="119" w:after="0" w:line="240" w:lineRule="auto"/>
        <w:ind w:left="282" w:right="420" w:firstLine="0"/>
        <w:jc w:val="both"/>
        <w:rPr>
          <w:b/>
          <w:sz w:val="22"/>
        </w:rPr>
      </w:pPr>
      <w:r>
        <w:rPr>
          <w:sz w:val="22"/>
        </w:rPr>
        <w:t>A personalidade</w:t>
      </w:r>
      <w:r>
        <w:rPr>
          <w:spacing w:val="-2"/>
          <w:sz w:val="22"/>
        </w:rPr>
        <w:t xml:space="preserve"> </w:t>
      </w:r>
      <w:r>
        <w:rPr>
          <w:sz w:val="22"/>
        </w:rPr>
        <w:t>jurídica do</w:t>
      </w:r>
      <w:r>
        <w:rPr>
          <w:spacing w:val="-1"/>
          <w:sz w:val="22"/>
        </w:rPr>
        <w:t xml:space="preserve"> </w:t>
      </w:r>
      <w:r>
        <w:rPr>
          <w:sz w:val="22"/>
        </w:rPr>
        <w:t>Contratado</w:t>
      </w:r>
      <w:r>
        <w:rPr>
          <w:spacing w:val="-1"/>
          <w:sz w:val="22"/>
        </w:rPr>
        <w:t xml:space="preserve"> </w:t>
      </w:r>
      <w:r>
        <w:rPr>
          <w:sz w:val="22"/>
        </w:rPr>
        <w:t>poderá</w:t>
      </w:r>
      <w:r>
        <w:rPr>
          <w:spacing w:val="-2"/>
          <w:sz w:val="22"/>
        </w:rPr>
        <w:t xml:space="preserve"> </w:t>
      </w:r>
      <w:r>
        <w:rPr>
          <w:sz w:val="22"/>
        </w:rPr>
        <w:t>ser</w:t>
      </w:r>
      <w:r>
        <w:rPr>
          <w:spacing w:val="-2"/>
          <w:sz w:val="22"/>
        </w:rPr>
        <w:t xml:space="preserve"> </w:t>
      </w:r>
      <w:r>
        <w:rPr>
          <w:sz w:val="22"/>
        </w:rPr>
        <w:t>desconsiderada</w:t>
      </w:r>
      <w:r>
        <w:rPr>
          <w:spacing w:val="-2"/>
          <w:sz w:val="22"/>
        </w:rPr>
        <w:t xml:space="preserve"> </w:t>
      </w:r>
      <w:r>
        <w:rPr>
          <w:sz w:val="22"/>
        </w:rPr>
        <w:t>sempre que</w:t>
      </w:r>
      <w:r>
        <w:rPr>
          <w:spacing w:val="-2"/>
          <w:sz w:val="22"/>
        </w:rPr>
        <w:t xml:space="preserve"> </w:t>
      </w:r>
      <w:r>
        <w:rPr>
          <w:sz w:val="22"/>
        </w:rPr>
        <w:t>utilizada com abuso do</w:t>
      </w:r>
      <w:r>
        <w:rPr>
          <w:spacing w:val="-5"/>
          <w:sz w:val="22"/>
        </w:rPr>
        <w:t xml:space="preserve"> </w:t>
      </w:r>
      <w:r>
        <w:rPr>
          <w:sz w:val="22"/>
        </w:rPr>
        <w:t>direito</w:t>
      </w:r>
      <w:r>
        <w:rPr>
          <w:spacing w:val="-5"/>
          <w:sz w:val="22"/>
        </w:rPr>
        <w:t xml:space="preserve"> </w:t>
      </w:r>
      <w:r>
        <w:rPr>
          <w:sz w:val="22"/>
        </w:rPr>
        <w:t>para</w:t>
      </w:r>
      <w:r>
        <w:rPr>
          <w:spacing w:val="-10"/>
          <w:sz w:val="22"/>
        </w:rPr>
        <w:t xml:space="preserve"> </w:t>
      </w:r>
      <w:r>
        <w:rPr>
          <w:sz w:val="22"/>
        </w:rPr>
        <w:t>facilitar,</w:t>
      </w:r>
      <w:r>
        <w:rPr>
          <w:spacing w:val="-9"/>
          <w:sz w:val="22"/>
        </w:rPr>
        <w:t xml:space="preserve"> </w:t>
      </w:r>
      <w:r>
        <w:rPr>
          <w:sz w:val="22"/>
        </w:rPr>
        <w:t>encobrir</w:t>
      </w:r>
      <w:r>
        <w:rPr>
          <w:spacing w:val="-10"/>
          <w:sz w:val="22"/>
        </w:rPr>
        <w:t xml:space="preserve"> </w:t>
      </w:r>
      <w:r>
        <w:rPr>
          <w:sz w:val="22"/>
        </w:rPr>
        <w:t>ou</w:t>
      </w:r>
      <w:r>
        <w:rPr>
          <w:spacing w:val="-7"/>
          <w:sz w:val="22"/>
        </w:rPr>
        <w:t xml:space="preserve"> </w:t>
      </w:r>
      <w:r>
        <w:rPr>
          <w:sz w:val="22"/>
        </w:rPr>
        <w:t>dissimular</w:t>
      </w:r>
      <w:r>
        <w:rPr>
          <w:spacing w:val="-9"/>
          <w:sz w:val="22"/>
        </w:rPr>
        <w:t xml:space="preserve"> </w:t>
      </w:r>
      <w:r>
        <w:rPr>
          <w:sz w:val="22"/>
        </w:rPr>
        <w:t>a</w:t>
      </w:r>
      <w:r>
        <w:rPr>
          <w:spacing w:val="-7"/>
          <w:sz w:val="22"/>
        </w:rPr>
        <w:t xml:space="preserve"> </w:t>
      </w:r>
      <w:r>
        <w:rPr>
          <w:sz w:val="22"/>
        </w:rPr>
        <w:t>prática</w:t>
      </w:r>
      <w:r>
        <w:rPr>
          <w:spacing w:val="-7"/>
          <w:sz w:val="22"/>
        </w:rPr>
        <w:t xml:space="preserve"> </w:t>
      </w:r>
      <w:r>
        <w:rPr>
          <w:sz w:val="22"/>
        </w:rPr>
        <w:t>dos</w:t>
      </w:r>
      <w:r>
        <w:rPr>
          <w:spacing w:val="-7"/>
          <w:sz w:val="22"/>
        </w:rPr>
        <w:t xml:space="preserve"> </w:t>
      </w:r>
      <w:r>
        <w:rPr>
          <w:sz w:val="22"/>
        </w:rPr>
        <w:t>atos</w:t>
      </w:r>
      <w:r>
        <w:rPr>
          <w:spacing w:val="-7"/>
          <w:sz w:val="22"/>
        </w:rPr>
        <w:t xml:space="preserve"> </w:t>
      </w:r>
      <w:r>
        <w:rPr>
          <w:sz w:val="22"/>
        </w:rPr>
        <w:t>ilícitos</w:t>
      </w:r>
      <w:r>
        <w:rPr>
          <w:spacing w:val="-7"/>
          <w:sz w:val="22"/>
        </w:rPr>
        <w:t xml:space="preserve"> </w:t>
      </w:r>
      <w:r>
        <w:rPr>
          <w:sz w:val="22"/>
        </w:rPr>
        <w:t>previstos</w:t>
      </w:r>
      <w:r>
        <w:rPr>
          <w:spacing w:val="-11"/>
          <w:sz w:val="22"/>
        </w:rPr>
        <w:t xml:space="preserve"> </w:t>
      </w:r>
      <w:r>
        <w:rPr>
          <w:sz w:val="22"/>
        </w:rPr>
        <w:t>neste</w:t>
      </w:r>
      <w:r>
        <w:rPr>
          <w:spacing w:val="-8"/>
          <w:sz w:val="22"/>
        </w:rPr>
        <w:t xml:space="preserve"> </w:t>
      </w:r>
      <w:r>
        <w:rPr>
          <w:sz w:val="22"/>
        </w:rPr>
        <w:t>Termo</w:t>
      </w:r>
      <w:r>
        <w:rPr>
          <w:spacing w:val="-3"/>
          <w:sz w:val="22"/>
        </w:rPr>
        <w:t xml:space="preserve"> </w:t>
      </w:r>
      <w:r>
        <w:rPr>
          <w:sz w:val="22"/>
        </w:rPr>
        <w:t>de</w:t>
      </w:r>
      <w:r>
        <w:rPr>
          <w:spacing w:val="-8"/>
          <w:sz w:val="22"/>
        </w:rPr>
        <w:t xml:space="preserve"> </w:t>
      </w:r>
      <w:r>
        <w:rPr>
          <w:sz w:val="22"/>
        </w:rPr>
        <w:t>Referência ou</w:t>
      </w:r>
      <w:r>
        <w:rPr>
          <w:spacing w:val="-13"/>
          <w:sz w:val="22"/>
        </w:rPr>
        <w:t xml:space="preserve"> </w:t>
      </w:r>
      <w:r>
        <w:rPr>
          <w:sz w:val="22"/>
        </w:rPr>
        <w:t>para</w:t>
      </w:r>
      <w:r>
        <w:rPr>
          <w:spacing w:val="-12"/>
          <w:sz w:val="22"/>
        </w:rPr>
        <w:t xml:space="preserve"> </w:t>
      </w:r>
      <w:r>
        <w:rPr>
          <w:sz w:val="22"/>
        </w:rPr>
        <w:t>provocar</w:t>
      </w:r>
      <w:r>
        <w:rPr>
          <w:spacing w:val="-13"/>
          <w:sz w:val="22"/>
        </w:rPr>
        <w:t xml:space="preserve"> </w:t>
      </w:r>
      <w:r>
        <w:rPr>
          <w:sz w:val="22"/>
        </w:rPr>
        <w:t>confusão</w:t>
      </w:r>
      <w:r>
        <w:rPr>
          <w:spacing w:val="-12"/>
          <w:sz w:val="22"/>
        </w:rPr>
        <w:t xml:space="preserve"> </w:t>
      </w:r>
      <w:r>
        <w:rPr>
          <w:sz w:val="22"/>
        </w:rPr>
        <w:t>patrimonial,</w:t>
      </w:r>
      <w:r>
        <w:rPr>
          <w:spacing w:val="-13"/>
          <w:sz w:val="22"/>
        </w:rPr>
        <w:t xml:space="preserve"> </w:t>
      </w:r>
      <w:r>
        <w:rPr>
          <w:sz w:val="22"/>
        </w:rPr>
        <w:t>e,</w:t>
      </w:r>
      <w:r>
        <w:rPr>
          <w:spacing w:val="-12"/>
          <w:sz w:val="22"/>
        </w:rPr>
        <w:t xml:space="preserve"> </w:t>
      </w:r>
      <w:r>
        <w:rPr>
          <w:sz w:val="22"/>
        </w:rPr>
        <w:t>nesse</w:t>
      </w:r>
      <w:r>
        <w:rPr>
          <w:spacing w:val="-13"/>
          <w:sz w:val="22"/>
        </w:rPr>
        <w:t xml:space="preserve"> </w:t>
      </w:r>
      <w:r>
        <w:rPr>
          <w:sz w:val="22"/>
        </w:rPr>
        <w:t>caso,</w:t>
      </w:r>
      <w:r>
        <w:rPr>
          <w:spacing w:val="-12"/>
          <w:sz w:val="22"/>
        </w:rPr>
        <w:t xml:space="preserve"> </w:t>
      </w:r>
      <w:r>
        <w:rPr>
          <w:sz w:val="22"/>
        </w:rPr>
        <w:t>todos</w:t>
      </w:r>
      <w:r>
        <w:rPr>
          <w:spacing w:val="-12"/>
          <w:sz w:val="22"/>
        </w:rPr>
        <w:t xml:space="preserve"> </w:t>
      </w:r>
      <w:r>
        <w:rPr>
          <w:sz w:val="22"/>
        </w:rPr>
        <w:t>os</w:t>
      </w:r>
      <w:r>
        <w:rPr>
          <w:spacing w:val="-13"/>
          <w:sz w:val="22"/>
        </w:rPr>
        <w:t xml:space="preserve"> </w:t>
      </w:r>
      <w:r>
        <w:rPr>
          <w:sz w:val="22"/>
        </w:rPr>
        <w:t>efeitos</w:t>
      </w:r>
      <w:r>
        <w:rPr>
          <w:spacing w:val="-12"/>
          <w:sz w:val="22"/>
        </w:rPr>
        <w:t xml:space="preserve"> </w:t>
      </w:r>
      <w:r>
        <w:rPr>
          <w:sz w:val="22"/>
        </w:rPr>
        <w:t>das</w:t>
      </w:r>
      <w:r>
        <w:rPr>
          <w:spacing w:val="-13"/>
          <w:sz w:val="22"/>
        </w:rPr>
        <w:t xml:space="preserve"> </w:t>
      </w:r>
      <w:r>
        <w:rPr>
          <w:sz w:val="22"/>
        </w:rPr>
        <w:t>sanções</w:t>
      </w:r>
      <w:r>
        <w:rPr>
          <w:spacing w:val="-12"/>
          <w:sz w:val="22"/>
        </w:rPr>
        <w:t xml:space="preserve"> </w:t>
      </w:r>
      <w:r>
        <w:rPr>
          <w:sz w:val="22"/>
        </w:rPr>
        <w:t>aplicadas</w:t>
      </w:r>
      <w:r>
        <w:rPr>
          <w:spacing w:val="-13"/>
          <w:sz w:val="22"/>
        </w:rPr>
        <w:t xml:space="preserve"> </w:t>
      </w:r>
      <w:r>
        <w:rPr>
          <w:sz w:val="22"/>
        </w:rPr>
        <w:t>à</w:t>
      </w:r>
      <w:r>
        <w:rPr>
          <w:spacing w:val="-12"/>
          <w:sz w:val="22"/>
        </w:rPr>
        <w:t xml:space="preserve"> </w:t>
      </w:r>
      <w:r>
        <w:rPr>
          <w:sz w:val="22"/>
        </w:rPr>
        <w:t>pessoa</w:t>
      </w:r>
      <w:r>
        <w:rPr>
          <w:spacing w:val="-12"/>
          <w:sz w:val="22"/>
        </w:rPr>
        <w:t xml:space="preserve"> </w:t>
      </w:r>
      <w:r>
        <w:rPr>
          <w:sz w:val="22"/>
        </w:rPr>
        <w:t>jurídica serão estendidos aos seus administradores e sócios com poderes de administração, à pessoa jurídica sucessora</w:t>
      </w:r>
      <w:r>
        <w:rPr>
          <w:spacing w:val="-1"/>
          <w:sz w:val="22"/>
        </w:rPr>
        <w:t xml:space="preserve"> </w:t>
      </w:r>
      <w:r>
        <w:rPr>
          <w:sz w:val="22"/>
        </w:rPr>
        <w:t>ou</w:t>
      </w:r>
      <w:r>
        <w:rPr>
          <w:spacing w:val="-4"/>
          <w:sz w:val="22"/>
        </w:rPr>
        <w:t xml:space="preserve"> </w:t>
      </w:r>
      <w:r>
        <w:rPr>
          <w:sz w:val="22"/>
        </w:rPr>
        <w:t>à</w:t>
      </w:r>
      <w:r>
        <w:rPr>
          <w:spacing w:val="-1"/>
          <w:sz w:val="22"/>
        </w:rPr>
        <w:t xml:space="preserve"> </w:t>
      </w:r>
      <w:r>
        <w:rPr>
          <w:sz w:val="22"/>
        </w:rPr>
        <w:t>empresa</w:t>
      </w:r>
      <w:r>
        <w:rPr>
          <w:spacing w:val="-1"/>
          <w:sz w:val="22"/>
        </w:rPr>
        <w:t xml:space="preserve"> </w:t>
      </w:r>
      <w:r>
        <w:rPr>
          <w:sz w:val="22"/>
        </w:rPr>
        <w:t>do</w:t>
      </w:r>
      <w:r>
        <w:rPr>
          <w:spacing w:val="-3"/>
          <w:sz w:val="22"/>
        </w:rPr>
        <w:t xml:space="preserve"> </w:t>
      </w:r>
      <w:r>
        <w:rPr>
          <w:sz w:val="22"/>
        </w:rPr>
        <w:t>mesmo ramo com relação</w:t>
      </w:r>
      <w:r>
        <w:rPr>
          <w:spacing w:val="-2"/>
          <w:sz w:val="22"/>
        </w:rPr>
        <w:t xml:space="preserve"> </w:t>
      </w:r>
      <w:r>
        <w:rPr>
          <w:sz w:val="22"/>
        </w:rPr>
        <w:t>de</w:t>
      </w:r>
      <w:r>
        <w:rPr>
          <w:spacing w:val="-1"/>
          <w:sz w:val="22"/>
        </w:rPr>
        <w:t xml:space="preserve"> </w:t>
      </w:r>
      <w:r>
        <w:rPr>
          <w:sz w:val="22"/>
        </w:rPr>
        <w:t>coligação</w:t>
      </w:r>
      <w:r>
        <w:rPr>
          <w:spacing w:val="-2"/>
          <w:sz w:val="22"/>
        </w:rPr>
        <w:t xml:space="preserve"> </w:t>
      </w:r>
      <w:r>
        <w:rPr>
          <w:sz w:val="22"/>
        </w:rPr>
        <w:t>ou</w:t>
      </w:r>
      <w:r>
        <w:rPr>
          <w:spacing w:val="-2"/>
          <w:sz w:val="22"/>
        </w:rPr>
        <w:t xml:space="preserve"> </w:t>
      </w:r>
      <w:r>
        <w:rPr>
          <w:sz w:val="22"/>
        </w:rPr>
        <w:t>controle,</w:t>
      </w:r>
      <w:r>
        <w:rPr>
          <w:spacing w:val="-1"/>
          <w:sz w:val="22"/>
        </w:rPr>
        <w:t xml:space="preserve"> </w:t>
      </w:r>
      <w:r>
        <w:rPr>
          <w:sz w:val="22"/>
        </w:rPr>
        <w:t>de</w:t>
      </w:r>
      <w:r>
        <w:rPr>
          <w:spacing w:val="-1"/>
          <w:sz w:val="22"/>
        </w:rPr>
        <w:t xml:space="preserve"> </w:t>
      </w:r>
      <w:r>
        <w:rPr>
          <w:sz w:val="22"/>
        </w:rPr>
        <w:t>fato ou</w:t>
      </w:r>
      <w:r>
        <w:rPr>
          <w:spacing w:val="-2"/>
          <w:sz w:val="22"/>
        </w:rPr>
        <w:t xml:space="preserve"> </w:t>
      </w:r>
      <w:r>
        <w:rPr>
          <w:sz w:val="22"/>
        </w:rPr>
        <w:t>de</w:t>
      </w:r>
      <w:r>
        <w:rPr>
          <w:spacing w:val="-1"/>
          <w:sz w:val="22"/>
        </w:rPr>
        <w:t xml:space="preserve"> </w:t>
      </w:r>
      <w:r>
        <w:rPr>
          <w:sz w:val="22"/>
        </w:rPr>
        <w:t>direito,</w:t>
      </w:r>
      <w:r>
        <w:rPr>
          <w:spacing w:val="-1"/>
          <w:sz w:val="22"/>
        </w:rPr>
        <w:t xml:space="preserve"> </w:t>
      </w:r>
      <w:r>
        <w:rPr>
          <w:sz w:val="22"/>
        </w:rPr>
        <w:t>com</w:t>
      </w:r>
      <w:r>
        <w:rPr>
          <w:spacing w:val="-2"/>
          <w:sz w:val="22"/>
        </w:rPr>
        <w:t xml:space="preserve"> </w:t>
      </w:r>
      <w:r>
        <w:rPr>
          <w:sz w:val="22"/>
        </w:rPr>
        <w:t>o Contratado, observados, em todos os casos, o contraditório, a ampla defesa e a obrigatoriedade de análise jurídica prévia.</w:t>
      </w:r>
    </w:p>
    <w:p w14:paraId="420A4AB2">
      <w:pPr>
        <w:pStyle w:val="8"/>
        <w:numPr>
          <w:ilvl w:val="1"/>
          <w:numId w:val="4"/>
        </w:numPr>
        <w:tabs>
          <w:tab w:val="left" w:pos="987"/>
        </w:tabs>
        <w:spacing w:before="122" w:after="0" w:line="240" w:lineRule="auto"/>
        <w:ind w:left="282" w:right="422" w:firstLine="0"/>
        <w:jc w:val="both"/>
        <w:rPr>
          <w:b/>
          <w:sz w:val="22"/>
        </w:rPr>
      </w:pPr>
      <w:r>
        <w:rPr>
          <w:sz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947EE09">
      <w:pPr>
        <w:pStyle w:val="6"/>
        <w:spacing w:before="119"/>
        <w:ind w:left="1416"/>
      </w:pPr>
      <w:r>
        <w:rPr>
          <w:rFonts w:ascii="Times New Roman" w:hAnsi="Times New Roman"/>
          <w:b/>
        </w:rPr>
        <w:t>8.15.1</w:t>
      </w:r>
      <w:r>
        <w:rPr>
          <w:rFonts w:ascii="Times New Roman" w:hAnsi="Times New Roman"/>
          <w:b/>
          <w:spacing w:val="56"/>
          <w:w w:val="150"/>
        </w:rPr>
        <w:t xml:space="preserve">   </w:t>
      </w:r>
      <w:r>
        <w:t>As</w:t>
      </w:r>
      <w:r>
        <w:rPr>
          <w:spacing w:val="-3"/>
        </w:rPr>
        <w:t xml:space="preserve"> </w:t>
      </w:r>
      <w:r>
        <w:t>penalidades</w:t>
      </w:r>
      <w:r>
        <w:rPr>
          <w:spacing w:val="-2"/>
        </w:rPr>
        <w:t xml:space="preserve"> </w:t>
      </w:r>
      <w:r>
        <w:t>serão</w:t>
      </w:r>
      <w:r>
        <w:rPr>
          <w:spacing w:val="-4"/>
        </w:rPr>
        <w:t xml:space="preserve"> </w:t>
      </w:r>
      <w:r>
        <w:t>obrigatoriamente</w:t>
      </w:r>
      <w:r>
        <w:rPr>
          <w:spacing w:val="-3"/>
        </w:rPr>
        <w:t xml:space="preserve"> </w:t>
      </w:r>
      <w:r>
        <w:t>registradas</w:t>
      </w:r>
      <w:r>
        <w:rPr>
          <w:spacing w:val="-2"/>
        </w:rPr>
        <w:t xml:space="preserve"> </w:t>
      </w:r>
      <w:r>
        <w:t>no</w:t>
      </w:r>
      <w:r>
        <w:rPr>
          <w:spacing w:val="-5"/>
        </w:rPr>
        <w:t xml:space="preserve"> </w:t>
      </w:r>
      <w:r>
        <w:rPr>
          <w:spacing w:val="-2"/>
        </w:rPr>
        <w:t>SICAF.</w:t>
      </w:r>
    </w:p>
    <w:p w14:paraId="388DC655">
      <w:pPr>
        <w:pStyle w:val="8"/>
        <w:numPr>
          <w:ilvl w:val="1"/>
          <w:numId w:val="4"/>
        </w:numPr>
        <w:tabs>
          <w:tab w:val="left" w:pos="987"/>
        </w:tabs>
        <w:spacing w:before="254" w:after="0" w:line="240" w:lineRule="auto"/>
        <w:ind w:left="282" w:right="426" w:firstLine="0"/>
        <w:jc w:val="both"/>
        <w:rPr>
          <w:b/>
          <w:sz w:val="22"/>
        </w:rPr>
      </w:pPr>
      <w:r>
        <w:rPr>
          <w:sz w:val="22"/>
        </w:rPr>
        <w:t>As sanções de impedimento de licitar e contratar e declaração de inidoneidade para licitar ou contratar são passíveis de reabilitação na forma do art. 163 da Lei nº 14.133, de 2021.</w:t>
      </w:r>
    </w:p>
    <w:p w14:paraId="09EDBAA6">
      <w:pPr>
        <w:pStyle w:val="8"/>
        <w:numPr>
          <w:ilvl w:val="1"/>
          <w:numId w:val="4"/>
        </w:numPr>
        <w:tabs>
          <w:tab w:val="left" w:pos="987"/>
        </w:tabs>
        <w:spacing w:before="121" w:after="0" w:line="240" w:lineRule="auto"/>
        <w:ind w:left="282" w:right="425" w:firstLine="0"/>
        <w:jc w:val="both"/>
        <w:rPr>
          <w:b/>
          <w:sz w:val="22"/>
        </w:rPr>
      </w:pPr>
      <w:r>
        <w:rPr>
          <w:sz w:val="22"/>
        </w:rPr>
        <w:t>Os débitos do Contratado para com a Administração Contratante, resultantes de multa administrativa e/ou indenizações, não inscritos em dívida ativa, poderão ser compensados, total ou parcialmente,</w:t>
      </w:r>
      <w:r>
        <w:rPr>
          <w:spacing w:val="-2"/>
          <w:sz w:val="22"/>
        </w:rPr>
        <w:t xml:space="preserve"> </w:t>
      </w:r>
      <w:r>
        <w:rPr>
          <w:sz w:val="22"/>
        </w:rPr>
        <w:t>com</w:t>
      </w:r>
      <w:r>
        <w:rPr>
          <w:spacing w:val="-1"/>
          <w:sz w:val="22"/>
        </w:rPr>
        <w:t xml:space="preserve"> </w:t>
      </w:r>
      <w:r>
        <w:rPr>
          <w:sz w:val="22"/>
        </w:rPr>
        <w:t>os</w:t>
      </w:r>
      <w:r>
        <w:rPr>
          <w:spacing w:val="-2"/>
          <w:sz w:val="22"/>
        </w:rPr>
        <w:t xml:space="preserve"> </w:t>
      </w:r>
      <w:r>
        <w:rPr>
          <w:sz w:val="22"/>
        </w:rPr>
        <w:t>créditos</w:t>
      </w:r>
      <w:r>
        <w:rPr>
          <w:spacing w:val="-2"/>
          <w:sz w:val="22"/>
        </w:rPr>
        <w:t xml:space="preserve"> </w:t>
      </w:r>
      <w:r>
        <w:rPr>
          <w:sz w:val="22"/>
        </w:rPr>
        <w:t>devidos</w:t>
      </w:r>
      <w:r>
        <w:rPr>
          <w:spacing w:val="-2"/>
          <w:sz w:val="22"/>
        </w:rPr>
        <w:t xml:space="preserve"> </w:t>
      </w:r>
      <w:r>
        <w:rPr>
          <w:sz w:val="22"/>
        </w:rPr>
        <w:t>pelo</w:t>
      </w:r>
      <w:r>
        <w:rPr>
          <w:spacing w:val="-1"/>
          <w:sz w:val="22"/>
        </w:rPr>
        <w:t xml:space="preserve"> </w:t>
      </w:r>
      <w:r>
        <w:rPr>
          <w:sz w:val="22"/>
        </w:rPr>
        <w:t>referido</w:t>
      </w:r>
      <w:r>
        <w:rPr>
          <w:spacing w:val="-1"/>
          <w:sz w:val="22"/>
        </w:rPr>
        <w:t xml:space="preserve"> </w:t>
      </w:r>
      <w:r>
        <w:rPr>
          <w:sz w:val="22"/>
        </w:rPr>
        <w:t>órgão decorrentes</w:t>
      </w:r>
      <w:r>
        <w:rPr>
          <w:spacing w:val="-1"/>
          <w:sz w:val="22"/>
        </w:rPr>
        <w:t xml:space="preserve"> </w:t>
      </w:r>
      <w:r>
        <w:rPr>
          <w:sz w:val="22"/>
        </w:rPr>
        <w:t>deste</w:t>
      </w:r>
      <w:r>
        <w:rPr>
          <w:spacing w:val="-2"/>
          <w:sz w:val="22"/>
        </w:rPr>
        <w:t xml:space="preserve"> </w:t>
      </w:r>
      <w:r>
        <w:rPr>
          <w:sz w:val="22"/>
        </w:rPr>
        <w:t>mesmo contrato ou</w:t>
      </w:r>
      <w:r>
        <w:rPr>
          <w:spacing w:val="-3"/>
          <w:sz w:val="22"/>
        </w:rPr>
        <w:t xml:space="preserve"> </w:t>
      </w:r>
      <w:r>
        <w:rPr>
          <w:sz w:val="22"/>
        </w:rPr>
        <w:t>de</w:t>
      </w:r>
      <w:r>
        <w:rPr>
          <w:spacing w:val="-2"/>
          <w:sz w:val="22"/>
        </w:rPr>
        <w:t xml:space="preserve"> </w:t>
      </w:r>
      <w:r>
        <w:rPr>
          <w:sz w:val="22"/>
        </w:rPr>
        <w:t>outros</w:t>
      </w:r>
    </w:p>
    <w:p w14:paraId="10744E6A">
      <w:pPr>
        <w:pStyle w:val="8"/>
        <w:spacing w:after="0" w:line="240" w:lineRule="auto"/>
        <w:jc w:val="both"/>
        <w:rPr>
          <w:b/>
          <w:sz w:val="22"/>
        </w:rPr>
        <w:sectPr>
          <w:pgSz w:w="11910" w:h="16840"/>
          <w:pgMar w:top="2160" w:right="708" w:bottom="1860" w:left="850" w:header="708" w:footer="1674" w:gutter="0"/>
          <w:cols w:space="720" w:num="1"/>
        </w:sectPr>
      </w:pPr>
    </w:p>
    <w:p w14:paraId="5338559D">
      <w:pPr>
        <w:pStyle w:val="6"/>
        <w:jc w:val="left"/>
      </w:pPr>
    </w:p>
    <w:p w14:paraId="6B6F031E">
      <w:pPr>
        <w:pStyle w:val="6"/>
        <w:spacing w:before="257"/>
        <w:jc w:val="left"/>
      </w:pPr>
    </w:p>
    <w:p w14:paraId="465ED4C0">
      <w:pPr>
        <w:pStyle w:val="6"/>
        <w:ind w:left="282"/>
        <w:jc w:val="left"/>
      </w:pPr>
      <w:r>
        <w:t>contratos</w:t>
      </w:r>
      <w:r>
        <w:rPr>
          <w:spacing w:val="33"/>
        </w:rPr>
        <w:t xml:space="preserve"> </w:t>
      </w:r>
      <w:r>
        <w:t>administrativos</w:t>
      </w:r>
      <w:r>
        <w:rPr>
          <w:spacing w:val="31"/>
        </w:rPr>
        <w:t xml:space="preserve"> </w:t>
      </w:r>
      <w:r>
        <w:t>que</w:t>
      </w:r>
      <w:r>
        <w:rPr>
          <w:spacing w:val="34"/>
        </w:rPr>
        <w:t xml:space="preserve"> </w:t>
      </w:r>
      <w:r>
        <w:t>o</w:t>
      </w:r>
      <w:r>
        <w:rPr>
          <w:spacing w:val="34"/>
        </w:rPr>
        <w:t xml:space="preserve"> </w:t>
      </w:r>
      <w:r>
        <w:t>Contratado</w:t>
      </w:r>
      <w:r>
        <w:rPr>
          <w:spacing w:val="34"/>
        </w:rPr>
        <w:t xml:space="preserve"> </w:t>
      </w:r>
      <w:r>
        <w:t>possua</w:t>
      </w:r>
      <w:r>
        <w:rPr>
          <w:spacing w:val="30"/>
        </w:rPr>
        <w:t xml:space="preserve"> </w:t>
      </w:r>
      <w:r>
        <w:t>com</w:t>
      </w:r>
      <w:r>
        <w:rPr>
          <w:spacing w:val="34"/>
        </w:rPr>
        <w:t xml:space="preserve"> </w:t>
      </w:r>
      <w:r>
        <w:t>o</w:t>
      </w:r>
      <w:r>
        <w:rPr>
          <w:spacing w:val="32"/>
        </w:rPr>
        <w:t xml:space="preserve"> </w:t>
      </w:r>
      <w:r>
        <w:t>mesmo</w:t>
      </w:r>
      <w:r>
        <w:rPr>
          <w:spacing w:val="32"/>
        </w:rPr>
        <w:t xml:space="preserve"> </w:t>
      </w:r>
      <w:r>
        <w:t>órgão</w:t>
      </w:r>
      <w:r>
        <w:rPr>
          <w:spacing w:val="34"/>
        </w:rPr>
        <w:t xml:space="preserve"> </w:t>
      </w:r>
      <w:r>
        <w:t>ora</w:t>
      </w:r>
      <w:r>
        <w:rPr>
          <w:spacing w:val="31"/>
        </w:rPr>
        <w:t xml:space="preserve"> </w:t>
      </w:r>
      <w:r>
        <w:t>Contratante,</w:t>
      </w:r>
      <w:r>
        <w:rPr>
          <w:spacing w:val="33"/>
        </w:rPr>
        <w:t xml:space="preserve"> </w:t>
      </w:r>
      <w:r>
        <w:t>na</w:t>
      </w:r>
      <w:r>
        <w:rPr>
          <w:spacing w:val="33"/>
        </w:rPr>
        <w:t xml:space="preserve"> </w:t>
      </w:r>
      <w:r>
        <w:t>forma</w:t>
      </w:r>
      <w:r>
        <w:rPr>
          <w:spacing w:val="33"/>
        </w:rPr>
        <w:t xml:space="preserve"> </w:t>
      </w:r>
      <w:r>
        <w:t>da Instrução Normativa SEGES/ME nº 26, de 13 de abril de 2022.</w:t>
      </w:r>
    </w:p>
    <w:p w14:paraId="4EF42BD0">
      <w:pPr>
        <w:pStyle w:val="8"/>
        <w:numPr>
          <w:ilvl w:val="1"/>
          <w:numId w:val="4"/>
        </w:numPr>
        <w:tabs>
          <w:tab w:val="left" w:pos="987"/>
        </w:tabs>
        <w:spacing w:before="120" w:after="0" w:line="240" w:lineRule="auto"/>
        <w:ind w:left="282" w:right="425" w:firstLine="0"/>
        <w:jc w:val="both"/>
        <w:rPr>
          <w:b/>
          <w:sz w:val="22"/>
        </w:rPr>
      </w:pPr>
      <w:r>
        <w:rPr>
          <w:color w:val="FF0000"/>
          <w:sz w:val="22"/>
        </w:rPr>
        <w:t>A aplicação das sanções previstas neste edital não exclui, em hipótese alguma, a obrigação de reparação integral dos danos causados ao Complexo Hospitalar e de Saúde-CHS/UFBA.</w:t>
      </w:r>
    </w:p>
    <w:p w14:paraId="54500E2D">
      <w:pPr>
        <w:pStyle w:val="2"/>
        <w:numPr>
          <w:ilvl w:val="0"/>
          <w:numId w:val="4"/>
        </w:numPr>
        <w:tabs>
          <w:tab w:val="left" w:pos="536"/>
          <w:tab w:val="left" w:pos="9810"/>
        </w:tabs>
        <w:spacing w:before="121" w:after="0" w:line="240" w:lineRule="auto"/>
        <w:ind w:left="536" w:right="0" w:hanging="282"/>
        <w:jc w:val="left"/>
      </w:pPr>
      <w:r>
        <w:rPr>
          <w:color w:val="000000"/>
          <w:shd w:val="clear" w:color="auto" w:fill="F1F1F1"/>
        </w:rPr>
        <w:t>CRITÉRIOS</w:t>
      </w:r>
      <w:r>
        <w:rPr>
          <w:color w:val="000000"/>
          <w:spacing w:val="-4"/>
          <w:shd w:val="clear" w:color="auto" w:fill="F1F1F1"/>
        </w:rPr>
        <w:t xml:space="preserve"> </w:t>
      </w:r>
      <w:r>
        <w:rPr>
          <w:color w:val="000000"/>
          <w:shd w:val="clear" w:color="auto" w:fill="F1F1F1"/>
        </w:rPr>
        <w:t>DE</w:t>
      </w:r>
      <w:r>
        <w:rPr>
          <w:color w:val="000000"/>
          <w:spacing w:val="-3"/>
          <w:shd w:val="clear" w:color="auto" w:fill="F1F1F1"/>
        </w:rPr>
        <w:t xml:space="preserve"> </w:t>
      </w:r>
      <w:r>
        <w:rPr>
          <w:color w:val="000000"/>
          <w:shd w:val="clear" w:color="auto" w:fill="F1F1F1"/>
        </w:rPr>
        <w:t>MEDIÇÃO</w:t>
      </w:r>
      <w:r>
        <w:rPr>
          <w:color w:val="000000"/>
          <w:spacing w:val="-3"/>
          <w:shd w:val="clear" w:color="auto" w:fill="F1F1F1"/>
        </w:rPr>
        <w:t xml:space="preserve"> </w:t>
      </w:r>
      <w:r>
        <w:rPr>
          <w:color w:val="000000"/>
          <w:shd w:val="clear" w:color="auto" w:fill="F1F1F1"/>
        </w:rPr>
        <w:t>E</w:t>
      </w:r>
      <w:r>
        <w:rPr>
          <w:color w:val="000000"/>
          <w:spacing w:val="-7"/>
          <w:shd w:val="clear" w:color="auto" w:fill="F1F1F1"/>
        </w:rPr>
        <w:t xml:space="preserve"> </w:t>
      </w:r>
      <w:r>
        <w:rPr>
          <w:color w:val="000000"/>
          <w:shd w:val="clear" w:color="auto" w:fill="F1F1F1"/>
        </w:rPr>
        <w:t>DE</w:t>
      </w:r>
      <w:r>
        <w:rPr>
          <w:color w:val="000000"/>
          <w:spacing w:val="-2"/>
          <w:shd w:val="clear" w:color="auto" w:fill="F1F1F1"/>
        </w:rPr>
        <w:t xml:space="preserve"> PAGAMENTO</w:t>
      </w:r>
      <w:r>
        <w:rPr>
          <w:color w:val="000000"/>
          <w:shd w:val="clear" w:color="auto" w:fill="F1F1F1"/>
        </w:rPr>
        <w:tab/>
      </w:r>
    </w:p>
    <w:p w14:paraId="121D63C5">
      <w:pPr>
        <w:pStyle w:val="3"/>
        <w:rPr>
          <w:u w:val="none"/>
        </w:rPr>
      </w:pPr>
      <w:r>
        <w:rPr>
          <w:spacing w:val="-2"/>
          <w:u w:val="single"/>
        </w:rPr>
        <w:t>Recebimento</w:t>
      </w:r>
    </w:p>
    <w:p w14:paraId="527305B9">
      <w:pPr>
        <w:pStyle w:val="8"/>
        <w:numPr>
          <w:ilvl w:val="1"/>
          <w:numId w:val="4"/>
        </w:numPr>
        <w:tabs>
          <w:tab w:val="left" w:pos="987"/>
        </w:tabs>
        <w:spacing w:before="120" w:after="0" w:line="240" w:lineRule="auto"/>
        <w:ind w:left="282" w:right="422" w:firstLine="0"/>
        <w:jc w:val="both"/>
        <w:rPr>
          <w:b/>
          <w:sz w:val="22"/>
        </w:rPr>
      </w:pPr>
      <w:r>
        <w:rPr>
          <w:sz w:val="22"/>
        </w:rPr>
        <w:t>Os bens serão recebidos provisoriamente, de forma sumária, no ato da entrega, juntamente com a nota</w:t>
      </w:r>
      <w:r>
        <w:rPr>
          <w:spacing w:val="-6"/>
          <w:sz w:val="22"/>
        </w:rPr>
        <w:t xml:space="preserve"> </w:t>
      </w:r>
      <w:r>
        <w:rPr>
          <w:sz w:val="22"/>
        </w:rPr>
        <w:t>fiscal</w:t>
      </w:r>
      <w:r>
        <w:rPr>
          <w:spacing w:val="-10"/>
          <w:sz w:val="22"/>
        </w:rPr>
        <w:t xml:space="preserve"> </w:t>
      </w:r>
      <w:r>
        <w:rPr>
          <w:sz w:val="22"/>
        </w:rPr>
        <w:t>ou</w:t>
      </w:r>
      <w:r>
        <w:rPr>
          <w:spacing w:val="-7"/>
          <w:sz w:val="22"/>
        </w:rPr>
        <w:t xml:space="preserve"> </w:t>
      </w:r>
      <w:r>
        <w:rPr>
          <w:sz w:val="22"/>
        </w:rPr>
        <w:t>instrumento</w:t>
      </w:r>
      <w:r>
        <w:rPr>
          <w:spacing w:val="-8"/>
          <w:sz w:val="22"/>
        </w:rPr>
        <w:t xml:space="preserve"> </w:t>
      </w:r>
      <w:r>
        <w:rPr>
          <w:sz w:val="22"/>
        </w:rPr>
        <w:t>de</w:t>
      </w:r>
      <w:r>
        <w:rPr>
          <w:spacing w:val="-6"/>
          <w:sz w:val="22"/>
        </w:rPr>
        <w:t xml:space="preserve"> </w:t>
      </w:r>
      <w:r>
        <w:rPr>
          <w:sz w:val="22"/>
        </w:rPr>
        <w:t>cobrança</w:t>
      </w:r>
      <w:r>
        <w:rPr>
          <w:spacing w:val="-7"/>
          <w:sz w:val="22"/>
        </w:rPr>
        <w:t xml:space="preserve"> </w:t>
      </w:r>
      <w:r>
        <w:rPr>
          <w:sz w:val="22"/>
        </w:rPr>
        <w:t>equivalente,</w:t>
      </w:r>
      <w:r>
        <w:rPr>
          <w:spacing w:val="-6"/>
          <w:sz w:val="22"/>
        </w:rPr>
        <w:t xml:space="preserve"> </w:t>
      </w:r>
      <w:r>
        <w:rPr>
          <w:sz w:val="22"/>
        </w:rPr>
        <w:t>pelo</w:t>
      </w:r>
      <w:r>
        <w:rPr>
          <w:spacing w:val="-5"/>
          <w:sz w:val="22"/>
        </w:rPr>
        <w:t xml:space="preserve"> </w:t>
      </w:r>
      <w:r>
        <w:rPr>
          <w:sz w:val="22"/>
        </w:rPr>
        <w:t>responsável</w:t>
      </w:r>
      <w:r>
        <w:rPr>
          <w:spacing w:val="-6"/>
          <w:sz w:val="22"/>
        </w:rPr>
        <w:t xml:space="preserve"> </w:t>
      </w:r>
      <w:r>
        <w:rPr>
          <w:sz w:val="22"/>
        </w:rPr>
        <w:t>do</w:t>
      </w:r>
      <w:r>
        <w:rPr>
          <w:spacing w:val="-5"/>
          <w:sz w:val="22"/>
        </w:rPr>
        <w:t xml:space="preserve"> </w:t>
      </w:r>
      <w:r>
        <w:rPr>
          <w:sz w:val="22"/>
        </w:rPr>
        <w:t>acompanhamento</w:t>
      </w:r>
      <w:r>
        <w:rPr>
          <w:spacing w:val="-5"/>
          <w:sz w:val="22"/>
        </w:rPr>
        <w:t xml:space="preserve"> </w:t>
      </w:r>
      <w:r>
        <w:rPr>
          <w:sz w:val="22"/>
        </w:rPr>
        <w:t>e</w:t>
      </w:r>
      <w:r>
        <w:rPr>
          <w:spacing w:val="-6"/>
          <w:sz w:val="22"/>
        </w:rPr>
        <w:t xml:space="preserve"> </w:t>
      </w:r>
      <w:r>
        <w:rPr>
          <w:sz w:val="22"/>
        </w:rPr>
        <w:t>fiscalização</w:t>
      </w:r>
      <w:r>
        <w:rPr>
          <w:spacing w:val="-5"/>
          <w:sz w:val="22"/>
        </w:rPr>
        <w:t xml:space="preserve"> </w:t>
      </w:r>
      <w:r>
        <w:rPr>
          <w:sz w:val="22"/>
        </w:rPr>
        <w:t>do contrato, para efeito de posterior verificação de sua conformidade com as especificações constantes no Termo de Referência e na proposta.</w:t>
      </w:r>
    </w:p>
    <w:p w14:paraId="6ED92A01">
      <w:pPr>
        <w:pStyle w:val="8"/>
        <w:numPr>
          <w:ilvl w:val="1"/>
          <w:numId w:val="4"/>
        </w:numPr>
        <w:tabs>
          <w:tab w:val="left" w:pos="987"/>
        </w:tabs>
        <w:spacing w:before="118" w:after="0" w:line="240" w:lineRule="auto"/>
        <w:ind w:left="282" w:right="421" w:firstLine="0"/>
        <w:jc w:val="both"/>
        <w:rPr>
          <w:b/>
          <w:sz w:val="22"/>
        </w:rPr>
      </w:pPr>
      <w:r>
        <w:rPr>
          <w:sz w:val="22"/>
        </w:rPr>
        <w:t>Os bens poderão ser rejeitados, no todo ou em parte, inclusive antes do recebimento provisório, quando</w:t>
      </w:r>
      <w:r>
        <w:rPr>
          <w:spacing w:val="-3"/>
          <w:sz w:val="22"/>
        </w:rPr>
        <w:t xml:space="preserve"> </w:t>
      </w:r>
      <w:r>
        <w:rPr>
          <w:sz w:val="22"/>
        </w:rPr>
        <w:t>em</w:t>
      </w:r>
      <w:r>
        <w:rPr>
          <w:spacing w:val="-3"/>
          <w:sz w:val="22"/>
        </w:rPr>
        <w:t xml:space="preserve"> </w:t>
      </w:r>
      <w:r>
        <w:rPr>
          <w:sz w:val="22"/>
        </w:rPr>
        <w:t>desacordo</w:t>
      </w:r>
      <w:r>
        <w:rPr>
          <w:spacing w:val="-5"/>
          <w:sz w:val="22"/>
        </w:rPr>
        <w:t xml:space="preserve"> </w:t>
      </w:r>
      <w:r>
        <w:rPr>
          <w:sz w:val="22"/>
        </w:rPr>
        <w:t>com</w:t>
      </w:r>
      <w:r>
        <w:rPr>
          <w:spacing w:val="-6"/>
          <w:sz w:val="22"/>
        </w:rPr>
        <w:t xml:space="preserve"> </w:t>
      </w:r>
      <w:r>
        <w:rPr>
          <w:sz w:val="22"/>
        </w:rPr>
        <w:t>as</w:t>
      </w:r>
      <w:r>
        <w:rPr>
          <w:spacing w:val="-4"/>
          <w:sz w:val="22"/>
        </w:rPr>
        <w:t xml:space="preserve"> </w:t>
      </w:r>
      <w:r>
        <w:rPr>
          <w:sz w:val="22"/>
        </w:rPr>
        <w:t>especificações</w:t>
      </w:r>
      <w:r>
        <w:rPr>
          <w:spacing w:val="-4"/>
          <w:sz w:val="22"/>
        </w:rPr>
        <w:t xml:space="preserve"> </w:t>
      </w:r>
      <w:r>
        <w:rPr>
          <w:sz w:val="22"/>
        </w:rPr>
        <w:t>constantes</w:t>
      </w:r>
      <w:r>
        <w:rPr>
          <w:spacing w:val="-4"/>
          <w:sz w:val="22"/>
        </w:rPr>
        <w:t xml:space="preserve"> </w:t>
      </w:r>
      <w:r>
        <w:rPr>
          <w:sz w:val="22"/>
        </w:rPr>
        <w:t>neste</w:t>
      </w:r>
      <w:r>
        <w:rPr>
          <w:spacing w:val="-4"/>
          <w:sz w:val="22"/>
        </w:rPr>
        <w:t xml:space="preserve"> </w:t>
      </w:r>
      <w:r>
        <w:rPr>
          <w:sz w:val="22"/>
        </w:rPr>
        <w:t>Termo</w:t>
      </w:r>
      <w:r>
        <w:rPr>
          <w:spacing w:val="-3"/>
          <w:sz w:val="22"/>
        </w:rPr>
        <w:t xml:space="preserve"> </w:t>
      </w:r>
      <w:r>
        <w:rPr>
          <w:sz w:val="22"/>
        </w:rPr>
        <w:t>de</w:t>
      </w:r>
      <w:r>
        <w:rPr>
          <w:spacing w:val="-6"/>
          <w:sz w:val="22"/>
        </w:rPr>
        <w:t xml:space="preserve"> </w:t>
      </w:r>
      <w:r>
        <w:rPr>
          <w:sz w:val="22"/>
        </w:rPr>
        <w:t>Referência</w:t>
      </w:r>
      <w:r>
        <w:rPr>
          <w:spacing w:val="-5"/>
          <w:sz w:val="22"/>
        </w:rPr>
        <w:t xml:space="preserve"> </w:t>
      </w:r>
      <w:r>
        <w:rPr>
          <w:sz w:val="22"/>
        </w:rPr>
        <w:t>e</w:t>
      </w:r>
      <w:r>
        <w:rPr>
          <w:spacing w:val="-4"/>
          <w:sz w:val="22"/>
        </w:rPr>
        <w:t xml:space="preserve"> </w:t>
      </w:r>
      <w:r>
        <w:rPr>
          <w:sz w:val="22"/>
        </w:rPr>
        <w:t>na</w:t>
      </w:r>
      <w:r>
        <w:rPr>
          <w:spacing w:val="-4"/>
          <w:sz w:val="22"/>
        </w:rPr>
        <w:t xml:space="preserve"> </w:t>
      </w:r>
      <w:r>
        <w:rPr>
          <w:sz w:val="22"/>
        </w:rPr>
        <w:t>proposta,</w:t>
      </w:r>
      <w:r>
        <w:rPr>
          <w:spacing w:val="-4"/>
          <w:sz w:val="22"/>
        </w:rPr>
        <w:t xml:space="preserve"> </w:t>
      </w:r>
      <w:r>
        <w:rPr>
          <w:sz w:val="22"/>
        </w:rPr>
        <w:t>devendo ser</w:t>
      </w:r>
      <w:r>
        <w:rPr>
          <w:spacing w:val="-6"/>
          <w:sz w:val="22"/>
        </w:rPr>
        <w:t xml:space="preserve"> </w:t>
      </w:r>
      <w:r>
        <w:rPr>
          <w:sz w:val="22"/>
        </w:rPr>
        <w:t>substituídos</w:t>
      </w:r>
      <w:r>
        <w:rPr>
          <w:spacing w:val="-8"/>
          <w:sz w:val="22"/>
        </w:rPr>
        <w:t xml:space="preserve"> </w:t>
      </w:r>
      <w:r>
        <w:rPr>
          <w:sz w:val="22"/>
        </w:rPr>
        <w:t>no</w:t>
      </w:r>
      <w:r>
        <w:rPr>
          <w:spacing w:val="-7"/>
          <w:sz w:val="22"/>
        </w:rPr>
        <w:t xml:space="preserve"> </w:t>
      </w:r>
      <w:r>
        <w:rPr>
          <w:sz w:val="22"/>
        </w:rPr>
        <w:t>prazo</w:t>
      </w:r>
      <w:r>
        <w:rPr>
          <w:spacing w:val="-7"/>
          <w:sz w:val="22"/>
        </w:rPr>
        <w:t xml:space="preserve"> </w:t>
      </w:r>
      <w:r>
        <w:rPr>
          <w:sz w:val="22"/>
        </w:rPr>
        <w:t>de</w:t>
      </w:r>
      <w:r>
        <w:rPr>
          <w:spacing w:val="-8"/>
          <w:sz w:val="22"/>
        </w:rPr>
        <w:t xml:space="preserve"> </w:t>
      </w:r>
      <w:r>
        <w:rPr>
          <w:color w:val="4F81BC"/>
          <w:sz w:val="22"/>
        </w:rPr>
        <w:t>10</w:t>
      </w:r>
      <w:r>
        <w:rPr>
          <w:color w:val="4F81BC"/>
          <w:spacing w:val="-7"/>
          <w:sz w:val="22"/>
        </w:rPr>
        <w:t xml:space="preserve"> </w:t>
      </w:r>
      <w:r>
        <w:rPr>
          <w:color w:val="006FC0"/>
          <w:sz w:val="22"/>
        </w:rPr>
        <w:t>(dez)</w:t>
      </w:r>
      <w:r>
        <w:rPr>
          <w:color w:val="006FC0"/>
          <w:spacing w:val="-8"/>
          <w:sz w:val="22"/>
        </w:rPr>
        <w:t xml:space="preserve"> </w:t>
      </w:r>
      <w:r>
        <w:rPr>
          <w:color w:val="006FC0"/>
          <w:sz w:val="22"/>
        </w:rPr>
        <w:t>dias</w:t>
      </w:r>
      <w:r>
        <w:rPr>
          <w:color w:val="006FC0"/>
          <w:spacing w:val="-9"/>
          <w:sz w:val="22"/>
        </w:rPr>
        <w:t xml:space="preserve"> </w:t>
      </w:r>
      <w:r>
        <w:rPr>
          <w:color w:val="006FC0"/>
          <w:sz w:val="22"/>
        </w:rPr>
        <w:t>corridos</w:t>
      </w:r>
      <w:r>
        <w:rPr>
          <w:sz w:val="22"/>
        </w:rPr>
        <w:t>,</w:t>
      </w:r>
      <w:r>
        <w:rPr>
          <w:spacing w:val="-8"/>
          <w:sz w:val="22"/>
        </w:rPr>
        <w:t xml:space="preserve"> </w:t>
      </w:r>
      <w:r>
        <w:rPr>
          <w:sz w:val="22"/>
        </w:rPr>
        <w:t>a</w:t>
      </w:r>
      <w:r>
        <w:rPr>
          <w:spacing w:val="-8"/>
          <w:sz w:val="22"/>
        </w:rPr>
        <w:t xml:space="preserve"> </w:t>
      </w:r>
      <w:r>
        <w:rPr>
          <w:sz w:val="22"/>
        </w:rPr>
        <w:t>contar</w:t>
      </w:r>
      <w:r>
        <w:rPr>
          <w:spacing w:val="-8"/>
          <w:sz w:val="22"/>
        </w:rPr>
        <w:t xml:space="preserve"> </w:t>
      </w:r>
      <w:r>
        <w:rPr>
          <w:sz w:val="22"/>
        </w:rPr>
        <w:t>da</w:t>
      </w:r>
      <w:r>
        <w:rPr>
          <w:spacing w:val="-7"/>
          <w:sz w:val="22"/>
        </w:rPr>
        <w:t xml:space="preserve"> </w:t>
      </w:r>
      <w:r>
        <w:rPr>
          <w:sz w:val="22"/>
        </w:rPr>
        <w:t>notificação</w:t>
      </w:r>
      <w:r>
        <w:rPr>
          <w:spacing w:val="-7"/>
          <w:sz w:val="22"/>
        </w:rPr>
        <w:t xml:space="preserve"> </w:t>
      </w:r>
      <w:r>
        <w:rPr>
          <w:sz w:val="22"/>
        </w:rPr>
        <w:t>da</w:t>
      </w:r>
      <w:r>
        <w:rPr>
          <w:spacing w:val="-8"/>
          <w:sz w:val="22"/>
        </w:rPr>
        <w:t xml:space="preserve"> </w:t>
      </w:r>
      <w:r>
        <w:rPr>
          <w:sz w:val="22"/>
        </w:rPr>
        <w:t>contratada,</w:t>
      </w:r>
      <w:r>
        <w:rPr>
          <w:spacing w:val="-9"/>
          <w:sz w:val="22"/>
        </w:rPr>
        <w:t xml:space="preserve"> </w:t>
      </w:r>
      <w:r>
        <w:rPr>
          <w:sz w:val="22"/>
        </w:rPr>
        <w:t>às</w:t>
      </w:r>
      <w:r>
        <w:rPr>
          <w:spacing w:val="-7"/>
          <w:sz w:val="22"/>
        </w:rPr>
        <w:t xml:space="preserve"> </w:t>
      </w:r>
      <w:r>
        <w:rPr>
          <w:sz w:val="22"/>
        </w:rPr>
        <w:t>suas</w:t>
      </w:r>
      <w:r>
        <w:rPr>
          <w:spacing w:val="-7"/>
          <w:sz w:val="22"/>
        </w:rPr>
        <w:t xml:space="preserve"> </w:t>
      </w:r>
      <w:r>
        <w:rPr>
          <w:sz w:val="22"/>
        </w:rPr>
        <w:t>custas,</w:t>
      </w:r>
      <w:r>
        <w:rPr>
          <w:spacing w:val="-7"/>
          <w:sz w:val="22"/>
        </w:rPr>
        <w:t xml:space="preserve"> </w:t>
      </w:r>
      <w:r>
        <w:rPr>
          <w:sz w:val="22"/>
        </w:rPr>
        <w:t>sem prejuízo da aplicação das penalidades.</w:t>
      </w:r>
    </w:p>
    <w:p w14:paraId="7920519A">
      <w:pPr>
        <w:pStyle w:val="8"/>
        <w:numPr>
          <w:ilvl w:val="1"/>
          <w:numId w:val="4"/>
        </w:numPr>
        <w:tabs>
          <w:tab w:val="left" w:pos="987"/>
        </w:tabs>
        <w:spacing w:before="121" w:after="0" w:line="240" w:lineRule="auto"/>
        <w:ind w:left="282" w:right="422" w:firstLine="0"/>
        <w:jc w:val="both"/>
        <w:rPr>
          <w:b/>
          <w:sz w:val="22"/>
        </w:rPr>
      </w:pPr>
      <w:r>
        <w:rPr>
          <w:sz w:val="22"/>
        </w:rPr>
        <w:t>O</w:t>
      </w:r>
      <w:r>
        <w:rPr>
          <w:spacing w:val="-9"/>
          <w:sz w:val="22"/>
        </w:rPr>
        <w:t xml:space="preserve"> </w:t>
      </w:r>
      <w:r>
        <w:rPr>
          <w:sz w:val="22"/>
        </w:rPr>
        <w:t>recebimento</w:t>
      </w:r>
      <w:r>
        <w:rPr>
          <w:spacing w:val="-8"/>
          <w:sz w:val="22"/>
        </w:rPr>
        <w:t xml:space="preserve"> </w:t>
      </w:r>
      <w:r>
        <w:rPr>
          <w:sz w:val="22"/>
        </w:rPr>
        <w:t>definitivo</w:t>
      </w:r>
      <w:r>
        <w:rPr>
          <w:spacing w:val="-10"/>
          <w:sz w:val="22"/>
        </w:rPr>
        <w:t xml:space="preserve"> </w:t>
      </w:r>
      <w:r>
        <w:rPr>
          <w:sz w:val="22"/>
        </w:rPr>
        <w:t>ocorrerá</w:t>
      </w:r>
      <w:r>
        <w:rPr>
          <w:spacing w:val="-10"/>
          <w:sz w:val="22"/>
        </w:rPr>
        <w:t xml:space="preserve"> </w:t>
      </w:r>
      <w:r>
        <w:rPr>
          <w:sz w:val="22"/>
        </w:rPr>
        <w:t>no</w:t>
      </w:r>
      <w:r>
        <w:rPr>
          <w:spacing w:val="-8"/>
          <w:sz w:val="22"/>
        </w:rPr>
        <w:t xml:space="preserve"> </w:t>
      </w:r>
      <w:r>
        <w:rPr>
          <w:sz w:val="22"/>
        </w:rPr>
        <w:t>prazo</w:t>
      </w:r>
      <w:r>
        <w:rPr>
          <w:spacing w:val="-8"/>
          <w:sz w:val="22"/>
        </w:rPr>
        <w:t xml:space="preserve"> </w:t>
      </w:r>
      <w:r>
        <w:rPr>
          <w:sz w:val="22"/>
        </w:rPr>
        <w:t>de</w:t>
      </w:r>
      <w:r>
        <w:rPr>
          <w:spacing w:val="-6"/>
          <w:sz w:val="22"/>
        </w:rPr>
        <w:t xml:space="preserve"> </w:t>
      </w:r>
      <w:r>
        <w:rPr>
          <w:color w:val="006FC0"/>
          <w:sz w:val="22"/>
        </w:rPr>
        <w:t>05</w:t>
      </w:r>
      <w:r>
        <w:rPr>
          <w:color w:val="006FC0"/>
          <w:spacing w:val="-8"/>
          <w:sz w:val="22"/>
        </w:rPr>
        <w:t xml:space="preserve"> </w:t>
      </w:r>
      <w:r>
        <w:rPr>
          <w:color w:val="006FC0"/>
          <w:sz w:val="22"/>
        </w:rPr>
        <w:t>(cinco)</w:t>
      </w:r>
      <w:r>
        <w:rPr>
          <w:color w:val="006FC0"/>
          <w:spacing w:val="-8"/>
          <w:sz w:val="22"/>
        </w:rPr>
        <w:t xml:space="preserve"> </w:t>
      </w:r>
      <w:r>
        <w:rPr>
          <w:sz w:val="22"/>
        </w:rPr>
        <w:t>dias</w:t>
      </w:r>
      <w:r>
        <w:rPr>
          <w:spacing w:val="-10"/>
          <w:sz w:val="22"/>
        </w:rPr>
        <w:t xml:space="preserve"> </w:t>
      </w:r>
      <w:r>
        <w:rPr>
          <w:sz w:val="22"/>
        </w:rPr>
        <w:t>úteis,</w:t>
      </w:r>
      <w:r>
        <w:rPr>
          <w:spacing w:val="-9"/>
          <w:sz w:val="22"/>
        </w:rPr>
        <w:t xml:space="preserve"> </w:t>
      </w:r>
      <w:r>
        <w:rPr>
          <w:sz w:val="22"/>
        </w:rPr>
        <w:t>a</w:t>
      </w:r>
      <w:r>
        <w:rPr>
          <w:spacing w:val="-9"/>
          <w:sz w:val="22"/>
        </w:rPr>
        <w:t xml:space="preserve"> </w:t>
      </w:r>
      <w:r>
        <w:rPr>
          <w:sz w:val="22"/>
        </w:rPr>
        <w:t>contar</w:t>
      </w:r>
      <w:r>
        <w:rPr>
          <w:spacing w:val="-9"/>
          <w:sz w:val="22"/>
        </w:rPr>
        <w:t xml:space="preserve"> </w:t>
      </w:r>
      <w:r>
        <w:rPr>
          <w:sz w:val="22"/>
        </w:rPr>
        <w:t>do</w:t>
      </w:r>
      <w:r>
        <w:rPr>
          <w:spacing w:val="-8"/>
          <w:sz w:val="22"/>
        </w:rPr>
        <w:t xml:space="preserve"> </w:t>
      </w:r>
      <w:r>
        <w:rPr>
          <w:sz w:val="22"/>
        </w:rPr>
        <w:t>recebimento</w:t>
      </w:r>
      <w:r>
        <w:rPr>
          <w:spacing w:val="-8"/>
          <w:sz w:val="22"/>
        </w:rPr>
        <w:t xml:space="preserve"> </w:t>
      </w:r>
      <w:r>
        <w:rPr>
          <w:sz w:val="22"/>
        </w:rPr>
        <w:t>da</w:t>
      </w:r>
      <w:r>
        <w:rPr>
          <w:spacing w:val="-9"/>
          <w:sz w:val="22"/>
        </w:rPr>
        <w:t xml:space="preserve"> </w:t>
      </w:r>
      <w:r>
        <w:rPr>
          <w:sz w:val="22"/>
        </w:rPr>
        <w:t>nota fiscal ou instrumento de cobrança equivalente pela Administração, após a verificação da qualidade e quantidade do material e consequente aceitação mediante termo detalhado.</w:t>
      </w:r>
    </w:p>
    <w:p w14:paraId="60728B24">
      <w:pPr>
        <w:pStyle w:val="8"/>
        <w:numPr>
          <w:ilvl w:val="2"/>
          <w:numId w:val="11"/>
        </w:numPr>
        <w:tabs>
          <w:tab w:val="left" w:pos="1920"/>
        </w:tabs>
        <w:spacing w:before="121" w:after="0" w:line="360" w:lineRule="auto"/>
        <w:ind w:left="1920" w:right="427" w:hanging="504"/>
        <w:jc w:val="both"/>
        <w:rPr>
          <w:sz w:val="22"/>
        </w:rPr>
      </w:pPr>
      <w:r>
        <w:rPr>
          <w:sz w:val="22"/>
        </w:rPr>
        <w:t>8.3.1. Em caso de não conformidade, a Comissão e/ou Servidor designado devolverá a Nota Fiscal acompanhada dos Materiais, para as devidas correções e/ou substituições.</w:t>
      </w:r>
    </w:p>
    <w:p w14:paraId="2F6B135E">
      <w:pPr>
        <w:pStyle w:val="8"/>
        <w:numPr>
          <w:ilvl w:val="2"/>
          <w:numId w:val="11"/>
        </w:numPr>
        <w:tabs>
          <w:tab w:val="left" w:pos="1920"/>
        </w:tabs>
        <w:spacing w:before="119" w:after="0" w:line="360" w:lineRule="auto"/>
        <w:ind w:left="1920" w:right="429" w:hanging="504"/>
        <w:jc w:val="both"/>
        <w:rPr>
          <w:sz w:val="22"/>
        </w:rPr>
      </w:pPr>
      <w:r>
        <w:rPr>
          <w:sz w:val="22"/>
        </w:rPr>
        <w:t>8.3.2. Durante o recebimento provisório, o Hospital Ana Nery (HAN) poderá exigir a substituição de qualquer dos</w:t>
      </w:r>
      <w:r>
        <w:rPr>
          <w:spacing w:val="-1"/>
          <w:sz w:val="22"/>
        </w:rPr>
        <w:t xml:space="preserve"> </w:t>
      </w:r>
      <w:r>
        <w:rPr>
          <w:sz w:val="22"/>
        </w:rPr>
        <w:t>materiais</w:t>
      </w:r>
      <w:r>
        <w:rPr>
          <w:spacing w:val="-1"/>
          <w:sz w:val="22"/>
        </w:rPr>
        <w:t xml:space="preserve"> </w:t>
      </w:r>
      <w:r>
        <w:rPr>
          <w:sz w:val="22"/>
        </w:rPr>
        <w:t>que não estejam de acordo com as</w:t>
      </w:r>
      <w:r>
        <w:rPr>
          <w:spacing w:val="-1"/>
          <w:sz w:val="22"/>
        </w:rPr>
        <w:t xml:space="preserve"> </w:t>
      </w:r>
      <w:r>
        <w:rPr>
          <w:sz w:val="22"/>
        </w:rPr>
        <w:t>especificações desta solicitação.</w:t>
      </w:r>
    </w:p>
    <w:p w14:paraId="48BF4FE4">
      <w:pPr>
        <w:pStyle w:val="8"/>
        <w:numPr>
          <w:ilvl w:val="2"/>
          <w:numId w:val="11"/>
        </w:numPr>
        <w:tabs>
          <w:tab w:val="left" w:pos="1920"/>
        </w:tabs>
        <w:spacing w:before="121" w:after="0" w:line="360" w:lineRule="auto"/>
        <w:ind w:left="1920" w:right="427" w:hanging="504"/>
        <w:jc w:val="both"/>
        <w:rPr>
          <w:sz w:val="22"/>
        </w:rPr>
      </w:pPr>
      <w:r>
        <w:rPr>
          <w:sz w:val="22"/>
        </w:rPr>
        <w:t xml:space="preserve">8.3.3. Não serão pagos os produtos entregues em locais diferentes do mencionado no </w:t>
      </w:r>
      <w:r>
        <w:rPr>
          <w:color w:val="4F81BC"/>
          <w:sz w:val="22"/>
        </w:rPr>
        <w:t xml:space="preserve">subitem 5.5 </w:t>
      </w:r>
      <w:r>
        <w:rPr>
          <w:sz w:val="22"/>
        </w:rPr>
        <w:t>desta</w:t>
      </w:r>
      <w:r>
        <w:rPr>
          <w:spacing w:val="-1"/>
          <w:sz w:val="22"/>
        </w:rPr>
        <w:t xml:space="preserve"> </w:t>
      </w:r>
      <w:r>
        <w:rPr>
          <w:sz w:val="22"/>
        </w:rPr>
        <w:t>solicitação ou</w:t>
      </w:r>
      <w:r>
        <w:rPr>
          <w:spacing w:val="-1"/>
          <w:sz w:val="22"/>
        </w:rPr>
        <w:t xml:space="preserve"> </w:t>
      </w:r>
      <w:r>
        <w:rPr>
          <w:sz w:val="22"/>
        </w:rPr>
        <w:t>materiais</w:t>
      </w:r>
      <w:r>
        <w:rPr>
          <w:spacing w:val="-1"/>
          <w:sz w:val="22"/>
        </w:rPr>
        <w:t xml:space="preserve"> </w:t>
      </w:r>
      <w:r>
        <w:rPr>
          <w:sz w:val="22"/>
        </w:rPr>
        <w:t>entregues</w:t>
      </w:r>
      <w:r>
        <w:rPr>
          <w:spacing w:val="-3"/>
          <w:sz w:val="22"/>
        </w:rPr>
        <w:t xml:space="preserve"> </w:t>
      </w:r>
      <w:r>
        <w:rPr>
          <w:sz w:val="22"/>
        </w:rPr>
        <w:t>a funcionários</w:t>
      </w:r>
      <w:r>
        <w:rPr>
          <w:spacing w:val="-1"/>
          <w:sz w:val="22"/>
        </w:rPr>
        <w:t xml:space="preserve"> </w:t>
      </w:r>
      <w:r>
        <w:rPr>
          <w:sz w:val="22"/>
        </w:rPr>
        <w:t>do Hospital</w:t>
      </w:r>
      <w:r>
        <w:rPr>
          <w:spacing w:val="-1"/>
          <w:sz w:val="22"/>
        </w:rPr>
        <w:t xml:space="preserve"> </w:t>
      </w:r>
      <w:r>
        <w:rPr>
          <w:sz w:val="22"/>
        </w:rPr>
        <w:t>Ana Nery não autorizados.</w:t>
      </w:r>
    </w:p>
    <w:p w14:paraId="1C9E4C86">
      <w:pPr>
        <w:pStyle w:val="8"/>
        <w:numPr>
          <w:ilvl w:val="2"/>
          <w:numId w:val="11"/>
        </w:numPr>
        <w:tabs>
          <w:tab w:val="left" w:pos="1920"/>
        </w:tabs>
        <w:spacing w:before="119" w:after="0" w:line="360" w:lineRule="auto"/>
        <w:ind w:left="1920" w:right="422" w:hanging="504"/>
        <w:jc w:val="both"/>
        <w:rPr>
          <w:sz w:val="22"/>
        </w:rPr>
      </w:pPr>
      <w:r>
        <w:rPr>
          <w:sz w:val="22"/>
        </w:rPr>
        <w:t>8.3.4. Na hipótese de a verificação, a que se refere o subitem anterior não ser procedida dentro do prazo fixado, reputar-se-á como realizada, consumando-se o recebimento definitivo no dia do esgotamento do prazo.</w:t>
      </w:r>
    </w:p>
    <w:p w14:paraId="058684F1">
      <w:pPr>
        <w:pStyle w:val="8"/>
        <w:numPr>
          <w:ilvl w:val="2"/>
          <w:numId w:val="11"/>
        </w:numPr>
        <w:tabs>
          <w:tab w:val="left" w:pos="1920"/>
        </w:tabs>
        <w:spacing w:before="121" w:after="0" w:line="360" w:lineRule="auto"/>
        <w:ind w:left="1920" w:right="420" w:hanging="504"/>
        <w:jc w:val="both"/>
        <w:rPr>
          <w:sz w:val="22"/>
        </w:rPr>
      </w:pPr>
      <w:r>
        <w:rPr>
          <w:sz w:val="22"/>
        </w:rPr>
        <w:t>8.3.5. Os bens que não atenderem as especificações deverão ser substituídos pela Contratada, no prazo máximo de até 10 (dez) dias corridos, sob pena de aplicação das sanções previstas neste Termo de Referência.</w:t>
      </w:r>
    </w:p>
    <w:p w14:paraId="09D611FD">
      <w:pPr>
        <w:pStyle w:val="8"/>
        <w:spacing w:after="0" w:line="360" w:lineRule="auto"/>
        <w:jc w:val="both"/>
        <w:rPr>
          <w:sz w:val="22"/>
        </w:rPr>
        <w:sectPr>
          <w:pgSz w:w="11910" w:h="16840"/>
          <w:pgMar w:top="2160" w:right="708" w:bottom="1860" w:left="850" w:header="708" w:footer="1674" w:gutter="0"/>
          <w:cols w:space="720" w:num="1"/>
        </w:sectPr>
      </w:pPr>
    </w:p>
    <w:p w14:paraId="57358789">
      <w:pPr>
        <w:pStyle w:val="6"/>
        <w:jc w:val="left"/>
      </w:pPr>
    </w:p>
    <w:p w14:paraId="20E38D2A">
      <w:pPr>
        <w:pStyle w:val="6"/>
        <w:spacing w:before="257"/>
        <w:jc w:val="left"/>
      </w:pPr>
    </w:p>
    <w:p w14:paraId="11244FEB">
      <w:pPr>
        <w:pStyle w:val="8"/>
        <w:numPr>
          <w:ilvl w:val="2"/>
          <w:numId w:val="11"/>
        </w:numPr>
        <w:tabs>
          <w:tab w:val="left" w:pos="1920"/>
        </w:tabs>
        <w:spacing w:before="0" w:after="0" w:line="360" w:lineRule="auto"/>
        <w:ind w:left="1920" w:right="430" w:hanging="504"/>
        <w:jc w:val="both"/>
        <w:rPr>
          <w:sz w:val="22"/>
        </w:rPr>
      </w:pPr>
      <w:r>
        <w:rPr>
          <w:sz w:val="22"/>
        </w:rPr>
        <w:t>8.3.6. A administração rejeitará, no todo ou em parte, a entrega dos bens em desacordo com as especificações técnicas exigidas.</w:t>
      </w:r>
    </w:p>
    <w:p w14:paraId="0EAD0BEA">
      <w:pPr>
        <w:pStyle w:val="8"/>
        <w:numPr>
          <w:ilvl w:val="1"/>
          <w:numId w:val="4"/>
        </w:numPr>
        <w:tabs>
          <w:tab w:val="left" w:pos="987"/>
        </w:tabs>
        <w:spacing w:before="120" w:after="0" w:line="240" w:lineRule="auto"/>
        <w:ind w:left="282" w:right="426" w:firstLine="0"/>
        <w:jc w:val="both"/>
        <w:rPr>
          <w:b/>
          <w:sz w:val="22"/>
        </w:rPr>
      </w:pPr>
      <w:r>
        <w:rPr>
          <w:sz w:val="22"/>
        </w:rPr>
        <w:t>Para</w:t>
      </w:r>
      <w:r>
        <w:rPr>
          <w:spacing w:val="-2"/>
          <w:sz w:val="22"/>
        </w:rPr>
        <w:t xml:space="preserve"> </w:t>
      </w:r>
      <w:r>
        <w:rPr>
          <w:sz w:val="22"/>
        </w:rPr>
        <w:t>as</w:t>
      </w:r>
      <w:r>
        <w:rPr>
          <w:spacing w:val="-1"/>
          <w:sz w:val="22"/>
        </w:rPr>
        <w:t xml:space="preserve"> </w:t>
      </w:r>
      <w:r>
        <w:rPr>
          <w:sz w:val="22"/>
        </w:rPr>
        <w:t>contratações</w:t>
      </w:r>
      <w:r>
        <w:rPr>
          <w:spacing w:val="-1"/>
          <w:sz w:val="22"/>
        </w:rPr>
        <w:t xml:space="preserve"> </w:t>
      </w:r>
      <w:r>
        <w:rPr>
          <w:sz w:val="22"/>
        </w:rPr>
        <w:t>decorrentes</w:t>
      </w:r>
      <w:r>
        <w:rPr>
          <w:spacing w:val="-1"/>
          <w:sz w:val="22"/>
        </w:rPr>
        <w:t xml:space="preserve"> </w:t>
      </w:r>
      <w:r>
        <w:rPr>
          <w:sz w:val="22"/>
        </w:rPr>
        <w:t>de</w:t>
      </w:r>
      <w:r>
        <w:rPr>
          <w:spacing w:val="-1"/>
          <w:sz w:val="22"/>
        </w:rPr>
        <w:t xml:space="preserve"> </w:t>
      </w:r>
      <w:r>
        <w:rPr>
          <w:sz w:val="22"/>
        </w:rPr>
        <w:t>despesas</w:t>
      </w:r>
      <w:r>
        <w:rPr>
          <w:spacing w:val="-1"/>
          <w:sz w:val="22"/>
        </w:rPr>
        <w:t xml:space="preserve"> </w:t>
      </w:r>
      <w:r>
        <w:rPr>
          <w:sz w:val="22"/>
        </w:rPr>
        <w:t>cujos</w:t>
      </w:r>
      <w:r>
        <w:rPr>
          <w:spacing w:val="-4"/>
          <w:sz w:val="22"/>
        </w:rPr>
        <w:t xml:space="preserve"> </w:t>
      </w:r>
      <w:r>
        <w:rPr>
          <w:sz w:val="22"/>
        </w:rPr>
        <w:t>valores</w:t>
      </w:r>
      <w:r>
        <w:rPr>
          <w:spacing w:val="-1"/>
          <w:sz w:val="22"/>
        </w:rPr>
        <w:t xml:space="preserve"> </w:t>
      </w:r>
      <w:r>
        <w:rPr>
          <w:sz w:val="22"/>
        </w:rPr>
        <w:t>não ultrapassem o limite</w:t>
      </w:r>
      <w:r>
        <w:rPr>
          <w:spacing w:val="-1"/>
          <w:sz w:val="22"/>
        </w:rPr>
        <w:t xml:space="preserve"> </w:t>
      </w:r>
      <w:r>
        <w:rPr>
          <w:sz w:val="22"/>
        </w:rPr>
        <w:t>de</w:t>
      </w:r>
      <w:r>
        <w:rPr>
          <w:spacing w:val="-1"/>
          <w:sz w:val="22"/>
        </w:rPr>
        <w:t xml:space="preserve"> </w:t>
      </w:r>
      <w:r>
        <w:rPr>
          <w:sz w:val="22"/>
        </w:rPr>
        <w:t>que</w:t>
      </w:r>
      <w:r>
        <w:rPr>
          <w:spacing w:val="-1"/>
          <w:sz w:val="22"/>
        </w:rPr>
        <w:t xml:space="preserve"> </w:t>
      </w:r>
      <w:r>
        <w:rPr>
          <w:sz w:val="22"/>
        </w:rPr>
        <w:t>trata</w:t>
      </w:r>
      <w:r>
        <w:rPr>
          <w:spacing w:val="-1"/>
          <w:sz w:val="22"/>
        </w:rPr>
        <w:t xml:space="preserve"> </w:t>
      </w:r>
      <w:r>
        <w:rPr>
          <w:sz w:val="22"/>
        </w:rPr>
        <w:t xml:space="preserve">o inciso II do art. 75 da Lei nº 14.133, de 2021, o prazo máximo para o recebimento definitivo será de até </w:t>
      </w:r>
      <w:r>
        <w:rPr>
          <w:color w:val="006FC0"/>
          <w:sz w:val="22"/>
        </w:rPr>
        <w:t xml:space="preserve">05(cinco) </w:t>
      </w:r>
      <w:r>
        <w:rPr>
          <w:sz w:val="22"/>
        </w:rPr>
        <w:t>dias úteis.</w:t>
      </w:r>
    </w:p>
    <w:p w14:paraId="3852B75C">
      <w:pPr>
        <w:pStyle w:val="8"/>
        <w:numPr>
          <w:ilvl w:val="1"/>
          <w:numId w:val="4"/>
        </w:numPr>
        <w:tabs>
          <w:tab w:val="left" w:pos="987"/>
        </w:tabs>
        <w:spacing w:before="122" w:after="0" w:line="240" w:lineRule="auto"/>
        <w:ind w:left="282" w:right="419" w:firstLine="0"/>
        <w:jc w:val="both"/>
        <w:rPr>
          <w:b/>
          <w:sz w:val="22"/>
        </w:rPr>
      </w:pPr>
      <w:r>
        <w:rPr>
          <w:sz w:val="22"/>
        </w:rPr>
        <w:t>O</w:t>
      </w:r>
      <w:r>
        <w:rPr>
          <w:spacing w:val="-5"/>
          <w:sz w:val="22"/>
        </w:rPr>
        <w:t xml:space="preserve"> </w:t>
      </w:r>
      <w:r>
        <w:rPr>
          <w:sz w:val="22"/>
        </w:rPr>
        <w:t>prazo</w:t>
      </w:r>
      <w:r>
        <w:rPr>
          <w:spacing w:val="-4"/>
          <w:sz w:val="22"/>
        </w:rPr>
        <w:t xml:space="preserve"> </w:t>
      </w:r>
      <w:r>
        <w:rPr>
          <w:sz w:val="22"/>
        </w:rPr>
        <w:t>para</w:t>
      </w:r>
      <w:r>
        <w:rPr>
          <w:spacing w:val="-6"/>
          <w:sz w:val="22"/>
        </w:rPr>
        <w:t xml:space="preserve"> </w:t>
      </w:r>
      <w:r>
        <w:rPr>
          <w:sz w:val="22"/>
        </w:rPr>
        <w:t>recebimento</w:t>
      </w:r>
      <w:r>
        <w:rPr>
          <w:spacing w:val="-6"/>
          <w:sz w:val="22"/>
        </w:rPr>
        <w:t xml:space="preserve"> </w:t>
      </w:r>
      <w:r>
        <w:rPr>
          <w:sz w:val="22"/>
        </w:rPr>
        <w:t>definitivo</w:t>
      </w:r>
      <w:r>
        <w:rPr>
          <w:spacing w:val="-4"/>
          <w:sz w:val="22"/>
        </w:rPr>
        <w:t xml:space="preserve"> </w:t>
      </w:r>
      <w:r>
        <w:rPr>
          <w:sz w:val="22"/>
        </w:rPr>
        <w:t>poderá</w:t>
      </w:r>
      <w:r>
        <w:rPr>
          <w:spacing w:val="-5"/>
          <w:sz w:val="22"/>
        </w:rPr>
        <w:t xml:space="preserve"> </w:t>
      </w:r>
      <w:r>
        <w:rPr>
          <w:sz w:val="22"/>
        </w:rPr>
        <w:t>ser</w:t>
      </w:r>
      <w:r>
        <w:rPr>
          <w:spacing w:val="-5"/>
          <w:sz w:val="22"/>
        </w:rPr>
        <w:t xml:space="preserve"> </w:t>
      </w:r>
      <w:r>
        <w:rPr>
          <w:sz w:val="22"/>
        </w:rPr>
        <w:t>excepcionalmente</w:t>
      </w:r>
      <w:r>
        <w:rPr>
          <w:spacing w:val="-5"/>
          <w:sz w:val="22"/>
        </w:rPr>
        <w:t xml:space="preserve"> </w:t>
      </w:r>
      <w:r>
        <w:rPr>
          <w:sz w:val="22"/>
        </w:rPr>
        <w:t>prorrogado,</w:t>
      </w:r>
      <w:r>
        <w:rPr>
          <w:spacing w:val="-1"/>
          <w:sz w:val="22"/>
        </w:rPr>
        <w:t xml:space="preserve"> </w:t>
      </w:r>
      <w:r>
        <w:rPr>
          <w:sz w:val="22"/>
        </w:rPr>
        <w:t>de</w:t>
      </w:r>
      <w:r>
        <w:rPr>
          <w:spacing w:val="-5"/>
          <w:sz w:val="22"/>
        </w:rPr>
        <w:t xml:space="preserve"> </w:t>
      </w:r>
      <w:r>
        <w:rPr>
          <w:sz w:val="22"/>
        </w:rPr>
        <w:t>forma</w:t>
      </w:r>
      <w:r>
        <w:rPr>
          <w:spacing w:val="-5"/>
          <w:sz w:val="22"/>
        </w:rPr>
        <w:t xml:space="preserve"> </w:t>
      </w:r>
      <w:r>
        <w:rPr>
          <w:sz w:val="22"/>
        </w:rPr>
        <w:t>justificada, por igual período, quando</w:t>
      </w:r>
      <w:r>
        <w:rPr>
          <w:spacing w:val="-3"/>
          <w:sz w:val="22"/>
        </w:rPr>
        <w:t xml:space="preserve"> </w:t>
      </w:r>
      <w:r>
        <w:rPr>
          <w:sz w:val="22"/>
        </w:rPr>
        <w:t>houver</w:t>
      </w:r>
      <w:r>
        <w:rPr>
          <w:spacing w:val="-1"/>
          <w:sz w:val="22"/>
        </w:rPr>
        <w:t xml:space="preserve"> </w:t>
      </w:r>
      <w:r>
        <w:rPr>
          <w:sz w:val="22"/>
        </w:rPr>
        <w:t>necessidade de diligências para a aferição do</w:t>
      </w:r>
      <w:r>
        <w:rPr>
          <w:spacing w:val="-3"/>
          <w:sz w:val="22"/>
        </w:rPr>
        <w:t xml:space="preserve"> </w:t>
      </w:r>
      <w:r>
        <w:rPr>
          <w:sz w:val="22"/>
        </w:rPr>
        <w:t xml:space="preserve">atendimento das exigências </w:t>
      </w:r>
      <w:r>
        <w:rPr>
          <w:spacing w:val="-2"/>
          <w:sz w:val="22"/>
        </w:rPr>
        <w:t>contratuais.</w:t>
      </w:r>
    </w:p>
    <w:p w14:paraId="59BCD3C2">
      <w:pPr>
        <w:pStyle w:val="8"/>
        <w:numPr>
          <w:ilvl w:val="1"/>
          <w:numId w:val="4"/>
        </w:numPr>
        <w:tabs>
          <w:tab w:val="left" w:pos="987"/>
        </w:tabs>
        <w:spacing w:before="118" w:after="0" w:line="240" w:lineRule="auto"/>
        <w:ind w:left="282" w:right="421" w:firstLine="0"/>
        <w:jc w:val="both"/>
        <w:rPr>
          <w:b/>
          <w:sz w:val="22"/>
        </w:rPr>
      </w:pPr>
      <w:r>
        <w:rPr>
          <w:sz w:val="22"/>
        </w:rPr>
        <w:t>No caso de controvérsia sobre a execução do objeto, quanto à dimensão, qualidade e quantidade, deverá</w:t>
      </w:r>
      <w:r>
        <w:rPr>
          <w:spacing w:val="-4"/>
          <w:sz w:val="22"/>
        </w:rPr>
        <w:t xml:space="preserve"> </w:t>
      </w:r>
      <w:r>
        <w:rPr>
          <w:sz w:val="22"/>
        </w:rPr>
        <w:t>ser</w:t>
      </w:r>
      <w:r>
        <w:rPr>
          <w:spacing w:val="-3"/>
          <w:sz w:val="22"/>
        </w:rPr>
        <w:t xml:space="preserve"> </w:t>
      </w:r>
      <w:r>
        <w:rPr>
          <w:sz w:val="22"/>
        </w:rPr>
        <w:t>observado</w:t>
      </w:r>
      <w:r>
        <w:rPr>
          <w:spacing w:val="-1"/>
          <w:sz w:val="22"/>
        </w:rPr>
        <w:t xml:space="preserve"> </w:t>
      </w:r>
      <w:r>
        <w:rPr>
          <w:sz w:val="22"/>
        </w:rPr>
        <w:t>o</w:t>
      </w:r>
      <w:r>
        <w:rPr>
          <w:spacing w:val="-3"/>
          <w:sz w:val="22"/>
        </w:rPr>
        <w:t xml:space="preserve"> </w:t>
      </w:r>
      <w:r>
        <w:rPr>
          <w:sz w:val="22"/>
        </w:rPr>
        <w:t>teor</w:t>
      </w:r>
      <w:r>
        <w:rPr>
          <w:spacing w:val="-1"/>
          <w:sz w:val="22"/>
        </w:rPr>
        <w:t xml:space="preserve"> </w:t>
      </w:r>
      <w:r>
        <w:rPr>
          <w:sz w:val="22"/>
        </w:rPr>
        <w:t>do</w:t>
      </w:r>
      <w:r>
        <w:rPr>
          <w:spacing w:val="-2"/>
          <w:sz w:val="22"/>
        </w:rPr>
        <w:t xml:space="preserve"> </w:t>
      </w:r>
      <w:r>
        <w:fldChar w:fldCharType="begin"/>
      </w:r>
      <w:r>
        <w:instrText xml:space="preserve"> HYPERLINK "http://www.planalto.gov.br/ccivil_03/_ato2019-2022/2021/lei/L14133.htm#art143" \h </w:instrText>
      </w:r>
      <w:r>
        <w:fldChar w:fldCharType="separate"/>
      </w:r>
      <w:r>
        <w:rPr>
          <w:color w:val="000080"/>
          <w:sz w:val="22"/>
          <w:u w:val="single" w:color="000080"/>
        </w:rPr>
        <w:t>art.</w:t>
      </w:r>
      <w:r>
        <w:rPr>
          <w:color w:val="000080"/>
          <w:spacing w:val="-6"/>
          <w:sz w:val="22"/>
          <w:u w:val="single" w:color="000080"/>
        </w:rPr>
        <w:t xml:space="preserve"> </w:t>
      </w:r>
      <w:r>
        <w:rPr>
          <w:color w:val="000080"/>
          <w:sz w:val="22"/>
          <w:u w:val="single" w:color="000080"/>
        </w:rPr>
        <w:t>143</w:t>
      </w:r>
      <w:r>
        <w:rPr>
          <w:color w:val="000080"/>
          <w:spacing w:val="-1"/>
          <w:sz w:val="22"/>
          <w:u w:val="single" w:color="000080"/>
        </w:rPr>
        <w:t xml:space="preserve"> </w:t>
      </w:r>
      <w:r>
        <w:rPr>
          <w:color w:val="000080"/>
          <w:sz w:val="22"/>
          <w:u w:val="single" w:color="000080"/>
        </w:rPr>
        <w:t>da</w:t>
      </w:r>
      <w:r>
        <w:rPr>
          <w:color w:val="000080"/>
          <w:spacing w:val="-6"/>
          <w:sz w:val="22"/>
          <w:u w:val="single" w:color="000080"/>
        </w:rPr>
        <w:t xml:space="preserve"> </w:t>
      </w:r>
      <w:r>
        <w:rPr>
          <w:color w:val="000080"/>
          <w:sz w:val="22"/>
          <w:u w:val="single" w:color="000080"/>
        </w:rPr>
        <w:t>Lei</w:t>
      </w:r>
      <w:r>
        <w:rPr>
          <w:color w:val="000080"/>
          <w:spacing w:val="-4"/>
          <w:sz w:val="22"/>
          <w:u w:val="single" w:color="000080"/>
        </w:rPr>
        <w:t xml:space="preserve"> </w:t>
      </w:r>
      <w:r>
        <w:rPr>
          <w:color w:val="000080"/>
          <w:sz w:val="22"/>
          <w:u w:val="single" w:color="000080"/>
        </w:rPr>
        <w:t>nº</w:t>
      </w:r>
      <w:r>
        <w:rPr>
          <w:color w:val="000080"/>
          <w:spacing w:val="-4"/>
          <w:sz w:val="22"/>
          <w:u w:val="single" w:color="000080"/>
        </w:rPr>
        <w:t xml:space="preserve"> </w:t>
      </w:r>
      <w:r>
        <w:rPr>
          <w:color w:val="000080"/>
          <w:sz w:val="22"/>
          <w:u w:val="single" w:color="000080"/>
        </w:rPr>
        <w:t>14.133,</w:t>
      </w:r>
      <w:r>
        <w:rPr>
          <w:color w:val="000080"/>
          <w:spacing w:val="-4"/>
          <w:sz w:val="22"/>
          <w:u w:val="single" w:color="000080"/>
        </w:rPr>
        <w:t xml:space="preserve"> </w:t>
      </w:r>
      <w:r>
        <w:rPr>
          <w:color w:val="000080"/>
          <w:sz w:val="22"/>
          <w:u w:val="single" w:color="000080"/>
        </w:rPr>
        <w:t>de</w:t>
      </w:r>
      <w:r>
        <w:rPr>
          <w:color w:val="000080"/>
          <w:spacing w:val="-3"/>
          <w:sz w:val="22"/>
          <w:u w:val="single" w:color="000080"/>
        </w:rPr>
        <w:t xml:space="preserve"> </w:t>
      </w:r>
      <w:r>
        <w:rPr>
          <w:color w:val="000080"/>
          <w:sz w:val="22"/>
          <w:u w:val="single" w:color="000080"/>
        </w:rPr>
        <w:t>2021</w:t>
      </w:r>
      <w:r>
        <w:rPr>
          <w:sz w:val="22"/>
        </w:rPr>
        <w:t>,</w:t>
      </w:r>
      <w:r>
        <w:rPr>
          <w:sz w:val="22"/>
        </w:rPr>
        <w:fldChar w:fldCharType="end"/>
      </w:r>
      <w:r>
        <w:rPr>
          <w:spacing w:val="-4"/>
          <w:sz w:val="22"/>
        </w:rPr>
        <w:t xml:space="preserve"> </w:t>
      </w:r>
      <w:r>
        <w:rPr>
          <w:sz w:val="22"/>
        </w:rPr>
        <w:t>comunicando-se à</w:t>
      </w:r>
      <w:r>
        <w:rPr>
          <w:spacing w:val="-6"/>
          <w:sz w:val="22"/>
        </w:rPr>
        <w:t xml:space="preserve"> </w:t>
      </w:r>
      <w:r>
        <w:rPr>
          <w:sz w:val="22"/>
        </w:rPr>
        <w:t>empresa</w:t>
      </w:r>
      <w:r>
        <w:rPr>
          <w:spacing w:val="-3"/>
          <w:sz w:val="22"/>
        </w:rPr>
        <w:t xml:space="preserve"> </w:t>
      </w:r>
      <w:r>
        <w:rPr>
          <w:sz w:val="22"/>
        </w:rPr>
        <w:t>para</w:t>
      </w:r>
      <w:r>
        <w:rPr>
          <w:spacing w:val="-4"/>
          <w:sz w:val="22"/>
        </w:rPr>
        <w:t xml:space="preserve"> </w:t>
      </w:r>
      <w:r>
        <w:rPr>
          <w:sz w:val="22"/>
        </w:rPr>
        <w:t xml:space="preserve">emissão de Nota Fiscal no que pertine à parcela incontroversa da execução do objeto, para efeito de liquidação e </w:t>
      </w:r>
      <w:r>
        <w:rPr>
          <w:spacing w:val="-2"/>
          <w:sz w:val="22"/>
        </w:rPr>
        <w:t>pagamento.</w:t>
      </w:r>
    </w:p>
    <w:p w14:paraId="534D5B0F">
      <w:pPr>
        <w:pStyle w:val="8"/>
        <w:numPr>
          <w:ilvl w:val="1"/>
          <w:numId w:val="4"/>
        </w:numPr>
        <w:tabs>
          <w:tab w:val="left" w:pos="987"/>
        </w:tabs>
        <w:spacing w:before="121" w:after="0" w:line="240" w:lineRule="auto"/>
        <w:ind w:left="282" w:right="426" w:firstLine="0"/>
        <w:jc w:val="both"/>
        <w:rPr>
          <w:b/>
          <w:sz w:val="22"/>
        </w:rPr>
      </w:pPr>
      <w:r>
        <w:rPr>
          <w:sz w:val="22"/>
        </w:rPr>
        <w:t>O</w:t>
      </w:r>
      <w:r>
        <w:rPr>
          <w:spacing w:val="-13"/>
          <w:sz w:val="22"/>
        </w:rPr>
        <w:t xml:space="preserve"> </w:t>
      </w:r>
      <w:r>
        <w:rPr>
          <w:sz w:val="22"/>
        </w:rPr>
        <w:t>prazo</w:t>
      </w:r>
      <w:r>
        <w:rPr>
          <w:spacing w:val="-12"/>
          <w:sz w:val="22"/>
        </w:rPr>
        <w:t xml:space="preserve"> </w:t>
      </w:r>
      <w:r>
        <w:rPr>
          <w:sz w:val="22"/>
        </w:rPr>
        <w:t>para</w:t>
      </w:r>
      <w:r>
        <w:rPr>
          <w:spacing w:val="-13"/>
          <w:sz w:val="22"/>
        </w:rPr>
        <w:t xml:space="preserve"> </w:t>
      </w:r>
      <w:r>
        <w:rPr>
          <w:sz w:val="22"/>
        </w:rPr>
        <w:t>a</w:t>
      </w:r>
      <w:r>
        <w:rPr>
          <w:spacing w:val="-12"/>
          <w:sz w:val="22"/>
        </w:rPr>
        <w:t xml:space="preserve"> </w:t>
      </w:r>
      <w:r>
        <w:rPr>
          <w:sz w:val="22"/>
        </w:rPr>
        <w:t>solução,</w:t>
      </w:r>
      <w:r>
        <w:rPr>
          <w:spacing w:val="-13"/>
          <w:sz w:val="22"/>
        </w:rPr>
        <w:t xml:space="preserve"> </w:t>
      </w:r>
      <w:r>
        <w:rPr>
          <w:sz w:val="22"/>
        </w:rPr>
        <w:t>pelo</w:t>
      </w:r>
      <w:r>
        <w:rPr>
          <w:spacing w:val="-12"/>
          <w:sz w:val="22"/>
        </w:rPr>
        <w:t xml:space="preserve"> </w:t>
      </w:r>
      <w:r>
        <w:rPr>
          <w:sz w:val="22"/>
        </w:rPr>
        <w:t>contratado,</w:t>
      </w:r>
      <w:r>
        <w:rPr>
          <w:spacing w:val="-13"/>
          <w:sz w:val="22"/>
        </w:rPr>
        <w:t xml:space="preserve"> </w:t>
      </w:r>
      <w:r>
        <w:rPr>
          <w:sz w:val="22"/>
        </w:rPr>
        <w:t>de</w:t>
      </w:r>
      <w:r>
        <w:rPr>
          <w:spacing w:val="-12"/>
          <w:sz w:val="22"/>
        </w:rPr>
        <w:t xml:space="preserve"> </w:t>
      </w:r>
      <w:r>
        <w:rPr>
          <w:sz w:val="22"/>
        </w:rPr>
        <w:t>inconsistências</w:t>
      </w:r>
      <w:r>
        <w:rPr>
          <w:spacing w:val="-12"/>
          <w:sz w:val="22"/>
        </w:rPr>
        <w:t xml:space="preserve"> </w:t>
      </w:r>
      <w:r>
        <w:rPr>
          <w:sz w:val="22"/>
        </w:rPr>
        <w:t>na</w:t>
      </w:r>
      <w:r>
        <w:rPr>
          <w:spacing w:val="-13"/>
          <w:sz w:val="22"/>
        </w:rPr>
        <w:t xml:space="preserve"> </w:t>
      </w:r>
      <w:r>
        <w:rPr>
          <w:sz w:val="22"/>
        </w:rPr>
        <w:t>execução</w:t>
      </w:r>
      <w:r>
        <w:rPr>
          <w:spacing w:val="-12"/>
          <w:sz w:val="22"/>
        </w:rPr>
        <w:t xml:space="preserve"> </w:t>
      </w:r>
      <w:r>
        <w:rPr>
          <w:sz w:val="22"/>
        </w:rPr>
        <w:t>do</w:t>
      </w:r>
      <w:r>
        <w:rPr>
          <w:spacing w:val="-13"/>
          <w:sz w:val="22"/>
        </w:rPr>
        <w:t xml:space="preserve"> </w:t>
      </w:r>
      <w:r>
        <w:rPr>
          <w:sz w:val="22"/>
        </w:rPr>
        <w:t>objeto</w:t>
      </w:r>
      <w:r>
        <w:rPr>
          <w:spacing w:val="-12"/>
          <w:sz w:val="22"/>
        </w:rPr>
        <w:t xml:space="preserve"> </w:t>
      </w:r>
      <w:r>
        <w:rPr>
          <w:sz w:val="22"/>
        </w:rPr>
        <w:t>ou</w:t>
      </w:r>
      <w:r>
        <w:rPr>
          <w:spacing w:val="-13"/>
          <w:sz w:val="22"/>
        </w:rPr>
        <w:t xml:space="preserve"> </w:t>
      </w:r>
      <w:r>
        <w:rPr>
          <w:sz w:val="22"/>
        </w:rPr>
        <w:t>de</w:t>
      </w:r>
      <w:r>
        <w:rPr>
          <w:spacing w:val="-12"/>
          <w:sz w:val="22"/>
        </w:rPr>
        <w:t xml:space="preserve"> </w:t>
      </w:r>
      <w:r>
        <w:rPr>
          <w:sz w:val="22"/>
        </w:rPr>
        <w:t>saneamento da nota fiscal ou de instrumento de cobrança equivalente, verificadas pela Administração durante a análise prévia à liquidação de despesa, não será computado para os fins do recebimento definitivo.</w:t>
      </w:r>
    </w:p>
    <w:p w14:paraId="225EA92E">
      <w:pPr>
        <w:pStyle w:val="8"/>
        <w:numPr>
          <w:ilvl w:val="1"/>
          <w:numId w:val="4"/>
        </w:numPr>
        <w:tabs>
          <w:tab w:val="left" w:pos="987"/>
        </w:tabs>
        <w:spacing w:before="121" w:after="0" w:line="240" w:lineRule="auto"/>
        <w:ind w:left="282" w:right="428" w:firstLine="0"/>
        <w:jc w:val="both"/>
        <w:rPr>
          <w:b/>
          <w:sz w:val="22"/>
        </w:rPr>
      </w:pPr>
      <w:r>
        <w:rPr>
          <w:sz w:val="22"/>
        </w:rPr>
        <w:t>O recebimento provisório ou definitivo não excluirá a responsabilidade civil pela solidez e pela segurança dos bens nem a responsabilidade ético-profissional pela perfeita execução do contrato.</w:t>
      </w:r>
    </w:p>
    <w:p w14:paraId="606C8B13">
      <w:pPr>
        <w:pStyle w:val="8"/>
        <w:numPr>
          <w:ilvl w:val="1"/>
          <w:numId w:val="4"/>
        </w:numPr>
        <w:tabs>
          <w:tab w:val="left" w:pos="987"/>
        </w:tabs>
        <w:spacing w:before="123" w:after="0" w:line="237" w:lineRule="auto"/>
        <w:ind w:left="282" w:right="424" w:firstLine="0"/>
        <w:jc w:val="both"/>
        <w:rPr>
          <w:b/>
          <w:sz w:val="22"/>
        </w:rPr>
      </w:pPr>
      <w:r>
        <w:rPr>
          <w:sz w:val="22"/>
        </w:rPr>
        <w:t>As</w:t>
      </w:r>
      <w:r>
        <w:rPr>
          <w:spacing w:val="-5"/>
          <w:sz w:val="22"/>
        </w:rPr>
        <w:t xml:space="preserve"> </w:t>
      </w:r>
      <w:r>
        <w:rPr>
          <w:sz w:val="22"/>
        </w:rPr>
        <w:t>atividades</w:t>
      </w:r>
      <w:r>
        <w:rPr>
          <w:spacing w:val="-4"/>
          <w:sz w:val="22"/>
        </w:rPr>
        <w:t xml:space="preserve"> </w:t>
      </w:r>
      <w:r>
        <w:rPr>
          <w:sz w:val="22"/>
        </w:rPr>
        <w:t>de</w:t>
      </w:r>
      <w:r>
        <w:rPr>
          <w:spacing w:val="-6"/>
          <w:sz w:val="22"/>
        </w:rPr>
        <w:t xml:space="preserve"> </w:t>
      </w:r>
      <w:r>
        <w:rPr>
          <w:sz w:val="22"/>
        </w:rPr>
        <w:t>montagem,</w:t>
      </w:r>
      <w:r>
        <w:rPr>
          <w:spacing w:val="-4"/>
          <w:sz w:val="22"/>
        </w:rPr>
        <w:t xml:space="preserve"> </w:t>
      </w:r>
      <w:r>
        <w:rPr>
          <w:sz w:val="22"/>
        </w:rPr>
        <w:t>instalação</w:t>
      </w:r>
      <w:r>
        <w:rPr>
          <w:spacing w:val="-3"/>
          <w:sz w:val="22"/>
        </w:rPr>
        <w:t xml:space="preserve"> </w:t>
      </w:r>
      <w:r>
        <w:rPr>
          <w:sz w:val="22"/>
        </w:rPr>
        <w:t>e</w:t>
      </w:r>
      <w:r>
        <w:rPr>
          <w:spacing w:val="-4"/>
          <w:sz w:val="22"/>
        </w:rPr>
        <w:t xml:space="preserve"> </w:t>
      </w:r>
      <w:r>
        <w:rPr>
          <w:sz w:val="22"/>
        </w:rPr>
        <w:t>quaisquer</w:t>
      </w:r>
      <w:r>
        <w:rPr>
          <w:spacing w:val="-6"/>
          <w:sz w:val="22"/>
        </w:rPr>
        <w:t xml:space="preserve"> </w:t>
      </w:r>
      <w:r>
        <w:rPr>
          <w:sz w:val="22"/>
        </w:rPr>
        <w:t>outras</w:t>
      </w:r>
      <w:r>
        <w:rPr>
          <w:spacing w:val="-4"/>
          <w:sz w:val="22"/>
        </w:rPr>
        <w:t xml:space="preserve"> </w:t>
      </w:r>
      <w:r>
        <w:rPr>
          <w:sz w:val="22"/>
        </w:rPr>
        <w:t>necessárias</w:t>
      </w:r>
      <w:r>
        <w:rPr>
          <w:spacing w:val="-5"/>
          <w:sz w:val="22"/>
        </w:rPr>
        <w:t xml:space="preserve"> </w:t>
      </w:r>
      <w:r>
        <w:rPr>
          <w:sz w:val="22"/>
        </w:rPr>
        <w:t>para</w:t>
      </w:r>
      <w:r>
        <w:rPr>
          <w:spacing w:val="-7"/>
          <w:sz w:val="22"/>
        </w:rPr>
        <w:t xml:space="preserve"> </w:t>
      </w:r>
      <w:r>
        <w:rPr>
          <w:sz w:val="22"/>
        </w:rPr>
        <w:t>o</w:t>
      </w:r>
      <w:r>
        <w:rPr>
          <w:spacing w:val="-5"/>
          <w:sz w:val="22"/>
        </w:rPr>
        <w:t xml:space="preserve"> </w:t>
      </w:r>
      <w:r>
        <w:rPr>
          <w:sz w:val="22"/>
        </w:rPr>
        <w:t>funcionamento</w:t>
      </w:r>
      <w:r>
        <w:rPr>
          <w:spacing w:val="-3"/>
          <w:sz w:val="22"/>
        </w:rPr>
        <w:t xml:space="preserve"> </w:t>
      </w:r>
      <w:r>
        <w:rPr>
          <w:sz w:val="22"/>
        </w:rPr>
        <w:t>ou</w:t>
      </w:r>
      <w:r>
        <w:rPr>
          <w:spacing w:val="-7"/>
          <w:sz w:val="22"/>
        </w:rPr>
        <w:t xml:space="preserve"> </w:t>
      </w:r>
      <w:r>
        <w:rPr>
          <w:sz w:val="22"/>
        </w:rPr>
        <w:t>uso do bem correrão por conta do Contratado e são condição para o recebimento do objeto.</w:t>
      </w:r>
    </w:p>
    <w:p w14:paraId="62746343">
      <w:pPr>
        <w:pStyle w:val="3"/>
        <w:rPr>
          <w:u w:val="none"/>
        </w:rPr>
      </w:pPr>
      <w:r>
        <w:rPr>
          <w:spacing w:val="-2"/>
          <w:u w:val="single"/>
        </w:rPr>
        <w:t>Liquidação</w:t>
      </w:r>
    </w:p>
    <w:p w14:paraId="43550627">
      <w:pPr>
        <w:pStyle w:val="8"/>
        <w:numPr>
          <w:ilvl w:val="1"/>
          <w:numId w:val="4"/>
        </w:numPr>
        <w:tabs>
          <w:tab w:val="left" w:pos="987"/>
        </w:tabs>
        <w:spacing w:before="120" w:after="0" w:line="240" w:lineRule="auto"/>
        <w:ind w:left="282" w:right="422" w:firstLine="0"/>
        <w:jc w:val="both"/>
        <w:rPr>
          <w:b/>
          <w:sz w:val="22"/>
        </w:rPr>
      </w:pPr>
      <w:r>
        <w:rPr>
          <w:sz w:val="22"/>
        </w:rPr>
        <w:t>Recebida</w:t>
      </w:r>
      <w:r>
        <w:rPr>
          <w:spacing w:val="-13"/>
          <w:sz w:val="22"/>
        </w:rPr>
        <w:t xml:space="preserve"> </w:t>
      </w:r>
      <w:r>
        <w:rPr>
          <w:sz w:val="22"/>
        </w:rPr>
        <w:t>a</w:t>
      </w:r>
      <w:r>
        <w:rPr>
          <w:spacing w:val="-11"/>
          <w:sz w:val="22"/>
        </w:rPr>
        <w:t xml:space="preserve"> </w:t>
      </w:r>
      <w:r>
        <w:rPr>
          <w:sz w:val="22"/>
        </w:rPr>
        <w:t>Nota</w:t>
      </w:r>
      <w:r>
        <w:rPr>
          <w:spacing w:val="-11"/>
          <w:sz w:val="22"/>
        </w:rPr>
        <w:t xml:space="preserve"> </w:t>
      </w:r>
      <w:r>
        <w:rPr>
          <w:sz w:val="22"/>
        </w:rPr>
        <w:t>Fiscal</w:t>
      </w:r>
      <w:r>
        <w:rPr>
          <w:spacing w:val="-13"/>
          <w:sz w:val="22"/>
        </w:rPr>
        <w:t xml:space="preserve"> </w:t>
      </w:r>
      <w:r>
        <w:rPr>
          <w:sz w:val="22"/>
        </w:rPr>
        <w:t>ou</w:t>
      </w:r>
      <w:r>
        <w:rPr>
          <w:spacing w:val="-9"/>
          <w:sz w:val="22"/>
        </w:rPr>
        <w:t xml:space="preserve"> </w:t>
      </w:r>
      <w:r>
        <w:rPr>
          <w:sz w:val="22"/>
        </w:rPr>
        <w:t>documento</w:t>
      </w:r>
      <w:r>
        <w:rPr>
          <w:spacing w:val="-8"/>
          <w:sz w:val="22"/>
        </w:rPr>
        <w:t xml:space="preserve"> </w:t>
      </w:r>
      <w:r>
        <w:rPr>
          <w:sz w:val="22"/>
        </w:rPr>
        <w:t>de</w:t>
      </w:r>
      <w:r>
        <w:rPr>
          <w:spacing w:val="-11"/>
          <w:sz w:val="22"/>
        </w:rPr>
        <w:t xml:space="preserve"> </w:t>
      </w:r>
      <w:r>
        <w:rPr>
          <w:sz w:val="22"/>
        </w:rPr>
        <w:t>cobrança</w:t>
      </w:r>
      <w:r>
        <w:rPr>
          <w:spacing w:val="-13"/>
          <w:sz w:val="22"/>
        </w:rPr>
        <w:t xml:space="preserve"> </w:t>
      </w:r>
      <w:r>
        <w:rPr>
          <w:sz w:val="22"/>
        </w:rPr>
        <w:t>equivalente,</w:t>
      </w:r>
      <w:r>
        <w:rPr>
          <w:spacing w:val="-10"/>
          <w:sz w:val="22"/>
        </w:rPr>
        <w:t xml:space="preserve"> </w:t>
      </w:r>
      <w:r>
        <w:rPr>
          <w:sz w:val="22"/>
        </w:rPr>
        <w:t>correrá</w:t>
      </w:r>
      <w:r>
        <w:rPr>
          <w:spacing w:val="-11"/>
          <w:sz w:val="22"/>
        </w:rPr>
        <w:t xml:space="preserve"> </w:t>
      </w:r>
      <w:r>
        <w:rPr>
          <w:sz w:val="22"/>
        </w:rPr>
        <w:t>o</w:t>
      </w:r>
      <w:r>
        <w:rPr>
          <w:spacing w:val="-10"/>
          <w:sz w:val="22"/>
        </w:rPr>
        <w:t xml:space="preserve"> </w:t>
      </w:r>
      <w:r>
        <w:rPr>
          <w:sz w:val="22"/>
        </w:rPr>
        <w:t>prazo</w:t>
      </w:r>
      <w:r>
        <w:rPr>
          <w:spacing w:val="-10"/>
          <w:sz w:val="22"/>
        </w:rPr>
        <w:t xml:space="preserve"> </w:t>
      </w:r>
      <w:r>
        <w:rPr>
          <w:sz w:val="22"/>
        </w:rPr>
        <w:t>de</w:t>
      </w:r>
      <w:r>
        <w:rPr>
          <w:spacing w:val="-11"/>
          <w:sz w:val="22"/>
        </w:rPr>
        <w:t xml:space="preserve"> </w:t>
      </w:r>
      <w:r>
        <w:rPr>
          <w:sz w:val="22"/>
        </w:rPr>
        <w:t>dez</w:t>
      </w:r>
      <w:r>
        <w:rPr>
          <w:spacing w:val="-9"/>
          <w:sz w:val="22"/>
        </w:rPr>
        <w:t xml:space="preserve"> </w:t>
      </w:r>
      <w:r>
        <w:rPr>
          <w:sz w:val="22"/>
        </w:rPr>
        <w:t>dias</w:t>
      </w:r>
      <w:r>
        <w:rPr>
          <w:spacing w:val="-9"/>
          <w:sz w:val="22"/>
        </w:rPr>
        <w:t xml:space="preserve"> </w:t>
      </w:r>
      <w:r>
        <w:rPr>
          <w:sz w:val="22"/>
        </w:rPr>
        <w:t>úteis</w:t>
      </w:r>
      <w:r>
        <w:rPr>
          <w:spacing w:val="-11"/>
          <w:sz w:val="22"/>
        </w:rPr>
        <w:t xml:space="preserve"> </w:t>
      </w:r>
      <w:r>
        <w:rPr>
          <w:sz w:val="22"/>
        </w:rPr>
        <w:t>para fins de liquidação, na forma desta seção, prorrogáveis por igual período, nos termos do art. 7º, §3º da Instrução Normativa SEGES/ME nº 77/2022.</w:t>
      </w:r>
    </w:p>
    <w:p w14:paraId="7D3943F8">
      <w:pPr>
        <w:pStyle w:val="8"/>
        <w:numPr>
          <w:ilvl w:val="1"/>
          <w:numId w:val="4"/>
        </w:numPr>
        <w:tabs>
          <w:tab w:val="left" w:pos="987"/>
        </w:tabs>
        <w:spacing w:before="121" w:after="0" w:line="240" w:lineRule="auto"/>
        <w:ind w:left="282" w:right="422" w:firstLine="0"/>
        <w:jc w:val="both"/>
        <w:rPr>
          <w:b/>
          <w:sz w:val="22"/>
        </w:rPr>
      </w:pPr>
      <w:r>
        <w:rPr>
          <w:sz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"http://www.planalto.gov.br/ccivil_03/_ato2019-2022/2021/lei/L14133.htm#art75" \h </w:instrText>
      </w:r>
      <w:r>
        <w:fldChar w:fldCharType="separate"/>
      </w:r>
      <w:r>
        <w:rPr>
          <w:color w:val="000080"/>
          <w:sz w:val="22"/>
          <w:u w:val="single" w:color="000080"/>
        </w:rPr>
        <w:t>inciso II do art. 75 da Lei nº 14.133, de 2021</w:t>
      </w:r>
      <w:r>
        <w:rPr>
          <w:sz w:val="22"/>
        </w:rPr>
        <w:t>.</w:t>
      </w:r>
      <w:r>
        <w:rPr>
          <w:sz w:val="22"/>
        </w:rPr>
        <w:fldChar w:fldCharType="end"/>
      </w:r>
    </w:p>
    <w:p w14:paraId="41793645">
      <w:pPr>
        <w:pStyle w:val="8"/>
        <w:numPr>
          <w:ilvl w:val="1"/>
          <w:numId w:val="4"/>
        </w:numPr>
        <w:tabs>
          <w:tab w:val="left" w:pos="987"/>
        </w:tabs>
        <w:spacing w:before="122" w:after="0" w:line="240" w:lineRule="auto"/>
        <w:ind w:left="282" w:right="422" w:firstLine="0"/>
        <w:jc w:val="both"/>
        <w:rPr>
          <w:b/>
          <w:sz w:val="22"/>
        </w:rPr>
      </w:pPr>
      <w:r>
        <w:rPr>
          <w:sz w:val="22"/>
        </w:rPr>
        <w:t>Para fins de liquidação, o setor competente deverá verificar se a nota fiscal ou instrumento de cobrança</w:t>
      </w:r>
      <w:r>
        <w:rPr>
          <w:spacing w:val="-13"/>
          <w:sz w:val="22"/>
        </w:rPr>
        <w:t xml:space="preserve"> </w:t>
      </w:r>
      <w:r>
        <w:rPr>
          <w:sz w:val="22"/>
        </w:rPr>
        <w:t>equivalente</w:t>
      </w:r>
      <w:r>
        <w:rPr>
          <w:spacing w:val="-12"/>
          <w:sz w:val="22"/>
        </w:rPr>
        <w:t xml:space="preserve"> </w:t>
      </w:r>
      <w:r>
        <w:rPr>
          <w:sz w:val="22"/>
        </w:rPr>
        <w:t>apresentado</w:t>
      </w:r>
      <w:r>
        <w:rPr>
          <w:spacing w:val="-13"/>
          <w:sz w:val="22"/>
        </w:rPr>
        <w:t xml:space="preserve"> </w:t>
      </w:r>
      <w:r>
        <w:rPr>
          <w:sz w:val="22"/>
        </w:rPr>
        <w:t>expressa</w:t>
      </w:r>
      <w:r>
        <w:rPr>
          <w:spacing w:val="-12"/>
          <w:sz w:val="22"/>
        </w:rPr>
        <w:t xml:space="preserve"> </w:t>
      </w:r>
      <w:r>
        <w:rPr>
          <w:sz w:val="22"/>
        </w:rPr>
        <w:t>os</w:t>
      </w:r>
      <w:r>
        <w:rPr>
          <w:spacing w:val="-13"/>
          <w:sz w:val="22"/>
        </w:rPr>
        <w:t xml:space="preserve"> </w:t>
      </w:r>
      <w:r>
        <w:rPr>
          <w:sz w:val="22"/>
        </w:rPr>
        <w:t>elementos</w:t>
      </w:r>
      <w:r>
        <w:rPr>
          <w:spacing w:val="-12"/>
          <w:sz w:val="22"/>
        </w:rPr>
        <w:t xml:space="preserve"> </w:t>
      </w:r>
      <w:r>
        <w:rPr>
          <w:sz w:val="22"/>
        </w:rPr>
        <w:t>necessários</w:t>
      </w:r>
      <w:r>
        <w:rPr>
          <w:spacing w:val="-13"/>
          <w:sz w:val="22"/>
        </w:rPr>
        <w:t xml:space="preserve"> </w:t>
      </w:r>
      <w:r>
        <w:rPr>
          <w:sz w:val="22"/>
        </w:rPr>
        <w:t>e</w:t>
      </w:r>
      <w:r>
        <w:rPr>
          <w:spacing w:val="-12"/>
          <w:sz w:val="22"/>
        </w:rPr>
        <w:t xml:space="preserve"> </w:t>
      </w:r>
      <w:r>
        <w:rPr>
          <w:sz w:val="22"/>
        </w:rPr>
        <w:t>essenciais</w:t>
      </w:r>
      <w:r>
        <w:rPr>
          <w:spacing w:val="-12"/>
          <w:sz w:val="22"/>
        </w:rPr>
        <w:t xml:space="preserve"> </w:t>
      </w:r>
      <w:r>
        <w:rPr>
          <w:sz w:val="22"/>
        </w:rPr>
        <w:t>do</w:t>
      </w:r>
      <w:r>
        <w:rPr>
          <w:spacing w:val="-13"/>
          <w:sz w:val="22"/>
        </w:rPr>
        <w:t xml:space="preserve"> </w:t>
      </w:r>
      <w:r>
        <w:rPr>
          <w:sz w:val="22"/>
        </w:rPr>
        <w:t>documento,</w:t>
      </w:r>
      <w:r>
        <w:rPr>
          <w:spacing w:val="-12"/>
          <w:sz w:val="22"/>
        </w:rPr>
        <w:t xml:space="preserve"> </w:t>
      </w:r>
      <w:r>
        <w:rPr>
          <w:sz w:val="22"/>
        </w:rPr>
        <w:t>tais</w:t>
      </w:r>
      <w:r>
        <w:rPr>
          <w:spacing w:val="-13"/>
          <w:sz w:val="22"/>
        </w:rPr>
        <w:t xml:space="preserve"> </w:t>
      </w:r>
      <w:r>
        <w:rPr>
          <w:sz w:val="22"/>
        </w:rPr>
        <w:t>como:</w:t>
      </w:r>
    </w:p>
    <w:p w14:paraId="47EF15E2">
      <w:pPr>
        <w:pStyle w:val="8"/>
        <w:numPr>
          <w:ilvl w:val="2"/>
          <w:numId w:val="12"/>
        </w:numPr>
        <w:tabs>
          <w:tab w:val="left" w:pos="2407"/>
        </w:tabs>
        <w:spacing w:before="118" w:after="0" w:line="240" w:lineRule="auto"/>
        <w:ind w:left="2407" w:right="0" w:hanging="991"/>
        <w:jc w:val="both"/>
        <w:rPr>
          <w:sz w:val="22"/>
        </w:rPr>
      </w:pPr>
      <w:r>
        <w:rPr>
          <w:sz w:val="22"/>
        </w:rPr>
        <w:t>8.12.1.</w:t>
      </w:r>
      <w:r>
        <w:rPr>
          <w:spacing w:val="-5"/>
          <w:sz w:val="22"/>
        </w:rPr>
        <w:t xml:space="preserve"> </w:t>
      </w:r>
      <w:r>
        <w:rPr>
          <w:sz w:val="22"/>
        </w:rPr>
        <w:t>o</w:t>
      </w:r>
      <w:r>
        <w:rPr>
          <w:spacing w:val="-1"/>
          <w:sz w:val="22"/>
        </w:rPr>
        <w:t xml:space="preserve"> </w:t>
      </w:r>
      <w:r>
        <w:rPr>
          <w:sz w:val="22"/>
        </w:rPr>
        <w:t>prazo</w:t>
      </w:r>
      <w:r>
        <w:rPr>
          <w:spacing w:val="-3"/>
          <w:sz w:val="22"/>
        </w:rPr>
        <w:t xml:space="preserve"> </w:t>
      </w:r>
      <w:r>
        <w:rPr>
          <w:sz w:val="22"/>
        </w:rPr>
        <w:t>de</w:t>
      </w:r>
      <w:r>
        <w:rPr>
          <w:spacing w:val="-3"/>
          <w:sz w:val="22"/>
        </w:rPr>
        <w:t xml:space="preserve"> </w:t>
      </w:r>
      <w:r>
        <w:rPr>
          <w:spacing w:val="-2"/>
          <w:sz w:val="22"/>
        </w:rPr>
        <w:t>validade;</w:t>
      </w:r>
    </w:p>
    <w:p w14:paraId="1F361640">
      <w:pPr>
        <w:pStyle w:val="8"/>
        <w:numPr>
          <w:ilvl w:val="2"/>
          <w:numId w:val="12"/>
        </w:numPr>
        <w:tabs>
          <w:tab w:val="left" w:pos="2407"/>
        </w:tabs>
        <w:spacing w:before="134" w:after="0" w:line="240" w:lineRule="auto"/>
        <w:ind w:left="2407" w:right="0" w:hanging="991"/>
        <w:jc w:val="both"/>
        <w:rPr>
          <w:sz w:val="22"/>
        </w:rPr>
      </w:pPr>
      <w:r>
        <w:rPr>
          <w:sz w:val="22"/>
        </w:rPr>
        <w:t>a data da</w:t>
      </w:r>
      <w:r>
        <w:rPr>
          <w:spacing w:val="-3"/>
          <w:sz w:val="22"/>
        </w:rPr>
        <w:t xml:space="preserve"> </w:t>
      </w:r>
      <w:r>
        <w:rPr>
          <w:spacing w:val="-2"/>
          <w:sz w:val="22"/>
        </w:rPr>
        <w:t>emissão;</w:t>
      </w:r>
    </w:p>
    <w:p w14:paraId="248F2CE2">
      <w:pPr>
        <w:pStyle w:val="8"/>
        <w:numPr>
          <w:ilvl w:val="2"/>
          <w:numId w:val="12"/>
        </w:numPr>
        <w:tabs>
          <w:tab w:val="left" w:pos="2407"/>
        </w:tabs>
        <w:spacing w:before="135" w:after="0" w:line="240" w:lineRule="auto"/>
        <w:ind w:left="2407" w:right="0" w:hanging="991"/>
        <w:jc w:val="left"/>
        <w:rPr>
          <w:sz w:val="22"/>
        </w:rPr>
      </w:pPr>
      <w:r>
        <w:rPr>
          <w:sz w:val="22"/>
        </w:rPr>
        <w:t>8.12.2.</w:t>
      </w:r>
      <w:r>
        <w:rPr>
          <w:spacing w:val="-6"/>
          <w:sz w:val="22"/>
        </w:rPr>
        <w:t xml:space="preserve"> </w:t>
      </w:r>
      <w:r>
        <w:rPr>
          <w:sz w:val="22"/>
        </w:rPr>
        <w:t>os</w:t>
      </w:r>
      <w:r>
        <w:rPr>
          <w:spacing w:val="-2"/>
          <w:sz w:val="22"/>
        </w:rPr>
        <w:t xml:space="preserve"> </w:t>
      </w:r>
      <w:r>
        <w:rPr>
          <w:sz w:val="22"/>
        </w:rPr>
        <w:t>dados</w:t>
      </w:r>
      <w:r>
        <w:rPr>
          <w:spacing w:val="-2"/>
          <w:sz w:val="22"/>
        </w:rPr>
        <w:t xml:space="preserve"> </w:t>
      </w:r>
      <w:r>
        <w:rPr>
          <w:sz w:val="22"/>
        </w:rPr>
        <w:t>do</w:t>
      </w:r>
      <w:r>
        <w:rPr>
          <w:spacing w:val="-4"/>
          <w:sz w:val="22"/>
        </w:rPr>
        <w:t xml:space="preserve"> </w:t>
      </w:r>
      <w:r>
        <w:rPr>
          <w:sz w:val="22"/>
        </w:rPr>
        <w:t>contrato</w:t>
      </w:r>
      <w:r>
        <w:rPr>
          <w:spacing w:val="-1"/>
          <w:sz w:val="22"/>
        </w:rPr>
        <w:t xml:space="preserve"> </w:t>
      </w:r>
      <w:r>
        <w:rPr>
          <w:sz w:val="22"/>
        </w:rPr>
        <w:t>e</w:t>
      </w:r>
      <w:r>
        <w:rPr>
          <w:spacing w:val="-4"/>
          <w:sz w:val="22"/>
        </w:rPr>
        <w:t xml:space="preserve"> </w:t>
      </w:r>
      <w:r>
        <w:rPr>
          <w:sz w:val="22"/>
        </w:rPr>
        <w:t>do</w:t>
      </w:r>
      <w:r>
        <w:rPr>
          <w:spacing w:val="-4"/>
          <w:sz w:val="22"/>
        </w:rPr>
        <w:t xml:space="preserve"> </w:t>
      </w:r>
      <w:r>
        <w:rPr>
          <w:sz w:val="22"/>
        </w:rPr>
        <w:t>órgão</w:t>
      </w:r>
      <w:r>
        <w:rPr>
          <w:spacing w:val="-1"/>
          <w:sz w:val="22"/>
        </w:rPr>
        <w:t xml:space="preserve"> </w:t>
      </w:r>
      <w:r>
        <w:rPr>
          <w:spacing w:val="-2"/>
          <w:sz w:val="22"/>
        </w:rPr>
        <w:t>contratante;</w:t>
      </w:r>
    </w:p>
    <w:p w14:paraId="41BF1AC2">
      <w:pPr>
        <w:pStyle w:val="8"/>
        <w:numPr>
          <w:ilvl w:val="2"/>
          <w:numId w:val="12"/>
        </w:numPr>
        <w:tabs>
          <w:tab w:val="left" w:pos="2407"/>
        </w:tabs>
        <w:spacing w:before="135" w:after="0" w:line="240" w:lineRule="auto"/>
        <w:ind w:left="2407" w:right="0" w:hanging="991"/>
        <w:jc w:val="left"/>
        <w:rPr>
          <w:sz w:val="22"/>
        </w:rPr>
      </w:pPr>
      <w:r>
        <w:rPr>
          <w:sz w:val="22"/>
        </w:rPr>
        <w:t>8.12.3.</w:t>
      </w:r>
      <w:r>
        <w:rPr>
          <w:spacing w:val="-6"/>
          <w:sz w:val="22"/>
        </w:rPr>
        <w:t xml:space="preserve"> </w:t>
      </w:r>
      <w:r>
        <w:rPr>
          <w:sz w:val="22"/>
        </w:rPr>
        <w:t>o</w:t>
      </w:r>
      <w:r>
        <w:rPr>
          <w:spacing w:val="-1"/>
          <w:sz w:val="22"/>
        </w:rPr>
        <w:t xml:space="preserve"> </w:t>
      </w:r>
      <w:r>
        <w:rPr>
          <w:sz w:val="22"/>
        </w:rPr>
        <w:t>período</w:t>
      </w:r>
      <w:r>
        <w:rPr>
          <w:spacing w:val="-5"/>
          <w:sz w:val="22"/>
        </w:rPr>
        <w:t xml:space="preserve"> </w:t>
      </w:r>
      <w:r>
        <w:rPr>
          <w:sz w:val="22"/>
        </w:rPr>
        <w:t>respectivo</w:t>
      </w:r>
      <w:r>
        <w:rPr>
          <w:spacing w:val="-1"/>
          <w:sz w:val="22"/>
        </w:rPr>
        <w:t xml:space="preserve"> </w:t>
      </w:r>
      <w:r>
        <w:rPr>
          <w:sz w:val="22"/>
        </w:rPr>
        <w:t>de</w:t>
      </w:r>
      <w:r>
        <w:rPr>
          <w:spacing w:val="-5"/>
          <w:sz w:val="22"/>
        </w:rPr>
        <w:t xml:space="preserve"> </w:t>
      </w:r>
      <w:r>
        <w:rPr>
          <w:sz w:val="22"/>
        </w:rPr>
        <w:t>execução</w:t>
      </w:r>
      <w:r>
        <w:rPr>
          <w:spacing w:val="-1"/>
          <w:sz w:val="22"/>
        </w:rPr>
        <w:t xml:space="preserve"> </w:t>
      </w:r>
      <w:r>
        <w:rPr>
          <w:sz w:val="22"/>
        </w:rPr>
        <w:t>do</w:t>
      </w:r>
      <w:r>
        <w:rPr>
          <w:spacing w:val="-4"/>
          <w:sz w:val="22"/>
        </w:rPr>
        <w:t xml:space="preserve"> </w:t>
      </w:r>
      <w:r>
        <w:rPr>
          <w:spacing w:val="-2"/>
          <w:sz w:val="22"/>
        </w:rPr>
        <w:t>contrato;</w:t>
      </w:r>
    </w:p>
    <w:p w14:paraId="5F22AAE0">
      <w:pPr>
        <w:pStyle w:val="8"/>
        <w:numPr>
          <w:ilvl w:val="2"/>
          <w:numId w:val="12"/>
        </w:numPr>
        <w:tabs>
          <w:tab w:val="left" w:pos="2407"/>
        </w:tabs>
        <w:spacing w:before="134" w:after="0" w:line="240" w:lineRule="auto"/>
        <w:ind w:left="2407" w:right="0" w:hanging="991"/>
        <w:jc w:val="left"/>
        <w:rPr>
          <w:sz w:val="22"/>
        </w:rPr>
      </w:pPr>
      <w:r>
        <w:rPr>
          <w:sz w:val="22"/>
        </w:rPr>
        <w:t>8.12.4.</w:t>
      </w:r>
      <w:r>
        <w:rPr>
          <w:spacing w:val="-5"/>
          <w:sz w:val="22"/>
        </w:rPr>
        <w:t xml:space="preserve"> </w:t>
      </w:r>
      <w:r>
        <w:rPr>
          <w:sz w:val="22"/>
        </w:rPr>
        <w:t>o</w:t>
      </w:r>
      <w:r>
        <w:rPr>
          <w:spacing w:val="-2"/>
          <w:sz w:val="22"/>
        </w:rPr>
        <w:t xml:space="preserve"> </w:t>
      </w:r>
      <w:r>
        <w:rPr>
          <w:sz w:val="22"/>
        </w:rPr>
        <w:t>valor</w:t>
      </w:r>
      <w:r>
        <w:rPr>
          <w:spacing w:val="-4"/>
          <w:sz w:val="22"/>
        </w:rPr>
        <w:t xml:space="preserve"> </w:t>
      </w:r>
      <w:r>
        <w:rPr>
          <w:sz w:val="22"/>
        </w:rPr>
        <w:t>a</w:t>
      </w:r>
      <w:r>
        <w:rPr>
          <w:spacing w:val="-1"/>
          <w:sz w:val="22"/>
        </w:rPr>
        <w:t xml:space="preserve"> </w:t>
      </w:r>
      <w:r>
        <w:rPr>
          <w:sz w:val="22"/>
        </w:rPr>
        <w:t>pagar;</w:t>
      </w:r>
      <w:r>
        <w:rPr>
          <w:spacing w:val="-3"/>
          <w:sz w:val="22"/>
        </w:rPr>
        <w:t xml:space="preserve"> </w:t>
      </w:r>
      <w:r>
        <w:rPr>
          <w:spacing w:val="-10"/>
          <w:sz w:val="22"/>
        </w:rPr>
        <w:t>e</w:t>
      </w:r>
    </w:p>
    <w:p w14:paraId="406865AA">
      <w:pPr>
        <w:pStyle w:val="8"/>
        <w:numPr>
          <w:ilvl w:val="2"/>
          <w:numId w:val="12"/>
        </w:numPr>
        <w:tabs>
          <w:tab w:val="left" w:pos="2407"/>
        </w:tabs>
        <w:spacing w:before="135" w:after="0" w:line="240" w:lineRule="auto"/>
        <w:ind w:left="2407" w:right="0" w:hanging="991"/>
        <w:jc w:val="left"/>
        <w:rPr>
          <w:sz w:val="22"/>
        </w:rPr>
      </w:pPr>
      <w:r>
        <w:rPr>
          <w:sz w:val="22"/>
        </w:rPr>
        <w:t>8.12.5.</w:t>
      </w:r>
      <w:r>
        <w:rPr>
          <w:spacing w:val="-6"/>
          <w:sz w:val="22"/>
        </w:rPr>
        <w:t xml:space="preserve"> </w:t>
      </w:r>
      <w:r>
        <w:rPr>
          <w:sz w:val="22"/>
        </w:rPr>
        <w:t>eventual</w:t>
      </w:r>
      <w:r>
        <w:rPr>
          <w:spacing w:val="-7"/>
          <w:sz w:val="22"/>
        </w:rPr>
        <w:t xml:space="preserve"> </w:t>
      </w:r>
      <w:r>
        <w:rPr>
          <w:sz w:val="22"/>
        </w:rPr>
        <w:t>destaque</w:t>
      </w:r>
      <w:r>
        <w:rPr>
          <w:spacing w:val="-7"/>
          <w:sz w:val="22"/>
        </w:rPr>
        <w:t xml:space="preserve"> </w:t>
      </w:r>
      <w:r>
        <w:rPr>
          <w:sz w:val="22"/>
        </w:rPr>
        <w:t>do</w:t>
      </w:r>
      <w:r>
        <w:rPr>
          <w:spacing w:val="-3"/>
          <w:sz w:val="22"/>
        </w:rPr>
        <w:t xml:space="preserve"> </w:t>
      </w:r>
      <w:r>
        <w:rPr>
          <w:sz w:val="22"/>
        </w:rPr>
        <w:t>valor</w:t>
      </w:r>
      <w:r>
        <w:rPr>
          <w:spacing w:val="-4"/>
          <w:sz w:val="22"/>
        </w:rPr>
        <w:t xml:space="preserve"> </w:t>
      </w:r>
      <w:r>
        <w:rPr>
          <w:sz w:val="22"/>
        </w:rPr>
        <w:t>de</w:t>
      </w:r>
      <w:r>
        <w:rPr>
          <w:spacing w:val="-4"/>
          <w:sz w:val="22"/>
        </w:rPr>
        <w:t xml:space="preserve"> </w:t>
      </w:r>
      <w:r>
        <w:rPr>
          <w:sz w:val="22"/>
        </w:rPr>
        <w:t>retenções</w:t>
      </w:r>
      <w:r>
        <w:rPr>
          <w:spacing w:val="-6"/>
          <w:sz w:val="22"/>
        </w:rPr>
        <w:t xml:space="preserve"> </w:t>
      </w:r>
      <w:r>
        <w:rPr>
          <w:sz w:val="22"/>
        </w:rPr>
        <w:t>tributárias</w:t>
      </w:r>
      <w:r>
        <w:rPr>
          <w:spacing w:val="-3"/>
          <w:sz w:val="22"/>
        </w:rPr>
        <w:t xml:space="preserve"> </w:t>
      </w:r>
      <w:r>
        <w:rPr>
          <w:spacing w:val="-2"/>
          <w:sz w:val="22"/>
        </w:rPr>
        <w:t>cabíveis.</w:t>
      </w:r>
    </w:p>
    <w:p w14:paraId="79DC54CA">
      <w:pPr>
        <w:pStyle w:val="8"/>
        <w:spacing w:after="0" w:line="240" w:lineRule="auto"/>
        <w:jc w:val="left"/>
        <w:rPr>
          <w:sz w:val="22"/>
        </w:rPr>
        <w:sectPr>
          <w:pgSz w:w="11910" w:h="16840"/>
          <w:pgMar w:top="2160" w:right="708" w:bottom="1860" w:left="850" w:header="708" w:footer="1674" w:gutter="0"/>
          <w:cols w:space="720" w:num="1"/>
        </w:sectPr>
      </w:pPr>
    </w:p>
    <w:p w14:paraId="78402812">
      <w:pPr>
        <w:pStyle w:val="6"/>
        <w:jc w:val="left"/>
      </w:pPr>
    </w:p>
    <w:p w14:paraId="77FDD0C5">
      <w:pPr>
        <w:pStyle w:val="6"/>
        <w:spacing w:before="257"/>
        <w:jc w:val="left"/>
      </w:pPr>
    </w:p>
    <w:p w14:paraId="2A89763A">
      <w:pPr>
        <w:pStyle w:val="8"/>
        <w:numPr>
          <w:ilvl w:val="1"/>
          <w:numId w:val="4"/>
        </w:numPr>
        <w:tabs>
          <w:tab w:val="left" w:pos="1038"/>
        </w:tabs>
        <w:spacing w:before="0" w:after="0" w:line="240" w:lineRule="auto"/>
        <w:ind w:left="282" w:right="423" w:firstLine="0"/>
        <w:jc w:val="both"/>
        <w:rPr>
          <w:b/>
          <w:sz w:val="22"/>
        </w:rPr>
      </w:pPr>
      <w:r>
        <w:rPr>
          <w:sz w:val="22"/>
        </w:rPr>
        <w:t>Havendo erro na apresentação da nota fiscal ou instrumento de cobrança equivalente, ou circunstância que impeça a liquidação da despesa, esta ficará sobrestada até que o contratado providencie as medidas saneadoras, reiniciando-se o prazo após a</w:t>
      </w:r>
      <w:r>
        <w:rPr>
          <w:spacing w:val="-2"/>
          <w:sz w:val="22"/>
        </w:rPr>
        <w:t xml:space="preserve"> </w:t>
      </w:r>
      <w:r>
        <w:rPr>
          <w:sz w:val="22"/>
        </w:rPr>
        <w:t>comprovação da regularização da situação, sem</w:t>
      </w:r>
      <w:r>
        <w:rPr>
          <w:spacing w:val="-1"/>
          <w:sz w:val="22"/>
        </w:rPr>
        <w:t xml:space="preserve"> </w:t>
      </w:r>
      <w:r>
        <w:rPr>
          <w:sz w:val="22"/>
        </w:rPr>
        <w:t>ônus ao contratante;</w:t>
      </w:r>
    </w:p>
    <w:p w14:paraId="75148288">
      <w:pPr>
        <w:pStyle w:val="8"/>
        <w:numPr>
          <w:ilvl w:val="1"/>
          <w:numId w:val="4"/>
        </w:numPr>
        <w:tabs>
          <w:tab w:val="left" w:pos="1038"/>
        </w:tabs>
        <w:spacing w:before="121" w:after="0" w:line="240" w:lineRule="auto"/>
        <w:ind w:left="282" w:right="423" w:firstLine="0"/>
        <w:jc w:val="both"/>
        <w:rPr>
          <w:b/>
          <w:sz w:val="22"/>
        </w:rPr>
      </w:pPr>
      <w:r>
        <w:rPr>
          <w:sz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"http://www.planalto.gov.br/ccivil_03/_ato2019-2022/2021/lei/L14133.htm#art68" \h </w:instrText>
      </w:r>
      <w:r>
        <w:fldChar w:fldCharType="separate"/>
      </w:r>
      <w:r>
        <w:rPr>
          <w:color w:val="000080"/>
          <w:sz w:val="22"/>
          <w:u w:val="single" w:color="000080"/>
        </w:rPr>
        <w:t>art. 68 da Lei nº 14.133, de 2021.</w:t>
      </w:r>
      <w:r>
        <w:rPr>
          <w:color w:val="000080"/>
          <w:sz w:val="22"/>
          <w:u w:val="single" w:color="000080"/>
        </w:rPr>
        <w:fldChar w:fldCharType="end"/>
      </w:r>
    </w:p>
    <w:p w14:paraId="29E5BC73">
      <w:pPr>
        <w:pStyle w:val="8"/>
        <w:numPr>
          <w:ilvl w:val="1"/>
          <w:numId w:val="4"/>
        </w:numPr>
        <w:tabs>
          <w:tab w:val="left" w:pos="987"/>
        </w:tabs>
        <w:spacing w:before="121" w:after="0" w:line="240" w:lineRule="auto"/>
        <w:ind w:left="987" w:right="0" w:hanging="705"/>
        <w:jc w:val="both"/>
        <w:rPr>
          <w:b/>
          <w:sz w:val="22"/>
        </w:rPr>
      </w:pPr>
      <w:r>
        <w:rPr>
          <w:sz w:val="22"/>
        </w:rPr>
        <w:t>A</w:t>
      </w:r>
      <w:r>
        <w:rPr>
          <w:spacing w:val="-6"/>
          <w:sz w:val="22"/>
        </w:rPr>
        <w:t xml:space="preserve"> </w:t>
      </w:r>
      <w:r>
        <w:rPr>
          <w:sz w:val="22"/>
        </w:rPr>
        <w:t>Administração</w:t>
      </w:r>
      <w:r>
        <w:rPr>
          <w:spacing w:val="-2"/>
          <w:sz w:val="22"/>
        </w:rPr>
        <w:t xml:space="preserve"> </w:t>
      </w:r>
      <w:r>
        <w:rPr>
          <w:sz w:val="22"/>
        </w:rPr>
        <w:t>deverá</w:t>
      </w:r>
      <w:r>
        <w:rPr>
          <w:spacing w:val="-3"/>
          <w:sz w:val="22"/>
        </w:rPr>
        <w:t xml:space="preserve"> </w:t>
      </w:r>
      <w:r>
        <w:rPr>
          <w:sz w:val="22"/>
        </w:rPr>
        <w:t>realizar</w:t>
      </w:r>
      <w:r>
        <w:rPr>
          <w:spacing w:val="-3"/>
          <w:sz w:val="22"/>
        </w:rPr>
        <w:t xml:space="preserve"> </w:t>
      </w:r>
      <w:r>
        <w:rPr>
          <w:sz w:val="22"/>
        </w:rPr>
        <w:t>consulta</w:t>
      </w:r>
      <w:r>
        <w:rPr>
          <w:spacing w:val="-5"/>
          <w:sz w:val="22"/>
        </w:rPr>
        <w:t xml:space="preserve"> </w:t>
      </w:r>
      <w:r>
        <w:rPr>
          <w:sz w:val="22"/>
        </w:rPr>
        <w:t>ao</w:t>
      </w:r>
      <w:r>
        <w:rPr>
          <w:spacing w:val="-4"/>
          <w:sz w:val="22"/>
        </w:rPr>
        <w:t xml:space="preserve"> </w:t>
      </w:r>
      <w:r>
        <w:rPr>
          <w:sz w:val="22"/>
        </w:rPr>
        <w:t>SICAF</w:t>
      </w:r>
      <w:r>
        <w:rPr>
          <w:spacing w:val="-3"/>
          <w:sz w:val="22"/>
        </w:rPr>
        <w:t xml:space="preserve"> </w:t>
      </w:r>
      <w:r>
        <w:rPr>
          <w:spacing w:val="-4"/>
          <w:sz w:val="22"/>
        </w:rPr>
        <w:t>para:</w:t>
      </w:r>
    </w:p>
    <w:p w14:paraId="005CE0E8">
      <w:pPr>
        <w:pStyle w:val="8"/>
        <w:numPr>
          <w:ilvl w:val="2"/>
          <w:numId w:val="13"/>
        </w:numPr>
        <w:tabs>
          <w:tab w:val="left" w:pos="941"/>
        </w:tabs>
        <w:spacing w:before="118" w:after="0" w:line="240" w:lineRule="auto"/>
        <w:ind w:left="941" w:right="0" w:hanging="659"/>
        <w:jc w:val="both"/>
        <w:rPr>
          <w:sz w:val="22"/>
        </w:rPr>
      </w:pPr>
      <w:r>
        <w:rPr>
          <w:sz w:val="22"/>
        </w:rPr>
        <w:t>verificar</w:t>
      </w:r>
      <w:r>
        <w:rPr>
          <w:spacing w:val="-9"/>
          <w:sz w:val="22"/>
        </w:rPr>
        <w:t xml:space="preserve"> </w:t>
      </w:r>
      <w:r>
        <w:rPr>
          <w:sz w:val="22"/>
        </w:rPr>
        <w:t>a</w:t>
      </w:r>
      <w:r>
        <w:rPr>
          <w:spacing w:val="-6"/>
          <w:sz w:val="22"/>
        </w:rPr>
        <w:t xml:space="preserve"> </w:t>
      </w:r>
      <w:r>
        <w:rPr>
          <w:sz w:val="22"/>
        </w:rPr>
        <w:t>manutenção</w:t>
      </w:r>
      <w:r>
        <w:rPr>
          <w:spacing w:val="-3"/>
          <w:sz w:val="22"/>
        </w:rPr>
        <w:t xml:space="preserve"> </w:t>
      </w:r>
      <w:r>
        <w:rPr>
          <w:sz w:val="22"/>
        </w:rPr>
        <w:t>das</w:t>
      </w:r>
      <w:r>
        <w:rPr>
          <w:spacing w:val="-7"/>
          <w:sz w:val="22"/>
        </w:rPr>
        <w:t xml:space="preserve"> </w:t>
      </w:r>
      <w:r>
        <w:rPr>
          <w:sz w:val="22"/>
        </w:rPr>
        <w:t>condições</w:t>
      </w:r>
      <w:r>
        <w:rPr>
          <w:spacing w:val="-4"/>
          <w:sz w:val="22"/>
        </w:rPr>
        <w:t xml:space="preserve"> </w:t>
      </w:r>
      <w:r>
        <w:rPr>
          <w:sz w:val="22"/>
        </w:rPr>
        <w:t>de</w:t>
      </w:r>
      <w:r>
        <w:rPr>
          <w:spacing w:val="-4"/>
          <w:sz w:val="22"/>
        </w:rPr>
        <w:t xml:space="preserve"> </w:t>
      </w:r>
      <w:r>
        <w:rPr>
          <w:sz w:val="22"/>
        </w:rPr>
        <w:t>habilitação</w:t>
      </w:r>
      <w:r>
        <w:rPr>
          <w:spacing w:val="-5"/>
          <w:sz w:val="22"/>
        </w:rPr>
        <w:t xml:space="preserve"> </w:t>
      </w:r>
      <w:r>
        <w:rPr>
          <w:sz w:val="22"/>
        </w:rPr>
        <w:t>exigidas</w:t>
      </w:r>
      <w:r>
        <w:rPr>
          <w:spacing w:val="-4"/>
          <w:sz w:val="22"/>
        </w:rPr>
        <w:t xml:space="preserve"> </w:t>
      </w:r>
      <w:r>
        <w:rPr>
          <w:sz w:val="22"/>
        </w:rPr>
        <w:t>no</w:t>
      </w:r>
      <w:r>
        <w:rPr>
          <w:spacing w:val="-5"/>
          <w:sz w:val="22"/>
        </w:rPr>
        <w:t xml:space="preserve"> </w:t>
      </w:r>
      <w:r>
        <w:rPr>
          <w:spacing w:val="-2"/>
          <w:sz w:val="22"/>
        </w:rPr>
        <w:t>edital;</w:t>
      </w:r>
    </w:p>
    <w:p w14:paraId="0ABEB7B7">
      <w:pPr>
        <w:pStyle w:val="8"/>
        <w:numPr>
          <w:ilvl w:val="2"/>
          <w:numId w:val="13"/>
        </w:numPr>
        <w:tabs>
          <w:tab w:val="left" w:pos="956"/>
        </w:tabs>
        <w:spacing w:before="120" w:after="0" w:line="240" w:lineRule="auto"/>
        <w:ind w:left="282" w:right="428" w:firstLine="0"/>
        <w:jc w:val="both"/>
        <w:rPr>
          <w:sz w:val="22"/>
        </w:rPr>
      </w:pPr>
      <w:r>
        <w:rPr>
          <w:sz w:val="22"/>
        </w:rPr>
        <w:t>identificar possível razão que impeça a participação em licitação, no âmbito do órgão ou entidade, proibição de contratar com o Poder Público, bem como ocorrências impeditivas indiretas (Instrução Normativa nº 3, de 26 de abril de 2018).</w:t>
      </w:r>
    </w:p>
    <w:p w14:paraId="55B52D80">
      <w:pPr>
        <w:pStyle w:val="8"/>
        <w:numPr>
          <w:ilvl w:val="1"/>
          <w:numId w:val="4"/>
        </w:numPr>
        <w:tabs>
          <w:tab w:val="left" w:pos="987"/>
        </w:tabs>
        <w:spacing w:before="121" w:after="0" w:line="240" w:lineRule="auto"/>
        <w:ind w:left="282" w:right="426" w:firstLine="0"/>
        <w:jc w:val="both"/>
        <w:rPr>
          <w:b/>
          <w:sz w:val="22"/>
        </w:rPr>
      </w:pPr>
      <w:r>
        <w:rPr>
          <w:sz w:val="22"/>
        </w:rPr>
        <w:t>Constatando-se, junto ao SICAF, a situação de irregularidade do contratado, será</w:t>
      </w:r>
      <w:r>
        <w:rPr>
          <w:spacing w:val="-2"/>
          <w:sz w:val="22"/>
        </w:rPr>
        <w:t xml:space="preserve"> </w:t>
      </w:r>
      <w:r>
        <w:rPr>
          <w:sz w:val="22"/>
        </w:rPr>
        <w:t xml:space="preserve">providenciada sua notificação, por escrito, para que, no prazo de 5 (cinco) dias úteis, regularize sua situação ou, no mesmo prazo, apresente sua defesa. O prazo poderá ser prorrogado uma vez, por igual período, a critério do </w:t>
      </w:r>
      <w:r>
        <w:rPr>
          <w:spacing w:val="-2"/>
          <w:sz w:val="22"/>
        </w:rPr>
        <w:t>contratante.</w:t>
      </w:r>
    </w:p>
    <w:p w14:paraId="11D6AECF">
      <w:pPr>
        <w:pStyle w:val="8"/>
        <w:numPr>
          <w:ilvl w:val="1"/>
          <w:numId w:val="4"/>
        </w:numPr>
        <w:tabs>
          <w:tab w:val="left" w:pos="987"/>
        </w:tabs>
        <w:spacing w:before="121" w:after="0" w:line="240" w:lineRule="auto"/>
        <w:ind w:left="282" w:right="420" w:firstLine="0"/>
        <w:jc w:val="both"/>
        <w:rPr>
          <w:b/>
          <w:sz w:val="22"/>
        </w:rPr>
      </w:pPr>
      <w:r>
        <w:rPr>
          <w:sz w:val="22"/>
        </w:rPr>
        <w:t>Não havendo regularização ou sendo a defesa considerada improcedente, o contratante deverá comunicar aos órgãos responsáveis pela fiscalização da regularidade fiscal quanto à inadimplência do contratado,</w:t>
      </w:r>
      <w:r>
        <w:rPr>
          <w:spacing w:val="-13"/>
          <w:sz w:val="22"/>
        </w:rPr>
        <w:t xml:space="preserve"> </w:t>
      </w:r>
      <w:r>
        <w:rPr>
          <w:sz w:val="22"/>
        </w:rPr>
        <w:t>bem</w:t>
      </w:r>
      <w:r>
        <w:rPr>
          <w:spacing w:val="-12"/>
          <w:sz w:val="22"/>
        </w:rPr>
        <w:t xml:space="preserve"> </w:t>
      </w:r>
      <w:r>
        <w:rPr>
          <w:sz w:val="22"/>
        </w:rPr>
        <w:t>como</w:t>
      </w:r>
      <w:r>
        <w:rPr>
          <w:spacing w:val="-10"/>
          <w:sz w:val="22"/>
        </w:rPr>
        <w:t xml:space="preserve"> </w:t>
      </w:r>
      <w:r>
        <w:rPr>
          <w:sz w:val="22"/>
        </w:rPr>
        <w:t>quanto</w:t>
      </w:r>
      <w:r>
        <w:rPr>
          <w:spacing w:val="-10"/>
          <w:sz w:val="22"/>
        </w:rPr>
        <w:t xml:space="preserve"> </w:t>
      </w:r>
      <w:r>
        <w:rPr>
          <w:sz w:val="22"/>
        </w:rPr>
        <w:t>à</w:t>
      </w:r>
      <w:r>
        <w:rPr>
          <w:spacing w:val="-12"/>
          <w:sz w:val="22"/>
        </w:rPr>
        <w:t xml:space="preserve"> </w:t>
      </w:r>
      <w:r>
        <w:rPr>
          <w:sz w:val="22"/>
        </w:rPr>
        <w:t>existência</w:t>
      </w:r>
      <w:r>
        <w:rPr>
          <w:spacing w:val="-12"/>
          <w:sz w:val="22"/>
        </w:rPr>
        <w:t xml:space="preserve"> </w:t>
      </w:r>
      <w:r>
        <w:rPr>
          <w:sz w:val="22"/>
        </w:rPr>
        <w:t>de</w:t>
      </w:r>
      <w:r>
        <w:rPr>
          <w:spacing w:val="-11"/>
          <w:sz w:val="22"/>
        </w:rPr>
        <w:t xml:space="preserve"> </w:t>
      </w:r>
      <w:r>
        <w:rPr>
          <w:sz w:val="22"/>
        </w:rPr>
        <w:t>pagamento</w:t>
      </w:r>
      <w:r>
        <w:rPr>
          <w:spacing w:val="-10"/>
          <w:sz w:val="22"/>
        </w:rPr>
        <w:t xml:space="preserve"> </w:t>
      </w:r>
      <w:r>
        <w:rPr>
          <w:sz w:val="22"/>
        </w:rPr>
        <w:t>a</w:t>
      </w:r>
      <w:r>
        <w:rPr>
          <w:spacing w:val="-12"/>
          <w:sz w:val="22"/>
        </w:rPr>
        <w:t xml:space="preserve"> </w:t>
      </w:r>
      <w:r>
        <w:rPr>
          <w:sz w:val="22"/>
        </w:rPr>
        <w:t>ser</w:t>
      </w:r>
      <w:r>
        <w:rPr>
          <w:spacing w:val="-11"/>
          <w:sz w:val="22"/>
        </w:rPr>
        <w:t xml:space="preserve"> </w:t>
      </w:r>
      <w:r>
        <w:rPr>
          <w:sz w:val="22"/>
        </w:rPr>
        <w:t>efetuado,</w:t>
      </w:r>
      <w:r>
        <w:rPr>
          <w:spacing w:val="-11"/>
          <w:sz w:val="22"/>
        </w:rPr>
        <w:t xml:space="preserve"> </w:t>
      </w:r>
      <w:r>
        <w:rPr>
          <w:sz w:val="22"/>
        </w:rPr>
        <w:t>para</w:t>
      </w:r>
      <w:r>
        <w:rPr>
          <w:spacing w:val="-12"/>
          <w:sz w:val="22"/>
        </w:rPr>
        <w:t xml:space="preserve"> </w:t>
      </w:r>
      <w:r>
        <w:rPr>
          <w:sz w:val="22"/>
        </w:rPr>
        <w:t>que</w:t>
      </w:r>
      <w:r>
        <w:rPr>
          <w:spacing w:val="-11"/>
          <w:sz w:val="22"/>
        </w:rPr>
        <w:t xml:space="preserve"> </w:t>
      </w:r>
      <w:r>
        <w:rPr>
          <w:sz w:val="22"/>
        </w:rPr>
        <w:t>sejam</w:t>
      </w:r>
      <w:r>
        <w:rPr>
          <w:spacing w:val="-10"/>
          <w:sz w:val="22"/>
        </w:rPr>
        <w:t xml:space="preserve"> </w:t>
      </w:r>
      <w:r>
        <w:rPr>
          <w:sz w:val="22"/>
        </w:rPr>
        <w:t>acionados</w:t>
      </w:r>
      <w:r>
        <w:rPr>
          <w:spacing w:val="-11"/>
          <w:sz w:val="22"/>
        </w:rPr>
        <w:t xml:space="preserve"> </w:t>
      </w:r>
      <w:r>
        <w:rPr>
          <w:sz w:val="22"/>
        </w:rPr>
        <w:t>os</w:t>
      </w:r>
      <w:r>
        <w:rPr>
          <w:spacing w:val="-13"/>
          <w:sz w:val="22"/>
        </w:rPr>
        <w:t xml:space="preserve"> </w:t>
      </w:r>
      <w:r>
        <w:rPr>
          <w:sz w:val="22"/>
        </w:rPr>
        <w:t>meios pertinentes e necessários para garantir o recebimento de seus créditos.</w:t>
      </w:r>
    </w:p>
    <w:p w14:paraId="69E271A0">
      <w:pPr>
        <w:pStyle w:val="8"/>
        <w:numPr>
          <w:ilvl w:val="1"/>
          <w:numId w:val="4"/>
        </w:numPr>
        <w:tabs>
          <w:tab w:val="left" w:pos="987"/>
        </w:tabs>
        <w:spacing w:before="119" w:after="0" w:line="240" w:lineRule="auto"/>
        <w:ind w:left="282" w:right="428" w:firstLine="0"/>
        <w:jc w:val="both"/>
        <w:rPr>
          <w:b/>
          <w:sz w:val="22"/>
        </w:rPr>
      </w:pPr>
      <w:r>
        <w:rPr>
          <w:sz w:val="22"/>
        </w:rPr>
        <w:t>Persistindo a irregularidade, o contratante deverá adotar as medidas necessárias à rescisão contratual</w:t>
      </w:r>
      <w:r>
        <w:rPr>
          <w:spacing w:val="-9"/>
          <w:sz w:val="22"/>
        </w:rPr>
        <w:t xml:space="preserve"> </w:t>
      </w:r>
      <w:r>
        <w:rPr>
          <w:sz w:val="22"/>
        </w:rPr>
        <w:t>nos</w:t>
      </w:r>
      <w:r>
        <w:rPr>
          <w:spacing w:val="-8"/>
          <w:sz w:val="22"/>
        </w:rPr>
        <w:t xml:space="preserve"> </w:t>
      </w:r>
      <w:r>
        <w:rPr>
          <w:sz w:val="22"/>
        </w:rPr>
        <w:t>autos</w:t>
      </w:r>
      <w:r>
        <w:rPr>
          <w:spacing w:val="-5"/>
          <w:sz w:val="22"/>
        </w:rPr>
        <w:t xml:space="preserve"> </w:t>
      </w:r>
      <w:r>
        <w:rPr>
          <w:sz w:val="22"/>
        </w:rPr>
        <w:t>do</w:t>
      </w:r>
      <w:r>
        <w:rPr>
          <w:spacing w:val="-4"/>
          <w:sz w:val="22"/>
        </w:rPr>
        <w:t xml:space="preserve"> </w:t>
      </w:r>
      <w:r>
        <w:rPr>
          <w:sz w:val="22"/>
        </w:rPr>
        <w:t>processo</w:t>
      </w:r>
      <w:r>
        <w:rPr>
          <w:spacing w:val="-6"/>
          <w:sz w:val="22"/>
        </w:rPr>
        <w:t xml:space="preserve"> </w:t>
      </w:r>
      <w:r>
        <w:rPr>
          <w:sz w:val="22"/>
        </w:rPr>
        <w:t>administrativo</w:t>
      </w:r>
      <w:r>
        <w:rPr>
          <w:spacing w:val="-6"/>
          <w:sz w:val="22"/>
        </w:rPr>
        <w:t xml:space="preserve"> </w:t>
      </w:r>
      <w:r>
        <w:rPr>
          <w:sz w:val="22"/>
        </w:rPr>
        <w:t>correspondente,</w:t>
      </w:r>
      <w:r>
        <w:rPr>
          <w:spacing w:val="-5"/>
          <w:sz w:val="22"/>
        </w:rPr>
        <w:t xml:space="preserve"> </w:t>
      </w:r>
      <w:r>
        <w:rPr>
          <w:sz w:val="22"/>
        </w:rPr>
        <w:t>assegurada</w:t>
      </w:r>
      <w:r>
        <w:rPr>
          <w:spacing w:val="-5"/>
          <w:sz w:val="22"/>
        </w:rPr>
        <w:t xml:space="preserve"> </w:t>
      </w:r>
      <w:r>
        <w:rPr>
          <w:sz w:val="22"/>
        </w:rPr>
        <w:t>ao</w:t>
      </w:r>
      <w:r>
        <w:rPr>
          <w:spacing w:val="-6"/>
          <w:sz w:val="22"/>
        </w:rPr>
        <w:t xml:space="preserve"> </w:t>
      </w:r>
      <w:r>
        <w:rPr>
          <w:sz w:val="22"/>
        </w:rPr>
        <w:t>contratado</w:t>
      </w:r>
      <w:r>
        <w:rPr>
          <w:spacing w:val="-4"/>
          <w:sz w:val="22"/>
        </w:rPr>
        <w:t xml:space="preserve"> </w:t>
      </w:r>
      <w:r>
        <w:rPr>
          <w:sz w:val="22"/>
        </w:rPr>
        <w:t>a</w:t>
      </w:r>
      <w:r>
        <w:rPr>
          <w:spacing w:val="-8"/>
          <w:sz w:val="22"/>
        </w:rPr>
        <w:t xml:space="preserve"> </w:t>
      </w:r>
      <w:r>
        <w:rPr>
          <w:sz w:val="22"/>
        </w:rPr>
        <w:t>ampla</w:t>
      </w:r>
      <w:r>
        <w:rPr>
          <w:spacing w:val="-8"/>
          <w:sz w:val="22"/>
        </w:rPr>
        <w:t xml:space="preserve"> </w:t>
      </w:r>
      <w:r>
        <w:rPr>
          <w:sz w:val="22"/>
        </w:rPr>
        <w:t>defesa.</w:t>
      </w:r>
    </w:p>
    <w:p w14:paraId="228B2002">
      <w:pPr>
        <w:pStyle w:val="8"/>
        <w:numPr>
          <w:ilvl w:val="1"/>
          <w:numId w:val="4"/>
        </w:numPr>
        <w:tabs>
          <w:tab w:val="left" w:pos="987"/>
        </w:tabs>
        <w:spacing w:before="121" w:after="0" w:line="240" w:lineRule="auto"/>
        <w:ind w:left="282" w:right="428" w:firstLine="0"/>
        <w:jc w:val="both"/>
        <w:rPr>
          <w:b/>
          <w:sz w:val="22"/>
        </w:rPr>
      </w:pPr>
      <w:r>
        <w:rPr>
          <w:sz w:val="22"/>
        </w:rPr>
        <w:t>Havendo a efetiva execução do objeto, os pagamentos serão realizados normalmente, até que se decida pela rescisão do contrato, caso o contratado não regularize sua situação junto ao SICAF.</w:t>
      </w:r>
    </w:p>
    <w:p w14:paraId="73425591">
      <w:pPr>
        <w:pStyle w:val="3"/>
        <w:spacing w:before="120"/>
        <w:jc w:val="both"/>
        <w:rPr>
          <w:u w:val="none"/>
        </w:rPr>
      </w:pPr>
      <w:r>
        <w:rPr>
          <w:u w:val="single"/>
        </w:rPr>
        <w:t>Prazo</w:t>
      </w:r>
      <w:r>
        <w:rPr>
          <w:spacing w:val="-4"/>
          <w:u w:val="single"/>
        </w:rPr>
        <w:t xml:space="preserve"> </w:t>
      </w:r>
      <w:r>
        <w:rPr>
          <w:u w:val="single"/>
        </w:rPr>
        <w:t>de</w:t>
      </w:r>
      <w:r>
        <w:rPr>
          <w:spacing w:val="-3"/>
          <w:u w:val="single"/>
        </w:rPr>
        <w:t xml:space="preserve"> </w:t>
      </w:r>
      <w:r>
        <w:rPr>
          <w:spacing w:val="-2"/>
          <w:u w:val="single"/>
        </w:rPr>
        <w:t>pagamento</w:t>
      </w:r>
    </w:p>
    <w:p w14:paraId="263B6339">
      <w:pPr>
        <w:pStyle w:val="8"/>
        <w:numPr>
          <w:ilvl w:val="1"/>
          <w:numId w:val="4"/>
        </w:numPr>
        <w:tabs>
          <w:tab w:val="left" w:pos="987"/>
        </w:tabs>
        <w:spacing w:before="120" w:after="0" w:line="240" w:lineRule="auto"/>
        <w:ind w:left="282" w:right="565" w:firstLine="0"/>
        <w:jc w:val="both"/>
        <w:rPr>
          <w:b/>
          <w:sz w:val="22"/>
        </w:rPr>
      </w:pPr>
      <w:r>
        <w:rPr>
          <w:sz w:val="22"/>
        </w:rPr>
        <w:t>O</w:t>
      </w:r>
      <w:r>
        <w:rPr>
          <w:spacing w:val="-13"/>
          <w:sz w:val="22"/>
        </w:rPr>
        <w:t xml:space="preserve"> </w:t>
      </w:r>
      <w:r>
        <w:rPr>
          <w:sz w:val="22"/>
        </w:rPr>
        <w:t>pagamento</w:t>
      </w:r>
      <w:r>
        <w:rPr>
          <w:spacing w:val="-12"/>
          <w:sz w:val="22"/>
        </w:rPr>
        <w:t xml:space="preserve"> </w:t>
      </w:r>
      <w:r>
        <w:rPr>
          <w:sz w:val="22"/>
        </w:rPr>
        <w:t>será</w:t>
      </w:r>
      <w:r>
        <w:rPr>
          <w:spacing w:val="-13"/>
          <w:sz w:val="22"/>
        </w:rPr>
        <w:t xml:space="preserve"> </w:t>
      </w:r>
      <w:r>
        <w:rPr>
          <w:sz w:val="22"/>
        </w:rPr>
        <w:t>efetuado</w:t>
      </w:r>
      <w:r>
        <w:rPr>
          <w:spacing w:val="-12"/>
          <w:sz w:val="22"/>
        </w:rPr>
        <w:t xml:space="preserve"> </w:t>
      </w:r>
      <w:r>
        <w:rPr>
          <w:sz w:val="22"/>
        </w:rPr>
        <w:t>no</w:t>
      </w:r>
      <w:r>
        <w:rPr>
          <w:spacing w:val="-13"/>
          <w:sz w:val="22"/>
        </w:rPr>
        <w:t xml:space="preserve"> </w:t>
      </w:r>
      <w:r>
        <w:rPr>
          <w:sz w:val="22"/>
        </w:rPr>
        <w:t>prazo</w:t>
      </w:r>
      <w:r>
        <w:rPr>
          <w:spacing w:val="-12"/>
          <w:sz w:val="22"/>
        </w:rPr>
        <w:t xml:space="preserve"> </w:t>
      </w:r>
      <w:r>
        <w:rPr>
          <w:sz w:val="22"/>
        </w:rPr>
        <w:t>de</w:t>
      </w:r>
      <w:r>
        <w:rPr>
          <w:spacing w:val="-13"/>
          <w:sz w:val="22"/>
        </w:rPr>
        <w:t xml:space="preserve"> </w:t>
      </w:r>
      <w:r>
        <w:rPr>
          <w:sz w:val="22"/>
        </w:rPr>
        <w:t>até</w:t>
      </w:r>
      <w:r>
        <w:rPr>
          <w:spacing w:val="-12"/>
          <w:sz w:val="22"/>
        </w:rPr>
        <w:t xml:space="preserve"> </w:t>
      </w:r>
      <w:r>
        <w:rPr>
          <w:sz w:val="22"/>
        </w:rPr>
        <w:t>10</w:t>
      </w:r>
      <w:r>
        <w:rPr>
          <w:spacing w:val="-12"/>
          <w:sz w:val="22"/>
        </w:rPr>
        <w:t xml:space="preserve"> </w:t>
      </w:r>
      <w:r>
        <w:rPr>
          <w:sz w:val="22"/>
        </w:rPr>
        <w:t>(dez)</w:t>
      </w:r>
      <w:r>
        <w:rPr>
          <w:spacing w:val="-13"/>
          <w:sz w:val="22"/>
        </w:rPr>
        <w:t xml:space="preserve"> </w:t>
      </w:r>
      <w:r>
        <w:rPr>
          <w:sz w:val="22"/>
        </w:rPr>
        <w:t>dias</w:t>
      </w:r>
      <w:r>
        <w:rPr>
          <w:spacing w:val="-12"/>
          <w:sz w:val="22"/>
        </w:rPr>
        <w:t xml:space="preserve"> </w:t>
      </w:r>
      <w:r>
        <w:rPr>
          <w:sz w:val="22"/>
        </w:rPr>
        <w:t>úteis</w:t>
      </w:r>
      <w:r>
        <w:rPr>
          <w:spacing w:val="-13"/>
          <w:sz w:val="22"/>
        </w:rPr>
        <w:t xml:space="preserve"> </w:t>
      </w:r>
      <w:r>
        <w:rPr>
          <w:sz w:val="22"/>
        </w:rPr>
        <w:t>contados</w:t>
      </w:r>
      <w:r>
        <w:rPr>
          <w:spacing w:val="-12"/>
          <w:sz w:val="22"/>
        </w:rPr>
        <w:t xml:space="preserve"> </w:t>
      </w:r>
      <w:r>
        <w:rPr>
          <w:sz w:val="22"/>
        </w:rPr>
        <w:t>da</w:t>
      </w:r>
      <w:r>
        <w:rPr>
          <w:spacing w:val="-13"/>
          <w:sz w:val="22"/>
        </w:rPr>
        <w:t xml:space="preserve"> </w:t>
      </w:r>
      <w:r>
        <w:rPr>
          <w:sz w:val="22"/>
        </w:rPr>
        <w:t>finalização</w:t>
      </w:r>
      <w:r>
        <w:rPr>
          <w:spacing w:val="-12"/>
          <w:sz w:val="22"/>
        </w:rPr>
        <w:t xml:space="preserve"> </w:t>
      </w:r>
      <w:r>
        <w:rPr>
          <w:sz w:val="22"/>
        </w:rPr>
        <w:t>da</w:t>
      </w:r>
      <w:r>
        <w:rPr>
          <w:spacing w:val="-12"/>
          <w:sz w:val="22"/>
        </w:rPr>
        <w:t xml:space="preserve"> </w:t>
      </w:r>
      <w:r>
        <w:rPr>
          <w:sz w:val="22"/>
        </w:rPr>
        <w:t xml:space="preserve">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color w:val="000080"/>
          <w:sz w:val="22"/>
          <w:u w:val="single" w:color="000080"/>
        </w:rPr>
        <w:t>Instrução Normativa SEGES/ME nº 77, de 2022</w:t>
      </w:r>
      <w:r>
        <w:rPr>
          <w:color w:val="000080"/>
          <w:sz w:val="22"/>
          <w:u w:val="single" w:color="000080"/>
        </w:rPr>
        <w:fldChar w:fldCharType="end"/>
      </w:r>
      <w:r>
        <w:rPr>
          <w:sz w:val="22"/>
        </w:rPr>
        <w:t>.</w:t>
      </w:r>
    </w:p>
    <w:p w14:paraId="1D60742F">
      <w:pPr>
        <w:pStyle w:val="8"/>
        <w:numPr>
          <w:ilvl w:val="1"/>
          <w:numId w:val="4"/>
        </w:numPr>
        <w:tabs>
          <w:tab w:val="left" w:pos="987"/>
        </w:tabs>
        <w:spacing w:before="121" w:after="0" w:line="240" w:lineRule="auto"/>
        <w:ind w:left="282" w:right="423" w:firstLine="0"/>
        <w:jc w:val="both"/>
        <w:rPr>
          <w:b/>
          <w:sz w:val="22"/>
        </w:rPr>
      </w:pPr>
      <w:r>
        <w:rPr>
          <w:color w:val="ED0000"/>
          <w:sz w:val="22"/>
        </w:rPr>
        <w:t>No</w:t>
      </w:r>
      <w:r>
        <w:rPr>
          <w:color w:val="ED0000"/>
          <w:spacing w:val="-4"/>
          <w:sz w:val="22"/>
        </w:rPr>
        <w:t xml:space="preserve"> </w:t>
      </w:r>
      <w:r>
        <w:rPr>
          <w:color w:val="ED0000"/>
          <w:sz w:val="22"/>
        </w:rPr>
        <w:t>caso</w:t>
      </w:r>
      <w:r>
        <w:rPr>
          <w:color w:val="ED0000"/>
          <w:spacing w:val="-6"/>
          <w:sz w:val="22"/>
        </w:rPr>
        <w:t xml:space="preserve"> </w:t>
      </w:r>
      <w:r>
        <w:rPr>
          <w:color w:val="ED0000"/>
          <w:sz w:val="22"/>
        </w:rPr>
        <w:t>de</w:t>
      </w:r>
      <w:r>
        <w:rPr>
          <w:color w:val="ED0000"/>
          <w:spacing w:val="-7"/>
          <w:sz w:val="22"/>
        </w:rPr>
        <w:t xml:space="preserve"> </w:t>
      </w:r>
      <w:r>
        <w:rPr>
          <w:color w:val="ED0000"/>
          <w:sz w:val="22"/>
        </w:rPr>
        <w:t>atraso</w:t>
      </w:r>
      <w:r>
        <w:rPr>
          <w:color w:val="ED0000"/>
          <w:spacing w:val="-6"/>
          <w:sz w:val="22"/>
        </w:rPr>
        <w:t xml:space="preserve"> </w:t>
      </w:r>
      <w:r>
        <w:rPr>
          <w:color w:val="ED0000"/>
          <w:sz w:val="22"/>
        </w:rPr>
        <w:t>de</w:t>
      </w:r>
      <w:r>
        <w:rPr>
          <w:color w:val="ED0000"/>
          <w:spacing w:val="-5"/>
          <w:sz w:val="22"/>
        </w:rPr>
        <w:t xml:space="preserve"> </w:t>
      </w:r>
      <w:r>
        <w:rPr>
          <w:color w:val="ED0000"/>
          <w:sz w:val="22"/>
        </w:rPr>
        <w:t>pagamento,</w:t>
      </w:r>
      <w:r>
        <w:rPr>
          <w:color w:val="ED0000"/>
          <w:spacing w:val="-8"/>
          <w:sz w:val="22"/>
        </w:rPr>
        <w:t xml:space="preserve"> </w:t>
      </w:r>
      <w:r>
        <w:rPr>
          <w:color w:val="ED0000"/>
          <w:sz w:val="22"/>
        </w:rPr>
        <w:t>desde</w:t>
      </w:r>
      <w:r>
        <w:rPr>
          <w:color w:val="ED0000"/>
          <w:spacing w:val="-7"/>
          <w:sz w:val="22"/>
        </w:rPr>
        <w:t xml:space="preserve"> </w:t>
      </w:r>
      <w:r>
        <w:rPr>
          <w:color w:val="ED0000"/>
          <w:sz w:val="22"/>
        </w:rPr>
        <w:t>que</w:t>
      </w:r>
      <w:r>
        <w:rPr>
          <w:color w:val="ED0000"/>
          <w:spacing w:val="-7"/>
          <w:sz w:val="22"/>
        </w:rPr>
        <w:t xml:space="preserve"> </w:t>
      </w:r>
      <w:r>
        <w:rPr>
          <w:color w:val="ED0000"/>
          <w:sz w:val="22"/>
        </w:rPr>
        <w:t>a</w:t>
      </w:r>
      <w:r>
        <w:rPr>
          <w:color w:val="ED0000"/>
          <w:spacing w:val="-5"/>
          <w:sz w:val="22"/>
        </w:rPr>
        <w:t xml:space="preserve"> </w:t>
      </w:r>
      <w:r>
        <w:rPr>
          <w:color w:val="ED0000"/>
          <w:sz w:val="22"/>
        </w:rPr>
        <w:t>CONTRATADA</w:t>
      </w:r>
      <w:r>
        <w:rPr>
          <w:color w:val="ED0000"/>
          <w:spacing w:val="-6"/>
          <w:sz w:val="22"/>
        </w:rPr>
        <w:t xml:space="preserve"> </w:t>
      </w:r>
      <w:r>
        <w:rPr>
          <w:color w:val="ED0000"/>
          <w:sz w:val="22"/>
        </w:rPr>
        <w:t>não</w:t>
      </w:r>
      <w:r>
        <w:rPr>
          <w:color w:val="ED0000"/>
          <w:spacing w:val="-6"/>
          <w:sz w:val="22"/>
        </w:rPr>
        <w:t xml:space="preserve"> </w:t>
      </w:r>
      <w:r>
        <w:rPr>
          <w:color w:val="ED0000"/>
          <w:sz w:val="22"/>
        </w:rPr>
        <w:t>tenha</w:t>
      </w:r>
      <w:r>
        <w:rPr>
          <w:color w:val="ED0000"/>
          <w:spacing w:val="-8"/>
          <w:sz w:val="22"/>
        </w:rPr>
        <w:t xml:space="preserve"> </w:t>
      </w:r>
      <w:r>
        <w:rPr>
          <w:color w:val="ED0000"/>
          <w:sz w:val="22"/>
        </w:rPr>
        <w:t>concorrido</w:t>
      </w:r>
      <w:r>
        <w:rPr>
          <w:color w:val="ED0000"/>
          <w:spacing w:val="-4"/>
          <w:sz w:val="22"/>
        </w:rPr>
        <w:t xml:space="preserve"> </w:t>
      </w:r>
      <w:r>
        <w:rPr>
          <w:color w:val="ED0000"/>
          <w:sz w:val="22"/>
        </w:rPr>
        <w:t>de</w:t>
      </w:r>
      <w:r>
        <w:rPr>
          <w:color w:val="ED0000"/>
          <w:spacing w:val="-7"/>
          <w:sz w:val="22"/>
        </w:rPr>
        <w:t xml:space="preserve"> </w:t>
      </w:r>
      <w:r>
        <w:rPr>
          <w:color w:val="ED0000"/>
          <w:sz w:val="22"/>
        </w:rPr>
        <w:t>alguma</w:t>
      </w:r>
      <w:r>
        <w:rPr>
          <w:color w:val="ED0000"/>
          <w:spacing w:val="-5"/>
          <w:sz w:val="22"/>
        </w:rPr>
        <w:t xml:space="preserve"> </w:t>
      </w:r>
      <w:r>
        <w:rPr>
          <w:color w:val="ED0000"/>
          <w:sz w:val="22"/>
        </w:rPr>
        <w:t>forma para</w:t>
      </w:r>
      <w:r>
        <w:rPr>
          <w:color w:val="ED0000"/>
          <w:spacing w:val="-7"/>
          <w:sz w:val="22"/>
        </w:rPr>
        <w:t xml:space="preserve"> </w:t>
      </w:r>
      <w:r>
        <w:rPr>
          <w:color w:val="ED0000"/>
          <w:sz w:val="22"/>
        </w:rPr>
        <w:t>tanto,</w:t>
      </w:r>
      <w:r>
        <w:rPr>
          <w:color w:val="ED0000"/>
          <w:spacing w:val="-6"/>
          <w:sz w:val="22"/>
        </w:rPr>
        <w:t xml:space="preserve"> </w:t>
      </w:r>
      <w:r>
        <w:rPr>
          <w:color w:val="ED0000"/>
          <w:sz w:val="22"/>
        </w:rPr>
        <w:t>serão</w:t>
      </w:r>
      <w:r>
        <w:rPr>
          <w:color w:val="ED0000"/>
          <w:spacing w:val="-5"/>
          <w:sz w:val="22"/>
        </w:rPr>
        <w:t xml:space="preserve"> </w:t>
      </w:r>
      <w:r>
        <w:rPr>
          <w:color w:val="ED0000"/>
          <w:sz w:val="22"/>
        </w:rPr>
        <w:t>devidos</w:t>
      </w:r>
      <w:r>
        <w:rPr>
          <w:color w:val="ED0000"/>
          <w:spacing w:val="-7"/>
          <w:sz w:val="22"/>
        </w:rPr>
        <w:t xml:space="preserve"> </w:t>
      </w:r>
      <w:r>
        <w:rPr>
          <w:color w:val="ED0000"/>
          <w:sz w:val="22"/>
        </w:rPr>
        <w:t>pela</w:t>
      </w:r>
      <w:r>
        <w:rPr>
          <w:color w:val="ED0000"/>
          <w:spacing w:val="-7"/>
          <w:sz w:val="22"/>
        </w:rPr>
        <w:t xml:space="preserve"> </w:t>
      </w:r>
      <w:r>
        <w:rPr>
          <w:color w:val="ED0000"/>
          <w:sz w:val="22"/>
        </w:rPr>
        <w:t>CONTRATANTE</w:t>
      </w:r>
      <w:r>
        <w:rPr>
          <w:color w:val="ED0000"/>
          <w:spacing w:val="-6"/>
          <w:sz w:val="22"/>
        </w:rPr>
        <w:t xml:space="preserve"> </w:t>
      </w:r>
      <w:r>
        <w:rPr>
          <w:color w:val="ED0000"/>
          <w:sz w:val="22"/>
        </w:rPr>
        <w:t>encargos</w:t>
      </w:r>
      <w:r>
        <w:rPr>
          <w:color w:val="ED0000"/>
          <w:spacing w:val="-7"/>
          <w:sz w:val="22"/>
        </w:rPr>
        <w:t xml:space="preserve"> </w:t>
      </w:r>
      <w:r>
        <w:rPr>
          <w:color w:val="ED0000"/>
          <w:sz w:val="22"/>
        </w:rPr>
        <w:t>moratórios</w:t>
      </w:r>
      <w:r>
        <w:rPr>
          <w:color w:val="ED0000"/>
          <w:spacing w:val="-6"/>
          <w:sz w:val="22"/>
        </w:rPr>
        <w:t xml:space="preserve"> </w:t>
      </w:r>
      <w:r>
        <w:rPr>
          <w:color w:val="ED0000"/>
          <w:sz w:val="22"/>
        </w:rPr>
        <w:t>à</w:t>
      </w:r>
      <w:r>
        <w:rPr>
          <w:color w:val="ED0000"/>
          <w:spacing w:val="-7"/>
          <w:sz w:val="22"/>
        </w:rPr>
        <w:t xml:space="preserve"> </w:t>
      </w:r>
      <w:r>
        <w:rPr>
          <w:color w:val="ED0000"/>
          <w:sz w:val="22"/>
        </w:rPr>
        <w:t>taxa</w:t>
      </w:r>
      <w:r>
        <w:rPr>
          <w:color w:val="ED0000"/>
          <w:spacing w:val="-6"/>
          <w:sz w:val="22"/>
        </w:rPr>
        <w:t xml:space="preserve"> </w:t>
      </w:r>
      <w:r>
        <w:rPr>
          <w:color w:val="ED0000"/>
          <w:sz w:val="22"/>
        </w:rPr>
        <w:t>nominal</w:t>
      </w:r>
      <w:r>
        <w:rPr>
          <w:color w:val="ED0000"/>
          <w:spacing w:val="-7"/>
          <w:sz w:val="22"/>
        </w:rPr>
        <w:t xml:space="preserve"> </w:t>
      </w:r>
      <w:r>
        <w:rPr>
          <w:color w:val="ED0000"/>
          <w:sz w:val="22"/>
        </w:rPr>
        <w:t>de</w:t>
      </w:r>
      <w:r>
        <w:rPr>
          <w:color w:val="ED0000"/>
          <w:spacing w:val="-6"/>
          <w:sz w:val="22"/>
        </w:rPr>
        <w:t xml:space="preserve"> </w:t>
      </w:r>
      <w:r>
        <w:rPr>
          <w:color w:val="ED0000"/>
          <w:sz w:val="22"/>
        </w:rPr>
        <w:t>6%</w:t>
      </w:r>
      <w:r>
        <w:rPr>
          <w:color w:val="ED0000"/>
          <w:spacing w:val="-6"/>
          <w:sz w:val="22"/>
        </w:rPr>
        <w:t xml:space="preserve"> </w:t>
      </w:r>
      <w:r>
        <w:rPr>
          <w:color w:val="ED0000"/>
          <w:sz w:val="22"/>
        </w:rPr>
        <w:t>a.a.</w:t>
      </w:r>
      <w:r>
        <w:rPr>
          <w:color w:val="ED0000"/>
          <w:spacing w:val="-7"/>
          <w:sz w:val="22"/>
        </w:rPr>
        <w:t xml:space="preserve"> </w:t>
      </w:r>
      <w:r>
        <w:rPr>
          <w:color w:val="ED0000"/>
          <w:sz w:val="22"/>
        </w:rPr>
        <w:t>(seis</w:t>
      </w:r>
      <w:r>
        <w:rPr>
          <w:color w:val="ED0000"/>
          <w:spacing w:val="-7"/>
          <w:sz w:val="22"/>
        </w:rPr>
        <w:t xml:space="preserve"> </w:t>
      </w:r>
      <w:r>
        <w:rPr>
          <w:color w:val="ED0000"/>
          <w:sz w:val="22"/>
        </w:rPr>
        <w:t>por</w:t>
      </w:r>
      <w:r>
        <w:rPr>
          <w:color w:val="ED0000"/>
          <w:spacing w:val="-7"/>
          <w:sz w:val="22"/>
        </w:rPr>
        <w:t xml:space="preserve"> </w:t>
      </w:r>
      <w:r>
        <w:rPr>
          <w:color w:val="ED0000"/>
          <w:sz w:val="22"/>
        </w:rPr>
        <w:t>cento ao ano), capitalizados diariamente em regime de juros simples.</w:t>
      </w:r>
    </w:p>
    <w:p w14:paraId="4A72B825">
      <w:pPr>
        <w:pStyle w:val="6"/>
        <w:spacing w:before="119"/>
        <w:ind w:left="1003" w:right="3584" w:hanging="721"/>
      </w:pPr>
      <w:r>
        <w:rPr>
          <w:color w:val="ED0000"/>
        </w:rPr>
        <w:t>8.21.1</w:t>
      </w:r>
      <w:r>
        <w:rPr>
          <w:b/>
          <w:color w:val="ED0000"/>
        </w:rPr>
        <w:t>.</w:t>
      </w:r>
      <w:r>
        <w:rPr>
          <w:b/>
          <w:color w:val="ED0000"/>
          <w:spacing w:val="-3"/>
        </w:rPr>
        <w:t xml:space="preserve"> </w:t>
      </w:r>
      <w:r>
        <w:rPr>
          <w:color w:val="ED0000"/>
        </w:rPr>
        <w:t>O</w:t>
      </w:r>
      <w:r>
        <w:rPr>
          <w:color w:val="ED0000"/>
          <w:spacing w:val="-4"/>
        </w:rPr>
        <w:t xml:space="preserve"> </w:t>
      </w:r>
      <w:r>
        <w:rPr>
          <w:color w:val="ED0000"/>
        </w:rPr>
        <w:t>valor</w:t>
      </w:r>
      <w:r>
        <w:rPr>
          <w:color w:val="ED0000"/>
          <w:spacing w:val="-2"/>
        </w:rPr>
        <w:t xml:space="preserve"> </w:t>
      </w:r>
      <w:r>
        <w:rPr>
          <w:color w:val="ED0000"/>
        </w:rPr>
        <w:t>dos</w:t>
      </w:r>
      <w:r>
        <w:rPr>
          <w:color w:val="ED0000"/>
          <w:spacing w:val="-5"/>
        </w:rPr>
        <w:t xml:space="preserve"> </w:t>
      </w:r>
      <w:r>
        <w:rPr>
          <w:color w:val="ED0000"/>
        </w:rPr>
        <w:t>encargos</w:t>
      </w:r>
      <w:r>
        <w:rPr>
          <w:color w:val="ED0000"/>
          <w:spacing w:val="-2"/>
        </w:rPr>
        <w:t xml:space="preserve"> </w:t>
      </w:r>
      <w:r>
        <w:rPr>
          <w:color w:val="ED0000"/>
        </w:rPr>
        <w:t>será</w:t>
      </w:r>
      <w:r>
        <w:rPr>
          <w:color w:val="ED0000"/>
          <w:spacing w:val="-5"/>
        </w:rPr>
        <w:t xml:space="preserve"> </w:t>
      </w:r>
      <w:r>
        <w:rPr>
          <w:color w:val="ED0000"/>
        </w:rPr>
        <w:t>calculado</w:t>
      </w:r>
      <w:r>
        <w:rPr>
          <w:color w:val="ED0000"/>
          <w:spacing w:val="-4"/>
        </w:rPr>
        <w:t xml:space="preserve"> </w:t>
      </w:r>
      <w:r>
        <w:rPr>
          <w:color w:val="ED0000"/>
        </w:rPr>
        <w:t>pela</w:t>
      </w:r>
      <w:r>
        <w:rPr>
          <w:color w:val="ED0000"/>
          <w:spacing w:val="-2"/>
        </w:rPr>
        <w:t xml:space="preserve"> </w:t>
      </w:r>
      <w:r>
        <w:rPr>
          <w:color w:val="ED0000"/>
        </w:rPr>
        <w:t>fórmula:</w:t>
      </w:r>
      <w:r>
        <w:rPr>
          <w:color w:val="ED0000"/>
          <w:spacing w:val="-2"/>
        </w:rPr>
        <w:t xml:space="preserve"> </w:t>
      </w:r>
      <w:r>
        <w:rPr>
          <w:color w:val="ED0000"/>
        </w:rPr>
        <w:t>EM</w:t>
      </w:r>
      <w:r>
        <w:rPr>
          <w:color w:val="ED0000"/>
          <w:spacing w:val="-2"/>
        </w:rPr>
        <w:t xml:space="preserve"> </w:t>
      </w:r>
      <w:r>
        <w:rPr>
          <w:color w:val="ED0000"/>
        </w:rPr>
        <w:t>=</w:t>
      </w:r>
      <w:r>
        <w:rPr>
          <w:color w:val="ED0000"/>
          <w:spacing w:val="-4"/>
        </w:rPr>
        <w:t xml:space="preserve"> </w:t>
      </w:r>
      <w:r>
        <w:rPr>
          <w:color w:val="ED0000"/>
        </w:rPr>
        <w:t>I</w:t>
      </w:r>
      <w:r>
        <w:rPr>
          <w:color w:val="ED0000"/>
          <w:spacing w:val="-2"/>
        </w:rPr>
        <w:t xml:space="preserve"> </w:t>
      </w:r>
      <w:r>
        <w:rPr>
          <w:color w:val="ED0000"/>
        </w:rPr>
        <w:t>x</w:t>
      </w:r>
      <w:r>
        <w:rPr>
          <w:color w:val="ED0000"/>
          <w:spacing w:val="-2"/>
        </w:rPr>
        <w:t xml:space="preserve"> </w:t>
      </w:r>
      <w:r>
        <w:rPr>
          <w:color w:val="ED0000"/>
        </w:rPr>
        <w:t>N</w:t>
      </w:r>
      <w:r>
        <w:rPr>
          <w:color w:val="ED0000"/>
          <w:spacing w:val="-5"/>
        </w:rPr>
        <w:t xml:space="preserve"> </w:t>
      </w:r>
      <w:r>
        <w:rPr>
          <w:color w:val="ED0000"/>
        </w:rPr>
        <w:t>x</w:t>
      </w:r>
      <w:r>
        <w:rPr>
          <w:color w:val="ED0000"/>
          <w:spacing w:val="-2"/>
        </w:rPr>
        <w:t xml:space="preserve"> </w:t>
      </w:r>
      <w:r>
        <w:rPr>
          <w:color w:val="ED0000"/>
        </w:rPr>
        <w:t xml:space="preserve">VP </w:t>
      </w:r>
      <w:r>
        <w:rPr>
          <w:color w:val="ED0000"/>
          <w:spacing w:val="-2"/>
        </w:rPr>
        <w:t>Onde:</w:t>
      </w:r>
    </w:p>
    <w:p w14:paraId="06B33C66">
      <w:pPr>
        <w:pStyle w:val="6"/>
        <w:ind w:left="1003"/>
        <w:jc w:val="left"/>
      </w:pPr>
      <w:r>
        <w:rPr>
          <w:color w:val="ED0000"/>
        </w:rPr>
        <w:t>EM</w:t>
      </w:r>
      <w:r>
        <w:rPr>
          <w:color w:val="ED0000"/>
          <w:spacing w:val="-2"/>
        </w:rPr>
        <w:t xml:space="preserve"> </w:t>
      </w:r>
      <w:r>
        <w:rPr>
          <w:color w:val="ED0000"/>
        </w:rPr>
        <w:t>=</w:t>
      </w:r>
      <w:r>
        <w:rPr>
          <w:color w:val="ED0000"/>
          <w:spacing w:val="-5"/>
        </w:rPr>
        <w:t xml:space="preserve"> </w:t>
      </w:r>
      <w:r>
        <w:rPr>
          <w:color w:val="ED0000"/>
        </w:rPr>
        <w:t>Encargos</w:t>
      </w:r>
      <w:r>
        <w:rPr>
          <w:color w:val="ED0000"/>
          <w:spacing w:val="-4"/>
        </w:rPr>
        <w:t xml:space="preserve"> </w:t>
      </w:r>
      <w:r>
        <w:rPr>
          <w:color w:val="ED0000"/>
        </w:rPr>
        <w:t>moratórios</w:t>
      </w:r>
      <w:r>
        <w:rPr>
          <w:color w:val="ED0000"/>
          <w:spacing w:val="-6"/>
        </w:rPr>
        <w:t xml:space="preserve"> </w:t>
      </w:r>
      <w:r>
        <w:rPr>
          <w:color w:val="ED0000"/>
          <w:spacing w:val="-2"/>
        </w:rPr>
        <w:t>devidos;</w:t>
      </w:r>
    </w:p>
    <w:p w14:paraId="67A04D1A">
      <w:pPr>
        <w:pStyle w:val="6"/>
        <w:ind w:left="1003" w:right="1580"/>
        <w:jc w:val="left"/>
      </w:pPr>
      <w:r>
        <w:rPr>
          <w:color w:val="ED0000"/>
        </w:rPr>
        <w:t>N</w:t>
      </w:r>
      <w:r>
        <w:rPr>
          <w:color w:val="ED0000"/>
          <w:spacing w:val="-3"/>
        </w:rPr>
        <w:t xml:space="preserve"> </w:t>
      </w:r>
      <w:r>
        <w:rPr>
          <w:color w:val="ED0000"/>
        </w:rPr>
        <w:t>=</w:t>
      </w:r>
      <w:r>
        <w:rPr>
          <w:color w:val="ED0000"/>
          <w:spacing w:val="-2"/>
        </w:rPr>
        <w:t xml:space="preserve"> </w:t>
      </w:r>
      <w:r>
        <w:rPr>
          <w:color w:val="ED0000"/>
        </w:rPr>
        <w:t>Número</w:t>
      </w:r>
      <w:r>
        <w:rPr>
          <w:color w:val="ED0000"/>
          <w:spacing w:val="-3"/>
        </w:rPr>
        <w:t xml:space="preserve"> </w:t>
      </w:r>
      <w:r>
        <w:rPr>
          <w:color w:val="ED0000"/>
        </w:rPr>
        <w:t>de</w:t>
      </w:r>
      <w:r>
        <w:rPr>
          <w:color w:val="ED0000"/>
          <w:spacing w:val="-2"/>
        </w:rPr>
        <w:t xml:space="preserve"> </w:t>
      </w:r>
      <w:r>
        <w:rPr>
          <w:color w:val="ED0000"/>
        </w:rPr>
        <w:t>dias</w:t>
      </w:r>
      <w:r>
        <w:rPr>
          <w:color w:val="ED0000"/>
          <w:spacing w:val="-5"/>
        </w:rPr>
        <w:t xml:space="preserve"> </w:t>
      </w:r>
      <w:r>
        <w:rPr>
          <w:color w:val="ED0000"/>
        </w:rPr>
        <w:t>entre</w:t>
      </w:r>
      <w:r>
        <w:rPr>
          <w:color w:val="ED0000"/>
          <w:spacing w:val="-6"/>
        </w:rPr>
        <w:t xml:space="preserve"> </w:t>
      </w:r>
      <w:r>
        <w:rPr>
          <w:color w:val="ED0000"/>
        </w:rPr>
        <w:t>a</w:t>
      </w:r>
      <w:r>
        <w:rPr>
          <w:color w:val="ED0000"/>
          <w:spacing w:val="-2"/>
        </w:rPr>
        <w:t xml:space="preserve"> </w:t>
      </w:r>
      <w:r>
        <w:rPr>
          <w:color w:val="ED0000"/>
        </w:rPr>
        <w:t>data</w:t>
      </w:r>
      <w:r>
        <w:rPr>
          <w:color w:val="ED0000"/>
          <w:spacing w:val="-2"/>
        </w:rPr>
        <w:t xml:space="preserve"> </w:t>
      </w:r>
      <w:r>
        <w:rPr>
          <w:color w:val="ED0000"/>
        </w:rPr>
        <w:t>prevista</w:t>
      </w:r>
      <w:r>
        <w:rPr>
          <w:color w:val="ED0000"/>
          <w:spacing w:val="-5"/>
        </w:rPr>
        <w:t xml:space="preserve"> </w:t>
      </w:r>
      <w:r>
        <w:rPr>
          <w:color w:val="ED0000"/>
        </w:rPr>
        <w:t>para</w:t>
      </w:r>
      <w:r>
        <w:rPr>
          <w:color w:val="ED0000"/>
          <w:spacing w:val="-5"/>
        </w:rPr>
        <w:t xml:space="preserve"> </w:t>
      </w:r>
      <w:r>
        <w:rPr>
          <w:color w:val="ED0000"/>
        </w:rPr>
        <w:t>o</w:t>
      </w:r>
      <w:r>
        <w:rPr>
          <w:color w:val="ED0000"/>
          <w:spacing w:val="-1"/>
        </w:rPr>
        <w:t xml:space="preserve"> </w:t>
      </w:r>
      <w:r>
        <w:rPr>
          <w:color w:val="ED0000"/>
        </w:rPr>
        <w:t>pagamento</w:t>
      </w:r>
      <w:r>
        <w:rPr>
          <w:color w:val="ED0000"/>
          <w:spacing w:val="-3"/>
        </w:rPr>
        <w:t xml:space="preserve"> </w:t>
      </w:r>
      <w:r>
        <w:rPr>
          <w:color w:val="ED0000"/>
        </w:rPr>
        <w:t>e</w:t>
      </w:r>
      <w:r>
        <w:rPr>
          <w:color w:val="ED0000"/>
          <w:spacing w:val="-2"/>
        </w:rPr>
        <w:t xml:space="preserve"> </w:t>
      </w:r>
      <w:r>
        <w:rPr>
          <w:color w:val="ED0000"/>
        </w:rPr>
        <w:t>a</w:t>
      </w:r>
      <w:r>
        <w:rPr>
          <w:color w:val="ED0000"/>
          <w:spacing w:val="-2"/>
        </w:rPr>
        <w:t xml:space="preserve"> </w:t>
      </w:r>
      <w:r>
        <w:rPr>
          <w:color w:val="ED0000"/>
        </w:rPr>
        <w:t>do</w:t>
      </w:r>
      <w:r>
        <w:rPr>
          <w:color w:val="ED0000"/>
          <w:spacing w:val="-1"/>
        </w:rPr>
        <w:t xml:space="preserve"> </w:t>
      </w:r>
      <w:r>
        <w:rPr>
          <w:color w:val="ED0000"/>
        </w:rPr>
        <w:t>efetivo</w:t>
      </w:r>
      <w:r>
        <w:rPr>
          <w:color w:val="ED0000"/>
          <w:spacing w:val="-4"/>
        </w:rPr>
        <w:t xml:space="preserve"> </w:t>
      </w:r>
      <w:r>
        <w:rPr>
          <w:color w:val="ED0000"/>
        </w:rPr>
        <w:t>pagamento; I = Índice de compensação financeira = 0,00016438; e</w:t>
      </w:r>
    </w:p>
    <w:p w14:paraId="5EC569B9">
      <w:pPr>
        <w:pStyle w:val="6"/>
        <w:spacing w:before="1"/>
        <w:ind w:left="1003"/>
        <w:jc w:val="left"/>
      </w:pPr>
      <w:r>
        <w:rPr>
          <w:color w:val="ED0000"/>
        </w:rPr>
        <w:t>VP</w:t>
      </w:r>
      <w:r>
        <w:rPr>
          <w:color w:val="ED0000"/>
          <w:spacing w:val="-1"/>
        </w:rPr>
        <w:t xml:space="preserve"> </w:t>
      </w:r>
      <w:r>
        <w:rPr>
          <w:color w:val="ED0000"/>
        </w:rPr>
        <w:t>=</w:t>
      </w:r>
      <w:r>
        <w:rPr>
          <w:color w:val="ED0000"/>
          <w:spacing w:val="-4"/>
        </w:rPr>
        <w:t xml:space="preserve"> </w:t>
      </w:r>
      <w:r>
        <w:rPr>
          <w:color w:val="ED0000"/>
        </w:rPr>
        <w:t>Valor</w:t>
      </w:r>
      <w:r>
        <w:rPr>
          <w:color w:val="ED0000"/>
          <w:spacing w:val="-5"/>
        </w:rPr>
        <w:t xml:space="preserve"> </w:t>
      </w:r>
      <w:r>
        <w:rPr>
          <w:color w:val="ED0000"/>
        </w:rPr>
        <w:t>da</w:t>
      </w:r>
      <w:r>
        <w:rPr>
          <w:color w:val="ED0000"/>
          <w:spacing w:val="-2"/>
        </w:rPr>
        <w:t xml:space="preserve"> </w:t>
      </w:r>
      <w:r>
        <w:rPr>
          <w:color w:val="ED0000"/>
        </w:rPr>
        <w:t>prestação</w:t>
      </w:r>
      <w:r>
        <w:rPr>
          <w:color w:val="ED0000"/>
          <w:spacing w:val="-4"/>
        </w:rPr>
        <w:t xml:space="preserve"> </w:t>
      </w:r>
      <w:r>
        <w:rPr>
          <w:color w:val="ED0000"/>
        </w:rPr>
        <w:t xml:space="preserve">em </w:t>
      </w:r>
      <w:r>
        <w:rPr>
          <w:color w:val="ED0000"/>
          <w:spacing w:val="-2"/>
        </w:rPr>
        <w:t>atraso.</w:t>
      </w:r>
    </w:p>
    <w:p w14:paraId="154ED097">
      <w:pPr>
        <w:pStyle w:val="3"/>
        <w:rPr>
          <w:u w:val="none"/>
        </w:rPr>
      </w:pPr>
      <w:r>
        <w:rPr>
          <w:u w:val="single"/>
        </w:rPr>
        <w:t>Forma</w:t>
      </w:r>
      <w:r>
        <w:rPr>
          <w:spacing w:val="-5"/>
          <w:u w:val="single"/>
        </w:rPr>
        <w:t xml:space="preserve"> </w:t>
      </w:r>
      <w:r>
        <w:rPr>
          <w:u w:val="single"/>
        </w:rPr>
        <w:t>de</w:t>
      </w:r>
      <w:r>
        <w:rPr>
          <w:spacing w:val="-2"/>
          <w:u w:val="single"/>
        </w:rPr>
        <w:t xml:space="preserve"> pagamento</w:t>
      </w:r>
    </w:p>
    <w:p w14:paraId="61F7AB0A">
      <w:pPr>
        <w:pStyle w:val="3"/>
        <w:spacing w:after="0"/>
        <w:sectPr>
          <w:pgSz w:w="11910" w:h="16840"/>
          <w:pgMar w:top="2160" w:right="708" w:bottom="1860" w:left="850" w:header="708" w:footer="1674" w:gutter="0"/>
          <w:cols w:space="720" w:num="1"/>
        </w:sectPr>
      </w:pPr>
    </w:p>
    <w:p w14:paraId="0562C963">
      <w:pPr>
        <w:pStyle w:val="6"/>
        <w:jc w:val="left"/>
        <w:rPr>
          <w:b/>
        </w:rPr>
      </w:pPr>
    </w:p>
    <w:p w14:paraId="778AA7D9">
      <w:pPr>
        <w:pStyle w:val="6"/>
        <w:spacing w:before="257"/>
        <w:jc w:val="left"/>
        <w:rPr>
          <w:b/>
        </w:rPr>
      </w:pPr>
    </w:p>
    <w:p w14:paraId="3363C5A0">
      <w:pPr>
        <w:pStyle w:val="8"/>
        <w:numPr>
          <w:ilvl w:val="1"/>
          <w:numId w:val="4"/>
        </w:numPr>
        <w:tabs>
          <w:tab w:val="left" w:pos="991"/>
        </w:tabs>
        <w:spacing w:before="0" w:after="0" w:line="240" w:lineRule="auto"/>
        <w:ind w:left="282" w:right="428" w:firstLine="0"/>
        <w:jc w:val="left"/>
        <w:rPr>
          <w:b/>
          <w:sz w:val="22"/>
        </w:rPr>
      </w:pPr>
      <w:r>
        <w:rPr>
          <w:sz w:val="22"/>
        </w:rPr>
        <w:t>O pagamento será realizado por meio de ordem bancária, para crédito em banco, agência e conta corrente indicados pelo contratado.</w:t>
      </w:r>
    </w:p>
    <w:p w14:paraId="3B9A2F91">
      <w:pPr>
        <w:pStyle w:val="8"/>
        <w:numPr>
          <w:ilvl w:val="1"/>
          <w:numId w:val="4"/>
        </w:numPr>
        <w:tabs>
          <w:tab w:val="left" w:pos="991"/>
        </w:tabs>
        <w:spacing w:before="120" w:after="0" w:line="240" w:lineRule="auto"/>
        <w:ind w:left="282" w:right="422" w:firstLine="0"/>
        <w:jc w:val="left"/>
        <w:rPr>
          <w:b/>
          <w:sz w:val="22"/>
        </w:rPr>
      </w:pPr>
      <w:r>
        <w:rPr>
          <w:sz w:val="22"/>
        </w:rPr>
        <w:t>Será considerada data do pagamento o</w:t>
      </w:r>
      <w:r>
        <w:rPr>
          <w:spacing w:val="21"/>
          <w:sz w:val="22"/>
        </w:rPr>
        <w:t xml:space="preserve"> </w:t>
      </w:r>
      <w:r>
        <w:rPr>
          <w:sz w:val="22"/>
        </w:rPr>
        <w:t>dia em que constar como emitida a ordem</w:t>
      </w:r>
      <w:r>
        <w:rPr>
          <w:spacing w:val="21"/>
          <w:sz w:val="22"/>
        </w:rPr>
        <w:t xml:space="preserve"> </w:t>
      </w:r>
      <w:r>
        <w:rPr>
          <w:sz w:val="22"/>
        </w:rPr>
        <w:t>bancária para</w:t>
      </w:r>
      <w:r>
        <w:rPr>
          <w:spacing w:val="80"/>
          <w:sz w:val="22"/>
        </w:rPr>
        <w:t xml:space="preserve"> </w:t>
      </w:r>
      <w:r>
        <w:rPr>
          <w:spacing w:val="-2"/>
          <w:sz w:val="22"/>
        </w:rPr>
        <w:t>pagamento.</w:t>
      </w:r>
    </w:p>
    <w:p w14:paraId="6A7A282A">
      <w:pPr>
        <w:pStyle w:val="8"/>
        <w:numPr>
          <w:ilvl w:val="1"/>
          <w:numId w:val="4"/>
        </w:numPr>
        <w:tabs>
          <w:tab w:val="left" w:pos="991"/>
        </w:tabs>
        <w:spacing w:before="121" w:after="0" w:line="240" w:lineRule="auto"/>
        <w:ind w:left="991" w:right="0" w:hanging="709"/>
        <w:jc w:val="left"/>
        <w:rPr>
          <w:b/>
          <w:sz w:val="22"/>
        </w:rPr>
      </w:pPr>
      <w:r>
        <w:rPr>
          <w:sz w:val="22"/>
        </w:rPr>
        <w:t>Quando</w:t>
      </w:r>
      <w:r>
        <w:rPr>
          <w:spacing w:val="-5"/>
          <w:sz w:val="22"/>
        </w:rPr>
        <w:t xml:space="preserve"> </w:t>
      </w:r>
      <w:r>
        <w:rPr>
          <w:sz w:val="22"/>
        </w:rPr>
        <w:t>do</w:t>
      </w:r>
      <w:r>
        <w:rPr>
          <w:spacing w:val="-6"/>
          <w:sz w:val="22"/>
        </w:rPr>
        <w:t xml:space="preserve"> </w:t>
      </w:r>
      <w:r>
        <w:rPr>
          <w:sz w:val="22"/>
        </w:rPr>
        <w:t>pagamento,</w:t>
      </w:r>
      <w:r>
        <w:rPr>
          <w:spacing w:val="-4"/>
          <w:sz w:val="22"/>
        </w:rPr>
        <w:t xml:space="preserve"> </w:t>
      </w:r>
      <w:r>
        <w:rPr>
          <w:sz w:val="22"/>
        </w:rPr>
        <w:t>será</w:t>
      </w:r>
      <w:r>
        <w:rPr>
          <w:spacing w:val="-4"/>
          <w:sz w:val="22"/>
        </w:rPr>
        <w:t xml:space="preserve"> </w:t>
      </w:r>
      <w:r>
        <w:rPr>
          <w:sz w:val="22"/>
        </w:rPr>
        <w:t>efetuada</w:t>
      </w:r>
      <w:r>
        <w:rPr>
          <w:spacing w:val="-7"/>
          <w:sz w:val="22"/>
        </w:rPr>
        <w:t xml:space="preserve"> </w:t>
      </w:r>
      <w:r>
        <w:rPr>
          <w:sz w:val="22"/>
        </w:rPr>
        <w:t>a</w:t>
      </w:r>
      <w:r>
        <w:rPr>
          <w:spacing w:val="-3"/>
          <w:sz w:val="22"/>
        </w:rPr>
        <w:t xml:space="preserve"> </w:t>
      </w:r>
      <w:r>
        <w:rPr>
          <w:sz w:val="22"/>
        </w:rPr>
        <w:t>retenção</w:t>
      </w:r>
      <w:r>
        <w:rPr>
          <w:spacing w:val="-3"/>
          <w:sz w:val="22"/>
        </w:rPr>
        <w:t xml:space="preserve"> </w:t>
      </w:r>
      <w:r>
        <w:rPr>
          <w:sz w:val="22"/>
        </w:rPr>
        <w:t>tributária</w:t>
      </w:r>
      <w:r>
        <w:rPr>
          <w:spacing w:val="-4"/>
          <w:sz w:val="22"/>
        </w:rPr>
        <w:t xml:space="preserve"> </w:t>
      </w:r>
      <w:r>
        <w:rPr>
          <w:sz w:val="22"/>
        </w:rPr>
        <w:t>prevista</w:t>
      </w:r>
      <w:r>
        <w:rPr>
          <w:spacing w:val="-4"/>
          <w:sz w:val="22"/>
        </w:rPr>
        <w:t xml:space="preserve"> </w:t>
      </w:r>
      <w:r>
        <w:rPr>
          <w:sz w:val="22"/>
        </w:rPr>
        <w:t>na</w:t>
      </w:r>
      <w:r>
        <w:rPr>
          <w:spacing w:val="-7"/>
          <w:sz w:val="22"/>
        </w:rPr>
        <w:t xml:space="preserve"> </w:t>
      </w:r>
      <w:r>
        <w:rPr>
          <w:sz w:val="22"/>
        </w:rPr>
        <w:t>legislação</w:t>
      </w:r>
      <w:r>
        <w:rPr>
          <w:spacing w:val="-4"/>
          <w:sz w:val="22"/>
        </w:rPr>
        <w:t xml:space="preserve"> </w:t>
      </w:r>
      <w:r>
        <w:rPr>
          <w:spacing w:val="-2"/>
          <w:sz w:val="22"/>
        </w:rPr>
        <w:t>aplicável.</w:t>
      </w:r>
    </w:p>
    <w:p w14:paraId="02AFDF21">
      <w:pPr>
        <w:pStyle w:val="8"/>
        <w:numPr>
          <w:ilvl w:val="1"/>
          <w:numId w:val="4"/>
        </w:numPr>
        <w:tabs>
          <w:tab w:val="left" w:pos="991"/>
        </w:tabs>
        <w:spacing w:before="121" w:after="0" w:line="240" w:lineRule="auto"/>
        <w:ind w:left="282" w:right="427" w:firstLine="0"/>
        <w:jc w:val="left"/>
        <w:rPr>
          <w:b/>
          <w:sz w:val="22"/>
        </w:rPr>
      </w:pPr>
      <w:r>
        <w:rPr>
          <w:sz w:val="22"/>
        </w:rPr>
        <w:t>Independentemente</w:t>
      </w:r>
      <w:r>
        <w:rPr>
          <w:spacing w:val="-2"/>
          <w:sz w:val="22"/>
        </w:rPr>
        <w:t xml:space="preserve"> </w:t>
      </w:r>
      <w:r>
        <w:rPr>
          <w:sz w:val="22"/>
        </w:rPr>
        <w:t>do</w:t>
      </w:r>
      <w:r>
        <w:rPr>
          <w:spacing w:val="-2"/>
          <w:sz w:val="22"/>
        </w:rPr>
        <w:t xml:space="preserve"> </w:t>
      </w:r>
      <w:r>
        <w:rPr>
          <w:sz w:val="22"/>
        </w:rPr>
        <w:t>percentual</w:t>
      </w:r>
      <w:r>
        <w:rPr>
          <w:spacing w:val="-1"/>
          <w:sz w:val="22"/>
        </w:rPr>
        <w:t xml:space="preserve"> </w:t>
      </w:r>
      <w:r>
        <w:rPr>
          <w:sz w:val="22"/>
        </w:rPr>
        <w:t>de</w:t>
      </w:r>
      <w:r>
        <w:rPr>
          <w:spacing w:val="-3"/>
          <w:sz w:val="22"/>
        </w:rPr>
        <w:t xml:space="preserve"> </w:t>
      </w:r>
      <w:r>
        <w:rPr>
          <w:sz w:val="22"/>
        </w:rPr>
        <w:t>tributo</w:t>
      </w:r>
      <w:r>
        <w:rPr>
          <w:spacing w:val="-1"/>
          <w:sz w:val="22"/>
        </w:rPr>
        <w:t xml:space="preserve"> </w:t>
      </w:r>
      <w:r>
        <w:rPr>
          <w:sz w:val="22"/>
        </w:rPr>
        <w:t>inserido na</w:t>
      </w:r>
      <w:r>
        <w:rPr>
          <w:spacing w:val="-1"/>
          <w:sz w:val="22"/>
        </w:rPr>
        <w:t xml:space="preserve"> </w:t>
      </w:r>
      <w:r>
        <w:rPr>
          <w:sz w:val="22"/>
        </w:rPr>
        <w:t>planilha,</w:t>
      </w:r>
      <w:r>
        <w:rPr>
          <w:spacing w:val="-1"/>
          <w:sz w:val="22"/>
        </w:rPr>
        <w:t xml:space="preserve"> </w:t>
      </w:r>
      <w:r>
        <w:rPr>
          <w:sz w:val="22"/>
        </w:rPr>
        <w:t>quando</w:t>
      </w:r>
      <w:r>
        <w:rPr>
          <w:spacing w:val="-2"/>
          <w:sz w:val="22"/>
        </w:rPr>
        <w:t xml:space="preserve"> </w:t>
      </w:r>
      <w:r>
        <w:rPr>
          <w:sz w:val="22"/>
        </w:rPr>
        <w:t>houver, serão</w:t>
      </w:r>
      <w:r>
        <w:rPr>
          <w:spacing w:val="-2"/>
          <w:sz w:val="22"/>
        </w:rPr>
        <w:t xml:space="preserve"> </w:t>
      </w:r>
      <w:r>
        <w:rPr>
          <w:sz w:val="22"/>
        </w:rPr>
        <w:t>retidos</w:t>
      </w:r>
      <w:r>
        <w:rPr>
          <w:spacing w:val="-1"/>
          <w:sz w:val="22"/>
        </w:rPr>
        <w:t xml:space="preserve"> </w:t>
      </w:r>
      <w:r>
        <w:rPr>
          <w:sz w:val="22"/>
        </w:rPr>
        <w:t>na fonte, quando da realização do pagamento, os percentuais estabelecidos na legislação vigente.</w:t>
      </w:r>
    </w:p>
    <w:p w14:paraId="766515DB">
      <w:pPr>
        <w:pStyle w:val="8"/>
        <w:numPr>
          <w:ilvl w:val="1"/>
          <w:numId w:val="4"/>
        </w:numPr>
        <w:tabs>
          <w:tab w:val="left" w:pos="987"/>
        </w:tabs>
        <w:spacing w:before="120" w:after="0" w:line="240" w:lineRule="auto"/>
        <w:ind w:left="282" w:right="420" w:firstLine="0"/>
        <w:jc w:val="both"/>
        <w:rPr>
          <w:b/>
          <w:sz w:val="22"/>
        </w:rPr>
      </w:pPr>
      <w:r>
        <w:rPr>
          <w:sz w:val="22"/>
        </w:rPr>
        <w:t>O</w:t>
      </w:r>
      <w:r>
        <w:rPr>
          <w:spacing w:val="-7"/>
          <w:sz w:val="22"/>
        </w:rPr>
        <w:t xml:space="preserve"> </w:t>
      </w:r>
      <w:r>
        <w:rPr>
          <w:sz w:val="22"/>
        </w:rPr>
        <w:t>contratado</w:t>
      </w:r>
      <w:r>
        <w:rPr>
          <w:spacing w:val="-6"/>
          <w:sz w:val="22"/>
        </w:rPr>
        <w:t xml:space="preserve"> </w:t>
      </w:r>
      <w:r>
        <w:rPr>
          <w:sz w:val="22"/>
        </w:rPr>
        <w:t>regularmente</w:t>
      </w:r>
      <w:r>
        <w:rPr>
          <w:spacing w:val="-9"/>
          <w:sz w:val="22"/>
        </w:rPr>
        <w:t xml:space="preserve"> </w:t>
      </w:r>
      <w:r>
        <w:rPr>
          <w:sz w:val="22"/>
        </w:rPr>
        <w:t>optante</w:t>
      </w:r>
      <w:r>
        <w:rPr>
          <w:spacing w:val="-7"/>
          <w:sz w:val="22"/>
        </w:rPr>
        <w:t xml:space="preserve"> </w:t>
      </w:r>
      <w:r>
        <w:rPr>
          <w:sz w:val="22"/>
        </w:rPr>
        <w:t>pelo</w:t>
      </w:r>
      <w:r>
        <w:rPr>
          <w:spacing w:val="-6"/>
          <w:sz w:val="22"/>
        </w:rPr>
        <w:t xml:space="preserve"> </w:t>
      </w:r>
      <w:r>
        <w:rPr>
          <w:sz w:val="22"/>
        </w:rPr>
        <w:t>Simples</w:t>
      </w:r>
      <w:r>
        <w:rPr>
          <w:spacing w:val="-9"/>
          <w:sz w:val="22"/>
        </w:rPr>
        <w:t xml:space="preserve"> </w:t>
      </w:r>
      <w:r>
        <w:rPr>
          <w:sz w:val="22"/>
        </w:rPr>
        <w:t>Nacional,</w:t>
      </w:r>
      <w:r>
        <w:rPr>
          <w:spacing w:val="-8"/>
          <w:sz w:val="22"/>
        </w:rPr>
        <w:t xml:space="preserve"> </w:t>
      </w:r>
      <w:r>
        <w:rPr>
          <w:sz w:val="22"/>
        </w:rPr>
        <w:t>nos</w:t>
      </w:r>
      <w:r>
        <w:rPr>
          <w:spacing w:val="-8"/>
          <w:sz w:val="22"/>
        </w:rPr>
        <w:t xml:space="preserve"> </w:t>
      </w:r>
      <w:r>
        <w:rPr>
          <w:sz w:val="22"/>
        </w:rPr>
        <w:t>termos</w:t>
      </w:r>
      <w:r>
        <w:rPr>
          <w:spacing w:val="-9"/>
          <w:sz w:val="22"/>
        </w:rPr>
        <w:t xml:space="preserve"> </w:t>
      </w:r>
      <w:r>
        <w:rPr>
          <w:sz w:val="22"/>
        </w:rPr>
        <w:t>da</w:t>
      </w:r>
      <w:r>
        <w:rPr>
          <w:spacing w:val="-5"/>
          <w:sz w:val="22"/>
        </w:rPr>
        <w:t xml:space="preserve"> </w:t>
      </w:r>
      <w:r>
        <w:fldChar w:fldCharType="begin"/>
      </w:r>
      <w:r>
        <w:instrText xml:space="preserve"> HYPERLINK "https://www.planalto.gov.br/ccivil_03/leis/lcp/lcp123.htm" \h </w:instrText>
      </w:r>
      <w:r>
        <w:fldChar w:fldCharType="separate"/>
      </w:r>
      <w:r>
        <w:rPr>
          <w:sz w:val="22"/>
        </w:rPr>
        <w:t>Lei</w:t>
      </w:r>
      <w:r>
        <w:rPr>
          <w:spacing w:val="-7"/>
          <w:sz w:val="22"/>
        </w:rPr>
        <w:t xml:space="preserve"> </w:t>
      </w:r>
      <w:r>
        <w:rPr>
          <w:sz w:val="22"/>
        </w:rPr>
        <w:t>Complementar</w:t>
      </w:r>
      <w:r>
        <w:rPr>
          <w:spacing w:val="-9"/>
          <w:sz w:val="22"/>
        </w:rPr>
        <w:t xml:space="preserve"> </w:t>
      </w:r>
      <w:r>
        <w:rPr>
          <w:sz w:val="22"/>
        </w:rPr>
        <w:t>nº</w:t>
      </w:r>
      <w:r>
        <w:rPr>
          <w:spacing w:val="-9"/>
          <w:sz w:val="22"/>
        </w:rPr>
        <w:t xml:space="preserve"> </w:t>
      </w:r>
      <w:r>
        <w:rPr>
          <w:sz w:val="22"/>
        </w:rPr>
        <w:t>123,</w:t>
      </w:r>
      <w:r>
        <w:rPr>
          <w:sz w:val="22"/>
        </w:rPr>
        <w:fldChar w:fldCharType="end"/>
      </w:r>
      <w:r>
        <w:rPr>
          <w:sz w:val="22"/>
        </w:rPr>
        <w:t xml:space="preserve"> </w:t>
      </w:r>
      <w:r>
        <w:fldChar w:fldCharType="begin"/>
      </w:r>
      <w:r>
        <w:instrText xml:space="preserve"> HYPERLINK "https://www.planalto.gov.br/ccivil_03/leis/lcp/lcp123.htm" \h </w:instrText>
      </w:r>
      <w:r>
        <w:fldChar w:fldCharType="separate"/>
      </w:r>
      <w:r>
        <w:rPr>
          <w:sz w:val="22"/>
        </w:rPr>
        <w:t>de 2006,</w:t>
      </w:r>
      <w:r>
        <w:rPr>
          <w:sz w:val="22"/>
        </w:rPr>
        <w:fldChar w:fldCharType="end"/>
      </w:r>
      <w:r>
        <w:rPr>
          <w:sz w:val="22"/>
        </w:rPr>
        <w:t xml:space="preserve"> não sofrerá a retenção tributária quanto aos impostos e contribuições abrangidos por aquele regime. No entanto, o pagamento ficará condicionado à apresentação de comprovação, por meio de documento</w:t>
      </w:r>
      <w:r>
        <w:rPr>
          <w:spacing w:val="-11"/>
          <w:sz w:val="22"/>
        </w:rPr>
        <w:t xml:space="preserve"> </w:t>
      </w:r>
      <w:r>
        <w:rPr>
          <w:sz w:val="22"/>
        </w:rPr>
        <w:t>oficial,</w:t>
      </w:r>
      <w:r>
        <w:rPr>
          <w:spacing w:val="-12"/>
          <w:sz w:val="22"/>
        </w:rPr>
        <w:t xml:space="preserve"> </w:t>
      </w:r>
      <w:r>
        <w:rPr>
          <w:sz w:val="22"/>
        </w:rPr>
        <w:t>de</w:t>
      </w:r>
      <w:r>
        <w:rPr>
          <w:spacing w:val="-12"/>
          <w:sz w:val="22"/>
        </w:rPr>
        <w:t xml:space="preserve"> </w:t>
      </w:r>
      <w:r>
        <w:rPr>
          <w:sz w:val="22"/>
        </w:rPr>
        <w:t>que</w:t>
      </w:r>
      <w:r>
        <w:rPr>
          <w:spacing w:val="-9"/>
          <w:sz w:val="22"/>
        </w:rPr>
        <w:t xml:space="preserve"> </w:t>
      </w:r>
      <w:r>
        <w:rPr>
          <w:sz w:val="22"/>
        </w:rPr>
        <w:t>faz</w:t>
      </w:r>
      <w:r>
        <w:rPr>
          <w:spacing w:val="-11"/>
          <w:sz w:val="22"/>
        </w:rPr>
        <w:t xml:space="preserve"> </w:t>
      </w:r>
      <w:r>
        <w:rPr>
          <w:sz w:val="22"/>
        </w:rPr>
        <w:t>jus</w:t>
      </w:r>
      <w:r>
        <w:rPr>
          <w:spacing w:val="-10"/>
          <w:sz w:val="22"/>
        </w:rPr>
        <w:t xml:space="preserve"> </w:t>
      </w:r>
      <w:r>
        <w:rPr>
          <w:sz w:val="22"/>
        </w:rPr>
        <w:t>ao</w:t>
      </w:r>
      <w:r>
        <w:rPr>
          <w:spacing w:val="-11"/>
          <w:sz w:val="22"/>
        </w:rPr>
        <w:t xml:space="preserve"> </w:t>
      </w:r>
      <w:r>
        <w:rPr>
          <w:sz w:val="22"/>
        </w:rPr>
        <w:t>tratamento</w:t>
      </w:r>
      <w:r>
        <w:rPr>
          <w:spacing w:val="-11"/>
          <w:sz w:val="22"/>
        </w:rPr>
        <w:t xml:space="preserve"> </w:t>
      </w:r>
      <w:r>
        <w:rPr>
          <w:sz w:val="22"/>
        </w:rPr>
        <w:t>tributário</w:t>
      </w:r>
      <w:r>
        <w:rPr>
          <w:spacing w:val="-9"/>
          <w:sz w:val="22"/>
        </w:rPr>
        <w:t xml:space="preserve"> </w:t>
      </w:r>
      <w:r>
        <w:rPr>
          <w:sz w:val="22"/>
        </w:rPr>
        <w:t>favorecido</w:t>
      </w:r>
      <w:r>
        <w:rPr>
          <w:spacing w:val="-11"/>
          <w:sz w:val="22"/>
        </w:rPr>
        <w:t xml:space="preserve"> </w:t>
      </w:r>
      <w:r>
        <w:rPr>
          <w:sz w:val="22"/>
        </w:rPr>
        <w:t>previsto</w:t>
      </w:r>
      <w:r>
        <w:rPr>
          <w:spacing w:val="-11"/>
          <w:sz w:val="22"/>
        </w:rPr>
        <w:t xml:space="preserve"> </w:t>
      </w:r>
      <w:r>
        <w:rPr>
          <w:sz w:val="22"/>
        </w:rPr>
        <w:t>na</w:t>
      </w:r>
      <w:r>
        <w:rPr>
          <w:spacing w:val="-12"/>
          <w:sz w:val="22"/>
        </w:rPr>
        <w:t xml:space="preserve"> </w:t>
      </w:r>
      <w:r>
        <w:rPr>
          <w:sz w:val="22"/>
        </w:rPr>
        <w:t>referida</w:t>
      </w:r>
      <w:r>
        <w:rPr>
          <w:spacing w:val="-12"/>
          <w:sz w:val="22"/>
        </w:rPr>
        <w:t xml:space="preserve"> </w:t>
      </w:r>
      <w:r>
        <w:rPr>
          <w:sz w:val="22"/>
        </w:rPr>
        <w:t>Lei</w:t>
      </w:r>
      <w:r>
        <w:rPr>
          <w:spacing w:val="-12"/>
          <w:sz w:val="22"/>
        </w:rPr>
        <w:t xml:space="preserve"> </w:t>
      </w:r>
      <w:r>
        <w:rPr>
          <w:sz w:val="22"/>
        </w:rPr>
        <w:t>Complementar.</w:t>
      </w:r>
    </w:p>
    <w:p w14:paraId="1CE398D0">
      <w:pPr>
        <w:pStyle w:val="8"/>
        <w:numPr>
          <w:ilvl w:val="1"/>
          <w:numId w:val="4"/>
        </w:numPr>
        <w:tabs>
          <w:tab w:val="left" w:pos="1695"/>
        </w:tabs>
        <w:spacing w:before="119" w:after="0" w:line="240" w:lineRule="auto"/>
        <w:ind w:left="1695" w:right="0" w:hanging="846"/>
        <w:jc w:val="both"/>
        <w:rPr>
          <w:b/>
          <w:sz w:val="22"/>
        </w:rPr>
      </w:pPr>
      <w:r>
        <w:rPr>
          <w:sz w:val="22"/>
        </w:rPr>
        <w:t>Cessão de</w:t>
      </w:r>
      <w:r>
        <w:rPr>
          <w:spacing w:val="-1"/>
          <w:sz w:val="22"/>
        </w:rPr>
        <w:t xml:space="preserve"> </w:t>
      </w:r>
      <w:r>
        <w:rPr>
          <w:spacing w:val="-2"/>
          <w:sz w:val="22"/>
        </w:rPr>
        <w:t>Crédito</w:t>
      </w:r>
    </w:p>
    <w:p w14:paraId="50AB56C6">
      <w:pPr>
        <w:pStyle w:val="8"/>
        <w:numPr>
          <w:ilvl w:val="1"/>
          <w:numId w:val="4"/>
        </w:numPr>
        <w:tabs>
          <w:tab w:val="left" w:pos="987"/>
        </w:tabs>
        <w:spacing w:before="254" w:after="0" w:line="240" w:lineRule="auto"/>
        <w:ind w:left="987" w:right="0" w:hanging="705"/>
        <w:jc w:val="both"/>
        <w:rPr>
          <w:b/>
          <w:sz w:val="22"/>
        </w:rPr>
      </w:pPr>
      <w:r>
        <w:rPr>
          <w:sz w:val="22"/>
        </w:rPr>
        <w:t>As</w:t>
      </w:r>
      <w:r>
        <w:rPr>
          <w:spacing w:val="-6"/>
          <w:sz w:val="22"/>
        </w:rPr>
        <w:t xml:space="preserve"> </w:t>
      </w:r>
      <w:r>
        <w:rPr>
          <w:sz w:val="22"/>
        </w:rPr>
        <w:t>cessões</w:t>
      </w:r>
      <w:r>
        <w:rPr>
          <w:spacing w:val="-5"/>
          <w:sz w:val="22"/>
        </w:rPr>
        <w:t xml:space="preserve"> </w:t>
      </w:r>
      <w:r>
        <w:rPr>
          <w:sz w:val="22"/>
        </w:rPr>
        <w:t>de</w:t>
      </w:r>
      <w:r>
        <w:rPr>
          <w:spacing w:val="-3"/>
          <w:sz w:val="22"/>
        </w:rPr>
        <w:t xml:space="preserve"> </w:t>
      </w:r>
      <w:r>
        <w:rPr>
          <w:sz w:val="22"/>
        </w:rPr>
        <w:t>crédito</w:t>
      </w:r>
      <w:r>
        <w:rPr>
          <w:spacing w:val="-3"/>
          <w:sz w:val="22"/>
        </w:rPr>
        <w:t xml:space="preserve"> </w:t>
      </w:r>
      <w:r>
        <w:rPr>
          <w:sz w:val="22"/>
        </w:rPr>
        <w:t>dependerão</w:t>
      </w:r>
      <w:r>
        <w:rPr>
          <w:spacing w:val="-2"/>
          <w:sz w:val="22"/>
        </w:rPr>
        <w:t xml:space="preserve"> </w:t>
      </w:r>
      <w:r>
        <w:rPr>
          <w:sz w:val="22"/>
        </w:rPr>
        <w:t>de</w:t>
      </w:r>
      <w:r>
        <w:rPr>
          <w:spacing w:val="-5"/>
          <w:sz w:val="22"/>
        </w:rPr>
        <w:t xml:space="preserve"> </w:t>
      </w:r>
      <w:r>
        <w:rPr>
          <w:sz w:val="22"/>
        </w:rPr>
        <w:t>prévia</w:t>
      </w:r>
      <w:r>
        <w:rPr>
          <w:spacing w:val="-4"/>
          <w:sz w:val="22"/>
        </w:rPr>
        <w:t xml:space="preserve"> </w:t>
      </w:r>
      <w:r>
        <w:rPr>
          <w:sz w:val="22"/>
        </w:rPr>
        <w:t>aprovação</w:t>
      </w:r>
      <w:r>
        <w:rPr>
          <w:spacing w:val="-2"/>
          <w:sz w:val="22"/>
        </w:rPr>
        <w:t xml:space="preserve"> </w:t>
      </w:r>
      <w:r>
        <w:rPr>
          <w:sz w:val="22"/>
        </w:rPr>
        <w:t>do</w:t>
      </w:r>
      <w:r>
        <w:rPr>
          <w:spacing w:val="-5"/>
          <w:sz w:val="22"/>
        </w:rPr>
        <w:t xml:space="preserve"> </w:t>
      </w:r>
      <w:r>
        <w:rPr>
          <w:spacing w:val="-2"/>
          <w:sz w:val="22"/>
        </w:rPr>
        <w:t>Contratante.</w:t>
      </w:r>
    </w:p>
    <w:p w14:paraId="42B71FCC">
      <w:pPr>
        <w:pStyle w:val="8"/>
        <w:numPr>
          <w:ilvl w:val="1"/>
          <w:numId w:val="4"/>
        </w:numPr>
        <w:tabs>
          <w:tab w:val="left" w:pos="987"/>
        </w:tabs>
        <w:spacing w:before="121" w:after="0" w:line="240" w:lineRule="auto"/>
        <w:ind w:left="282" w:right="571" w:firstLine="0"/>
        <w:jc w:val="both"/>
        <w:rPr>
          <w:b/>
          <w:sz w:val="22"/>
        </w:rPr>
      </w:pPr>
      <w:r>
        <w:rPr>
          <w:sz w:val="22"/>
        </w:rPr>
        <w:t>A eficácia da cessão de crédito, em relação à Administração, está condicionada à celebração de termo aditivo ao contrato administrativo.</w:t>
      </w:r>
    </w:p>
    <w:p w14:paraId="44FE861A">
      <w:pPr>
        <w:pStyle w:val="8"/>
        <w:numPr>
          <w:ilvl w:val="1"/>
          <w:numId w:val="4"/>
        </w:numPr>
        <w:tabs>
          <w:tab w:val="left" w:pos="987"/>
        </w:tabs>
        <w:spacing w:before="120" w:after="0" w:line="240" w:lineRule="auto"/>
        <w:ind w:left="282" w:right="564" w:firstLine="0"/>
        <w:jc w:val="both"/>
        <w:rPr>
          <w:b/>
          <w:sz w:val="22"/>
        </w:rPr>
      </w:pPr>
      <w:r>
        <w:rPr>
          <w:sz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w:t>
      </w:r>
      <w:r>
        <w:rPr>
          <w:spacing w:val="-13"/>
          <w:sz w:val="22"/>
        </w:rPr>
        <w:t xml:space="preserve"> </w:t>
      </w:r>
      <w:r>
        <w:rPr>
          <w:sz w:val="22"/>
        </w:rPr>
        <w:t>do</w:t>
      </w:r>
      <w:r>
        <w:rPr>
          <w:spacing w:val="-12"/>
          <w:sz w:val="22"/>
        </w:rPr>
        <w:t xml:space="preserve"> </w:t>
      </w:r>
      <w:r>
        <w:rPr>
          <w:sz w:val="22"/>
        </w:rPr>
        <w:t>cessionário,</w:t>
      </w:r>
      <w:r>
        <w:rPr>
          <w:spacing w:val="-13"/>
          <w:sz w:val="22"/>
        </w:rPr>
        <w:t xml:space="preserve"> </w:t>
      </w:r>
      <w:r>
        <w:rPr>
          <w:sz w:val="22"/>
        </w:rPr>
        <w:t>bem</w:t>
      </w:r>
      <w:r>
        <w:rPr>
          <w:spacing w:val="-12"/>
          <w:sz w:val="22"/>
        </w:rPr>
        <w:t xml:space="preserve"> </w:t>
      </w:r>
      <w:r>
        <w:rPr>
          <w:sz w:val="22"/>
        </w:rPr>
        <w:t>como</w:t>
      </w:r>
      <w:r>
        <w:rPr>
          <w:spacing w:val="-13"/>
          <w:sz w:val="22"/>
        </w:rPr>
        <w:t xml:space="preserve"> </w:t>
      </w:r>
      <w:r>
        <w:rPr>
          <w:sz w:val="22"/>
        </w:rPr>
        <w:t>à</w:t>
      </w:r>
      <w:r>
        <w:rPr>
          <w:spacing w:val="-12"/>
          <w:sz w:val="22"/>
        </w:rPr>
        <w:t xml:space="preserve"> </w:t>
      </w:r>
      <w:r>
        <w:rPr>
          <w:sz w:val="22"/>
        </w:rPr>
        <w:t>certificação</w:t>
      </w:r>
      <w:r>
        <w:rPr>
          <w:spacing w:val="-13"/>
          <w:sz w:val="22"/>
        </w:rPr>
        <w:t xml:space="preserve"> </w:t>
      </w:r>
      <w:r>
        <w:rPr>
          <w:sz w:val="22"/>
        </w:rPr>
        <w:t>de</w:t>
      </w:r>
      <w:r>
        <w:rPr>
          <w:spacing w:val="-12"/>
          <w:sz w:val="22"/>
        </w:rPr>
        <w:t xml:space="preserve"> </w:t>
      </w:r>
      <w:r>
        <w:rPr>
          <w:sz w:val="22"/>
        </w:rPr>
        <w:t>que</w:t>
      </w:r>
      <w:r>
        <w:rPr>
          <w:spacing w:val="-12"/>
          <w:sz w:val="22"/>
        </w:rPr>
        <w:t xml:space="preserve"> </w:t>
      </w:r>
      <w:r>
        <w:rPr>
          <w:sz w:val="22"/>
        </w:rPr>
        <w:t>o</w:t>
      </w:r>
      <w:r>
        <w:rPr>
          <w:spacing w:val="-13"/>
          <w:sz w:val="22"/>
        </w:rPr>
        <w:t xml:space="preserve"> </w:t>
      </w:r>
      <w:r>
        <w:rPr>
          <w:sz w:val="22"/>
        </w:rPr>
        <w:t>cessionário</w:t>
      </w:r>
      <w:r>
        <w:rPr>
          <w:spacing w:val="-12"/>
          <w:sz w:val="22"/>
        </w:rPr>
        <w:t xml:space="preserve"> </w:t>
      </w:r>
      <w:r>
        <w:rPr>
          <w:sz w:val="22"/>
        </w:rPr>
        <w:t>não</w:t>
      </w:r>
      <w:r>
        <w:rPr>
          <w:spacing w:val="-13"/>
          <w:sz w:val="22"/>
        </w:rPr>
        <w:t xml:space="preserve"> </w:t>
      </w:r>
      <w:r>
        <w:rPr>
          <w:sz w:val="22"/>
        </w:rPr>
        <w:t>se</w:t>
      </w:r>
      <w:r>
        <w:rPr>
          <w:spacing w:val="-12"/>
          <w:sz w:val="22"/>
        </w:rPr>
        <w:t xml:space="preserve"> </w:t>
      </w:r>
      <w:r>
        <w:rPr>
          <w:sz w:val="22"/>
        </w:rPr>
        <w:t>encontra</w:t>
      </w:r>
      <w:r>
        <w:rPr>
          <w:spacing w:val="-13"/>
          <w:sz w:val="22"/>
        </w:rPr>
        <w:t xml:space="preserve"> </w:t>
      </w:r>
      <w:r>
        <w:rPr>
          <w:sz w:val="22"/>
        </w:rPr>
        <w:t>impedido</w:t>
      </w:r>
      <w:r>
        <w:rPr>
          <w:spacing w:val="-12"/>
          <w:sz w:val="22"/>
        </w:rPr>
        <w:t xml:space="preserve"> </w:t>
      </w:r>
      <w:r>
        <w:rPr>
          <w:sz w:val="22"/>
        </w:rPr>
        <w:t>de</w:t>
      </w:r>
      <w:r>
        <w:rPr>
          <w:spacing w:val="-12"/>
          <w:sz w:val="22"/>
        </w:rPr>
        <w:t xml:space="preserve"> </w:t>
      </w:r>
      <w:r>
        <w:rPr>
          <w:sz w:val="22"/>
        </w:rPr>
        <w:t>licitar e contratar com o Poder Público, conforme a legislação em vigor, ou de receber benefícios ou incentivos fiscais ou creditícios, direta ou indiretamente, conforme o art. 12 da Lei nº 8.429, de 1992, nos termos do Parecer JL-01, de 18 de maio de 2020.</w:t>
      </w:r>
    </w:p>
    <w:p w14:paraId="724DBAE5">
      <w:pPr>
        <w:pStyle w:val="8"/>
        <w:numPr>
          <w:ilvl w:val="1"/>
          <w:numId w:val="4"/>
        </w:numPr>
        <w:tabs>
          <w:tab w:val="left" w:pos="987"/>
        </w:tabs>
        <w:spacing w:before="120" w:after="0" w:line="240" w:lineRule="auto"/>
        <w:ind w:left="282" w:right="564" w:firstLine="0"/>
        <w:jc w:val="both"/>
        <w:rPr>
          <w:b/>
          <w:sz w:val="22"/>
        </w:rPr>
      </w:pPr>
      <w:r>
        <w:rPr>
          <w:sz w:val="22"/>
        </w:rPr>
        <w:t>O</w:t>
      </w:r>
      <w:r>
        <w:rPr>
          <w:spacing w:val="-7"/>
          <w:sz w:val="22"/>
        </w:rPr>
        <w:t xml:space="preserve"> </w:t>
      </w:r>
      <w:r>
        <w:rPr>
          <w:sz w:val="22"/>
        </w:rPr>
        <w:t>crédito</w:t>
      </w:r>
      <w:r>
        <w:rPr>
          <w:spacing w:val="-8"/>
          <w:sz w:val="22"/>
        </w:rPr>
        <w:t xml:space="preserve"> </w:t>
      </w:r>
      <w:r>
        <w:rPr>
          <w:sz w:val="22"/>
        </w:rPr>
        <w:t>a</w:t>
      </w:r>
      <w:r>
        <w:rPr>
          <w:spacing w:val="-8"/>
          <w:sz w:val="22"/>
        </w:rPr>
        <w:t xml:space="preserve"> </w:t>
      </w:r>
      <w:r>
        <w:rPr>
          <w:sz w:val="22"/>
        </w:rPr>
        <w:t>ser</w:t>
      </w:r>
      <w:r>
        <w:rPr>
          <w:spacing w:val="-7"/>
          <w:sz w:val="22"/>
        </w:rPr>
        <w:t xml:space="preserve"> </w:t>
      </w:r>
      <w:r>
        <w:rPr>
          <w:sz w:val="22"/>
        </w:rPr>
        <w:t>pago</w:t>
      </w:r>
      <w:r>
        <w:rPr>
          <w:spacing w:val="-6"/>
          <w:sz w:val="22"/>
        </w:rPr>
        <w:t xml:space="preserve"> </w:t>
      </w:r>
      <w:r>
        <w:rPr>
          <w:sz w:val="22"/>
        </w:rPr>
        <w:t>à</w:t>
      </w:r>
      <w:r>
        <w:rPr>
          <w:spacing w:val="-10"/>
          <w:sz w:val="22"/>
        </w:rPr>
        <w:t xml:space="preserve"> </w:t>
      </w:r>
      <w:r>
        <w:rPr>
          <w:sz w:val="22"/>
        </w:rPr>
        <w:t>cessionária</w:t>
      </w:r>
      <w:r>
        <w:rPr>
          <w:spacing w:val="-10"/>
          <w:sz w:val="22"/>
        </w:rPr>
        <w:t xml:space="preserve"> </w:t>
      </w:r>
      <w:r>
        <w:rPr>
          <w:sz w:val="22"/>
        </w:rPr>
        <w:t>é</w:t>
      </w:r>
      <w:r>
        <w:rPr>
          <w:spacing w:val="-7"/>
          <w:sz w:val="22"/>
        </w:rPr>
        <w:t xml:space="preserve"> </w:t>
      </w:r>
      <w:r>
        <w:rPr>
          <w:sz w:val="22"/>
        </w:rPr>
        <w:t>exatamente</w:t>
      </w:r>
      <w:r>
        <w:rPr>
          <w:spacing w:val="-7"/>
          <w:sz w:val="22"/>
        </w:rPr>
        <w:t xml:space="preserve"> </w:t>
      </w:r>
      <w:r>
        <w:rPr>
          <w:sz w:val="22"/>
        </w:rPr>
        <w:t>aquele</w:t>
      </w:r>
      <w:r>
        <w:rPr>
          <w:spacing w:val="-7"/>
          <w:sz w:val="22"/>
        </w:rPr>
        <w:t xml:space="preserve"> </w:t>
      </w:r>
      <w:r>
        <w:rPr>
          <w:sz w:val="22"/>
        </w:rPr>
        <w:t>que</w:t>
      </w:r>
      <w:r>
        <w:rPr>
          <w:spacing w:val="-9"/>
          <w:sz w:val="22"/>
        </w:rPr>
        <w:t xml:space="preserve"> </w:t>
      </w:r>
      <w:r>
        <w:rPr>
          <w:sz w:val="22"/>
        </w:rPr>
        <w:t>seria</w:t>
      </w:r>
      <w:r>
        <w:rPr>
          <w:spacing w:val="-10"/>
          <w:sz w:val="22"/>
        </w:rPr>
        <w:t xml:space="preserve"> </w:t>
      </w:r>
      <w:r>
        <w:rPr>
          <w:sz w:val="22"/>
        </w:rPr>
        <w:t>destinado</w:t>
      </w:r>
      <w:r>
        <w:rPr>
          <w:spacing w:val="-6"/>
          <w:sz w:val="22"/>
        </w:rPr>
        <w:t xml:space="preserve"> </w:t>
      </w:r>
      <w:r>
        <w:rPr>
          <w:sz w:val="22"/>
        </w:rPr>
        <w:t>à</w:t>
      </w:r>
      <w:r>
        <w:rPr>
          <w:spacing w:val="-10"/>
          <w:sz w:val="22"/>
        </w:rPr>
        <w:t xml:space="preserve"> </w:t>
      </w:r>
      <w:r>
        <w:rPr>
          <w:sz w:val="22"/>
        </w:rPr>
        <w:t>cedente</w:t>
      </w:r>
      <w:r>
        <w:rPr>
          <w:spacing w:val="-9"/>
          <w:sz w:val="22"/>
        </w:rPr>
        <w:t xml:space="preserve"> </w:t>
      </w:r>
      <w:r>
        <w:rPr>
          <w:sz w:val="22"/>
        </w:rPr>
        <w:t>(Contratado)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EC4DC13">
      <w:pPr>
        <w:pStyle w:val="8"/>
        <w:numPr>
          <w:ilvl w:val="1"/>
          <w:numId w:val="4"/>
        </w:numPr>
        <w:tabs>
          <w:tab w:val="left" w:pos="987"/>
        </w:tabs>
        <w:spacing w:before="124" w:after="0" w:line="237" w:lineRule="auto"/>
        <w:ind w:left="282" w:right="563" w:firstLine="0"/>
        <w:jc w:val="both"/>
        <w:rPr>
          <w:b/>
          <w:sz w:val="22"/>
        </w:rPr>
      </w:pPr>
      <w:r>
        <w:rPr>
          <w:sz w:val="22"/>
        </w:rPr>
        <w:t>A cessão de crédito não afetará a execução do objeto contratado, que continuará sob a integral responsabilidade do Contratado.</w:t>
      </w:r>
    </w:p>
    <w:p w14:paraId="78287D27">
      <w:pPr>
        <w:pStyle w:val="8"/>
        <w:numPr>
          <w:ilvl w:val="1"/>
          <w:numId w:val="4"/>
        </w:numPr>
        <w:tabs>
          <w:tab w:val="left" w:pos="987"/>
        </w:tabs>
        <w:spacing w:before="121" w:after="0" w:line="240" w:lineRule="auto"/>
        <w:ind w:left="282" w:right="565" w:firstLine="0"/>
        <w:jc w:val="both"/>
        <w:rPr>
          <w:b/>
          <w:sz w:val="22"/>
        </w:rPr>
      </w:pPr>
      <w:r>
        <w:rPr>
          <w:sz w:val="22"/>
        </w:rPr>
        <w:t>O disposto nesta seção não afeta as operações de crédito de que trata a Instrução Normativa SEGES/MGI nº 82, de 21 de fevereiro de 2025, as quais ficam por esta regidas.</w:t>
      </w:r>
    </w:p>
    <w:p w14:paraId="13A96ED8">
      <w:pPr>
        <w:pStyle w:val="3"/>
        <w:rPr>
          <w:u w:val="none"/>
        </w:rPr>
      </w:pPr>
      <w:r>
        <w:rPr>
          <w:spacing w:val="-2"/>
          <w:u w:val="single"/>
        </w:rPr>
        <w:t>Reajuste</w:t>
      </w:r>
    </w:p>
    <w:p w14:paraId="0C0B71FA">
      <w:pPr>
        <w:pStyle w:val="8"/>
        <w:numPr>
          <w:ilvl w:val="1"/>
          <w:numId w:val="4"/>
        </w:numPr>
        <w:tabs>
          <w:tab w:val="left" w:pos="991"/>
        </w:tabs>
        <w:spacing w:before="120" w:after="0" w:line="240" w:lineRule="auto"/>
        <w:ind w:left="282" w:right="567" w:firstLine="0"/>
        <w:jc w:val="left"/>
        <w:rPr>
          <w:b/>
          <w:sz w:val="22"/>
        </w:rPr>
      </w:pPr>
      <w:r>
        <w:rPr>
          <w:sz w:val="22"/>
        </w:rPr>
        <w:t>Os preços</w:t>
      </w:r>
      <w:r>
        <w:rPr>
          <w:spacing w:val="-1"/>
          <w:sz w:val="22"/>
        </w:rPr>
        <w:t xml:space="preserve"> </w:t>
      </w:r>
      <w:r>
        <w:rPr>
          <w:sz w:val="22"/>
        </w:rPr>
        <w:t>inicialmente contratados são fixos</w:t>
      </w:r>
      <w:r>
        <w:rPr>
          <w:spacing w:val="-1"/>
          <w:sz w:val="22"/>
        </w:rPr>
        <w:t xml:space="preserve"> </w:t>
      </w:r>
      <w:r>
        <w:rPr>
          <w:sz w:val="22"/>
        </w:rPr>
        <w:t xml:space="preserve">e irreajustáveis no prazo de um ano contado da data do orçamento estimado, em </w:t>
      </w:r>
      <w:r>
        <w:rPr>
          <w:color w:val="006FC0"/>
          <w:sz w:val="22"/>
        </w:rPr>
        <w:t>12/12/2025.</w:t>
      </w:r>
    </w:p>
    <w:p w14:paraId="3CD533EF">
      <w:pPr>
        <w:pStyle w:val="8"/>
        <w:numPr>
          <w:ilvl w:val="1"/>
          <w:numId w:val="4"/>
        </w:numPr>
        <w:tabs>
          <w:tab w:val="left" w:pos="991"/>
        </w:tabs>
        <w:spacing w:before="120" w:after="0" w:line="240" w:lineRule="auto"/>
        <w:ind w:left="282" w:right="564" w:firstLine="0"/>
        <w:jc w:val="left"/>
        <w:rPr>
          <w:b/>
          <w:sz w:val="22"/>
        </w:rPr>
      </w:pPr>
      <w:r>
        <w:rPr>
          <w:sz w:val="22"/>
        </w:rPr>
        <w:t xml:space="preserve">Após o interregno de um ano, e independentemente de pedido do Contratado, os preços iniciais serão reajustados, mediante a aplicação, pelo Contratante, do índice </w:t>
      </w:r>
      <w:r>
        <w:rPr>
          <w:color w:val="006FC0"/>
          <w:sz w:val="22"/>
        </w:rPr>
        <w:t xml:space="preserve">IPCA/IBGE, </w:t>
      </w:r>
      <w:r>
        <w:rPr>
          <w:sz w:val="22"/>
        </w:rPr>
        <w:t>exclusivamente para as</w:t>
      </w:r>
    </w:p>
    <w:p w14:paraId="596F718F">
      <w:pPr>
        <w:pStyle w:val="8"/>
        <w:spacing w:after="0" w:line="240" w:lineRule="auto"/>
        <w:jc w:val="left"/>
        <w:rPr>
          <w:b/>
          <w:sz w:val="22"/>
        </w:rPr>
        <w:sectPr>
          <w:pgSz w:w="11910" w:h="16840"/>
          <w:pgMar w:top="2160" w:right="708" w:bottom="1860" w:left="850" w:header="708" w:footer="1674" w:gutter="0"/>
          <w:cols w:space="720" w:num="1"/>
        </w:sectPr>
      </w:pPr>
    </w:p>
    <w:p w14:paraId="6D9410AC">
      <w:pPr>
        <w:pStyle w:val="6"/>
        <w:jc w:val="left"/>
      </w:pPr>
    </w:p>
    <w:p w14:paraId="7EBC4999">
      <w:pPr>
        <w:pStyle w:val="6"/>
        <w:spacing w:before="257"/>
        <w:jc w:val="left"/>
      </w:pPr>
    </w:p>
    <w:p w14:paraId="090E787B">
      <w:pPr>
        <w:pStyle w:val="6"/>
        <w:ind w:left="282"/>
      </w:pPr>
      <w:r>
        <w:t>obrigações</w:t>
      </w:r>
      <w:r>
        <w:rPr>
          <w:spacing w:val="-6"/>
        </w:rPr>
        <w:t xml:space="preserve"> </w:t>
      </w:r>
      <w:r>
        <w:t>iniciadas</w:t>
      </w:r>
      <w:r>
        <w:rPr>
          <w:spacing w:val="-7"/>
        </w:rPr>
        <w:t xml:space="preserve"> </w:t>
      </w:r>
      <w:r>
        <w:t>e</w:t>
      </w:r>
      <w:r>
        <w:rPr>
          <w:spacing w:val="-5"/>
        </w:rPr>
        <w:t xml:space="preserve"> </w:t>
      </w:r>
      <w:r>
        <w:t>concluídas</w:t>
      </w:r>
      <w:r>
        <w:rPr>
          <w:spacing w:val="-4"/>
        </w:rPr>
        <w:t xml:space="preserve"> </w:t>
      </w:r>
      <w:r>
        <w:t>após</w:t>
      </w:r>
      <w:r>
        <w:rPr>
          <w:spacing w:val="-5"/>
        </w:rPr>
        <w:t xml:space="preserve"> </w:t>
      </w:r>
      <w:r>
        <w:t>a</w:t>
      </w:r>
      <w:r>
        <w:rPr>
          <w:spacing w:val="-6"/>
        </w:rPr>
        <w:t xml:space="preserve"> </w:t>
      </w:r>
      <w:r>
        <w:t>ocorrência</w:t>
      </w:r>
      <w:r>
        <w:rPr>
          <w:spacing w:val="-4"/>
        </w:rPr>
        <w:t xml:space="preserve"> </w:t>
      </w:r>
      <w:r>
        <w:t>da</w:t>
      </w:r>
      <w:r>
        <w:rPr>
          <w:spacing w:val="-7"/>
        </w:rPr>
        <w:t xml:space="preserve"> </w:t>
      </w:r>
      <w:r>
        <w:rPr>
          <w:spacing w:val="-2"/>
        </w:rPr>
        <w:t>anualidade.</w:t>
      </w:r>
    </w:p>
    <w:p w14:paraId="015C3CF6">
      <w:pPr>
        <w:pStyle w:val="8"/>
        <w:numPr>
          <w:ilvl w:val="1"/>
          <w:numId w:val="4"/>
        </w:numPr>
        <w:tabs>
          <w:tab w:val="left" w:pos="987"/>
        </w:tabs>
        <w:spacing w:before="120" w:after="0" w:line="240" w:lineRule="auto"/>
        <w:ind w:left="282" w:right="568" w:firstLine="0"/>
        <w:jc w:val="both"/>
        <w:rPr>
          <w:b/>
          <w:sz w:val="22"/>
        </w:rPr>
      </w:pPr>
      <w:r>
        <w:rPr>
          <w:sz w:val="22"/>
        </w:rPr>
        <w:t>Nos</w:t>
      </w:r>
      <w:r>
        <w:rPr>
          <w:spacing w:val="-4"/>
          <w:sz w:val="22"/>
        </w:rPr>
        <w:t xml:space="preserve"> </w:t>
      </w:r>
      <w:r>
        <w:rPr>
          <w:sz w:val="22"/>
        </w:rPr>
        <w:t>reajustes</w:t>
      </w:r>
      <w:r>
        <w:rPr>
          <w:spacing w:val="-7"/>
          <w:sz w:val="22"/>
        </w:rPr>
        <w:t xml:space="preserve"> </w:t>
      </w:r>
      <w:r>
        <w:rPr>
          <w:sz w:val="22"/>
        </w:rPr>
        <w:t>subsequentes</w:t>
      </w:r>
      <w:r>
        <w:rPr>
          <w:spacing w:val="-4"/>
          <w:sz w:val="22"/>
        </w:rPr>
        <w:t xml:space="preserve"> </w:t>
      </w:r>
      <w:r>
        <w:rPr>
          <w:sz w:val="22"/>
        </w:rPr>
        <w:t>ao</w:t>
      </w:r>
      <w:r>
        <w:rPr>
          <w:spacing w:val="-4"/>
          <w:sz w:val="22"/>
        </w:rPr>
        <w:t xml:space="preserve"> </w:t>
      </w:r>
      <w:r>
        <w:rPr>
          <w:sz w:val="22"/>
        </w:rPr>
        <w:t>primeiro,</w:t>
      </w:r>
      <w:r>
        <w:rPr>
          <w:spacing w:val="-6"/>
          <w:sz w:val="22"/>
        </w:rPr>
        <w:t xml:space="preserve"> </w:t>
      </w:r>
      <w:r>
        <w:rPr>
          <w:sz w:val="22"/>
        </w:rPr>
        <w:t>o</w:t>
      </w:r>
      <w:r>
        <w:rPr>
          <w:spacing w:val="-3"/>
          <w:sz w:val="22"/>
        </w:rPr>
        <w:t xml:space="preserve"> </w:t>
      </w:r>
      <w:r>
        <w:rPr>
          <w:sz w:val="22"/>
        </w:rPr>
        <w:t>interregno</w:t>
      </w:r>
      <w:r>
        <w:rPr>
          <w:spacing w:val="-5"/>
          <w:sz w:val="22"/>
        </w:rPr>
        <w:t xml:space="preserve"> </w:t>
      </w:r>
      <w:r>
        <w:rPr>
          <w:sz w:val="22"/>
        </w:rPr>
        <w:t>mínimo</w:t>
      </w:r>
      <w:r>
        <w:rPr>
          <w:spacing w:val="-3"/>
          <w:sz w:val="22"/>
        </w:rPr>
        <w:t xml:space="preserve"> </w:t>
      </w:r>
      <w:r>
        <w:rPr>
          <w:sz w:val="22"/>
        </w:rPr>
        <w:t>de</w:t>
      </w:r>
      <w:r>
        <w:rPr>
          <w:spacing w:val="-6"/>
          <w:sz w:val="22"/>
        </w:rPr>
        <w:t xml:space="preserve"> </w:t>
      </w:r>
      <w:r>
        <w:rPr>
          <w:sz w:val="22"/>
        </w:rPr>
        <w:t>um</w:t>
      </w:r>
      <w:r>
        <w:rPr>
          <w:spacing w:val="-6"/>
          <w:sz w:val="22"/>
        </w:rPr>
        <w:t xml:space="preserve"> </w:t>
      </w:r>
      <w:r>
        <w:rPr>
          <w:sz w:val="22"/>
        </w:rPr>
        <w:t>ano</w:t>
      </w:r>
      <w:r>
        <w:rPr>
          <w:spacing w:val="-5"/>
          <w:sz w:val="22"/>
        </w:rPr>
        <w:t xml:space="preserve"> </w:t>
      </w:r>
      <w:r>
        <w:rPr>
          <w:sz w:val="22"/>
        </w:rPr>
        <w:t>será</w:t>
      </w:r>
      <w:r>
        <w:rPr>
          <w:spacing w:val="-7"/>
          <w:sz w:val="22"/>
        </w:rPr>
        <w:t xml:space="preserve"> </w:t>
      </w:r>
      <w:r>
        <w:rPr>
          <w:sz w:val="22"/>
        </w:rPr>
        <w:t>contado</w:t>
      </w:r>
      <w:r>
        <w:rPr>
          <w:spacing w:val="-4"/>
          <w:sz w:val="22"/>
        </w:rPr>
        <w:t xml:space="preserve"> </w:t>
      </w:r>
      <w:r>
        <w:rPr>
          <w:sz w:val="22"/>
        </w:rPr>
        <w:t>a</w:t>
      </w:r>
      <w:r>
        <w:rPr>
          <w:spacing w:val="-4"/>
          <w:sz w:val="22"/>
        </w:rPr>
        <w:t xml:space="preserve"> </w:t>
      </w:r>
      <w:r>
        <w:rPr>
          <w:sz w:val="22"/>
        </w:rPr>
        <w:t>partir</w:t>
      </w:r>
      <w:r>
        <w:rPr>
          <w:spacing w:val="-4"/>
          <w:sz w:val="22"/>
        </w:rPr>
        <w:t xml:space="preserve"> </w:t>
      </w:r>
      <w:r>
        <w:rPr>
          <w:sz w:val="22"/>
        </w:rPr>
        <w:t>dos efeitos financeiros do último reajuste.</w:t>
      </w:r>
    </w:p>
    <w:p w14:paraId="197582B9">
      <w:pPr>
        <w:pStyle w:val="8"/>
        <w:numPr>
          <w:ilvl w:val="1"/>
          <w:numId w:val="4"/>
        </w:numPr>
        <w:tabs>
          <w:tab w:val="left" w:pos="987"/>
        </w:tabs>
        <w:spacing w:before="120" w:after="0" w:line="240" w:lineRule="auto"/>
        <w:ind w:left="282" w:right="568" w:firstLine="0"/>
        <w:jc w:val="both"/>
        <w:rPr>
          <w:b/>
          <w:sz w:val="22"/>
        </w:rPr>
      </w:pPr>
      <w:r>
        <w:rPr>
          <w:sz w:val="22"/>
        </w:rPr>
        <w:t>No caso de atraso ou não divulgação do índice de reajustamento, o Contratante pagará ao Contratado</w:t>
      </w:r>
      <w:r>
        <w:rPr>
          <w:spacing w:val="-11"/>
          <w:sz w:val="22"/>
        </w:rPr>
        <w:t xml:space="preserve"> </w:t>
      </w:r>
      <w:r>
        <w:rPr>
          <w:sz w:val="22"/>
        </w:rPr>
        <w:t>a</w:t>
      </w:r>
      <w:r>
        <w:rPr>
          <w:spacing w:val="-13"/>
          <w:sz w:val="22"/>
        </w:rPr>
        <w:t xml:space="preserve"> </w:t>
      </w:r>
      <w:r>
        <w:rPr>
          <w:sz w:val="22"/>
        </w:rPr>
        <w:t>importância</w:t>
      </w:r>
      <w:r>
        <w:rPr>
          <w:spacing w:val="-10"/>
          <w:sz w:val="22"/>
        </w:rPr>
        <w:t xml:space="preserve"> </w:t>
      </w:r>
      <w:r>
        <w:rPr>
          <w:sz w:val="22"/>
        </w:rPr>
        <w:t>calculada</w:t>
      </w:r>
      <w:r>
        <w:rPr>
          <w:spacing w:val="-11"/>
          <w:sz w:val="22"/>
        </w:rPr>
        <w:t xml:space="preserve"> </w:t>
      </w:r>
      <w:r>
        <w:rPr>
          <w:sz w:val="22"/>
        </w:rPr>
        <w:t>pela</w:t>
      </w:r>
      <w:r>
        <w:rPr>
          <w:spacing w:val="-11"/>
          <w:sz w:val="22"/>
        </w:rPr>
        <w:t xml:space="preserve"> </w:t>
      </w:r>
      <w:r>
        <w:rPr>
          <w:sz w:val="22"/>
        </w:rPr>
        <w:t>última</w:t>
      </w:r>
      <w:r>
        <w:rPr>
          <w:spacing w:val="-13"/>
          <w:sz w:val="22"/>
        </w:rPr>
        <w:t xml:space="preserve"> </w:t>
      </w:r>
      <w:r>
        <w:rPr>
          <w:sz w:val="22"/>
        </w:rPr>
        <w:t>variação</w:t>
      </w:r>
      <w:r>
        <w:rPr>
          <w:spacing w:val="-9"/>
          <w:sz w:val="22"/>
        </w:rPr>
        <w:t xml:space="preserve"> </w:t>
      </w:r>
      <w:r>
        <w:rPr>
          <w:sz w:val="22"/>
        </w:rPr>
        <w:t>conhecida,</w:t>
      </w:r>
      <w:r>
        <w:rPr>
          <w:spacing w:val="-13"/>
          <w:sz w:val="22"/>
        </w:rPr>
        <w:t xml:space="preserve"> </w:t>
      </w:r>
      <w:r>
        <w:rPr>
          <w:sz w:val="22"/>
        </w:rPr>
        <w:t>liquidando</w:t>
      </w:r>
      <w:r>
        <w:rPr>
          <w:spacing w:val="-9"/>
          <w:sz w:val="22"/>
        </w:rPr>
        <w:t xml:space="preserve"> </w:t>
      </w:r>
      <w:r>
        <w:rPr>
          <w:sz w:val="22"/>
        </w:rPr>
        <w:t>a</w:t>
      </w:r>
      <w:r>
        <w:rPr>
          <w:spacing w:val="-11"/>
          <w:sz w:val="22"/>
        </w:rPr>
        <w:t xml:space="preserve"> </w:t>
      </w:r>
      <w:r>
        <w:rPr>
          <w:sz w:val="22"/>
        </w:rPr>
        <w:t>diferença</w:t>
      </w:r>
      <w:r>
        <w:rPr>
          <w:spacing w:val="-13"/>
          <w:sz w:val="22"/>
        </w:rPr>
        <w:t xml:space="preserve"> </w:t>
      </w:r>
      <w:r>
        <w:rPr>
          <w:sz w:val="22"/>
        </w:rPr>
        <w:t>correspondente tão logo sejam divulgados os índices definitivos.</w:t>
      </w:r>
    </w:p>
    <w:p w14:paraId="70C1A666">
      <w:pPr>
        <w:pStyle w:val="8"/>
        <w:numPr>
          <w:ilvl w:val="1"/>
          <w:numId w:val="4"/>
        </w:numPr>
        <w:tabs>
          <w:tab w:val="left" w:pos="987"/>
        </w:tabs>
        <w:spacing w:before="122" w:after="0" w:line="240" w:lineRule="auto"/>
        <w:ind w:left="987" w:right="0" w:hanging="705"/>
        <w:jc w:val="both"/>
        <w:rPr>
          <w:b/>
          <w:sz w:val="22"/>
        </w:rPr>
      </w:pPr>
      <w:r>
        <w:rPr>
          <w:sz w:val="22"/>
        </w:rPr>
        <w:t>Nas</w:t>
      </w:r>
      <w:r>
        <w:rPr>
          <w:spacing w:val="-6"/>
          <w:sz w:val="22"/>
        </w:rPr>
        <w:t xml:space="preserve"> </w:t>
      </w:r>
      <w:r>
        <w:rPr>
          <w:sz w:val="22"/>
        </w:rPr>
        <w:t>aferições</w:t>
      </w:r>
      <w:r>
        <w:rPr>
          <w:spacing w:val="-5"/>
          <w:sz w:val="22"/>
        </w:rPr>
        <w:t xml:space="preserve"> </w:t>
      </w:r>
      <w:r>
        <w:rPr>
          <w:sz w:val="22"/>
        </w:rPr>
        <w:t>finais,</w:t>
      </w:r>
      <w:r>
        <w:rPr>
          <w:spacing w:val="-6"/>
          <w:sz w:val="22"/>
        </w:rPr>
        <w:t xml:space="preserve"> </w:t>
      </w:r>
      <w:r>
        <w:rPr>
          <w:sz w:val="22"/>
        </w:rPr>
        <w:t>os</w:t>
      </w:r>
      <w:r>
        <w:rPr>
          <w:spacing w:val="-3"/>
          <w:sz w:val="22"/>
        </w:rPr>
        <w:t xml:space="preserve"> </w:t>
      </w:r>
      <w:r>
        <w:rPr>
          <w:sz w:val="22"/>
        </w:rPr>
        <w:t>índices</w:t>
      </w:r>
      <w:r>
        <w:rPr>
          <w:spacing w:val="-4"/>
          <w:sz w:val="22"/>
        </w:rPr>
        <w:t xml:space="preserve"> </w:t>
      </w:r>
      <w:r>
        <w:rPr>
          <w:sz w:val="22"/>
        </w:rPr>
        <w:t>utilizados</w:t>
      </w:r>
      <w:r>
        <w:rPr>
          <w:spacing w:val="-3"/>
          <w:sz w:val="22"/>
        </w:rPr>
        <w:t xml:space="preserve"> </w:t>
      </w:r>
      <w:r>
        <w:rPr>
          <w:sz w:val="22"/>
        </w:rPr>
        <w:t>para</w:t>
      </w:r>
      <w:r>
        <w:rPr>
          <w:spacing w:val="-5"/>
          <w:sz w:val="22"/>
        </w:rPr>
        <w:t xml:space="preserve"> </w:t>
      </w:r>
      <w:r>
        <w:rPr>
          <w:sz w:val="22"/>
        </w:rPr>
        <w:t>reajuste</w:t>
      </w:r>
      <w:r>
        <w:rPr>
          <w:spacing w:val="-5"/>
          <w:sz w:val="22"/>
        </w:rPr>
        <w:t xml:space="preserve"> </w:t>
      </w:r>
      <w:r>
        <w:rPr>
          <w:sz w:val="22"/>
        </w:rPr>
        <w:t>serão,</w:t>
      </w:r>
      <w:r>
        <w:rPr>
          <w:spacing w:val="-6"/>
          <w:sz w:val="22"/>
        </w:rPr>
        <w:t xml:space="preserve"> </w:t>
      </w:r>
      <w:r>
        <w:rPr>
          <w:sz w:val="22"/>
        </w:rPr>
        <w:t>obrigatoriamente,</w:t>
      </w:r>
      <w:r>
        <w:rPr>
          <w:spacing w:val="-5"/>
          <w:sz w:val="22"/>
        </w:rPr>
        <w:t xml:space="preserve"> </w:t>
      </w:r>
      <w:r>
        <w:rPr>
          <w:sz w:val="22"/>
        </w:rPr>
        <w:t>os</w:t>
      </w:r>
      <w:r>
        <w:rPr>
          <w:spacing w:val="-3"/>
          <w:sz w:val="22"/>
        </w:rPr>
        <w:t xml:space="preserve"> </w:t>
      </w:r>
      <w:r>
        <w:rPr>
          <w:spacing w:val="-2"/>
          <w:sz w:val="22"/>
        </w:rPr>
        <w:t>definitivos.</w:t>
      </w:r>
    </w:p>
    <w:p w14:paraId="64C0469E">
      <w:pPr>
        <w:pStyle w:val="8"/>
        <w:numPr>
          <w:ilvl w:val="1"/>
          <w:numId w:val="4"/>
        </w:numPr>
        <w:tabs>
          <w:tab w:val="left" w:pos="991"/>
        </w:tabs>
        <w:spacing w:before="120" w:after="0" w:line="240" w:lineRule="auto"/>
        <w:ind w:left="282" w:right="430" w:firstLine="0"/>
        <w:jc w:val="left"/>
        <w:rPr>
          <w:b/>
          <w:sz w:val="22"/>
        </w:rPr>
      </w:pPr>
      <w:r>
        <w:rPr>
          <w:sz w:val="22"/>
        </w:rPr>
        <w:t>Caso</w:t>
      </w:r>
      <w:r>
        <w:rPr>
          <w:spacing w:val="-2"/>
          <w:sz w:val="22"/>
        </w:rPr>
        <w:t xml:space="preserve"> </w:t>
      </w:r>
      <w:r>
        <w:rPr>
          <w:sz w:val="22"/>
        </w:rPr>
        <w:t>o índice estabelecido para reajustamento venha a ser extinto</w:t>
      </w:r>
      <w:r>
        <w:rPr>
          <w:spacing w:val="-1"/>
          <w:sz w:val="22"/>
        </w:rPr>
        <w:t xml:space="preserve"> </w:t>
      </w:r>
      <w:r>
        <w:rPr>
          <w:sz w:val="22"/>
        </w:rPr>
        <w:t>ou de qualquer forma não possa mais ser utilizado, será adotado, em substituição, o que vier a ser determinado pela legislação em vigor.</w:t>
      </w:r>
    </w:p>
    <w:p w14:paraId="56545612">
      <w:pPr>
        <w:pStyle w:val="8"/>
        <w:numPr>
          <w:ilvl w:val="1"/>
          <w:numId w:val="4"/>
        </w:numPr>
        <w:tabs>
          <w:tab w:val="left" w:pos="991"/>
        </w:tabs>
        <w:spacing w:before="118" w:after="0" w:line="240" w:lineRule="auto"/>
        <w:ind w:left="282" w:right="568" w:firstLine="0"/>
        <w:jc w:val="left"/>
        <w:rPr>
          <w:b/>
          <w:sz w:val="22"/>
        </w:rPr>
      </w:pPr>
      <w:r>
        <w:rPr>
          <w:sz w:val="22"/>
        </w:rPr>
        <w:t>Na ausência de previsão legal quanto ao índice substituto, as partes elegerão novo índice oficial, para reajustamento do preço do valor remanescente, por meio de termo aditivo.</w:t>
      </w:r>
    </w:p>
    <w:p w14:paraId="17C8BBE1">
      <w:pPr>
        <w:pStyle w:val="8"/>
        <w:numPr>
          <w:ilvl w:val="1"/>
          <w:numId w:val="4"/>
        </w:numPr>
        <w:tabs>
          <w:tab w:val="left" w:pos="991"/>
        </w:tabs>
        <w:spacing w:before="121" w:after="0" w:line="240" w:lineRule="auto"/>
        <w:ind w:left="991" w:right="0" w:hanging="709"/>
        <w:jc w:val="left"/>
        <w:rPr>
          <w:b/>
          <w:sz w:val="22"/>
        </w:rPr>
      </w:pPr>
      <w:r>
        <w:rPr>
          <w:sz w:val="22"/>
        </w:rPr>
        <w:t>O</w:t>
      </w:r>
      <w:r>
        <w:rPr>
          <w:spacing w:val="-4"/>
          <w:sz w:val="22"/>
        </w:rPr>
        <w:t xml:space="preserve"> </w:t>
      </w:r>
      <w:r>
        <w:rPr>
          <w:sz w:val="22"/>
        </w:rPr>
        <w:t>reajuste</w:t>
      </w:r>
      <w:r>
        <w:rPr>
          <w:spacing w:val="-4"/>
          <w:sz w:val="22"/>
        </w:rPr>
        <w:t xml:space="preserve"> </w:t>
      </w:r>
      <w:r>
        <w:rPr>
          <w:sz w:val="22"/>
        </w:rPr>
        <w:t>será</w:t>
      </w:r>
      <w:r>
        <w:rPr>
          <w:spacing w:val="-3"/>
          <w:sz w:val="22"/>
        </w:rPr>
        <w:t xml:space="preserve"> </w:t>
      </w:r>
      <w:r>
        <w:rPr>
          <w:sz w:val="22"/>
        </w:rPr>
        <w:t>realizado</w:t>
      </w:r>
      <w:r>
        <w:rPr>
          <w:spacing w:val="-3"/>
          <w:sz w:val="22"/>
        </w:rPr>
        <w:t xml:space="preserve"> </w:t>
      </w:r>
      <w:r>
        <w:rPr>
          <w:sz w:val="22"/>
        </w:rPr>
        <w:t>por</w:t>
      </w:r>
      <w:r>
        <w:rPr>
          <w:spacing w:val="-3"/>
          <w:sz w:val="22"/>
        </w:rPr>
        <w:t xml:space="preserve"> </w:t>
      </w:r>
      <w:r>
        <w:rPr>
          <w:spacing w:val="-2"/>
          <w:sz w:val="22"/>
        </w:rPr>
        <w:t>apostilamento.</w:t>
      </w:r>
    </w:p>
    <w:p w14:paraId="30A509F6">
      <w:pPr>
        <w:pStyle w:val="2"/>
        <w:numPr>
          <w:ilvl w:val="0"/>
          <w:numId w:val="4"/>
        </w:numPr>
        <w:tabs>
          <w:tab w:val="left" w:pos="535"/>
          <w:tab w:val="left" w:pos="9810"/>
        </w:tabs>
        <w:spacing w:before="120" w:after="0" w:line="240" w:lineRule="auto"/>
        <w:ind w:left="535" w:right="0" w:hanging="281"/>
        <w:jc w:val="both"/>
        <w:rPr>
          <w:sz w:val="20"/>
        </w:rPr>
      </w:pPr>
      <w:r>
        <w:rPr>
          <w:color w:val="000000"/>
          <w:shd w:val="clear" w:color="auto" w:fill="F1F1F1"/>
        </w:rPr>
        <w:t>FORMA</w:t>
      </w:r>
      <w:r>
        <w:rPr>
          <w:color w:val="000000"/>
          <w:spacing w:val="-6"/>
          <w:shd w:val="clear" w:color="auto" w:fill="F1F1F1"/>
        </w:rPr>
        <w:t xml:space="preserve"> </w:t>
      </w:r>
      <w:r>
        <w:rPr>
          <w:color w:val="000000"/>
          <w:shd w:val="clear" w:color="auto" w:fill="F1F1F1"/>
        </w:rPr>
        <w:t>E</w:t>
      </w:r>
      <w:r>
        <w:rPr>
          <w:color w:val="000000"/>
          <w:spacing w:val="-5"/>
          <w:shd w:val="clear" w:color="auto" w:fill="F1F1F1"/>
        </w:rPr>
        <w:t xml:space="preserve"> </w:t>
      </w:r>
      <w:r>
        <w:rPr>
          <w:color w:val="000000"/>
          <w:shd w:val="clear" w:color="auto" w:fill="F1F1F1"/>
        </w:rPr>
        <w:t>CRITÉRIOS</w:t>
      </w:r>
      <w:r>
        <w:rPr>
          <w:color w:val="000000"/>
          <w:spacing w:val="-4"/>
          <w:shd w:val="clear" w:color="auto" w:fill="F1F1F1"/>
        </w:rPr>
        <w:t xml:space="preserve"> </w:t>
      </w:r>
      <w:r>
        <w:rPr>
          <w:color w:val="000000"/>
          <w:shd w:val="clear" w:color="auto" w:fill="F1F1F1"/>
        </w:rPr>
        <w:t>DE</w:t>
      </w:r>
      <w:r>
        <w:rPr>
          <w:color w:val="000000"/>
          <w:spacing w:val="-4"/>
          <w:shd w:val="clear" w:color="auto" w:fill="F1F1F1"/>
        </w:rPr>
        <w:t xml:space="preserve"> </w:t>
      </w:r>
      <w:r>
        <w:rPr>
          <w:color w:val="000000"/>
          <w:shd w:val="clear" w:color="auto" w:fill="F1F1F1"/>
        </w:rPr>
        <w:t>SELEÇÃO</w:t>
      </w:r>
      <w:r>
        <w:rPr>
          <w:color w:val="000000"/>
          <w:spacing w:val="-5"/>
          <w:shd w:val="clear" w:color="auto" w:fill="F1F1F1"/>
        </w:rPr>
        <w:t xml:space="preserve"> </w:t>
      </w:r>
      <w:r>
        <w:rPr>
          <w:color w:val="000000"/>
          <w:shd w:val="clear" w:color="auto" w:fill="F1F1F1"/>
        </w:rPr>
        <w:t>DO</w:t>
      </w:r>
      <w:r>
        <w:rPr>
          <w:color w:val="000000"/>
          <w:spacing w:val="-4"/>
          <w:shd w:val="clear" w:color="auto" w:fill="F1F1F1"/>
        </w:rPr>
        <w:t xml:space="preserve"> </w:t>
      </w:r>
      <w:r>
        <w:rPr>
          <w:color w:val="000000"/>
          <w:shd w:val="clear" w:color="auto" w:fill="F1F1F1"/>
        </w:rPr>
        <w:t>FORNECEDOR</w:t>
      </w:r>
      <w:r>
        <w:rPr>
          <w:color w:val="000000"/>
          <w:spacing w:val="-3"/>
          <w:shd w:val="clear" w:color="auto" w:fill="F1F1F1"/>
        </w:rPr>
        <w:t xml:space="preserve"> </w:t>
      </w:r>
      <w:r>
        <w:rPr>
          <w:color w:val="000000"/>
          <w:shd w:val="clear" w:color="auto" w:fill="F1F1F1"/>
        </w:rPr>
        <w:t>E</w:t>
      </w:r>
      <w:r>
        <w:rPr>
          <w:color w:val="000000"/>
          <w:spacing w:val="-6"/>
          <w:shd w:val="clear" w:color="auto" w:fill="F1F1F1"/>
        </w:rPr>
        <w:t xml:space="preserve"> </w:t>
      </w:r>
      <w:r>
        <w:rPr>
          <w:color w:val="000000"/>
          <w:shd w:val="clear" w:color="auto" w:fill="F1F1F1"/>
        </w:rPr>
        <w:t>FORMA</w:t>
      </w:r>
      <w:r>
        <w:rPr>
          <w:color w:val="000000"/>
          <w:spacing w:val="-4"/>
          <w:shd w:val="clear" w:color="auto" w:fill="F1F1F1"/>
        </w:rPr>
        <w:t xml:space="preserve"> </w:t>
      </w:r>
      <w:r>
        <w:rPr>
          <w:color w:val="000000"/>
          <w:shd w:val="clear" w:color="auto" w:fill="F1F1F1"/>
        </w:rPr>
        <w:t>DE</w:t>
      </w:r>
      <w:r>
        <w:rPr>
          <w:color w:val="000000"/>
          <w:spacing w:val="-4"/>
          <w:shd w:val="clear" w:color="auto" w:fill="F1F1F1"/>
        </w:rPr>
        <w:t xml:space="preserve"> </w:t>
      </w:r>
      <w:r>
        <w:rPr>
          <w:color w:val="000000"/>
          <w:spacing w:val="-2"/>
          <w:shd w:val="clear" w:color="auto" w:fill="F1F1F1"/>
        </w:rPr>
        <w:t>FORNECIMENTO</w:t>
      </w:r>
      <w:r>
        <w:rPr>
          <w:color w:val="000000"/>
          <w:shd w:val="clear" w:color="auto" w:fill="F1F1F1"/>
        </w:rPr>
        <w:tab/>
      </w:r>
    </w:p>
    <w:p w14:paraId="0090C5A4">
      <w:pPr>
        <w:pStyle w:val="3"/>
        <w:spacing w:before="120"/>
        <w:jc w:val="both"/>
        <w:rPr>
          <w:u w:val="none"/>
        </w:rPr>
      </w:pPr>
      <w:r>
        <w:rPr>
          <w:color w:val="FF0000"/>
          <w:u w:val="none"/>
        </w:rPr>
        <w:t>Forma</w:t>
      </w:r>
      <w:r>
        <w:rPr>
          <w:color w:val="FF0000"/>
          <w:spacing w:val="21"/>
          <w:u w:val="none"/>
        </w:rPr>
        <w:t xml:space="preserve"> </w:t>
      </w:r>
      <w:r>
        <w:rPr>
          <w:color w:val="FF0000"/>
          <w:u w:val="none"/>
        </w:rPr>
        <w:t>de</w:t>
      </w:r>
      <w:r>
        <w:rPr>
          <w:color w:val="FF0000"/>
          <w:spacing w:val="24"/>
          <w:u w:val="none"/>
        </w:rPr>
        <w:t xml:space="preserve"> </w:t>
      </w:r>
      <w:r>
        <w:rPr>
          <w:color w:val="FF0000"/>
          <w:u w:val="none"/>
        </w:rPr>
        <w:t>seleção</w:t>
      </w:r>
      <w:r>
        <w:rPr>
          <w:color w:val="FF0000"/>
          <w:spacing w:val="21"/>
          <w:u w:val="none"/>
        </w:rPr>
        <w:t xml:space="preserve"> </w:t>
      </w:r>
      <w:r>
        <w:rPr>
          <w:color w:val="FF0000"/>
          <w:u w:val="none"/>
        </w:rPr>
        <w:t>e</w:t>
      </w:r>
      <w:r>
        <w:rPr>
          <w:color w:val="FF0000"/>
          <w:spacing w:val="24"/>
          <w:u w:val="none"/>
        </w:rPr>
        <w:t xml:space="preserve"> </w:t>
      </w:r>
      <w:r>
        <w:rPr>
          <w:color w:val="FF0000"/>
          <w:u w:val="none"/>
        </w:rPr>
        <w:t>critério</w:t>
      </w:r>
      <w:r>
        <w:rPr>
          <w:color w:val="FF0000"/>
          <w:spacing w:val="22"/>
          <w:u w:val="none"/>
        </w:rPr>
        <w:t xml:space="preserve"> </w:t>
      </w:r>
      <w:r>
        <w:rPr>
          <w:color w:val="FF0000"/>
          <w:u w:val="none"/>
        </w:rPr>
        <w:t>de</w:t>
      </w:r>
      <w:r>
        <w:rPr>
          <w:color w:val="FF0000"/>
          <w:spacing w:val="23"/>
          <w:u w:val="none"/>
        </w:rPr>
        <w:t xml:space="preserve"> </w:t>
      </w:r>
      <w:r>
        <w:rPr>
          <w:color w:val="FF0000"/>
          <w:u w:val="none"/>
        </w:rPr>
        <w:t>julgamento</w:t>
      </w:r>
      <w:r>
        <w:rPr>
          <w:color w:val="FF0000"/>
          <w:spacing w:val="22"/>
          <w:u w:val="none"/>
        </w:rPr>
        <w:t xml:space="preserve"> </w:t>
      </w:r>
      <w:r>
        <w:rPr>
          <w:color w:val="FF0000"/>
          <w:u w:val="none"/>
        </w:rPr>
        <w:t>da</w:t>
      </w:r>
      <w:r>
        <w:rPr>
          <w:color w:val="FF0000"/>
          <w:spacing w:val="22"/>
          <w:u w:val="none"/>
        </w:rPr>
        <w:t xml:space="preserve"> </w:t>
      </w:r>
      <w:r>
        <w:rPr>
          <w:color w:val="FF0000"/>
          <w:spacing w:val="-2"/>
          <w:u w:val="none"/>
        </w:rPr>
        <w:t>proposta</w:t>
      </w:r>
    </w:p>
    <w:p w14:paraId="299A3EBD">
      <w:pPr>
        <w:pStyle w:val="8"/>
        <w:numPr>
          <w:ilvl w:val="1"/>
          <w:numId w:val="4"/>
        </w:numPr>
        <w:tabs>
          <w:tab w:val="left" w:pos="987"/>
        </w:tabs>
        <w:spacing w:before="255" w:after="0" w:line="240" w:lineRule="auto"/>
        <w:ind w:left="282" w:right="564" w:firstLine="0"/>
        <w:jc w:val="both"/>
        <w:rPr>
          <w:b/>
          <w:sz w:val="22"/>
        </w:rPr>
      </w:pPr>
      <w:r>
        <w:rPr>
          <w:sz w:val="22"/>
        </w:rPr>
        <w:t xml:space="preserve">O fornecedor será selecionado por meio da realização de procedimento de LICITAÇÃO, para Registro de Preços, na modalidade </w:t>
      </w:r>
      <w:r>
        <w:rPr>
          <w:color w:val="006FC0"/>
          <w:sz w:val="22"/>
        </w:rPr>
        <w:t>PREGÃO</w:t>
      </w:r>
      <w:r>
        <w:rPr>
          <w:sz w:val="22"/>
        </w:rPr>
        <w:t xml:space="preserve">, sob a forma ELETRÔNICA, com adoção do critério de julgamento pelo </w:t>
      </w:r>
      <w:r>
        <w:rPr>
          <w:color w:val="006FC0"/>
          <w:sz w:val="22"/>
        </w:rPr>
        <w:t>MENOR PREÇO</w:t>
      </w:r>
      <w:r>
        <w:rPr>
          <w:sz w:val="22"/>
        </w:rPr>
        <w:t>.</w:t>
      </w:r>
    </w:p>
    <w:p w14:paraId="2691CA33">
      <w:pPr>
        <w:pStyle w:val="8"/>
        <w:numPr>
          <w:ilvl w:val="1"/>
          <w:numId w:val="4"/>
        </w:numPr>
        <w:tabs>
          <w:tab w:val="left" w:pos="991"/>
        </w:tabs>
        <w:spacing w:before="121" w:after="0" w:line="240" w:lineRule="auto"/>
        <w:ind w:left="991" w:right="0" w:hanging="709"/>
        <w:jc w:val="left"/>
        <w:rPr>
          <w:b/>
          <w:sz w:val="22"/>
        </w:rPr>
      </w:pPr>
      <w:r>
        <w:rPr>
          <w:sz w:val="22"/>
        </w:rPr>
        <w:t>O</w:t>
      </w:r>
      <w:r>
        <w:rPr>
          <w:spacing w:val="-4"/>
          <w:sz w:val="22"/>
        </w:rPr>
        <w:t xml:space="preserve"> </w:t>
      </w:r>
      <w:r>
        <w:rPr>
          <w:sz w:val="22"/>
        </w:rPr>
        <w:t>fornecimento</w:t>
      </w:r>
      <w:r>
        <w:rPr>
          <w:spacing w:val="-2"/>
          <w:sz w:val="22"/>
        </w:rPr>
        <w:t xml:space="preserve"> </w:t>
      </w:r>
      <w:r>
        <w:rPr>
          <w:sz w:val="22"/>
        </w:rPr>
        <w:t>do</w:t>
      </w:r>
      <w:r>
        <w:rPr>
          <w:spacing w:val="-5"/>
          <w:sz w:val="22"/>
        </w:rPr>
        <w:t xml:space="preserve"> </w:t>
      </w:r>
      <w:r>
        <w:rPr>
          <w:sz w:val="22"/>
        </w:rPr>
        <w:t>objeto</w:t>
      </w:r>
      <w:r>
        <w:rPr>
          <w:spacing w:val="-4"/>
          <w:sz w:val="22"/>
        </w:rPr>
        <w:t xml:space="preserve"> </w:t>
      </w:r>
      <w:r>
        <w:rPr>
          <w:sz w:val="22"/>
        </w:rPr>
        <w:t>será</w:t>
      </w:r>
      <w:r>
        <w:rPr>
          <w:spacing w:val="-3"/>
          <w:sz w:val="22"/>
        </w:rPr>
        <w:t xml:space="preserve"> </w:t>
      </w:r>
      <w:r>
        <w:rPr>
          <w:spacing w:val="-2"/>
          <w:sz w:val="22"/>
        </w:rPr>
        <w:t>integral.</w:t>
      </w:r>
    </w:p>
    <w:p w14:paraId="152F2D36">
      <w:pPr>
        <w:pStyle w:val="8"/>
        <w:numPr>
          <w:ilvl w:val="1"/>
          <w:numId w:val="4"/>
        </w:numPr>
        <w:tabs>
          <w:tab w:val="left" w:pos="1699"/>
        </w:tabs>
        <w:spacing w:before="120" w:after="0" w:line="240" w:lineRule="auto"/>
        <w:ind w:left="1699" w:right="0" w:hanging="850"/>
        <w:jc w:val="left"/>
        <w:rPr>
          <w:b/>
          <w:sz w:val="22"/>
        </w:rPr>
      </w:pPr>
      <w:r>
        <w:rPr>
          <w:sz w:val="22"/>
        </w:rPr>
        <w:t>Critérios</w:t>
      </w:r>
      <w:r>
        <w:rPr>
          <w:spacing w:val="-5"/>
          <w:sz w:val="22"/>
        </w:rPr>
        <w:t xml:space="preserve"> </w:t>
      </w:r>
      <w:r>
        <w:rPr>
          <w:sz w:val="22"/>
        </w:rPr>
        <w:t>de</w:t>
      </w:r>
      <w:r>
        <w:rPr>
          <w:spacing w:val="-4"/>
          <w:sz w:val="22"/>
        </w:rPr>
        <w:t xml:space="preserve"> </w:t>
      </w:r>
      <w:r>
        <w:rPr>
          <w:sz w:val="22"/>
        </w:rPr>
        <w:t>aceitabilidade</w:t>
      </w:r>
      <w:r>
        <w:rPr>
          <w:spacing w:val="-8"/>
          <w:sz w:val="22"/>
        </w:rPr>
        <w:t xml:space="preserve"> </w:t>
      </w:r>
      <w:r>
        <w:rPr>
          <w:sz w:val="22"/>
        </w:rPr>
        <w:t>de</w:t>
      </w:r>
      <w:r>
        <w:rPr>
          <w:spacing w:val="-4"/>
          <w:sz w:val="22"/>
        </w:rPr>
        <w:t xml:space="preserve"> </w:t>
      </w:r>
      <w:r>
        <w:rPr>
          <w:spacing w:val="-2"/>
          <w:sz w:val="22"/>
        </w:rPr>
        <w:t>preços</w:t>
      </w:r>
    </w:p>
    <w:p w14:paraId="491BDFB1">
      <w:pPr>
        <w:pStyle w:val="8"/>
        <w:numPr>
          <w:ilvl w:val="1"/>
          <w:numId w:val="4"/>
        </w:numPr>
        <w:tabs>
          <w:tab w:val="left" w:pos="987"/>
        </w:tabs>
        <w:spacing w:before="252" w:after="0" w:line="240" w:lineRule="auto"/>
        <w:ind w:left="282" w:right="567" w:firstLine="0"/>
        <w:jc w:val="both"/>
        <w:rPr>
          <w:b/>
          <w:sz w:val="22"/>
        </w:rPr>
      </w:pPr>
      <w:r>
        <w:rPr>
          <w:sz w:val="22"/>
        </w:rPr>
        <w:t>Em se tratando de contratação para registro de preços, caso adotado o critério de julgamento de menor preço ou de maior desconto por grupo de itens, o critério de aceitabilidade de preços unitários máximos será:</w:t>
      </w:r>
    </w:p>
    <w:p w14:paraId="266C4F82">
      <w:pPr>
        <w:pStyle w:val="6"/>
        <w:spacing w:before="121" w:line="360" w:lineRule="auto"/>
        <w:ind w:left="1920" w:right="426" w:hanging="504"/>
      </w:pPr>
      <w:r>
        <w:rPr>
          <w:rFonts w:ascii="Times New Roman" w:hAnsi="Times New Roman"/>
          <w:b/>
        </w:rPr>
        <w:t>10.4.1</w:t>
      </w:r>
      <w:r>
        <w:rPr>
          <w:rFonts w:ascii="Times New Roman" w:hAnsi="Times New Roman"/>
          <w:b/>
          <w:spacing w:val="80"/>
          <w:w w:val="150"/>
        </w:rPr>
        <w:t xml:space="preserve"> </w:t>
      </w:r>
      <w:r>
        <w:t xml:space="preserve">9.3.1. Valores unitários: conforme tabela constante no item 1.1. deste Termo de </w:t>
      </w:r>
      <w:r>
        <w:rPr>
          <w:spacing w:val="-2"/>
        </w:rPr>
        <w:t>Referência.</w:t>
      </w:r>
    </w:p>
    <w:p w14:paraId="2D17B9BD">
      <w:pPr>
        <w:pStyle w:val="3"/>
        <w:jc w:val="both"/>
        <w:rPr>
          <w:u w:val="none"/>
        </w:rPr>
      </w:pPr>
      <w:r>
        <w:rPr>
          <w:color w:val="FF0000"/>
          <w:u w:val="none"/>
        </w:rPr>
        <w:t>Exigências</w:t>
      </w:r>
      <w:r>
        <w:rPr>
          <w:color w:val="FF0000"/>
          <w:spacing w:val="29"/>
          <w:u w:val="none"/>
        </w:rPr>
        <w:t xml:space="preserve"> </w:t>
      </w:r>
      <w:r>
        <w:rPr>
          <w:color w:val="FF0000"/>
          <w:u w:val="none"/>
        </w:rPr>
        <w:t>de</w:t>
      </w:r>
      <w:r>
        <w:rPr>
          <w:color w:val="FF0000"/>
          <w:spacing w:val="29"/>
          <w:u w:val="none"/>
        </w:rPr>
        <w:t xml:space="preserve"> </w:t>
      </w:r>
      <w:r>
        <w:rPr>
          <w:color w:val="FF0000"/>
          <w:spacing w:val="-2"/>
          <w:u w:val="none"/>
        </w:rPr>
        <w:t>habilitação</w:t>
      </w:r>
    </w:p>
    <w:p w14:paraId="1415CA9D">
      <w:pPr>
        <w:pStyle w:val="8"/>
        <w:numPr>
          <w:ilvl w:val="1"/>
          <w:numId w:val="4"/>
        </w:numPr>
        <w:tabs>
          <w:tab w:val="left" w:pos="987"/>
        </w:tabs>
        <w:spacing w:before="255" w:after="0" w:line="240" w:lineRule="auto"/>
        <w:ind w:left="987" w:right="0" w:hanging="705"/>
        <w:jc w:val="both"/>
        <w:rPr>
          <w:b/>
          <w:sz w:val="22"/>
        </w:rPr>
      </w:pPr>
      <w:r>
        <w:rPr>
          <w:sz w:val="22"/>
        </w:rPr>
        <w:t>Para</w:t>
      </w:r>
      <w:r>
        <w:rPr>
          <w:spacing w:val="-6"/>
          <w:sz w:val="22"/>
        </w:rPr>
        <w:t xml:space="preserve"> </w:t>
      </w:r>
      <w:r>
        <w:rPr>
          <w:sz w:val="22"/>
        </w:rPr>
        <w:t>fins</w:t>
      </w:r>
      <w:r>
        <w:rPr>
          <w:spacing w:val="-3"/>
          <w:sz w:val="22"/>
        </w:rPr>
        <w:t xml:space="preserve"> </w:t>
      </w:r>
      <w:r>
        <w:rPr>
          <w:sz w:val="22"/>
        </w:rPr>
        <w:t>de</w:t>
      </w:r>
      <w:r>
        <w:rPr>
          <w:spacing w:val="-3"/>
          <w:sz w:val="22"/>
        </w:rPr>
        <w:t xml:space="preserve"> </w:t>
      </w:r>
      <w:r>
        <w:rPr>
          <w:sz w:val="22"/>
        </w:rPr>
        <w:t>habilitação,</w:t>
      </w:r>
      <w:r>
        <w:rPr>
          <w:spacing w:val="-4"/>
          <w:sz w:val="22"/>
        </w:rPr>
        <w:t xml:space="preserve"> </w:t>
      </w:r>
      <w:r>
        <w:rPr>
          <w:sz w:val="22"/>
        </w:rPr>
        <w:t>deverá</w:t>
      </w:r>
      <w:r>
        <w:rPr>
          <w:spacing w:val="-5"/>
          <w:sz w:val="22"/>
        </w:rPr>
        <w:t xml:space="preserve"> </w:t>
      </w:r>
      <w:r>
        <w:rPr>
          <w:sz w:val="22"/>
        </w:rPr>
        <w:t>o</w:t>
      </w:r>
      <w:r>
        <w:rPr>
          <w:spacing w:val="-2"/>
          <w:sz w:val="22"/>
        </w:rPr>
        <w:t xml:space="preserve"> </w:t>
      </w:r>
      <w:r>
        <w:rPr>
          <w:sz w:val="22"/>
        </w:rPr>
        <w:t>licitante</w:t>
      </w:r>
      <w:r>
        <w:rPr>
          <w:spacing w:val="-6"/>
          <w:sz w:val="22"/>
        </w:rPr>
        <w:t xml:space="preserve"> </w:t>
      </w:r>
      <w:r>
        <w:rPr>
          <w:sz w:val="22"/>
        </w:rPr>
        <w:t>comprovar</w:t>
      </w:r>
      <w:r>
        <w:rPr>
          <w:spacing w:val="-5"/>
          <w:sz w:val="22"/>
        </w:rPr>
        <w:t xml:space="preserve"> </w:t>
      </w:r>
      <w:r>
        <w:rPr>
          <w:sz w:val="22"/>
        </w:rPr>
        <w:t>os</w:t>
      </w:r>
      <w:r>
        <w:rPr>
          <w:spacing w:val="-3"/>
          <w:sz w:val="22"/>
        </w:rPr>
        <w:t xml:space="preserve"> </w:t>
      </w:r>
      <w:r>
        <w:rPr>
          <w:sz w:val="22"/>
        </w:rPr>
        <w:t>seguintes</w:t>
      </w:r>
      <w:r>
        <w:rPr>
          <w:spacing w:val="-3"/>
          <w:sz w:val="22"/>
        </w:rPr>
        <w:t xml:space="preserve"> </w:t>
      </w:r>
      <w:r>
        <w:rPr>
          <w:spacing w:val="-2"/>
          <w:sz w:val="22"/>
        </w:rPr>
        <w:t>requisitos:</w:t>
      </w:r>
    </w:p>
    <w:p w14:paraId="1127C4DB">
      <w:pPr>
        <w:pStyle w:val="3"/>
        <w:spacing w:before="120"/>
        <w:jc w:val="both"/>
        <w:rPr>
          <w:u w:val="none"/>
        </w:rPr>
      </w:pPr>
      <w:r>
        <w:rPr>
          <w:color w:val="FF0000"/>
          <w:u w:val="none"/>
        </w:rPr>
        <w:t>Habilitação</w:t>
      </w:r>
      <w:r>
        <w:rPr>
          <w:color w:val="FF0000"/>
          <w:spacing w:val="48"/>
          <w:u w:val="none"/>
        </w:rPr>
        <w:t xml:space="preserve"> </w:t>
      </w:r>
      <w:r>
        <w:rPr>
          <w:color w:val="FF0000"/>
          <w:spacing w:val="-2"/>
          <w:u w:val="none"/>
        </w:rPr>
        <w:t>jurídica</w:t>
      </w:r>
    </w:p>
    <w:p w14:paraId="0EA683DA">
      <w:pPr>
        <w:pStyle w:val="8"/>
        <w:numPr>
          <w:ilvl w:val="1"/>
          <w:numId w:val="4"/>
        </w:numPr>
        <w:tabs>
          <w:tab w:val="left" w:pos="991"/>
        </w:tabs>
        <w:spacing w:before="253" w:after="0" w:line="240" w:lineRule="auto"/>
        <w:ind w:left="282" w:right="427" w:firstLine="0"/>
        <w:jc w:val="left"/>
        <w:rPr>
          <w:b/>
          <w:sz w:val="22"/>
        </w:rPr>
      </w:pPr>
      <w:r>
        <w:rPr>
          <w:sz w:val="22"/>
        </w:rPr>
        <w:t>Pessoa</w:t>
      </w:r>
      <w:r>
        <w:rPr>
          <w:spacing w:val="29"/>
          <w:sz w:val="22"/>
        </w:rPr>
        <w:t xml:space="preserve"> </w:t>
      </w:r>
      <w:r>
        <w:rPr>
          <w:sz w:val="22"/>
        </w:rPr>
        <w:t>física:</w:t>
      </w:r>
      <w:r>
        <w:rPr>
          <w:spacing w:val="30"/>
          <w:sz w:val="22"/>
        </w:rPr>
        <w:t xml:space="preserve"> </w:t>
      </w:r>
      <w:r>
        <w:rPr>
          <w:sz w:val="22"/>
        </w:rPr>
        <w:t>cédula</w:t>
      </w:r>
      <w:r>
        <w:rPr>
          <w:spacing w:val="29"/>
          <w:sz w:val="22"/>
        </w:rPr>
        <w:t xml:space="preserve"> </w:t>
      </w:r>
      <w:r>
        <w:rPr>
          <w:sz w:val="22"/>
        </w:rPr>
        <w:t>de</w:t>
      </w:r>
      <w:r>
        <w:rPr>
          <w:spacing w:val="30"/>
          <w:sz w:val="22"/>
        </w:rPr>
        <w:t xml:space="preserve"> </w:t>
      </w:r>
      <w:r>
        <w:rPr>
          <w:sz w:val="22"/>
        </w:rPr>
        <w:t>identidade</w:t>
      </w:r>
      <w:r>
        <w:rPr>
          <w:spacing w:val="30"/>
          <w:sz w:val="22"/>
        </w:rPr>
        <w:t xml:space="preserve"> </w:t>
      </w:r>
      <w:r>
        <w:rPr>
          <w:sz w:val="22"/>
        </w:rPr>
        <w:t>(RG)</w:t>
      </w:r>
      <w:r>
        <w:rPr>
          <w:spacing w:val="27"/>
          <w:sz w:val="22"/>
        </w:rPr>
        <w:t xml:space="preserve"> </w:t>
      </w:r>
      <w:r>
        <w:rPr>
          <w:sz w:val="22"/>
        </w:rPr>
        <w:t>ou</w:t>
      </w:r>
      <w:r>
        <w:rPr>
          <w:spacing w:val="29"/>
          <w:sz w:val="22"/>
        </w:rPr>
        <w:t xml:space="preserve"> </w:t>
      </w:r>
      <w:r>
        <w:rPr>
          <w:sz w:val="22"/>
        </w:rPr>
        <w:t>documento</w:t>
      </w:r>
      <w:r>
        <w:rPr>
          <w:spacing w:val="31"/>
          <w:sz w:val="22"/>
        </w:rPr>
        <w:t xml:space="preserve"> </w:t>
      </w:r>
      <w:r>
        <w:rPr>
          <w:sz w:val="22"/>
        </w:rPr>
        <w:t>equivalente</w:t>
      </w:r>
      <w:r>
        <w:rPr>
          <w:spacing w:val="30"/>
          <w:sz w:val="22"/>
        </w:rPr>
        <w:t xml:space="preserve"> </w:t>
      </w:r>
      <w:r>
        <w:rPr>
          <w:sz w:val="22"/>
        </w:rPr>
        <w:t>que,</w:t>
      </w:r>
      <w:r>
        <w:rPr>
          <w:spacing w:val="30"/>
          <w:sz w:val="22"/>
        </w:rPr>
        <w:t xml:space="preserve"> </w:t>
      </w:r>
      <w:r>
        <w:rPr>
          <w:sz w:val="22"/>
        </w:rPr>
        <w:t>por</w:t>
      </w:r>
      <w:r>
        <w:rPr>
          <w:spacing w:val="27"/>
          <w:sz w:val="22"/>
        </w:rPr>
        <w:t xml:space="preserve"> </w:t>
      </w:r>
      <w:r>
        <w:rPr>
          <w:sz w:val="22"/>
        </w:rPr>
        <w:t>força</w:t>
      </w:r>
      <w:r>
        <w:rPr>
          <w:spacing w:val="29"/>
          <w:sz w:val="22"/>
        </w:rPr>
        <w:t xml:space="preserve"> </w:t>
      </w:r>
      <w:r>
        <w:rPr>
          <w:sz w:val="22"/>
        </w:rPr>
        <w:t>de</w:t>
      </w:r>
      <w:r>
        <w:rPr>
          <w:spacing w:val="30"/>
          <w:sz w:val="22"/>
        </w:rPr>
        <w:t xml:space="preserve"> </w:t>
      </w:r>
      <w:r>
        <w:rPr>
          <w:sz w:val="22"/>
        </w:rPr>
        <w:t>lei,</w:t>
      </w:r>
      <w:r>
        <w:rPr>
          <w:spacing w:val="27"/>
          <w:sz w:val="22"/>
        </w:rPr>
        <w:t xml:space="preserve"> </w:t>
      </w:r>
      <w:r>
        <w:rPr>
          <w:sz w:val="22"/>
        </w:rPr>
        <w:t>tenha validade para fins de identificação em todo o território nacional;</w:t>
      </w:r>
    </w:p>
    <w:p w14:paraId="70C22556">
      <w:pPr>
        <w:pStyle w:val="8"/>
        <w:numPr>
          <w:ilvl w:val="1"/>
          <w:numId w:val="4"/>
        </w:numPr>
        <w:tabs>
          <w:tab w:val="left" w:pos="991"/>
        </w:tabs>
        <w:spacing w:before="120" w:after="0" w:line="240" w:lineRule="auto"/>
        <w:ind w:left="282" w:right="425" w:firstLine="0"/>
        <w:jc w:val="left"/>
        <w:rPr>
          <w:b/>
          <w:sz w:val="22"/>
        </w:rPr>
      </w:pPr>
      <w:r>
        <w:rPr>
          <w:sz w:val="22"/>
        </w:rPr>
        <w:t>Empresário</w:t>
      </w:r>
      <w:r>
        <w:rPr>
          <w:spacing w:val="40"/>
          <w:sz w:val="22"/>
        </w:rPr>
        <w:t xml:space="preserve"> </w:t>
      </w:r>
      <w:r>
        <w:rPr>
          <w:sz w:val="22"/>
        </w:rPr>
        <w:t>individual:</w:t>
      </w:r>
      <w:r>
        <w:rPr>
          <w:spacing w:val="40"/>
          <w:sz w:val="22"/>
        </w:rPr>
        <w:t xml:space="preserve"> </w:t>
      </w:r>
      <w:r>
        <w:rPr>
          <w:sz w:val="22"/>
        </w:rPr>
        <w:t>inscrição</w:t>
      </w:r>
      <w:r>
        <w:rPr>
          <w:spacing w:val="40"/>
          <w:sz w:val="22"/>
        </w:rPr>
        <w:t xml:space="preserve"> </w:t>
      </w:r>
      <w:r>
        <w:rPr>
          <w:sz w:val="22"/>
        </w:rPr>
        <w:t>no</w:t>
      </w:r>
      <w:r>
        <w:rPr>
          <w:spacing w:val="40"/>
          <w:sz w:val="22"/>
        </w:rPr>
        <w:t xml:space="preserve"> </w:t>
      </w:r>
      <w:r>
        <w:rPr>
          <w:sz w:val="22"/>
        </w:rPr>
        <w:t>Registro</w:t>
      </w:r>
      <w:r>
        <w:rPr>
          <w:spacing w:val="40"/>
          <w:sz w:val="22"/>
        </w:rPr>
        <w:t xml:space="preserve"> </w:t>
      </w:r>
      <w:r>
        <w:rPr>
          <w:sz w:val="22"/>
        </w:rPr>
        <w:t>Público</w:t>
      </w:r>
      <w:r>
        <w:rPr>
          <w:spacing w:val="40"/>
          <w:sz w:val="22"/>
        </w:rPr>
        <w:t xml:space="preserve"> </w:t>
      </w:r>
      <w:r>
        <w:rPr>
          <w:sz w:val="22"/>
        </w:rPr>
        <w:t>de</w:t>
      </w:r>
      <w:r>
        <w:rPr>
          <w:spacing w:val="40"/>
          <w:sz w:val="22"/>
        </w:rPr>
        <w:t xml:space="preserve"> </w:t>
      </w:r>
      <w:r>
        <w:rPr>
          <w:sz w:val="22"/>
        </w:rPr>
        <w:t>Empresas</w:t>
      </w:r>
      <w:r>
        <w:rPr>
          <w:spacing w:val="40"/>
          <w:sz w:val="22"/>
        </w:rPr>
        <w:t xml:space="preserve"> </w:t>
      </w:r>
      <w:r>
        <w:rPr>
          <w:sz w:val="22"/>
        </w:rPr>
        <w:t>Mercantis,</w:t>
      </w:r>
      <w:r>
        <w:rPr>
          <w:spacing w:val="40"/>
          <w:sz w:val="22"/>
        </w:rPr>
        <w:t xml:space="preserve"> </w:t>
      </w:r>
      <w:r>
        <w:rPr>
          <w:sz w:val="22"/>
        </w:rPr>
        <w:t>a</w:t>
      </w:r>
      <w:r>
        <w:rPr>
          <w:spacing w:val="40"/>
          <w:sz w:val="22"/>
        </w:rPr>
        <w:t xml:space="preserve"> </w:t>
      </w:r>
      <w:r>
        <w:rPr>
          <w:sz w:val="22"/>
        </w:rPr>
        <w:t>cargo</w:t>
      </w:r>
      <w:r>
        <w:rPr>
          <w:spacing w:val="40"/>
          <w:sz w:val="22"/>
        </w:rPr>
        <w:t xml:space="preserve"> </w:t>
      </w:r>
      <w:r>
        <w:rPr>
          <w:sz w:val="22"/>
        </w:rPr>
        <w:t>da</w:t>
      </w:r>
      <w:r>
        <w:rPr>
          <w:spacing w:val="40"/>
          <w:sz w:val="22"/>
        </w:rPr>
        <w:t xml:space="preserve"> </w:t>
      </w:r>
      <w:r>
        <w:rPr>
          <w:sz w:val="22"/>
        </w:rPr>
        <w:t>Junta Comercial da respectiva sede;</w:t>
      </w:r>
    </w:p>
    <w:p w14:paraId="0C8F124C">
      <w:pPr>
        <w:pStyle w:val="8"/>
        <w:numPr>
          <w:ilvl w:val="1"/>
          <w:numId w:val="4"/>
        </w:numPr>
        <w:tabs>
          <w:tab w:val="left" w:pos="991"/>
        </w:tabs>
        <w:spacing w:before="121" w:after="0" w:line="240" w:lineRule="auto"/>
        <w:ind w:left="991" w:right="0" w:hanging="709"/>
        <w:jc w:val="left"/>
        <w:rPr>
          <w:b/>
          <w:sz w:val="22"/>
        </w:rPr>
      </w:pPr>
      <w:r>
        <w:rPr>
          <w:sz w:val="22"/>
        </w:rPr>
        <w:t>Microempreendedor</w:t>
      </w:r>
      <w:r>
        <w:rPr>
          <w:spacing w:val="5"/>
          <w:sz w:val="22"/>
        </w:rPr>
        <w:t xml:space="preserve"> </w:t>
      </w:r>
      <w:r>
        <w:rPr>
          <w:sz w:val="22"/>
        </w:rPr>
        <w:t>Individual</w:t>
      </w:r>
      <w:r>
        <w:rPr>
          <w:spacing w:val="9"/>
          <w:sz w:val="22"/>
        </w:rPr>
        <w:t xml:space="preserve"> </w:t>
      </w:r>
      <w:r>
        <w:rPr>
          <w:sz w:val="22"/>
        </w:rPr>
        <w:t>-</w:t>
      </w:r>
      <w:r>
        <w:rPr>
          <w:spacing w:val="7"/>
          <w:sz w:val="22"/>
        </w:rPr>
        <w:t xml:space="preserve"> </w:t>
      </w:r>
      <w:r>
        <w:rPr>
          <w:sz w:val="22"/>
        </w:rPr>
        <w:t>MEI:</w:t>
      </w:r>
      <w:r>
        <w:rPr>
          <w:spacing w:val="8"/>
          <w:sz w:val="22"/>
        </w:rPr>
        <w:t xml:space="preserve"> </w:t>
      </w:r>
      <w:r>
        <w:rPr>
          <w:sz w:val="22"/>
        </w:rPr>
        <w:t>Certificado</w:t>
      </w:r>
      <w:r>
        <w:rPr>
          <w:spacing w:val="9"/>
          <w:sz w:val="22"/>
        </w:rPr>
        <w:t xml:space="preserve"> </w:t>
      </w:r>
      <w:r>
        <w:rPr>
          <w:sz w:val="22"/>
        </w:rPr>
        <w:t>da</w:t>
      </w:r>
      <w:r>
        <w:rPr>
          <w:spacing w:val="5"/>
          <w:sz w:val="22"/>
        </w:rPr>
        <w:t xml:space="preserve"> </w:t>
      </w:r>
      <w:r>
        <w:rPr>
          <w:sz w:val="22"/>
        </w:rPr>
        <w:t>Condição</w:t>
      </w:r>
      <w:r>
        <w:rPr>
          <w:spacing w:val="8"/>
          <w:sz w:val="22"/>
        </w:rPr>
        <w:t xml:space="preserve"> </w:t>
      </w:r>
      <w:r>
        <w:rPr>
          <w:sz w:val="22"/>
        </w:rPr>
        <w:t>de</w:t>
      </w:r>
      <w:r>
        <w:rPr>
          <w:spacing w:val="8"/>
          <w:sz w:val="22"/>
        </w:rPr>
        <w:t xml:space="preserve"> </w:t>
      </w:r>
      <w:r>
        <w:rPr>
          <w:sz w:val="22"/>
        </w:rPr>
        <w:t>Microempreendedor</w:t>
      </w:r>
      <w:r>
        <w:rPr>
          <w:spacing w:val="8"/>
          <w:sz w:val="22"/>
        </w:rPr>
        <w:t xml:space="preserve"> </w:t>
      </w:r>
      <w:r>
        <w:rPr>
          <w:sz w:val="22"/>
        </w:rPr>
        <w:t>Individual</w:t>
      </w:r>
      <w:r>
        <w:rPr>
          <w:spacing w:val="12"/>
          <w:sz w:val="22"/>
        </w:rPr>
        <w:t xml:space="preserve"> </w:t>
      </w:r>
      <w:r>
        <w:rPr>
          <w:spacing w:val="-10"/>
          <w:sz w:val="22"/>
        </w:rPr>
        <w:t>-</w:t>
      </w:r>
    </w:p>
    <w:p w14:paraId="15703C88">
      <w:pPr>
        <w:pStyle w:val="8"/>
        <w:spacing w:after="0" w:line="240" w:lineRule="auto"/>
        <w:jc w:val="left"/>
        <w:rPr>
          <w:b/>
          <w:sz w:val="22"/>
        </w:rPr>
        <w:sectPr>
          <w:pgSz w:w="11910" w:h="16840"/>
          <w:pgMar w:top="2160" w:right="708" w:bottom="1860" w:left="850" w:header="708" w:footer="1674" w:gutter="0"/>
          <w:cols w:space="720" w:num="1"/>
        </w:sectPr>
      </w:pPr>
    </w:p>
    <w:p w14:paraId="378556FB">
      <w:pPr>
        <w:pStyle w:val="6"/>
        <w:jc w:val="left"/>
      </w:pPr>
    </w:p>
    <w:p w14:paraId="097DAFD9">
      <w:pPr>
        <w:pStyle w:val="6"/>
        <w:spacing w:before="257"/>
        <w:jc w:val="left"/>
      </w:pPr>
    </w:p>
    <w:p w14:paraId="2CC5888B">
      <w:pPr>
        <w:pStyle w:val="6"/>
        <w:ind w:left="282" w:right="422"/>
      </w:pPr>
      <w:r>
        <w:t xml:space="preserve">CCMEI, cuja aceitação ficará condicionada à verificação da autenticidade no sítio </w:t>
      </w:r>
      <w:r>
        <w:fldChar w:fldCharType="begin"/>
      </w:r>
      <w:r>
        <w:instrText xml:space="preserve"> HYPERLINK "https://www.gov.br/empresas-e-negocios/pt-br/empreendedor" \h </w:instrText>
      </w:r>
      <w:r>
        <w:fldChar w:fldCharType="separate"/>
      </w:r>
      <w:r>
        <w:rPr>
          <w:spacing w:val="-2"/>
        </w:rPr>
        <w:t>https://www.gov.br/empresas-e-negocios/pt-br/empreendedor</w:t>
      </w:r>
      <w:r>
        <w:rPr>
          <w:spacing w:val="-2"/>
        </w:rPr>
        <w:fldChar w:fldCharType="end"/>
      </w:r>
      <w:r>
        <w:rPr>
          <w:spacing w:val="-2"/>
        </w:rPr>
        <w:t>;</w:t>
      </w:r>
    </w:p>
    <w:p w14:paraId="435B91A6">
      <w:pPr>
        <w:pStyle w:val="8"/>
        <w:numPr>
          <w:ilvl w:val="1"/>
          <w:numId w:val="4"/>
        </w:numPr>
        <w:tabs>
          <w:tab w:val="left" w:pos="987"/>
        </w:tabs>
        <w:spacing w:before="120" w:after="0" w:line="240" w:lineRule="auto"/>
        <w:ind w:left="282" w:right="419" w:firstLine="0"/>
        <w:jc w:val="both"/>
        <w:rPr>
          <w:b/>
          <w:sz w:val="22"/>
        </w:rPr>
      </w:pPr>
      <w:r>
        <w:rPr>
          <w:sz w:val="22"/>
        </w:rPr>
        <w:t>Sociedade</w:t>
      </w:r>
      <w:r>
        <w:rPr>
          <w:spacing w:val="-11"/>
          <w:sz w:val="22"/>
        </w:rPr>
        <w:t xml:space="preserve"> </w:t>
      </w:r>
      <w:r>
        <w:rPr>
          <w:sz w:val="22"/>
        </w:rPr>
        <w:t>empresária,</w:t>
      </w:r>
      <w:r>
        <w:rPr>
          <w:spacing w:val="-9"/>
          <w:sz w:val="22"/>
        </w:rPr>
        <w:t xml:space="preserve"> </w:t>
      </w:r>
      <w:r>
        <w:rPr>
          <w:sz w:val="22"/>
        </w:rPr>
        <w:t>sociedade</w:t>
      </w:r>
      <w:r>
        <w:rPr>
          <w:spacing w:val="-8"/>
          <w:sz w:val="22"/>
        </w:rPr>
        <w:t xml:space="preserve"> </w:t>
      </w:r>
      <w:r>
        <w:rPr>
          <w:sz w:val="22"/>
        </w:rPr>
        <w:t>limitada</w:t>
      </w:r>
      <w:r>
        <w:rPr>
          <w:spacing w:val="-12"/>
          <w:sz w:val="22"/>
        </w:rPr>
        <w:t xml:space="preserve"> </w:t>
      </w:r>
      <w:r>
        <w:rPr>
          <w:sz w:val="22"/>
        </w:rPr>
        <w:t>unipessoal</w:t>
      </w:r>
      <w:r>
        <w:rPr>
          <w:spacing w:val="-11"/>
          <w:sz w:val="22"/>
        </w:rPr>
        <w:t xml:space="preserve"> </w:t>
      </w:r>
      <w:r>
        <w:rPr>
          <w:sz w:val="22"/>
        </w:rPr>
        <w:t>–</w:t>
      </w:r>
      <w:r>
        <w:rPr>
          <w:spacing w:val="-9"/>
          <w:sz w:val="22"/>
        </w:rPr>
        <w:t xml:space="preserve"> </w:t>
      </w:r>
      <w:r>
        <w:rPr>
          <w:sz w:val="22"/>
        </w:rPr>
        <w:t>SLU</w:t>
      </w:r>
      <w:r>
        <w:rPr>
          <w:spacing w:val="-13"/>
          <w:sz w:val="22"/>
        </w:rPr>
        <w:t xml:space="preserve"> </w:t>
      </w:r>
      <w:r>
        <w:rPr>
          <w:sz w:val="22"/>
        </w:rPr>
        <w:t>ou</w:t>
      </w:r>
      <w:r>
        <w:rPr>
          <w:spacing w:val="-10"/>
          <w:sz w:val="22"/>
        </w:rPr>
        <w:t xml:space="preserve"> </w:t>
      </w:r>
      <w:r>
        <w:rPr>
          <w:sz w:val="22"/>
        </w:rPr>
        <w:t>sociedade</w:t>
      </w:r>
      <w:r>
        <w:rPr>
          <w:spacing w:val="-11"/>
          <w:sz w:val="22"/>
        </w:rPr>
        <w:t xml:space="preserve"> </w:t>
      </w:r>
      <w:r>
        <w:rPr>
          <w:sz w:val="22"/>
        </w:rPr>
        <w:t>identificada</w:t>
      </w:r>
      <w:r>
        <w:rPr>
          <w:spacing w:val="-9"/>
          <w:sz w:val="22"/>
        </w:rPr>
        <w:t xml:space="preserve"> </w:t>
      </w:r>
      <w:r>
        <w:rPr>
          <w:sz w:val="22"/>
        </w:rPr>
        <w:t>como</w:t>
      </w:r>
      <w:r>
        <w:rPr>
          <w:spacing w:val="-10"/>
          <w:sz w:val="22"/>
        </w:rPr>
        <w:t xml:space="preserve"> </w:t>
      </w:r>
      <w:r>
        <w:rPr>
          <w:sz w:val="22"/>
        </w:rPr>
        <w:t>empresa individual</w:t>
      </w:r>
      <w:r>
        <w:rPr>
          <w:spacing w:val="-2"/>
          <w:sz w:val="22"/>
        </w:rPr>
        <w:t xml:space="preserve"> </w:t>
      </w:r>
      <w:r>
        <w:rPr>
          <w:sz w:val="22"/>
        </w:rPr>
        <w:t>de</w:t>
      </w:r>
      <w:r>
        <w:rPr>
          <w:spacing w:val="-2"/>
          <w:sz w:val="22"/>
        </w:rPr>
        <w:t xml:space="preserve"> </w:t>
      </w:r>
      <w:r>
        <w:rPr>
          <w:sz w:val="22"/>
        </w:rPr>
        <w:t>responsabilidade</w:t>
      </w:r>
      <w:r>
        <w:rPr>
          <w:spacing w:val="-2"/>
          <w:sz w:val="22"/>
        </w:rPr>
        <w:t xml:space="preserve"> </w:t>
      </w:r>
      <w:r>
        <w:rPr>
          <w:sz w:val="22"/>
        </w:rPr>
        <w:t>limitada -</w:t>
      </w:r>
      <w:r>
        <w:rPr>
          <w:spacing w:val="-2"/>
          <w:sz w:val="22"/>
        </w:rPr>
        <w:t xml:space="preserve"> </w:t>
      </w:r>
      <w:r>
        <w:rPr>
          <w:sz w:val="22"/>
        </w:rPr>
        <w:t>EIRELI:</w:t>
      </w:r>
      <w:r>
        <w:rPr>
          <w:spacing w:val="-2"/>
          <w:sz w:val="22"/>
        </w:rPr>
        <w:t xml:space="preserve"> </w:t>
      </w:r>
      <w:r>
        <w:rPr>
          <w:sz w:val="22"/>
        </w:rPr>
        <w:t>inscrição</w:t>
      </w:r>
      <w:r>
        <w:rPr>
          <w:spacing w:val="-1"/>
          <w:sz w:val="22"/>
        </w:rPr>
        <w:t xml:space="preserve"> </w:t>
      </w:r>
      <w:r>
        <w:rPr>
          <w:sz w:val="22"/>
        </w:rPr>
        <w:t>do</w:t>
      </w:r>
      <w:r>
        <w:rPr>
          <w:spacing w:val="-2"/>
          <w:sz w:val="22"/>
        </w:rPr>
        <w:t xml:space="preserve"> </w:t>
      </w:r>
      <w:r>
        <w:rPr>
          <w:sz w:val="22"/>
        </w:rPr>
        <w:t>ato</w:t>
      </w:r>
      <w:r>
        <w:rPr>
          <w:spacing w:val="-1"/>
          <w:sz w:val="22"/>
        </w:rPr>
        <w:t xml:space="preserve"> </w:t>
      </w:r>
      <w:r>
        <w:rPr>
          <w:sz w:val="22"/>
        </w:rPr>
        <w:t>constitutivo,</w:t>
      </w:r>
      <w:r>
        <w:rPr>
          <w:spacing w:val="-2"/>
          <w:sz w:val="22"/>
        </w:rPr>
        <w:t xml:space="preserve"> </w:t>
      </w:r>
      <w:r>
        <w:rPr>
          <w:sz w:val="22"/>
        </w:rPr>
        <w:t>estatuto</w:t>
      </w:r>
      <w:r>
        <w:rPr>
          <w:spacing w:val="-3"/>
          <w:sz w:val="22"/>
        </w:rPr>
        <w:t xml:space="preserve"> </w:t>
      </w:r>
      <w:r>
        <w:rPr>
          <w:sz w:val="22"/>
        </w:rPr>
        <w:t>ou</w:t>
      </w:r>
      <w:r>
        <w:rPr>
          <w:spacing w:val="-3"/>
          <w:sz w:val="22"/>
        </w:rPr>
        <w:t xml:space="preserve"> </w:t>
      </w:r>
      <w:r>
        <w:rPr>
          <w:sz w:val="22"/>
        </w:rPr>
        <w:t>contrato</w:t>
      </w:r>
      <w:r>
        <w:rPr>
          <w:spacing w:val="-1"/>
          <w:sz w:val="22"/>
        </w:rPr>
        <w:t xml:space="preserve"> </w:t>
      </w:r>
      <w:r>
        <w:rPr>
          <w:sz w:val="22"/>
        </w:rPr>
        <w:t>social</w:t>
      </w:r>
      <w:r>
        <w:rPr>
          <w:spacing w:val="-3"/>
          <w:sz w:val="22"/>
        </w:rPr>
        <w:t xml:space="preserve"> </w:t>
      </w:r>
      <w:r>
        <w:rPr>
          <w:sz w:val="22"/>
        </w:rPr>
        <w:t>no Registro Público de Empresas Mercantis, a cargo da Junta Comercial da respectiva sede, acompanhada de documento comprobatório de seus administradores;</w:t>
      </w:r>
    </w:p>
    <w:p w14:paraId="281D1701">
      <w:pPr>
        <w:pStyle w:val="8"/>
        <w:numPr>
          <w:ilvl w:val="1"/>
          <w:numId w:val="4"/>
        </w:numPr>
        <w:tabs>
          <w:tab w:val="left" w:pos="986"/>
        </w:tabs>
        <w:spacing w:before="122" w:after="0" w:line="240" w:lineRule="auto"/>
        <w:ind w:left="282" w:right="421" w:firstLine="0"/>
        <w:jc w:val="both"/>
        <w:rPr>
          <w:b/>
          <w:sz w:val="22"/>
        </w:rPr>
      </w:pPr>
      <w:r>
        <w:rPr>
          <w:sz w:val="22"/>
        </w:rPr>
        <w:t>Sociedade</w:t>
      </w:r>
      <w:r>
        <w:rPr>
          <w:spacing w:val="-11"/>
          <w:sz w:val="22"/>
        </w:rPr>
        <w:t xml:space="preserve"> </w:t>
      </w:r>
      <w:r>
        <w:rPr>
          <w:sz w:val="22"/>
        </w:rPr>
        <w:t>empresária</w:t>
      </w:r>
      <w:r>
        <w:rPr>
          <w:spacing w:val="-10"/>
          <w:sz w:val="22"/>
        </w:rPr>
        <w:t xml:space="preserve"> </w:t>
      </w:r>
      <w:r>
        <w:rPr>
          <w:sz w:val="22"/>
        </w:rPr>
        <w:t>estrangeira:</w:t>
      </w:r>
      <w:r>
        <w:rPr>
          <w:spacing w:val="-9"/>
          <w:sz w:val="22"/>
        </w:rPr>
        <w:t xml:space="preserve"> </w:t>
      </w:r>
      <w:r>
        <w:rPr>
          <w:sz w:val="22"/>
        </w:rPr>
        <w:t>portaria</w:t>
      </w:r>
      <w:r>
        <w:rPr>
          <w:spacing w:val="-10"/>
          <w:sz w:val="22"/>
        </w:rPr>
        <w:t xml:space="preserve"> </w:t>
      </w:r>
      <w:r>
        <w:rPr>
          <w:sz w:val="22"/>
        </w:rPr>
        <w:t>de</w:t>
      </w:r>
      <w:r>
        <w:rPr>
          <w:spacing w:val="-9"/>
          <w:sz w:val="22"/>
        </w:rPr>
        <w:t xml:space="preserve"> </w:t>
      </w:r>
      <w:r>
        <w:rPr>
          <w:sz w:val="22"/>
        </w:rPr>
        <w:t>autorização</w:t>
      </w:r>
      <w:r>
        <w:rPr>
          <w:spacing w:val="-9"/>
          <w:sz w:val="22"/>
        </w:rPr>
        <w:t xml:space="preserve"> </w:t>
      </w:r>
      <w:r>
        <w:rPr>
          <w:sz w:val="22"/>
        </w:rPr>
        <w:t>de</w:t>
      </w:r>
      <w:r>
        <w:rPr>
          <w:spacing w:val="-9"/>
          <w:sz w:val="22"/>
        </w:rPr>
        <w:t xml:space="preserve"> </w:t>
      </w:r>
      <w:r>
        <w:rPr>
          <w:sz w:val="22"/>
        </w:rPr>
        <w:t>funcionamento</w:t>
      </w:r>
      <w:r>
        <w:rPr>
          <w:spacing w:val="-9"/>
          <w:sz w:val="22"/>
        </w:rPr>
        <w:t xml:space="preserve"> </w:t>
      </w:r>
      <w:r>
        <w:rPr>
          <w:sz w:val="22"/>
        </w:rPr>
        <w:t>no</w:t>
      </w:r>
      <w:r>
        <w:rPr>
          <w:spacing w:val="-10"/>
          <w:sz w:val="22"/>
        </w:rPr>
        <w:t xml:space="preserve"> </w:t>
      </w:r>
      <w:r>
        <w:rPr>
          <w:sz w:val="22"/>
        </w:rPr>
        <w:t>Brasil,</w:t>
      </w:r>
      <w:r>
        <w:rPr>
          <w:spacing w:val="-10"/>
          <w:sz w:val="22"/>
        </w:rPr>
        <w:t xml:space="preserve"> </w:t>
      </w:r>
      <w:r>
        <w:rPr>
          <w:sz w:val="22"/>
        </w:rPr>
        <w:t>publicada</w:t>
      </w:r>
      <w:r>
        <w:rPr>
          <w:spacing w:val="-10"/>
          <w:sz w:val="22"/>
        </w:rPr>
        <w:t xml:space="preserve"> </w:t>
      </w:r>
      <w:r>
        <w:rPr>
          <w:sz w:val="22"/>
        </w:rPr>
        <w:t>no Diário</w:t>
      </w:r>
      <w:r>
        <w:rPr>
          <w:spacing w:val="-13"/>
          <w:sz w:val="22"/>
        </w:rPr>
        <w:t xml:space="preserve"> </w:t>
      </w:r>
      <w:r>
        <w:rPr>
          <w:sz w:val="22"/>
        </w:rPr>
        <w:t>Oficial</w:t>
      </w:r>
      <w:r>
        <w:rPr>
          <w:spacing w:val="-12"/>
          <w:sz w:val="22"/>
        </w:rPr>
        <w:t xml:space="preserve"> </w:t>
      </w:r>
      <w:r>
        <w:rPr>
          <w:sz w:val="22"/>
        </w:rPr>
        <w:t>da</w:t>
      </w:r>
      <w:r>
        <w:rPr>
          <w:spacing w:val="-13"/>
          <w:sz w:val="22"/>
        </w:rPr>
        <w:t xml:space="preserve"> </w:t>
      </w:r>
      <w:r>
        <w:rPr>
          <w:sz w:val="22"/>
        </w:rPr>
        <w:t>União</w:t>
      </w:r>
      <w:r>
        <w:rPr>
          <w:spacing w:val="-12"/>
          <w:sz w:val="22"/>
        </w:rPr>
        <w:t xml:space="preserve"> </w:t>
      </w:r>
      <w:r>
        <w:rPr>
          <w:sz w:val="22"/>
        </w:rPr>
        <w:t>e</w:t>
      </w:r>
      <w:r>
        <w:rPr>
          <w:spacing w:val="-12"/>
          <w:sz w:val="22"/>
        </w:rPr>
        <w:t xml:space="preserve"> </w:t>
      </w:r>
      <w:r>
        <w:rPr>
          <w:sz w:val="22"/>
        </w:rPr>
        <w:t>arquivada</w:t>
      </w:r>
      <w:r>
        <w:rPr>
          <w:spacing w:val="-11"/>
          <w:sz w:val="22"/>
        </w:rPr>
        <w:t xml:space="preserve"> </w:t>
      </w:r>
      <w:r>
        <w:rPr>
          <w:sz w:val="22"/>
        </w:rPr>
        <w:t>na</w:t>
      </w:r>
      <w:r>
        <w:rPr>
          <w:spacing w:val="-11"/>
          <w:sz w:val="22"/>
        </w:rPr>
        <w:t xml:space="preserve"> </w:t>
      </w:r>
      <w:r>
        <w:rPr>
          <w:sz w:val="22"/>
        </w:rPr>
        <w:t>Junta</w:t>
      </w:r>
      <w:r>
        <w:rPr>
          <w:spacing w:val="-13"/>
          <w:sz w:val="22"/>
        </w:rPr>
        <w:t xml:space="preserve"> </w:t>
      </w:r>
      <w:r>
        <w:rPr>
          <w:sz w:val="22"/>
        </w:rPr>
        <w:t>Comercial</w:t>
      </w:r>
      <w:r>
        <w:rPr>
          <w:spacing w:val="-12"/>
          <w:sz w:val="22"/>
        </w:rPr>
        <w:t xml:space="preserve"> </w:t>
      </w:r>
      <w:r>
        <w:rPr>
          <w:sz w:val="22"/>
        </w:rPr>
        <w:t>da</w:t>
      </w:r>
      <w:r>
        <w:rPr>
          <w:spacing w:val="-11"/>
          <w:sz w:val="22"/>
        </w:rPr>
        <w:t xml:space="preserve"> </w:t>
      </w:r>
      <w:r>
        <w:rPr>
          <w:sz w:val="22"/>
        </w:rPr>
        <w:t>unidade</w:t>
      </w:r>
      <w:r>
        <w:rPr>
          <w:spacing w:val="-10"/>
          <w:sz w:val="22"/>
        </w:rPr>
        <w:t xml:space="preserve"> </w:t>
      </w:r>
      <w:r>
        <w:rPr>
          <w:sz w:val="22"/>
        </w:rPr>
        <w:t>federativa</w:t>
      </w:r>
      <w:r>
        <w:rPr>
          <w:spacing w:val="-13"/>
          <w:sz w:val="22"/>
        </w:rPr>
        <w:t xml:space="preserve"> </w:t>
      </w:r>
      <w:r>
        <w:rPr>
          <w:sz w:val="22"/>
        </w:rPr>
        <w:t>onde</w:t>
      </w:r>
      <w:r>
        <w:rPr>
          <w:spacing w:val="-12"/>
          <w:sz w:val="22"/>
        </w:rPr>
        <w:t xml:space="preserve"> </w:t>
      </w:r>
      <w:r>
        <w:rPr>
          <w:sz w:val="22"/>
        </w:rPr>
        <w:t>se</w:t>
      </w:r>
      <w:r>
        <w:rPr>
          <w:spacing w:val="-10"/>
          <w:sz w:val="22"/>
        </w:rPr>
        <w:t xml:space="preserve"> </w:t>
      </w:r>
      <w:r>
        <w:rPr>
          <w:sz w:val="22"/>
        </w:rPr>
        <w:t>localizar</w:t>
      </w:r>
      <w:r>
        <w:rPr>
          <w:spacing w:val="-13"/>
          <w:sz w:val="22"/>
        </w:rPr>
        <w:t xml:space="preserve"> </w:t>
      </w:r>
      <w:r>
        <w:rPr>
          <w:sz w:val="22"/>
        </w:rPr>
        <w:t>a</w:t>
      </w:r>
      <w:r>
        <w:rPr>
          <w:spacing w:val="-11"/>
          <w:sz w:val="22"/>
        </w:rPr>
        <w:t xml:space="preserve"> </w:t>
      </w:r>
      <w:r>
        <w:rPr>
          <w:sz w:val="22"/>
        </w:rPr>
        <w:t>filial,</w:t>
      </w:r>
      <w:r>
        <w:rPr>
          <w:spacing w:val="-13"/>
          <w:sz w:val="22"/>
        </w:rPr>
        <w:t xml:space="preserve"> </w:t>
      </w:r>
      <w:r>
        <w:rPr>
          <w:sz w:val="22"/>
        </w:rPr>
        <w:t xml:space="preserve">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sz w:val="22"/>
        </w:rPr>
        <w:t>Normativa</w:t>
      </w:r>
      <w:r>
        <w:rPr>
          <w:sz w:val="22"/>
        </w:rPr>
        <w:fldChar w:fldCharType="end"/>
      </w:r>
      <w:r>
        <w:rPr>
          <w:sz w:val="22"/>
        </w:rPr>
        <w:t xml:space="preserve"> </w:t>
      </w:r>
      <w:r>
        <w:fldChar w:fldCharType="begin"/>
      </w:r>
      <w:r>
        <w:instrText xml:space="preserve"> HYPERLINK "https://www.gov.br/economia/pt-br/assuntos/drei/legislacao/arquivos/legislacoes-federais/indrei772020.pdf" \h </w:instrText>
      </w:r>
      <w:r>
        <w:fldChar w:fldCharType="separate"/>
      </w:r>
      <w:r>
        <w:rPr>
          <w:sz w:val="22"/>
        </w:rPr>
        <w:t>DREI/ME n.º 77, de 18 de março de 2020.</w:t>
      </w:r>
      <w:r>
        <w:rPr>
          <w:sz w:val="22"/>
        </w:rPr>
        <w:fldChar w:fldCharType="end"/>
      </w:r>
    </w:p>
    <w:p w14:paraId="21961E6D">
      <w:pPr>
        <w:pStyle w:val="8"/>
        <w:numPr>
          <w:ilvl w:val="1"/>
          <w:numId w:val="4"/>
        </w:numPr>
        <w:tabs>
          <w:tab w:val="left" w:pos="986"/>
        </w:tabs>
        <w:spacing w:before="118" w:after="0" w:line="240" w:lineRule="auto"/>
        <w:ind w:left="282" w:right="421" w:firstLine="0"/>
        <w:jc w:val="both"/>
        <w:rPr>
          <w:b/>
          <w:sz w:val="22"/>
        </w:rPr>
      </w:pPr>
      <w:r>
        <w:rPr>
          <w:sz w:val="22"/>
        </w:rPr>
        <w:t>Sociedade</w:t>
      </w:r>
      <w:r>
        <w:rPr>
          <w:spacing w:val="-6"/>
          <w:sz w:val="22"/>
        </w:rPr>
        <w:t xml:space="preserve"> </w:t>
      </w:r>
      <w:r>
        <w:rPr>
          <w:sz w:val="22"/>
        </w:rPr>
        <w:t>simples:</w:t>
      </w:r>
      <w:r>
        <w:rPr>
          <w:spacing w:val="-6"/>
          <w:sz w:val="22"/>
        </w:rPr>
        <w:t xml:space="preserve"> </w:t>
      </w:r>
      <w:r>
        <w:rPr>
          <w:sz w:val="22"/>
        </w:rPr>
        <w:t>inscrição</w:t>
      </w:r>
      <w:r>
        <w:rPr>
          <w:spacing w:val="-4"/>
          <w:sz w:val="22"/>
        </w:rPr>
        <w:t xml:space="preserve"> </w:t>
      </w:r>
      <w:r>
        <w:rPr>
          <w:sz w:val="22"/>
        </w:rPr>
        <w:t>do</w:t>
      </w:r>
      <w:r>
        <w:rPr>
          <w:spacing w:val="-4"/>
          <w:sz w:val="22"/>
        </w:rPr>
        <w:t xml:space="preserve"> </w:t>
      </w:r>
      <w:r>
        <w:rPr>
          <w:sz w:val="22"/>
        </w:rPr>
        <w:t>ato</w:t>
      </w:r>
      <w:r>
        <w:rPr>
          <w:spacing w:val="-5"/>
          <w:sz w:val="22"/>
        </w:rPr>
        <w:t xml:space="preserve"> </w:t>
      </w:r>
      <w:r>
        <w:rPr>
          <w:sz w:val="22"/>
        </w:rPr>
        <w:t>constitutivo</w:t>
      </w:r>
      <w:r>
        <w:rPr>
          <w:spacing w:val="-4"/>
          <w:sz w:val="22"/>
        </w:rPr>
        <w:t xml:space="preserve"> </w:t>
      </w:r>
      <w:r>
        <w:rPr>
          <w:sz w:val="22"/>
        </w:rPr>
        <w:t>no</w:t>
      </w:r>
      <w:r>
        <w:rPr>
          <w:spacing w:val="-4"/>
          <w:sz w:val="22"/>
        </w:rPr>
        <w:t xml:space="preserve"> </w:t>
      </w:r>
      <w:r>
        <w:rPr>
          <w:sz w:val="22"/>
        </w:rPr>
        <w:t>Registro</w:t>
      </w:r>
      <w:r>
        <w:rPr>
          <w:spacing w:val="-6"/>
          <w:sz w:val="22"/>
        </w:rPr>
        <w:t xml:space="preserve"> </w:t>
      </w:r>
      <w:r>
        <w:rPr>
          <w:sz w:val="22"/>
        </w:rPr>
        <w:t>Civil</w:t>
      </w:r>
      <w:r>
        <w:rPr>
          <w:spacing w:val="-7"/>
          <w:sz w:val="22"/>
        </w:rPr>
        <w:t xml:space="preserve"> </w:t>
      </w:r>
      <w:r>
        <w:rPr>
          <w:sz w:val="22"/>
        </w:rPr>
        <w:t>de</w:t>
      </w:r>
      <w:r>
        <w:rPr>
          <w:spacing w:val="-6"/>
          <w:sz w:val="22"/>
        </w:rPr>
        <w:t xml:space="preserve"> </w:t>
      </w:r>
      <w:r>
        <w:rPr>
          <w:sz w:val="22"/>
        </w:rPr>
        <w:t>Pessoas</w:t>
      </w:r>
      <w:r>
        <w:rPr>
          <w:spacing w:val="-4"/>
          <w:sz w:val="22"/>
        </w:rPr>
        <w:t xml:space="preserve"> </w:t>
      </w:r>
      <w:r>
        <w:rPr>
          <w:sz w:val="22"/>
        </w:rPr>
        <w:t>Jurídicas</w:t>
      </w:r>
      <w:r>
        <w:rPr>
          <w:spacing w:val="-5"/>
          <w:sz w:val="22"/>
        </w:rPr>
        <w:t xml:space="preserve"> </w:t>
      </w:r>
      <w:r>
        <w:rPr>
          <w:sz w:val="22"/>
        </w:rPr>
        <w:t>do</w:t>
      </w:r>
      <w:r>
        <w:rPr>
          <w:spacing w:val="-5"/>
          <w:sz w:val="22"/>
        </w:rPr>
        <w:t xml:space="preserve"> </w:t>
      </w:r>
      <w:r>
        <w:rPr>
          <w:sz w:val="22"/>
        </w:rPr>
        <w:t>local</w:t>
      </w:r>
      <w:r>
        <w:rPr>
          <w:spacing w:val="-7"/>
          <w:sz w:val="22"/>
        </w:rPr>
        <w:t xml:space="preserve"> </w:t>
      </w:r>
      <w:r>
        <w:rPr>
          <w:sz w:val="22"/>
        </w:rPr>
        <w:t>de</w:t>
      </w:r>
      <w:r>
        <w:rPr>
          <w:spacing w:val="-4"/>
          <w:sz w:val="22"/>
        </w:rPr>
        <w:t xml:space="preserve"> </w:t>
      </w:r>
      <w:r>
        <w:rPr>
          <w:sz w:val="22"/>
        </w:rPr>
        <w:t>sua sede, acompanhada de documento comprobatório de seus administradores;</w:t>
      </w:r>
    </w:p>
    <w:p w14:paraId="2C77F9EA">
      <w:pPr>
        <w:pStyle w:val="8"/>
        <w:numPr>
          <w:ilvl w:val="1"/>
          <w:numId w:val="4"/>
        </w:numPr>
        <w:tabs>
          <w:tab w:val="left" w:pos="986"/>
        </w:tabs>
        <w:spacing w:before="121" w:after="0" w:line="240" w:lineRule="auto"/>
        <w:ind w:left="282" w:right="423" w:firstLine="0"/>
        <w:jc w:val="both"/>
        <w:rPr>
          <w:b/>
          <w:sz w:val="22"/>
        </w:rPr>
      </w:pPr>
      <w:r>
        <w:rPr>
          <w:sz w:val="22"/>
        </w:rPr>
        <w:t>Filial,</w:t>
      </w:r>
      <w:r>
        <w:rPr>
          <w:spacing w:val="-2"/>
          <w:sz w:val="22"/>
        </w:rPr>
        <w:t xml:space="preserve"> </w:t>
      </w:r>
      <w:r>
        <w:rPr>
          <w:sz w:val="22"/>
        </w:rPr>
        <w:t>sucursal</w:t>
      </w:r>
      <w:r>
        <w:rPr>
          <w:spacing w:val="-2"/>
          <w:sz w:val="22"/>
        </w:rPr>
        <w:t xml:space="preserve"> </w:t>
      </w:r>
      <w:r>
        <w:rPr>
          <w:sz w:val="22"/>
        </w:rPr>
        <w:t>ou</w:t>
      </w:r>
      <w:r>
        <w:rPr>
          <w:spacing w:val="-6"/>
          <w:sz w:val="22"/>
        </w:rPr>
        <w:t xml:space="preserve"> </w:t>
      </w:r>
      <w:r>
        <w:rPr>
          <w:sz w:val="22"/>
        </w:rPr>
        <w:t>agência</w:t>
      </w:r>
      <w:r>
        <w:rPr>
          <w:spacing w:val="-2"/>
          <w:sz w:val="22"/>
        </w:rPr>
        <w:t xml:space="preserve"> </w:t>
      </w:r>
      <w:r>
        <w:rPr>
          <w:sz w:val="22"/>
        </w:rPr>
        <w:t>de</w:t>
      </w:r>
      <w:r>
        <w:rPr>
          <w:spacing w:val="-2"/>
          <w:sz w:val="22"/>
        </w:rPr>
        <w:t xml:space="preserve"> </w:t>
      </w:r>
      <w:r>
        <w:rPr>
          <w:sz w:val="22"/>
        </w:rPr>
        <w:t>sociedade</w:t>
      </w:r>
      <w:r>
        <w:rPr>
          <w:spacing w:val="-4"/>
          <w:sz w:val="22"/>
        </w:rPr>
        <w:t xml:space="preserve"> </w:t>
      </w:r>
      <w:r>
        <w:rPr>
          <w:sz w:val="22"/>
        </w:rPr>
        <w:t>simples</w:t>
      </w:r>
      <w:r>
        <w:rPr>
          <w:spacing w:val="-4"/>
          <w:sz w:val="22"/>
        </w:rPr>
        <w:t xml:space="preserve"> </w:t>
      </w:r>
      <w:r>
        <w:rPr>
          <w:sz w:val="22"/>
        </w:rPr>
        <w:t>ou</w:t>
      </w:r>
      <w:r>
        <w:rPr>
          <w:spacing w:val="-3"/>
          <w:sz w:val="22"/>
        </w:rPr>
        <w:t xml:space="preserve"> </w:t>
      </w:r>
      <w:r>
        <w:rPr>
          <w:sz w:val="22"/>
        </w:rPr>
        <w:t>empresária:</w:t>
      </w:r>
      <w:r>
        <w:rPr>
          <w:spacing w:val="-2"/>
          <w:sz w:val="22"/>
        </w:rPr>
        <w:t xml:space="preserve"> </w:t>
      </w:r>
      <w:r>
        <w:rPr>
          <w:sz w:val="22"/>
        </w:rPr>
        <w:t>inscrição</w:t>
      </w:r>
      <w:r>
        <w:rPr>
          <w:spacing w:val="-1"/>
          <w:sz w:val="22"/>
        </w:rPr>
        <w:t xml:space="preserve"> </w:t>
      </w:r>
      <w:r>
        <w:rPr>
          <w:sz w:val="22"/>
        </w:rPr>
        <w:t>do</w:t>
      </w:r>
      <w:r>
        <w:rPr>
          <w:spacing w:val="-4"/>
          <w:sz w:val="22"/>
        </w:rPr>
        <w:t xml:space="preserve"> </w:t>
      </w:r>
      <w:r>
        <w:rPr>
          <w:sz w:val="22"/>
        </w:rPr>
        <w:t>ato</w:t>
      </w:r>
      <w:r>
        <w:rPr>
          <w:spacing w:val="-1"/>
          <w:sz w:val="22"/>
        </w:rPr>
        <w:t xml:space="preserve"> </w:t>
      </w:r>
      <w:r>
        <w:rPr>
          <w:sz w:val="22"/>
        </w:rPr>
        <w:t>constitutivo</w:t>
      </w:r>
      <w:r>
        <w:rPr>
          <w:spacing w:val="-1"/>
          <w:sz w:val="22"/>
        </w:rPr>
        <w:t xml:space="preserve"> </w:t>
      </w:r>
      <w:r>
        <w:rPr>
          <w:sz w:val="22"/>
        </w:rPr>
        <w:t>da</w:t>
      </w:r>
      <w:r>
        <w:rPr>
          <w:spacing w:val="-2"/>
          <w:sz w:val="22"/>
        </w:rPr>
        <w:t xml:space="preserve"> </w:t>
      </w:r>
      <w:r>
        <w:rPr>
          <w:sz w:val="22"/>
        </w:rPr>
        <w:t>filial, sucursal ou agência da sociedade simples ou empresária, respectivamente, no Registro Civil das Pessoas Jurídicas ou no Registro Público de Empresas Mercantis onde opera, com averbação no Registro onde tem sede a matriz</w:t>
      </w:r>
    </w:p>
    <w:p w14:paraId="3F790617">
      <w:pPr>
        <w:pStyle w:val="8"/>
        <w:numPr>
          <w:ilvl w:val="1"/>
          <w:numId w:val="4"/>
        </w:numPr>
        <w:tabs>
          <w:tab w:val="left" w:pos="986"/>
        </w:tabs>
        <w:spacing w:before="121" w:after="0" w:line="240" w:lineRule="auto"/>
        <w:ind w:left="282" w:right="423" w:firstLine="0"/>
        <w:jc w:val="both"/>
        <w:rPr>
          <w:b/>
          <w:sz w:val="22"/>
        </w:rPr>
      </w:pPr>
      <w:r>
        <w:rPr>
          <w:sz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"https://www.planalto.gov.br/ccivil_03/leis/l5764.htm#art107" \h </w:instrText>
      </w:r>
      <w:r>
        <w:fldChar w:fldCharType="separate"/>
      </w:r>
      <w:r>
        <w:rPr>
          <w:sz w:val="22"/>
        </w:rPr>
        <w:t>art. 107 da Lei nº 5.764, de 16 de dezembro 1971</w:t>
      </w:r>
      <w:r>
        <w:rPr>
          <w:sz w:val="22"/>
        </w:rPr>
        <w:fldChar w:fldCharType="end"/>
      </w:r>
      <w:r>
        <w:rPr>
          <w:sz w:val="22"/>
        </w:rPr>
        <w:t>.</w:t>
      </w:r>
    </w:p>
    <w:p w14:paraId="7746B10D">
      <w:pPr>
        <w:pStyle w:val="8"/>
        <w:numPr>
          <w:ilvl w:val="1"/>
          <w:numId w:val="4"/>
        </w:numPr>
        <w:tabs>
          <w:tab w:val="left" w:pos="986"/>
        </w:tabs>
        <w:spacing w:before="119" w:after="0" w:line="240" w:lineRule="auto"/>
        <w:ind w:left="282" w:right="568" w:firstLine="0"/>
        <w:jc w:val="both"/>
        <w:rPr>
          <w:b/>
          <w:sz w:val="22"/>
        </w:rPr>
      </w:pPr>
      <w:r>
        <w:rPr>
          <w:sz w:val="22"/>
        </w:rPr>
        <w:t>Os documentos apresentados deverão estar acompanhados de todas as alterações ou da consolidação respectiva.</w:t>
      </w:r>
    </w:p>
    <w:p w14:paraId="3542F2BF">
      <w:pPr>
        <w:pStyle w:val="3"/>
        <w:spacing w:before="120"/>
        <w:jc w:val="both"/>
        <w:rPr>
          <w:u w:val="none"/>
        </w:rPr>
      </w:pPr>
      <w:r>
        <w:rPr>
          <w:color w:val="FF0000"/>
          <w:u w:val="none"/>
        </w:rPr>
        <w:t>Habilitação</w:t>
      </w:r>
      <w:r>
        <w:rPr>
          <w:color w:val="FF0000"/>
          <w:spacing w:val="29"/>
          <w:u w:val="none"/>
        </w:rPr>
        <w:t xml:space="preserve"> </w:t>
      </w:r>
      <w:r>
        <w:rPr>
          <w:color w:val="FF0000"/>
          <w:u w:val="none"/>
        </w:rPr>
        <w:t>fiscal,</w:t>
      </w:r>
      <w:r>
        <w:rPr>
          <w:color w:val="FF0000"/>
          <w:spacing w:val="29"/>
          <w:u w:val="none"/>
        </w:rPr>
        <w:t xml:space="preserve"> </w:t>
      </w:r>
      <w:r>
        <w:rPr>
          <w:color w:val="FF0000"/>
          <w:u w:val="none"/>
        </w:rPr>
        <w:t>social</w:t>
      </w:r>
      <w:r>
        <w:rPr>
          <w:color w:val="FF0000"/>
          <w:spacing w:val="29"/>
          <w:u w:val="none"/>
        </w:rPr>
        <w:t xml:space="preserve"> </w:t>
      </w:r>
      <w:r>
        <w:rPr>
          <w:color w:val="FF0000"/>
          <w:u w:val="none"/>
        </w:rPr>
        <w:t>e</w:t>
      </w:r>
      <w:r>
        <w:rPr>
          <w:color w:val="FF0000"/>
          <w:spacing w:val="31"/>
          <w:u w:val="none"/>
        </w:rPr>
        <w:t xml:space="preserve"> </w:t>
      </w:r>
      <w:r>
        <w:rPr>
          <w:color w:val="FF0000"/>
          <w:spacing w:val="-2"/>
          <w:u w:val="none"/>
        </w:rPr>
        <w:t>trabalhista</w:t>
      </w:r>
    </w:p>
    <w:p w14:paraId="312FCCFC">
      <w:pPr>
        <w:pStyle w:val="8"/>
        <w:numPr>
          <w:ilvl w:val="1"/>
          <w:numId w:val="4"/>
        </w:numPr>
        <w:tabs>
          <w:tab w:val="left" w:pos="986"/>
        </w:tabs>
        <w:spacing w:before="255" w:after="0" w:line="240" w:lineRule="auto"/>
        <w:ind w:left="282" w:right="563" w:firstLine="0"/>
        <w:jc w:val="both"/>
        <w:rPr>
          <w:b/>
          <w:sz w:val="22"/>
        </w:rPr>
      </w:pPr>
      <w:r>
        <w:rPr>
          <w:sz w:val="22"/>
        </w:rPr>
        <w:t>Prova de inscrição no Cadastro Nacional de Pessoas Jurídicas ou no Cadastro de Pessoas Físicas, conforme o caso;</w:t>
      </w:r>
    </w:p>
    <w:p w14:paraId="7D9C6765">
      <w:pPr>
        <w:pStyle w:val="8"/>
        <w:numPr>
          <w:ilvl w:val="1"/>
          <w:numId w:val="4"/>
        </w:numPr>
        <w:tabs>
          <w:tab w:val="left" w:pos="986"/>
        </w:tabs>
        <w:spacing w:before="120" w:after="0" w:line="240" w:lineRule="auto"/>
        <w:ind w:left="282" w:right="562" w:firstLine="0"/>
        <w:jc w:val="both"/>
        <w:rPr>
          <w:b/>
          <w:sz w:val="22"/>
        </w:rPr>
      </w:pPr>
      <w:r>
        <w:rPr>
          <w:sz w:val="22"/>
        </w:rPr>
        <w:t>Prova de regularidade fiscal perante a Fazenda Nacional, mediante apresentação de certidão expedida conjuntamente pela Secretaria da Receita Federal do Brasil (RFB) e pela Procuradoria-Geral da Fazenda</w:t>
      </w:r>
      <w:r>
        <w:rPr>
          <w:spacing w:val="-6"/>
          <w:sz w:val="22"/>
        </w:rPr>
        <w:t xml:space="preserve"> </w:t>
      </w:r>
      <w:r>
        <w:rPr>
          <w:sz w:val="22"/>
        </w:rPr>
        <w:t>Nacional</w:t>
      </w:r>
      <w:r>
        <w:rPr>
          <w:spacing w:val="-6"/>
          <w:sz w:val="22"/>
        </w:rPr>
        <w:t xml:space="preserve"> </w:t>
      </w:r>
      <w:r>
        <w:rPr>
          <w:sz w:val="22"/>
        </w:rPr>
        <w:t>(PGFN),</w:t>
      </w:r>
      <w:r>
        <w:rPr>
          <w:spacing w:val="-5"/>
          <w:sz w:val="22"/>
        </w:rPr>
        <w:t xml:space="preserve"> </w:t>
      </w:r>
      <w:r>
        <w:rPr>
          <w:sz w:val="22"/>
        </w:rPr>
        <w:t>referente</w:t>
      </w:r>
      <w:r>
        <w:rPr>
          <w:spacing w:val="-5"/>
          <w:sz w:val="22"/>
        </w:rPr>
        <w:t xml:space="preserve"> </w:t>
      </w:r>
      <w:r>
        <w:rPr>
          <w:sz w:val="22"/>
        </w:rPr>
        <w:t>a</w:t>
      </w:r>
      <w:r>
        <w:rPr>
          <w:spacing w:val="-6"/>
          <w:sz w:val="22"/>
        </w:rPr>
        <w:t xml:space="preserve"> </w:t>
      </w:r>
      <w:r>
        <w:rPr>
          <w:sz w:val="22"/>
        </w:rPr>
        <w:t>todos</w:t>
      </w:r>
      <w:r>
        <w:rPr>
          <w:spacing w:val="-6"/>
          <w:sz w:val="22"/>
        </w:rPr>
        <w:t xml:space="preserve"> </w:t>
      </w:r>
      <w:r>
        <w:rPr>
          <w:sz w:val="22"/>
        </w:rPr>
        <w:t>os</w:t>
      </w:r>
      <w:r>
        <w:rPr>
          <w:spacing w:val="-6"/>
          <w:sz w:val="22"/>
        </w:rPr>
        <w:t xml:space="preserve"> </w:t>
      </w:r>
      <w:r>
        <w:rPr>
          <w:sz w:val="22"/>
        </w:rPr>
        <w:t>créditos</w:t>
      </w:r>
      <w:r>
        <w:rPr>
          <w:spacing w:val="-6"/>
          <w:sz w:val="22"/>
        </w:rPr>
        <w:t xml:space="preserve"> </w:t>
      </w:r>
      <w:r>
        <w:rPr>
          <w:sz w:val="22"/>
        </w:rPr>
        <w:t>tributários</w:t>
      </w:r>
      <w:r>
        <w:rPr>
          <w:spacing w:val="-6"/>
          <w:sz w:val="22"/>
        </w:rPr>
        <w:t xml:space="preserve"> </w:t>
      </w:r>
      <w:r>
        <w:rPr>
          <w:sz w:val="22"/>
        </w:rPr>
        <w:t>federais</w:t>
      </w:r>
      <w:r>
        <w:rPr>
          <w:spacing w:val="-6"/>
          <w:sz w:val="22"/>
        </w:rPr>
        <w:t xml:space="preserve"> </w:t>
      </w:r>
      <w:r>
        <w:rPr>
          <w:sz w:val="22"/>
        </w:rPr>
        <w:t>e</w:t>
      </w:r>
      <w:r>
        <w:rPr>
          <w:spacing w:val="-5"/>
          <w:sz w:val="22"/>
        </w:rPr>
        <w:t xml:space="preserve"> </w:t>
      </w:r>
      <w:r>
        <w:rPr>
          <w:sz w:val="22"/>
        </w:rPr>
        <w:t>à</w:t>
      </w:r>
      <w:r>
        <w:rPr>
          <w:spacing w:val="-6"/>
          <w:sz w:val="22"/>
        </w:rPr>
        <w:t xml:space="preserve"> </w:t>
      </w:r>
      <w:r>
        <w:rPr>
          <w:sz w:val="22"/>
        </w:rPr>
        <w:t>Dívida</w:t>
      </w:r>
      <w:r>
        <w:rPr>
          <w:spacing w:val="-6"/>
          <w:sz w:val="22"/>
        </w:rPr>
        <w:t xml:space="preserve"> </w:t>
      </w:r>
      <w:r>
        <w:rPr>
          <w:sz w:val="22"/>
        </w:rPr>
        <w:t>Ativa</w:t>
      </w:r>
      <w:r>
        <w:rPr>
          <w:spacing w:val="-5"/>
          <w:sz w:val="22"/>
        </w:rPr>
        <w:t xml:space="preserve"> </w:t>
      </w:r>
      <w:r>
        <w:rPr>
          <w:sz w:val="22"/>
        </w:rPr>
        <w:t>da</w:t>
      </w:r>
      <w:r>
        <w:rPr>
          <w:spacing w:val="-6"/>
          <w:sz w:val="22"/>
        </w:rPr>
        <w:t xml:space="preserve"> </w:t>
      </w:r>
      <w:r>
        <w:rPr>
          <w:sz w:val="22"/>
        </w:rPr>
        <w:t>União</w:t>
      </w:r>
      <w:r>
        <w:rPr>
          <w:spacing w:val="-5"/>
          <w:sz w:val="22"/>
        </w:rPr>
        <w:t xml:space="preserve"> </w:t>
      </w:r>
      <w:r>
        <w:rPr>
          <w:sz w:val="22"/>
        </w:rPr>
        <w:t>(DAU) por</w:t>
      </w:r>
      <w:r>
        <w:rPr>
          <w:spacing w:val="-2"/>
          <w:sz w:val="22"/>
        </w:rPr>
        <w:t xml:space="preserve"> </w:t>
      </w:r>
      <w:r>
        <w:rPr>
          <w:sz w:val="22"/>
        </w:rPr>
        <w:t>elas</w:t>
      </w:r>
      <w:r>
        <w:rPr>
          <w:spacing w:val="-2"/>
          <w:sz w:val="22"/>
        </w:rPr>
        <w:t xml:space="preserve"> </w:t>
      </w:r>
      <w:r>
        <w:rPr>
          <w:sz w:val="22"/>
        </w:rPr>
        <w:t>administrados,</w:t>
      </w:r>
      <w:r>
        <w:rPr>
          <w:spacing w:val="-5"/>
          <w:sz w:val="22"/>
        </w:rPr>
        <w:t xml:space="preserve"> </w:t>
      </w:r>
      <w:r>
        <w:rPr>
          <w:sz w:val="22"/>
        </w:rPr>
        <w:t>inclusive</w:t>
      </w:r>
      <w:r>
        <w:rPr>
          <w:spacing w:val="-4"/>
          <w:sz w:val="22"/>
        </w:rPr>
        <w:t xml:space="preserve"> </w:t>
      </w:r>
      <w:r>
        <w:rPr>
          <w:sz w:val="22"/>
        </w:rPr>
        <w:t>aqueles</w:t>
      </w:r>
      <w:r>
        <w:rPr>
          <w:spacing w:val="-4"/>
          <w:sz w:val="22"/>
        </w:rPr>
        <w:t xml:space="preserve"> </w:t>
      </w:r>
      <w:r>
        <w:rPr>
          <w:sz w:val="22"/>
        </w:rPr>
        <w:t>relativos</w:t>
      </w:r>
      <w:r>
        <w:rPr>
          <w:spacing w:val="-2"/>
          <w:sz w:val="22"/>
        </w:rPr>
        <w:t xml:space="preserve"> </w:t>
      </w:r>
      <w:r>
        <w:rPr>
          <w:sz w:val="22"/>
        </w:rPr>
        <w:t>à</w:t>
      </w:r>
      <w:r>
        <w:rPr>
          <w:spacing w:val="-4"/>
          <w:sz w:val="22"/>
        </w:rPr>
        <w:t xml:space="preserve"> </w:t>
      </w:r>
      <w:r>
        <w:rPr>
          <w:sz w:val="22"/>
        </w:rPr>
        <w:t>Seguridade</w:t>
      </w:r>
      <w:r>
        <w:rPr>
          <w:spacing w:val="-2"/>
          <w:sz w:val="22"/>
        </w:rPr>
        <w:t xml:space="preserve"> </w:t>
      </w:r>
      <w:r>
        <w:rPr>
          <w:sz w:val="22"/>
        </w:rPr>
        <w:t>Social,</w:t>
      </w:r>
      <w:r>
        <w:rPr>
          <w:spacing w:val="-5"/>
          <w:sz w:val="22"/>
        </w:rPr>
        <w:t xml:space="preserve"> </w:t>
      </w:r>
      <w:r>
        <w:rPr>
          <w:sz w:val="22"/>
        </w:rPr>
        <w:t>nos</w:t>
      </w:r>
      <w:r>
        <w:rPr>
          <w:spacing w:val="-2"/>
          <w:sz w:val="22"/>
        </w:rPr>
        <w:t xml:space="preserve"> </w:t>
      </w:r>
      <w:r>
        <w:rPr>
          <w:sz w:val="22"/>
        </w:rPr>
        <w:t>termos</w:t>
      </w:r>
      <w:r>
        <w:rPr>
          <w:spacing w:val="-2"/>
          <w:sz w:val="22"/>
        </w:rPr>
        <w:t xml:space="preserve"> </w:t>
      </w:r>
      <w:r>
        <w:rPr>
          <w:sz w:val="22"/>
        </w:rPr>
        <w:t>da</w:t>
      </w:r>
      <w:r>
        <w:rPr>
          <w:spacing w:val="-5"/>
          <w:sz w:val="22"/>
        </w:rPr>
        <w:t xml:space="preserve"> </w:t>
      </w:r>
      <w:r>
        <w:rPr>
          <w:sz w:val="22"/>
        </w:rPr>
        <w:t>Portaria</w:t>
      </w:r>
      <w:r>
        <w:rPr>
          <w:spacing w:val="-5"/>
          <w:sz w:val="22"/>
        </w:rPr>
        <w:t xml:space="preserve"> </w:t>
      </w:r>
      <w:r>
        <w:rPr>
          <w:sz w:val="22"/>
        </w:rPr>
        <w:t>Conjunta</w:t>
      </w:r>
      <w:r>
        <w:rPr>
          <w:spacing w:val="-5"/>
          <w:sz w:val="22"/>
        </w:rPr>
        <w:t xml:space="preserve"> </w:t>
      </w:r>
      <w:r>
        <w:rPr>
          <w:sz w:val="22"/>
        </w:rPr>
        <w:t>nº 1.751, de 02 de outubro de 2014, do Secretário da Receita Federal do Brasil e da Procuradora-Geral da Fazenda Nacional.</w:t>
      </w:r>
    </w:p>
    <w:p w14:paraId="66BDC6C1">
      <w:pPr>
        <w:pStyle w:val="8"/>
        <w:numPr>
          <w:ilvl w:val="1"/>
          <w:numId w:val="4"/>
        </w:numPr>
        <w:tabs>
          <w:tab w:val="left" w:pos="986"/>
        </w:tabs>
        <w:spacing w:before="120" w:after="0" w:line="240" w:lineRule="auto"/>
        <w:ind w:left="986" w:right="0" w:hanging="704"/>
        <w:jc w:val="both"/>
        <w:rPr>
          <w:b/>
          <w:sz w:val="22"/>
        </w:rPr>
      </w:pPr>
      <w:r>
        <w:rPr>
          <w:sz w:val="22"/>
        </w:rPr>
        <w:t>Prova</w:t>
      </w:r>
      <w:r>
        <w:rPr>
          <w:spacing w:val="-4"/>
          <w:sz w:val="22"/>
        </w:rPr>
        <w:t xml:space="preserve"> </w:t>
      </w:r>
      <w:r>
        <w:rPr>
          <w:sz w:val="22"/>
        </w:rPr>
        <w:t>de</w:t>
      </w:r>
      <w:r>
        <w:rPr>
          <w:spacing w:val="-3"/>
          <w:sz w:val="22"/>
        </w:rPr>
        <w:t xml:space="preserve"> </w:t>
      </w:r>
      <w:r>
        <w:rPr>
          <w:sz w:val="22"/>
        </w:rPr>
        <w:t>regularidade</w:t>
      </w:r>
      <w:r>
        <w:rPr>
          <w:spacing w:val="-5"/>
          <w:sz w:val="22"/>
        </w:rPr>
        <w:t xml:space="preserve"> </w:t>
      </w:r>
      <w:r>
        <w:rPr>
          <w:sz w:val="22"/>
        </w:rPr>
        <w:t>com</w:t>
      </w:r>
      <w:r>
        <w:rPr>
          <w:spacing w:val="-4"/>
          <w:sz w:val="22"/>
        </w:rPr>
        <w:t xml:space="preserve"> </w:t>
      </w:r>
      <w:r>
        <w:rPr>
          <w:sz w:val="22"/>
        </w:rPr>
        <w:t>o</w:t>
      </w:r>
      <w:r>
        <w:rPr>
          <w:spacing w:val="-2"/>
          <w:sz w:val="22"/>
        </w:rPr>
        <w:t xml:space="preserve"> </w:t>
      </w:r>
      <w:r>
        <w:rPr>
          <w:sz w:val="22"/>
        </w:rPr>
        <w:t>Fundo</w:t>
      </w:r>
      <w:r>
        <w:rPr>
          <w:spacing w:val="-3"/>
          <w:sz w:val="22"/>
        </w:rPr>
        <w:t xml:space="preserve"> </w:t>
      </w:r>
      <w:r>
        <w:rPr>
          <w:sz w:val="22"/>
        </w:rPr>
        <w:t>de</w:t>
      </w:r>
      <w:r>
        <w:rPr>
          <w:spacing w:val="-5"/>
          <w:sz w:val="22"/>
        </w:rPr>
        <w:t xml:space="preserve"> </w:t>
      </w:r>
      <w:r>
        <w:rPr>
          <w:sz w:val="22"/>
        </w:rPr>
        <w:t>Garantia</w:t>
      </w:r>
      <w:r>
        <w:rPr>
          <w:spacing w:val="-6"/>
          <w:sz w:val="22"/>
        </w:rPr>
        <w:t xml:space="preserve"> </w:t>
      </w:r>
      <w:r>
        <w:rPr>
          <w:sz w:val="22"/>
        </w:rPr>
        <w:t>do</w:t>
      </w:r>
      <w:r>
        <w:rPr>
          <w:spacing w:val="-5"/>
          <w:sz w:val="22"/>
        </w:rPr>
        <w:t xml:space="preserve"> </w:t>
      </w:r>
      <w:r>
        <w:rPr>
          <w:sz w:val="22"/>
        </w:rPr>
        <w:t>Tempo</w:t>
      </w:r>
      <w:r>
        <w:rPr>
          <w:spacing w:val="-5"/>
          <w:sz w:val="22"/>
        </w:rPr>
        <w:t xml:space="preserve"> </w:t>
      </w:r>
      <w:r>
        <w:rPr>
          <w:sz w:val="22"/>
        </w:rPr>
        <w:t>de</w:t>
      </w:r>
      <w:r>
        <w:rPr>
          <w:spacing w:val="-3"/>
          <w:sz w:val="22"/>
        </w:rPr>
        <w:t xml:space="preserve"> </w:t>
      </w:r>
      <w:r>
        <w:rPr>
          <w:sz w:val="22"/>
        </w:rPr>
        <w:t>Serviço</w:t>
      </w:r>
      <w:r>
        <w:rPr>
          <w:spacing w:val="-2"/>
          <w:sz w:val="22"/>
        </w:rPr>
        <w:t xml:space="preserve"> (FGTS);</w:t>
      </w:r>
    </w:p>
    <w:p w14:paraId="0562393E">
      <w:pPr>
        <w:pStyle w:val="8"/>
        <w:numPr>
          <w:ilvl w:val="1"/>
          <w:numId w:val="4"/>
        </w:numPr>
        <w:tabs>
          <w:tab w:val="left" w:pos="986"/>
        </w:tabs>
        <w:spacing w:before="120" w:after="0" w:line="240" w:lineRule="auto"/>
        <w:ind w:left="282" w:right="562" w:firstLine="0"/>
        <w:jc w:val="both"/>
        <w:rPr>
          <w:b/>
          <w:sz w:val="22"/>
        </w:rPr>
      </w:pPr>
      <w:r>
        <w:rPr>
          <w:sz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B7F16BF">
      <w:pPr>
        <w:pStyle w:val="8"/>
        <w:numPr>
          <w:ilvl w:val="1"/>
          <w:numId w:val="4"/>
        </w:numPr>
        <w:tabs>
          <w:tab w:val="left" w:pos="986"/>
        </w:tabs>
        <w:spacing w:before="121" w:after="0" w:line="240" w:lineRule="auto"/>
        <w:ind w:left="282" w:right="564" w:firstLine="0"/>
        <w:jc w:val="both"/>
        <w:rPr>
          <w:b/>
          <w:sz w:val="22"/>
        </w:rPr>
      </w:pPr>
      <w:r>
        <w:rPr>
          <w:sz w:val="22"/>
        </w:rPr>
        <w:t>Prova</w:t>
      </w:r>
      <w:r>
        <w:rPr>
          <w:spacing w:val="-4"/>
          <w:sz w:val="22"/>
        </w:rPr>
        <w:t xml:space="preserve"> </w:t>
      </w:r>
      <w:r>
        <w:rPr>
          <w:sz w:val="22"/>
        </w:rPr>
        <w:t>de</w:t>
      </w:r>
      <w:r>
        <w:rPr>
          <w:spacing w:val="-6"/>
          <w:sz w:val="22"/>
        </w:rPr>
        <w:t xml:space="preserve"> </w:t>
      </w:r>
      <w:r>
        <w:rPr>
          <w:sz w:val="22"/>
        </w:rPr>
        <w:t>inscrição</w:t>
      </w:r>
      <w:r>
        <w:rPr>
          <w:spacing w:val="-3"/>
          <w:sz w:val="22"/>
        </w:rPr>
        <w:t xml:space="preserve"> </w:t>
      </w:r>
      <w:r>
        <w:rPr>
          <w:sz w:val="22"/>
        </w:rPr>
        <w:t>no</w:t>
      </w:r>
      <w:r>
        <w:rPr>
          <w:spacing w:val="-3"/>
          <w:sz w:val="22"/>
        </w:rPr>
        <w:t xml:space="preserve"> </w:t>
      </w:r>
      <w:r>
        <w:rPr>
          <w:sz w:val="22"/>
        </w:rPr>
        <w:t>cadastro</w:t>
      </w:r>
      <w:r>
        <w:rPr>
          <w:spacing w:val="-3"/>
          <w:sz w:val="22"/>
        </w:rPr>
        <w:t xml:space="preserve"> </w:t>
      </w:r>
      <w:r>
        <w:rPr>
          <w:sz w:val="22"/>
        </w:rPr>
        <w:t>de</w:t>
      </w:r>
      <w:r>
        <w:rPr>
          <w:spacing w:val="-6"/>
          <w:sz w:val="22"/>
        </w:rPr>
        <w:t xml:space="preserve"> </w:t>
      </w:r>
      <w:r>
        <w:rPr>
          <w:sz w:val="22"/>
        </w:rPr>
        <w:t>contribuintes</w:t>
      </w:r>
      <w:r>
        <w:rPr>
          <w:spacing w:val="-4"/>
          <w:sz w:val="22"/>
        </w:rPr>
        <w:t xml:space="preserve"> </w:t>
      </w:r>
      <w:r>
        <w:rPr>
          <w:sz w:val="22"/>
        </w:rPr>
        <w:t>Estadual</w:t>
      </w:r>
      <w:r>
        <w:rPr>
          <w:spacing w:val="-5"/>
          <w:sz w:val="22"/>
        </w:rPr>
        <w:t xml:space="preserve"> </w:t>
      </w:r>
      <w:r>
        <w:rPr>
          <w:sz w:val="22"/>
        </w:rPr>
        <w:t>e</w:t>
      </w:r>
      <w:r>
        <w:rPr>
          <w:spacing w:val="-4"/>
          <w:sz w:val="22"/>
        </w:rPr>
        <w:t xml:space="preserve"> </w:t>
      </w:r>
      <w:r>
        <w:rPr>
          <w:sz w:val="22"/>
        </w:rPr>
        <w:t>Municipal,</w:t>
      </w:r>
      <w:r>
        <w:rPr>
          <w:spacing w:val="-7"/>
          <w:sz w:val="22"/>
        </w:rPr>
        <w:t xml:space="preserve"> </w:t>
      </w:r>
      <w:r>
        <w:rPr>
          <w:sz w:val="22"/>
        </w:rPr>
        <w:t>relativo</w:t>
      </w:r>
      <w:r>
        <w:rPr>
          <w:spacing w:val="-3"/>
          <w:sz w:val="22"/>
        </w:rPr>
        <w:t xml:space="preserve"> </w:t>
      </w:r>
      <w:r>
        <w:rPr>
          <w:sz w:val="22"/>
        </w:rPr>
        <w:t>ao</w:t>
      </w:r>
      <w:r>
        <w:rPr>
          <w:spacing w:val="-5"/>
          <w:sz w:val="22"/>
        </w:rPr>
        <w:t xml:space="preserve"> </w:t>
      </w:r>
      <w:r>
        <w:rPr>
          <w:sz w:val="22"/>
        </w:rPr>
        <w:t>domicílio</w:t>
      </w:r>
      <w:r>
        <w:rPr>
          <w:spacing w:val="-5"/>
          <w:sz w:val="22"/>
        </w:rPr>
        <w:t xml:space="preserve"> </w:t>
      </w:r>
      <w:r>
        <w:rPr>
          <w:sz w:val="22"/>
        </w:rPr>
        <w:t>ou</w:t>
      </w:r>
      <w:r>
        <w:rPr>
          <w:spacing w:val="-5"/>
          <w:sz w:val="22"/>
        </w:rPr>
        <w:t xml:space="preserve"> </w:t>
      </w:r>
      <w:r>
        <w:rPr>
          <w:sz w:val="22"/>
        </w:rPr>
        <w:t>sede do fornecedor, pertinente ao seu ramo de atividade e compatível com o objeto contratual;</w:t>
      </w:r>
    </w:p>
    <w:p w14:paraId="3AC788D1">
      <w:pPr>
        <w:pStyle w:val="8"/>
        <w:numPr>
          <w:ilvl w:val="1"/>
          <w:numId w:val="4"/>
        </w:numPr>
        <w:tabs>
          <w:tab w:val="left" w:pos="986"/>
        </w:tabs>
        <w:spacing w:before="120" w:after="0" w:line="240" w:lineRule="auto"/>
        <w:ind w:left="986" w:right="0" w:hanging="704"/>
        <w:jc w:val="both"/>
        <w:rPr>
          <w:b/>
          <w:sz w:val="22"/>
        </w:rPr>
      </w:pPr>
      <w:r>
        <w:rPr>
          <w:sz w:val="22"/>
        </w:rPr>
        <w:t>Prova</w:t>
      </w:r>
      <w:r>
        <w:rPr>
          <w:spacing w:val="7"/>
          <w:sz w:val="22"/>
        </w:rPr>
        <w:t xml:space="preserve"> </w:t>
      </w:r>
      <w:r>
        <w:rPr>
          <w:sz w:val="22"/>
        </w:rPr>
        <w:t>de</w:t>
      </w:r>
      <w:r>
        <w:rPr>
          <w:spacing w:val="11"/>
          <w:sz w:val="22"/>
        </w:rPr>
        <w:t xml:space="preserve"> </w:t>
      </w:r>
      <w:r>
        <w:rPr>
          <w:sz w:val="22"/>
        </w:rPr>
        <w:t>regularidade</w:t>
      </w:r>
      <w:r>
        <w:rPr>
          <w:spacing w:val="9"/>
          <w:sz w:val="22"/>
        </w:rPr>
        <w:t xml:space="preserve"> </w:t>
      </w:r>
      <w:r>
        <w:rPr>
          <w:sz w:val="22"/>
        </w:rPr>
        <w:t>com</w:t>
      </w:r>
      <w:r>
        <w:rPr>
          <w:spacing w:val="9"/>
          <w:sz w:val="22"/>
        </w:rPr>
        <w:t xml:space="preserve"> </w:t>
      </w:r>
      <w:r>
        <w:rPr>
          <w:sz w:val="22"/>
        </w:rPr>
        <w:t>a</w:t>
      </w:r>
      <w:r>
        <w:rPr>
          <w:spacing w:val="9"/>
          <w:sz w:val="22"/>
        </w:rPr>
        <w:t xml:space="preserve"> </w:t>
      </w:r>
      <w:r>
        <w:rPr>
          <w:sz w:val="22"/>
        </w:rPr>
        <w:t>Fazenda</w:t>
      </w:r>
      <w:r>
        <w:rPr>
          <w:spacing w:val="10"/>
          <w:sz w:val="22"/>
        </w:rPr>
        <w:t xml:space="preserve"> </w:t>
      </w:r>
      <w:r>
        <w:rPr>
          <w:sz w:val="22"/>
        </w:rPr>
        <w:t>Estadual</w:t>
      </w:r>
      <w:r>
        <w:rPr>
          <w:spacing w:val="10"/>
          <w:sz w:val="22"/>
        </w:rPr>
        <w:t xml:space="preserve"> </w:t>
      </w:r>
      <w:r>
        <w:rPr>
          <w:sz w:val="22"/>
        </w:rPr>
        <w:t>e</w:t>
      </w:r>
      <w:r>
        <w:rPr>
          <w:spacing w:val="9"/>
          <w:sz w:val="22"/>
        </w:rPr>
        <w:t xml:space="preserve"> </w:t>
      </w:r>
      <w:r>
        <w:rPr>
          <w:sz w:val="22"/>
        </w:rPr>
        <w:t>Municipal,</w:t>
      </w:r>
      <w:r>
        <w:rPr>
          <w:spacing w:val="10"/>
          <w:sz w:val="22"/>
        </w:rPr>
        <w:t xml:space="preserve"> </w:t>
      </w:r>
      <w:r>
        <w:rPr>
          <w:sz w:val="22"/>
        </w:rPr>
        <w:t>do</w:t>
      </w:r>
      <w:r>
        <w:rPr>
          <w:spacing w:val="10"/>
          <w:sz w:val="22"/>
        </w:rPr>
        <w:t xml:space="preserve"> </w:t>
      </w:r>
      <w:r>
        <w:rPr>
          <w:sz w:val="22"/>
        </w:rPr>
        <w:t>domicílio</w:t>
      </w:r>
      <w:r>
        <w:rPr>
          <w:spacing w:val="9"/>
          <w:sz w:val="22"/>
        </w:rPr>
        <w:t xml:space="preserve"> </w:t>
      </w:r>
      <w:r>
        <w:rPr>
          <w:sz w:val="22"/>
        </w:rPr>
        <w:t>ou</w:t>
      </w:r>
      <w:r>
        <w:rPr>
          <w:spacing w:val="7"/>
          <w:sz w:val="22"/>
        </w:rPr>
        <w:t xml:space="preserve"> </w:t>
      </w:r>
      <w:r>
        <w:rPr>
          <w:sz w:val="22"/>
        </w:rPr>
        <w:t>sede</w:t>
      </w:r>
      <w:r>
        <w:rPr>
          <w:spacing w:val="11"/>
          <w:sz w:val="22"/>
        </w:rPr>
        <w:t xml:space="preserve"> </w:t>
      </w:r>
      <w:r>
        <w:rPr>
          <w:sz w:val="22"/>
        </w:rPr>
        <w:t>do</w:t>
      </w:r>
      <w:r>
        <w:rPr>
          <w:spacing w:val="9"/>
          <w:sz w:val="22"/>
        </w:rPr>
        <w:t xml:space="preserve"> </w:t>
      </w:r>
      <w:r>
        <w:rPr>
          <w:spacing w:val="-2"/>
          <w:sz w:val="22"/>
        </w:rPr>
        <w:t>fornecedor,</w:t>
      </w:r>
    </w:p>
    <w:p w14:paraId="4C8AA299">
      <w:pPr>
        <w:pStyle w:val="8"/>
        <w:spacing w:after="0" w:line="240" w:lineRule="auto"/>
        <w:jc w:val="both"/>
        <w:rPr>
          <w:b/>
          <w:sz w:val="22"/>
        </w:rPr>
        <w:sectPr>
          <w:pgSz w:w="11910" w:h="16840"/>
          <w:pgMar w:top="2160" w:right="708" w:bottom="1860" w:left="850" w:header="708" w:footer="1674" w:gutter="0"/>
          <w:cols w:space="720" w:num="1"/>
        </w:sectPr>
      </w:pPr>
    </w:p>
    <w:p w14:paraId="715002AD">
      <w:pPr>
        <w:pStyle w:val="6"/>
        <w:jc w:val="left"/>
      </w:pPr>
    </w:p>
    <w:p w14:paraId="09D0946E">
      <w:pPr>
        <w:pStyle w:val="6"/>
        <w:spacing w:before="257"/>
        <w:jc w:val="left"/>
      </w:pPr>
    </w:p>
    <w:p w14:paraId="43B550F8">
      <w:pPr>
        <w:pStyle w:val="6"/>
        <w:ind w:left="282"/>
      </w:pPr>
      <w:r>
        <w:t>relativa</w:t>
      </w:r>
      <w:r>
        <w:rPr>
          <w:spacing w:val="-6"/>
        </w:rPr>
        <w:t xml:space="preserve"> </w:t>
      </w:r>
      <w:r>
        <w:t>à</w:t>
      </w:r>
      <w:r>
        <w:rPr>
          <w:spacing w:val="-2"/>
        </w:rPr>
        <w:t xml:space="preserve"> </w:t>
      </w:r>
      <w:r>
        <w:t>atividade</w:t>
      </w:r>
      <w:r>
        <w:rPr>
          <w:spacing w:val="-5"/>
        </w:rPr>
        <w:t xml:space="preserve"> </w:t>
      </w:r>
      <w:r>
        <w:t>em</w:t>
      </w:r>
      <w:r>
        <w:rPr>
          <w:spacing w:val="-1"/>
        </w:rPr>
        <w:t xml:space="preserve"> </w:t>
      </w:r>
      <w:r>
        <w:t>cujo</w:t>
      </w:r>
      <w:r>
        <w:rPr>
          <w:spacing w:val="-2"/>
        </w:rPr>
        <w:t xml:space="preserve"> </w:t>
      </w:r>
      <w:r>
        <w:t>exercício</w:t>
      </w:r>
      <w:r>
        <w:rPr>
          <w:spacing w:val="-4"/>
        </w:rPr>
        <w:t xml:space="preserve"> </w:t>
      </w:r>
      <w:r>
        <w:t>contrata</w:t>
      </w:r>
      <w:r>
        <w:rPr>
          <w:spacing w:val="-4"/>
        </w:rPr>
        <w:t xml:space="preserve"> </w:t>
      </w:r>
      <w:r>
        <w:t>ou</w:t>
      </w:r>
      <w:r>
        <w:rPr>
          <w:spacing w:val="-3"/>
        </w:rPr>
        <w:t xml:space="preserve"> </w:t>
      </w:r>
      <w:r>
        <w:rPr>
          <w:spacing w:val="-2"/>
        </w:rPr>
        <w:t>concorre;</w:t>
      </w:r>
    </w:p>
    <w:p w14:paraId="1E4701AC">
      <w:pPr>
        <w:pStyle w:val="8"/>
        <w:numPr>
          <w:ilvl w:val="1"/>
          <w:numId w:val="4"/>
        </w:numPr>
        <w:tabs>
          <w:tab w:val="left" w:pos="986"/>
        </w:tabs>
        <w:spacing w:before="120" w:after="0" w:line="240" w:lineRule="auto"/>
        <w:ind w:left="282" w:right="567" w:firstLine="0"/>
        <w:jc w:val="both"/>
        <w:rPr>
          <w:b/>
          <w:sz w:val="22"/>
        </w:rPr>
      </w:pPr>
      <w:r>
        <w:rPr>
          <w:sz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EBBDB81">
      <w:pPr>
        <w:pStyle w:val="8"/>
        <w:numPr>
          <w:ilvl w:val="1"/>
          <w:numId w:val="4"/>
        </w:numPr>
        <w:tabs>
          <w:tab w:val="left" w:pos="986"/>
        </w:tabs>
        <w:spacing w:before="121" w:after="0" w:line="240" w:lineRule="auto"/>
        <w:ind w:left="282" w:right="566" w:firstLine="0"/>
        <w:jc w:val="both"/>
        <w:rPr>
          <w:b/>
          <w:sz w:val="22"/>
        </w:rPr>
      </w:pPr>
      <w:r>
        <w:rPr>
          <w:sz w:val="22"/>
        </w:rPr>
        <w:t>O</w:t>
      </w:r>
      <w:r>
        <w:rPr>
          <w:spacing w:val="-7"/>
          <w:sz w:val="22"/>
        </w:rPr>
        <w:t xml:space="preserve"> </w:t>
      </w:r>
      <w:r>
        <w:rPr>
          <w:sz w:val="22"/>
        </w:rPr>
        <w:t>fornecedor</w:t>
      </w:r>
      <w:r>
        <w:rPr>
          <w:spacing w:val="-8"/>
          <w:sz w:val="22"/>
        </w:rPr>
        <w:t xml:space="preserve"> </w:t>
      </w:r>
      <w:r>
        <w:rPr>
          <w:sz w:val="22"/>
        </w:rPr>
        <w:t>enquadrado</w:t>
      </w:r>
      <w:r>
        <w:rPr>
          <w:spacing w:val="-9"/>
          <w:sz w:val="22"/>
        </w:rPr>
        <w:t xml:space="preserve"> </w:t>
      </w:r>
      <w:r>
        <w:rPr>
          <w:sz w:val="22"/>
        </w:rPr>
        <w:t>como</w:t>
      </w:r>
      <w:r>
        <w:rPr>
          <w:spacing w:val="-9"/>
          <w:sz w:val="22"/>
        </w:rPr>
        <w:t xml:space="preserve"> </w:t>
      </w:r>
      <w:r>
        <w:rPr>
          <w:sz w:val="22"/>
        </w:rPr>
        <w:t>microempreendedor</w:t>
      </w:r>
      <w:r>
        <w:rPr>
          <w:spacing w:val="-10"/>
          <w:sz w:val="22"/>
        </w:rPr>
        <w:t xml:space="preserve"> </w:t>
      </w:r>
      <w:r>
        <w:rPr>
          <w:sz w:val="22"/>
        </w:rPr>
        <w:t>individual</w:t>
      </w:r>
      <w:r>
        <w:rPr>
          <w:spacing w:val="-8"/>
          <w:sz w:val="22"/>
        </w:rPr>
        <w:t xml:space="preserve"> </w:t>
      </w:r>
      <w:r>
        <w:rPr>
          <w:sz w:val="22"/>
        </w:rPr>
        <w:t>que</w:t>
      </w:r>
      <w:r>
        <w:rPr>
          <w:spacing w:val="-7"/>
          <w:sz w:val="22"/>
        </w:rPr>
        <w:t xml:space="preserve"> </w:t>
      </w:r>
      <w:r>
        <w:rPr>
          <w:sz w:val="22"/>
        </w:rPr>
        <w:t>pretenda</w:t>
      </w:r>
      <w:r>
        <w:rPr>
          <w:spacing w:val="-8"/>
          <w:sz w:val="22"/>
        </w:rPr>
        <w:t xml:space="preserve"> </w:t>
      </w:r>
      <w:r>
        <w:rPr>
          <w:sz w:val="22"/>
        </w:rPr>
        <w:t>auferir</w:t>
      </w:r>
      <w:r>
        <w:rPr>
          <w:spacing w:val="-8"/>
          <w:sz w:val="22"/>
        </w:rPr>
        <w:t xml:space="preserve"> </w:t>
      </w:r>
      <w:r>
        <w:rPr>
          <w:sz w:val="22"/>
        </w:rPr>
        <w:t>os</w:t>
      </w:r>
      <w:r>
        <w:rPr>
          <w:spacing w:val="-10"/>
          <w:sz w:val="22"/>
        </w:rPr>
        <w:t xml:space="preserve"> </w:t>
      </w:r>
      <w:r>
        <w:rPr>
          <w:sz w:val="22"/>
        </w:rPr>
        <w:t>benefícios do</w:t>
      </w:r>
      <w:r>
        <w:rPr>
          <w:spacing w:val="-6"/>
          <w:sz w:val="22"/>
        </w:rPr>
        <w:t xml:space="preserve"> </w:t>
      </w:r>
      <w:r>
        <w:rPr>
          <w:sz w:val="22"/>
        </w:rPr>
        <w:t>tratamento</w:t>
      </w:r>
      <w:r>
        <w:rPr>
          <w:spacing w:val="-6"/>
          <w:sz w:val="22"/>
        </w:rPr>
        <w:t xml:space="preserve"> </w:t>
      </w:r>
      <w:r>
        <w:rPr>
          <w:sz w:val="22"/>
        </w:rPr>
        <w:t>diferenciado</w:t>
      </w:r>
      <w:r>
        <w:rPr>
          <w:spacing w:val="-6"/>
          <w:sz w:val="22"/>
        </w:rPr>
        <w:t xml:space="preserve"> </w:t>
      </w:r>
      <w:r>
        <w:rPr>
          <w:sz w:val="22"/>
        </w:rPr>
        <w:t>previstos</w:t>
      </w:r>
      <w:r>
        <w:rPr>
          <w:spacing w:val="-8"/>
          <w:sz w:val="22"/>
        </w:rPr>
        <w:t xml:space="preserve"> </w:t>
      </w:r>
      <w:r>
        <w:rPr>
          <w:sz w:val="22"/>
        </w:rPr>
        <w:t>na</w:t>
      </w:r>
      <w:r>
        <w:rPr>
          <w:spacing w:val="-10"/>
          <w:sz w:val="22"/>
        </w:rPr>
        <w:t xml:space="preserve"> </w:t>
      </w:r>
      <w:r>
        <w:rPr>
          <w:sz w:val="22"/>
        </w:rPr>
        <w:t>Lei</w:t>
      </w:r>
      <w:r>
        <w:rPr>
          <w:spacing w:val="-7"/>
          <w:sz w:val="22"/>
        </w:rPr>
        <w:t xml:space="preserve"> </w:t>
      </w:r>
      <w:r>
        <w:rPr>
          <w:sz w:val="22"/>
        </w:rPr>
        <w:t>Complementar</w:t>
      </w:r>
      <w:r>
        <w:rPr>
          <w:spacing w:val="-8"/>
          <w:sz w:val="22"/>
        </w:rPr>
        <w:t xml:space="preserve"> </w:t>
      </w:r>
      <w:r>
        <w:rPr>
          <w:sz w:val="22"/>
        </w:rPr>
        <w:t>n.</w:t>
      </w:r>
      <w:r>
        <w:rPr>
          <w:spacing w:val="-10"/>
          <w:sz w:val="22"/>
        </w:rPr>
        <w:t xml:space="preserve"> </w:t>
      </w:r>
      <w:r>
        <w:rPr>
          <w:sz w:val="22"/>
        </w:rPr>
        <w:t>123,</w:t>
      </w:r>
      <w:r>
        <w:rPr>
          <w:spacing w:val="-7"/>
          <w:sz w:val="22"/>
        </w:rPr>
        <w:t xml:space="preserve"> </w:t>
      </w:r>
      <w:r>
        <w:rPr>
          <w:sz w:val="22"/>
        </w:rPr>
        <w:t>de</w:t>
      </w:r>
      <w:r>
        <w:rPr>
          <w:spacing w:val="-9"/>
          <w:sz w:val="22"/>
        </w:rPr>
        <w:t xml:space="preserve"> </w:t>
      </w:r>
      <w:r>
        <w:rPr>
          <w:sz w:val="22"/>
        </w:rPr>
        <w:t>2006,</w:t>
      </w:r>
      <w:r>
        <w:rPr>
          <w:spacing w:val="-10"/>
          <w:sz w:val="22"/>
        </w:rPr>
        <w:t xml:space="preserve"> </w:t>
      </w:r>
      <w:r>
        <w:rPr>
          <w:sz w:val="22"/>
        </w:rPr>
        <w:t>estará</w:t>
      </w:r>
      <w:r>
        <w:rPr>
          <w:spacing w:val="-8"/>
          <w:sz w:val="22"/>
        </w:rPr>
        <w:t xml:space="preserve"> </w:t>
      </w:r>
      <w:r>
        <w:rPr>
          <w:sz w:val="22"/>
        </w:rPr>
        <w:t>dispensado</w:t>
      </w:r>
      <w:r>
        <w:rPr>
          <w:spacing w:val="-9"/>
          <w:sz w:val="22"/>
        </w:rPr>
        <w:t xml:space="preserve"> </w:t>
      </w:r>
      <w:r>
        <w:rPr>
          <w:sz w:val="22"/>
        </w:rPr>
        <w:t>da</w:t>
      </w:r>
      <w:r>
        <w:rPr>
          <w:spacing w:val="-8"/>
          <w:sz w:val="22"/>
        </w:rPr>
        <w:t xml:space="preserve"> </w:t>
      </w:r>
      <w:r>
        <w:rPr>
          <w:sz w:val="22"/>
        </w:rPr>
        <w:t>prova</w:t>
      </w:r>
      <w:r>
        <w:rPr>
          <w:spacing w:val="-8"/>
          <w:sz w:val="22"/>
        </w:rPr>
        <w:t xml:space="preserve"> </w:t>
      </w:r>
      <w:r>
        <w:rPr>
          <w:sz w:val="22"/>
        </w:rPr>
        <w:t>de inscrição nos cadastros de contribuintes estadual e municipal.</w:t>
      </w:r>
    </w:p>
    <w:p w14:paraId="117106D4">
      <w:pPr>
        <w:pStyle w:val="3"/>
        <w:jc w:val="both"/>
        <w:rPr>
          <w:u w:val="none"/>
        </w:rPr>
      </w:pPr>
      <w:r>
        <w:rPr>
          <w:color w:val="FF0000"/>
          <w:u w:val="none"/>
        </w:rPr>
        <w:t>Qualificação</w:t>
      </w:r>
      <w:r>
        <w:rPr>
          <w:color w:val="FF0000"/>
          <w:spacing w:val="70"/>
          <w:w w:val="150"/>
          <w:u w:val="none"/>
        </w:rPr>
        <w:t xml:space="preserve"> </w:t>
      </w:r>
      <w:r>
        <w:rPr>
          <w:color w:val="FF0000"/>
          <w:u w:val="none"/>
        </w:rPr>
        <w:t>Econômico-</w:t>
      </w:r>
      <w:r>
        <w:rPr>
          <w:color w:val="FF0000"/>
          <w:spacing w:val="-2"/>
          <w:u w:val="none"/>
        </w:rPr>
        <w:t>Financeira</w:t>
      </w:r>
    </w:p>
    <w:p w14:paraId="59667AF6">
      <w:pPr>
        <w:pStyle w:val="8"/>
        <w:numPr>
          <w:ilvl w:val="1"/>
          <w:numId w:val="4"/>
        </w:numPr>
        <w:tabs>
          <w:tab w:val="left" w:pos="986"/>
        </w:tabs>
        <w:spacing w:before="257" w:after="0" w:line="237" w:lineRule="auto"/>
        <w:ind w:left="282" w:right="424" w:firstLine="0"/>
        <w:jc w:val="both"/>
        <w:rPr>
          <w:b/>
          <w:sz w:val="22"/>
        </w:rPr>
      </w:pPr>
      <w:r>
        <w:rPr>
          <w:sz w:val="22"/>
        </w:rPr>
        <w:t>Certidão</w:t>
      </w:r>
      <w:r>
        <w:rPr>
          <w:spacing w:val="-9"/>
          <w:sz w:val="22"/>
        </w:rPr>
        <w:t xml:space="preserve"> </w:t>
      </w:r>
      <w:r>
        <w:rPr>
          <w:sz w:val="22"/>
        </w:rPr>
        <w:t>negativa</w:t>
      </w:r>
      <w:r>
        <w:rPr>
          <w:spacing w:val="-10"/>
          <w:sz w:val="22"/>
        </w:rPr>
        <w:t xml:space="preserve"> </w:t>
      </w:r>
      <w:r>
        <w:rPr>
          <w:sz w:val="22"/>
        </w:rPr>
        <w:t>de</w:t>
      </w:r>
      <w:r>
        <w:rPr>
          <w:spacing w:val="-9"/>
          <w:sz w:val="22"/>
        </w:rPr>
        <w:t xml:space="preserve"> </w:t>
      </w:r>
      <w:r>
        <w:rPr>
          <w:sz w:val="22"/>
        </w:rPr>
        <w:t>insolvência</w:t>
      </w:r>
      <w:r>
        <w:rPr>
          <w:spacing w:val="-10"/>
          <w:sz w:val="22"/>
        </w:rPr>
        <w:t xml:space="preserve"> </w:t>
      </w:r>
      <w:r>
        <w:rPr>
          <w:sz w:val="22"/>
        </w:rPr>
        <w:t>civil</w:t>
      </w:r>
      <w:r>
        <w:rPr>
          <w:spacing w:val="-12"/>
          <w:sz w:val="22"/>
        </w:rPr>
        <w:t xml:space="preserve"> </w:t>
      </w:r>
      <w:r>
        <w:rPr>
          <w:sz w:val="22"/>
        </w:rPr>
        <w:t>expedida</w:t>
      </w:r>
      <w:r>
        <w:rPr>
          <w:spacing w:val="-10"/>
          <w:sz w:val="22"/>
        </w:rPr>
        <w:t xml:space="preserve"> </w:t>
      </w:r>
      <w:r>
        <w:rPr>
          <w:sz w:val="22"/>
        </w:rPr>
        <w:t>pelo</w:t>
      </w:r>
      <w:r>
        <w:rPr>
          <w:spacing w:val="-9"/>
          <w:sz w:val="22"/>
        </w:rPr>
        <w:t xml:space="preserve"> </w:t>
      </w:r>
      <w:r>
        <w:rPr>
          <w:sz w:val="22"/>
        </w:rPr>
        <w:t>distribuidor</w:t>
      </w:r>
      <w:r>
        <w:rPr>
          <w:spacing w:val="-10"/>
          <w:sz w:val="22"/>
        </w:rPr>
        <w:t xml:space="preserve"> </w:t>
      </w:r>
      <w:r>
        <w:rPr>
          <w:sz w:val="22"/>
        </w:rPr>
        <w:t>do</w:t>
      </w:r>
      <w:r>
        <w:rPr>
          <w:spacing w:val="-9"/>
          <w:sz w:val="22"/>
        </w:rPr>
        <w:t xml:space="preserve"> </w:t>
      </w:r>
      <w:r>
        <w:rPr>
          <w:sz w:val="22"/>
        </w:rPr>
        <w:t>domicilio</w:t>
      </w:r>
      <w:r>
        <w:rPr>
          <w:spacing w:val="-10"/>
          <w:sz w:val="22"/>
        </w:rPr>
        <w:t xml:space="preserve"> </w:t>
      </w:r>
      <w:r>
        <w:rPr>
          <w:sz w:val="22"/>
        </w:rPr>
        <w:t>ou</w:t>
      </w:r>
      <w:r>
        <w:rPr>
          <w:spacing w:val="-10"/>
          <w:sz w:val="22"/>
        </w:rPr>
        <w:t xml:space="preserve"> </w:t>
      </w:r>
      <w:r>
        <w:rPr>
          <w:sz w:val="22"/>
        </w:rPr>
        <w:t>sede</w:t>
      </w:r>
      <w:r>
        <w:rPr>
          <w:spacing w:val="-9"/>
          <w:sz w:val="22"/>
        </w:rPr>
        <w:t xml:space="preserve"> </w:t>
      </w:r>
      <w:r>
        <w:rPr>
          <w:sz w:val="22"/>
        </w:rPr>
        <w:t>do</w:t>
      </w:r>
      <w:r>
        <w:rPr>
          <w:spacing w:val="-9"/>
          <w:sz w:val="22"/>
        </w:rPr>
        <w:t xml:space="preserve"> </w:t>
      </w:r>
      <w:r>
        <w:rPr>
          <w:sz w:val="22"/>
        </w:rPr>
        <w:t>interessado, caso se trate de pessoa física, deste que admitida a sua participação na licitação, ou de sociedade simples.</w:t>
      </w:r>
    </w:p>
    <w:p w14:paraId="4F093B6A">
      <w:pPr>
        <w:pStyle w:val="8"/>
        <w:numPr>
          <w:ilvl w:val="1"/>
          <w:numId w:val="4"/>
        </w:numPr>
        <w:tabs>
          <w:tab w:val="left" w:pos="986"/>
        </w:tabs>
        <w:spacing w:before="121" w:after="0" w:line="240" w:lineRule="auto"/>
        <w:ind w:left="282" w:right="564" w:firstLine="0"/>
        <w:jc w:val="both"/>
        <w:rPr>
          <w:b/>
          <w:sz w:val="22"/>
        </w:rPr>
      </w:pPr>
      <w:r>
        <w:rPr>
          <w:sz w:val="22"/>
        </w:rPr>
        <w:t>Certidão negativa de falência expedida pelo distribuidor da sede do fornecedor -</w:t>
      </w:r>
      <w:r>
        <w:rPr>
          <w:spacing w:val="-2"/>
          <w:sz w:val="22"/>
        </w:rPr>
        <w:t xml:space="preserve"> </w:t>
      </w:r>
      <w:r>
        <w:fldChar w:fldCharType="begin"/>
      </w:r>
      <w:r>
        <w:instrText xml:space="preserve"> HYPERLINK "http://www.planalto.gov.br/ccivil_03/_ato2019-2022/2021/lei/L14133.htm#art69" \h </w:instrText>
      </w:r>
      <w:r>
        <w:fldChar w:fldCharType="separate"/>
      </w:r>
      <w:r>
        <w:rPr>
          <w:sz w:val="22"/>
        </w:rPr>
        <w:t>Lei nº 14.133, de</w:t>
      </w:r>
      <w:r>
        <w:rPr>
          <w:sz w:val="22"/>
        </w:rPr>
        <w:fldChar w:fldCharType="end"/>
      </w:r>
      <w:r>
        <w:rPr>
          <w:sz w:val="22"/>
        </w:rPr>
        <w:t xml:space="preserve"> </w:t>
      </w:r>
      <w:r>
        <w:fldChar w:fldCharType="begin"/>
      </w:r>
      <w:r>
        <w:instrText xml:space="preserve"> HYPERLINK "http://www.planalto.gov.br/ccivil_03/_ato2019-2022/2021/lei/L14133.htm#art69" \h </w:instrText>
      </w:r>
      <w:r>
        <w:fldChar w:fldCharType="separate"/>
      </w:r>
      <w:r>
        <w:rPr>
          <w:sz w:val="22"/>
        </w:rPr>
        <w:t>2021, art. 69, caput, inciso II</w:t>
      </w:r>
      <w:r>
        <w:rPr>
          <w:sz w:val="22"/>
        </w:rPr>
        <w:fldChar w:fldCharType="end"/>
      </w:r>
      <w:r>
        <w:rPr>
          <w:sz w:val="22"/>
        </w:rPr>
        <w:t>);</w:t>
      </w:r>
    </w:p>
    <w:p w14:paraId="3B9F81A4">
      <w:pPr>
        <w:pStyle w:val="8"/>
        <w:numPr>
          <w:ilvl w:val="1"/>
          <w:numId w:val="4"/>
        </w:numPr>
        <w:tabs>
          <w:tab w:val="left" w:pos="986"/>
        </w:tabs>
        <w:spacing w:before="121" w:after="0" w:line="240" w:lineRule="auto"/>
        <w:ind w:left="282" w:right="565" w:firstLine="0"/>
        <w:jc w:val="both"/>
        <w:rPr>
          <w:b/>
          <w:sz w:val="22"/>
        </w:rPr>
      </w:pPr>
      <w:r>
        <w:rPr>
          <w:sz w:val="22"/>
        </w:rPr>
        <w:t>Balanço patrimonial, demonstração de resultado de exercício e demais demonstrações contábeis dos</w:t>
      </w:r>
      <w:r>
        <w:rPr>
          <w:spacing w:val="-4"/>
          <w:sz w:val="22"/>
        </w:rPr>
        <w:t xml:space="preserve"> </w:t>
      </w:r>
      <w:r>
        <w:rPr>
          <w:color w:val="006FC0"/>
          <w:sz w:val="22"/>
        </w:rPr>
        <w:t>2</w:t>
      </w:r>
      <w:r>
        <w:rPr>
          <w:color w:val="006FC0"/>
          <w:spacing w:val="-6"/>
          <w:sz w:val="22"/>
        </w:rPr>
        <w:t xml:space="preserve"> </w:t>
      </w:r>
      <w:r>
        <w:rPr>
          <w:color w:val="006FC0"/>
          <w:sz w:val="22"/>
        </w:rPr>
        <w:t>(dois)</w:t>
      </w:r>
      <w:r>
        <w:rPr>
          <w:color w:val="006FC0"/>
          <w:spacing w:val="-4"/>
          <w:sz w:val="22"/>
        </w:rPr>
        <w:t xml:space="preserve"> </w:t>
      </w:r>
      <w:r>
        <w:rPr>
          <w:color w:val="006FC0"/>
          <w:sz w:val="22"/>
        </w:rPr>
        <w:t>últimos</w:t>
      </w:r>
      <w:r>
        <w:rPr>
          <w:color w:val="006FC0"/>
          <w:spacing w:val="-7"/>
          <w:sz w:val="22"/>
        </w:rPr>
        <w:t xml:space="preserve"> </w:t>
      </w:r>
      <w:r>
        <w:rPr>
          <w:color w:val="006FC0"/>
          <w:sz w:val="22"/>
        </w:rPr>
        <w:t>exercícios</w:t>
      </w:r>
      <w:r>
        <w:rPr>
          <w:color w:val="006FC0"/>
          <w:spacing w:val="-4"/>
          <w:sz w:val="22"/>
        </w:rPr>
        <w:t xml:space="preserve"> </w:t>
      </w:r>
      <w:r>
        <w:rPr>
          <w:color w:val="006FC0"/>
          <w:sz w:val="22"/>
        </w:rPr>
        <w:t>sociais</w:t>
      </w:r>
      <w:r>
        <w:rPr>
          <w:sz w:val="22"/>
        </w:rPr>
        <w:t>,</w:t>
      </w:r>
      <w:r>
        <w:rPr>
          <w:spacing w:val="-7"/>
          <w:sz w:val="22"/>
        </w:rPr>
        <w:t xml:space="preserve"> </w:t>
      </w:r>
      <w:r>
        <w:rPr>
          <w:sz w:val="22"/>
        </w:rPr>
        <w:t>comprovando,</w:t>
      </w:r>
      <w:r>
        <w:rPr>
          <w:spacing w:val="-4"/>
          <w:sz w:val="22"/>
        </w:rPr>
        <w:t xml:space="preserve"> </w:t>
      </w:r>
      <w:r>
        <w:rPr>
          <w:sz w:val="22"/>
        </w:rPr>
        <w:t>índices</w:t>
      </w:r>
      <w:r>
        <w:rPr>
          <w:spacing w:val="-4"/>
          <w:sz w:val="22"/>
        </w:rPr>
        <w:t xml:space="preserve"> </w:t>
      </w:r>
      <w:r>
        <w:rPr>
          <w:sz w:val="22"/>
        </w:rPr>
        <w:t>de</w:t>
      </w:r>
      <w:r>
        <w:rPr>
          <w:spacing w:val="-6"/>
          <w:sz w:val="22"/>
        </w:rPr>
        <w:t xml:space="preserve"> </w:t>
      </w:r>
      <w:r>
        <w:rPr>
          <w:sz w:val="22"/>
        </w:rPr>
        <w:t>Liquidez</w:t>
      </w:r>
      <w:r>
        <w:rPr>
          <w:spacing w:val="-5"/>
          <w:sz w:val="22"/>
        </w:rPr>
        <w:t xml:space="preserve"> </w:t>
      </w:r>
      <w:r>
        <w:rPr>
          <w:sz w:val="22"/>
        </w:rPr>
        <w:t>Geral</w:t>
      </w:r>
      <w:r>
        <w:rPr>
          <w:spacing w:val="-5"/>
          <w:sz w:val="22"/>
        </w:rPr>
        <w:t xml:space="preserve"> </w:t>
      </w:r>
      <w:r>
        <w:rPr>
          <w:sz w:val="22"/>
        </w:rPr>
        <w:t>(LG),</w:t>
      </w:r>
      <w:r>
        <w:rPr>
          <w:spacing w:val="-4"/>
          <w:sz w:val="22"/>
        </w:rPr>
        <w:t xml:space="preserve"> </w:t>
      </w:r>
      <w:r>
        <w:rPr>
          <w:sz w:val="22"/>
        </w:rPr>
        <w:t>Liquidez</w:t>
      </w:r>
      <w:r>
        <w:rPr>
          <w:spacing w:val="-5"/>
          <w:sz w:val="22"/>
        </w:rPr>
        <w:t xml:space="preserve"> </w:t>
      </w:r>
      <w:r>
        <w:rPr>
          <w:sz w:val="22"/>
        </w:rPr>
        <w:t>Corrente</w:t>
      </w:r>
      <w:r>
        <w:rPr>
          <w:spacing w:val="-4"/>
          <w:sz w:val="22"/>
        </w:rPr>
        <w:t xml:space="preserve"> </w:t>
      </w:r>
      <w:r>
        <w:rPr>
          <w:sz w:val="22"/>
        </w:rPr>
        <w:t>(LC), e Solvência Geral (SG) superiores a 1 (um), obtidos por meio da aplicação das seguintes fórmulas:</w:t>
      </w:r>
    </w:p>
    <w:p w14:paraId="642A514C">
      <w:pPr>
        <w:pStyle w:val="6"/>
        <w:spacing w:before="40" w:after="1"/>
        <w:jc w:val="left"/>
        <w:rPr>
          <w:sz w:val="20"/>
        </w:rPr>
      </w:pPr>
    </w:p>
    <w:tbl>
      <w:tblPr>
        <w:tblStyle w:val="5"/>
        <w:tblW w:w="0" w:type="auto"/>
        <w:tblInd w:w="148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22"/>
      </w:tblGrid>
      <w:tr w14:paraId="1059B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2" w:type="dxa"/>
          </w:tcPr>
          <w:p w14:paraId="4E240EDA">
            <w:pPr>
              <w:pStyle w:val="9"/>
              <w:spacing w:line="220" w:lineRule="exact"/>
              <w:ind w:right="517"/>
              <w:jc w:val="right"/>
              <w:rPr>
                <w:sz w:val="22"/>
              </w:rPr>
            </w:pPr>
            <w:r>
              <w:rPr>
                <w:sz w:val="22"/>
              </w:rPr>
              <w:t>Ativo</w:t>
            </w:r>
            <w:r>
              <w:rPr>
                <w:spacing w:val="-5"/>
                <w:sz w:val="22"/>
              </w:rPr>
              <w:t xml:space="preserve"> </w:t>
            </w:r>
            <w:r>
              <w:rPr>
                <w:sz w:val="22"/>
              </w:rPr>
              <w:t>Circulante</w:t>
            </w:r>
            <w:r>
              <w:rPr>
                <w:spacing w:val="-5"/>
                <w:sz w:val="22"/>
              </w:rPr>
              <w:t xml:space="preserve"> </w:t>
            </w:r>
            <w:r>
              <w:rPr>
                <w:sz w:val="22"/>
              </w:rPr>
              <w:t>+</w:t>
            </w:r>
            <w:r>
              <w:rPr>
                <w:spacing w:val="-5"/>
                <w:sz w:val="22"/>
              </w:rPr>
              <w:t xml:space="preserve"> </w:t>
            </w:r>
            <w:r>
              <w:rPr>
                <w:sz w:val="22"/>
              </w:rPr>
              <w:t>Realizável</w:t>
            </w:r>
            <w:r>
              <w:rPr>
                <w:spacing w:val="-4"/>
                <w:sz w:val="22"/>
              </w:rPr>
              <w:t xml:space="preserve"> </w:t>
            </w:r>
            <w:r>
              <w:rPr>
                <w:sz w:val="22"/>
              </w:rPr>
              <w:t>a</w:t>
            </w:r>
            <w:r>
              <w:rPr>
                <w:spacing w:val="-3"/>
                <w:sz w:val="22"/>
              </w:rPr>
              <w:t xml:space="preserve"> </w:t>
            </w:r>
            <w:r>
              <w:rPr>
                <w:sz w:val="22"/>
              </w:rPr>
              <w:t>Longo</w:t>
            </w:r>
            <w:r>
              <w:rPr>
                <w:spacing w:val="-5"/>
                <w:sz w:val="22"/>
              </w:rPr>
              <w:t xml:space="preserve"> </w:t>
            </w:r>
            <w:r>
              <w:rPr>
                <w:spacing w:val="-4"/>
                <w:sz w:val="22"/>
              </w:rPr>
              <w:t>Prazo</w:t>
            </w:r>
          </w:p>
        </w:tc>
      </w:tr>
      <w:tr w14:paraId="266FE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9" w:hRule="atLeast"/>
        </w:trPr>
        <w:tc>
          <w:tcPr>
            <w:tcW w:w="6622" w:type="dxa"/>
          </w:tcPr>
          <w:p w14:paraId="4732E305">
            <w:pPr>
              <w:pStyle w:val="9"/>
              <w:spacing w:line="239" w:lineRule="exact"/>
              <w:ind w:left="50"/>
              <w:rPr>
                <w:sz w:val="22"/>
              </w:rPr>
            </w:pPr>
            <w:r>
              <w:rPr>
                <w:sz w:val="22"/>
              </w:rPr>
              <mc:AlternateContent>
                <mc:Choice Requires="wpg">
                  <w:drawing>
                    <wp:anchor distT="0" distB="0" distL="0" distR="0" simplePos="0" relativeHeight="251664384" behindDoc="1" locked="0" layoutInCell="1" allowOverlap="1">
                      <wp:simplePos x="0" y="0"/>
                      <wp:positionH relativeFrom="column">
                        <wp:posOffset>1381760</wp:posOffset>
                      </wp:positionH>
                      <wp:positionV relativeFrom="paragraph">
                        <wp:posOffset>67945</wp:posOffset>
                      </wp:positionV>
                      <wp:extent cx="2699385" cy="6350"/>
                      <wp:effectExtent l="0" t="0" r="0" b="0"/>
                      <wp:wrapNone/>
                      <wp:docPr id="13" name="Group 13"/>
                      <wp:cNvGraphicFramePr/>
                      <a:graphic xmlns:a="http://schemas.openxmlformats.org/drawingml/2006/main">
                        <a:graphicData uri="http://schemas.microsoft.com/office/word/2010/wordprocessingGroup">
                          <wpg:wgp>
                            <wpg:cNvGrpSpPr/>
                            <wpg:grpSpPr>
                              <a:xfrm>
                                <a:off x="0" y="0"/>
                                <a:ext cx="2699385" cy="6350"/>
                                <a:chOff x="0" y="0"/>
                                <a:chExt cx="2699385" cy="6350"/>
                              </a:xfrm>
                            </wpg:grpSpPr>
                            <wps:wsp>
                              <wps:cNvPr id="14" name="Graphic 14"/>
                              <wps:cNvSpPr/>
                              <wps:spPr>
                                <a:xfrm>
                                  <a:off x="0" y="0"/>
                                  <a:ext cx="2699385" cy="6350"/>
                                </a:xfrm>
                                <a:custGeom>
                                  <a:avLst/>
                                  <a:gdLst/>
                                  <a:ahLst/>
                                  <a:cxnLst/>
                                  <a:rect l="l" t="t" r="r" b="b"/>
                                  <a:pathLst>
                                    <a:path w="2699385" h="6350">
                                      <a:moveTo>
                                        <a:pt x="2699258" y="0"/>
                                      </a:moveTo>
                                      <a:lnTo>
                                        <a:pt x="0" y="0"/>
                                      </a:lnTo>
                                      <a:lnTo>
                                        <a:pt x="0" y="6096"/>
                                      </a:lnTo>
                                      <a:lnTo>
                                        <a:pt x="2699258" y="6096"/>
                                      </a:lnTo>
                                      <a:lnTo>
                                        <a:pt x="2699258" y="0"/>
                                      </a:lnTo>
                                      <a:close/>
                                    </a:path>
                                  </a:pathLst>
                                </a:custGeom>
                                <a:solidFill>
                                  <a:srgbClr val="000000"/>
                                </a:solidFill>
                              </wps:spPr>
                              <wps:bodyPr wrap="square" lIns="0" tIns="0" rIns="0" bIns="0" rtlCol="0">
                                <a:noAutofit/>
                              </wps:bodyPr>
                            </wps:wsp>
                          </wpg:wgp>
                        </a:graphicData>
                      </a:graphic>
                    </wp:anchor>
                  </w:drawing>
                </mc:Choice>
                <mc:Fallback>
                  <w:pict>
                    <v:group id="Group 13" o:spid="_x0000_s1026" o:spt="203" style="position:absolute;left:0pt;margin-left:108.8pt;margin-top:5.35pt;height:0.5pt;width:212.55pt;z-index:-251652096;mso-width-relative:page;mso-height-relative:page;" coordsize="2699385,6350" o:gfxdata="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nINHzNgAAAAJAQAADwAAAAAAAAABACAAAAAiAAAAZHJzL2Rvd25yZXYueG1sUEsB&#10;AhQAFAAAAAgAh07iQIndG6pnAgAACgYAAA4AAAAAAAAAAQAgAAAAJwEAAGRycy9lMm9Eb2MueG1s&#10;UEsFBgAAAAAGAAYAWQEAAAAGAAAAAA==&#10;">
                      <o:lock v:ext="edit" aspectratio="f"/>
                      <v:shape id="Graphic 14" o:spid="_x0000_s1026" o:spt="100" style="position:absolute;left:0;top:0;height:6350;width:2699385;" fillcolor="#000000" filled="t" stroked="f" coordsize="2699385,6350" o:gfxdata="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VFfJugAAANsA&#10;AAAPAAAAAAAAAAEAIAAAACIAAABkcnMvZG93bnJldi54bWxQSwECFAAUAAAACACHTuJAMy8FnjsA&#10;AAA5AAAAEAAAAAAAAAABACAAAAAJAQAAZHJzL3NoYXBleG1sLnhtbFBLBQYAAAAABgAGAFsBAACz&#10;AwAAAAA=&#10;" path="m2699258,0l0,0,0,6096,2699258,6096,2699258,0xe">
                        <v:fill on="t" focussize="0,0"/>
                        <v:stroke on="f"/>
                        <v:imagedata o:title=""/>
                        <o:lock v:ext="edit" aspectratio="f"/>
                        <v:textbox inset="0mm,0mm,0mm,0mm"/>
                      </v:shape>
                    </v:group>
                  </w:pict>
                </mc:Fallback>
              </mc:AlternateContent>
            </w:r>
            <w:r>
              <w:rPr>
                <w:sz w:val="22"/>
              </w:rPr>
              <w:t xml:space="preserve">LG </w:t>
            </w:r>
            <w:r>
              <w:rPr>
                <w:spacing w:val="-10"/>
                <w:sz w:val="22"/>
              </w:rPr>
              <w:t>=</w:t>
            </w:r>
          </w:p>
        </w:tc>
      </w:tr>
      <w:tr w14:paraId="7CE45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trPr>
        <w:tc>
          <w:tcPr>
            <w:tcW w:w="6622" w:type="dxa"/>
          </w:tcPr>
          <w:p w14:paraId="4AAAAC4E">
            <w:pPr>
              <w:pStyle w:val="9"/>
              <w:spacing w:line="244" w:lineRule="exact"/>
              <w:ind w:right="485"/>
              <w:jc w:val="right"/>
              <w:rPr>
                <w:sz w:val="22"/>
              </w:rPr>
            </w:pPr>
            <w:r>
              <w:rPr>
                <w:sz w:val="22"/>
              </w:rPr>
              <w:t>Passivo</w:t>
            </w:r>
            <w:r>
              <w:rPr>
                <w:spacing w:val="-6"/>
                <w:sz w:val="22"/>
              </w:rPr>
              <w:t xml:space="preserve"> </w:t>
            </w:r>
            <w:r>
              <w:rPr>
                <w:sz w:val="22"/>
              </w:rPr>
              <w:t>Circulante</w:t>
            </w:r>
            <w:r>
              <w:rPr>
                <w:spacing w:val="-6"/>
                <w:sz w:val="22"/>
              </w:rPr>
              <w:t xml:space="preserve"> </w:t>
            </w:r>
            <w:r>
              <w:rPr>
                <w:sz w:val="22"/>
              </w:rPr>
              <w:t>+</w:t>
            </w:r>
            <w:r>
              <w:rPr>
                <w:spacing w:val="-5"/>
                <w:sz w:val="22"/>
              </w:rPr>
              <w:t xml:space="preserve"> </w:t>
            </w:r>
            <w:r>
              <w:rPr>
                <w:sz w:val="22"/>
              </w:rPr>
              <w:t>Passivo</w:t>
            </w:r>
            <w:r>
              <w:rPr>
                <w:spacing w:val="-3"/>
                <w:sz w:val="22"/>
              </w:rPr>
              <w:t xml:space="preserve"> </w:t>
            </w:r>
            <w:r>
              <w:rPr>
                <w:sz w:val="22"/>
              </w:rPr>
              <w:t>Não</w:t>
            </w:r>
            <w:r>
              <w:rPr>
                <w:spacing w:val="-5"/>
                <w:sz w:val="22"/>
              </w:rPr>
              <w:t xml:space="preserve"> </w:t>
            </w:r>
            <w:r>
              <w:rPr>
                <w:spacing w:val="-2"/>
                <w:sz w:val="22"/>
              </w:rPr>
              <w:t>Circulante</w:t>
            </w:r>
          </w:p>
        </w:tc>
      </w:tr>
      <w:tr w14:paraId="0BB77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3" w:hRule="atLeast"/>
        </w:trPr>
        <w:tc>
          <w:tcPr>
            <w:tcW w:w="6622" w:type="dxa"/>
          </w:tcPr>
          <w:p w14:paraId="12118B3E">
            <w:pPr>
              <w:pStyle w:val="9"/>
              <w:spacing w:before="100" w:line="264" w:lineRule="exact"/>
              <w:ind w:right="1078"/>
              <w:jc w:val="center"/>
              <w:rPr>
                <w:sz w:val="22"/>
              </w:rPr>
            </w:pPr>
            <w:r>
              <w:rPr>
                <w:sz w:val="22"/>
              </w:rPr>
              <w:t>Ativo</w:t>
            </w:r>
            <w:r>
              <w:rPr>
                <w:spacing w:val="-5"/>
                <w:sz w:val="22"/>
              </w:rPr>
              <w:t xml:space="preserve"> </w:t>
            </w:r>
            <w:r>
              <w:rPr>
                <w:spacing w:val="-2"/>
                <w:sz w:val="22"/>
              </w:rPr>
              <w:t>Total</w:t>
            </w:r>
          </w:p>
        </w:tc>
      </w:tr>
      <w:tr w14:paraId="0377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9" w:hRule="atLeast"/>
        </w:trPr>
        <w:tc>
          <w:tcPr>
            <w:tcW w:w="6622" w:type="dxa"/>
          </w:tcPr>
          <w:p w14:paraId="7A327EF7">
            <w:pPr>
              <w:pStyle w:val="9"/>
              <w:spacing w:line="239" w:lineRule="exact"/>
              <w:ind w:left="50"/>
              <w:rPr>
                <w:sz w:val="22"/>
              </w:rPr>
            </w:pPr>
            <w:r>
              <w:rPr>
                <w:sz w:val="22"/>
              </w:rPr>
              <mc:AlternateContent>
                <mc:Choice Requires="wpg">
                  <w:drawing>
                    <wp:anchor distT="0" distB="0" distL="0" distR="0" simplePos="0" relativeHeight="251665408" behindDoc="1" locked="0" layoutInCell="1" allowOverlap="1">
                      <wp:simplePos x="0" y="0"/>
                      <wp:positionH relativeFrom="column">
                        <wp:posOffset>1381760</wp:posOffset>
                      </wp:positionH>
                      <wp:positionV relativeFrom="paragraph">
                        <wp:posOffset>68580</wp:posOffset>
                      </wp:positionV>
                      <wp:extent cx="2791460" cy="6350"/>
                      <wp:effectExtent l="0" t="0" r="0" b="0"/>
                      <wp:wrapNone/>
                      <wp:docPr id="15" name="Group 15"/>
                      <wp:cNvGraphicFramePr/>
                      <a:graphic xmlns:a="http://schemas.openxmlformats.org/drawingml/2006/main">
                        <a:graphicData uri="http://schemas.microsoft.com/office/word/2010/wordprocessingGroup">
                          <wpg:wgp>
                            <wpg:cNvGrpSpPr/>
                            <wpg:grpSpPr>
                              <a:xfrm>
                                <a:off x="0" y="0"/>
                                <a:ext cx="2791460" cy="6350"/>
                                <a:chOff x="0" y="0"/>
                                <a:chExt cx="2791460" cy="6350"/>
                              </a:xfrm>
                            </wpg:grpSpPr>
                            <wps:wsp>
                              <wps:cNvPr id="16" name="Graphic 16"/>
                              <wps:cNvSpPr/>
                              <wps:spPr>
                                <a:xfrm>
                                  <a:off x="0" y="0"/>
                                  <a:ext cx="2791460" cy="6350"/>
                                </a:xfrm>
                                <a:custGeom>
                                  <a:avLst/>
                                  <a:gdLst/>
                                  <a:ahLst/>
                                  <a:cxnLst/>
                                  <a:rect l="l" t="t" r="r" b="b"/>
                                  <a:pathLst>
                                    <a:path w="2791460" h="6350">
                                      <a:moveTo>
                                        <a:pt x="2791079" y="0"/>
                                      </a:moveTo>
                                      <a:lnTo>
                                        <a:pt x="0" y="0"/>
                                      </a:lnTo>
                                      <a:lnTo>
                                        <a:pt x="0" y="6095"/>
                                      </a:lnTo>
                                      <a:lnTo>
                                        <a:pt x="2791079" y="6095"/>
                                      </a:lnTo>
                                      <a:lnTo>
                                        <a:pt x="2791079" y="0"/>
                                      </a:lnTo>
                                      <a:close/>
                                    </a:path>
                                  </a:pathLst>
                                </a:custGeom>
                                <a:solidFill>
                                  <a:srgbClr val="000000"/>
                                </a:solidFill>
                              </wps:spPr>
                              <wps:bodyPr wrap="square" lIns="0" tIns="0" rIns="0" bIns="0" rtlCol="0">
                                <a:noAutofit/>
                              </wps:bodyPr>
                            </wps:wsp>
                          </wpg:wgp>
                        </a:graphicData>
                      </a:graphic>
                    </wp:anchor>
                  </w:drawing>
                </mc:Choice>
                <mc:Fallback>
                  <w:pict>
                    <v:group id="Group 15" o:spid="_x0000_s1026" o:spt="203" style="position:absolute;left:0pt;margin-left:108.8pt;margin-top:5.4pt;height:0.5pt;width:219.8pt;z-index:-251651072;mso-width-relative:page;mso-height-relative:page;" coordsize="2791460,6350" o:gfxdata="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cJ2DI2QAAAAkBAAAPAAAAAAAAAAEAIAAAACIAAABkcnMvZG93bnJldi54bWxQ&#10;SwECFAAUAAAACACHTuJANq7SbmgCAAAKBgAADgAAAAAAAAABACAAAAAoAQAAZHJzL2Uyb0RvYy54&#10;bWxQSwUGAAAAAAYABgBZAQAAAgYAAAAA&#10;">
                      <o:lock v:ext="edit" aspectratio="f"/>
                      <v:shape id="Graphic 16" o:spid="_x0000_s1026" o:spt="100" style="position:absolute;left:0;top:0;height:6350;width:2791460;" fillcolor="#000000" filled="t" stroked="f" coordsize="2791460,6350" o:gfxdata="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nQj+5AAAA2wAA&#10;AA8AAAAAAAAAAQAgAAAAIgAAAGRycy9kb3ducmV2LnhtbFBLAQIUABQAAAAIAIdO4kAzLwWeOwAA&#10;ADkAAAAQAAAAAAAAAAEAIAAAAAgBAABkcnMvc2hhcGV4bWwueG1sUEsFBgAAAAAGAAYAWwEAALID&#10;AAAAAA==&#10;" path="m2791079,0l0,0,0,6095,2791079,6095,2791079,0xe">
                        <v:fill on="t" focussize="0,0"/>
                        <v:stroke on="f"/>
                        <v:imagedata o:title=""/>
                        <o:lock v:ext="edit" aspectratio="f"/>
                        <v:textbox inset="0mm,0mm,0mm,0mm"/>
                      </v:shape>
                    </v:group>
                  </w:pict>
                </mc:Fallback>
              </mc:AlternateContent>
            </w:r>
            <w:r>
              <w:rPr>
                <w:sz w:val="22"/>
              </w:rPr>
              <w:t>SG</w:t>
            </w:r>
            <w:r>
              <w:rPr>
                <w:spacing w:val="-1"/>
                <w:sz w:val="22"/>
              </w:rPr>
              <w:t xml:space="preserve"> </w:t>
            </w:r>
            <w:r>
              <w:rPr>
                <w:spacing w:val="-10"/>
                <w:sz w:val="22"/>
              </w:rPr>
              <w:t>=</w:t>
            </w:r>
          </w:p>
        </w:tc>
      </w:tr>
      <w:tr w14:paraId="3222C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4" w:hRule="atLeast"/>
        </w:trPr>
        <w:tc>
          <w:tcPr>
            <w:tcW w:w="6622" w:type="dxa"/>
          </w:tcPr>
          <w:p w14:paraId="70568D6F">
            <w:pPr>
              <w:pStyle w:val="9"/>
              <w:spacing w:line="244" w:lineRule="exact"/>
              <w:ind w:right="485"/>
              <w:jc w:val="right"/>
              <w:rPr>
                <w:sz w:val="22"/>
              </w:rPr>
            </w:pPr>
            <w:r>
              <w:rPr>
                <w:sz w:val="22"/>
              </w:rPr>
              <w:t>Passivo</w:t>
            </w:r>
            <w:r>
              <w:rPr>
                <w:spacing w:val="-6"/>
                <w:sz w:val="22"/>
              </w:rPr>
              <w:t xml:space="preserve"> </w:t>
            </w:r>
            <w:r>
              <w:rPr>
                <w:sz w:val="22"/>
              </w:rPr>
              <w:t>Circulante</w:t>
            </w:r>
            <w:r>
              <w:rPr>
                <w:spacing w:val="-6"/>
                <w:sz w:val="22"/>
              </w:rPr>
              <w:t xml:space="preserve"> </w:t>
            </w:r>
            <w:r>
              <w:rPr>
                <w:sz w:val="22"/>
              </w:rPr>
              <w:t>+</w:t>
            </w:r>
            <w:r>
              <w:rPr>
                <w:spacing w:val="-5"/>
                <w:sz w:val="22"/>
              </w:rPr>
              <w:t xml:space="preserve"> </w:t>
            </w:r>
            <w:r>
              <w:rPr>
                <w:sz w:val="22"/>
              </w:rPr>
              <w:t>Passivo</w:t>
            </w:r>
            <w:r>
              <w:rPr>
                <w:spacing w:val="-3"/>
                <w:sz w:val="22"/>
              </w:rPr>
              <w:t xml:space="preserve"> </w:t>
            </w:r>
            <w:r>
              <w:rPr>
                <w:sz w:val="22"/>
              </w:rPr>
              <w:t>Não</w:t>
            </w:r>
            <w:r>
              <w:rPr>
                <w:spacing w:val="-5"/>
                <w:sz w:val="22"/>
              </w:rPr>
              <w:t xml:space="preserve"> </w:t>
            </w:r>
            <w:r>
              <w:rPr>
                <w:spacing w:val="-2"/>
                <w:sz w:val="22"/>
              </w:rPr>
              <w:t>Circulante</w:t>
            </w:r>
          </w:p>
        </w:tc>
      </w:tr>
      <w:tr w14:paraId="3122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3" w:hRule="atLeast"/>
        </w:trPr>
        <w:tc>
          <w:tcPr>
            <w:tcW w:w="6622" w:type="dxa"/>
          </w:tcPr>
          <w:p w14:paraId="3A058707">
            <w:pPr>
              <w:pStyle w:val="9"/>
              <w:spacing w:before="100" w:line="264" w:lineRule="exact"/>
              <w:ind w:left="454" w:right="1078"/>
              <w:jc w:val="center"/>
              <w:rPr>
                <w:sz w:val="22"/>
              </w:rPr>
            </w:pPr>
            <w:r>
              <w:rPr>
                <w:sz w:val="22"/>
              </w:rPr>
              <w:t>Ativo</w:t>
            </w:r>
            <w:r>
              <w:rPr>
                <w:spacing w:val="-5"/>
                <w:sz w:val="22"/>
              </w:rPr>
              <w:t xml:space="preserve"> </w:t>
            </w:r>
            <w:r>
              <w:rPr>
                <w:spacing w:val="-2"/>
                <w:sz w:val="22"/>
              </w:rPr>
              <w:t>Circulante</w:t>
            </w:r>
          </w:p>
        </w:tc>
      </w:tr>
      <w:tr w14:paraId="66903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9" w:hRule="atLeast"/>
        </w:trPr>
        <w:tc>
          <w:tcPr>
            <w:tcW w:w="6622" w:type="dxa"/>
          </w:tcPr>
          <w:p w14:paraId="0F824D70">
            <w:pPr>
              <w:pStyle w:val="9"/>
              <w:spacing w:line="239" w:lineRule="exact"/>
              <w:ind w:left="50"/>
              <w:rPr>
                <w:sz w:val="22"/>
              </w:rPr>
            </w:pPr>
            <w:r>
              <w:rPr>
                <w:sz w:val="22"/>
              </w:rPr>
              <mc:AlternateContent>
                <mc:Choice Requires="wpg">
                  <w:drawing>
                    <wp:anchor distT="0" distB="0" distL="0" distR="0" simplePos="0" relativeHeight="251665408" behindDoc="1" locked="0" layoutInCell="1" allowOverlap="1">
                      <wp:simplePos x="0" y="0"/>
                      <wp:positionH relativeFrom="column">
                        <wp:posOffset>1381760</wp:posOffset>
                      </wp:positionH>
                      <wp:positionV relativeFrom="paragraph">
                        <wp:posOffset>68580</wp:posOffset>
                      </wp:positionV>
                      <wp:extent cx="1620520" cy="6350"/>
                      <wp:effectExtent l="0" t="0" r="0" b="0"/>
                      <wp:wrapNone/>
                      <wp:docPr id="17" name="Group 17"/>
                      <wp:cNvGraphicFramePr/>
                      <a:graphic xmlns:a="http://schemas.openxmlformats.org/drawingml/2006/main">
                        <a:graphicData uri="http://schemas.microsoft.com/office/word/2010/wordprocessingGroup">
                          <wpg:wgp>
                            <wpg:cNvGrpSpPr/>
                            <wpg:grpSpPr>
                              <a:xfrm>
                                <a:off x="0" y="0"/>
                                <a:ext cx="1620520" cy="6350"/>
                                <a:chOff x="0" y="0"/>
                                <a:chExt cx="1620520" cy="6350"/>
                              </a:xfrm>
                            </wpg:grpSpPr>
                            <wps:wsp>
                              <wps:cNvPr id="18" name="Graphic 18"/>
                              <wps:cNvSpPr/>
                              <wps:spPr>
                                <a:xfrm>
                                  <a:off x="0" y="0"/>
                                  <a:ext cx="1620520" cy="6350"/>
                                </a:xfrm>
                                <a:custGeom>
                                  <a:avLst/>
                                  <a:gdLst/>
                                  <a:ahLst/>
                                  <a:cxnLst/>
                                  <a:rect l="l" t="t" r="r" b="b"/>
                                  <a:pathLst>
                                    <a:path w="1620520" h="6350">
                                      <a:moveTo>
                                        <a:pt x="1620266" y="0"/>
                                      </a:moveTo>
                                      <a:lnTo>
                                        <a:pt x="0" y="0"/>
                                      </a:lnTo>
                                      <a:lnTo>
                                        <a:pt x="0" y="6095"/>
                                      </a:lnTo>
                                      <a:lnTo>
                                        <a:pt x="1620266" y="6095"/>
                                      </a:lnTo>
                                      <a:lnTo>
                                        <a:pt x="1620266" y="0"/>
                                      </a:lnTo>
                                      <a:close/>
                                    </a:path>
                                  </a:pathLst>
                                </a:custGeom>
                                <a:solidFill>
                                  <a:srgbClr val="000000"/>
                                </a:solidFill>
                              </wps:spPr>
                              <wps:bodyPr wrap="square" lIns="0" tIns="0" rIns="0" bIns="0" rtlCol="0">
                                <a:noAutofit/>
                              </wps:bodyPr>
                            </wps:wsp>
                          </wpg:wgp>
                        </a:graphicData>
                      </a:graphic>
                    </wp:anchor>
                  </w:drawing>
                </mc:Choice>
                <mc:Fallback>
                  <w:pict>
                    <v:group id="Group 17" o:spid="_x0000_s1026" o:spt="203" style="position:absolute;left:0pt;margin-left:108.8pt;margin-top:5.4pt;height:0.5pt;width:127.6pt;z-index:-251651072;mso-width-relative:page;mso-height-relative:page;" coordsize="1620520,6350" o:gfxdata="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ZbpWbtgAAAAJAQAADwAAAAAAAAABACAAAAAiAAAAZHJzL2Rvd25yZXYueG1sUEsB&#10;AhQAFAAAAAgAh07iQC8640dnAgAACgYAAA4AAAAAAAAAAQAgAAAAJwEAAGRycy9lMm9Eb2MueG1s&#10;UEsFBgAAAAAGAAYAWQEAAAAGAAAAAA==&#10;">
                      <o:lock v:ext="edit" aspectratio="f"/>
                      <v:shape id="Graphic 18" o:spid="_x0000_s1026" o:spt="100" style="position:absolute;left:0;top:0;height:6350;width:1620520;" fillcolor="#000000" filled="t" stroked="f" coordsize="1620520,6350" o:gfxdata="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KYZ/vQAA&#10;ANsAAAAPAAAAAAAAAAEAIAAAACIAAABkcnMvZG93bnJldi54bWxQSwECFAAUAAAACACHTuJAMy8F&#10;njsAAAA5AAAAEAAAAAAAAAABACAAAAAMAQAAZHJzL3NoYXBleG1sLnhtbFBLBQYAAAAABgAGAFsB&#10;AAC2AwAAAAA=&#10;" path="m1620266,0l0,0,0,6095,1620266,6095,1620266,0xe">
                        <v:fill on="t" focussize="0,0"/>
                        <v:stroke on="f"/>
                        <v:imagedata o:title=""/>
                        <o:lock v:ext="edit" aspectratio="f"/>
                        <v:textbox inset="0mm,0mm,0mm,0mm"/>
                      </v:shape>
                    </v:group>
                  </w:pict>
                </mc:Fallback>
              </mc:AlternateContent>
            </w:r>
            <w:r>
              <w:rPr>
                <w:sz w:val="22"/>
              </w:rPr>
              <w:t xml:space="preserve">LC </w:t>
            </w:r>
            <w:r>
              <w:rPr>
                <w:spacing w:val="-10"/>
                <w:sz w:val="22"/>
              </w:rPr>
              <w:t>=</w:t>
            </w:r>
          </w:p>
        </w:tc>
      </w:tr>
      <w:tr w14:paraId="133D1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 w:hRule="atLeast"/>
        </w:trPr>
        <w:tc>
          <w:tcPr>
            <w:tcW w:w="6622" w:type="dxa"/>
          </w:tcPr>
          <w:p w14:paraId="7AA11B10">
            <w:pPr>
              <w:pStyle w:val="9"/>
              <w:spacing w:line="220" w:lineRule="exact"/>
              <w:ind w:left="645" w:right="1078"/>
              <w:jc w:val="center"/>
              <w:rPr>
                <w:sz w:val="22"/>
              </w:rPr>
            </w:pPr>
            <w:r>
              <w:rPr>
                <w:sz w:val="22"/>
              </w:rPr>
              <w:t>Passivo</w:t>
            </w:r>
            <w:r>
              <w:rPr>
                <w:spacing w:val="-5"/>
                <w:sz w:val="22"/>
              </w:rPr>
              <w:t xml:space="preserve"> </w:t>
            </w:r>
            <w:r>
              <w:rPr>
                <w:spacing w:val="-2"/>
                <w:sz w:val="22"/>
              </w:rPr>
              <w:t>Circulante</w:t>
            </w:r>
          </w:p>
        </w:tc>
      </w:tr>
    </w:tbl>
    <w:p w14:paraId="59E3E912">
      <w:pPr>
        <w:pStyle w:val="8"/>
        <w:numPr>
          <w:ilvl w:val="1"/>
          <w:numId w:val="4"/>
        </w:numPr>
        <w:tabs>
          <w:tab w:val="left" w:pos="986"/>
        </w:tabs>
        <w:spacing w:before="246" w:after="0" w:line="240" w:lineRule="auto"/>
        <w:ind w:left="282" w:right="567" w:firstLine="0"/>
        <w:jc w:val="both"/>
        <w:rPr>
          <w:b/>
          <w:sz w:val="22"/>
        </w:rPr>
      </w:pPr>
      <w:r>
        <w:rPr>
          <w:sz w:val="22"/>
        </w:rPr>
        <w:t>Caso</w:t>
      </w:r>
      <w:r>
        <w:rPr>
          <w:spacing w:val="-1"/>
          <w:sz w:val="22"/>
        </w:rPr>
        <w:t xml:space="preserve"> </w:t>
      </w:r>
      <w:r>
        <w:rPr>
          <w:sz w:val="22"/>
        </w:rPr>
        <w:t>a</w:t>
      </w:r>
      <w:r>
        <w:rPr>
          <w:spacing w:val="-3"/>
          <w:sz w:val="22"/>
        </w:rPr>
        <w:t xml:space="preserve"> </w:t>
      </w:r>
      <w:r>
        <w:rPr>
          <w:sz w:val="22"/>
        </w:rPr>
        <w:t>empresa</w:t>
      </w:r>
      <w:r>
        <w:rPr>
          <w:spacing w:val="-4"/>
          <w:sz w:val="22"/>
        </w:rPr>
        <w:t xml:space="preserve"> </w:t>
      </w:r>
      <w:r>
        <w:rPr>
          <w:sz w:val="22"/>
        </w:rPr>
        <w:t>licitante</w:t>
      </w:r>
      <w:r>
        <w:rPr>
          <w:spacing w:val="-1"/>
          <w:sz w:val="22"/>
        </w:rPr>
        <w:t xml:space="preserve"> </w:t>
      </w:r>
      <w:r>
        <w:rPr>
          <w:sz w:val="22"/>
        </w:rPr>
        <w:t>apresente</w:t>
      </w:r>
      <w:r>
        <w:rPr>
          <w:spacing w:val="-3"/>
          <w:sz w:val="22"/>
        </w:rPr>
        <w:t xml:space="preserve"> </w:t>
      </w:r>
      <w:r>
        <w:rPr>
          <w:sz w:val="22"/>
        </w:rPr>
        <w:t>resultado inferior</w:t>
      </w:r>
      <w:r>
        <w:rPr>
          <w:spacing w:val="-6"/>
          <w:sz w:val="22"/>
        </w:rPr>
        <w:t xml:space="preserve"> </w:t>
      </w:r>
      <w:r>
        <w:rPr>
          <w:sz w:val="22"/>
        </w:rPr>
        <w:t>ou</w:t>
      </w:r>
      <w:r>
        <w:rPr>
          <w:spacing w:val="-2"/>
          <w:sz w:val="22"/>
        </w:rPr>
        <w:t xml:space="preserve"> </w:t>
      </w:r>
      <w:r>
        <w:rPr>
          <w:sz w:val="22"/>
        </w:rPr>
        <w:t>igual</w:t>
      </w:r>
      <w:r>
        <w:rPr>
          <w:spacing w:val="-1"/>
          <w:sz w:val="22"/>
        </w:rPr>
        <w:t xml:space="preserve"> </w:t>
      </w:r>
      <w:r>
        <w:rPr>
          <w:sz w:val="22"/>
        </w:rPr>
        <w:t>a</w:t>
      </w:r>
      <w:r>
        <w:rPr>
          <w:spacing w:val="-4"/>
          <w:sz w:val="22"/>
        </w:rPr>
        <w:t xml:space="preserve"> </w:t>
      </w:r>
      <w:r>
        <w:rPr>
          <w:sz w:val="22"/>
        </w:rPr>
        <w:t>1</w:t>
      </w:r>
      <w:r>
        <w:rPr>
          <w:spacing w:val="-1"/>
          <w:sz w:val="22"/>
        </w:rPr>
        <w:t xml:space="preserve"> </w:t>
      </w:r>
      <w:r>
        <w:rPr>
          <w:sz w:val="22"/>
        </w:rPr>
        <w:t>(um)</w:t>
      </w:r>
      <w:r>
        <w:rPr>
          <w:spacing w:val="-3"/>
          <w:sz w:val="22"/>
        </w:rPr>
        <w:t xml:space="preserve"> </w:t>
      </w:r>
      <w:r>
        <w:rPr>
          <w:sz w:val="22"/>
        </w:rPr>
        <w:t>em qualquer</w:t>
      </w:r>
      <w:r>
        <w:rPr>
          <w:spacing w:val="-1"/>
          <w:sz w:val="22"/>
        </w:rPr>
        <w:t xml:space="preserve"> </w:t>
      </w:r>
      <w:r>
        <w:rPr>
          <w:sz w:val="22"/>
        </w:rPr>
        <w:t>dos</w:t>
      </w:r>
      <w:r>
        <w:rPr>
          <w:spacing w:val="-4"/>
          <w:sz w:val="22"/>
        </w:rPr>
        <w:t xml:space="preserve"> </w:t>
      </w:r>
      <w:r>
        <w:rPr>
          <w:sz w:val="22"/>
        </w:rPr>
        <w:t>índices</w:t>
      </w:r>
      <w:r>
        <w:rPr>
          <w:spacing w:val="-1"/>
          <w:sz w:val="22"/>
        </w:rPr>
        <w:t xml:space="preserve"> </w:t>
      </w:r>
      <w:r>
        <w:rPr>
          <w:sz w:val="22"/>
        </w:rPr>
        <w:t>de Liquidez Geral (LG), Solvência Geral (SG) e Liquidez Corrente (LC), será exigido para fins de habilitação patrimônio líquido mínimo de 10% do [valor total estimado da contratação ou do item pertinente.</w:t>
      </w:r>
    </w:p>
    <w:p w14:paraId="1DD80305">
      <w:pPr>
        <w:pStyle w:val="8"/>
        <w:numPr>
          <w:ilvl w:val="1"/>
          <w:numId w:val="4"/>
        </w:numPr>
        <w:tabs>
          <w:tab w:val="left" w:pos="986"/>
        </w:tabs>
        <w:spacing w:before="119" w:after="0" w:line="240" w:lineRule="auto"/>
        <w:ind w:left="282" w:right="429" w:firstLine="0"/>
        <w:jc w:val="left"/>
        <w:rPr>
          <w:b/>
          <w:sz w:val="22"/>
        </w:rPr>
      </w:pPr>
      <w:r>
        <w:rPr>
          <w:sz w:val="22"/>
        </w:rPr>
        <w:t>Os indicadores fixados acima deverão ser atingidos em cada um dos dois últimos exercícios sociais sob pena de inabilitação.</w:t>
      </w:r>
    </w:p>
    <w:p w14:paraId="56BDE82B">
      <w:pPr>
        <w:pStyle w:val="8"/>
        <w:numPr>
          <w:ilvl w:val="1"/>
          <w:numId w:val="4"/>
        </w:numPr>
        <w:tabs>
          <w:tab w:val="left" w:pos="986"/>
        </w:tabs>
        <w:spacing w:before="121" w:after="0" w:line="240" w:lineRule="auto"/>
        <w:ind w:left="282" w:right="560" w:firstLine="0"/>
        <w:jc w:val="left"/>
        <w:rPr>
          <w:b/>
          <w:sz w:val="22"/>
        </w:rPr>
      </w:pPr>
      <w:r>
        <w:rPr>
          <w:sz w:val="22"/>
        </w:rPr>
        <w:t>Os documentos referidos acima limitar-se-ão ao último exercício no caso de a pessoa jurídica ter sido constituída há menos de 2 (dois) anos;</w:t>
      </w:r>
    </w:p>
    <w:p w14:paraId="1FF4C2ED">
      <w:pPr>
        <w:pStyle w:val="8"/>
        <w:numPr>
          <w:ilvl w:val="1"/>
          <w:numId w:val="4"/>
        </w:numPr>
        <w:tabs>
          <w:tab w:val="left" w:pos="986"/>
        </w:tabs>
        <w:spacing w:before="120" w:after="0" w:line="240" w:lineRule="auto"/>
        <w:ind w:left="282" w:right="568" w:firstLine="0"/>
        <w:jc w:val="left"/>
        <w:rPr>
          <w:b/>
          <w:sz w:val="22"/>
        </w:rPr>
      </w:pPr>
      <w:r>
        <w:rPr>
          <w:sz w:val="22"/>
        </w:rPr>
        <w:t>Os</w:t>
      </w:r>
      <w:r>
        <w:rPr>
          <w:spacing w:val="29"/>
          <w:sz w:val="22"/>
        </w:rPr>
        <w:t xml:space="preserve"> </w:t>
      </w:r>
      <w:r>
        <w:rPr>
          <w:sz w:val="22"/>
        </w:rPr>
        <w:t>documentos</w:t>
      </w:r>
      <w:r>
        <w:rPr>
          <w:spacing w:val="28"/>
          <w:sz w:val="22"/>
        </w:rPr>
        <w:t xml:space="preserve"> </w:t>
      </w:r>
      <w:r>
        <w:rPr>
          <w:sz w:val="22"/>
        </w:rPr>
        <w:t>referidos</w:t>
      </w:r>
      <w:r>
        <w:rPr>
          <w:spacing w:val="24"/>
          <w:sz w:val="22"/>
        </w:rPr>
        <w:t xml:space="preserve"> </w:t>
      </w:r>
      <w:r>
        <w:rPr>
          <w:sz w:val="22"/>
        </w:rPr>
        <w:t>acima</w:t>
      </w:r>
      <w:r>
        <w:rPr>
          <w:spacing w:val="26"/>
          <w:sz w:val="22"/>
        </w:rPr>
        <w:t xml:space="preserve"> </w:t>
      </w:r>
      <w:r>
        <w:rPr>
          <w:sz w:val="22"/>
        </w:rPr>
        <w:t>deverão</w:t>
      </w:r>
      <w:r>
        <w:rPr>
          <w:spacing w:val="30"/>
          <w:sz w:val="22"/>
        </w:rPr>
        <w:t xml:space="preserve"> </w:t>
      </w:r>
      <w:r>
        <w:rPr>
          <w:sz w:val="22"/>
        </w:rPr>
        <w:t>ser</w:t>
      </w:r>
      <w:r>
        <w:rPr>
          <w:spacing w:val="29"/>
          <w:sz w:val="22"/>
        </w:rPr>
        <w:t xml:space="preserve"> </w:t>
      </w:r>
      <w:r>
        <w:rPr>
          <w:sz w:val="22"/>
        </w:rPr>
        <w:t>exigidos</w:t>
      </w:r>
      <w:r>
        <w:rPr>
          <w:spacing w:val="28"/>
          <w:sz w:val="22"/>
        </w:rPr>
        <w:t xml:space="preserve"> </w:t>
      </w:r>
      <w:r>
        <w:rPr>
          <w:sz w:val="22"/>
        </w:rPr>
        <w:t>com</w:t>
      </w:r>
      <w:r>
        <w:rPr>
          <w:spacing w:val="27"/>
          <w:sz w:val="22"/>
        </w:rPr>
        <w:t xml:space="preserve"> </w:t>
      </w:r>
      <w:r>
        <w:rPr>
          <w:sz w:val="22"/>
        </w:rPr>
        <w:t>base</w:t>
      </w:r>
      <w:r>
        <w:rPr>
          <w:spacing w:val="27"/>
          <w:sz w:val="22"/>
        </w:rPr>
        <w:t xml:space="preserve"> </w:t>
      </w:r>
      <w:r>
        <w:rPr>
          <w:sz w:val="22"/>
        </w:rPr>
        <w:t>no</w:t>
      </w:r>
      <w:r>
        <w:rPr>
          <w:spacing w:val="30"/>
          <w:sz w:val="22"/>
        </w:rPr>
        <w:t xml:space="preserve"> </w:t>
      </w:r>
      <w:r>
        <w:rPr>
          <w:sz w:val="22"/>
        </w:rPr>
        <w:t>limite</w:t>
      </w:r>
      <w:r>
        <w:rPr>
          <w:spacing w:val="29"/>
          <w:sz w:val="22"/>
        </w:rPr>
        <w:t xml:space="preserve"> </w:t>
      </w:r>
      <w:r>
        <w:rPr>
          <w:sz w:val="22"/>
        </w:rPr>
        <w:t>definido</w:t>
      </w:r>
      <w:r>
        <w:rPr>
          <w:spacing w:val="30"/>
          <w:sz w:val="22"/>
        </w:rPr>
        <w:t xml:space="preserve"> </w:t>
      </w:r>
      <w:r>
        <w:rPr>
          <w:sz w:val="22"/>
        </w:rPr>
        <w:t>pela</w:t>
      </w:r>
      <w:r>
        <w:rPr>
          <w:spacing w:val="26"/>
          <w:sz w:val="22"/>
        </w:rPr>
        <w:t xml:space="preserve"> </w:t>
      </w:r>
      <w:r>
        <w:rPr>
          <w:sz w:val="22"/>
        </w:rPr>
        <w:t>Receita Federal do Brasil para transmissão da Escrituração Contábil Digital - ECD ao Sped.</w:t>
      </w:r>
    </w:p>
    <w:p w14:paraId="0E30B678">
      <w:pPr>
        <w:pStyle w:val="8"/>
        <w:numPr>
          <w:ilvl w:val="1"/>
          <w:numId w:val="4"/>
        </w:numPr>
        <w:tabs>
          <w:tab w:val="left" w:pos="986"/>
        </w:tabs>
        <w:spacing w:before="121" w:after="0" w:line="240" w:lineRule="auto"/>
        <w:ind w:left="282" w:right="567" w:firstLine="0"/>
        <w:jc w:val="left"/>
        <w:rPr>
          <w:b/>
          <w:sz w:val="22"/>
        </w:rPr>
      </w:pPr>
      <w:r>
        <w:rPr>
          <w:sz w:val="22"/>
        </w:rPr>
        <w:t>As empresas criadas no exercício financeiro da licitação deverão atender a todas as exigências da habilitação e poderão substituir os demonstrativos contábeis pelo balanço de abertura. (Lei nº 14.133, de</w:t>
      </w:r>
    </w:p>
    <w:p w14:paraId="2AFBAE56">
      <w:pPr>
        <w:pStyle w:val="8"/>
        <w:spacing w:after="0" w:line="240" w:lineRule="auto"/>
        <w:jc w:val="left"/>
        <w:rPr>
          <w:b/>
          <w:sz w:val="22"/>
        </w:rPr>
        <w:sectPr>
          <w:pgSz w:w="11910" w:h="16840"/>
          <w:pgMar w:top="2160" w:right="708" w:bottom="1860" w:left="850" w:header="708" w:footer="1674" w:gutter="0"/>
          <w:cols w:space="720" w:num="1"/>
        </w:sectPr>
      </w:pPr>
    </w:p>
    <w:p w14:paraId="00C4AB04">
      <w:pPr>
        <w:pStyle w:val="6"/>
        <w:jc w:val="left"/>
      </w:pPr>
    </w:p>
    <w:p w14:paraId="6E12B3DC">
      <w:pPr>
        <w:pStyle w:val="6"/>
        <w:spacing w:before="257"/>
        <w:jc w:val="left"/>
      </w:pPr>
    </w:p>
    <w:p w14:paraId="140346FD">
      <w:pPr>
        <w:pStyle w:val="6"/>
        <w:ind w:left="282"/>
      </w:pPr>
      <w:r>
        <w:t>2021,</w:t>
      </w:r>
      <w:r>
        <w:rPr>
          <w:spacing w:val="-5"/>
        </w:rPr>
        <w:t xml:space="preserve"> </w:t>
      </w:r>
      <w:r>
        <w:t>art.</w:t>
      </w:r>
      <w:r>
        <w:rPr>
          <w:spacing w:val="-4"/>
        </w:rPr>
        <w:t xml:space="preserve"> </w:t>
      </w:r>
      <w:r>
        <w:t>65,</w:t>
      </w:r>
      <w:r>
        <w:rPr>
          <w:spacing w:val="-4"/>
        </w:rPr>
        <w:t xml:space="preserve"> §1º).</w:t>
      </w:r>
    </w:p>
    <w:p w14:paraId="1F42EAE8">
      <w:pPr>
        <w:pStyle w:val="3"/>
        <w:spacing w:before="120"/>
        <w:jc w:val="both"/>
        <w:rPr>
          <w:u w:val="none"/>
        </w:rPr>
      </w:pPr>
      <w:r>
        <w:rPr>
          <w:u w:val="single"/>
        </w:rPr>
        <w:t>Disposições</w:t>
      </w:r>
      <w:r>
        <w:rPr>
          <w:spacing w:val="-7"/>
          <w:u w:val="single"/>
        </w:rPr>
        <w:t xml:space="preserve"> </w:t>
      </w:r>
      <w:r>
        <w:rPr>
          <w:u w:val="single"/>
        </w:rPr>
        <w:t>gerais</w:t>
      </w:r>
      <w:r>
        <w:rPr>
          <w:spacing w:val="-7"/>
          <w:u w:val="single"/>
        </w:rPr>
        <w:t xml:space="preserve"> </w:t>
      </w:r>
      <w:r>
        <w:rPr>
          <w:u w:val="single"/>
        </w:rPr>
        <w:t>sobre</w:t>
      </w:r>
      <w:r>
        <w:rPr>
          <w:spacing w:val="-6"/>
          <w:u w:val="single"/>
        </w:rPr>
        <w:t xml:space="preserve"> </w:t>
      </w:r>
      <w:r>
        <w:rPr>
          <w:spacing w:val="-2"/>
          <w:u w:val="single"/>
        </w:rPr>
        <w:t>habilitação</w:t>
      </w:r>
    </w:p>
    <w:p w14:paraId="55DC4A26">
      <w:pPr>
        <w:pStyle w:val="8"/>
        <w:numPr>
          <w:ilvl w:val="1"/>
          <w:numId w:val="4"/>
        </w:numPr>
        <w:tabs>
          <w:tab w:val="left" w:pos="986"/>
        </w:tabs>
        <w:spacing w:before="120" w:after="0" w:line="240" w:lineRule="auto"/>
        <w:ind w:left="282" w:right="566" w:firstLine="0"/>
        <w:jc w:val="both"/>
        <w:rPr>
          <w:b/>
          <w:sz w:val="22"/>
        </w:rPr>
      </w:pPr>
      <w:r>
        <w:rPr>
          <w:sz w:val="22"/>
        </w:rPr>
        <w:t>Quando permitida a participação de empresas estrangeiras que não funcionem no País, as exigências de habilitação serão atendidas mediante documentos equivalentes, inicialmente apresentados em tradução livre.</w:t>
      </w:r>
    </w:p>
    <w:p w14:paraId="275D93A7">
      <w:pPr>
        <w:pStyle w:val="8"/>
        <w:numPr>
          <w:ilvl w:val="1"/>
          <w:numId w:val="4"/>
        </w:numPr>
        <w:tabs>
          <w:tab w:val="left" w:pos="986"/>
        </w:tabs>
        <w:spacing w:before="122" w:after="0" w:line="240" w:lineRule="auto"/>
        <w:ind w:left="282" w:right="561" w:firstLine="0"/>
        <w:jc w:val="both"/>
        <w:rPr>
          <w:b/>
          <w:sz w:val="22"/>
        </w:rPr>
      </w:pPr>
      <w:r>
        <w:rPr>
          <w:sz w:val="22"/>
        </w:rPr>
        <w:t>Na</w:t>
      </w:r>
      <w:r>
        <w:rPr>
          <w:spacing w:val="-4"/>
          <w:sz w:val="22"/>
        </w:rPr>
        <w:t xml:space="preserve"> </w:t>
      </w:r>
      <w:r>
        <w:rPr>
          <w:sz w:val="22"/>
        </w:rPr>
        <w:t>hipótese</w:t>
      </w:r>
      <w:r>
        <w:rPr>
          <w:spacing w:val="-4"/>
          <w:sz w:val="22"/>
        </w:rPr>
        <w:t xml:space="preserve"> </w:t>
      </w:r>
      <w:r>
        <w:rPr>
          <w:sz w:val="22"/>
        </w:rPr>
        <w:t>de</w:t>
      </w:r>
      <w:r>
        <w:rPr>
          <w:spacing w:val="-6"/>
          <w:sz w:val="22"/>
        </w:rPr>
        <w:t xml:space="preserve"> </w:t>
      </w:r>
      <w:r>
        <w:rPr>
          <w:sz w:val="22"/>
        </w:rPr>
        <w:t>o</w:t>
      </w:r>
      <w:r>
        <w:rPr>
          <w:spacing w:val="-5"/>
          <w:sz w:val="22"/>
        </w:rPr>
        <w:t xml:space="preserve"> </w:t>
      </w:r>
      <w:r>
        <w:rPr>
          <w:sz w:val="22"/>
        </w:rPr>
        <w:t>fornecedor</w:t>
      </w:r>
      <w:r>
        <w:rPr>
          <w:spacing w:val="-4"/>
          <w:sz w:val="22"/>
        </w:rPr>
        <w:t xml:space="preserve"> </w:t>
      </w:r>
      <w:r>
        <w:rPr>
          <w:sz w:val="22"/>
        </w:rPr>
        <w:t>ser</w:t>
      </w:r>
      <w:r>
        <w:rPr>
          <w:spacing w:val="-4"/>
          <w:sz w:val="22"/>
        </w:rPr>
        <w:t xml:space="preserve"> </w:t>
      </w:r>
      <w:r>
        <w:rPr>
          <w:sz w:val="22"/>
        </w:rPr>
        <w:t>empresa</w:t>
      </w:r>
      <w:r>
        <w:rPr>
          <w:spacing w:val="-4"/>
          <w:sz w:val="22"/>
        </w:rPr>
        <w:t xml:space="preserve"> </w:t>
      </w:r>
      <w:r>
        <w:rPr>
          <w:sz w:val="22"/>
        </w:rPr>
        <w:t>estrangeira</w:t>
      </w:r>
      <w:r>
        <w:rPr>
          <w:spacing w:val="-7"/>
          <w:sz w:val="22"/>
        </w:rPr>
        <w:t xml:space="preserve"> </w:t>
      </w:r>
      <w:r>
        <w:rPr>
          <w:sz w:val="22"/>
        </w:rPr>
        <w:t>que</w:t>
      </w:r>
      <w:r>
        <w:rPr>
          <w:spacing w:val="-4"/>
          <w:sz w:val="22"/>
        </w:rPr>
        <w:t xml:space="preserve"> </w:t>
      </w:r>
      <w:r>
        <w:rPr>
          <w:sz w:val="22"/>
        </w:rPr>
        <w:t>não</w:t>
      </w:r>
      <w:r>
        <w:rPr>
          <w:spacing w:val="-4"/>
          <w:sz w:val="22"/>
        </w:rPr>
        <w:t xml:space="preserve"> </w:t>
      </w:r>
      <w:r>
        <w:rPr>
          <w:sz w:val="22"/>
        </w:rPr>
        <w:t>funcione</w:t>
      </w:r>
      <w:r>
        <w:rPr>
          <w:spacing w:val="-4"/>
          <w:sz w:val="22"/>
        </w:rPr>
        <w:t xml:space="preserve"> </w:t>
      </w:r>
      <w:r>
        <w:rPr>
          <w:sz w:val="22"/>
        </w:rPr>
        <w:t>no</w:t>
      </w:r>
      <w:r>
        <w:rPr>
          <w:spacing w:val="-5"/>
          <w:sz w:val="22"/>
        </w:rPr>
        <w:t xml:space="preserve"> </w:t>
      </w:r>
      <w:r>
        <w:rPr>
          <w:sz w:val="22"/>
        </w:rPr>
        <w:t>País,</w:t>
      </w:r>
      <w:r>
        <w:rPr>
          <w:spacing w:val="-5"/>
          <w:sz w:val="22"/>
        </w:rPr>
        <w:t xml:space="preserve"> </w:t>
      </w:r>
      <w:r>
        <w:rPr>
          <w:sz w:val="22"/>
        </w:rPr>
        <w:t>para</w:t>
      </w:r>
      <w:r>
        <w:rPr>
          <w:spacing w:val="-5"/>
          <w:sz w:val="22"/>
        </w:rPr>
        <w:t xml:space="preserve"> </w:t>
      </w:r>
      <w:r>
        <w:rPr>
          <w:sz w:val="22"/>
        </w:rPr>
        <w:t>assinatura</w:t>
      </w:r>
      <w:r>
        <w:rPr>
          <w:spacing w:val="-4"/>
          <w:sz w:val="22"/>
        </w:rPr>
        <w:t xml:space="preserve"> </w:t>
      </w:r>
      <w:r>
        <w:rPr>
          <w:sz w:val="22"/>
        </w:rPr>
        <w:t>do contrato</w:t>
      </w:r>
      <w:r>
        <w:rPr>
          <w:spacing w:val="-5"/>
          <w:sz w:val="22"/>
        </w:rPr>
        <w:t xml:space="preserve"> </w:t>
      </w:r>
      <w:r>
        <w:rPr>
          <w:sz w:val="22"/>
        </w:rPr>
        <w:t>ou</w:t>
      </w:r>
      <w:r>
        <w:rPr>
          <w:spacing w:val="-5"/>
          <w:sz w:val="22"/>
        </w:rPr>
        <w:t xml:space="preserve"> </w:t>
      </w:r>
      <w:r>
        <w:rPr>
          <w:sz w:val="22"/>
        </w:rPr>
        <w:t>da</w:t>
      </w:r>
      <w:r>
        <w:rPr>
          <w:spacing w:val="-7"/>
          <w:sz w:val="22"/>
        </w:rPr>
        <w:t xml:space="preserve"> </w:t>
      </w:r>
      <w:r>
        <w:rPr>
          <w:sz w:val="22"/>
        </w:rPr>
        <w:t>ata</w:t>
      </w:r>
      <w:r>
        <w:rPr>
          <w:spacing w:val="-7"/>
          <w:sz w:val="22"/>
        </w:rPr>
        <w:t xml:space="preserve"> </w:t>
      </w:r>
      <w:r>
        <w:rPr>
          <w:sz w:val="22"/>
        </w:rPr>
        <w:t>de</w:t>
      </w:r>
      <w:r>
        <w:rPr>
          <w:spacing w:val="-4"/>
          <w:sz w:val="22"/>
        </w:rPr>
        <w:t xml:space="preserve"> </w:t>
      </w:r>
      <w:r>
        <w:rPr>
          <w:sz w:val="22"/>
        </w:rPr>
        <w:t>registro</w:t>
      </w:r>
      <w:r>
        <w:rPr>
          <w:spacing w:val="-3"/>
          <w:sz w:val="22"/>
        </w:rPr>
        <w:t xml:space="preserve"> </w:t>
      </w:r>
      <w:r>
        <w:rPr>
          <w:sz w:val="22"/>
        </w:rPr>
        <w:t>de</w:t>
      </w:r>
      <w:r>
        <w:rPr>
          <w:spacing w:val="-4"/>
          <w:sz w:val="22"/>
        </w:rPr>
        <w:t xml:space="preserve"> </w:t>
      </w:r>
      <w:r>
        <w:rPr>
          <w:sz w:val="22"/>
        </w:rPr>
        <w:t>preços</w:t>
      </w:r>
      <w:r>
        <w:rPr>
          <w:spacing w:val="-7"/>
          <w:sz w:val="22"/>
        </w:rPr>
        <w:t xml:space="preserve"> </w:t>
      </w:r>
      <w:r>
        <w:rPr>
          <w:sz w:val="22"/>
        </w:rPr>
        <w:t>ou</w:t>
      </w:r>
      <w:r>
        <w:rPr>
          <w:spacing w:val="-7"/>
          <w:sz w:val="22"/>
        </w:rPr>
        <w:t xml:space="preserve"> </w:t>
      </w:r>
      <w:r>
        <w:rPr>
          <w:sz w:val="22"/>
        </w:rPr>
        <w:t>do</w:t>
      </w:r>
      <w:r>
        <w:rPr>
          <w:spacing w:val="-5"/>
          <w:sz w:val="22"/>
        </w:rPr>
        <w:t xml:space="preserve"> </w:t>
      </w:r>
      <w:r>
        <w:rPr>
          <w:sz w:val="22"/>
        </w:rPr>
        <w:t>aceite</w:t>
      </w:r>
      <w:r>
        <w:rPr>
          <w:spacing w:val="-6"/>
          <w:sz w:val="22"/>
        </w:rPr>
        <w:t xml:space="preserve"> </w:t>
      </w:r>
      <w:r>
        <w:rPr>
          <w:sz w:val="22"/>
        </w:rPr>
        <w:t>do</w:t>
      </w:r>
      <w:r>
        <w:rPr>
          <w:spacing w:val="-3"/>
          <w:sz w:val="22"/>
        </w:rPr>
        <w:t xml:space="preserve"> </w:t>
      </w:r>
      <w:r>
        <w:rPr>
          <w:sz w:val="22"/>
        </w:rPr>
        <w:t>instrumento</w:t>
      </w:r>
      <w:r>
        <w:rPr>
          <w:spacing w:val="-5"/>
          <w:sz w:val="22"/>
        </w:rPr>
        <w:t xml:space="preserve"> </w:t>
      </w:r>
      <w:r>
        <w:rPr>
          <w:sz w:val="22"/>
        </w:rPr>
        <w:t>equivalente,</w:t>
      </w:r>
      <w:r>
        <w:rPr>
          <w:spacing w:val="-6"/>
          <w:sz w:val="22"/>
        </w:rPr>
        <w:t xml:space="preserve"> </w:t>
      </w:r>
      <w:r>
        <w:rPr>
          <w:sz w:val="22"/>
        </w:rPr>
        <w:t>os</w:t>
      </w:r>
      <w:r>
        <w:rPr>
          <w:spacing w:val="-4"/>
          <w:sz w:val="22"/>
        </w:rPr>
        <w:t xml:space="preserve"> </w:t>
      </w:r>
      <w:r>
        <w:rPr>
          <w:sz w:val="22"/>
        </w:rPr>
        <w:t>documentos</w:t>
      </w:r>
      <w:r>
        <w:rPr>
          <w:spacing w:val="-7"/>
          <w:sz w:val="22"/>
        </w:rPr>
        <w:t xml:space="preserve"> </w:t>
      </w:r>
      <w:r>
        <w:rPr>
          <w:sz w:val="22"/>
        </w:rPr>
        <w:t>exigidos para</w:t>
      </w:r>
      <w:r>
        <w:rPr>
          <w:spacing w:val="-7"/>
          <w:sz w:val="22"/>
        </w:rPr>
        <w:t xml:space="preserve"> </w:t>
      </w:r>
      <w:r>
        <w:rPr>
          <w:sz w:val="22"/>
        </w:rPr>
        <w:t>a</w:t>
      </w:r>
      <w:r>
        <w:rPr>
          <w:spacing w:val="-7"/>
          <w:sz w:val="22"/>
        </w:rPr>
        <w:t xml:space="preserve"> </w:t>
      </w:r>
      <w:r>
        <w:rPr>
          <w:sz w:val="22"/>
        </w:rPr>
        <w:t>habilitação</w:t>
      </w:r>
      <w:r>
        <w:rPr>
          <w:spacing w:val="-6"/>
          <w:sz w:val="22"/>
        </w:rPr>
        <w:t xml:space="preserve"> </w:t>
      </w:r>
      <w:r>
        <w:rPr>
          <w:sz w:val="22"/>
        </w:rPr>
        <w:t>serão</w:t>
      </w:r>
      <w:r>
        <w:rPr>
          <w:spacing w:val="-8"/>
          <w:sz w:val="22"/>
        </w:rPr>
        <w:t xml:space="preserve"> </w:t>
      </w:r>
      <w:r>
        <w:rPr>
          <w:sz w:val="22"/>
        </w:rPr>
        <w:t>traduzidos</w:t>
      </w:r>
      <w:r>
        <w:rPr>
          <w:spacing w:val="-7"/>
          <w:sz w:val="22"/>
        </w:rPr>
        <w:t xml:space="preserve"> </w:t>
      </w:r>
      <w:r>
        <w:rPr>
          <w:sz w:val="22"/>
        </w:rPr>
        <w:t>por</w:t>
      </w:r>
      <w:r>
        <w:rPr>
          <w:spacing w:val="-7"/>
          <w:sz w:val="22"/>
        </w:rPr>
        <w:t xml:space="preserve"> </w:t>
      </w:r>
      <w:r>
        <w:rPr>
          <w:sz w:val="22"/>
        </w:rPr>
        <w:t>tradutor</w:t>
      </w:r>
      <w:r>
        <w:rPr>
          <w:spacing w:val="-7"/>
          <w:sz w:val="22"/>
        </w:rPr>
        <w:t xml:space="preserve"> </w:t>
      </w:r>
      <w:r>
        <w:rPr>
          <w:sz w:val="22"/>
        </w:rPr>
        <w:t>juramentado</w:t>
      </w:r>
      <w:r>
        <w:rPr>
          <w:spacing w:val="-5"/>
          <w:sz w:val="22"/>
        </w:rPr>
        <w:t xml:space="preserve"> </w:t>
      </w:r>
      <w:r>
        <w:rPr>
          <w:sz w:val="22"/>
        </w:rPr>
        <w:t>no</w:t>
      </w:r>
      <w:r>
        <w:rPr>
          <w:spacing w:val="-5"/>
          <w:sz w:val="22"/>
        </w:rPr>
        <w:t xml:space="preserve"> </w:t>
      </w:r>
      <w:r>
        <w:rPr>
          <w:sz w:val="22"/>
        </w:rPr>
        <w:t>País</w:t>
      </w:r>
      <w:r>
        <w:rPr>
          <w:spacing w:val="-10"/>
          <w:sz w:val="22"/>
        </w:rPr>
        <w:t xml:space="preserve"> </w:t>
      </w:r>
      <w:r>
        <w:rPr>
          <w:sz w:val="22"/>
        </w:rPr>
        <w:t>e</w:t>
      </w:r>
      <w:r>
        <w:rPr>
          <w:spacing w:val="-6"/>
          <w:sz w:val="22"/>
        </w:rPr>
        <w:t xml:space="preserve"> </w:t>
      </w:r>
      <w:r>
        <w:rPr>
          <w:sz w:val="22"/>
        </w:rPr>
        <w:t>apostilados</w:t>
      </w:r>
      <w:r>
        <w:rPr>
          <w:spacing w:val="-7"/>
          <w:sz w:val="22"/>
        </w:rPr>
        <w:t xml:space="preserve"> </w:t>
      </w:r>
      <w:r>
        <w:rPr>
          <w:sz w:val="22"/>
        </w:rPr>
        <w:t>nos</w:t>
      </w:r>
      <w:r>
        <w:rPr>
          <w:spacing w:val="-7"/>
          <w:sz w:val="22"/>
        </w:rPr>
        <w:t xml:space="preserve"> </w:t>
      </w:r>
      <w:r>
        <w:rPr>
          <w:sz w:val="22"/>
        </w:rPr>
        <w:t>termos</w:t>
      </w:r>
      <w:r>
        <w:rPr>
          <w:spacing w:val="-7"/>
          <w:sz w:val="22"/>
        </w:rPr>
        <w:t xml:space="preserve"> </w:t>
      </w:r>
      <w:r>
        <w:rPr>
          <w:sz w:val="22"/>
        </w:rPr>
        <w:t>do</w:t>
      </w:r>
      <w:r>
        <w:rPr>
          <w:spacing w:val="-5"/>
          <w:sz w:val="22"/>
        </w:rPr>
        <w:t xml:space="preserve"> </w:t>
      </w:r>
      <w:r>
        <w:rPr>
          <w:sz w:val="22"/>
        </w:rPr>
        <w:t>disposto no Decreto nº 8.660, de 29 de janeiro de 2016, ou de outro que venha a substituí-lo, ou consularizados pelos respectivos consulados ou embaixadas.</w:t>
      </w:r>
    </w:p>
    <w:p w14:paraId="57D6DAD7">
      <w:pPr>
        <w:pStyle w:val="8"/>
        <w:numPr>
          <w:ilvl w:val="1"/>
          <w:numId w:val="4"/>
        </w:numPr>
        <w:tabs>
          <w:tab w:val="left" w:pos="986"/>
        </w:tabs>
        <w:spacing w:before="118" w:after="0" w:line="240" w:lineRule="auto"/>
        <w:ind w:left="282" w:right="565" w:firstLine="0"/>
        <w:jc w:val="both"/>
        <w:rPr>
          <w:b/>
          <w:sz w:val="22"/>
        </w:rPr>
      </w:pPr>
      <w:r>
        <w:rPr>
          <w:sz w:val="22"/>
        </w:rPr>
        <w:t>Não</w:t>
      </w:r>
      <w:r>
        <w:rPr>
          <w:spacing w:val="-7"/>
          <w:sz w:val="22"/>
        </w:rPr>
        <w:t xml:space="preserve"> </w:t>
      </w:r>
      <w:r>
        <w:rPr>
          <w:sz w:val="22"/>
        </w:rPr>
        <w:t>serão</w:t>
      </w:r>
      <w:r>
        <w:rPr>
          <w:spacing w:val="-6"/>
          <w:sz w:val="22"/>
        </w:rPr>
        <w:t xml:space="preserve"> </w:t>
      </w:r>
      <w:r>
        <w:rPr>
          <w:sz w:val="22"/>
        </w:rPr>
        <w:t>aceitos</w:t>
      </w:r>
      <w:r>
        <w:rPr>
          <w:spacing w:val="-8"/>
          <w:sz w:val="22"/>
        </w:rPr>
        <w:t xml:space="preserve"> </w:t>
      </w:r>
      <w:r>
        <w:rPr>
          <w:sz w:val="22"/>
        </w:rPr>
        <w:t>documentos</w:t>
      </w:r>
      <w:r>
        <w:rPr>
          <w:spacing w:val="-8"/>
          <w:sz w:val="22"/>
        </w:rPr>
        <w:t xml:space="preserve"> </w:t>
      </w:r>
      <w:r>
        <w:rPr>
          <w:sz w:val="22"/>
        </w:rPr>
        <w:t>de</w:t>
      </w:r>
      <w:r>
        <w:rPr>
          <w:spacing w:val="-7"/>
          <w:sz w:val="22"/>
        </w:rPr>
        <w:t xml:space="preserve"> </w:t>
      </w:r>
      <w:r>
        <w:rPr>
          <w:sz w:val="22"/>
        </w:rPr>
        <w:t>habilitação</w:t>
      </w:r>
      <w:r>
        <w:rPr>
          <w:spacing w:val="-9"/>
          <w:sz w:val="22"/>
        </w:rPr>
        <w:t xml:space="preserve"> </w:t>
      </w:r>
      <w:r>
        <w:rPr>
          <w:sz w:val="22"/>
        </w:rPr>
        <w:t>com</w:t>
      </w:r>
      <w:r>
        <w:rPr>
          <w:spacing w:val="-7"/>
          <w:sz w:val="22"/>
        </w:rPr>
        <w:t xml:space="preserve"> </w:t>
      </w:r>
      <w:r>
        <w:rPr>
          <w:sz w:val="22"/>
        </w:rPr>
        <w:t>indicação</w:t>
      </w:r>
      <w:r>
        <w:rPr>
          <w:spacing w:val="-7"/>
          <w:sz w:val="22"/>
        </w:rPr>
        <w:t xml:space="preserve"> </w:t>
      </w:r>
      <w:r>
        <w:rPr>
          <w:sz w:val="22"/>
        </w:rPr>
        <w:t>de</w:t>
      </w:r>
      <w:r>
        <w:rPr>
          <w:spacing w:val="-7"/>
          <w:sz w:val="22"/>
        </w:rPr>
        <w:t xml:space="preserve"> </w:t>
      </w:r>
      <w:r>
        <w:rPr>
          <w:sz w:val="22"/>
        </w:rPr>
        <w:t>CNPJ/CPF</w:t>
      </w:r>
      <w:r>
        <w:rPr>
          <w:spacing w:val="-10"/>
          <w:sz w:val="22"/>
        </w:rPr>
        <w:t xml:space="preserve"> </w:t>
      </w:r>
      <w:r>
        <w:rPr>
          <w:sz w:val="22"/>
        </w:rPr>
        <w:t>diferentes,</w:t>
      </w:r>
      <w:r>
        <w:rPr>
          <w:spacing w:val="-7"/>
          <w:sz w:val="22"/>
        </w:rPr>
        <w:t xml:space="preserve"> </w:t>
      </w:r>
      <w:r>
        <w:rPr>
          <w:sz w:val="22"/>
        </w:rPr>
        <w:t>salvo</w:t>
      </w:r>
      <w:r>
        <w:rPr>
          <w:spacing w:val="-6"/>
          <w:sz w:val="22"/>
        </w:rPr>
        <w:t xml:space="preserve"> </w:t>
      </w:r>
      <w:r>
        <w:rPr>
          <w:sz w:val="22"/>
        </w:rPr>
        <w:t>aqueles legalmente permitidos.</w:t>
      </w:r>
    </w:p>
    <w:p w14:paraId="5B82A893">
      <w:pPr>
        <w:pStyle w:val="8"/>
        <w:numPr>
          <w:ilvl w:val="1"/>
          <w:numId w:val="4"/>
        </w:numPr>
        <w:tabs>
          <w:tab w:val="left" w:pos="986"/>
        </w:tabs>
        <w:spacing w:before="121" w:after="0" w:line="240" w:lineRule="auto"/>
        <w:ind w:left="282" w:right="563" w:firstLine="0"/>
        <w:jc w:val="both"/>
        <w:rPr>
          <w:b/>
          <w:sz w:val="22"/>
        </w:rPr>
      </w:pPr>
      <w:r>
        <w:rPr>
          <w:sz w:val="22"/>
        </w:rPr>
        <w:t>Se o fornecedor for a matriz, todos os documentos deverão estar em nome da matriz, e se o fornecedor for a filial, todos os documentos deverão estar em nome da filial, exceto para atestados de capacidade</w:t>
      </w:r>
      <w:r>
        <w:rPr>
          <w:spacing w:val="-7"/>
          <w:sz w:val="22"/>
        </w:rPr>
        <w:t xml:space="preserve"> </w:t>
      </w:r>
      <w:r>
        <w:rPr>
          <w:sz w:val="22"/>
        </w:rPr>
        <w:t>técnica,</w:t>
      </w:r>
      <w:r>
        <w:rPr>
          <w:spacing w:val="-8"/>
          <w:sz w:val="22"/>
        </w:rPr>
        <w:t xml:space="preserve"> </w:t>
      </w:r>
      <w:r>
        <w:rPr>
          <w:sz w:val="22"/>
        </w:rPr>
        <w:t>e</w:t>
      </w:r>
      <w:r>
        <w:rPr>
          <w:spacing w:val="-7"/>
          <w:sz w:val="22"/>
        </w:rPr>
        <w:t xml:space="preserve"> </w:t>
      </w:r>
      <w:r>
        <w:rPr>
          <w:sz w:val="22"/>
        </w:rPr>
        <w:t>no</w:t>
      </w:r>
      <w:r>
        <w:rPr>
          <w:spacing w:val="-9"/>
          <w:sz w:val="22"/>
        </w:rPr>
        <w:t xml:space="preserve"> </w:t>
      </w:r>
      <w:r>
        <w:rPr>
          <w:sz w:val="22"/>
        </w:rPr>
        <w:t>caso</w:t>
      </w:r>
      <w:r>
        <w:rPr>
          <w:spacing w:val="-6"/>
          <w:sz w:val="22"/>
        </w:rPr>
        <w:t xml:space="preserve"> </w:t>
      </w:r>
      <w:r>
        <w:rPr>
          <w:sz w:val="22"/>
        </w:rPr>
        <w:t>daqueles</w:t>
      </w:r>
      <w:r>
        <w:rPr>
          <w:spacing w:val="-7"/>
          <w:sz w:val="22"/>
        </w:rPr>
        <w:t xml:space="preserve"> </w:t>
      </w:r>
      <w:r>
        <w:rPr>
          <w:sz w:val="22"/>
        </w:rPr>
        <w:t>documentos</w:t>
      </w:r>
      <w:r>
        <w:rPr>
          <w:spacing w:val="-8"/>
          <w:sz w:val="22"/>
        </w:rPr>
        <w:t xml:space="preserve"> </w:t>
      </w:r>
      <w:r>
        <w:rPr>
          <w:sz w:val="22"/>
        </w:rPr>
        <w:t>que,</w:t>
      </w:r>
      <w:r>
        <w:rPr>
          <w:spacing w:val="-7"/>
          <w:sz w:val="22"/>
        </w:rPr>
        <w:t xml:space="preserve"> </w:t>
      </w:r>
      <w:r>
        <w:rPr>
          <w:sz w:val="22"/>
        </w:rPr>
        <w:t>pela</w:t>
      </w:r>
      <w:r>
        <w:rPr>
          <w:spacing w:val="-8"/>
          <w:sz w:val="22"/>
        </w:rPr>
        <w:t xml:space="preserve"> </w:t>
      </w:r>
      <w:r>
        <w:rPr>
          <w:sz w:val="22"/>
        </w:rPr>
        <w:t>própria</w:t>
      </w:r>
      <w:r>
        <w:rPr>
          <w:spacing w:val="-5"/>
          <w:sz w:val="22"/>
        </w:rPr>
        <w:t xml:space="preserve"> </w:t>
      </w:r>
      <w:r>
        <w:rPr>
          <w:sz w:val="22"/>
        </w:rPr>
        <w:t>natureza,</w:t>
      </w:r>
      <w:r>
        <w:rPr>
          <w:spacing w:val="-10"/>
          <w:sz w:val="22"/>
        </w:rPr>
        <w:t xml:space="preserve"> </w:t>
      </w:r>
      <w:r>
        <w:rPr>
          <w:sz w:val="22"/>
        </w:rPr>
        <w:t>comprovadamente,</w:t>
      </w:r>
      <w:r>
        <w:rPr>
          <w:spacing w:val="-7"/>
          <w:sz w:val="22"/>
        </w:rPr>
        <w:t xml:space="preserve"> </w:t>
      </w:r>
      <w:r>
        <w:rPr>
          <w:sz w:val="22"/>
        </w:rPr>
        <w:t>forem emitidos somente em nome da matriz.</w:t>
      </w:r>
    </w:p>
    <w:p w14:paraId="01CC749E">
      <w:pPr>
        <w:pStyle w:val="8"/>
        <w:numPr>
          <w:ilvl w:val="1"/>
          <w:numId w:val="4"/>
        </w:numPr>
        <w:tabs>
          <w:tab w:val="left" w:pos="986"/>
        </w:tabs>
        <w:spacing w:before="121" w:after="0" w:line="240" w:lineRule="auto"/>
        <w:ind w:left="282" w:right="563" w:firstLine="0"/>
        <w:jc w:val="both"/>
        <w:rPr>
          <w:b/>
          <w:sz w:val="22"/>
        </w:rPr>
      </w:pPr>
      <w:r>
        <w:rPr>
          <w:sz w:val="22"/>
        </w:rPr>
        <w:t>Serão aceitos registros de CNPJ de fornecedor matriz e filial com diferenças de números de documentos pertinentes ao CND e ao CRF/FGTS, quando for comprovada a centralização do recolhimento dessas contribuições.</w:t>
      </w:r>
    </w:p>
    <w:p w14:paraId="03157B45">
      <w:pPr>
        <w:pStyle w:val="3"/>
        <w:spacing w:before="119"/>
        <w:jc w:val="both"/>
        <w:rPr>
          <w:u w:val="none"/>
        </w:rPr>
      </w:pPr>
      <w:r>
        <w:rPr>
          <w:u w:val="single"/>
        </w:rPr>
        <w:t>Qualificação</w:t>
      </w:r>
      <w:r>
        <w:rPr>
          <w:spacing w:val="-9"/>
          <w:u w:val="single"/>
        </w:rPr>
        <w:t xml:space="preserve"> </w:t>
      </w:r>
      <w:r>
        <w:rPr>
          <w:spacing w:val="-2"/>
          <w:u w:val="single"/>
        </w:rPr>
        <w:t>Técnica</w:t>
      </w:r>
    </w:p>
    <w:p w14:paraId="65A0FCCF">
      <w:pPr>
        <w:pStyle w:val="8"/>
        <w:numPr>
          <w:ilvl w:val="1"/>
          <w:numId w:val="4"/>
        </w:numPr>
        <w:tabs>
          <w:tab w:val="left" w:pos="986"/>
        </w:tabs>
        <w:spacing w:before="120" w:after="0" w:line="240" w:lineRule="auto"/>
        <w:ind w:left="986" w:right="0" w:hanging="704"/>
        <w:jc w:val="both"/>
        <w:rPr>
          <w:b/>
          <w:sz w:val="22"/>
        </w:rPr>
      </w:pPr>
      <w:r>
        <w:rPr>
          <w:color w:val="FF0000"/>
          <w:sz w:val="22"/>
        </w:rPr>
        <w:t>Quanto</w:t>
      </w:r>
      <w:r>
        <w:rPr>
          <w:color w:val="FF0000"/>
          <w:spacing w:val="-1"/>
          <w:sz w:val="22"/>
        </w:rPr>
        <w:t xml:space="preserve"> </w:t>
      </w:r>
      <w:r>
        <w:rPr>
          <w:color w:val="FF0000"/>
          <w:sz w:val="22"/>
        </w:rPr>
        <w:t>à</w:t>
      </w:r>
      <w:r>
        <w:rPr>
          <w:color w:val="FF0000"/>
          <w:spacing w:val="-3"/>
          <w:sz w:val="22"/>
        </w:rPr>
        <w:t xml:space="preserve"> </w:t>
      </w:r>
      <w:r>
        <w:rPr>
          <w:color w:val="FF0000"/>
          <w:spacing w:val="-2"/>
          <w:sz w:val="22"/>
        </w:rPr>
        <w:t>forma:</w:t>
      </w:r>
    </w:p>
    <w:p w14:paraId="1433D34D">
      <w:pPr>
        <w:pStyle w:val="8"/>
        <w:numPr>
          <w:ilvl w:val="2"/>
          <w:numId w:val="14"/>
        </w:numPr>
        <w:tabs>
          <w:tab w:val="left" w:pos="944"/>
        </w:tabs>
        <w:spacing w:before="120" w:after="0" w:line="240" w:lineRule="auto"/>
        <w:ind w:left="944" w:right="0" w:hanging="662"/>
        <w:jc w:val="both"/>
        <w:rPr>
          <w:sz w:val="22"/>
        </w:rPr>
      </w:pPr>
      <w:r>
        <w:rPr>
          <w:color w:val="FF0000"/>
          <w:sz w:val="22"/>
        </w:rPr>
        <w:t>Apresentar</w:t>
      </w:r>
      <w:r>
        <w:rPr>
          <w:color w:val="FF0000"/>
          <w:spacing w:val="-7"/>
          <w:sz w:val="22"/>
        </w:rPr>
        <w:t xml:space="preserve"> </w:t>
      </w:r>
      <w:r>
        <w:rPr>
          <w:color w:val="FF0000"/>
          <w:sz w:val="22"/>
        </w:rPr>
        <w:t>registro</w:t>
      </w:r>
      <w:r>
        <w:rPr>
          <w:color w:val="FF0000"/>
          <w:spacing w:val="-5"/>
          <w:sz w:val="22"/>
        </w:rPr>
        <w:t xml:space="preserve"> </w:t>
      </w:r>
      <w:r>
        <w:rPr>
          <w:color w:val="FF0000"/>
          <w:sz w:val="22"/>
        </w:rPr>
        <w:t>na</w:t>
      </w:r>
      <w:r>
        <w:rPr>
          <w:color w:val="FF0000"/>
          <w:spacing w:val="-5"/>
          <w:sz w:val="22"/>
        </w:rPr>
        <w:t xml:space="preserve"> </w:t>
      </w:r>
      <w:r>
        <w:rPr>
          <w:color w:val="FF0000"/>
          <w:sz w:val="22"/>
        </w:rPr>
        <w:t>ANVISA,</w:t>
      </w:r>
      <w:r>
        <w:rPr>
          <w:color w:val="FF0000"/>
          <w:spacing w:val="-4"/>
          <w:sz w:val="22"/>
        </w:rPr>
        <w:t xml:space="preserve"> </w:t>
      </w:r>
      <w:r>
        <w:rPr>
          <w:color w:val="FF0000"/>
          <w:sz w:val="22"/>
        </w:rPr>
        <w:t>conformidade</w:t>
      </w:r>
      <w:r>
        <w:rPr>
          <w:color w:val="FF0000"/>
          <w:spacing w:val="-6"/>
          <w:sz w:val="22"/>
        </w:rPr>
        <w:t xml:space="preserve"> </w:t>
      </w:r>
      <w:r>
        <w:rPr>
          <w:color w:val="FF0000"/>
          <w:sz w:val="22"/>
        </w:rPr>
        <w:t>com</w:t>
      </w:r>
      <w:r>
        <w:rPr>
          <w:color w:val="FF0000"/>
          <w:spacing w:val="-6"/>
          <w:sz w:val="22"/>
        </w:rPr>
        <w:t xml:space="preserve"> </w:t>
      </w:r>
      <w:r>
        <w:rPr>
          <w:color w:val="FF0000"/>
          <w:sz w:val="22"/>
        </w:rPr>
        <w:t>norma</w:t>
      </w:r>
      <w:r>
        <w:rPr>
          <w:color w:val="FF0000"/>
          <w:spacing w:val="-5"/>
          <w:sz w:val="22"/>
        </w:rPr>
        <w:t xml:space="preserve"> </w:t>
      </w:r>
      <w:r>
        <w:rPr>
          <w:color w:val="FF0000"/>
          <w:sz w:val="22"/>
        </w:rPr>
        <w:t>ABNT</w:t>
      </w:r>
      <w:r>
        <w:rPr>
          <w:color w:val="FF0000"/>
          <w:spacing w:val="-4"/>
          <w:sz w:val="22"/>
        </w:rPr>
        <w:t xml:space="preserve"> </w:t>
      </w:r>
      <w:r>
        <w:rPr>
          <w:color w:val="FF0000"/>
          <w:sz w:val="22"/>
        </w:rPr>
        <w:t>NBR</w:t>
      </w:r>
      <w:r>
        <w:rPr>
          <w:color w:val="FF0000"/>
          <w:spacing w:val="-6"/>
          <w:sz w:val="22"/>
        </w:rPr>
        <w:t xml:space="preserve"> </w:t>
      </w:r>
      <w:r>
        <w:rPr>
          <w:color w:val="FF0000"/>
          <w:sz w:val="22"/>
        </w:rPr>
        <w:t>14990-</w:t>
      </w:r>
      <w:r>
        <w:rPr>
          <w:color w:val="FF0000"/>
          <w:spacing w:val="-10"/>
          <w:sz w:val="22"/>
        </w:rPr>
        <w:t>2</w:t>
      </w:r>
    </w:p>
    <w:p w14:paraId="2F8E8751">
      <w:pPr>
        <w:pStyle w:val="8"/>
        <w:numPr>
          <w:ilvl w:val="2"/>
          <w:numId w:val="14"/>
        </w:numPr>
        <w:tabs>
          <w:tab w:val="left" w:pos="951"/>
        </w:tabs>
        <w:spacing w:before="120" w:after="0" w:line="240" w:lineRule="auto"/>
        <w:ind w:left="282" w:right="565" w:firstLine="0"/>
        <w:jc w:val="both"/>
        <w:rPr>
          <w:sz w:val="22"/>
        </w:rPr>
      </w:pPr>
      <w:r>
        <w:rPr>
          <w:color w:val="FF0000"/>
          <w:sz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05CF547C">
      <w:pPr>
        <w:pStyle w:val="8"/>
        <w:numPr>
          <w:ilvl w:val="2"/>
          <w:numId w:val="14"/>
        </w:numPr>
        <w:tabs>
          <w:tab w:val="left" w:pos="956"/>
        </w:tabs>
        <w:spacing w:before="122" w:after="0" w:line="240" w:lineRule="auto"/>
        <w:ind w:left="282" w:right="567" w:firstLine="0"/>
        <w:jc w:val="both"/>
        <w:rPr>
          <w:sz w:val="22"/>
        </w:rPr>
      </w:pPr>
      <w:r>
        <w:rPr>
          <w:color w:val="FF0000"/>
          <w:sz w:val="22"/>
        </w:rPr>
        <w:t xml:space="preserve">Os materiais informativos utilizados para comprovar as especificações dos produtos cotados, que estejam impressos em idioma diverso do nacional, deverão ser apresentados com tradução para o </w:t>
      </w:r>
      <w:r>
        <w:rPr>
          <w:color w:val="FF0000"/>
          <w:spacing w:val="-2"/>
          <w:sz w:val="22"/>
        </w:rPr>
        <w:t>português.</w:t>
      </w:r>
    </w:p>
    <w:p w14:paraId="3CA59B53">
      <w:pPr>
        <w:pStyle w:val="8"/>
        <w:numPr>
          <w:ilvl w:val="2"/>
          <w:numId w:val="14"/>
        </w:numPr>
        <w:tabs>
          <w:tab w:val="left" w:pos="970"/>
        </w:tabs>
        <w:spacing w:before="118" w:after="0" w:line="240" w:lineRule="auto"/>
        <w:ind w:left="282" w:right="572" w:firstLine="0"/>
        <w:jc w:val="left"/>
        <w:rPr>
          <w:sz w:val="22"/>
        </w:rPr>
      </w:pPr>
      <w:r>
        <w:rPr>
          <w:color w:val="FF0000"/>
          <w:sz w:val="22"/>
        </w:rPr>
        <w:t>Os documentos apresentados por distribuidoras devem</w:t>
      </w:r>
      <w:r>
        <w:rPr>
          <w:color w:val="FF0000"/>
          <w:spacing w:val="24"/>
          <w:sz w:val="22"/>
        </w:rPr>
        <w:t xml:space="preserve"> </w:t>
      </w:r>
      <w:r>
        <w:rPr>
          <w:color w:val="FF0000"/>
          <w:sz w:val="22"/>
        </w:rPr>
        <w:t>se referir a cada marca/laboratório dos</w:t>
      </w:r>
      <w:r>
        <w:rPr>
          <w:color w:val="FF0000"/>
          <w:spacing w:val="40"/>
          <w:sz w:val="22"/>
        </w:rPr>
        <w:t xml:space="preserve"> </w:t>
      </w:r>
      <w:r>
        <w:rPr>
          <w:color w:val="FF0000"/>
          <w:sz w:val="22"/>
        </w:rPr>
        <w:t>produtos cotados.</w:t>
      </w:r>
    </w:p>
    <w:p w14:paraId="576CC1AE">
      <w:pPr>
        <w:pStyle w:val="8"/>
        <w:numPr>
          <w:ilvl w:val="2"/>
          <w:numId w:val="14"/>
        </w:numPr>
        <w:tabs>
          <w:tab w:val="left" w:pos="1006"/>
        </w:tabs>
        <w:spacing w:before="121" w:after="0" w:line="240" w:lineRule="auto"/>
        <w:ind w:left="282" w:right="568" w:firstLine="0"/>
        <w:jc w:val="left"/>
        <w:rPr>
          <w:sz w:val="22"/>
        </w:rPr>
      </w:pPr>
      <w:r>
        <w:rPr>
          <w:color w:val="FF0000"/>
          <w:sz w:val="22"/>
        </w:rPr>
        <w:t>Os</w:t>
      </w:r>
      <w:r>
        <w:rPr>
          <w:color w:val="FF0000"/>
          <w:spacing w:val="40"/>
          <w:sz w:val="22"/>
        </w:rPr>
        <w:t xml:space="preserve"> </w:t>
      </w:r>
      <w:r>
        <w:rPr>
          <w:color w:val="FF0000"/>
          <w:sz w:val="22"/>
        </w:rPr>
        <w:t>documentos</w:t>
      </w:r>
      <w:r>
        <w:rPr>
          <w:color w:val="FF0000"/>
          <w:spacing w:val="40"/>
          <w:sz w:val="22"/>
        </w:rPr>
        <w:t xml:space="preserve"> </w:t>
      </w:r>
      <w:r>
        <w:rPr>
          <w:color w:val="FF0000"/>
          <w:sz w:val="22"/>
        </w:rPr>
        <w:t>poderão</w:t>
      </w:r>
      <w:r>
        <w:rPr>
          <w:color w:val="FF0000"/>
          <w:spacing w:val="40"/>
          <w:sz w:val="22"/>
        </w:rPr>
        <w:t xml:space="preserve"> </w:t>
      </w:r>
      <w:r>
        <w:rPr>
          <w:color w:val="FF0000"/>
          <w:sz w:val="22"/>
        </w:rPr>
        <w:t>ser</w:t>
      </w:r>
      <w:r>
        <w:rPr>
          <w:color w:val="FF0000"/>
          <w:spacing w:val="40"/>
          <w:sz w:val="22"/>
        </w:rPr>
        <w:t xml:space="preserve"> </w:t>
      </w:r>
      <w:r>
        <w:rPr>
          <w:color w:val="FF0000"/>
          <w:sz w:val="22"/>
        </w:rPr>
        <w:t>apresentados</w:t>
      </w:r>
      <w:r>
        <w:rPr>
          <w:color w:val="FF0000"/>
          <w:spacing w:val="40"/>
          <w:sz w:val="22"/>
        </w:rPr>
        <w:t xml:space="preserve"> </w:t>
      </w:r>
      <w:r>
        <w:rPr>
          <w:color w:val="FF0000"/>
          <w:sz w:val="22"/>
        </w:rPr>
        <w:t>em</w:t>
      </w:r>
      <w:r>
        <w:rPr>
          <w:color w:val="FF0000"/>
          <w:spacing w:val="40"/>
          <w:sz w:val="22"/>
        </w:rPr>
        <w:t xml:space="preserve"> </w:t>
      </w:r>
      <w:r>
        <w:rPr>
          <w:color w:val="FF0000"/>
          <w:sz w:val="22"/>
        </w:rPr>
        <w:t>original,</w:t>
      </w:r>
      <w:r>
        <w:rPr>
          <w:color w:val="FF0000"/>
          <w:spacing w:val="40"/>
          <w:sz w:val="22"/>
        </w:rPr>
        <w:t xml:space="preserve"> </w:t>
      </w:r>
      <w:r>
        <w:rPr>
          <w:color w:val="FF0000"/>
          <w:sz w:val="22"/>
        </w:rPr>
        <w:t>cópia</w:t>
      </w:r>
      <w:r>
        <w:rPr>
          <w:color w:val="FF0000"/>
          <w:spacing w:val="40"/>
          <w:sz w:val="22"/>
        </w:rPr>
        <w:t xml:space="preserve"> </w:t>
      </w:r>
      <w:r>
        <w:rPr>
          <w:color w:val="FF0000"/>
          <w:sz w:val="22"/>
        </w:rPr>
        <w:t>autenticada</w:t>
      </w:r>
      <w:r>
        <w:rPr>
          <w:color w:val="FF0000"/>
          <w:spacing w:val="40"/>
          <w:sz w:val="22"/>
        </w:rPr>
        <w:t xml:space="preserve"> </w:t>
      </w:r>
      <w:r>
        <w:rPr>
          <w:color w:val="FF0000"/>
          <w:sz w:val="22"/>
        </w:rPr>
        <w:t>ou</w:t>
      </w:r>
      <w:r>
        <w:rPr>
          <w:color w:val="FF0000"/>
          <w:spacing w:val="40"/>
          <w:sz w:val="22"/>
        </w:rPr>
        <w:t xml:space="preserve"> </w:t>
      </w:r>
      <w:r>
        <w:rPr>
          <w:color w:val="FF0000"/>
          <w:sz w:val="22"/>
        </w:rPr>
        <w:t>cópia</w:t>
      </w:r>
      <w:r>
        <w:rPr>
          <w:color w:val="FF0000"/>
          <w:spacing w:val="40"/>
          <w:sz w:val="22"/>
        </w:rPr>
        <w:t xml:space="preserve"> </w:t>
      </w:r>
      <w:r>
        <w:rPr>
          <w:color w:val="FF0000"/>
          <w:sz w:val="22"/>
        </w:rPr>
        <w:t>simples</w:t>
      </w:r>
      <w:r>
        <w:rPr>
          <w:color w:val="FF0000"/>
          <w:spacing w:val="40"/>
          <w:sz w:val="22"/>
        </w:rPr>
        <w:t xml:space="preserve"> </w:t>
      </w:r>
      <w:r>
        <w:rPr>
          <w:color w:val="FF0000"/>
          <w:sz w:val="22"/>
        </w:rPr>
        <w:t>acompanhada do original, para que possa ser autenticada.</w:t>
      </w:r>
    </w:p>
    <w:p w14:paraId="713DE353">
      <w:pPr>
        <w:pStyle w:val="8"/>
        <w:numPr>
          <w:ilvl w:val="2"/>
          <w:numId w:val="14"/>
        </w:numPr>
        <w:tabs>
          <w:tab w:val="left" w:pos="948"/>
        </w:tabs>
        <w:spacing w:before="120" w:after="0" w:line="240" w:lineRule="auto"/>
        <w:ind w:left="282" w:right="569" w:firstLine="0"/>
        <w:jc w:val="left"/>
        <w:rPr>
          <w:sz w:val="22"/>
        </w:rPr>
      </w:pPr>
      <w:r>
        <w:rPr>
          <w:color w:val="FF0000"/>
          <w:sz w:val="22"/>
        </w:rPr>
        <w:t>Os documentos apresentados por</w:t>
      </w:r>
      <w:r>
        <w:rPr>
          <w:color w:val="FF0000"/>
          <w:spacing w:val="-1"/>
          <w:sz w:val="22"/>
        </w:rPr>
        <w:t xml:space="preserve"> </w:t>
      </w:r>
      <w:r>
        <w:rPr>
          <w:color w:val="FF0000"/>
          <w:sz w:val="22"/>
        </w:rPr>
        <w:t>meio de publicação no Diário Oficial devem, preferencialmente, destacar, com marca-texto, os produtos cotados.</w:t>
      </w:r>
    </w:p>
    <w:p w14:paraId="7FEB8AA3">
      <w:pPr>
        <w:pStyle w:val="8"/>
        <w:numPr>
          <w:ilvl w:val="2"/>
          <w:numId w:val="14"/>
        </w:numPr>
        <w:tabs>
          <w:tab w:val="left" w:pos="951"/>
        </w:tabs>
        <w:spacing w:before="121" w:after="0" w:line="240" w:lineRule="auto"/>
        <w:ind w:left="951" w:right="0" w:hanging="669"/>
        <w:jc w:val="left"/>
        <w:rPr>
          <w:sz w:val="22"/>
        </w:rPr>
      </w:pPr>
      <w:r>
        <w:rPr>
          <w:color w:val="FF0000"/>
          <w:sz w:val="22"/>
        </w:rPr>
        <w:t>Os</w:t>
      </w:r>
      <w:r>
        <w:rPr>
          <w:color w:val="FF0000"/>
          <w:spacing w:val="1"/>
          <w:sz w:val="22"/>
        </w:rPr>
        <w:t xml:space="preserve"> </w:t>
      </w:r>
      <w:r>
        <w:rPr>
          <w:color w:val="FF0000"/>
          <w:sz w:val="22"/>
        </w:rPr>
        <w:t>registros</w:t>
      </w:r>
      <w:r>
        <w:rPr>
          <w:color w:val="FF0000"/>
          <w:spacing w:val="4"/>
          <w:sz w:val="22"/>
        </w:rPr>
        <w:t xml:space="preserve"> </w:t>
      </w:r>
      <w:r>
        <w:rPr>
          <w:color w:val="FF0000"/>
          <w:sz w:val="22"/>
        </w:rPr>
        <w:t>ou</w:t>
      </w:r>
      <w:r>
        <w:rPr>
          <w:color w:val="FF0000"/>
          <w:spacing w:val="3"/>
          <w:sz w:val="22"/>
        </w:rPr>
        <w:t xml:space="preserve"> </w:t>
      </w:r>
      <w:r>
        <w:rPr>
          <w:color w:val="FF0000"/>
          <w:sz w:val="22"/>
        </w:rPr>
        <w:t>publicações</w:t>
      </w:r>
      <w:r>
        <w:rPr>
          <w:color w:val="FF0000"/>
          <w:spacing w:val="5"/>
          <w:sz w:val="22"/>
        </w:rPr>
        <w:t xml:space="preserve"> </w:t>
      </w:r>
      <w:r>
        <w:rPr>
          <w:color w:val="FF0000"/>
          <w:sz w:val="22"/>
        </w:rPr>
        <w:t>no</w:t>
      </w:r>
      <w:r>
        <w:rPr>
          <w:color w:val="FF0000"/>
          <w:spacing w:val="3"/>
          <w:sz w:val="22"/>
        </w:rPr>
        <w:t xml:space="preserve"> </w:t>
      </w:r>
      <w:r>
        <w:rPr>
          <w:color w:val="FF0000"/>
          <w:sz w:val="22"/>
        </w:rPr>
        <w:t>DOU</w:t>
      </w:r>
      <w:r>
        <w:rPr>
          <w:color w:val="FF0000"/>
          <w:spacing w:val="4"/>
          <w:sz w:val="22"/>
        </w:rPr>
        <w:t xml:space="preserve"> </w:t>
      </w:r>
      <w:r>
        <w:rPr>
          <w:color w:val="FF0000"/>
          <w:sz w:val="22"/>
        </w:rPr>
        <w:t>devem</w:t>
      </w:r>
      <w:r>
        <w:rPr>
          <w:color w:val="FF0000"/>
          <w:spacing w:val="4"/>
          <w:sz w:val="22"/>
        </w:rPr>
        <w:t xml:space="preserve"> </w:t>
      </w:r>
      <w:r>
        <w:rPr>
          <w:color w:val="FF0000"/>
          <w:sz w:val="22"/>
        </w:rPr>
        <w:t>ser</w:t>
      </w:r>
      <w:r>
        <w:rPr>
          <w:color w:val="FF0000"/>
          <w:spacing w:val="4"/>
          <w:sz w:val="22"/>
        </w:rPr>
        <w:t xml:space="preserve"> </w:t>
      </w:r>
      <w:r>
        <w:rPr>
          <w:color w:val="FF0000"/>
          <w:sz w:val="22"/>
        </w:rPr>
        <w:t>identificados</w:t>
      </w:r>
      <w:r>
        <w:rPr>
          <w:color w:val="FF0000"/>
          <w:spacing w:val="4"/>
          <w:sz w:val="22"/>
        </w:rPr>
        <w:t xml:space="preserve"> </w:t>
      </w:r>
      <w:r>
        <w:rPr>
          <w:color w:val="FF0000"/>
          <w:sz w:val="22"/>
        </w:rPr>
        <w:t>com</w:t>
      </w:r>
      <w:r>
        <w:rPr>
          <w:color w:val="FF0000"/>
          <w:spacing w:val="5"/>
          <w:sz w:val="22"/>
        </w:rPr>
        <w:t xml:space="preserve"> </w:t>
      </w:r>
      <w:r>
        <w:rPr>
          <w:color w:val="FF0000"/>
          <w:sz w:val="22"/>
        </w:rPr>
        <w:t>o</w:t>
      </w:r>
      <w:r>
        <w:rPr>
          <w:color w:val="FF0000"/>
          <w:spacing w:val="5"/>
          <w:sz w:val="22"/>
        </w:rPr>
        <w:t xml:space="preserve"> </w:t>
      </w:r>
      <w:r>
        <w:rPr>
          <w:color w:val="FF0000"/>
          <w:sz w:val="22"/>
        </w:rPr>
        <w:t>número</w:t>
      </w:r>
      <w:r>
        <w:rPr>
          <w:color w:val="FF0000"/>
          <w:spacing w:val="4"/>
          <w:sz w:val="22"/>
        </w:rPr>
        <w:t xml:space="preserve"> </w:t>
      </w:r>
      <w:r>
        <w:rPr>
          <w:color w:val="FF0000"/>
          <w:sz w:val="22"/>
        </w:rPr>
        <w:t>do</w:t>
      </w:r>
      <w:r>
        <w:rPr>
          <w:color w:val="FF0000"/>
          <w:spacing w:val="5"/>
          <w:sz w:val="22"/>
        </w:rPr>
        <w:t xml:space="preserve"> </w:t>
      </w:r>
      <w:r>
        <w:rPr>
          <w:color w:val="FF0000"/>
          <w:sz w:val="22"/>
        </w:rPr>
        <w:t>item/lote</w:t>
      </w:r>
      <w:r>
        <w:rPr>
          <w:color w:val="FF0000"/>
          <w:spacing w:val="5"/>
          <w:sz w:val="22"/>
        </w:rPr>
        <w:t xml:space="preserve"> </w:t>
      </w:r>
      <w:r>
        <w:rPr>
          <w:color w:val="FF0000"/>
          <w:sz w:val="22"/>
        </w:rPr>
        <w:t>a</w:t>
      </w:r>
      <w:r>
        <w:rPr>
          <w:color w:val="FF0000"/>
          <w:spacing w:val="4"/>
          <w:sz w:val="22"/>
        </w:rPr>
        <w:t xml:space="preserve"> </w:t>
      </w:r>
      <w:r>
        <w:rPr>
          <w:color w:val="FF0000"/>
          <w:sz w:val="22"/>
        </w:rPr>
        <w:t>que</w:t>
      </w:r>
      <w:r>
        <w:rPr>
          <w:color w:val="FF0000"/>
          <w:spacing w:val="5"/>
          <w:sz w:val="22"/>
        </w:rPr>
        <w:t xml:space="preserve"> </w:t>
      </w:r>
      <w:r>
        <w:rPr>
          <w:color w:val="FF0000"/>
          <w:spacing w:val="-5"/>
          <w:sz w:val="22"/>
        </w:rPr>
        <w:t>se</w:t>
      </w:r>
    </w:p>
    <w:p w14:paraId="423FA8FE">
      <w:pPr>
        <w:pStyle w:val="8"/>
        <w:spacing w:after="0" w:line="240" w:lineRule="auto"/>
        <w:jc w:val="left"/>
        <w:rPr>
          <w:sz w:val="22"/>
        </w:rPr>
        <w:sectPr>
          <w:pgSz w:w="11910" w:h="16840"/>
          <w:pgMar w:top="2160" w:right="708" w:bottom="1860" w:left="850" w:header="708" w:footer="1674" w:gutter="0"/>
          <w:cols w:space="720" w:num="1"/>
        </w:sectPr>
      </w:pPr>
    </w:p>
    <w:p w14:paraId="41075DC6">
      <w:pPr>
        <w:pStyle w:val="6"/>
        <w:jc w:val="left"/>
      </w:pPr>
    </w:p>
    <w:p w14:paraId="6AFA283C">
      <w:pPr>
        <w:pStyle w:val="6"/>
        <w:spacing w:before="257"/>
        <w:jc w:val="left"/>
      </w:pPr>
    </w:p>
    <w:p w14:paraId="317170FA">
      <w:pPr>
        <w:pStyle w:val="6"/>
        <w:ind w:left="282"/>
      </w:pPr>
      <w:r>
        <w:rPr>
          <w:color w:val="FF0000"/>
        </w:rPr>
        <w:t>referem,</w:t>
      </w:r>
      <w:r>
        <w:rPr>
          <w:color w:val="FF0000"/>
          <w:spacing w:val="-5"/>
        </w:rPr>
        <w:t xml:space="preserve"> </w:t>
      </w:r>
      <w:r>
        <w:rPr>
          <w:color w:val="FF0000"/>
        </w:rPr>
        <w:t>a</w:t>
      </w:r>
      <w:r>
        <w:rPr>
          <w:color w:val="FF0000"/>
          <w:spacing w:val="-2"/>
        </w:rPr>
        <w:t xml:space="preserve"> </w:t>
      </w:r>
      <w:r>
        <w:rPr>
          <w:color w:val="FF0000"/>
        </w:rPr>
        <w:t>fim</w:t>
      </w:r>
      <w:r>
        <w:rPr>
          <w:color w:val="FF0000"/>
          <w:spacing w:val="-2"/>
        </w:rPr>
        <w:t xml:space="preserve"> </w:t>
      </w:r>
      <w:r>
        <w:rPr>
          <w:color w:val="FF0000"/>
        </w:rPr>
        <w:t>de</w:t>
      </w:r>
      <w:r>
        <w:rPr>
          <w:color w:val="FF0000"/>
          <w:spacing w:val="-2"/>
        </w:rPr>
        <w:t xml:space="preserve"> </w:t>
      </w:r>
      <w:r>
        <w:rPr>
          <w:color w:val="FF0000"/>
        </w:rPr>
        <w:t>facilitar</w:t>
      </w:r>
      <w:r>
        <w:rPr>
          <w:color w:val="FF0000"/>
          <w:spacing w:val="-5"/>
        </w:rPr>
        <w:t xml:space="preserve"> </w:t>
      </w:r>
      <w:r>
        <w:rPr>
          <w:color w:val="FF0000"/>
        </w:rPr>
        <w:t>o</w:t>
      </w:r>
      <w:r>
        <w:rPr>
          <w:color w:val="FF0000"/>
          <w:spacing w:val="-4"/>
        </w:rPr>
        <w:t xml:space="preserve"> </w:t>
      </w:r>
      <w:r>
        <w:rPr>
          <w:color w:val="FF0000"/>
        </w:rPr>
        <w:t>julgamento</w:t>
      </w:r>
      <w:r>
        <w:rPr>
          <w:color w:val="FF0000"/>
          <w:spacing w:val="-1"/>
        </w:rPr>
        <w:t xml:space="preserve"> </w:t>
      </w:r>
      <w:r>
        <w:rPr>
          <w:color w:val="FF0000"/>
        </w:rPr>
        <w:t>das</w:t>
      </w:r>
      <w:r>
        <w:rPr>
          <w:color w:val="FF0000"/>
          <w:spacing w:val="-6"/>
        </w:rPr>
        <w:t xml:space="preserve"> </w:t>
      </w:r>
      <w:r>
        <w:rPr>
          <w:color w:val="FF0000"/>
        </w:rPr>
        <w:t>Propostas</w:t>
      </w:r>
      <w:r>
        <w:rPr>
          <w:color w:val="FF0000"/>
          <w:spacing w:val="-4"/>
        </w:rPr>
        <w:t xml:space="preserve"> </w:t>
      </w:r>
      <w:r>
        <w:rPr>
          <w:color w:val="FF0000"/>
        </w:rPr>
        <w:t>de</w:t>
      </w:r>
      <w:r>
        <w:rPr>
          <w:color w:val="FF0000"/>
          <w:spacing w:val="-2"/>
        </w:rPr>
        <w:t xml:space="preserve"> Preços.</w:t>
      </w:r>
    </w:p>
    <w:p w14:paraId="2709EF82">
      <w:pPr>
        <w:pStyle w:val="8"/>
        <w:numPr>
          <w:ilvl w:val="1"/>
          <w:numId w:val="4"/>
        </w:numPr>
        <w:tabs>
          <w:tab w:val="left" w:pos="1037"/>
        </w:tabs>
        <w:spacing w:before="120" w:after="0" w:line="240" w:lineRule="auto"/>
        <w:ind w:left="1037" w:right="0" w:hanging="755"/>
        <w:jc w:val="both"/>
        <w:rPr>
          <w:b/>
          <w:sz w:val="22"/>
        </w:rPr>
      </w:pPr>
      <w:r>
        <w:rPr>
          <w:color w:val="FF0000"/>
          <w:sz w:val="22"/>
        </w:rPr>
        <w:t>Quanto</w:t>
      </w:r>
      <w:r>
        <w:rPr>
          <w:color w:val="FF0000"/>
          <w:spacing w:val="-5"/>
          <w:sz w:val="22"/>
        </w:rPr>
        <w:t xml:space="preserve"> </w:t>
      </w:r>
      <w:r>
        <w:rPr>
          <w:color w:val="FF0000"/>
          <w:sz w:val="22"/>
        </w:rPr>
        <w:t>ao</w:t>
      </w:r>
      <w:r>
        <w:rPr>
          <w:color w:val="FF0000"/>
          <w:spacing w:val="-4"/>
          <w:sz w:val="22"/>
        </w:rPr>
        <w:t xml:space="preserve"> </w:t>
      </w:r>
      <w:r>
        <w:rPr>
          <w:color w:val="FF0000"/>
          <w:sz w:val="22"/>
        </w:rPr>
        <w:t>conteúdo,</w:t>
      </w:r>
      <w:r>
        <w:rPr>
          <w:color w:val="FF0000"/>
          <w:spacing w:val="-7"/>
          <w:sz w:val="22"/>
        </w:rPr>
        <w:t xml:space="preserve"> </w:t>
      </w:r>
      <w:r>
        <w:rPr>
          <w:color w:val="FF0000"/>
          <w:sz w:val="22"/>
        </w:rPr>
        <w:t>deverão</w:t>
      </w:r>
      <w:r>
        <w:rPr>
          <w:color w:val="FF0000"/>
          <w:spacing w:val="-3"/>
          <w:sz w:val="22"/>
        </w:rPr>
        <w:t xml:space="preserve"> </w:t>
      </w:r>
      <w:r>
        <w:rPr>
          <w:color w:val="FF0000"/>
          <w:sz w:val="22"/>
        </w:rPr>
        <w:t>ser</w:t>
      </w:r>
      <w:r>
        <w:rPr>
          <w:color w:val="FF0000"/>
          <w:spacing w:val="-3"/>
          <w:sz w:val="22"/>
        </w:rPr>
        <w:t xml:space="preserve"> </w:t>
      </w:r>
      <w:r>
        <w:rPr>
          <w:color w:val="FF0000"/>
          <w:spacing w:val="-2"/>
          <w:sz w:val="22"/>
        </w:rPr>
        <w:t>apresentados:</w:t>
      </w:r>
    </w:p>
    <w:p w14:paraId="7B74193D">
      <w:pPr>
        <w:pStyle w:val="8"/>
        <w:numPr>
          <w:ilvl w:val="2"/>
          <w:numId w:val="15"/>
        </w:numPr>
        <w:tabs>
          <w:tab w:val="left" w:pos="965"/>
        </w:tabs>
        <w:spacing w:before="120" w:after="0" w:line="240" w:lineRule="auto"/>
        <w:ind w:left="282" w:right="570" w:firstLine="0"/>
        <w:jc w:val="both"/>
        <w:rPr>
          <w:sz w:val="22"/>
        </w:rPr>
      </w:pPr>
      <w:r>
        <w:rPr>
          <w:color w:val="FF0000"/>
          <w:sz w:val="22"/>
        </w:rPr>
        <w:t>Certificado de registro de cada produto no Ministério da Saúde, fornecido através do seu órgão competente, conforme o art. 7 do Decreto Federal nº 8.077, de 2013, ou publicação no D.O.U.</w:t>
      </w:r>
    </w:p>
    <w:p w14:paraId="142ABFF2">
      <w:pPr>
        <w:pStyle w:val="8"/>
        <w:numPr>
          <w:ilvl w:val="2"/>
          <w:numId w:val="15"/>
        </w:numPr>
        <w:tabs>
          <w:tab w:val="left" w:pos="956"/>
        </w:tabs>
        <w:spacing w:before="121" w:after="0" w:line="240" w:lineRule="auto"/>
        <w:ind w:left="282" w:right="560" w:firstLine="0"/>
        <w:jc w:val="both"/>
        <w:rPr>
          <w:sz w:val="22"/>
        </w:rPr>
      </w:pPr>
      <w:r>
        <w:rPr>
          <w:color w:val="FF0000"/>
          <w:sz w:val="22"/>
        </w:rPr>
        <w:t>Em caso de registro vencido, o fornecedor deverá apresentar as Certidões de Registro vencidas e todos os pedidos de revalidações (Petição 1 e 2) com o carimbo do Protocolo do Ministério da Saúde perfeitamente</w:t>
      </w:r>
      <w:r>
        <w:rPr>
          <w:color w:val="FF0000"/>
          <w:spacing w:val="-6"/>
          <w:sz w:val="22"/>
        </w:rPr>
        <w:t xml:space="preserve"> </w:t>
      </w:r>
      <w:r>
        <w:rPr>
          <w:color w:val="FF0000"/>
          <w:sz w:val="22"/>
        </w:rPr>
        <w:t>legível,</w:t>
      </w:r>
      <w:r>
        <w:rPr>
          <w:color w:val="FF0000"/>
          <w:spacing w:val="-3"/>
          <w:sz w:val="22"/>
        </w:rPr>
        <w:t xml:space="preserve"> </w:t>
      </w:r>
      <w:r>
        <w:rPr>
          <w:color w:val="FF0000"/>
          <w:sz w:val="22"/>
        </w:rPr>
        <w:t>para</w:t>
      </w:r>
      <w:r>
        <w:rPr>
          <w:color w:val="FF0000"/>
          <w:spacing w:val="-7"/>
          <w:sz w:val="22"/>
        </w:rPr>
        <w:t xml:space="preserve"> </w:t>
      </w:r>
      <w:r>
        <w:rPr>
          <w:color w:val="FF0000"/>
          <w:sz w:val="22"/>
        </w:rPr>
        <w:t>averiguação</w:t>
      </w:r>
      <w:r>
        <w:rPr>
          <w:color w:val="FF0000"/>
          <w:spacing w:val="-5"/>
          <w:sz w:val="22"/>
        </w:rPr>
        <w:t xml:space="preserve"> </w:t>
      </w:r>
      <w:r>
        <w:rPr>
          <w:color w:val="FF0000"/>
          <w:sz w:val="22"/>
        </w:rPr>
        <w:t>do</w:t>
      </w:r>
      <w:r>
        <w:rPr>
          <w:color w:val="FF0000"/>
          <w:spacing w:val="-3"/>
          <w:sz w:val="22"/>
        </w:rPr>
        <w:t xml:space="preserve"> </w:t>
      </w:r>
      <w:r>
        <w:rPr>
          <w:color w:val="FF0000"/>
          <w:sz w:val="22"/>
        </w:rPr>
        <w:t>prazo</w:t>
      </w:r>
      <w:r>
        <w:rPr>
          <w:color w:val="FF0000"/>
          <w:spacing w:val="-2"/>
          <w:sz w:val="22"/>
        </w:rPr>
        <w:t xml:space="preserve"> </w:t>
      </w:r>
      <w:r>
        <w:rPr>
          <w:color w:val="FF0000"/>
          <w:sz w:val="22"/>
        </w:rPr>
        <w:t>previsto</w:t>
      </w:r>
      <w:r>
        <w:rPr>
          <w:color w:val="FF0000"/>
          <w:spacing w:val="-5"/>
          <w:sz w:val="22"/>
        </w:rPr>
        <w:t xml:space="preserve"> </w:t>
      </w:r>
      <w:r>
        <w:rPr>
          <w:color w:val="FF0000"/>
          <w:sz w:val="22"/>
        </w:rPr>
        <w:t>no</w:t>
      </w:r>
      <w:r>
        <w:rPr>
          <w:color w:val="FF0000"/>
          <w:spacing w:val="-6"/>
          <w:sz w:val="22"/>
        </w:rPr>
        <w:t xml:space="preserve"> </w:t>
      </w:r>
      <w:r>
        <w:rPr>
          <w:color w:val="FF0000"/>
          <w:sz w:val="22"/>
        </w:rPr>
        <w:t>art.</w:t>
      </w:r>
      <w:r>
        <w:rPr>
          <w:color w:val="FF0000"/>
          <w:spacing w:val="-6"/>
          <w:sz w:val="22"/>
        </w:rPr>
        <w:t xml:space="preserve"> </w:t>
      </w:r>
      <w:r>
        <w:rPr>
          <w:color w:val="FF0000"/>
          <w:sz w:val="22"/>
        </w:rPr>
        <w:t>8º</w:t>
      </w:r>
      <w:r>
        <w:rPr>
          <w:color w:val="FF0000"/>
          <w:spacing w:val="-5"/>
          <w:sz w:val="22"/>
        </w:rPr>
        <w:t xml:space="preserve"> </w:t>
      </w:r>
      <w:r>
        <w:rPr>
          <w:color w:val="FF0000"/>
          <w:sz w:val="22"/>
        </w:rPr>
        <w:t>do</w:t>
      </w:r>
      <w:r>
        <w:rPr>
          <w:color w:val="FF0000"/>
          <w:spacing w:val="-4"/>
          <w:sz w:val="22"/>
        </w:rPr>
        <w:t xml:space="preserve"> </w:t>
      </w:r>
      <w:r>
        <w:rPr>
          <w:color w:val="FF0000"/>
          <w:sz w:val="22"/>
        </w:rPr>
        <w:t>Decreto</w:t>
      </w:r>
      <w:r>
        <w:rPr>
          <w:color w:val="FF0000"/>
          <w:spacing w:val="-3"/>
          <w:sz w:val="22"/>
        </w:rPr>
        <w:t xml:space="preserve"> </w:t>
      </w:r>
      <w:r>
        <w:rPr>
          <w:color w:val="FF0000"/>
          <w:sz w:val="22"/>
        </w:rPr>
        <w:t>Federal</w:t>
      </w:r>
      <w:r>
        <w:rPr>
          <w:color w:val="FF0000"/>
          <w:spacing w:val="-3"/>
          <w:sz w:val="22"/>
        </w:rPr>
        <w:t xml:space="preserve"> </w:t>
      </w:r>
      <w:r>
        <w:rPr>
          <w:color w:val="FF0000"/>
          <w:sz w:val="22"/>
        </w:rPr>
        <w:t>nº</w:t>
      </w:r>
      <w:r>
        <w:rPr>
          <w:color w:val="FF0000"/>
          <w:spacing w:val="-7"/>
          <w:sz w:val="22"/>
        </w:rPr>
        <w:t xml:space="preserve"> </w:t>
      </w:r>
      <w:r>
        <w:rPr>
          <w:color w:val="FF0000"/>
          <w:sz w:val="22"/>
        </w:rPr>
        <w:t>8.077,</w:t>
      </w:r>
      <w:r>
        <w:rPr>
          <w:color w:val="FF0000"/>
          <w:spacing w:val="-6"/>
          <w:sz w:val="22"/>
        </w:rPr>
        <w:t xml:space="preserve"> </w:t>
      </w:r>
      <w:r>
        <w:rPr>
          <w:color w:val="FF0000"/>
          <w:sz w:val="22"/>
        </w:rPr>
        <w:t>de</w:t>
      </w:r>
      <w:r>
        <w:rPr>
          <w:color w:val="FF0000"/>
          <w:spacing w:val="-5"/>
          <w:sz w:val="22"/>
        </w:rPr>
        <w:t xml:space="preserve"> </w:t>
      </w:r>
      <w:r>
        <w:rPr>
          <w:color w:val="FF0000"/>
          <w:spacing w:val="-2"/>
          <w:sz w:val="22"/>
        </w:rPr>
        <w:t>2013.</w:t>
      </w:r>
    </w:p>
    <w:p w14:paraId="55A86C79">
      <w:pPr>
        <w:pStyle w:val="8"/>
        <w:numPr>
          <w:ilvl w:val="2"/>
          <w:numId w:val="15"/>
        </w:numPr>
        <w:tabs>
          <w:tab w:val="left" w:pos="934"/>
        </w:tabs>
        <w:spacing w:before="121" w:after="0" w:line="240" w:lineRule="auto"/>
        <w:ind w:left="282" w:right="566" w:firstLine="0"/>
        <w:jc w:val="both"/>
        <w:rPr>
          <w:sz w:val="22"/>
        </w:rPr>
      </w:pPr>
      <w:r>
        <w:rPr>
          <w:color w:val="FF0000"/>
          <w:sz w:val="22"/>
        </w:rPr>
        <w:t>Tratando-se</w:t>
      </w:r>
      <w:r>
        <w:rPr>
          <w:color w:val="FF0000"/>
          <w:spacing w:val="-13"/>
          <w:sz w:val="22"/>
        </w:rPr>
        <w:t xml:space="preserve"> </w:t>
      </w:r>
      <w:r>
        <w:rPr>
          <w:color w:val="FF0000"/>
          <w:sz w:val="22"/>
        </w:rPr>
        <w:t>de</w:t>
      </w:r>
      <w:r>
        <w:rPr>
          <w:color w:val="FF0000"/>
          <w:spacing w:val="-12"/>
          <w:sz w:val="22"/>
        </w:rPr>
        <w:t xml:space="preserve"> </w:t>
      </w:r>
      <w:r>
        <w:rPr>
          <w:color w:val="FF0000"/>
          <w:sz w:val="22"/>
        </w:rPr>
        <w:t>produtos</w:t>
      </w:r>
      <w:r>
        <w:rPr>
          <w:color w:val="FF0000"/>
          <w:spacing w:val="-13"/>
          <w:sz w:val="22"/>
        </w:rPr>
        <w:t xml:space="preserve"> </w:t>
      </w:r>
      <w:r>
        <w:rPr>
          <w:color w:val="FF0000"/>
          <w:sz w:val="22"/>
        </w:rPr>
        <w:t>dispensados</w:t>
      </w:r>
      <w:r>
        <w:rPr>
          <w:color w:val="FF0000"/>
          <w:spacing w:val="-12"/>
          <w:sz w:val="22"/>
        </w:rPr>
        <w:t xml:space="preserve"> </w:t>
      </w:r>
      <w:r>
        <w:rPr>
          <w:color w:val="FF0000"/>
          <w:sz w:val="22"/>
        </w:rPr>
        <w:t>de</w:t>
      </w:r>
      <w:r>
        <w:rPr>
          <w:color w:val="FF0000"/>
          <w:spacing w:val="-13"/>
          <w:sz w:val="22"/>
        </w:rPr>
        <w:t xml:space="preserve"> </w:t>
      </w:r>
      <w:r>
        <w:rPr>
          <w:color w:val="FF0000"/>
          <w:sz w:val="22"/>
        </w:rPr>
        <w:t>registro,</w:t>
      </w:r>
      <w:r>
        <w:rPr>
          <w:color w:val="FF0000"/>
          <w:spacing w:val="-12"/>
          <w:sz w:val="22"/>
        </w:rPr>
        <w:t xml:space="preserve"> </w:t>
      </w:r>
      <w:r>
        <w:rPr>
          <w:color w:val="FF0000"/>
          <w:sz w:val="22"/>
        </w:rPr>
        <w:t>que</w:t>
      </w:r>
      <w:r>
        <w:rPr>
          <w:color w:val="FF0000"/>
          <w:spacing w:val="-13"/>
          <w:sz w:val="22"/>
        </w:rPr>
        <w:t xml:space="preserve"> </w:t>
      </w:r>
      <w:r>
        <w:rPr>
          <w:color w:val="FF0000"/>
          <w:sz w:val="22"/>
        </w:rPr>
        <w:t>figurem</w:t>
      </w:r>
      <w:r>
        <w:rPr>
          <w:color w:val="FF0000"/>
          <w:spacing w:val="-12"/>
          <w:sz w:val="22"/>
        </w:rPr>
        <w:t xml:space="preserve"> </w:t>
      </w:r>
      <w:r>
        <w:rPr>
          <w:color w:val="FF0000"/>
          <w:sz w:val="22"/>
        </w:rPr>
        <w:t>em</w:t>
      </w:r>
      <w:r>
        <w:rPr>
          <w:color w:val="FF0000"/>
          <w:spacing w:val="-12"/>
          <w:sz w:val="22"/>
        </w:rPr>
        <w:t xml:space="preserve"> </w:t>
      </w:r>
      <w:r>
        <w:rPr>
          <w:color w:val="FF0000"/>
          <w:sz w:val="22"/>
        </w:rPr>
        <w:t>relações</w:t>
      </w:r>
      <w:r>
        <w:rPr>
          <w:color w:val="FF0000"/>
          <w:spacing w:val="-13"/>
          <w:sz w:val="22"/>
        </w:rPr>
        <w:t xml:space="preserve"> </w:t>
      </w:r>
      <w:r>
        <w:rPr>
          <w:color w:val="FF0000"/>
          <w:sz w:val="22"/>
        </w:rPr>
        <w:t>elaboradas</w:t>
      </w:r>
      <w:r>
        <w:rPr>
          <w:color w:val="FF0000"/>
          <w:spacing w:val="-12"/>
          <w:sz w:val="22"/>
        </w:rPr>
        <w:t xml:space="preserve"> </w:t>
      </w:r>
      <w:r>
        <w:rPr>
          <w:color w:val="FF0000"/>
          <w:sz w:val="22"/>
        </w:rPr>
        <w:t>pela</w:t>
      </w:r>
      <w:r>
        <w:rPr>
          <w:color w:val="FF0000"/>
          <w:spacing w:val="-13"/>
          <w:sz w:val="22"/>
        </w:rPr>
        <w:t xml:space="preserve"> </w:t>
      </w:r>
      <w:r>
        <w:rPr>
          <w:color w:val="FF0000"/>
          <w:sz w:val="22"/>
        </w:rPr>
        <w:t>ANVISA, conforme previsto na Lei nº 6.360/76 e Decreto nº 8.077, de 2013, deverão ser apresentados o cadastramento ou a comprovação de dispensa.</w:t>
      </w:r>
    </w:p>
    <w:p w14:paraId="7C088473">
      <w:pPr>
        <w:pStyle w:val="8"/>
        <w:numPr>
          <w:ilvl w:val="1"/>
          <w:numId w:val="4"/>
        </w:numPr>
        <w:tabs>
          <w:tab w:val="left" w:pos="986"/>
        </w:tabs>
        <w:spacing w:before="118" w:after="0" w:line="240" w:lineRule="auto"/>
        <w:ind w:left="282" w:right="563" w:firstLine="0"/>
        <w:jc w:val="both"/>
        <w:rPr>
          <w:b/>
          <w:sz w:val="22"/>
        </w:rPr>
      </w:pPr>
      <w:r>
        <w:rPr>
          <w:color w:val="FF0000"/>
          <w:sz w:val="22"/>
        </w:rPr>
        <w:t>Quando se fizer necessário, nos termos da Portaria nº 1.818/97 do Ministério da Saúde, serão exigidos os originais ou cópias autenticadas dos protocolos dos métodos de controle de qualidade e Registro da ANVISA.</w:t>
      </w:r>
    </w:p>
    <w:p w14:paraId="5638AD32">
      <w:pPr>
        <w:pStyle w:val="8"/>
        <w:numPr>
          <w:ilvl w:val="1"/>
          <w:numId w:val="4"/>
        </w:numPr>
        <w:tabs>
          <w:tab w:val="left" w:pos="986"/>
        </w:tabs>
        <w:spacing w:before="121" w:after="0" w:line="240" w:lineRule="auto"/>
        <w:ind w:left="282" w:right="573" w:firstLine="0"/>
        <w:jc w:val="left"/>
        <w:rPr>
          <w:b/>
          <w:sz w:val="22"/>
        </w:rPr>
      </w:pPr>
      <w:r>
        <w:rPr>
          <w:color w:val="FF0000"/>
          <w:sz w:val="22"/>
        </w:rPr>
        <w:t>No caso de atividade de fabricação, importação ou distribuição de materiais para uso em saúde, deverá fornecer:</w:t>
      </w:r>
    </w:p>
    <w:p w14:paraId="34FD3A7A">
      <w:pPr>
        <w:pStyle w:val="8"/>
        <w:numPr>
          <w:ilvl w:val="2"/>
          <w:numId w:val="16"/>
        </w:numPr>
        <w:tabs>
          <w:tab w:val="left" w:pos="1004"/>
        </w:tabs>
        <w:spacing w:before="121" w:after="0" w:line="240" w:lineRule="auto"/>
        <w:ind w:left="282" w:right="563" w:firstLine="0"/>
        <w:jc w:val="left"/>
        <w:rPr>
          <w:sz w:val="22"/>
        </w:rPr>
      </w:pPr>
      <w:r>
        <w:rPr>
          <w:color w:val="FF0000"/>
          <w:sz w:val="22"/>
        </w:rPr>
        <w:t>Autorização</w:t>
      </w:r>
      <w:r>
        <w:rPr>
          <w:color w:val="FF0000"/>
          <w:spacing w:val="40"/>
          <w:sz w:val="22"/>
        </w:rPr>
        <w:t xml:space="preserve"> </w:t>
      </w:r>
      <w:r>
        <w:rPr>
          <w:color w:val="FF0000"/>
          <w:sz w:val="22"/>
        </w:rPr>
        <w:t>para</w:t>
      </w:r>
      <w:r>
        <w:rPr>
          <w:color w:val="FF0000"/>
          <w:spacing w:val="40"/>
          <w:sz w:val="22"/>
        </w:rPr>
        <w:t xml:space="preserve"> </w:t>
      </w:r>
      <w:r>
        <w:rPr>
          <w:color w:val="FF0000"/>
          <w:sz w:val="22"/>
        </w:rPr>
        <w:t>funcionamento</w:t>
      </w:r>
      <w:r>
        <w:rPr>
          <w:color w:val="FF0000"/>
          <w:spacing w:val="40"/>
          <w:sz w:val="22"/>
        </w:rPr>
        <w:t xml:space="preserve"> </w:t>
      </w:r>
      <w:r>
        <w:rPr>
          <w:color w:val="FF0000"/>
          <w:sz w:val="22"/>
        </w:rPr>
        <w:t>expedido</w:t>
      </w:r>
      <w:r>
        <w:rPr>
          <w:color w:val="FF0000"/>
          <w:spacing w:val="40"/>
          <w:sz w:val="22"/>
        </w:rPr>
        <w:t xml:space="preserve"> </w:t>
      </w:r>
      <w:r>
        <w:rPr>
          <w:color w:val="FF0000"/>
          <w:sz w:val="22"/>
        </w:rPr>
        <w:t>pela</w:t>
      </w:r>
      <w:r>
        <w:rPr>
          <w:color w:val="FF0000"/>
          <w:spacing w:val="40"/>
          <w:sz w:val="22"/>
        </w:rPr>
        <w:t xml:space="preserve"> </w:t>
      </w:r>
      <w:r>
        <w:rPr>
          <w:color w:val="FF0000"/>
          <w:sz w:val="22"/>
        </w:rPr>
        <w:t>Agencia</w:t>
      </w:r>
      <w:r>
        <w:rPr>
          <w:color w:val="FF0000"/>
          <w:spacing w:val="40"/>
          <w:sz w:val="22"/>
        </w:rPr>
        <w:t xml:space="preserve"> </w:t>
      </w:r>
      <w:r>
        <w:rPr>
          <w:color w:val="FF0000"/>
          <w:sz w:val="22"/>
        </w:rPr>
        <w:t>Nacional</w:t>
      </w:r>
      <w:r>
        <w:rPr>
          <w:color w:val="FF0000"/>
          <w:spacing w:val="40"/>
          <w:sz w:val="22"/>
        </w:rPr>
        <w:t xml:space="preserve"> </w:t>
      </w:r>
      <w:r>
        <w:rPr>
          <w:color w:val="FF0000"/>
          <w:sz w:val="22"/>
        </w:rPr>
        <w:t>da</w:t>
      </w:r>
      <w:r>
        <w:rPr>
          <w:color w:val="FF0000"/>
          <w:spacing w:val="40"/>
          <w:sz w:val="22"/>
        </w:rPr>
        <w:t xml:space="preserve"> </w:t>
      </w:r>
      <w:r>
        <w:rPr>
          <w:color w:val="FF0000"/>
          <w:sz w:val="22"/>
        </w:rPr>
        <w:t>Vigilância</w:t>
      </w:r>
      <w:r>
        <w:rPr>
          <w:color w:val="FF0000"/>
          <w:spacing w:val="40"/>
          <w:sz w:val="22"/>
        </w:rPr>
        <w:t xml:space="preserve"> </w:t>
      </w:r>
      <w:r>
        <w:rPr>
          <w:color w:val="FF0000"/>
          <w:sz w:val="22"/>
        </w:rPr>
        <w:t>Sanitária,</w:t>
      </w:r>
      <w:r>
        <w:rPr>
          <w:color w:val="FF0000"/>
          <w:spacing w:val="40"/>
          <w:sz w:val="22"/>
        </w:rPr>
        <w:t xml:space="preserve"> </w:t>
      </w:r>
      <w:r>
        <w:rPr>
          <w:color w:val="FF0000"/>
          <w:sz w:val="22"/>
        </w:rPr>
        <w:t>do Ministério da Saúde (ANVISA), do fabricante ou importador, se for o caso.</w:t>
      </w:r>
    </w:p>
    <w:p w14:paraId="477F2E0C">
      <w:pPr>
        <w:pStyle w:val="8"/>
        <w:numPr>
          <w:ilvl w:val="2"/>
          <w:numId w:val="16"/>
        </w:numPr>
        <w:tabs>
          <w:tab w:val="left" w:pos="939"/>
        </w:tabs>
        <w:spacing w:before="120" w:after="0" w:line="240" w:lineRule="auto"/>
        <w:ind w:left="282" w:right="562" w:firstLine="0"/>
        <w:jc w:val="left"/>
        <w:rPr>
          <w:sz w:val="22"/>
        </w:rPr>
      </w:pPr>
      <w:r>
        <w:rPr>
          <w:color w:val="FF0000"/>
          <w:sz w:val="22"/>
        </w:rPr>
        <w:t>Alvará</w:t>
      </w:r>
      <w:r>
        <w:rPr>
          <w:color w:val="FF0000"/>
          <w:spacing w:val="-8"/>
          <w:sz w:val="22"/>
        </w:rPr>
        <w:t xml:space="preserve"> </w:t>
      </w:r>
      <w:r>
        <w:rPr>
          <w:color w:val="FF0000"/>
          <w:sz w:val="22"/>
        </w:rPr>
        <w:t>ou</w:t>
      </w:r>
      <w:r>
        <w:rPr>
          <w:color w:val="FF0000"/>
          <w:spacing w:val="-8"/>
          <w:sz w:val="22"/>
        </w:rPr>
        <w:t xml:space="preserve"> </w:t>
      </w:r>
      <w:r>
        <w:rPr>
          <w:color w:val="FF0000"/>
          <w:sz w:val="22"/>
        </w:rPr>
        <w:t>licença</w:t>
      </w:r>
      <w:r>
        <w:rPr>
          <w:color w:val="FF0000"/>
          <w:spacing w:val="-8"/>
          <w:sz w:val="22"/>
        </w:rPr>
        <w:t xml:space="preserve"> </w:t>
      </w:r>
      <w:r>
        <w:rPr>
          <w:color w:val="FF0000"/>
          <w:sz w:val="22"/>
        </w:rPr>
        <w:t>para</w:t>
      </w:r>
      <w:r>
        <w:rPr>
          <w:color w:val="FF0000"/>
          <w:spacing w:val="-8"/>
          <w:sz w:val="22"/>
        </w:rPr>
        <w:t xml:space="preserve"> </w:t>
      </w:r>
      <w:r>
        <w:rPr>
          <w:color w:val="FF0000"/>
          <w:sz w:val="22"/>
        </w:rPr>
        <w:t>funcionamento,</w:t>
      </w:r>
      <w:r>
        <w:rPr>
          <w:color w:val="FF0000"/>
          <w:spacing w:val="-7"/>
          <w:sz w:val="22"/>
        </w:rPr>
        <w:t xml:space="preserve"> </w:t>
      </w:r>
      <w:r>
        <w:rPr>
          <w:color w:val="FF0000"/>
          <w:sz w:val="22"/>
        </w:rPr>
        <w:t>expedido</w:t>
      </w:r>
      <w:r>
        <w:rPr>
          <w:color w:val="FF0000"/>
          <w:spacing w:val="-6"/>
          <w:sz w:val="22"/>
        </w:rPr>
        <w:t xml:space="preserve"> </w:t>
      </w:r>
      <w:r>
        <w:rPr>
          <w:color w:val="FF0000"/>
          <w:sz w:val="22"/>
        </w:rPr>
        <w:t>pelo</w:t>
      </w:r>
      <w:r>
        <w:rPr>
          <w:color w:val="FF0000"/>
          <w:spacing w:val="-6"/>
          <w:sz w:val="22"/>
        </w:rPr>
        <w:t xml:space="preserve"> </w:t>
      </w:r>
      <w:r>
        <w:rPr>
          <w:color w:val="FF0000"/>
          <w:sz w:val="22"/>
        </w:rPr>
        <w:t>serviço</w:t>
      </w:r>
      <w:r>
        <w:rPr>
          <w:color w:val="FF0000"/>
          <w:spacing w:val="-6"/>
          <w:sz w:val="22"/>
        </w:rPr>
        <w:t xml:space="preserve"> </w:t>
      </w:r>
      <w:r>
        <w:rPr>
          <w:color w:val="FF0000"/>
          <w:sz w:val="22"/>
        </w:rPr>
        <w:t>de</w:t>
      </w:r>
      <w:r>
        <w:rPr>
          <w:color w:val="FF0000"/>
          <w:spacing w:val="-9"/>
          <w:sz w:val="22"/>
        </w:rPr>
        <w:t xml:space="preserve"> </w:t>
      </w:r>
      <w:r>
        <w:rPr>
          <w:color w:val="FF0000"/>
          <w:sz w:val="22"/>
        </w:rPr>
        <w:t>vigilância</w:t>
      </w:r>
      <w:r>
        <w:rPr>
          <w:color w:val="FF0000"/>
          <w:spacing w:val="-10"/>
          <w:sz w:val="22"/>
        </w:rPr>
        <w:t xml:space="preserve"> </w:t>
      </w:r>
      <w:r>
        <w:rPr>
          <w:color w:val="FF0000"/>
          <w:sz w:val="22"/>
        </w:rPr>
        <w:t>sanitária</w:t>
      </w:r>
      <w:r>
        <w:rPr>
          <w:color w:val="FF0000"/>
          <w:spacing w:val="-8"/>
          <w:sz w:val="22"/>
        </w:rPr>
        <w:t xml:space="preserve"> </w:t>
      </w:r>
      <w:r>
        <w:rPr>
          <w:color w:val="FF0000"/>
          <w:sz w:val="22"/>
        </w:rPr>
        <w:t>da</w:t>
      </w:r>
      <w:r>
        <w:rPr>
          <w:color w:val="FF0000"/>
          <w:spacing w:val="-8"/>
          <w:sz w:val="22"/>
        </w:rPr>
        <w:t xml:space="preserve"> </w:t>
      </w:r>
      <w:r>
        <w:rPr>
          <w:color w:val="FF0000"/>
          <w:sz w:val="22"/>
        </w:rPr>
        <w:t>Secretária</w:t>
      </w:r>
      <w:r>
        <w:rPr>
          <w:color w:val="FF0000"/>
          <w:spacing w:val="-8"/>
          <w:sz w:val="22"/>
        </w:rPr>
        <w:t xml:space="preserve"> </w:t>
      </w:r>
      <w:r>
        <w:rPr>
          <w:color w:val="FF0000"/>
          <w:sz w:val="22"/>
        </w:rPr>
        <w:t>da Saúde estadual ou municipal da sede do licitante, se for o caso.</w:t>
      </w:r>
    </w:p>
    <w:p w14:paraId="7692A2FE">
      <w:pPr>
        <w:pStyle w:val="3"/>
        <w:spacing w:before="119"/>
        <w:rPr>
          <w:u w:val="none"/>
        </w:rPr>
      </w:pPr>
      <w:r>
        <w:rPr>
          <w:u w:val="single"/>
        </w:rPr>
        <w:t>Disposições</w:t>
      </w:r>
      <w:r>
        <w:rPr>
          <w:spacing w:val="-7"/>
          <w:u w:val="single"/>
        </w:rPr>
        <w:t xml:space="preserve"> </w:t>
      </w:r>
      <w:r>
        <w:rPr>
          <w:u w:val="single"/>
        </w:rPr>
        <w:t>gerais</w:t>
      </w:r>
      <w:r>
        <w:rPr>
          <w:spacing w:val="-7"/>
          <w:u w:val="single"/>
        </w:rPr>
        <w:t xml:space="preserve"> </w:t>
      </w:r>
      <w:r>
        <w:rPr>
          <w:u w:val="single"/>
        </w:rPr>
        <w:t>sobre</w:t>
      </w:r>
      <w:r>
        <w:rPr>
          <w:spacing w:val="-6"/>
          <w:u w:val="single"/>
        </w:rPr>
        <w:t xml:space="preserve"> </w:t>
      </w:r>
      <w:r>
        <w:rPr>
          <w:spacing w:val="-2"/>
          <w:u w:val="single"/>
        </w:rPr>
        <w:t>habilitação</w:t>
      </w:r>
    </w:p>
    <w:p w14:paraId="11B9DCF9">
      <w:pPr>
        <w:pStyle w:val="8"/>
        <w:numPr>
          <w:ilvl w:val="1"/>
          <w:numId w:val="4"/>
        </w:numPr>
        <w:tabs>
          <w:tab w:val="left" w:pos="986"/>
        </w:tabs>
        <w:spacing w:before="120" w:after="0" w:line="276" w:lineRule="auto"/>
        <w:ind w:left="282" w:right="424" w:firstLine="0"/>
        <w:jc w:val="both"/>
        <w:rPr>
          <w:b/>
          <w:sz w:val="22"/>
        </w:rPr>
      </w:pPr>
      <w:r>
        <w:rPr>
          <w:sz w:val="22"/>
        </w:rPr>
        <w:t>Quando</w:t>
      </w:r>
      <w:r>
        <w:rPr>
          <w:spacing w:val="-8"/>
          <w:sz w:val="22"/>
        </w:rPr>
        <w:t xml:space="preserve"> </w:t>
      </w:r>
      <w:r>
        <w:rPr>
          <w:sz w:val="22"/>
        </w:rPr>
        <w:t>permitida</w:t>
      </w:r>
      <w:r>
        <w:rPr>
          <w:spacing w:val="-9"/>
          <w:sz w:val="22"/>
        </w:rPr>
        <w:t xml:space="preserve"> </w:t>
      </w:r>
      <w:r>
        <w:rPr>
          <w:sz w:val="22"/>
        </w:rPr>
        <w:t>a</w:t>
      </w:r>
      <w:r>
        <w:rPr>
          <w:spacing w:val="-9"/>
          <w:sz w:val="22"/>
        </w:rPr>
        <w:t xml:space="preserve"> </w:t>
      </w:r>
      <w:r>
        <w:rPr>
          <w:sz w:val="22"/>
        </w:rPr>
        <w:t>participação</w:t>
      </w:r>
      <w:r>
        <w:rPr>
          <w:spacing w:val="-8"/>
          <w:sz w:val="22"/>
        </w:rPr>
        <w:t xml:space="preserve"> </w:t>
      </w:r>
      <w:r>
        <w:rPr>
          <w:sz w:val="22"/>
        </w:rPr>
        <w:t>de</w:t>
      </w:r>
      <w:r>
        <w:rPr>
          <w:spacing w:val="-11"/>
          <w:sz w:val="22"/>
        </w:rPr>
        <w:t xml:space="preserve"> </w:t>
      </w:r>
      <w:r>
        <w:rPr>
          <w:sz w:val="22"/>
        </w:rPr>
        <w:t>empresas</w:t>
      </w:r>
      <w:r>
        <w:rPr>
          <w:spacing w:val="-11"/>
          <w:sz w:val="22"/>
        </w:rPr>
        <w:t xml:space="preserve"> </w:t>
      </w:r>
      <w:r>
        <w:rPr>
          <w:sz w:val="22"/>
        </w:rPr>
        <w:t>estrangeiras</w:t>
      </w:r>
      <w:r>
        <w:rPr>
          <w:spacing w:val="-9"/>
          <w:sz w:val="22"/>
        </w:rPr>
        <w:t xml:space="preserve"> </w:t>
      </w:r>
      <w:r>
        <w:rPr>
          <w:sz w:val="22"/>
        </w:rPr>
        <w:t>que</w:t>
      </w:r>
      <w:r>
        <w:rPr>
          <w:spacing w:val="-8"/>
          <w:sz w:val="22"/>
        </w:rPr>
        <w:t xml:space="preserve"> </w:t>
      </w:r>
      <w:r>
        <w:rPr>
          <w:sz w:val="22"/>
        </w:rPr>
        <w:t>não</w:t>
      </w:r>
      <w:r>
        <w:rPr>
          <w:spacing w:val="-10"/>
          <w:sz w:val="22"/>
        </w:rPr>
        <w:t xml:space="preserve"> </w:t>
      </w:r>
      <w:r>
        <w:rPr>
          <w:sz w:val="22"/>
        </w:rPr>
        <w:t>funcionem</w:t>
      </w:r>
      <w:r>
        <w:rPr>
          <w:spacing w:val="-8"/>
          <w:sz w:val="22"/>
        </w:rPr>
        <w:t xml:space="preserve"> </w:t>
      </w:r>
      <w:r>
        <w:rPr>
          <w:sz w:val="22"/>
        </w:rPr>
        <w:t>no</w:t>
      </w:r>
      <w:r>
        <w:rPr>
          <w:spacing w:val="-8"/>
          <w:sz w:val="22"/>
        </w:rPr>
        <w:t xml:space="preserve"> </w:t>
      </w:r>
      <w:r>
        <w:rPr>
          <w:sz w:val="22"/>
        </w:rPr>
        <w:t>País,</w:t>
      </w:r>
      <w:r>
        <w:rPr>
          <w:spacing w:val="-9"/>
          <w:sz w:val="22"/>
        </w:rPr>
        <w:t xml:space="preserve"> </w:t>
      </w:r>
      <w:r>
        <w:rPr>
          <w:sz w:val="22"/>
        </w:rPr>
        <w:t>as</w:t>
      </w:r>
      <w:r>
        <w:rPr>
          <w:spacing w:val="-12"/>
          <w:sz w:val="22"/>
        </w:rPr>
        <w:t xml:space="preserve"> </w:t>
      </w:r>
      <w:r>
        <w:rPr>
          <w:sz w:val="22"/>
        </w:rPr>
        <w:t>exigências de</w:t>
      </w:r>
      <w:r>
        <w:rPr>
          <w:spacing w:val="-3"/>
          <w:sz w:val="22"/>
        </w:rPr>
        <w:t xml:space="preserve"> </w:t>
      </w:r>
      <w:r>
        <w:rPr>
          <w:sz w:val="22"/>
        </w:rPr>
        <w:t>habilitação</w:t>
      </w:r>
      <w:r>
        <w:rPr>
          <w:spacing w:val="-2"/>
          <w:sz w:val="22"/>
        </w:rPr>
        <w:t xml:space="preserve"> </w:t>
      </w:r>
      <w:r>
        <w:rPr>
          <w:sz w:val="22"/>
        </w:rPr>
        <w:t>serão</w:t>
      </w:r>
      <w:r>
        <w:rPr>
          <w:spacing w:val="-2"/>
          <w:sz w:val="22"/>
        </w:rPr>
        <w:t xml:space="preserve"> </w:t>
      </w:r>
      <w:r>
        <w:rPr>
          <w:sz w:val="22"/>
        </w:rPr>
        <w:t>atendidas</w:t>
      </w:r>
      <w:r>
        <w:rPr>
          <w:spacing w:val="-3"/>
          <w:sz w:val="22"/>
        </w:rPr>
        <w:t xml:space="preserve"> </w:t>
      </w:r>
      <w:r>
        <w:rPr>
          <w:sz w:val="22"/>
        </w:rPr>
        <w:t>mediante</w:t>
      </w:r>
      <w:r>
        <w:rPr>
          <w:spacing w:val="-5"/>
          <w:sz w:val="22"/>
        </w:rPr>
        <w:t xml:space="preserve"> </w:t>
      </w:r>
      <w:r>
        <w:rPr>
          <w:sz w:val="22"/>
        </w:rPr>
        <w:t>documentos</w:t>
      </w:r>
      <w:r>
        <w:rPr>
          <w:spacing w:val="-8"/>
          <w:sz w:val="22"/>
        </w:rPr>
        <w:t xml:space="preserve"> </w:t>
      </w:r>
      <w:r>
        <w:rPr>
          <w:sz w:val="22"/>
        </w:rPr>
        <w:t>equivalentes,</w:t>
      </w:r>
      <w:r>
        <w:rPr>
          <w:spacing w:val="-2"/>
          <w:sz w:val="22"/>
        </w:rPr>
        <w:t xml:space="preserve"> </w:t>
      </w:r>
      <w:r>
        <w:rPr>
          <w:sz w:val="22"/>
        </w:rPr>
        <w:t>inicialmente</w:t>
      </w:r>
      <w:r>
        <w:rPr>
          <w:spacing w:val="-7"/>
          <w:sz w:val="22"/>
        </w:rPr>
        <w:t xml:space="preserve"> </w:t>
      </w:r>
      <w:r>
        <w:rPr>
          <w:sz w:val="22"/>
        </w:rPr>
        <w:t>apresentados</w:t>
      </w:r>
      <w:r>
        <w:rPr>
          <w:spacing w:val="-5"/>
          <w:sz w:val="22"/>
        </w:rPr>
        <w:t xml:space="preserve"> </w:t>
      </w:r>
      <w:r>
        <w:rPr>
          <w:sz w:val="22"/>
        </w:rPr>
        <w:t>em</w:t>
      </w:r>
      <w:r>
        <w:rPr>
          <w:spacing w:val="-4"/>
          <w:sz w:val="22"/>
        </w:rPr>
        <w:t xml:space="preserve"> </w:t>
      </w:r>
      <w:r>
        <w:rPr>
          <w:sz w:val="22"/>
        </w:rPr>
        <w:t xml:space="preserve">tradução </w:t>
      </w:r>
      <w:r>
        <w:rPr>
          <w:spacing w:val="-2"/>
          <w:sz w:val="22"/>
        </w:rPr>
        <w:t>livre.</w:t>
      </w:r>
    </w:p>
    <w:p w14:paraId="1824F72E">
      <w:pPr>
        <w:pStyle w:val="8"/>
        <w:numPr>
          <w:ilvl w:val="1"/>
          <w:numId w:val="4"/>
        </w:numPr>
        <w:tabs>
          <w:tab w:val="left" w:pos="986"/>
        </w:tabs>
        <w:spacing w:before="120" w:after="0" w:line="276" w:lineRule="auto"/>
        <w:ind w:left="282" w:right="421" w:firstLine="0"/>
        <w:jc w:val="both"/>
        <w:rPr>
          <w:b/>
          <w:sz w:val="22"/>
        </w:rPr>
      </w:pPr>
      <w:r>
        <w:rPr>
          <w:sz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w:t>
      </w:r>
      <w:r>
        <w:rPr>
          <w:spacing w:val="-4"/>
          <w:sz w:val="22"/>
        </w:rPr>
        <w:t xml:space="preserve"> </w:t>
      </w:r>
      <w:r>
        <w:rPr>
          <w:sz w:val="22"/>
        </w:rPr>
        <w:t>Decreto</w:t>
      </w:r>
      <w:r>
        <w:rPr>
          <w:spacing w:val="-4"/>
          <w:sz w:val="22"/>
        </w:rPr>
        <w:t xml:space="preserve"> </w:t>
      </w:r>
      <w:r>
        <w:rPr>
          <w:sz w:val="22"/>
        </w:rPr>
        <w:t>nº</w:t>
      </w:r>
      <w:r>
        <w:rPr>
          <w:spacing w:val="-5"/>
          <w:sz w:val="22"/>
        </w:rPr>
        <w:t xml:space="preserve"> </w:t>
      </w:r>
      <w:r>
        <w:rPr>
          <w:sz w:val="22"/>
        </w:rPr>
        <w:t>8.660,</w:t>
      </w:r>
      <w:r>
        <w:rPr>
          <w:spacing w:val="-5"/>
          <w:sz w:val="22"/>
        </w:rPr>
        <w:t xml:space="preserve"> </w:t>
      </w:r>
      <w:r>
        <w:rPr>
          <w:sz w:val="22"/>
        </w:rPr>
        <w:t>de</w:t>
      </w:r>
      <w:r>
        <w:rPr>
          <w:spacing w:val="-5"/>
          <w:sz w:val="22"/>
        </w:rPr>
        <w:t xml:space="preserve"> </w:t>
      </w:r>
      <w:r>
        <w:rPr>
          <w:sz w:val="22"/>
        </w:rPr>
        <w:t>29</w:t>
      </w:r>
      <w:r>
        <w:rPr>
          <w:spacing w:val="-7"/>
          <w:sz w:val="22"/>
        </w:rPr>
        <w:t xml:space="preserve"> </w:t>
      </w:r>
      <w:r>
        <w:rPr>
          <w:sz w:val="22"/>
        </w:rPr>
        <w:t>de</w:t>
      </w:r>
      <w:r>
        <w:rPr>
          <w:spacing w:val="-5"/>
          <w:sz w:val="22"/>
        </w:rPr>
        <w:t xml:space="preserve"> </w:t>
      </w:r>
      <w:r>
        <w:rPr>
          <w:sz w:val="22"/>
        </w:rPr>
        <w:t>janeiro</w:t>
      </w:r>
      <w:r>
        <w:rPr>
          <w:spacing w:val="-5"/>
          <w:sz w:val="22"/>
        </w:rPr>
        <w:t xml:space="preserve"> </w:t>
      </w:r>
      <w:r>
        <w:rPr>
          <w:sz w:val="22"/>
        </w:rPr>
        <w:t>de</w:t>
      </w:r>
      <w:r>
        <w:rPr>
          <w:spacing w:val="-7"/>
          <w:sz w:val="22"/>
        </w:rPr>
        <w:t xml:space="preserve"> </w:t>
      </w:r>
      <w:r>
        <w:rPr>
          <w:sz w:val="22"/>
        </w:rPr>
        <w:t>2016,</w:t>
      </w:r>
      <w:r>
        <w:rPr>
          <w:spacing w:val="-8"/>
          <w:sz w:val="22"/>
        </w:rPr>
        <w:t xml:space="preserve"> </w:t>
      </w:r>
      <w:r>
        <w:rPr>
          <w:sz w:val="22"/>
        </w:rPr>
        <w:t>ou</w:t>
      </w:r>
      <w:r>
        <w:rPr>
          <w:spacing w:val="-6"/>
          <w:sz w:val="22"/>
        </w:rPr>
        <w:t xml:space="preserve"> </w:t>
      </w:r>
      <w:r>
        <w:rPr>
          <w:sz w:val="22"/>
        </w:rPr>
        <w:t>de</w:t>
      </w:r>
      <w:r>
        <w:rPr>
          <w:spacing w:val="-5"/>
          <w:sz w:val="22"/>
        </w:rPr>
        <w:t xml:space="preserve"> </w:t>
      </w:r>
      <w:r>
        <w:rPr>
          <w:sz w:val="22"/>
        </w:rPr>
        <w:t>outro</w:t>
      </w:r>
      <w:r>
        <w:rPr>
          <w:spacing w:val="-4"/>
          <w:sz w:val="22"/>
        </w:rPr>
        <w:t xml:space="preserve"> </w:t>
      </w:r>
      <w:r>
        <w:rPr>
          <w:sz w:val="22"/>
        </w:rPr>
        <w:t>que</w:t>
      </w:r>
      <w:r>
        <w:rPr>
          <w:spacing w:val="-5"/>
          <w:sz w:val="22"/>
        </w:rPr>
        <w:t xml:space="preserve"> </w:t>
      </w:r>
      <w:r>
        <w:rPr>
          <w:sz w:val="22"/>
        </w:rPr>
        <w:t>venha</w:t>
      </w:r>
      <w:r>
        <w:rPr>
          <w:spacing w:val="-6"/>
          <w:sz w:val="22"/>
        </w:rPr>
        <w:t xml:space="preserve"> </w:t>
      </w:r>
      <w:r>
        <w:rPr>
          <w:sz w:val="22"/>
        </w:rPr>
        <w:t>a</w:t>
      </w:r>
      <w:r>
        <w:rPr>
          <w:spacing w:val="-6"/>
          <w:sz w:val="22"/>
        </w:rPr>
        <w:t xml:space="preserve"> </w:t>
      </w:r>
      <w:r>
        <w:rPr>
          <w:sz w:val="22"/>
        </w:rPr>
        <w:t>substituí-lo,</w:t>
      </w:r>
      <w:r>
        <w:rPr>
          <w:spacing w:val="-5"/>
          <w:sz w:val="22"/>
        </w:rPr>
        <w:t xml:space="preserve"> </w:t>
      </w:r>
      <w:r>
        <w:rPr>
          <w:sz w:val="22"/>
        </w:rPr>
        <w:t>ou</w:t>
      </w:r>
      <w:r>
        <w:rPr>
          <w:spacing w:val="-6"/>
          <w:sz w:val="22"/>
        </w:rPr>
        <w:t xml:space="preserve"> </w:t>
      </w:r>
      <w:r>
        <w:rPr>
          <w:sz w:val="22"/>
        </w:rPr>
        <w:t>consularizados</w:t>
      </w:r>
      <w:r>
        <w:rPr>
          <w:spacing w:val="-6"/>
          <w:sz w:val="22"/>
        </w:rPr>
        <w:t xml:space="preserve"> </w:t>
      </w:r>
      <w:r>
        <w:rPr>
          <w:sz w:val="22"/>
        </w:rPr>
        <w:t>pelos respectivos consulados ou embaixadas.</w:t>
      </w:r>
    </w:p>
    <w:p w14:paraId="69C4ADCC">
      <w:pPr>
        <w:pStyle w:val="8"/>
        <w:numPr>
          <w:ilvl w:val="1"/>
          <w:numId w:val="4"/>
        </w:numPr>
        <w:tabs>
          <w:tab w:val="left" w:pos="986"/>
        </w:tabs>
        <w:spacing w:before="122" w:after="0" w:line="276" w:lineRule="auto"/>
        <w:ind w:left="282" w:right="423" w:firstLine="0"/>
        <w:jc w:val="both"/>
        <w:rPr>
          <w:b/>
          <w:sz w:val="22"/>
        </w:rPr>
      </w:pPr>
      <w:r>
        <w:rPr>
          <w:sz w:val="22"/>
        </w:rPr>
        <w:t>Não serão aceitos documentos de habilitação com indicação de CNPJ/CPF diferentes, salvo aqueles legalmente permitidos.</w:t>
      </w:r>
    </w:p>
    <w:p w14:paraId="546D020C">
      <w:pPr>
        <w:pStyle w:val="8"/>
        <w:numPr>
          <w:ilvl w:val="1"/>
          <w:numId w:val="4"/>
        </w:numPr>
        <w:tabs>
          <w:tab w:val="left" w:pos="986"/>
        </w:tabs>
        <w:spacing w:before="119" w:after="0" w:line="276" w:lineRule="auto"/>
        <w:ind w:left="282" w:right="426" w:firstLine="0"/>
        <w:jc w:val="both"/>
        <w:rPr>
          <w:b/>
          <w:sz w:val="22"/>
        </w:rPr>
      </w:pPr>
      <w:r>
        <w:rPr>
          <w:sz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65E762C">
      <w:pPr>
        <w:pStyle w:val="8"/>
        <w:spacing w:after="0" w:line="276" w:lineRule="auto"/>
        <w:jc w:val="both"/>
        <w:rPr>
          <w:b/>
          <w:sz w:val="22"/>
        </w:rPr>
        <w:sectPr>
          <w:pgSz w:w="11910" w:h="16840"/>
          <w:pgMar w:top="2160" w:right="708" w:bottom="1860" w:left="850" w:header="708" w:footer="1674" w:gutter="0"/>
          <w:cols w:space="720" w:num="1"/>
        </w:sectPr>
      </w:pPr>
    </w:p>
    <w:p w14:paraId="75F38350">
      <w:pPr>
        <w:pStyle w:val="6"/>
        <w:jc w:val="left"/>
      </w:pPr>
    </w:p>
    <w:p w14:paraId="7EC9D038">
      <w:pPr>
        <w:pStyle w:val="6"/>
        <w:spacing w:before="257"/>
        <w:jc w:val="left"/>
      </w:pPr>
    </w:p>
    <w:p w14:paraId="6AA931CA">
      <w:pPr>
        <w:pStyle w:val="8"/>
        <w:numPr>
          <w:ilvl w:val="1"/>
          <w:numId w:val="4"/>
        </w:numPr>
        <w:tabs>
          <w:tab w:val="left" w:pos="986"/>
        </w:tabs>
        <w:spacing w:before="0" w:after="0" w:line="276" w:lineRule="auto"/>
        <w:ind w:left="282" w:right="426" w:firstLine="0"/>
        <w:jc w:val="both"/>
        <w:rPr>
          <w:b/>
          <w:sz w:val="22"/>
        </w:rPr>
      </w:pPr>
      <w:r>
        <w:rPr>
          <w:sz w:val="22"/>
        </w:rPr>
        <w:t>Serão aceitos registros de CNPJ de fornecedor matriz e filial com diferenças de números de documentos pertinentes ao CND e ao CRF/FGTS, quando for comprovada a centralização do recolhimento dessas contribuições.</w:t>
      </w:r>
    </w:p>
    <w:p w14:paraId="30A7AF70">
      <w:pPr>
        <w:pStyle w:val="2"/>
        <w:numPr>
          <w:ilvl w:val="0"/>
          <w:numId w:val="4"/>
        </w:numPr>
        <w:tabs>
          <w:tab w:val="left" w:pos="586"/>
          <w:tab w:val="left" w:pos="9810"/>
        </w:tabs>
        <w:spacing w:before="120" w:after="0" w:line="240" w:lineRule="auto"/>
        <w:ind w:left="586" w:right="0" w:hanging="332"/>
        <w:jc w:val="left"/>
      </w:pPr>
      <w:r>
        <w:rPr>
          <w:color w:val="000000"/>
          <w:shd w:val="clear" w:color="auto" w:fill="F1F1F1"/>
        </w:rPr>
        <w:t>ESTIMATIVAS</w:t>
      </w:r>
      <w:r>
        <w:rPr>
          <w:color w:val="000000"/>
          <w:spacing w:val="-3"/>
          <w:shd w:val="clear" w:color="auto" w:fill="F1F1F1"/>
        </w:rPr>
        <w:t xml:space="preserve"> </w:t>
      </w:r>
      <w:r>
        <w:rPr>
          <w:color w:val="000000"/>
          <w:shd w:val="clear" w:color="auto" w:fill="F1F1F1"/>
        </w:rPr>
        <w:t>DO</w:t>
      </w:r>
      <w:r>
        <w:rPr>
          <w:color w:val="000000"/>
          <w:spacing w:val="-5"/>
          <w:shd w:val="clear" w:color="auto" w:fill="F1F1F1"/>
        </w:rPr>
        <w:t xml:space="preserve"> </w:t>
      </w:r>
      <w:r>
        <w:rPr>
          <w:color w:val="000000"/>
          <w:shd w:val="clear" w:color="auto" w:fill="F1F1F1"/>
        </w:rPr>
        <w:t>VALOR</w:t>
      </w:r>
      <w:r>
        <w:rPr>
          <w:color w:val="000000"/>
          <w:spacing w:val="-6"/>
          <w:shd w:val="clear" w:color="auto" w:fill="F1F1F1"/>
        </w:rPr>
        <w:t xml:space="preserve"> </w:t>
      </w:r>
      <w:r>
        <w:rPr>
          <w:color w:val="000000"/>
          <w:shd w:val="clear" w:color="auto" w:fill="F1F1F1"/>
        </w:rPr>
        <w:t>DA</w:t>
      </w:r>
      <w:r>
        <w:rPr>
          <w:color w:val="000000"/>
          <w:spacing w:val="-2"/>
          <w:shd w:val="clear" w:color="auto" w:fill="F1F1F1"/>
        </w:rPr>
        <w:t xml:space="preserve"> CONTRATAÇÃO</w:t>
      </w:r>
      <w:r>
        <w:rPr>
          <w:color w:val="000000"/>
          <w:shd w:val="clear" w:color="auto" w:fill="F1F1F1"/>
        </w:rPr>
        <w:tab/>
      </w:r>
    </w:p>
    <w:p w14:paraId="07A08534">
      <w:pPr>
        <w:pStyle w:val="8"/>
        <w:numPr>
          <w:ilvl w:val="1"/>
          <w:numId w:val="4"/>
        </w:numPr>
        <w:tabs>
          <w:tab w:val="left" w:pos="987"/>
        </w:tabs>
        <w:spacing w:before="120" w:after="0" w:line="240" w:lineRule="auto"/>
        <w:ind w:left="282" w:right="564" w:firstLine="0"/>
        <w:jc w:val="both"/>
        <w:rPr>
          <w:b/>
          <w:sz w:val="22"/>
        </w:rPr>
      </w:pPr>
      <w:r>
        <w:rPr>
          <w:color w:val="FF0000"/>
          <w:sz w:val="22"/>
        </w:rPr>
        <w:t>O</w:t>
      </w:r>
      <w:r>
        <w:rPr>
          <w:color w:val="FF0000"/>
          <w:spacing w:val="-2"/>
          <w:sz w:val="22"/>
        </w:rPr>
        <w:t xml:space="preserve"> </w:t>
      </w:r>
      <w:r>
        <w:rPr>
          <w:color w:val="FF0000"/>
          <w:sz w:val="22"/>
        </w:rPr>
        <w:t>custo</w:t>
      </w:r>
      <w:r>
        <w:rPr>
          <w:color w:val="FF0000"/>
          <w:spacing w:val="-1"/>
          <w:sz w:val="22"/>
        </w:rPr>
        <w:t xml:space="preserve"> </w:t>
      </w:r>
      <w:r>
        <w:rPr>
          <w:color w:val="FF0000"/>
          <w:sz w:val="22"/>
        </w:rPr>
        <w:t>estimado</w:t>
      </w:r>
      <w:r>
        <w:rPr>
          <w:color w:val="FF0000"/>
          <w:spacing w:val="-1"/>
          <w:sz w:val="22"/>
        </w:rPr>
        <w:t xml:space="preserve"> </w:t>
      </w:r>
      <w:r>
        <w:rPr>
          <w:color w:val="FF0000"/>
          <w:sz w:val="22"/>
        </w:rPr>
        <w:t>da</w:t>
      </w:r>
      <w:r>
        <w:rPr>
          <w:color w:val="FF0000"/>
          <w:spacing w:val="-2"/>
          <w:sz w:val="22"/>
        </w:rPr>
        <w:t xml:space="preserve"> </w:t>
      </w:r>
      <w:r>
        <w:rPr>
          <w:color w:val="FF0000"/>
          <w:sz w:val="22"/>
        </w:rPr>
        <w:t>contratação,</w:t>
      </w:r>
      <w:r>
        <w:rPr>
          <w:color w:val="FF0000"/>
          <w:spacing w:val="-2"/>
          <w:sz w:val="22"/>
        </w:rPr>
        <w:t xml:space="preserve"> </w:t>
      </w:r>
      <w:r>
        <w:rPr>
          <w:color w:val="FF0000"/>
          <w:sz w:val="22"/>
        </w:rPr>
        <w:t>que</w:t>
      </w:r>
      <w:r>
        <w:rPr>
          <w:color w:val="FF0000"/>
          <w:spacing w:val="-2"/>
          <w:sz w:val="22"/>
        </w:rPr>
        <w:t xml:space="preserve"> </w:t>
      </w:r>
      <w:r>
        <w:rPr>
          <w:color w:val="FF0000"/>
          <w:sz w:val="22"/>
        </w:rPr>
        <w:t>corresponde</w:t>
      </w:r>
      <w:r>
        <w:rPr>
          <w:color w:val="FF0000"/>
          <w:spacing w:val="-2"/>
          <w:sz w:val="22"/>
        </w:rPr>
        <w:t xml:space="preserve"> </w:t>
      </w:r>
      <w:r>
        <w:rPr>
          <w:color w:val="FF0000"/>
          <w:sz w:val="22"/>
        </w:rPr>
        <w:t>ao</w:t>
      </w:r>
      <w:r>
        <w:rPr>
          <w:color w:val="FF0000"/>
          <w:spacing w:val="-1"/>
          <w:sz w:val="22"/>
        </w:rPr>
        <w:t xml:space="preserve"> </w:t>
      </w:r>
      <w:r>
        <w:rPr>
          <w:color w:val="FF0000"/>
          <w:sz w:val="22"/>
        </w:rPr>
        <w:t>valor</w:t>
      </w:r>
      <w:r>
        <w:rPr>
          <w:color w:val="FF0000"/>
          <w:spacing w:val="-4"/>
          <w:sz w:val="22"/>
        </w:rPr>
        <w:t xml:space="preserve"> </w:t>
      </w:r>
      <w:r>
        <w:rPr>
          <w:color w:val="FF0000"/>
          <w:sz w:val="22"/>
        </w:rPr>
        <w:t>máximo</w:t>
      </w:r>
      <w:r>
        <w:rPr>
          <w:color w:val="FF0000"/>
          <w:spacing w:val="-1"/>
          <w:sz w:val="22"/>
        </w:rPr>
        <w:t xml:space="preserve"> </w:t>
      </w:r>
      <w:r>
        <w:rPr>
          <w:color w:val="FF0000"/>
          <w:sz w:val="22"/>
        </w:rPr>
        <w:t>aceitável,</w:t>
      </w:r>
      <w:r>
        <w:rPr>
          <w:color w:val="FF0000"/>
          <w:spacing w:val="-4"/>
          <w:sz w:val="22"/>
        </w:rPr>
        <w:t xml:space="preserve"> </w:t>
      </w:r>
      <w:r>
        <w:rPr>
          <w:color w:val="FF0000"/>
          <w:sz w:val="22"/>
        </w:rPr>
        <w:t>é</w:t>
      </w:r>
      <w:r>
        <w:rPr>
          <w:color w:val="FF0000"/>
          <w:spacing w:val="-4"/>
          <w:sz w:val="22"/>
        </w:rPr>
        <w:t xml:space="preserve"> </w:t>
      </w:r>
      <w:r>
        <w:rPr>
          <w:color w:val="FF0000"/>
          <w:sz w:val="22"/>
        </w:rPr>
        <w:t>de</w:t>
      </w:r>
      <w:r>
        <w:rPr>
          <w:color w:val="FF0000"/>
          <w:spacing w:val="-2"/>
          <w:sz w:val="22"/>
        </w:rPr>
        <w:t xml:space="preserve"> </w:t>
      </w:r>
      <w:r>
        <w:rPr>
          <w:color w:val="FF0000"/>
          <w:sz w:val="22"/>
        </w:rPr>
        <w:t>R$</w:t>
      </w:r>
      <w:r>
        <w:rPr>
          <w:color w:val="FF0000"/>
          <w:spacing w:val="-4"/>
          <w:sz w:val="22"/>
        </w:rPr>
        <w:t xml:space="preserve"> </w:t>
      </w:r>
      <w:r>
        <w:rPr>
          <w:color w:val="FF0000"/>
          <w:sz w:val="22"/>
        </w:rPr>
        <w:t>650.573,90 (Seiscentos e cinquenta reais, quinhentos e setenta e três reais e noventa centavos), conforme custos unitários apostos na tabela anexa no item 1.1 acima.</w:t>
      </w:r>
    </w:p>
    <w:p w14:paraId="7C0F023C">
      <w:pPr>
        <w:pStyle w:val="6"/>
        <w:spacing w:before="121"/>
        <w:ind w:left="282" w:right="571"/>
      </w:pPr>
      <w:r>
        <w:rPr>
          <w:color w:val="FF0000"/>
        </w:rPr>
        <w:t xml:space="preserve">10.1.1. Pesquisa de preços apurados pelo Núcleo de Compras do CHS, conforme documentos anexo ao </w:t>
      </w:r>
      <w:r>
        <w:rPr>
          <w:color w:val="FF0000"/>
          <w:spacing w:val="-2"/>
        </w:rPr>
        <w:t>processo.</w:t>
      </w:r>
    </w:p>
    <w:p w14:paraId="787D446F">
      <w:pPr>
        <w:pStyle w:val="8"/>
        <w:numPr>
          <w:ilvl w:val="1"/>
          <w:numId w:val="4"/>
        </w:numPr>
        <w:tabs>
          <w:tab w:val="left" w:pos="987"/>
        </w:tabs>
        <w:spacing w:before="121" w:after="0" w:line="240" w:lineRule="auto"/>
        <w:ind w:left="282" w:right="563" w:firstLine="0"/>
        <w:jc w:val="both"/>
        <w:rPr>
          <w:b/>
          <w:sz w:val="22"/>
        </w:rPr>
      </w:pPr>
      <w:r>
        <w:rPr>
          <w:sz w:val="22"/>
        </w:rPr>
        <w:t>Em caso de Registro de Preços, os preços registrados poderão ser alterados ou atualizados em decorrência</w:t>
      </w:r>
      <w:r>
        <w:rPr>
          <w:spacing w:val="-5"/>
          <w:sz w:val="22"/>
        </w:rPr>
        <w:t xml:space="preserve"> </w:t>
      </w:r>
      <w:r>
        <w:rPr>
          <w:sz w:val="22"/>
        </w:rPr>
        <w:t>de</w:t>
      </w:r>
      <w:r>
        <w:rPr>
          <w:spacing w:val="-6"/>
          <w:sz w:val="22"/>
        </w:rPr>
        <w:t xml:space="preserve"> </w:t>
      </w:r>
      <w:r>
        <w:rPr>
          <w:sz w:val="22"/>
        </w:rPr>
        <w:t>eventual</w:t>
      </w:r>
      <w:r>
        <w:rPr>
          <w:spacing w:val="-4"/>
          <w:sz w:val="22"/>
        </w:rPr>
        <w:t xml:space="preserve"> </w:t>
      </w:r>
      <w:r>
        <w:rPr>
          <w:sz w:val="22"/>
        </w:rPr>
        <w:t>redução</w:t>
      </w:r>
      <w:r>
        <w:rPr>
          <w:spacing w:val="-3"/>
          <w:sz w:val="22"/>
        </w:rPr>
        <w:t xml:space="preserve"> </w:t>
      </w:r>
      <w:r>
        <w:rPr>
          <w:sz w:val="22"/>
        </w:rPr>
        <w:t>dos</w:t>
      </w:r>
      <w:r>
        <w:rPr>
          <w:spacing w:val="-7"/>
          <w:sz w:val="22"/>
        </w:rPr>
        <w:t xml:space="preserve"> </w:t>
      </w:r>
      <w:r>
        <w:rPr>
          <w:sz w:val="22"/>
        </w:rPr>
        <w:t>preços</w:t>
      </w:r>
      <w:r>
        <w:rPr>
          <w:spacing w:val="-7"/>
          <w:sz w:val="22"/>
        </w:rPr>
        <w:t xml:space="preserve"> </w:t>
      </w:r>
      <w:r>
        <w:rPr>
          <w:sz w:val="22"/>
        </w:rPr>
        <w:t>praticados</w:t>
      </w:r>
      <w:r>
        <w:rPr>
          <w:spacing w:val="-4"/>
          <w:sz w:val="22"/>
        </w:rPr>
        <w:t xml:space="preserve"> </w:t>
      </w:r>
      <w:r>
        <w:rPr>
          <w:sz w:val="22"/>
        </w:rPr>
        <w:t>no</w:t>
      </w:r>
      <w:r>
        <w:rPr>
          <w:spacing w:val="-8"/>
          <w:sz w:val="22"/>
        </w:rPr>
        <w:t xml:space="preserve"> </w:t>
      </w:r>
      <w:r>
        <w:rPr>
          <w:sz w:val="22"/>
        </w:rPr>
        <w:t>mercado</w:t>
      </w:r>
      <w:r>
        <w:rPr>
          <w:spacing w:val="-5"/>
          <w:sz w:val="22"/>
        </w:rPr>
        <w:t xml:space="preserve"> </w:t>
      </w:r>
      <w:r>
        <w:rPr>
          <w:sz w:val="22"/>
        </w:rPr>
        <w:t>ou</w:t>
      </w:r>
      <w:r>
        <w:rPr>
          <w:spacing w:val="-7"/>
          <w:sz w:val="22"/>
        </w:rPr>
        <w:t xml:space="preserve"> </w:t>
      </w:r>
      <w:r>
        <w:rPr>
          <w:sz w:val="22"/>
        </w:rPr>
        <w:t>de</w:t>
      </w:r>
      <w:r>
        <w:rPr>
          <w:spacing w:val="-6"/>
          <w:sz w:val="22"/>
        </w:rPr>
        <w:t xml:space="preserve"> </w:t>
      </w:r>
      <w:r>
        <w:rPr>
          <w:sz w:val="22"/>
        </w:rPr>
        <w:t>fato</w:t>
      </w:r>
      <w:r>
        <w:rPr>
          <w:spacing w:val="-5"/>
          <w:sz w:val="22"/>
        </w:rPr>
        <w:t xml:space="preserve"> </w:t>
      </w:r>
      <w:r>
        <w:rPr>
          <w:sz w:val="22"/>
        </w:rPr>
        <w:t>que</w:t>
      </w:r>
      <w:r>
        <w:rPr>
          <w:spacing w:val="-4"/>
          <w:sz w:val="22"/>
        </w:rPr>
        <w:t xml:space="preserve"> </w:t>
      </w:r>
      <w:r>
        <w:rPr>
          <w:sz w:val="22"/>
        </w:rPr>
        <w:t>eleve</w:t>
      </w:r>
      <w:r>
        <w:rPr>
          <w:spacing w:val="-6"/>
          <w:sz w:val="22"/>
        </w:rPr>
        <w:t xml:space="preserve"> </w:t>
      </w:r>
      <w:r>
        <w:rPr>
          <w:sz w:val="22"/>
        </w:rPr>
        <w:t>o</w:t>
      </w:r>
      <w:r>
        <w:rPr>
          <w:spacing w:val="-5"/>
          <w:sz w:val="22"/>
        </w:rPr>
        <w:t xml:space="preserve"> </w:t>
      </w:r>
      <w:r>
        <w:rPr>
          <w:sz w:val="22"/>
        </w:rPr>
        <w:t>custo</w:t>
      </w:r>
      <w:r>
        <w:rPr>
          <w:spacing w:val="-5"/>
          <w:sz w:val="22"/>
        </w:rPr>
        <w:t xml:space="preserve"> </w:t>
      </w:r>
      <w:r>
        <w:rPr>
          <w:sz w:val="22"/>
        </w:rPr>
        <w:t>dos</w:t>
      </w:r>
      <w:r>
        <w:rPr>
          <w:spacing w:val="-7"/>
          <w:sz w:val="22"/>
        </w:rPr>
        <w:t xml:space="preserve"> </w:t>
      </w:r>
      <w:r>
        <w:rPr>
          <w:sz w:val="22"/>
        </w:rPr>
        <w:t>bens, das obras ou dos serviços registrados, nas seguintes situações:</w:t>
      </w:r>
    </w:p>
    <w:p w14:paraId="699CC49C">
      <w:pPr>
        <w:pStyle w:val="8"/>
        <w:numPr>
          <w:ilvl w:val="2"/>
          <w:numId w:val="17"/>
        </w:numPr>
        <w:tabs>
          <w:tab w:val="left" w:pos="1920"/>
          <w:tab w:val="left" w:pos="2407"/>
        </w:tabs>
        <w:spacing w:before="120" w:after="0" w:line="360" w:lineRule="auto"/>
        <w:ind w:left="1920" w:right="427" w:hanging="504"/>
        <w:jc w:val="both"/>
        <w:rPr>
          <w:sz w:val="22"/>
        </w:rPr>
      </w:pPr>
      <w:r>
        <w:rPr>
          <w:sz w:val="22"/>
        </w:rPr>
        <w:t>10.2.1. em caso</w:t>
      </w:r>
      <w:r>
        <w:rPr>
          <w:spacing w:val="-1"/>
          <w:sz w:val="22"/>
        </w:rPr>
        <w:t xml:space="preserve"> </w:t>
      </w:r>
      <w:r>
        <w:rPr>
          <w:sz w:val="22"/>
        </w:rPr>
        <w:t>de força</w:t>
      </w:r>
      <w:r>
        <w:rPr>
          <w:spacing w:val="-2"/>
          <w:sz w:val="22"/>
        </w:rPr>
        <w:t xml:space="preserve"> </w:t>
      </w:r>
      <w:r>
        <w:rPr>
          <w:sz w:val="22"/>
        </w:rPr>
        <w:t>maior, caso fortuito</w:t>
      </w:r>
      <w:r>
        <w:rPr>
          <w:spacing w:val="-1"/>
          <w:sz w:val="22"/>
        </w:rPr>
        <w:t xml:space="preserve"> </w:t>
      </w:r>
      <w:r>
        <w:rPr>
          <w:sz w:val="22"/>
        </w:rPr>
        <w:t>ou fato</w:t>
      </w:r>
      <w:r>
        <w:rPr>
          <w:spacing w:val="-1"/>
          <w:sz w:val="22"/>
        </w:rPr>
        <w:t xml:space="preserve"> </w:t>
      </w:r>
      <w:r>
        <w:rPr>
          <w:sz w:val="22"/>
        </w:rPr>
        <w:t>do príncipe</w:t>
      </w:r>
      <w:r>
        <w:rPr>
          <w:spacing w:val="-2"/>
          <w:sz w:val="22"/>
        </w:rPr>
        <w:t xml:space="preserve"> </w:t>
      </w:r>
      <w:r>
        <w:rPr>
          <w:sz w:val="22"/>
        </w:rPr>
        <w:t>ou em decorrência de fatos imprevisíveis ou previsíveis de consequências incalculáveis, que inviabilizem a execução da ata tal como pactuada, nos termos do disposto na alínea “d” do inciso II do caput do art. 124 da Lei nº 14.133, de 2021;</w:t>
      </w:r>
    </w:p>
    <w:p w14:paraId="46DF9F30">
      <w:pPr>
        <w:pStyle w:val="8"/>
        <w:numPr>
          <w:ilvl w:val="2"/>
          <w:numId w:val="17"/>
        </w:numPr>
        <w:tabs>
          <w:tab w:val="left" w:pos="1920"/>
          <w:tab w:val="left" w:pos="2407"/>
        </w:tabs>
        <w:spacing w:before="120" w:after="0" w:line="360" w:lineRule="auto"/>
        <w:ind w:left="1920" w:right="426" w:hanging="504"/>
        <w:jc w:val="both"/>
        <w:rPr>
          <w:sz w:val="22"/>
        </w:rPr>
      </w:pPr>
      <w:r>
        <w:rPr>
          <w:sz w:val="22"/>
        </w:rPr>
        <w:t>10.2.2.</w:t>
      </w:r>
      <w:r>
        <w:rPr>
          <w:spacing w:val="-2"/>
          <w:sz w:val="22"/>
        </w:rPr>
        <w:t xml:space="preserve"> </w:t>
      </w:r>
      <w:r>
        <w:rPr>
          <w:sz w:val="22"/>
        </w:rPr>
        <w:t>em</w:t>
      </w:r>
      <w:r>
        <w:rPr>
          <w:spacing w:val="-1"/>
          <w:sz w:val="22"/>
        </w:rPr>
        <w:t xml:space="preserve"> </w:t>
      </w:r>
      <w:r>
        <w:rPr>
          <w:sz w:val="22"/>
        </w:rPr>
        <w:t>caso</w:t>
      </w:r>
      <w:r>
        <w:rPr>
          <w:spacing w:val="-1"/>
          <w:sz w:val="22"/>
        </w:rPr>
        <w:t xml:space="preserve"> </w:t>
      </w:r>
      <w:r>
        <w:rPr>
          <w:sz w:val="22"/>
        </w:rPr>
        <w:t>de</w:t>
      </w:r>
      <w:r>
        <w:rPr>
          <w:spacing w:val="-2"/>
          <w:sz w:val="22"/>
        </w:rPr>
        <w:t xml:space="preserve"> </w:t>
      </w:r>
      <w:r>
        <w:rPr>
          <w:sz w:val="22"/>
        </w:rPr>
        <w:t>criação,</w:t>
      </w:r>
      <w:r>
        <w:rPr>
          <w:spacing w:val="-5"/>
          <w:sz w:val="22"/>
        </w:rPr>
        <w:t xml:space="preserve"> </w:t>
      </w:r>
      <w:r>
        <w:rPr>
          <w:sz w:val="22"/>
        </w:rPr>
        <w:t>alteração</w:t>
      </w:r>
      <w:r>
        <w:rPr>
          <w:spacing w:val="-1"/>
          <w:sz w:val="22"/>
        </w:rPr>
        <w:t xml:space="preserve"> </w:t>
      </w:r>
      <w:r>
        <w:rPr>
          <w:sz w:val="22"/>
        </w:rPr>
        <w:t>ou</w:t>
      </w:r>
      <w:r>
        <w:rPr>
          <w:spacing w:val="-3"/>
          <w:sz w:val="22"/>
        </w:rPr>
        <w:t xml:space="preserve"> </w:t>
      </w:r>
      <w:r>
        <w:rPr>
          <w:sz w:val="22"/>
        </w:rPr>
        <w:t>extinção</w:t>
      </w:r>
      <w:r>
        <w:rPr>
          <w:spacing w:val="-1"/>
          <w:sz w:val="22"/>
        </w:rPr>
        <w:t xml:space="preserve"> </w:t>
      </w:r>
      <w:r>
        <w:rPr>
          <w:sz w:val="22"/>
        </w:rPr>
        <w:t>de</w:t>
      </w:r>
      <w:r>
        <w:rPr>
          <w:spacing w:val="-2"/>
          <w:sz w:val="22"/>
        </w:rPr>
        <w:t xml:space="preserve"> </w:t>
      </w:r>
      <w:r>
        <w:rPr>
          <w:sz w:val="22"/>
        </w:rPr>
        <w:t>quaisquer</w:t>
      </w:r>
      <w:r>
        <w:rPr>
          <w:spacing w:val="-2"/>
          <w:sz w:val="22"/>
        </w:rPr>
        <w:t xml:space="preserve"> </w:t>
      </w:r>
      <w:r>
        <w:rPr>
          <w:sz w:val="22"/>
        </w:rPr>
        <w:t>tributos</w:t>
      </w:r>
      <w:r>
        <w:rPr>
          <w:spacing w:val="-4"/>
          <w:sz w:val="22"/>
        </w:rPr>
        <w:t xml:space="preserve"> </w:t>
      </w:r>
      <w:r>
        <w:rPr>
          <w:sz w:val="22"/>
        </w:rPr>
        <w:t>ou</w:t>
      </w:r>
      <w:r>
        <w:rPr>
          <w:spacing w:val="-3"/>
          <w:sz w:val="22"/>
        </w:rPr>
        <w:t xml:space="preserve"> </w:t>
      </w:r>
      <w:r>
        <w:rPr>
          <w:sz w:val="22"/>
        </w:rPr>
        <w:t>encargos legais ou superveniência de disposições legais, com comprovada repercussão sobre os preços registrados;</w:t>
      </w:r>
    </w:p>
    <w:p w14:paraId="2F33BBD2">
      <w:pPr>
        <w:pStyle w:val="8"/>
        <w:numPr>
          <w:ilvl w:val="2"/>
          <w:numId w:val="17"/>
        </w:numPr>
        <w:tabs>
          <w:tab w:val="left" w:pos="1920"/>
          <w:tab w:val="left" w:pos="2407"/>
        </w:tabs>
        <w:spacing w:before="119" w:after="0" w:line="360" w:lineRule="auto"/>
        <w:ind w:left="1920" w:right="425" w:hanging="504"/>
        <w:jc w:val="both"/>
        <w:rPr>
          <w:sz w:val="22"/>
        </w:rPr>
      </w:pPr>
      <w:r>
        <w:rPr>
          <w:sz w:val="22"/>
        </w:rPr>
        <w:t>10.2.3. serão reajustados os preços registrados, respeitada a contagem da anualidade e o índice previsto para a contratação; ou</w:t>
      </w:r>
    </w:p>
    <w:p w14:paraId="3F334450">
      <w:pPr>
        <w:pStyle w:val="8"/>
        <w:numPr>
          <w:ilvl w:val="2"/>
          <w:numId w:val="17"/>
        </w:numPr>
        <w:tabs>
          <w:tab w:val="left" w:pos="1920"/>
          <w:tab w:val="left" w:pos="2407"/>
        </w:tabs>
        <w:spacing w:before="120" w:after="0" w:line="360" w:lineRule="auto"/>
        <w:ind w:left="1920" w:right="429" w:hanging="504"/>
        <w:jc w:val="both"/>
        <w:rPr>
          <w:sz w:val="22"/>
        </w:rPr>
      </w:pPr>
      <w:r>
        <w:rPr>
          <w:sz w:val="22"/>
        </w:rPr>
        <w:t>10.2.4. poderão ser repactuados, a pedido do interessado, conforme critérios definidos para a contratação.</w:t>
      </w:r>
    </w:p>
    <w:p w14:paraId="3067F069">
      <w:pPr>
        <w:pStyle w:val="2"/>
        <w:numPr>
          <w:ilvl w:val="0"/>
          <w:numId w:val="4"/>
        </w:numPr>
        <w:tabs>
          <w:tab w:val="left" w:pos="586"/>
          <w:tab w:val="left" w:pos="9810"/>
        </w:tabs>
        <w:spacing w:before="122" w:after="0" w:line="240" w:lineRule="auto"/>
        <w:ind w:left="586" w:right="0" w:hanging="332"/>
        <w:jc w:val="left"/>
      </w:pPr>
      <w:r>
        <w:rPr>
          <w:color w:val="000000"/>
          <w:shd w:val="clear" w:color="auto" w:fill="F1F1F1"/>
        </w:rPr>
        <w:t>ADEQUAÇÃO</w:t>
      </w:r>
      <w:r>
        <w:rPr>
          <w:color w:val="000000"/>
          <w:spacing w:val="-7"/>
          <w:shd w:val="clear" w:color="auto" w:fill="F1F1F1"/>
        </w:rPr>
        <w:t xml:space="preserve"> </w:t>
      </w:r>
      <w:r>
        <w:rPr>
          <w:color w:val="000000"/>
          <w:spacing w:val="-2"/>
          <w:shd w:val="clear" w:color="auto" w:fill="F1F1F1"/>
        </w:rPr>
        <w:t>ORÇAMENTÁRIA</w:t>
      </w:r>
      <w:r>
        <w:rPr>
          <w:color w:val="000000"/>
          <w:shd w:val="clear" w:color="auto" w:fill="F1F1F1"/>
        </w:rPr>
        <w:tab/>
      </w:r>
    </w:p>
    <w:p w14:paraId="6A90E336">
      <w:pPr>
        <w:pStyle w:val="8"/>
        <w:numPr>
          <w:ilvl w:val="1"/>
          <w:numId w:val="4"/>
        </w:numPr>
        <w:tabs>
          <w:tab w:val="left" w:pos="991"/>
        </w:tabs>
        <w:spacing w:before="120" w:after="0" w:line="240" w:lineRule="auto"/>
        <w:ind w:left="282" w:right="567" w:firstLine="0"/>
        <w:jc w:val="left"/>
        <w:rPr>
          <w:b/>
          <w:sz w:val="22"/>
        </w:rPr>
      </w:pPr>
      <w:r>
        <w:rPr>
          <w:sz w:val="22"/>
        </w:rPr>
        <w:t>A indicação da dotação orçamentária fica postergada para o momento da assinatura do contrato ou instrumento equivalente.</w:t>
      </w:r>
    </w:p>
    <w:p w14:paraId="6927CD95">
      <w:pPr>
        <w:pStyle w:val="8"/>
        <w:numPr>
          <w:ilvl w:val="1"/>
          <w:numId w:val="4"/>
        </w:numPr>
        <w:tabs>
          <w:tab w:val="left" w:pos="991"/>
        </w:tabs>
        <w:spacing w:before="122" w:after="0" w:line="237" w:lineRule="auto"/>
        <w:ind w:left="282" w:right="425" w:firstLine="0"/>
        <w:jc w:val="left"/>
        <w:rPr>
          <w:b/>
          <w:sz w:val="22"/>
        </w:rPr>
      </w:pPr>
      <w:r>
        <w:rPr>
          <w:sz w:val="22"/>
        </w:rPr>
        <w:t>As</w:t>
      </w:r>
      <w:r>
        <w:rPr>
          <w:spacing w:val="-6"/>
          <w:sz w:val="22"/>
        </w:rPr>
        <w:t xml:space="preserve"> </w:t>
      </w:r>
      <w:r>
        <w:rPr>
          <w:sz w:val="22"/>
        </w:rPr>
        <w:t>dotações</w:t>
      </w:r>
      <w:r>
        <w:rPr>
          <w:spacing w:val="-7"/>
          <w:sz w:val="22"/>
        </w:rPr>
        <w:t xml:space="preserve"> </w:t>
      </w:r>
      <w:r>
        <w:rPr>
          <w:sz w:val="22"/>
        </w:rPr>
        <w:t>relativas</w:t>
      </w:r>
      <w:r>
        <w:rPr>
          <w:spacing w:val="-5"/>
          <w:sz w:val="22"/>
        </w:rPr>
        <w:t xml:space="preserve"> </w:t>
      </w:r>
      <w:r>
        <w:rPr>
          <w:sz w:val="22"/>
        </w:rPr>
        <w:t>aos</w:t>
      </w:r>
      <w:r>
        <w:rPr>
          <w:spacing w:val="-8"/>
          <w:sz w:val="22"/>
        </w:rPr>
        <w:t xml:space="preserve"> </w:t>
      </w:r>
      <w:r>
        <w:rPr>
          <w:sz w:val="22"/>
        </w:rPr>
        <w:t>exercícios</w:t>
      </w:r>
      <w:r>
        <w:rPr>
          <w:spacing w:val="-5"/>
          <w:sz w:val="22"/>
        </w:rPr>
        <w:t xml:space="preserve"> </w:t>
      </w:r>
      <w:r>
        <w:rPr>
          <w:sz w:val="22"/>
        </w:rPr>
        <w:t>financeiros</w:t>
      </w:r>
      <w:r>
        <w:rPr>
          <w:spacing w:val="-5"/>
          <w:sz w:val="22"/>
        </w:rPr>
        <w:t xml:space="preserve"> </w:t>
      </w:r>
      <w:r>
        <w:rPr>
          <w:sz w:val="22"/>
        </w:rPr>
        <w:t>subsequentes</w:t>
      </w:r>
      <w:r>
        <w:rPr>
          <w:spacing w:val="-5"/>
          <w:sz w:val="22"/>
        </w:rPr>
        <w:t xml:space="preserve"> </w:t>
      </w:r>
      <w:r>
        <w:rPr>
          <w:sz w:val="22"/>
        </w:rPr>
        <w:t>serão</w:t>
      </w:r>
      <w:r>
        <w:rPr>
          <w:spacing w:val="-4"/>
          <w:sz w:val="22"/>
        </w:rPr>
        <w:t xml:space="preserve"> </w:t>
      </w:r>
      <w:r>
        <w:rPr>
          <w:sz w:val="22"/>
        </w:rPr>
        <w:t>indicadas</w:t>
      </w:r>
      <w:r>
        <w:rPr>
          <w:spacing w:val="-5"/>
          <w:sz w:val="22"/>
        </w:rPr>
        <w:t xml:space="preserve"> </w:t>
      </w:r>
      <w:r>
        <w:rPr>
          <w:sz w:val="22"/>
        </w:rPr>
        <w:t>após</w:t>
      </w:r>
      <w:r>
        <w:rPr>
          <w:spacing w:val="-5"/>
          <w:sz w:val="22"/>
        </w:rPr>
        <w:t xml:space="preserve"> </w:t>
      </w:r>
      <w:r>
        <w:rPr>
          <w:sz w:val="22"/>
        </w:rPr>
        <w:t>aprovação</w:t>
      </w:r>
      <w:r>
        <w:rPr>
          <w:spacing w:val="-5"/>
          <w:sz w:val="22"/>
        </w:rPr>
        <w:t xml:space="preserve"> </w:t>
      </w:r>
      <w:r>
        <w:rPr>
          <w:sz w:val="22"/>
        </w:rPr>
        <w:t>da</w:t>
      </w:r>
      <w:r>
        <w:rPr>
          <w:spacing w:val="-8"/>
          <w:sz w:val="22"/>
        </w:rPr>
        <w:t xml:space="preserve"> </w:t>
      </w:r>
      <w:r>
        <w:rPr>
          <w:sz w:val="22"/>
        </w:rPr>
        <w:t>Lei Orçamentária respectiva e liberação dos créditos correspondentes, mediante apostilamento.</w:t>
      </w:r>
    </w:p>
    <w:p w14:paraId="4E4837F6">
      <w:pPr>
        <w:pStyle w:val="8"/>
        <w:numPr>
          <w:ilvl w:val="1"/>
          <w:numId w:val="4"/>
        </w:numPr>
        <w:tabs>
          <w:tab w:val="left" w:pos="1699"/>
          <w:tab w:val="left" w:pos="2407"/>
        </w:tabs>
        <w:spacing w:before="122" w:after="0" w:line="240" w:lineRule="auto"/>
        <w:ind w:left="1699" w:right="0" w:hanging="850"/>
        <w:jc w:val="left"/>
        <w:rPr>
          <w:b/>
          <w:sz w:val="22"/>
        </w:rPr>
      </w:pPr>
      <w:r>
        <w:rPr>
          <w:spacing w:val="-5"/>
          <w:sz w:val="22"/>
        </w:rPr>
        <w:t>12.</w:t>
      </w:r>
      <w:r>
        <w:rPr>
          <w:sz w:val="22"/>
        </w:rPr>
        <w:tab/>
      </w:r>
      <w:r>
        <w:rPr>
          <w:sz w:val="22"/>
        </w:rPr>
        <w:t>DISPOSIÇÕES</w:t>
      </w:r>
      <w:r>
        <w:rPr>
          <w:spacing w:val="-8"/>
          <w:sz w:val="22"/>
        </w:rPr>
        <w:t xml:space="preserve"> </w:t>
      </w:r>
      <w:r>
        <w:rPr>
          <w:spacing w:val="-2"/>
          <w:sz w:val="22"/>
        </w:rPr>
        <w:t>FINAIS</w:t>
      </w:r>
    </w:p>
    <w:p w14:paraId="38E558D3">
      <w:pPr>
        <w:pStyle w:val="6"/>
        <w:spacing w:before="255"/>
        <w:ind w:left="282"/>
        <w:jc w:val="left"/>
      </w:pPr>
      <w:r>
        <w:t>12.1.</w:t>
      </w:r>
      <w:r>
        <w:rPr>
          <w:spacing w:val="-10"/>
        </w:rPr>
        <w:t xml:space="preserve"> </w:t>
      </w:r>
      <w:r>
        <w:t>As</w:t>
      </w:r>
      <w:r>
        <w:rPr>
          <w:spacing w:val="-4"/>
        </w:rPr>
        <w:t xml:space="preserve"> </w:t>
      </w:r>
      <w:r>
        <w:t>informações</w:t>
      </w:r>
      <w:r>
        <w:rPr>
          <w:spacing w:val="-4"/>
        </w:rPr>
        <w:t xml:space="preserve"> </w:t>
      </w:r>
      <w:r>
        <w:t>contidas</w:t>
      </w:r>
      <w:r>
        <w:rPr>
          <w:spacing w:val="-4"/>
        </w:rPr>
        <w:t xml:space="preserve"> </w:t>
      </w:r>
      <w:r>
        <w:t>neste</w:t>
      </w:r>
      <w:r>
        <w:rPr>
          <w:spacing w:val="-7"/>
        </w:rPr>
        <w:t xml:space="preserve"> </w:t>
      </w:r>
      <w:r>
        <w:t>Termo</w:t>
      </w:r>
      <w:r>
        <w:rPr>
          <w:spacing w:val="-3"/>
        </w:rPr>
        <w:t xml:space="preserve"> </w:t>
      </w:r>
      <w:r>
        <w:t>de</w:t>
      </w:r>
      <w:r>
        <w:rPr>
          <w:spacing w:val="-6"/>
        </w:rPr>
        <w:t xml:space="preserve"> </w:t>
      </w:r>
      <w:r>
        <w:t>Referência</w:t>
      </w:r>
      <w:r>
        <w:rPr>
          <w:spacing w:val="-5"/>
        </w:rPr>
        <w:t xml:space="preserve"> </w:t>
      </w:r>
      <w:r>
        <w:t>não</w:t>
      </w:r>
      <w:r>
        <w:rPr>
          <w:spacing w:val="-3"/>
        </w:rPr>
        <w:t xml:space="preserve"> </w:t>
      </w:r>
      <w:r>
        <w:t>são</w:t>
      </w:r>
      <w:r>
        <w:rPr>
          <w:spacing w:val="-6"/>
        </w:rPr>
        <w:t xml:space="preserve"> </w:t>
      </w:r>
      <w:r>
        <w:t>classificadas</w:t>
      </w:r>
      <w:r>
        <w:rPr>
          <w:spacing w:val="-7"/>
        </w:rPr>
        <w:t xml:space="preserve"> </w:t>
      </w:r>
      <w:r>
        <w:t>como</w:t>
      </w:r>
      <w:r>
        <w:rPr>
          <w:spacing w:val="-5"/>
        </w:rPr>
        <w:t xml:space="preserve"> </w:t>
      </w:r>
      <w:r>
        <w:rPr>
          <w:spacing w:val="-2"/>
        </w:rPr>
        <w:t>sigilosas.</w:t>
      </w:r>
    </w:p>
    <w:p w14:paraId="044535F6">
      <w:pPr>
        <w:pStyle w:val="8"/>
        <w:numPr>
          <w:ilvl w:val="0"/>
          <w:numId w:val="4"/>
        </w:numPr>
        <w:tabs>
          <w:tab w:val="left" w:pos="613"/>
        </w:tabs>
        <w:spacing w:before="120" w:after="0" w:line="240" w:lineRule="auto"/>
        <w:ind w:left="613" w:right="0" w:hanging="331"/>
        <w:jc w:val="left"/>
        <w:rPr>
          <w:b/>
          <w:color w:val="ED0000"/>
          <w:sz w:val="22"/>
        </w:rPr>
      </w:pPr>
      <w:r>
        <w:rPr>
          <w:b/>
          <w:color w:val="ED0000"/>
          <w:sz w:val="22"/>
        </w:rPr>
        <w:t>DAS</w:t>
      </w:r>
      <w:r>
        <w:rPr>
          <w:b/>
          <w:color w:val="ED0000"/>
          <w:spacing w:val="-5"/>
          <w:sz w:val="22"/>
        </w:rPr>
        <w:t xml:space="preserve"> </w:t>
      </w:r>
      <w:r>
        <w:rPr>
          <w:b/>
          <w:color w:val="ED0000"/>
          <w:sz w:val="22"/>
        </w:rPr>
        <w:t>PARTES</w:t>
      </w:r>
      <w:r>
        <w:rPr>
          <w:b/>
          <w:color w:val="ED0000"/>
          <w:spacing w:val="-8"/>
          <w:sz w:val="22"/>
        </w:rPr>
        <w:t xml:space="preserve"> </w:t>
      </w:r>
      <w:r>
        <w:rPr>
          <w:b/>
          <w:color w:val="ED0000"/>
          <w:sz w:val="22"/>
        </w:rPr>
        <w:t>INTEGRANTES</w:t>
      </w:r>
      <w:r>
        <w:rPr>
          <w:b/>
          <w:color w:val="ED0000"/>
          <w:spacing w:val="-6"/>
          <w:sz w:val="22"/>
        </w:rPr>
        <w:t xml:space="preserve"> </w:t>
      </w:r>
      <w:r>
        <w:rPr>
          <w:b/>
          <w:color w:val="ED0000"/>
          <w:sz w:val="22"/>
        </w:rPr>
        <w:t>DESTE</w:t>
      </w:r>
      <w:r>
        <w:rPr>
          <w:b/>
          <w:color w:val="ED0000"/>
          <w:spacing w:val="-4"/>
          <w:sz w:val="22"/>
        </w:rPr>
        <w:t xml:space="preserve"> TERMO</w:t>
      </w:r>
    </w:p>
    <w:p w14:paraId="4C9E4A92">
      <w:pPr>
        <w:pStyle w:val="8"/>
        <w:spacing w:after="0" w:line="240" w:lineRule="auto"/>
        <w:jc w:val="left"/>
        <w:rPr>
          <w:b/>
          <w:sz w:val="22"/>
        </w:rPr>
        <w:sectPr>
          <w:pgSz w:w="11910" w:h="16840"/>
          <w:pgMar w:top="2160" w:right="708" w:bottom="1860" w:left="850" w:header="708" w:footer="1674" w:gutter="0"/>
          <w:cols w:space="720" w:num="1"/>
        </w:sectPr>
      </w:pPr>
    </w:p>
    <w:p w14:paraId="404C777E">
      <w:pPr>
        <w:pStyle w:val="6"/>
        <w:jc w:val="left"/>
        <w:rPr>
          <w:b/>
        </w:rPr>
      </w:pPr>
    </w:p>
    <w:p w14:paraId="5C6C0175">
      <w:pPr>
        <w:pStyle w:val="6"/>
        <w:spacing w:before="257"/>
        <w:jc w:val="left"/>
        <w:rPr>
          <w:b/>
        </w:rPr>
      </w:pPr>
    </w:p>
    <w:p w14:paraId="1C6CD5EE">
      <w:pPr>
        <w:pStyle w:val="8"/>
        <w:numPr>
          <w:ilvl w:val="1"/>
          <w:numId w:val="4"/>
        </w:numPr>
        <w:tabs>
          <w:tab w:val="left" w:pos="773"/>
        </w:tabs>
        <w:spacing w:before="0" w:after="0" w:line="240" w:lineRule="auto"/>
        <w:ind w:left="773" w:right="0" w:hanging="491"/>
        <w:jc w:val="left"/>
        <w:rPr>
          <w:color w:val="FF0000"/>
          <w:sz w:val="22"/>
        </w:rPr>
      </w:pPr>
      <w:r>
        <w:rPr>
          <w:color w:val="FF0000"/>
          <w:sz w:val="22"/>
        </w:rPr>
        <w:t>Integram</w:t>
      </w:r>
      <w:r>
        <w:rPr>
          <w:color w:val="FF0000"/>
          <w:spacing w:val="-3"/>
          <w:sz w:val="22"/>
        </w:rPr>
        <w:t xml:space="preserve"> </w:t>
      </w:r>
      <w:r>
        <w:rPr>
          <w:color w:val="FF0000"/>
          <w:sz w:val="22"/>
        </w:rPr>
        <w:t>este</w:t>
      </w:r>
      <w:r>
        <w:rPr>
          <w:color w:val="FF0000"/>
          <w:spacing w:val="-5"/>
          <w:sz w:val="22"/>
        </w:rPr>
        <w:t xml:space="preserve"> </w:t>
      </w:r>
      <w:r>
        <w:rPr>
          <w:color w:val="FF0000"/>
          <w:sz w:val="22"/>
        </w:rPr>
        <w:t>Termo</w:t>
      </w:r>
      <w:r>
        <w:rPr>
          <w:color w:val="FF0000"/>
          <w:spacing w:val="-5"/>
          <w:sz w:val="22"/>
        </w:rPr>
        <w:t xml:space="preserve"> </w:t>
      </w:r>
      <w:r>
        <w:rPr>
          <w:color w:val="FF0000"/>
          <w:sz w:val="22"/>
        </w:rPr>
        <w:t>de</w:t>
      </w:r>
      <w:r>
        <w:rPr>
          <w:color w:val="FF0000"/>
          <w:spacing w:val="-3"/>
          <w:sz w:val="22"/>
        </w:rPr>
        <w:t xml:space="preserve"> </w:t>
      </w:r>
      <w:r>
        <w:rPr>
          <w:color w:val="FF0000"/>
          <w:sz w:val="22"/>
        </w:rPr>
        <w:t>Referência</w:t>
      </w:r>
      <w:r>
        <w:rPr>
          <w:color w:val="FF0000"/>
          <w:spacing w:val="-6"/>
          <w:sz w:val="22"/>
        </w:rPr>
        <w:t xml:space="preserve"> </w:t>
      </w:r>
      <w:r>
        <w:rPr>
          <w:color w:val="FF0000"/>
          <w:sz w:val="22"/>
        </w:rPr>
        <w:t>com</w:t>
      </w:r>
      <w:r>
        <w:rPr>
          <w:color w:val="FF0000"/>
          <w:spacing w:val="-3"/>
          <w:sz w:val="22"/>
        </w:rPr>
        <w:t xml:space="preserve"> </w:t>
      </w:r>
      <w:r>
        <w:rPr>
          <w:color w:val="FF0000"/>
          <w:sz w:val="22"/>
        </w:rPr>
        <w:t>se</w:t>
      </w:r>
      <w:r>
        <w:rPr>
          <w:color w:val="FF0000"/>
          <w:spacing w:val="-3"/>
          <w:sz w:val="22"/>
        </w:rPr>
        <w:t xml:space="preserve"> </w:t>
      </w:r>
      <w:r>
        <w:rPr>
          <w:color w:val="FF0000"/>
          <w:sz w:val="22"/>
        </w:rPr>
        <w:t>aqui</w:t>
      </w:r>
      <w:r>
        <w:rPr>
          <w:color w:val="FF0000"/>
          <w:spacing w:val="-5"/>
          <w:sz w:val="22"/>
        </w:rPr>
        <w:t xml:space="preserve"> </w:t>
      </w:r>
      <w:r>
        <w:rPr>
          <w:color w:val="FF0000"/>
          <w:sz w:val="22"/>
        </w:rPr>
        <w:t>estivessem</w:t>
      </w:r>
      <w:r>
        <w:rPr>
          <w:color w:val="FF0000"/>
          <w:spacing w:val="-4"/>
          <w:sz w:val="22"/>
        </w:rPr>
        <w:t xml:space="preserve"> </w:t>
      </w:r>
      <w:r>
        <w:rPr>
          <w:color w:val="FF0000"/>
          <w:spacing w:val="-2"/>
          <w:sz w:val="22"/>
        </w:rPr>
        <w:t>transcritos:</w:t>
      </w:r>
    </w:p>
    <w:p w14:paraId="424843C6">
      <w:pPr>
        <w:pStyle w:val="8"/>
        <w:numPr>
          <w:ilvl w:val="2"/>
          <w:numId w:val="4"/>
        </w:numPr>
        <w:tabs>
          <w:tab w:val="left" w:pos="941"/>
        </w:tabs>
        <w:spacing w:before="120" w:after="0" w:line="240" w:lineRule="auto"/>
        <w:ind w:left="941" w:right="0" w:hanging="659"/>
        <w:jc w:val="left"/>
        <w:rPr>
          <w:color w:val="FF0000"/>
          <w:sz w:val="22"/>
        </w:rPr>
      </w:pPr>
      <w:r>
        <w:rPr>
          <w:color w:val="FF0000"/>
          <w:sz w:val="22"/>
        </w:rPr>
        <w:t>Anexo</w:t>
      </w:r>
      <w:r>
        <w:rPr>
          <w:color w:val="FF0000"/>
          <w:spacing w:val="-4"/>
          <w:sz w:val="22"/>
        </w:rPr>
        <w:t xml:space="preserve"> </w:t>
      </w:r>
      <w:r>
        <w:rPr>
          <w:color w:val="FF0000"/>
          <w:sz w:val="22"/>
        </w:rPr>
        <w:t>TR-I</w:t>
      </w:r>
      <w:r>
        <w:rPr>
          <w:color w:val="FF0000"/>
          <w:spacing w:val="-3"/>
          <w:sz w:val="22"/>
        </w:rPr>
        <w:t xml:space="preserve"> </w:t>
      </w:r>
      <w:r>
        <w:rPr>
          <w:color w:val="FF0000"/>
          <w:sz w:val="22"/>
        </w:rPr>
        <w:t>–</w:t>
      </w:r>
      <w:r>
        <w:rPr>
          <w:color w:val="FF0000"/>
          <w:spacing w:val="-5"/>
          <w:sz w:val="22"/>
        </w:rPr>
        <w:t xml:space="preserve"> </w:t>
      </w:r>
      <w:r>
        <w:rPr>
          <w:color w:val="FF0000"/>
          <w:sz w:val="22"/>
        </w:rPr>
        <w:t>Estudo</w:t>
      </w:r>
      <w:r>
        <w:rPr>
          <w:color w:val="FF0000"/>
          <w:spacing w:val="-5"/>
          <w:sz w:val="22"/>
        </w:rPr>
        <w:t xml:space="preserve"> </w:t>
      </w:r>
      <w:r>
        <w:rPr>
          <w:color w:val="FF0000"/>
          <w:sz w:val="22"/>
        </w:rPr>
        <w:t>Técnico</w:t>
      </w:r>
      <w:r>
        <w:rPr>
          <w:color w:val="FF0000"/>
          <w:spacing w:val="-3"/>
          <w:sz w:val="22"/>
        </w:rPr>
        <w:t xml:space="preserve"> </w:t>
      </w:r>
      <w:r>
        <w:rPr>
          <w:color w:val="FF0000"/>
          <w:spacing w:val="-2"/>
          <w:sz w:val="22"/>
        </w:rPr>
        <w:t>Preliminar.</w:t>
      </w:r>
    </w:p>
    <w:p w14:paraId="27525E4F">
      <w:pPr>
        <w:pStyle w:val="6"/>
        <w:jc w:val="left"/>
      </w:pPr>
    </w:p>
    <w:p w14:paraId="3B87D278">
      <w:pPr>
        <w:pStyle w:val="6"/>
        <w:jc w:val="left"/>
      </w:pPr>
    </w:p>
    <w:p w14:paraId="3B52317B">
      <w:pPr>
        <w:pStyle w:val="6"/>
        <w:jc w:val="left"/>
      </w:pPr>
    </w:p>
    <w:p w14:paraId="2CCDB3EB">
      <w:pPr>
        <w:pStyle w:val="6"/>
        <w:spacing w:before="213"/>
        <w:jc w:val="left"/>
      </w:pPr>
    </w:p>
    <w:p w14:paraId="56C48FAB">
      <w:pPr>
        <w:pStyle w:val="6"/>
        <w:ind w:left="282"/>
        <w:jc w:val="left"/>
      </w:pPr>
      <w:r>
        <w:t>Salvador/BA,</w:t>
      </w:r>
      <w:r>
        <w:rPr>
          <w:spacing w:val="-6"/>
        </w:rPr>
        <w:t xml:space="preserve"> </w:t>
      </w:r>
      <w:r>
        <w:t>08</w:t>
      </w:r>
      <w:r>
        <w:rPr>
          <w:spacing w:val="-5"/>
        </w:rPr>
        <w:t xml:space="preserve"> </w:t>
      </w:r>
      <w:r>
        <w:t>de</w:t>
      </w:r>
      <w:r>
        <w:rPr>
          <w:spacing w:val="-3"/>
        </w:rPr>
        <w:t xml:space="preserve"> </w:t>
      </w:r>
      <w:r>
        <w:t>janeiro</w:t>
      </w:r>
      <w:r>
        <w:rPr>
          <w:spacing w:val="-4"/>
        </w:rPr>
        <w:t xml:space="preserve"> </w:t>
      </w:r>
      <w:r>
        <w:t>de</w:t>
      </w:r>
      <w:r>
        <w:rPr>
          <w:spacing w:val="-3"/>
        </w:rPr>
        <w:t xml:space="preserve"> </w:t>
      </w:r>
      <w:r>
        <w:rPr>
          <w:spacing w:val="-4"/>
        </w:rPr>
        <w:t>2026.</w:t>
      </w:r>
    </w:p>
    <w:p w14:paraId="71EE2DB3">
      <w:pPr>
        <w:pStyle w:val="6"/>
        <w:jc w:val="left"/>
      </w:pPr>
    </w:p>
    <w:p w14:paraId="64098AD1">
      <w:pPr>
        <w:pStyle w:val="6"/>
        <w:jc w:val="left"/>
      </w:pPr>
    </w:p>
    <w:p w14:paraId="257AC822">
      <w:pPr>
        <w:pStyle w:val="6"/>
        <w:spacing w:before="92"/>
        <w:jc w:val="left"/>
      </w:pPr>
    </w:p>
    <w:p w14:paraId="3E3C418D">
      <w:pPr>
        <w:pStyle w:val="6"/>
        <w:ind w:left="282"/>
        <w:jc w:val="left"/>
      </w:pPr>
      <w:r>
        <w:t>Solicitado</w:t>
      </w:r>
      <w:r>
        <w:rPr>
          <w:spacing w:val="-11"/>
        </w:rPr>
        <w:t xml:space="preserve"> </w:t>
      </w:r>
      <w:r>
        <w:rPr>
          <w:spacing w:val="-4"/>
        </w:rPr>
        <w:t>por:</w:t>
      </w:r>
    </w:p>
    <w:p w14:paraId="4EB52F55">
      <w:pPr>
        <w:pStyle w:val="6"/>
        <w:jc w:val="left"/>
        <w:rPr>
          <w:sz w:val="20"/>
        </w:rPr>
      </w:pPr>
    </w:p>
    <w:p w14:paraId="17525A2C">
      <w:pPr>
        <w:pStyle w:val="6"/>
        <w:spacing w:before="233"/>
        <w:jc w:val="left"/>
        <w:rPr>
          <w:sz w:val="20"/>
        </w:rPr>
      </w:pPr>
      <w:r>
        <w:rPr>
          <w:sz w:val="20"/>
        </w:rPr>
        <mc:AlternateContent>
          <mc:Choice Requires="wps">
            <w:drawing>
              <wp:anchor distT="0" distB="0" distL="0" distR="0" simplePos="0" relativeHeight="251672576" behindDoc="1" locked="0" layoutInCell="1" allowOverlap="1">
                <wp:simplePos x="0" y="0"/>
                <wp:positionH relativeFrom="page">
                  <wp:posOffset>718820</wp:posOffset>
                </wp:positionH>
                <wp:positionV relativeFrom="paragraph">
                  <wp:posOffset>318135</wp:posOffset>
                </wp:positionV>
                <wp:extent cx="2018030" cy="1270"/>
                <wp:effectExtent l="0" t="0" r="0" b="0"/>
                <wp:wrapTopAndBottom/>
                <wp:docPr id="19" name="Graphic 19"/>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19" o:spid="_x0000_s1026" o:spt="100" style="position:absolute;left:0pt;margin-left:56.6pt;margin-top:25.05pt;height:0.1pt;width:158.9pt;mso-position-horizontal-relative:page;mso-wrap-distance-bottom:0pt;mso-wrap-distance-top:0pt;z-index:-251643904;mso-width-relative:page;mso-height-relative:page;" filled="f" stroked="t" coordsize="2018030,1" o:gfxdata="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A9jhdcAAAAJAQAADwAAAAAA&#10;AAABACAAAAAiAAAAZHJzL2Rvd25yZXYueG1sUEsBAhQAFAAAAAgAh07iQFQ4f8IUAgAAfQQAAA4A&#10;AAAAAAAAAQAgAAAAJgEAAGRycy9lMm9Eb2MueG1sUEsFBgAAAAAGAAYAWQEAAKwFAAAAAA==&#10;" path="m0,0l2017739,0e">
                <v:fill on="f" focussize="0,0"/>
                <v:stroke weight="1.00456692913386pt" color="#000000" joinstyle="round"/>
                <v:imagedata o:title=""/>
                <o:lock v:ext="edit" aspectratio="f"/>
                <v:textbox inset="0mm,0mm,0mm,0mm"/>
                <w10:wrap type="topAndBottom"/>
              </v:shape>
            </w:pict>
          </mc:Fallback>
        </mc:AlternateContent>
      </w:r>
    </w:p>
    <w:p w14:paraId="101C33FA">
      <w:pPr>
        <w:pStyle w:val="3"/>
        <w:spacing w:before="140"/>
        <w:rPr>
          <w:u w:val="none"/>
        </w:rPr>
      </w:pPr>
      <w:r>
        <w:rPr>
          <w:u w:val="none"/>
        </w:rPr>
        <w:t>Mayara</w:t>
      </w:r>
      <w:r>
        <w:rPr>
          <w:spacing w:val="-6"/>
          <w:u w:val="none"/>
        </w:rPr>
        <w:t xml:space="preserve"> </w:t>
      </w:r>
      <w:r>
        <w:rPr>
          <w:spacing w:val="-2"/>
          <w:u w:val="none"/>
        </w:rPr>
        <w:t>Vasconcelos</w:t>
      </w:r>
    </w:p>
    <w:p w14:paraId="7C2725BE">
      <w:pPr>
        <w:pStyle w:val="6"/>
        <w:spacing w:before="120"/>
        <w:ind w:left="282"/>
        <w:jc w:val="left"/>
      </w:pPr>
      <w:r>
        <w:t>Coordenadora</w:t>
      </w:r>
      <w:r>
        <w:rPr>
          <w:spacing w:val="-8"/>
        </w:rPr>
        <w:t xml:space="preserve"> </w:t>
      </w:r>
      <w:r>
        <w:t>de</w:t>
      </w:r>
      <w:r>
        <w:rPr>
          <w:spacing w:val="-4"/>
        </w:rPr>
        <w:t xml:space="preserve"> </w:t>
      </w:r>
      <w:r>
        <w:rPr>
          <w:spacing w:val="-2"/>
        </w:rPr>
        <w:t>OPME/HAN</w:t>
      </w:r>
    </w:p>
    <w:p w14:paraId="25DB4C1C">
      <w:pPr>
        <w:pStyle w:val="6"/>
        <w:jc w:val="left"/>
        <w:rPr>
          <w:sz w:val="20"/>
        </w:rPr>
      </w:pPr>
    </w:p>
    <w:p w14:paraId="4A4992E5">
      <w:pPr>
        <w:pStyle w:val="6"/>
        <w:spacing w:before="236"/>
        <w:jc w:val="left"/>
        <w:rPr>
          <w:sz w:val="20"/>
        </w:rPr>
      </w:pPr>
      <w:r>
        <w:rPr>
          <w:sz w:val="20"/>
        </w:rPr>
        <mc:AlternateContent>
          <mc:Choice Requires="wps">
            <w:drawing>
              <wp:anchor distT="0" distB="0" distL="0" distR="0" simplePos="0" relativeHeight="251672576" behindDoc="1" locked="0" layoutInCell="1" allowOverlap="1">
                <wp:simplePos x="0" y="0"/>
                <wp:positionH relativeFrom="page">
                  <wp:posOffset>718820</wp:posOffset>
                </wp:positionH>
                <wp:positionV relativeFrom="paragraph">
                  <wp:posOffset>320040</wp:posOffset>
                </wp:positionV>
                <wp:extent cx="2018030" cy="1270"/>
                <wp:effectExtent l="0" t="0" r="0" b="0"/>
                <wp:wrapTopAndBottom/>
                <wp:docPr id="20" name="Graphic 20"/>
                <wp:cNvGraphicFramePr/>
                <a:graphic xmlns:a="http://schemas.openxmlformats.org/drawingml/2006/main">
                  <a:graphicData uri="http://schemas.microsoft.com/office/word/2010/wordprocessingShape">
                    <wps:wsp>
                      <wps:cNvSpPr/>
                      <wps:spPr>
                        <a:xfrm>
                          <a:off x="0" y="0"/>
                          <a:ext cx="2018030" cy="1270"/>
                        </a:xfrm>
                        <a:custGeom>
                          <a:avLst/>
                          <a:gdLst/>
                          <a:ahLst/>
                          <a:cxnLst/>
                          <a:rect l="l" t="t" r="r" b="b"/>
                          <a:pathLst>
                            <a:path w="2018030">
                              <a:moveTo>
                                <a:pt x="0" y="0"/>
                              </a:moveTo>
                              <a:lnTo>
                                <a:pt x="2017739"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20" o:spid="_x0000_s1026" o:spt="100" style="position:absolute;left:0pt;margin-left:56.6pt;margin-top:25.2pt;height:0.1pt;width:158.9pt;mso-position-horizontal-relative:page;mso-wrap-distance-bottom:0pt;mso-wrap-distance-top:0pt;z-index:-251643904;mso-width-relative:page;mso-height-relative:page;" filled="f" stroked="t" coordsize="2018030,1" o:gfxdata="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AOyRbYAAAACQEAAA8AAAAA&#10;AAAAAQAgAAAAIgAAAGRycy9kb3ducmV2LnhtbFBLAQIUABQAAAAIAIdO4kDe5M8DFAIAAH0EAAAO&#10;AAAAAAAAAAEAIAAAACcBAABkcnMvZTJvRG9jLnhtbFBLBQYAAAAABgAGAFkBAACtBQAAAAA=&#10;" path="m0,0l2017739,0e">
                <v:fill on="f" focussize="0,0"/>
                <v:stroke weight="1.00456692913386pt" color="#000000" joinstyle="round"/>
                <v:imagedata o:title=""/>
                <o:lock v:ext="edit" aspectratio="f"/>
                <v:textbox inset="0mm,0mm,0mm,0mm"/>
                <w10:wrap type="topAndBottom"/>
              </v:shape>
            </w:pict>
          </mc:Fallback>
        </mc:AlternateContent>
      </w:r>
    </w:p>
    <w:p w14:paraId="4B417DD2">
      <w:pPr>
        <w:pStyle w:val="3"/>
        <w:spacing w:before="140"/>
        <w:rPr>
          <w:u w:val="none"/>
        </w:rPr>
      </w:pPr>
      <w:r>
        <w:rPr>
          <w:u w:val="none"/>
        </w:rPr>
        <w:t>Jefferson</w:t>
      </w:r>
      <w:r>
        <w:rPr>
          <w:spacing w:val="-7"/>
          <w:u w:val="none"/>
        </w:rPr>
        <w:t xml:space="preserve"> </w:t>
      </w:r>
      <w:r>
        <w:rPr>
          <w:u w:val="none"/>
        </w:rPr>
        <w:t>O.</w:t>
      </w:r>
      <w:r>
        <w:rPr>
          <w:spacing w:val="-4"/>
          <w:u w:val="none"/>
        </w:rPr>
        <w:t xml:space="preserve"> </w:t>
      </w:r>
      <w:r>
        <w:rPr>
          <w:u w:val="none"/>
        </w:rPr>
        <w:t>Carvalho</w:t>
      </w:r>
      <w:r>
        <w:rPr>
          <w:spacing w:val="-8"/>
          <w:u w:val="none"/>
        </w:rPr>
        <w:t xml:space="preserve"> </w:t>
      </w:r>
      <w:r>
        <w:rPr>
          <w:spacing w:val="-4"/>
          <w:u w:val="none"/>
        </w:rPr>
        <w:t>Gama</w:t>
      </w:r>
    </w:p>
    <w:p w14:paraId="180AB6CD">
      <w:pPr>
        <w:pStyle w:val="6"/>
        <w:spacing w:before="120"/>
        <w:ind w:left="282"/>
        <w:jc w:val="left"/>
      </w:pPr>
      <w:r>
        <w:t>Gerente</w:t>
      </w:r>
      <w:r>
        <w:rPr>
          <w:spacing w:val="-2"/>
        </w:rPr>
        <w:t xml:space="preserve"> </w:t>
      </w:r>
      <w:r>
        <w:t xml:space="preserve">de </w:t>
      </w:r>
      <w:r>
        <w:rPr>
          <w:spacing w:val="-2"/>
        </w:rPr>
        <w:t>Suprimentos/HAN</w:t>
      </w:r>
    </w:p>
    <w:p w14:paraId="51A85DFE">
      <w:pPr>
        <w:pStyle w:val="6"/>
        <w:jc w:val="left"/>
      </w:pPr>
    </w:p>
    <w:p w14:paraId="7DACCF62">
      <w:pPr>
        <w:pStyle w:val="6"/>
        <w:jc w:val="left"/>
      </w:pPr>
    </w:p>
    <w:p w14:paraId="23B1AD03">
      <w:pPr>
        <w:pStyle w:val="6"/>
        <w:jc w:val="left"/>
      </w:pPr>
    </w:p>
    <w:p w14:paraId="1F543D44">
      <w:pPr>
        <w:pStyle w:val="6"/>
        <w:jc w:val="left"/>
      </w:pPr>
    </w:p>
    <w:p w14:paraId="308A4AE9">
      <w:pPr>
        <w:pStyle w:val="6"/>
        <w:jc w:val="left"/>
      </w:pPr>
    </w:p>
    <w:p w14:paraId="7FA1B8F6">
      <w:pPr>
        <w:pStyle w:val="6"/>
        <w:jc w:val="left"/>
      </w:pPr>
    </w:p>
    <w:p w14:paraId="47D9BE08">
      <w:pPr>
        <w:pStyle w:val="6"/>
        <w:spacing w:before="240"/>
        <w:jc w:val="left"/>
      </w:pPr>
    </w:p>
    <w:p w14:paraId="70D4FCF6">
      <w:pPr>
        <w:pStyle w:val="2"/>
        <w:ind w:left="6010" w:right="425" w:hanging="260"/>
      </w:pPr>
      <w:r>
        <w:t>APROVO</w:t>
      </w:r>
      <w:r>
        <w:rPr>
          <w:spacing w:val="-6"/>
        </w:rPr>
        <w:t xml:space="preserve"> </w:t>
      </w:r>
      <w:r>
        <w:t>O</w:t>
      </w:r>
      <w:r>
        <w:rPr>
          <w:spacing w:val="-9"/>
        </w:rPr>
        <w:t xml:space="preserve"> </w:t>
      </w:r>
      <w:r>
        <w:t>PRESENTE</w:t>
      </w:r>
      <w:r>
        <w:rPr>
          <w:spacing w:val="-8"/>
        </w:rPr>
        <w:t xml:space="preserve"> </w:t>
      </w:r>
      <w:r>
        <w:t>TERMO</w:t>
      </w:r>
      <w:r>
        <w:rPr>
          <w:spacing w:val="-6"/>
        </w:rPr>
        <w:t xml:space="preserve"> </w:t>
      </w:r>
      <w:r>
        <w:t>DE</w:t>
      </w:r>
      <w:r>
        <w:rPr>
          <w:spacing w:val="-6"/>
        </w:rPr>
        <w:t xml:space="preserve"> </w:t>
      </w:r>
      <w:r>
        <w:t>REFERÊNCIA E</w:t>
      </w:r>
      <w:r>
        <w:rPr>
          <w:spacing w:val="-4"/>
        </w:rPr>
        <w:t xml:space="preserve"> </w:t>
      </w:r>
      <w:r>
        <w:t>AUTORIZO</w:t>
      </w:r>
      <w:r>
        <w:rPr>
          <w:spacing w:val="-5"/>
        </w:rPr>
        <w:t xml:space="preserve"> </w:t>
      </w:r>
      <w:r>
        <w:t>A</w:t>
      </w:r>
      <w:r>
        <w:rPr>
          <w:spacing w:val="-2"/>
        </w:rPr>
        <w:t xml:space="preserve"> </w:t>
      </w:r>
      <w:r>
        <w:t>REALIZAÇÃO</w:t>
      </w:r>
      <w:r>
        <w:rPr>
          <w:spacing w:val="-3"/>
        </w:rPr>
        <w:t xml:space="preserve"> </w:t>
      </w:r>
      <w:r>
        <w:t>DA</w:t>
      </w:r>
      <w:r>
        <w:rPr>
          <w:spacing w:val="-3"/>
        </w:rPr>
        <w:t xml:space="preserve"> </w:t>
      </w:r>
      <w:r>
        <w:rPr>
          <w:spacing w:val="-2"/>
        </w:rPr>
        <w:t>LICITAÇÃO.</w:t>
      </w:r>
    </w:p>
    <w:p w14:paraId="01D6359F">
      <w:pPr>
        <w:pStyle w:val="6"/>
        <w:spacing w:before="94"/>
        <w:jc w:val="left"/>
        <w:rPr>
          <w:b/>
          <w:sz w:val="20"/>
        </w:rPr>
      </w:pPr>
      <w:r>
        <w:rPr>
          <w:b/>
          <w:sz w:val="20"/>
        </w:rPr>
        <mc:AlternateContent>
          <mc:Choice Requires="wps">
            <w:drawing>
              <wp:anchor distT="0" distB="0" distL="0" distR="0" simplePos="0" relativeHeight="251673600" behindDoc="1" locked="0" layoutInCell="1" allowOverlap="1">
                <wp:simplePos x="0" y="0"/>
                <wp:positionH relativeFrom="page">
                  <wp:posOffset>4523740</wp:posOffset>
                </wp:positionH>
                <wp:positionV relativeFrom="paragraph">
                  <wp:posOffset>229870</wp:posOffset>
                </wp:positionV>
                <wp:extent cx="2226945" cy="1270"/>
                <wp:effectExtent l="0" t="0" r="0" b="0"/>
                <wp:wrapTopAndBottom/>
                <wp:docPr id="21" name="Graphic 21"/>
                <wp:cNvGraphicFramePr/>
                <a:graphic xmlns:a="http://schemas.openxmlformats.org/drawingml/2006/main">
                  <a:graphicData uri="http://schemas.microsoft.com/office/word/2010/wordprocessingShape">
                    <wps:wsp>
                      <wps:cNvSpPr/>
                      <wps:spPr>
                        <a:xfrm>
                          <a:off x="0" y="0"/>
                          <a:ext cx="2226945" cy="1270"/>
                        </a:xfrm>
                        <a:custGeom>
                          <a:avLst/>
                          <a:gdLst/>
                          <a:ahLst/>
                          <a:cxnLst/>
                          <a:rect l="l" t="t" r="r" b="b"/>
                          <a:pathLst>
                            <a:path w="2226945">
                              <a:moveTo>
                                <a:pt x="0" y="0"/>
                              </a:moveTo>
                              <a:lnTo>
                                <a:pt x="2226369"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21" o:spid="_x0000_s1026" o:spt="100" style="position:absolute;left:0pt;margin-left:356.2pt;margin-top:18.1pt;height:0.1pt;width:175.35pt;mso-position-horizontal-relative:page;mso-wrap-distance-bottom:0pt;mso-wrap-distance-top:0pt;z-index:-251642880;mso-width-relative:page;mso-height-relative:page;" filled="f" stroked="t" coordsize="2226945,1" o:gfxdata="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PEf4R1wAAAAoBAAAPAAAA&#10;AAAAAAEAIAAAACIAAABkcnMvZG93bnJldi54bWxQSwECFAAUAAAACACHTuJA6lnDUhYCAAB8BAAA&#10;DgAAAAAAAAABACAAAAAmAQAAZHJzL2Uyb0RvYy54bWxQSwUGAAAAAAYABgBZAQAArgUAAAAA&#10;" path="m0,0l2226369,0e">
                <v:fill on="f" focussize="0,0"/>
                <v:stroke weight="0.71755905511811pt" color="#000000" joinstyle="round"/>
                <v:imagedata o:title=""/>
                <o:lock v:ext="edit" aspectratio="f"/>
                <v:textbox inset="0mm,0mm,0mm,0mm"/>
                <w10:wrap type="topAndBottom"/>
              </v:shape>
            </w:pict>
          </mc:Fallback>
        </mc:AlternateContent>
      </w:r>
    </w:p>
    <w:p w14:paraId="69B1A651">
      <w:pPr>
        <w:pStyle w:val="3"/>
        <w:spacing w:before="140"/>
        <w:ind w:left="0" w:right="564"/>
        <w:jc w:val="right"/>
        <w:rPr>
          <w:u w:val="none"/>
        </w:rPr>
      </w:pPr>
      <w:r>
        <w:rPr>
          <w:u w:val="none"/>
        </w:rPr>
        <w:t>Dr.</w:t>
      </w:r>
      <w:r>
        <w:rPr>
          <w:spacing w:val="-5"/>
          <w:u w:val="none"/>
        </w:rPr>
        <w:t xml:space="preserve"> </w:t>
      </w:r>
      <w:r>
        <w:rPr>
          <w:u w:val="none"/>
        </w:rPr>
        <w:t>Luiz</w:t>
      </w:r>
      <w:r>
        <w:rPr>
          <w:spacing w:val="-4"/>
          <w:u w:val="none"/>
        </w:rPr>
        <w:t xml:space="preserve"> </w:t>
      </w:r>
      <w:r>
        <w:rPr>
          <w:u w:val="none"/>
        </w:rPr>
        <w:t>Carlos</w:t>
      </w:r>
      <w:r>
        <w:rPr>
          <w:spacing w:val="-4"/>
          <w:u w:val="none"/>
        </w:rPr>
        <w:t xml:space="preserve"> </w:t>
      </w:r>
      <w:r>
        <w:rPr>
          <w:u w:val="none"/>
        </w:rPr>
        <w:t>Santana</w:t>
      </w:r>
      <w:r>
        <w:rPr>
          <w:spacing w:val="-4"/>
          <w:u w:val="none"/>
        </w:rPr>
        <w:t xml:space="preserve"> </w:t>
      </w:r>
      <w:r>
        <w:rPr>
          <w:spacing w:val="-2"/>
          <w:u w:val="none"/>
        </w:rPr>
        <w:t>Passos</w:t>
      </w:r>
    </w:p>
    <w:p w14:paraId="158742C9">
      <w:pPr>
        <w:pStyle w:val="6"/>
        <w:spacing w:before="120"/>
        <w:ind w:right="564"/>
        <w:jc w:val="right"/>
      </w:pPr>
      <w:r>
        <w:t>Diretor</w:t>
      </w:r>
      <w:r>
        <w:rPr>
          <w:spacing w:val="-2"/>
        </w:rPr>
        <w:t xml:space="preserve"> </w:t>
      </w:r>
      <w:r>
        <w:t>Geral</w:t>
      </w:r>
      <w:r>
        <w:rPr>
          <w:spacing w:val="-4"/>
        </w:rPr>
        <w:t xml:space="preserve"> </w:t>
      </w:r>
      <w:r>
        <w:t xml:space="preserve">– </w:t>
      </w:r>
      <w:r>
        <w:rPr>
          <w:spacing w:val="-5"/>
        </w:rPr>
        <w:t>HAN</w:t>
      </w:r>
    </w:p>
    <w:p w14:paraId="378CF8E4">
      <w:pPr>
        <w:tabs>
          <w:tab w:val="left" w:pos="1336"/>
          <w:tab w:val="left" w:pos="1969"/>
          <w:tab w:val="left" w:pos="2647"/>
        </w:tabs>
        <w:spacing w:before="118"/>
        <w:ind w:left="0" w:right="519" w:firstLine="0"/>
        <w:jc w:val="right"/>
        <w:rPr>
          <w:sz w:val="22"/>
        </w:rPr>
      </w:pPr>
      <w:r>
        <w:rPr>
          <w:b/>
          <w:sz w:val="22"/>
        </w:rPr>
        <w:t>Salvador</w:t>
      </w:r>
      <w:r>
        <w:rPr>
          <w:sz w:val="22"/>
        </w:rPr>
        <w:t xml:space="preserve">, </w:t>
      </w:r>
      <w:r>
        <w:rPr>
          <w:sz w:val="22"/>
          <w:u w:val="single"/>
        </w:rPr>
        <w:tab/>
      </w:r>
      <w:r>
        <w:rPr>
          <w:spacing w:val="-10"/>
          <w:sz w:val="22"/>
        </w:rPr>
        <w:t>/</w:t>
      </w:r>
      <w:r>
        <w:rPr>
          <w:sz w:val="22"/>
          <w:u w:val="single"/>
        </w:rPr>
        <w:tab/>
      </w:r>
      <w:r>
        <w:rPr>
          <w:spacing w:val="-10"/>
          <w:sz w:val="22"/>
        </w:rPr>
        <w:t>/</w:t>
      </w:r>
      <w:r>
        <w:rPr>
          <w:sz w:val="22"/>
          <w:u w:val="single"/>
        </w:rPr>
        <w:tab/>
      </w:r>
    </w:p>
    <w:p w14:paraId="3967BCB7">
      <w:pPr>
        <w:spacing w:after="0"/>
        <w:jc w:val="right"/>
        <w:rPr>
          <w:sz w:val="22"/>
        </w:rPr>
        <w:sectPr>
          <w:pgSz w:w="11910" w:h="16840"/>
          <w:pgMar w:top="2160" w:right="708" w:bottom="1860" w:left="850" w:header="708" w:footer="1674" w:gutter="0"/>
          <w:cols w:space="720" w:num="1"/>
        </w:sectPr>
      </w:pPr>
    </w:p>
    <w:p w14:paraId="18196590">
      <w:pPr>
        <w:pStyle w:val="6"/>
        <w:jc w:val="left"/>
      </w:pPr>
    </w:p>
    <w:p w14:paraId="208CB82E">
      <w:pPr>
        <w:pStyle w:val="6"/>
        <w:spacing w:before="257"/>
        <w:jc w:val="left"/>
      </w:pPr>
    </w:p>
    <w:p w14:paraId="29D9A602">
      <w:pPr>
        <w:pStyle w:val="2"/>
        <w:ind w:left="0" w:right="284"/>
        <w:jc w:val="center"/>
      </w:pPr>
      <w:r>
        <w:t>APÊNCE</w:t>
      </w:r>
      <w:r>
        <w:rPr>
          <w:spacing w:val="-4"/>
        </w:rPr>
        <w:t xml:space="preserve"> </w:t>
      </w:r>
      <w:r>
        <w:t>DO</w:t>
      </w:r>
      <w:r>
        <w:rPr>
          <w:spacing w:val="-4"/>
        </w:rPr>
        <w:t xml:space="preserve"> </w:t>
      </w:r>
      <w:r>
        <w:t>TERMO</w:t>
      </w:r>
      <w:r>
        <w:rPr>
          <w:spacing w:val="-4"/>
        </w:rPr>
        <w:t xml:space="preserve"> </w:t>
      </w:r>
      <w:r>
        <w:t>DE</w:t>
      </w:r>
      <w:r>
        <w:rPr>
          <w:spacing w:val="-3"/>
        </w:rPr>
        <w:t xml:space="preserve"> </w:t>
      </w:r>
      <w:r>
        <w:rPr>
          <w:spacing w:val="-2"/>
        </w:rPr>
        <w:t>REFERÊNCIA</w:t>
      </w:r>
    </w:p>
    <w:p w14:paraId="243CC864">
      <w:pPr>
        <w:pStyle w:val="6"/>
        <w:ind w:left="2730" w:right="2870"/>
        <w:jc w:val="center"/>
      </w:pPr>
      <w:r>
        <w:t>ESTUDO</w:t>
      </w:r>
      <w:r>
        <w:rPr>
          <w:spacing w:val="-12"/>
        </w:rPr>
        <w:t xml:space="preserve"> </w:t>
      </w:r>
      <w:r>
        <w:t>TÉCNICO</w:t>
      </w:r>
      <w:r>
        <w:rPr>
          <w:spacing w:val="-12"/>
        </w:rPr>
        <w:t xml:space="preserve"> </w:t>
      </w:r>
      <w:r>
        <w:rPr>
          <w:spacing w:val="-2"/>
        </w:rPr>
        <w:t>PRELIMINAR</w:t>
      </w:r>
    </w:p>
    <w:p w14:paraId="5EBF0CF7">
      <w:pPr>
        <w:pStyle w:val="2"/>
        <w:ind w:left="9" w:right="145"/>
        <w:jc w:val="center"/>
      </w:pPr>
      <w:r>
        <w:t>REGISTRO</w:t>
      </w:r>
      <w:r>
        <w:rPr>
          <w:spacing w:val="-15"/>
        </w:rPr>
        <w:t xml:space="preserve"> </w:t>
      </w:r>
      <w:r>
        <w:t>PREÇO</w:t>
      </w:r>
      <w:r>
        <w:rPr>
          <w:spacing w:val="-12"/>
        </w:rPr>
        <w:t xml:space="preserve"> </w:t>
      </w:r>
      <w:r>
        <w:t>PARA</w:t>
      </w:r>
      <w:r>
        <w:rPr>
          <w:spacing w:val="-13"/>
        </w:rPr>
        <w:t xml:space="preserve"> </w:t>
      </w:r>
      <w:r>
        <w:t>FORNECIMENTO</w:t>
      </w:r>
      <w:r>
        <w:rPr>
          <w:spacing w:val="-12"/>
        </w:rPr>
        <w:t xml:space="preserve"> </w:t>
      </w:r>
      <w:r>
        <w:t>DE</w:t>
      </w:r>
      <w:r>
        <w:rPr>
          <w:spacing w:val="-10"/>
        </w:rPr>
        <w:t xml:space="preserve"> </w:t>
      </w:r>
      <w:r>
        <w:t>ÓRTESE,</w:t>
      </w:r>
      <w:r>
        <w:rPr>
          <w:spacing w:val="-11"/>
        </w:rPr>
        <w:t xml:space="preserve"> </w:t>
      </w:r>
      <w:r>
        <w:t>PRÓTESE</w:t>
      </w:r>
      <w:r>
        <w:rPr>
          <w:spacing w:val="-13"/>
        </w:rPr>
        <w:t xml:space="preserve"> </w:t>
      </w:r>
      <w:r>
        <w:t>E</w:t>
      </w:r>
      <w:r>
        <w:rPr>
          <w:spacing w:val="-11"/>
        </w:rPr>
        <w:t xml:space="preserve"> </w:t>
      </w:r>
      <w:r>
        <w:rPr>
          <w:spacing w:val="-2"/>
        </w:rPr>
        <w:t>MATERIAL</w:t>
      </w:r>
    </w:p>
    <w:p w14:paraId="74DF2868">
      <w:pPr>
        <w:pStyle w:val="3"/>
        <w:spacing w:before="0"/>
        <w:ind w:left="6" w:right="145"/>
        <w:jc w:val="center"/>
        <w:rPr>
          <w:u w:val="none"/>
        </w:rPr>
      </w:pPr>
      <w:r>
        <w:rPr>
          <w:u w:val="none"/>
        </w:rPr>
        <w:t>ESPECIAL</w:t>
      </w:r>
      <w:r>
        <w:rPr>
          <w:spacing w:val="-3"/>
          <w:u w:val="none"/>
        </w:rPr>
        <w:t xml:space="preserve"> </w:t>
      </w:r>
      <w:r>
        <w:rPr>
          <w:u w:val="none"/>
        </w:rPr>
        <w:t>OPME</w:t>
      </w:r>
      <w:r>
        <w:rPr>
          <w:spacing w:val="-1"/>
          <w:u w:val="none"/>
        </w:rPr>
        <w:t xml:space="preserve"> </w:t>
      </w:r>
      <w:r>
        <w:rPr>
          <w:u w:val="none"/>
        </w:rPr>
        <w:t>–</w:t>
      </w:r>
      <w:r>
        <w:rPr>
          <w:spacing w:val="-5"/>
          <w:u w:val="none"/>
        </w:rPr>
        <w:t xml:space="preserve"> </w:t>
      </w:r>
      <w:r>
        <w:rPr>
          <w:u w:val="none"/>
        </w:rPr>
        <w:t>Hospital</w:t>
      </w:r>
      <w:r>
        <w:rPr>
          <w:spacing w:val="-5"/>
          <w:u w:val="none"/>
        </w:rPr>
        <w:t xml:space="preserve"> </w:t>
      </w:r>
      <w:r>
        <w:rPr>
          <w:u w:val="none"/>
        </w:rPr>
        <w:t>Ana</w:t>
      </w:r>
      <w:r>
        <w:rPr>
          <w:spacing w:val="-3"/>
          <w:u w:val="none"/>
        </w:rPr>
        <w:t xml:space="preserve"> </w:t>
      </w:r>
      <w:r>
        <w:rPr>
          <w:u w:val="none"/>
        </w:rPr>
        <w:t>Nery</w:t>
      </w:r>
      <w:r>
        <w:rPr>
          <w:spacing w:val="-3"/>
          <w:u w:val="none"/>
        </w:rPr>
        <w:t xml:space="preserve"> </w:t>
      </w:r>
      <w:r>
        <w:rPr>
          <w:u w:val="none"/>
        </w:rPr>
        <w:t>–</w:t>
      </w:r>
      <w:r>
        <w:rPr>
          <w:spacing w:val="-2"/>
          <w:u w:val="none"/>
        </w:rPr>
        <w:t xml:space="preserve"> </w:t>
      </w:r>
      <w:r>
        <w:rPr>
          <w:u w:val="none"/>
        </w:rPr>
        <w:t>HAN.</w:t>
      </w:r>
      <w:r>
        <w:rPr>
          <w:spacing w:val="-2"/>
          <w:u w:val="none"/>
        </w:rPr>
        <w:t xml:space="preserve"> </w:t>
      </w:r>
      <w:r>
        <w:rPr>
          <w:u w:val="none"/>
        </w:rPr>
        <w:t>ARP</w:t>
      </w:r>
      <w:r>
        <w:rPr>
          <w:spacing w:val="-4"/>
          <w:u w:val="none"/>
        </w:rPr>
        <w:t xml:space="preserve"> </w:t>
      </w:r>
      <w:r>
        <w:rPr>
          <w:spacing w:val="-2"/>
          <w:u w:val="none"/>
        </w:rPr>
        <w:t>77/2025</w:t>
      </w:r>
    </w:p>
    <w:p w14:paraId="0A49986E">
      <w:pPr>
        <w:pStyle w:val="6"/>
        <w:jc w:val="left"/>
        <w:rPr>
          <w:b/>
          <w:sz w:val="20"/>
        </w:rPr>
      </w:pPr>
    </w:p>
    <w:p w14:paraId="006DC711">
      <w:pPr>
        <w:pStyle w:val="6"/>
        <w:jc w:val="left"/>
        <w:rPr>
          <w:b/>
          <w:sz w:val="20"/>
        </w:rPr>
      </w:pPr>
      <w:r>
        <w:rPr>
          <w:b/>
          <w:sz w:val="20"/>
        </w:rPr>
        <mc:AlternateContent>
          <mc:Choice Requires="wps">
            <w:drawing>
              <wp:anchor distT="0" distB="0" distL="0" distR="0" simplePos="0" relativeHeight="251673600" behindDoc="1" locked="0" layoutInCell="1" allowOverlap="1">
                <wp:simplePos x="0" y="0"/>
                <wp:positionH relativeFrom="page">
                  <wp:posOffset>701040</wp:posOffset>
                </wp:positionH>
                <wp:positionV relativeFrom="paragraph">
                  <wp:posOffset>170180</wp:posOffset>
                </wp:positionV>
                <wp:extent cx="6158230" cy="170815"/>
                <wp:effectExtent l="0" t="0" r="0" b="0"/>
                <wp:wrapTopAndBottom/>
                <wp:docPr id="22" name="Textbox 22"/>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54AA4A1A">
                            <w:pPr>
                              <w:tabs>
                                <w:tab w:val="left" w:pos="737"/>
                              </w:tabs>
                              <w:spacing w:before="0" w:line="265" w:lineRule="exact"/>
                              <w:ind w:left="28" w:right="0" w:firstLine="0"/>
                              <w:jc w:val="left"/>
                              <w:rPr>
                                <w:b/>
                                <w:color w:val="000000"/>
                                <w:sz w:val="22"/>
                              </w:rPr>
                            </w:pPr>
                            <w:r>
                              <w:rPr>
                                <w:b/>
                                <w:color w:val="000000"/>
                                <w:spacing w:val="-5"/>
                                <w:sz w:val="22"/>
                              </w:rPr>
                              <w:t>1.</w:t>
                            </w:r>
                            <w:r>
                              <w:rPr>
                                <w:b/>
                                <w:color w:val="000000"/>
                                <w:sz w:val="22"/>
                              </w:rPr>
                              <w:tab/>
                            </w:r>
                            <w:r>
                              <w:rPr>
                                <w:b/>
                                <w:color w:val="000000"/>
                                <w:spacing w:val="-2"/>
                                <w:sz w:val="22"/>
                              </w:rPr>
                              <w:t>OBJETO</w:t>
                            </w:r>
                          </w:p>
                        </w:txbxContent>
                      </wps:txbx>
                      <wps:bodyPr wrap="square" lIns="0" tIns="0" rIns="0" bIns="0" rtlCol="0">
                        <a:noAutofit/>
                      </wps:bodyPr>
                    </wps:wsp>
                  </a:graphicData>
                </a:graphic>
              </wp:anchor>
            </w:drawing>
          </mc:Choice>
          <mc:Fallback>
            <w:pict>
              <v:shape id="Textbox 22" o:spid="_x0000_s1026" o:spt="202" type="#_x0000_t202" style="position:absolute;left:0pt;margin-left:55.2pt;margin-top:13.4pt;height:13.45pt;width:484.9pt;mso-position-horizontal-relative:page;mso-wrap-distance-bottom:0pt;mso-wrap-distance-top:0pt;z-index:-251642880;mso-width-relative:page;mso-height-relative:page;" fillcolor="#F1F1F1" filled="t" stroked="f" coordsize="21600,21600" o:gfxdata="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2znQtYAAAAKAQAADwAAAAAAAAABACAAAAAiAAAAZHJz&#10;L2Rvd25yZXYueG1sUEsBAhQAFAAAAAgAh07iQJ881ubNAQAAqgMAAA4AAAAAAAAAAQAgAAAAJQEA&#10;AGRycy9lMm9Eb2MueG1sUEsFBgAAAAAGAAYAWQEAAGQFAAAAAA==&#10;">
                <v:fill on="t" focussize="0,0"/>
                <v:stroke on="f"/>
                <v:imagedata o:title=""/>
                <o:lock v:ext="edit" aspectratio="f"/>
                <v:textbox inset="0mm,0mm,0mm,0mm">
                  <w:txbxContent>
                    <w:p w14:paraId="54AA4A1A">
                      <w:pPr>
                        <w:tabs>
                          <w:tab w:val="left" w:pos="737"/>
                        </w:tabs>
                        <w:spacing w:before="0" w:line="265" w:lineRule="exact"/>
                        <w:ind w:left="28" w:right="0" w:firstLine="0"/>
                        <w:jc w:val="left"/>
                        <w:rPr>
                          <w:b/>
                          <w:color w:val="000000"/>
                          <w:sz w:val="22"/>
                        </w:rPr>
                      </w:pPr>
                      <w:r>
                        <w:rPr>
                          <w:b/>
                          <w:color w:val="000000"/>
                          <w:spacing w:val="-5"/>
                          <w:sz w:val="22"/>
                        </w:rPr>
                        <w:t>1.</w:t>
                      </w:r>
                      <w:r>
                        <w:rPr>
                          <w:b/>
                          <w:color w:val="000000"/>
                          <w:sz w:val="22"/>
                        </w:rPr>
                        <w:tab/>
                      </w:r>
                      <w:r>
                        <w:rPr>
                          <w:b/>
                          <w:color w:val="000000"/>
                          <w:spacing w:val="-2"/>
                          <w:sz w:val="22"/>
                        </w:rPr>
                        <w:t>OBJETO</w:t>
                      </w:r>
                    </w:p>
                  </w:txbxContent>
                </v:textbox>
                <w10:wrap type="topAndBottom"/>
              </v:shape>
            </w:pict>
          </mc:Fallback>
        </mc:AlternateContent>
      </w:r>
    </w:p>
    <w:p w14:paraId="1704E5D1">
      <w:pPr>
        <w:pStyle w:val="8"/>
        <w:numPr>
          <w:ilvl w:val="1"/>
          <w:numId w:val="18"/>
        </w:numPr>
        <w:tabs>
          <w:tab w:val="left" w:pos="991"/>
        </w:tabs>
        <w:spacing w:before="117" w:after="0" w:line="240" w:lineRule="auto"/>
        <w:ind w:left="282" w:right="426" w:firstLine="0"/>
        <w:jc w:val="left"/>
        <w:rPr>
          <w:b/>
          <w:sz w:val="22"/>
        </w:rPr>
      </w:pPr>
      <w:r>
        <w:rPr>
          <w:sz w:val="22"/>
        </w:rPr>
        <w:t>Constitui</w:t>
      </w:r>
      <w:r>
        <w:rPr>
          <w:spacing w:val="29"/>
          <w:sz w:val="22"/>
        </w:rPr>
        <w:t xml:space="preserve"> </w:t>
      </w:r>
      <w:r>
        <w:rPr>
          <w:sz w:val="22"/>
        </w:rPr>
        <w:t>o</w:t>
      </w:r>
      <w:r>
        <w:rPr>
          <w:spacing w:val="33"/>
          <w:sz w:val="22"/>
        </w:rPr>
        <w:t xml:space="preserve"> </w:t>
      </w:r>
      <w:r>
        <w:rPr>
          <w:sz w:val="22"/>
        </w:rPr>
        <w:t>objeto</w:t>
      </w:r>
      <w:r>
        <w:rPr>
          <w:spacing w:val="33"/>
          <w:sz w:val="22"/>
        </w:rPr>
        <w:t xml:space="preserve"> </w:t>
      </w:r>
      <w:r>
        <w:rPr>
          <w:sz w:val="22"/>
        </w:rPr>
        <w:t>desta</w:t>
      </w:r>
      <w:r>
        <w:rPr>
          <w:spacing w:val="32"/>
          <w:sz w:val="22"/>
        </w:rPr>
        <w:t xml:space="preserve"> </w:t>
      </w:r>
      <w:r>
        <w:rPr>
          <w:sz w:val="22"/>
        </w:rPr>
        <w:t>licitação</w:t>
      </w:r>
      <w:r>
        <w:rPr>
          <w:spacing w:val="33"/>
          <w:sz w:val="22"/>
        </w:rPr>
        <w:t xml:space="preserve"> </w:t>
      </w:r>
      <w:r>
        <w:rPr>
          <w:sz w:val="22"/>
        </w:rPr>
        <w:t>o</w:t>
      </w:r>
      <w:r>
        <w:rPr>
          <w:spacing w:val="33"/>
          <w:sz w:val="22"/>
        </w:rPr>
        <w:t xml:space="preserve"> </w:t>
      </w:r>
      <w:r>
        <w:rPr>
          <w:sz w:val="22"/>
        </w:rPr>
        <w:t>REGISTRO</w:t>
      </w:r>
      <w:r>
        <w:rPr>
          <w:spacing w:val="30"/>
          <w:sz w:val="22"/>
        </w:rPr>
        <w:t xml:space="preserve"> </w:t>
      </w:r>
      <w:r>
        <w:rPr>
          <w:sz w:val="22"/>
        </w:rPr>
        <w:t>DE</w:t>
      </w:r>
      <w:r>
        <w:rPr>
          <w:spacing w:val="32"/>
          <w:sz w:val="22"/>
        </w:rPr>
        <w:t xml:space="preserve"> </w:t>
      </w:r>
      <w:r>
        <w:rPr>
          <w:sz w:val="22"/>
        </w:rPr>
        <w:t>PREÇOS,</w:t>
      </w:r>
      <w:r>
        <w:rPr>
          <w:spacing w:val="32"/>
          <w:sz w:val="22"/>
        </w:rPr>
        <w:t xml:space="preserve"> </w:t>
      </w:r>
      <w:r>
        <w:rPr>
          <w:sz w:val="22"/>
        </w:rPr>
        <w:t>pelo</w:t>
      </w:r>
      <w:r>
        <w:rPr>
          <w:spacing w:val="33"/>
          <w:sz w:val="22"/>
        </w:rPr>
        <w:t xml:space="preserve"> </w:t>
      </w:r>
      <w:r>
        <w:rPr>
          <w:sz w:val="22"/>
        </w:rPr>
        <w:t>prazo</w:t>
      </w:r>
      <w:r>
        <w:rPr>
          <w:spacing w:val="33"/>
          <w:sz w:val="22"/>
        </w:rPr>
        <w:t xml:space="preserve"> </w:t>
      </w:r>
      <w:r>
        <w:rPr>
          <w:sz w:val="22"/>
        </w:rPr>
        <w:t>de</w:t>
      </w:r>
      <w:r>
        <w:rPr>
          <w:spacing w:val="32"/>
          <w:sz w:val="22"/>
        </w:rPr>
        <w:t xml:space="preserve"> </w:t>
      </w:r>
      <w:r>
        <w:rPr>
          <w:sz w:val="22"/>
        </w:rPr>
        <w:t>12</w:t>
      </w:r>
      <w:r>
        <w:rPr>
          <w:spacing w:val="30"/>
          <w:sz w:val="22"/>
        </w:rPr>
        <w:t xml:space="preserve"> </w:t>
      </w:r>
      <w:r>
        <w:rPr>
          <w:sz w:val="22"/>
        </w:rPr>
        <w:t>(doze)</w:t>
      </w:r>
      <w:r>
        <w:rPr>
          <w:spacing w:val="30"/>
          <w:sz w:val="22"/>
        </w:rPr>
        <w:t xml:space="preserve"> </w:t>
      </w:r>
      <w:r>
        <w:rPr>
          <w:sz w:val="22"/>
        </w:rPr>
        <w:t>meses,</w:t>
      </w:r>
      <w:r>
        <w:rPr>
          <w:spacing w:val="32"/>
          <w:sz w:val="22"/>
        </w:rPr>
        <w:t xml:space="preserve"> </w:t>
      </w:r>
      <w:r>
        <w:rPr>
          <w:sz w:val="22"/>
        </w:rPr>
        <w:t xml:space="preserve">para eventual aquisição de </w:t>
      </w:r>
      <w:r>
        <w:rPr>
          <w:b/>
          <w:sz w:val="22"/>
        </w:rPr>
        <w:t>MATERIAIS PARA O SERVIÇO DE CIRURGIA GERAL DO HOSPITAL ANA NERY – HAN.</w:t>
      </w:r>
    </w:p>
    <w:p w14:paraId="7042CF1E">
      <w:pPr>
        <w:pStyle w:val="8"/>
        <w:numPr>
          <w:ilvl w:val="1"/>
          <w:numId w:val="18"/>
        </w:numPr>
        <w:tabs>
          <w:tab w:val="left" w:pos="991"/>
        </w:tabs>
        <w:spacing w:before="123" w:after="0" w:line="237" w:lineRule="auto"/>
        <w:ind w:left="282" w:right="422" w:firstLine="0"/>
        <w:jc w:val="left"/>
        <w:rPr>
          <w:sz w:val="22"/>
        </w:rPr>
      </w:pPr>
      <w:r>
        <w:rPr>
          <w:sz w:val="22"/>
        </w:rPr>
        <w:t xml:space="preserve">Para o perfeito funcionamento dos Itens: </w:t>
      </w:r>
      <w:r>
        <w:rPr>
          <w:b/>
          <w:sz w:val="22"/>
        </w:rPr>
        <w:t xml:space="preserve">15, 16 </w:t>
      </w:r>
      <w:r>
        <w:rPr>
          <w:sz w:val="22"/>
        </w:rPr>
        <w:t xml:space="preserve">e </w:t>
      </w:r>
      <w:r>
        <w:rPr>
          <w:b/>
          <w:sz w:val="22"/>
        </w:rPr>
        <w:t xml:space="preserve">17 </w:t>
      </w:r>
      <w:r>
        <w:rPr>
          <w:sz w:val="22"/>
        </w:rPr>
        <w:t>fazem-se necessário o uso de equipamento</w:t>
      </w:r>
      <w:r>
        <w:rPr>
          <w:spacing w:val="80"/>
          <w:sz w:val="22"/>
        </w:rPr>
        <w:t xml:space="preserve"> </w:t>
      </w:r>
      <w:r>
        <w:rPr>
          <w:sz w:val="22"/>
        </w:rPr>
        <w:t>(</w:t>
      </w:r>
      <w:r>
        <w:rPr>
          <w:b/>
          <w:sz w:val="22"/>
        </w:rPr>
        <w:t>COMODATO)</w:t>
      </w:r>
      <w:r>
        <w:rPr>
          <w:sz w:val="22"/>
        </w:rPr>
        <w:t>, de acordo com as especificações, quantitativo e condições constantes neste documento.</w:t>
      </w:r>
    </w:p>
    <w:p w14:paraId="4B762E90">
      <w:pPr>
        <w:pStyle w:val="6"/>
        <w:spacing w:before="2"/>
        <w:jc w:val="left"/>
        <w:rPr>
          <w:sz w:val="8"/>
        </w:rPr>
      </w:pPr>
      <w:r>
        <w:rPr>
          <w:sz w:val="8"/>
        </w:rPr>
        <mc:AlternateContent>
          <mc:Choice Requires="wps">
            <w:drawing>
              <wp:anchor distT="0" distB="0" distL="0" distR="0" simplePos="0" relativeHeight="251674624" behindDoc="1" locked="0" layoutInCell="1" allowOverlap="1">
                <wp:simplePos x="0" y="0"/>
                <wp:positionH relativeFrom="page">
                  <wp:posOffset>701040</wp:posOffset>
                </wp:positionH>
                <wp:positionV relativeFrom="paragraph">
                  <wp:posOffset>78740</wp:posOffset>
                </wp:positionV>
                <wp:extent cx="6158230" cy="170815"/>
                <wp:effectExtent l="0" t="0" r="0" b="0"/>
                <wp:wrapTopAndBottom/>
                <wp:docPr id="23" name="Textbox 23"/>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6979C2AD">
                            <w:pPr>
                              <w:tabs>
                                <w:tab w:val="left" w:pos="737"/>
                              </w:tabs>
                              <w:spacing w:before="0" w:line="265" w:lineRule="exact"/>
                              <w:ind w:left="28" w:right="0" w:firstLine="0"/>
                              <w:jc w:val="left"/>
                              <w:rPr>
                                <w:b/>
                                <w:color w:val="000000"/>
                                <w:sz w:val="22"/>
                              </w:rPr>
                            </w:pPr>
                            <w:r>
                              <w:rPr>
                                <w:b/>
                                <w:color w:val="000000"/>
                                <w:spacing w:val="-5"/>
                                <w:sz w:val="22"/>
                              </w:rPr>
                              <w:t>2.</w:t>
                            </w:r>
                            <w:r>
                              <w:rPr>
                                <w:b/>
                                <w:color w:val="000000"/>
                                <w:sz w:val="22"/>
                              </w:rPr>
                              <w:tab/>
                            </w:r>
                            <w:r>
                              <w:rPr>
                                <w:b/>
                                <w:color w:val="000000"/>
                                <w:sz w:val="22"/>
                              </w:rPr>
                              <w:t>SUPORTE</w:t>
                            </w:r>
                            <w:r>
                              <w:rPr>
                                <w:b/>
                                <w:color w:val="000000"/>
                                <w:spacing w:val="-8"/>
                                <w:sz w:val="22"/>
                              </w:rPr>
                              <w:t xml:space="preserve"> </w:t>
                            </w:r>
                            <w:r>
                              <w:rPr>
                                <w:b/>
                                <w:color w:val="000000"/>
                                <w:spacing w:val="-4"/>
                                <w:sz w:val="22"/>
                              </w:rPr>
                              <w:t>LEGAL</w:t>
                            </w:r>
                          </w:p>
                        </w:txbxContent>
                      </wps:txbx>
                      <wps:bodyPr wrap="square" lIns="0" tIns="0" rIns="0" bIns="0" rtlCol="0">
                        <a:noAutofit/>
                      </wps:bodyPr>
                    </wps:wsp>
                  </a:graphicData>
                </a:graphic>
              </wp:anchor>
            </w:drawing>
          </mc:Choice>
          <mc:Fallback>
            <w:pict>
              <v:shape id="Textbox 23" o:spid="_x0000_s1026" o:spt="202" type="#_x0000_t202" style="position:absolute;left:0pt;margin-left:55.2pt;margin-top:6.2pt;height:13.45pt;width:484.9pt;mso-position-horizontal-relative:page;mso-wrap-distance-bottom:0pt;mso-wrap-distance-top:0pt;z-index:-251641856;mso-width-relative:page;mso-height-relative:page;" fillcolor="#F1F1F1" filled="t" stroked="f" coordsize="21600,21600" o:gfxdata="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N55MNYAAAAKAQAADwAAAAAAAAABACAAAAAiAAAAZHJz&#10;L2Rvd25yZXYueG1sUEsBAhQAFAAAAAgAh07iQL/TtAjNAQAAqgMAAA4AAAAAAAAAAQAgAAAAJQEA&#10;AGRycy9lMm9Eb2MueG1sUEsFBgAAAAAGAAYAWQEAAGQFAAAAAA==&#10;">
                <v:fill on="t" focussize="0,0"/>
                <v:stroke on="f"/>
                <v:imagedata o:title=""/>
                <o:lock v:ext="edit" aspectratio="f"/>
                <v:textbox inset="0mm,0mm,0mm,0mm">
                  <w:txbxContent>
                    <w:p w14:paraId="6979C2AD">
                      <w:pPr>
                        <w:tabs>
                          <w:tab w:val="left" w:pos="737"/>
                        </w:tabs>
                        <w:spacing w:before="0" w:line="265" w:lineRule="exact"/>
                        <w:ind w:left="28" w:right="0" w:firstLine="0"/>
                        <w:jc w:val="left"/>
                        <w:rPr>
                          <w:b/>
                          <w:color w:val="000000"/>
                          <w:sz w:val="22"/>
                        </w:rPr>
                      </w:pPr>
                      <w:r>
                        <w:rPr>
                          <w:b/>
                          <w:color w:val="000000"/>
                          <w:spacing w:val="-5"/>
                          <w:sz w:val="22"/>
                        </w:rPr>
                        <w:t>2.</w:t>
                      </w:r>
                      <w:r>
                        <w:rPr>
                          <w:b/>
                          <w:color w:val="000000"/>
                          <w:sz w:val="22"/>
                        </w:rPr>
                        <w:tab/>
                      </w:r>
                      <w:r>
                        <w:rPr>
                          <w:b/>
                          <w:color w:val="000000"/>
                          <w:sz w:val="22"/>
                        </w:rPr>
                        <w:t>SUPORTE</w:t>
                      </w:r>
                      <w:r>
                        <w:rPr>
                          <w:b/>
                          <w:color w:val="000000"/>
                          <w:spacing w:val="-8"/>
                          <w:sz w:val="22"/>
                        </w:rPr>
                        <w:t xml:space="preserve"> </w:t>
                      </w:r>
                      <w:r>
                        <w:rPr>
                          <w:b/>
                          <w:color w:val="000000"/>
                          <w:spacing w:val="-4"/>
                          <w:sz w:val="22"/>
                        </w:rPr>
                        <w:t>LEGAL</w:t>
                      </w:r>
                    </w:p>
                  </w:txbxContent>
                </v:textbox>
                <w10:wrap type="topAndBottom"/>
              </v:shape>
            </w:pict>
          </mc:Fallback>
        </mc:AlternateContent>
      </w:r>
    </w:p>
    <w:p w14:paraId="29457E08">
      <w:pPr>
        <w:pStyle w:val="8"/>
        <w:numPr>
          <w:ilvl w:val="1"/>
          <w:numId w:val="19"/>
        </w:numPr>
        <w:tabs>
          <w:tab w:val="left" w:pos="991"/>
        </w:tabs>
        <w:spacing w:before="117" w:after="0" w:line="240" w:lineRule="auto"/>
        <w:ind w:left="991" w:right="0" w:hanging="709"/>
        <w:jc w:val="left"/>
        <w:rPr>
          <w:sz w:val="22"/>
        </w:rPr>
      </w:pPr>
      <w:r>
        <w:rPr>
          <w:sz w:val="22"/>
        </w:rPr>
        <w:t>A</w:t>
      </w:r>
      <w:r>
        <w:rPr>
          <w:spacing w:val="-8"/>
          <w:sz w:val="22"/>
        </w:rPr>
        <w:t xml:space="preserve"> </w:t>
      </w:r>
      <w:r>
        <w:rPr>
          <w:sz w:val="22"/>
        </w:rPr>
        <w:t>contratação</w:t>
      </w:r>
      <w:r>
        <w:rPr>
          <w:spacing w:val="-5"/>
          <w:sz w:val="22"/>
        </w:rPr>
        <w:t xml:space="preserve"> </w:t>
      </w:r>
      <w:r>
        <w:rPr>
          <w:sz w:val="22"/>
        </w:rPr>
        <w:t>será</w:t>
      </w:r>
      <w:r>
        <w:rPr>
          <w:spacing w:val="-6"/>
          <w:sz w:val="22"/>
        </w:rPr>
        <w:t xml:space="preserve"> </w:t>
      </w:r>
      <w:r>
        <w:rPr>
          <w:sz w:val="22"/>
        </w:rPr>
        <w:t>regida,</w:t>
      </w:r>
      <w:r>
        <w:rPr>
          <w:spacing w:val="-10"/>
          <w:sz w:val="22"/>
        </w:rPr>
        <w:t xml:space="preserve"> </w:t>
      </w:r>
      <w:r>
        <w:rPr>
          <w:sz w:val="22"/>
        </w:rPr>
        <w:t>fundamentalmente,</w:t>
      </w:r>
      <w:r>
        <w:rPr>
          <w:spacing w:val="-5"/>
          <w:sz w:val="22"/>
        </w:rPr>
        <w:t xml:space="preserve"> </w:t>
      </w:r>
      <w:r>
        <w:rPr>
          <w:sz w:val="22"/>
        </w:rPr>
        <w:t>pelos</w:t>
      </w:r>
      <w:r>
        <w:rPr>
          <w:spacing w:val="-6"/>
          <w:sz w:val="22"/>
        </w:rPr>
        <w:t xml:space="preserve"> </w:t>
      </w:r>
      <w:r>
        <w:rPr>
          <w:sz w:val="22"/>
        </w:rPr>
        <w:t>seguintes</w:t>
      </w:r>
      <w:r>
        <w:rPr>
          <w:spacing w:val="-6"/>
          <w:sz w:val="22"/>
        </w:rPr>
        <w:t xml:space="preserve"> </w:t>
      </w:r>
      <w:r>
        <w:rPr>
          <w:sz w:val="22"/>
        </w:rPr>
        <w:t>instrumentos</w:t>
      </w:r>
      <w:r>
        <w:rPr>
          <w:spacing w:val="-5"/>
          <w:sz w:val="22"/>
        </w:rPr>
        <w:t xml:space="preserve"> </w:t>
      </w:r>
      <w:r>
        <w:rPr>
          <w:spacing w:val="-2"/>
          <w:sz w:val="22"/>
        </w:rPr>
        <w:t>legais:</w:t>
      </w:r>
    </w:p>
    <w:p w14:paraId="362FFBC2">
      <w:pPr>
        <w:pStyle w:val="8"/>
        <w:numPr>
          <w:ilvl w:val="1"/>
          <w:numId w:val="19"/>
        </w:numPr>
        <w:tabs>
          <w:tab w:val="left" w:pos="991"/>
        </w:tabs>
        <w:spacing w:before="120" w:after="0" w:line="240" w:lineRule="auto"/>
        <w:ind w:left="991" w:right="0" w:hanging="709"/>
        <w:jc w:val="left"/>
        <w:rPr>
          <w:sz w:val="22"/>
        </w:rPr>
      </w:pPr>
      <w:r>
        <w:rPr>
          <w:sz w:val="22"/>
        </w:rPr>
        <w:t>Lei</w:t>
      </w:r>
      <w:r>
        <w:rPr>
          <w:spacing w:val="-5"/>
          <w:sz w:val="22"/>
        </w:rPr>
        <w:t xml:space="preserve"> </w:t>
      </w:r>
      <w:r>
        <w:rPr>
          <w:sz w:val="22"/>
        </w:rPr>
        <w:t>nº</w:t>
      </w:r>
      <w:r>
        <w:rPr>
          <w:spacing w:val="-4"/>
          <w:sz w:val="22"/>
        </w:rPr>
        <w:t xml:space="preserve"> </w:t>
      </w:r>
      <w:r>
        <w:rPr>
          <w:sz w:val="22"/>
        </w:rPr>
        <w:t>14.133,</w:t>
      </w:r>
      <w:r>
        <w:rPr>
          <w:spacing w:val="-2"/>
          <w:sz w:val="22"/>
        </w:rPr>
        <w:t xml:space="preserve"> </w:t>
      </w:r>
      <w:r>
        <w:rPr>
          <w:sz w:val="22"/>
        </w:rPr>
        <w:t>de</w:t>
      </w:r>
      <w:r>
        <w:rPr>
          <w:spacing w:val="-2"/>
          <w:sz w:val="22"/>
        </w:rPr>
        <w:t xml:space="preserve"> </w:t>
      </w:r>
      <w:r>
        <w:rPr>
          <w:sz w:val="22"/>
        </w:rPr>
        <w:t>01/04/2021</w:t>
      </w:r>
      <w:r>
        <w:rPr>
          <w:spacing w:val="1"/>
          <w:sz w:val="22"/>
        </w:rPr>
        <w:t xml:space="preserve"> </w:t>
      </w:r>
      <w:r>
        <w:rPr>
          <w:sz w:val="22"/>
        </w:rPr>
        <w:t>-</w:t>
      </w:r>
      <w:r>
        <w:rPr>
          <w:spacing w:val="-5"/>
          <w:sz w:val="22"/>
        </w:rPr>
        <w:t xml:space="preserve"> </w:t>
      </w:r>
      <w:r>
        <w:rPr>
          <w:sz w:val="22"/>
        </w:rPr>
        <w:t>Lei</w:t>
      </w:r>
      <w:r>
        <w:rPr>
          <w:spacing w:val="-5"/>
          <w:sz w:val="22"/>
        </w:rPr>
        <w:t xml:space="preserve"> </w:t>
      </w:r>
      <w:r>
        <w:rPr>
          <w:sz w:val="22"/>
        </w:rPr>
        <w:t>Geral</w:t>
      </w:r>
      <w:r>
        <w:rPr>
          <w:spacing w:val="-6"/>
          <w:sz w:val="22"/>
        </w:rPr>
        <w:t xml:space="preserve"> </w:t>
      </w:r>
      <w:r>
        <w:rPr>
          <w:sz w:val="22"/>
        </w:rPr>
        <w:t>de</w:t>
      </w:r>
      <w:r>
        <w:rPr>
          <w:spacing w:val="-4"/>
          <w:sz w:val="22"/>
        </w:rPr>
        <w:t xml:space="preserve"> </w:t>
      </w:r>
      <w:r>
        <w:rPr>
          <w:sz w:val="22"/>
        </w:rPr>
        <w:t>Licitação</w:t>
      </w:r>
      <w:r>
        <w:rPr>
          <w:spacing w:val="-3"/>
          <w:sz w:val="22"/>
        </w:rPr>
        <w:t xml:space="preserve"> </w:t>
      </w:r>
      <w:r>
        <w:rPr>
          <w:sz w:val="22"/>
        </w:rPr>
        <w:t>e</w:t>
      </w:r>
      <w:r>
        <w:rPr>
          <w:spacing w:val="-4"/>
          <w:sz w:val="22"/>
        </w:rPr>
        <w:t xml:space="preserve"> </w:t>
      </w:r>
      <w:r>
        <w:rPr>
          <w:sz w:val="22"/>
        </w:rPr>
        <w:t>Contratos</w:t>
      </w:r>
      <w:r>
        <w:rPr>
          <w:spacing w:val="-5"/>
          <w:sz w:val="22"/>
        </w:rPr>
        <w:t xml:space="preserve"> </w:t>
      </w:r>
      <w:r>
        <w:rPr>
          <w:spacing w:val="-2"/>
          <w:sz w:val="22"/>
        </w:rPr>
        <w:t>Administrativos;</w:t>
      </w:r>
    </w:p>
    <w:p w14:paraId="1E0D68CA">
      <w:pPr>
        <w:pStyle w:val="8"/>
        <w:numPr>
          <w:ilvl w:val="1"/>
          <w:numId w:val="19"/>
        </w:numPr>
        <w:tabs>
          <w:tab w:val="left" w:pos="987"/>
        </w:tabs>
        <w:spacing w:before="120" w:after="0" w:line="240" w:lineRule="auto"/>
        <w:ind w:left="282" w:right="426" w:firstLine="0"/>
        <w:jc w:val="both"/>
        <w:rPr>
          <w:sz w:val="22"/>
        </w:rPr>
      </w:pPr>
      <w:r>
        <w:rPr>
          <w:sz w:val="22"/>
        </w:rPr>
        <w:t>INSTRUÇÃO NORMATIVA SEGES/ME Nº 65, DE 7 DE JULHO DE 2021, dispõe sobre procedimentos administrativos básicos para a realização de pesquisa de preços para aquisição de Bens e contratação de serviços em geral;</w:t>
      </w:r>
    </w:p>
    <w:p w14:paraId="7D8EFA0D">
      <w:pPr>
        <w:pStyle w:val="8"/>
        <w:numPr>
          <w:ilvl w:val="1"/>
          <w:numId w:val="19"/>
        </w:numPr>
        <w:tabs>
          <w:tab w:val="left" w:pos="987"/>
        </w:tabs>
        <w:spacing w:before="121" w:after="0" w:line="240" w:lineRule="auto"/>
        <w:ind w:left="282" w:right="431" w:firstLine="0"/>
        <w:jc w:val="both"/>
        <w:rPr>
          <w:sz w:val="22"/>
        </w:rPr>
      </w:pPr>
      <w:r>
        <w:rPr>
          <w:sz w:val="22"/>
        </w:rPr>
        <w:t>Instrução Normativa SLTI/MPOG n° 01, de 19 de janeiro de 2010, que dispõe sobre os critérios de sustentabilidade ambiental na aquisição de bens, contratação de serviços ou obras;</w:t>
      </w:r>
    </w:p>
    <w:p w14:paraId="62270318">
      <w:pPr>
        <w:pStyle w:val="8"/>
        <w:numPr>
          <w:ilvl w:val="1"/>
          <w:numId w:val="19"/>
        </w:numPr>
        <w:tabs>
          <w:tab w:val="left" w:pos="987"/>
        </w:tabs>
        <w:spacing w:before="121" w:after="0" w:line="240" w:lineRule="auto"/>
        <w:ind w:left="987" w:right="0" w:hanging="705"/>
        <w:jc w:val="both"/>
        <w:rPr>
          <w:sz w:val="22"/>
        </w:rPr>
      </w:pPr>
      <w:r>
        <w:rPr>
          <w:sz w:val="22"/>
        </w:rPr>
        <w:t>Demais</w:t>
      </w:r>
      <w:r>
        <w:rPr>
          <w:spacing w:val="-8"/>
          <w:sz w:val="22"/>
        </w:rPr>
        <w:t xml:space="preserve"> </w:t>
      </w:r>
      <w:r>
        <w:rPr>
          <w:sz w:val="22"/>
        </w:rPr>
        <w:t>instrumentos</w:t>
      </w:r>
      <w:r>
        <w:rPr>
          <w:spacing w:val="-9"/>
          <w:sz w:val="22"/>
        </w:rPr>
        <w:t xml:space="preserve"> </w:t>
      </w:r>
      <w:r>
        <w:rPr>
          <w:sz w:val="22"/>
        </w:rPr>
        <w:t>normativos</w:t>
      </w:r>
      <w:r>
        <w:rPr>
          <w:spacing w:val="-7"/>
          <w:sz w:val="22"/>
        </w:rPr>
        <w:t xml:space="preserve"> </w:t>
      </w:r>
      <w:r>
        <w:rPr>
          <w:sz w:val="22"/>
        </w:rPr>
        <w:t>obrigatórios</w:t>
      </w:r>
      <w:r>
        <w:rPr>
          <w:spacing w:val="-7"/>
          <w:sz w:val="22"/>
        </w:rPr>
        <w:t xml:space="preserve"> </w:t>
      </w:r>
      <w:r>
        <w:rPr>
          <w:sz w:val="22"/>
        </w:rPr>
        <w:t>e</w:t>
      </w:r>
      <w:r>
        <w:rPr>
          <w:spacing w:val="-6"/>
          <w:sz w:val="22"/>
        </w:rPr>
        <w:t xml:space="preserve"> </w:t>
      </w:r>
      <w:r>
        <w:rPr>
          <w:sz w:val="22"/>
        </w:rPr>
        <w:t>aplicáveis</w:t>
      </w:r>
      <w:r>
        <w:rPr>
          <w:spacing w:val="-6"/>
          <w:sz w:val="22"/>
        </w:rPr>
        <w:t xml:space="preserve"> </w:t>
      </w:r>
      <w:r>
        <w:rPr>
          <w:sz w:val="22"/>
        </w:rPr>
        <w:t>ao</w:t>
      </w:r>
      <w:r>
        <w:rPr>
          <w:spacing w:val="-6"/>
          <w:sz w:val="22"/>
        </w:rPr>
        <w:t xml:space="preserve"> </w:t>
      </w:r>
      <w:r>
        <w:rPr>
          <w:spacing w:val="-2"/>
          <w:sz w:val="22"/>
        </w:rPr>
        <w:t>objeto.</w:t>
      </w:r>
    </w:p>
    <w:p w14:paraId="1F0F02BA">
      <w:pPr>
        <w:pStyle w:val="6"/>
        <w:spacing w:before="11"/>
        <w:jc w:val="left"/>
        <w:rPr>
          <w:sz w:val="7"/>
        </w:rPr>
      </w:pPr>
      <w:r>
        <w:rPr>
          <w:sz w:val="7"/>
        </w:rPr>
        <mc:AlternateContent>
          <mc:Choice Requires="wps">
            <w:drawing>
              <wp:anchor distT="0" distB="0" distL="0" distR="0" simplePos="0" relativeHeight="251674624" behindDoc="1" locked="0" layoutInCell="1" allowOverlap="1">
                <wp:simplePos x="0" y="0"/>
                <wp:positionH relativeFrom="page">
                  <wp:posOffset>701040</wp:posOffset>
                </wp:positionH>
                <wp:positionV relativeFrom="paragraph">
                  <wp:posOffset>76200</wp:posOffset>
                </wp:positionV>
                <wp:extent cx="6158230" cy="170815"/>
                <wp:effectExtent l="0" t="0" r="0" b="0"/>
                <wp:wrapTopAndBottom/>
                <wp:docPr id="24" name="Textbox 24"/>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76CCFA09">
                            <w:pPr>
                              <w:tabs>
                                <w:tab w:val="left" w:pos="737"/>
                              </w:tabs>
                              <w:spacing w:before="0" w:line="265" w:lineRule="exact"/>
                              <w:ind w:left="28" w:right="0" w:firstLine="0"/>
                              <w:jc w:val="left"/>
                              <w:rPr>
                                <w:b/>
                                <w:color w:val="000000"/>
                                <w:sz w:val="22"/>
                              </w:rPr>
                            </w:pPr>
                            <w:r>
                              <w:rPr>
                                <w:b/>
                                <w:color w:val="000000"/>
                                <w:spacing w:val="-5"/>
                                <w:sz w:val="22"/>
                              </w:rPr>
                              <w:t>3.</w:t>
                            </w:r>
                            <w:r>
                              <w:rPr>
                                <w:b/>
                                <w:color w:val="000000"/>
                                <w:sz w:val="22"/>
                              </w:rPr>
                              <w:tab/>
                            </w:r>
                            <w:r>
                              <w:rPr>
                                <w:b/>
                                <w:color w:val="000000"/>
                                <w:sz w:val="22"/>
                              </w:rPr>
                              <w:t>ANÁLISE</w:t>
                            </w:r>
                            <w:r>
                              <w:rPr>
                                <w:b/>
                                <w:color w:val="000000"/>
                                <w:spacing w:val="-7"/>
                                <w:sz w:val="22"/>
                              </w:rPr>
                              <w:t xml:space="preserve"> </w:t>
                            </w:r>
                            <w:r>
                              <w:rPr>
                                <w:b/>
                                <w:color w:val="000000"/>
                                <w:sz w:val="22"/>
                              </w:rPr>
                              <w:t>DA</w:t>
                            </w:r>
                            <w:r>
                              <w:rPr>
                                <w:b/>
                                <w:color w:val="000000"/>
                                <w:spacing w:val="-6"/>
                                <w:sz w:val="22"/>
                              </w:rPr>
                              <w:t xml:space="preserve"> </w:t>
                            </w:r>
                            <w:r>
                              <w:rPr>
                                <w:b/>
                                <w:color w:val="000000"/>
                                <w:sz w:val="22"/>
                              </w:rPr>
                              <w:t>CONTRATAÇÃO</w:t>
                            </w:r>
                            <w:r>
                              <w:rPr>
                                <w:b/>
                                <w:color w:val="000000"/>
                                <w:spacing w:val="-4"/>
                                <w:sz w:val="22"/>
                              </w:rPr>
                              <w:t xml:space="preserve"> </w:t>
                            </w:r>
                            <w:r>
                              <w:rPr>
                                <w:b/>
                                <w:color w:val="000000"/>
                                <w:spacing w:val="-2"/>
                                <w:sz w:val="22"/>
                              </w:rPr>
                              <w:t>ANTERIOR</w:t>
                            </w:r>
                          </w:p>
                        </w:txbxContent>
                      </wps:txbx>
                      <wps:bodyPr wrap="square" lIns="0" tIns="0" rIns="0" bIns="0" rtlCol="0">
                        <a:noAutofit/>
                      </wps:bodyPr>
                    </wps:wsp>
                  </a:graphicData>
                </a:graphic>
              </wp:anchor>
            </w:drawing>
          </mc:Choice>
          <mc:Fallback>
            <w:pict>
              <v:shape id="Textbox 24" o:spid="_x0000_s1026" o:spt="202" type="#_x0000_t202" style="position:absolute;left:0pt;margin-left:55.2pt;margin-top:6pt;height:13.45pt;width:484.9pt;mso-position-horizontal-relative:page;mso-wrap-distance-bottom:0pt;mso-wrap-distance-top:0pt;z-index:-251641856;mso-width-relative:page;mso-height-relative:page;" fillcolor="#F1F1F1" filled="t" stroked="f" coordsize="21600,21600" o:gfxdata="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lqFhG1QAAAAoBAAAPAAAAAAAAAAEAIAAAACIAAABkcnMv&#10;ZG93bnJldi54bWxQSwECFAAUAAAACACHTuJAnFQL7s0BAACqAwAADgAAAAAAAAABACAAAAAkAQAA&#10;ZHJzL2Uyb0RvYy54bWxQSwUGAAAAAAYABgBZAQAAYwUAAAAA&#10;">
                <v:fill on="t" focussize="0,0"/>
                <v:stroke on="f"/>
                <v:imagedata o:title=""/>
                <o:lock v:ext="edit" aspectratio="f"/>
                <v:textbox inset="0mm,0mm,0mm,0mm">
                  <w:txbxContent>
                    <w:p w14:paraId="76CCFA09">
                      <w:pPr>
                        <w:tabs>
                          <w:tab w:val="left" w:pos="737"/>
                        </w:tabs>
                        <w:spacing w:before="0" w:line="265" w:lineRule="exact"/>
                        <w:ind w:left="28" w:right="0" w:firstLine="0"/>
                        <w:jc w:val="left"/>
                        <w:rPr>
                          <w:b/>
                          <w:color w:val="000000"/>
                          <w:sz w:val="22"/>
                        </w:rPr>
                      </w:pPr>
                      <w:r>
                        <w:rPr>
                          <w:b/>
                          <w:color w:val="000000"/>
                          <w:spacing w:val="-5"/>
                          <w:sz w:val="22"/>
                        </w:rPr>
                        <w:t>3.</w:t>
                      </w:r>
                      <w:r>
                        <w:rPr>
                          <w:b/>
                          <w:color w:val="000000"/>
                          <w:sz w:val="22"/>
                        </w:rPr>
                        <w:tab/>
                      </w:r>
                      <w:r>
                        <w:rPr>
                          <w:b/>
                          <w:color w:val="000000"/>
                          <w:sz w:val="22"/>
                        </w:rPr>
                        <w:t>ANÁLISE</w:t>
                      </w:r>
                      <w:r>
                        <w:rPr>
                          <w:b/>
                          <w:color w:val="000000"/>
                          <w:spacing w:val="-7"/>
                          <w:sz w:val="22"/>
                        </w:rPr>
                        <w:t xml:space="preserve"> </w:t>
                      </w:r>
                      <w:r>
                        <w:rPr>
                          <w:b/>
                          <w:color w:val="000000"/>
                          <w:sz w:val="22"/>
                        </w:rPr>
                        <w:t>DA</w:t>
                      </w:r>
                      <w:r>
                        <w:rPr>
                          <w:b/>
                          <w:color w:val="000000"/>
                          <w:spacing w:val="-6"/>
                          <w:sz w:val="22"/>
                        </w:rPr>
                        <w:t xml:space="preserve"> </w:t>
                      </w:r>
                      <w:r>
                        <w:rPr>
                          <w:b/>
                          <w:color w:val="000000"/>
                          <w:sz w:val="22"/>
                        </w:rPr>
                        <w:t>CONTRATAÇÃO</w:t>
                      </w:r>
                      <w:r>
                        <w:rPr>
                          <w:b/>
                          <w:color w:val="000000"/>
                          <w:spacing w:val="-4"/>
                          <w:sz w:val="22"/>
                        </w:rPr>
                        <w:t xml:space="preserve"> </w:t>
                      </w:r>
                      <w:r>
                        <w:rPr>
                          <w:b/>
                          <w:color w:val="000000"/>
                          <w:spacing w:val="-2"/>
                          <w:sz w:val="22"/>
                        </w:rPr>
                        <w:t>ANTERIOR</w:t>
                      </w:r>
                    </w:p>
                  </w:txbxContent>
                </v:textbox>
                <w10:wrap type="topAndBottom"/>
              </v:shape>
            </w:pict>
          </mc:Fallback>
        </mc:AlternateContent>
      </w:r>
    </w:p>
    <w:p w14:paraId="2F4E11FE">
      <w:pPr>
        <w:pStyle w:val="6"/>
        <w:tabs>
          <w:tab w:val="left" w:pos="991"/>
        </w:tabs>
        <w:spacing w:before="117"/>
        <w:ind w:left="282" w:right="425"/>
        <w:jc w:val="left"/>
      </w:pPr>
      <w:r>
        <w:rPr>
          <w:spacing w:val="-4"/>
        </w:rPr>
        <w:t>3.1.</w:t>
      </w:r>
      <w:r>
        <w:tab/>
      </w:r>
      <w:r>
        <w:t>As</w:t>
      </w:r>
      <w:r>
        <w:rPr>
          <w:spacing w:val="-6"/>
        </w:rPr>
        <w:t xml:space="preserve"> </w:t>
      </w:r>
      <w:r>
        <w:t>contratações</w:t>
      </w:r>
      <w:r>
        <w:rPr>
          <w:spacing w:val="-7"/>
        </w:rPr>
        <w:t xml:space="preserve"> </w:t>
      </w:r>
      <w:r>
        <w:t>anteriores,</w:t>
      </w:r>
      <w:r>
        <w:rPr>
          <w:spacing w:val="-7"/>
        </w:rPr>
        <w:t xml:space="preserve"> </w:t>
      </w:r>
      <w:r>
        <w:t>através</w:t>
      </w:r>
      <w:r>
        <w:rPr>
          <w:spacing w:val="-7"/>
        </w:rPr>
        <w:t xml:space="preserve"> </w:t>
      </w:r>
      <w:r>
        <w:t>de</w:t>
      </w:r>
      <w:r>
        <w:rPr>
          <w:spacing w:val="-7"/>
        </w:rPr>
        <w:t xml:space="preserve"> </w:t>
      </w:r>
      <w:r>
        <w:t>pregão</w:t>
      </w:r>
      <w:r>
        <w:rPr>
          <w:spacing w:val="-6"/>
        </w:rPr>
        <w:t xml:space="preserve"> </w:t>
      </w:r>
      <w:r>
        <w:t>eletrônico,</w:t>
      </w:r>
      <w:r>
        <w:rPr>
          <w:spacing w:val="-8"/>
        </w:rPr>
        <w:t xml:space="preserve"> </w:t>
      </w:r>
      <w:r>
        <w:t>atenderam</w:t>
      </w:r>
      <w:r>
        <w:rPr>
          <w:spacing w:val="-6"/>
        </w:rPr>
        <w:t xml:space="preserve"> </w:t>
      </w:r>
      <w:r>
        <w:t>totalmente</w:t>
      </w:r>
      <w:r>
        <w:rPr>
          <w:spacing w:val="-9"/>
        </w:rPr>
        <w:t xml:space="preserve"> </w:t>
      </w:r>
      <w:r>
        <w:t>as</w:t>
      </w:r>
      <w:r>
        <w:rPr>
          <w:spacing w:val="-5"/>
        </w:rPr>
        <w:t xml:space="preserve"> </w:t>
      </w:r>
      <w:r>
        <w:t>necessidades</w:t>
      </w:r>
      <w:r>
        <w:rPr>
          <w:spacing w:val="-7"/>
        </w:rPr>
        <w:t xml:space="preserve"> </w:t>
      </w:r>
      <w:r>
        <w:t>do Hospital Ana Nery.</w:t>
      </w:r>
    </w:p>
    <w:p w14:paraId="2C41E6CF">
      <w:pPr>
        <w:pStyle w:val="6"/>
        <w:spacing w:before="1"/>
        <w:jc w:val="left"/>
        <w:rPr>
          <w:sz w:val="8"/>
        </w:rPr>
      </w:pPr>
      <w:r>
        <w:rPr>
          <w:sz w:val="8"/>
        </w:rPr>
        <mc:AlternateContent>
          <mc:Choice Requires="wps">
            <w:drawing>
              <wp:anchor distT="0" distB="0" distL="0" distR="0" simplePos="0" relativeHeight="251675648"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25" name="Textbox 25"/>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3DE9B462">
                            <w:pPr>
                              <w:tabs>
                                <w:tab w:val="left" w:pos="737"/>
                              </w:tabs>
                              <w:spacing w:before="0" w:line="265" w:lineRule="exact"/>
                              <w:ind w:left="28" w:right="0" w:firstLine="0"/>
                              <w:jc w:val="left"/>
                              <w:rPr>
                                <w:b/>
                                <w:color w:val="000000"/>
                                <w:sz w:val="22"/>
                              </w:rPr>
                            </w:pPr>
                            <w:r>
                              <w:rPr>
                                <w:b/>
                                <w:color w:val="000000"/>
                                <w:spacing w:val="-5"/>
                                <w:sz w:val="22"/>
                              </w:rPr>
                              <w:t>4.</w:t>
                            </w:r>
                            <w:r>
                              <w:rPr>
                                <w:b/>
                                <w:color w:val="000000"/>
                                <w:sz w:val="22"/>
                              </w:rPr>
                              <w:tab/>
                            </w:r>
                            <w:r>
                              <w:rPr>
                                <w:b/>
                                <w:color w:val="000000"/>
                                <w:sz w:val="22"/>
                              </w:rPr>
                              <w:t>DA</w:t>
                            </w:r>
                            <w:r>
                              <w:rPr>
                                <w:b/>
                                <w:color w:val="000000"/>
                                <w:spacing w:val="-6"/>
                                <w:sz w:val="22"/>
                              </w:rPr>
                              <w:t xml:space="preserve"> </w:t>
                            </w:r>
                            <w:r>
                              <w:rPr>
                                <w:b/>
                                <w:color w:val="000000"/>
                                <w:sz w:val="22"/>
                              </w:rPr>
                              <w:t>NECESSIDADE</w:t>
                            </w:r>
                            <w:r>
                              <w:rPr>
                                <w:b/>
                                <w:color w:val="000000"/>
                                <w:spacing w:val="-4"/>
                                <w:sz w:val="22"/>
                              </w:rPr>
                              <w:t xml:space="preserve"> </w:t>
                            </w:r>
                            <w:r>
                              <w:rPr>
                                <w:b/>
                                <w:color w:val="000000"/>
                                <w:sz w:val="22"/>
                              </w:rPr>
                              <w:t>DA</w:t>
                            </w:r>
                            <w:r>
                              <w:rPr>
                                <w:b/>
                                <w:color w:val="000000"/>
                                <w:spacing w:val="-3"/>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25" o:spid="_x0000_s1026" o:spt="202" type="#_x0000_t202" style="position:absolute;left:0pt;margin-left:55.2pt;margin-top:6.15pt;height:13.45pt;width:484.9pt;mso-position-horizontal-relative:page;mso-wrap-distance-bottom:0pt;mso-wrap-distance-top:0pt;z-index:-251640832;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rzep09YAAAAKAQAADwAAAAAAAAABACAAAAAiAAAA&#10;ZHJzL2Rvd25yZXYueG1sUEsBAhQAFAAAAAgAh07iQLy7aQDQAQAAqgMAAA4AAAAAAAAAAQAgAAAA&#10;JQEAAGRycy9lMm9Eb2MueG1sUEsFBgAAAAAGAAYAWQEAAGcFAAAAAA==&#10;">
                <v:fill on="t" focussize="0,0"/>
                <v:stroke on="f"/>
                <v:imagedata o:title=""/>
                <o:lock v:ext="edit" aspectratio="f"/>
                <v:textbox inset="0mm,0mm,0mm,0mm">
                  <w:txbxContent>
                    <w:p w14:paraId="3DE9B462">
                      <w:pPr>
                        <w:tabs>
                          <w:tab w:val="left" w:pos="737"/>
                        </w:tabs>
                        <w:spacing w:before="0" w:line="265" w:lineRule="exact"/>
                        <w:ind w:left="28" w:right="0" w:firstLine="0"/>
                        <w:jc w:val="left"/>
                        <w:rPr>
                          <w:b/>
                          <w:color w:val="000000"/>
                          <w:sz w:val="22"/>
                        </w:rPr>
                      </w:pPr>
                      <w:r>
                        <w:rPr>
                          <w:b/>
                          <w:color w:val="000000"/>
                          <w:spacing w:val="-5"/>
                          <w:sz w:val="22"/>
                        </w:rPr>
                        <w:t>4.</w:t>
                      </w:r>
                      <w:r>
                        <w:rPr>
                          <w:b/>
                          <w:color w:val="000000"/>
                          <w:sz w:val="22"/>
                        </w:rPr>
                        <w:tab/>
                      </w:r>
                      <w:r>
                        <w:rPr>
                          <w:b/>
                          <w:color w:val="000000"/>
                          <w:sz w:val="22"/>
                        </w:rPr>
                        <w:t>DA</w:t>
                      </w:r>
                      <w:r>
                        <w:rPr>
                          <w:b/>
                          <w:color w:val="000000"/>
                          <w:spacing w:val="-6"/>
                          <w:sz w:val="22"/>
                        </w:rPr>
                        <w:t xml:space="preserve"> </w:t>
                      </w:r>
                      <w:r>
                        <w:rPr>
                          <w:b/>
                          <w:color w:val="000000"/>
                          <w:sz w:val="22"/>
                        </w:rPr>
                        <w:t>NECESSIDADE</w:t>
                      </w:r>
                      <w:r>
                        <w:rPr>
                          <w:b/>
                          <w:color w:val="000000"/>
                          <w:spacing w:val="-4"/>
                          <w:sz w:val="22"/>
                        </w:rPr>
                        <w:t xml:space="preserve"> </w:t>
                      </w:r>
                      <w:r>
                        <w:rPr>
                          <w:b/>
                          <w:color w:val="000000"/>
                          <w:sz w:val="22"/>
                        </w:rPr>
                        <w:t>DA</w:t>
                      </w:r>
                      <w:r>
                        <w:rPr>
                          <w:b/>
                          <w:color w:val="000000"/>
                          <w:spacing w:val="-3"/>
                          <w:sz w:val="22"/>
                        </w:rPr>
                        <w:t xml:space="preserve"> </w:t>
                      </w:r>
                      <w:r>
                        <w:rPr>
                          <w:b/>
                          <w:color w:val="000000"/>
                          <w:spacing w:val="-2"/>
                          <w:sz w:val="22"/>
                        </w:rPr>
                        <w:t>CONTRATAÇÃO</w:t>
                      </w:r>
                    </w:p>
                  </w:txbxContent>
                </v:textbox>
                <w10:wrap type="topAndBottom"/>
              </v:shape>
            </w:pict>
          </mc:Fallback>
        </mc:AlternateContent>
      </w:r>
    </w:p>
    <w:p w14:paraId="58A4A8A4">
      <w:pPr>
        <w:pStyle w:val="8"/>
        <w:numPr>
          <w:ilvl w:val="1"/>
          <w:numId w:val="20"/>
        </w:numPr>
        <w:tabs>
          <w:tab w:val="left" w:pos="987"/>
        </w:tabs>
        <w:spacing w:before="117" w:after="0" w:line="240" w:lineRule="auto"/>
        <w:ind w:left="282" w:right="422" w:firstLine="0"/>
        <w:jc w:val="both"/>
        <w:rPr>
          <w:sz w:val="22"/>
        </w:rPr>
      </w:pPr>
      <w:r>
        <w:rPr>
          <w:sz w:val="22"/>
        </w:rPr>
        <w:t>O Hospital Ana Nery (HAN) é uma instituição de ensino, referência nas áreas de cardiologia, nefrologia e cirurgia vascular que atende exclusivamente pacientes do Sistema Único de Saúde – SUS, prestando</w:t>
      </w:r>
      <w:r>
        <w:rPr>
          <w:spacing w:val="-8"/>
          <w:sz w:val="22"/>
        </w:rPr>
        <w:t xml:space="preserve"> </w:t>
      </w:r>
      <w:r>
        <w:rPr>
          <w:sz w:val="22"/>
        </w:rPr>
        <w:t>a</w:t>
      </w:r>
      <w:r>
        <w:rPr>
          <w:spacing w:val="-9"/>
          <w:sz w:val="22"/>
        </w:rPr>
        <w:t xml:space="preserve"> </w:t>
      </w:r>
      <w:r>
        <w:rPr>
          <w:sz w:val="22"/>
        </w:rPr>
        <w:t>esta</w:t>
      </w:r>
      <w:r>
        <w:rPr>
          <w:spacing w:val="-9"/>
          <w:sz w:val="22"/>
        </w:rPr>
        <w:t xml:space="preserve"> </w:t>
      </w:r>
      <w:r>
        <w:rPr>
          <w:sz w:val="22"/>
        </w:rPr>
        <w:t>população</w:t>
      </w:r>
      <w:r>
        <w:rPr>
          <w:spacing w:val="-8"/>
          <w:sz w:val="22"/>
        </w:rPr>
        <w:t xml:space="preserve"> </w:t>
      </w:r>
      <w:r>
        <w:rPr>
          <w:sz w:val="22"/>
        </w:rPr>
        <w:t>importantes</w:t>
      </w:r>
      <w:r>
        <w:rPr>
          <w:spacing w:val="-9"/>
          <w:sz w:val="22"/>
        </w:rPr>
        <w:t xml:space="preserve"> </w:t>
      </w:r>
      <w:r>
        <w:rPr>
          <w:sz w:val="22"/>
        </w:rPr>
        <w:t>serviços</w:t>
      </w:r>
      <w:r>
        <w:rPr>
          <w:spacing w:val="-9"/>
          <w:sz w:val="22"/>
        </w:rPr>
        <w:t xml:space="preserve"> </w:t>
      </w:r>
      <w:r>
        <w:rPr>
          <w:sz w:val="22"/>
        </w:rPr>
        <w:t>nas</w:t>
      </w:r>
      <w:r>
        <w:rPr>
          <w:spacing w:val="-9"/>
          <w:sz w:val="22"/>
        </w:rPr>
        <w:t xml:space="preserve"> </w:t>
      </w:r>
      <w:r>
        <w:rPr>
          <w:sz w:val="22"/>
        </w:rPr>
        <w:t>áreas</w:t>
      </w:r>
      <w:r>
        <w:rPr>
          <w:spacing w:val="-9"/>
          <w:sz w:val="22"/>
        </w:rPr>
        <w:t xml:space="preserve"> </w:t>
      </w:r>
      <w:r>
        <w:rPr>
          <w:sz w:val="22"/>
        </w:rPr>
        <w:t>de</w:t>
      </w:r>
      <w:r>
        <w:rPr>
          <w:spacing w:val="-8"/>
          <w:sz w:val="22"/>
        </w:rPr>
        <w:t xml:space="preserve"> </w:t>
      </w:r>
      <w:r>
        <w:rPr>
          <w:sz w:val="22"/>
        </w:rPr>
        <w:t>cirurgia</w:t>
      </w:r>
      <w:r>
        <w:rPr>
          <w:spacing w:val="-10"/>
          <w:sz w:val="22"/>
        </w:rPr>
        <w:t xml:space="preserve"> </w:t>
      </w:r>
      <w:r>
        <w:rPr>
          <w:sz w:val="22"/>
        </w:rPr>
        <w:t>cardíaca</w:t>
      </w:r>
      <w:r>
        <w:rPr>
          <w:spacing w:val="-10"/>
          <w:sz w:val="22"/>
        </w:rPr>
        <w:t xml:space="preserve"> </w:t>
      </w:r>
      <w:r>
        <w:rPr>
          <w:sz w:val="22"/>
        </w:rPr>
        <w:t>(adulto</w:t>
      </w:r>
      <w:r>
        <w:rPr>
          <w:spacing w:val="-8"/>
          <w:sz w:val="22"/>
        </w:rPr>
        <w:t xml:space="preserve"> </w:t>
      </w:r>
      <w:r>
        <w:rPr>
          <w:sz w:val="22"/>
        </w:rPr>
        <w:t>e</w:t>
      </w:r>
      <w:r>
        <w:rPr>
          <w:spacing w:val="-8"/>
          <w:sz w:val="22"/>
        </w:rPr>
        <w:t xml:space="preserve"> </w:t>
      </w:r>
      <w:r>
        <w:rPr>
          <w:sz w:val="22"/>
        </w:rPr>
        <w:t>pediátrico),</w:t>
      </w:r>
      <w:r>
        <w:rPr>
          <w:spacing w:val="-9"/>
          <w:sz w:val="22"/>
        </w:rPr>
        <w:t xml:space="preserve"> </w:t>
      </w:r>
      <w:r>
        <w:rPr>
          <w:sz w:val="22"/>
        </w:rPr>
        <w:t>cirurgia vascular, implantação de marca-passo, transplante renal e cirurgia geral, dentre outros.</w:t>
      </w:r>
    </w:p>
    <w:p w14:paraId="0313AAC2">
      <w:pPr>
        <w:pStyle w:val="8"/>
        <w:numPr>
          <w:ilvl w:val="1"/>
          <w:numId w:val="20"/>
        </w:numPr>
        <w:tabs>
          <w:tab w:val="left" w:pos="987"/>
        </w:tabs>
        <w:spacing w:before="121" w:after="0" w:line="240" w:lineRule="auto"/>
        <w:ind w:left="282" w:right="421" w:firstLine="0"/>
        <w:jc w:val="both"/>
        <w:rPr>
          <w:sz w:val="22"/>
        </w:rPr>
      </w:pPr>
      <w:r>
        <w:rPr>
          <w:sz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67FBC32">
      <w:pPr>
        <w:pStyle w:val="8"/>
        <w:numPr>
          <w:ilvl w:val="1"/>
          <w:numId w:val="20"/>
        </w:numPr>
        <w:tabs>
          <w:tab w:val="left" w:pos="987"/>
        </w:tabs>
        <w:spacing w:before="119" w:after="0" w:line="240" w:lineRule="auto"/>
        <w:ind w:left="282" w:right="418" w:firstLine="0"/>
        <w:jc w:val="both"/>
        <w:rPr>
          <w:sz w:val="22"/>
        </w:rPr>
      </w:pPr>
      <w:r>
        <w:rPr>
          <w:sz w:val="22"/>
        </w:rPr>
        <w:t>A contratação em tela atenderá as necessidades do HAN quanto a manutenção dos procedimentos médicos</w:t>
      </w:r>
      <w:r>
        <w:rPr>
          <w:spacing w:val="-12"/>
          <w:sz w:val="22"/>
        </w:rPr>
        <w:t xml:space="preserve"> </w:t>
      </w:r>
      <w:r>
        <w:rPr>
          <w:sz w:val="22"/>
        </w:rPr>
        <w:t>realizados</w:t>
      </w:r>
      <w:r>
        <w:rPr>
          <w:spacing w:val="-12"/>
          <w:sz w:val="22"/>
        </w:rPr>
        <w:t xml:space="preserve"> </w:t>
      </w:r>
      <w:r>
        <w:rPr>
          <w:sz w:val="22"/>
        </w:rPr>
        <w:t>no</w:t>
      </w:r>
      <w:r>
        <w:rPr>
          <w:spacing w:val="-11"/>
          <w:sz w:val="22"/>
        </w:rPr>
        <w:t xml:space="preserve"> </w:t>
      </w:r>
      <w:r>
        <w:rPr>
          <w:sz w:val="22"/>
        </w:rPr>
        <w:t>CENTRO</w:t>
      </w:r>
      <w:r>
        <w:rPr>
          <w:spacing w:val="-9"/>
          <w:sz w:val="22"/>
        </w:rPr>
        <w:t xml:space="preserve"> </w:t>
      </w:r>
      <w:r>
        <w:rPr>
          <w:sz w:val="22"/>
        </w:rPr>
        <w:t>CIRÚRGICO,</w:t>
      </w:r>
      <w:r>
        <w:rPr>
          <w:spacing w:val="-10"/>
          <w:sz w:val="22"/>
        </w:rPr>
        <w:t xml:space="preserve"> </w:t>
      </w:r>
      <w:r>
        <w:rPr>
          <w:sz w:val="22"/>
        </w:rPr>
        <w:t>cabe</w:t>
      </w:r>
      <w:r>
        <w:rPr>
          <w:spacing w:val="-9"/>
          <w:sz w:val="22"/>
        </w:rPr>
        <w:t xml:space="preserve"> </w:t>
      </w:r>
      <w:r>
        <w:rPr>
          <w:sz w:val="22"/>
        </w:rPr>
        <w:t>ressaltar.</w:t>
      </w:r>
      <w:r>
        <w:rPr>
          <w:spacing w:val="-11"/>
          <w:sz w:val="22"/>
        </w:rPr>
        <w:t xml:space="preserve"> </w:t>
      </w:r>
      <w:r>
        <w:rPr>
          <w:sz w:val="22"/>
        </w:rPr>
        <w:t>Os</w:t>
      </w:r>
      <w:r>
        <w:rPr>
          <w:spacing w:val="-12"/>
          <w:sz w:val="22"/>
        </w:rPr>
        <w:t xml:space="preserve"> </w:t>
      </w:r>
      <w:r>
        <w:rPr>
          <w:sz w:val="22"/>
        </w:rPr>
        <w:t>quantitativos</w:t>
      </w:r>
      <w:r>
        <w:rPr>
          <w:spacing w:val="-10"/>
          <w:sz w:val="22"/>
        </w:rPr>
        <w:t xml:space="preserve"> </w:t>
      </w:r>
      <w:r>
        <w:rPr>
          <w:sz w:val="22"/>
        </w:rPr>
        <w:t>solicitados</w:t>
      </w:r>
      <w:r>
        <w:rPr>
          <w:spacing w:val="-10"/>
          <w:sz w:val="22"/>
        </w:rPr>
        <w:t xml:space="preserve"> </w:t>
      </w:r>
      <w:r>
        <w:rPr>
          <w:sz w:val="22"/>
        </w:rPr>
        <w:t>foram</w:t>
      </w:r>
      <w:r>
        <w:rPr>
          <w:spacing w:val="-11"/>
          <w:sz w:val="22"/>
        </w:rPr>
        <w:t xml:space="preserve"> </w:t>
      </w:r>
      <w:r>
        <w:rPr>
          <w:sz w:val="22"/>
        </w:rPr>
        <w:t>estimados</w:t>
      </w:r>
      <w:r>
        <w:rPr>
          <w:spacing w:val="-10"/>
          <w:sz w:val="22"/>
        </w:rPr>
        <w:t xml:space="preserve"> </w:t>
      </w:r>
      <w:r>
        <w:rPr>
          <w:sz w:val="22"/>
        </w:rPr>
        <w:t>com base nas informações de</w:t>
      </w:r>
      <w:r>
        <w:rPr>
          <w:spacing w:val="-1"/>
          <w:sz w:val="22"/>
        </w:rPr>
        <w:t xml:space="preserve"> </w:t>
      </w:r>
      <w:r>
        <w:rPr>
          <w:sz w:val="22"/>
        </w:rPr>
        <w:t>consumo, extraídas do sistema de gestão de estoques do HAN, para atender a sua demanda anual e foram aprovados e autorizados pela autoridade competente desta unidade.</w:t>
      </w:r>
    </w:p>
    <w:p w14:paraId="7760F63F">
      <w:pPr>
        <w:pStyle w:val="6"/>
        <w:spacing w:before="2"/>
        <w:jc w:val="left"/>
        <w:rPr>
          <w:sz w:val="8"/>
        </w:rPr>
      </w:pPr>
      <w:r>
        <w:rPr>
          <w:sz w:val="8"/>
        </w:rPr>
        <mc:AlternateContent>
          <mc:Choice Requires="wpg">
            <w:drawing>
              <wp:anchor distT="0" distB="0" distL="0" distR="0" simplePos="0" relativeHeight="251675648" behindDoc="1" locked="0" layoutInCell="1" allowOverlap="1">
                <wp:simplePos x="0" y="0"/>
                <wp:positionH relativeFrom="page">
                  <wp:posOffset>701040</wp:posOffset>
                </wp:positionH>
                <wp:positionV relativeFrom="paragraph">
                  <wp:posOffset>78105</wp:posOffset>
                </wp:positionV>
                <wp:extent cx="6158230" cy="341630"/>
                <wp:effectExtent l="0" t="0" r="0" b="0"/>
                <wp:wrapTopAndBottom/>
                <wp:docPr id="26" name="Group 26"/>
                <wp:cNvGraphicFramePr/>
                <a:graphic xmlns:a="http://schemas.openxmlformats.org/drawingml/2006/main">
                  <a:graphicData uri="http://schemas.microsoft.com/office/word/2010/wordprocessingGroup">
                    <wpg:wgp>
                      <wpg:cNvGrpSpPr/>
                      <wpg:grpSpPr>
                        <a:xfrm>
                          <a:off x="0" y="0"/>
                          <a:ext cx="6158230" cy="341630"/>
                          <a:chOff x="0" y="0"/>
                          <a:chExt cx="6158230" cy="341630"/>
                        </a:xfrm>
                      </wpg:grpSpPr>
                      <wps:wsp>
                        <wps:cNvPr id="27" name="Graphic 27"/>
                        <wps:cNvSpPr/>
                        <wps:spPr>
                          <a:xfrm>
                            <a:off x="0" y="0"/>
                            <a:ext cx="6158230" cy="341630"/>
                          </a:xfrm>
                          <a:custGeom>
                            <a:avLst/>
                            <a:gdLst/>
                            <a:ahLst/>
                            <a:cxnLst/>
                            <a:rect l="l" t="t" r="r" b="b"/>
                            <a:pathLst>
                              <a:path w="6158230" h="341630">
                                <a:moveTo>
                                  <a:pt x="6158230" y="0"/>
                                </a:moveTo>
                                <a:lnTo>
                                  <a:pt x="0" y="0"/>
                                </a:lnTo>
                                <a:lnTo>
                                  <a:pt x="0" y="170637"/>
                                </a:lnTo>
                                <a:lnTo>
                                  <a:pt x="0" y="341630"/>
                                </a:lnTo>
                                <a:lnTo>
                                  <a:pt x="6158230" y="341630"/>
                                </a:lnTo>
                                <a:lnTo>
                                  <a:pt x="6158230" y="170688"/>
                                </a:lnTo>
                                <a:lnTo>
                                  <a:pt x="6158230" y="0"/>
                                </a:lnTo>
                                <a:close/>
                              </a:path>
                            </a:pathLst>
                          </a:custGeom>
                          <a:solidFill>
                            <a:srgbClr val="F1F1F1"/>
                          </a:solidFill>
                        </wps:spPr>
                        <wps:bodyPr wrap="square" lIns="0" tIns="0" rIns="0" bIns="0" rtlCol="0">
                          <a:noAutofit/>
                        </wps:bodyPr>
                      </wps:wsp>
                      <wps:wsp>
                        <wps:cNvPr id="28" name="Textbox 28"/>
                        <wps:cNvSpPr txBox="1"/>
                        <wps:spPr>
                          <a:xfrm>
                            <a:off x="18288" y="25907"/>
                            <a:ext cx="122555" cy="140335"/>
                          </a:xfrm>
                          <a:prstGeom prst="rect">
                            <a:avLst/>
                          </a:prstGeom>
                        </wps:spPr>
                        <wps:txbx>
                          <w:txbxContent>
                            <w:p w14:paraId="3F37A625">
                              <w:pPr>
                                <w:spacing w:before="0" w:line="221" w:lineRule="exact"/>
                                <w:ind w:left="0" w:right="0" w:firstLine="0"/>
                                <w:jc w:val="left"/>
                                <w:rPr>
                                  <w:b/>
                                  <w:sz w:val="22"/>
                                </w:rPr>
                              </w:pPr>
                              <w:r>
                                <w:rPr>
                                  <w:b/>
                                  <w:spacing w:val="-5"/>
                                  <w:sz w:val="22"/>
                                </w:rPr>
                                <w:t>5.</w:t>
                              </w:r>
                            </w:p>
                          </w:txbxContent>
                        </wps:txbx>
                        <wps:bodyPr wrap="square" lIns="0" tIns="0" rIns="0" bIns="0" rtlCol="0">
                          <a:noAutofit/>
                        </wps:bodyPr>
                      </wps:wsp>
                      <wps:wsp>
                        <wps:cNvPr id="29" name="Textbox 29"/>
                        <wps:cNvSpPr txBox="1"/>
                        <wps:spPr>
                          <a:xfrm>
                            <a:off x="468172" y="25907"/>
                            <a:ext cx="5684520" cy="140335"/>
                          </a:xfrm>
                          <a:prstGeom prst="rect">
                            <a:avLst/>
                          </a:prstGeom>
                        </wps:spPr>
                        <wps:txbx>
                          <w:txbxContent>
                            <w:p w14:paraId="50C7E984">
                              <w:pPr>
                                <w:spacing w:before="0" w:line="221" w:lineRule="exact"/>
                                <w:ind w:left="0" w:right="0" w:firstLine="0"/>
                                <w:jc w:val="left"/>
                                <w:rPr>
                                  <w:b/>
                                  <w:sz w:val="22"/>
                                </w:rPr>
                              </w:pPr>
                              <w:r>
                                <w:rPr>
                                  <w:b/>
                                  <w:spacing w:val="-2"/>
                                  <w:sz w:val="22"/>
                                </w:rPr>
                                <w:t>JUSTIFICATIVA</w:t>
                              </w:r>
                              <w:r>
                                <w:rPr>
                                  <w:b/>
                                  <w:spacing w:val="-8"/>
                                  <w:sz w:val="22"/>
                                </w:rPr>
                                <w:t xml:space="preserve"> </w:t>
                              </w:r>
                              <w:r>
                                <w:rPr>
                                  <w:b/>
                                  <w:spacing w:val="-2"/>
                                  <w:sz w:val="22"/>
                                </w:rPr>
                                <w:t>PARA</w:t>
                              </w:r>
                              <w:r>
                                <w:rPr>
                                  <w:b/>
                                  <w:spacing w:val="-5"/>
                                  <w:sz w:val="22"/>
                                </w:rPr>
                                <w:t xml:space="preserve"> </w:t>
                              </w:r>
                              <w:r>
                                <w:rPr>
                                  <w:b/>
                                  <w:spacing w:val="-2"/>
                                  <w:sz w:val="22"/>
                                </w:rPr>
                                <w:t>A</w:t>
                              </w:r>
                              <w:r>
                                <w:rPr>
                                  <w:b/>
                                  <w:spacing w:val="-6"/>
                                  <w:sz w:val="22"/>
                                </w:rPr>
                                <w:t xml:space="preserve"> </w:t>
                              </w:r>
                              <w:r>
                                <w:rPr>
                                  <w:b/>
                                  <w:spacing w:val="-2"/>
                                  <w:sz w:val="22"/>
                                </w:rPr>
                                <w:t>NÃO</w:t>
                              </w:r>
                              <w:r>
                                <w:rPr>
                                  <w:b/>
                                  <w:spacing w:val="-4"/>
                                  <w:sz w:val="22"/>
                                </w:rPr>
                                <w:t xml:space="preserve"> </w:t>
                              </w:r>
                              <w:r>
                                <w:rPr>
                                  <w:b/>
                                  <w:spacing w:val="-2"/>
                                  <w:sz w:val="22"/>
                                </w:rPr>
                                <w:t>APLICAÇÃO</w:t>
                              </w:r>
                              <w:r>
                                <w:rPr>
                                  <w:b/>
                                  <w:spacing w:val="-7"/>
                                  <w:sz w:val="22"/>
                                </w:rPr>
                                <w:t xml:space="preserve"> </w:t>
                              </w:r>
                              <w:r>
                                <w:rPr>
                                  <w:b/>
                                  <w:spacing w:val="-2"/>
                                  <w:sz w:val="22"/>
                                </w:rPr>
                                <w:t>DA</w:t>
                              </w:r>
                              <w:r>
                                <w:rPr>
                                  <w:b/>
                                  <w:spacing w:val="-5"/>
                                  <w:sz w:val="22"/>
                                </w:rPr>
                                <w:t xml:space="preserve"> </w:t>
                              </w:r>
                              <w:r>
                                <w:rPr>
                                  <w:b/>
                                  <w:spacing w:val="-2"/>
                                  <w:sz w:val="22"/>
                                </w:rPr>
                                <w:t>RESERVA</w:t>
                              </w:r>
                              <w:r>
                                <w:rPr>
                                  <w:b/>
                                  <w:spacing w:val="-7"/>
                                  <w:sz w:val="22"/>
                                </w:rPr>
                                <w:t xml:space="preserve"> </w:t>
                              </w:r>
                              <w:r>
                                <w:rPr>
                                  <w:b/>
                                  <w:spacing w:val="-2"/>
                                  <w:sz w:val="22"/>
                                </w:rPr>
                                <w:t>DE</w:t>
                              </w:r>
                              <w:r>
                                <w:rPr>
                                  <w:b/>
                                  <w:spacing w:val="-5"/>
                                  <w:sz w:val="22"/>
                                </w:rPr>
                                <w:t xml:space="preserve"> </w:t>
                              </w:r>
                              <w:r>
                                <w:rPr>
                                  <w:b/>
                                  <w:spacing w:val="-2"/>
                                  <w:sz w:val="22"/>
                                </w:rPr>
                                <w:t>COTA</w:t>
                              </w:r>
                              <w:r>
                                <w:rPr>
                                  <w:b/>
                                  <w:spacing w:val="-6"/>
                                  <w:sz w:val="22"/>
                                </w:rPr>
                                <w:t xml:space="preserve"> </w:t>
                              </w:r>
                              <w:r>
                                <w:rPr>
                                  <w:b/>
                                  <w:spacing w:val="-2"/>
                                  <w:sz w:val="22"/>
                                </w:rPr>
                                <w:t>DE</w:t>
                              </w:r>
                              <w:r>
                                <w:rPr>
                                  <w:b/>
                                  <w:spacing w:val="-5"/>
                                  <w:sz w:val="22"/>
                                </w:rPr>
                                <w:t xml:space="preserve"> </w:t>
                              </w:r>
                              <w:r>
                                <w:rPr>
                                  <w:b/>
                                  <w:spacing w:val="-2"/>
                                  <w:sz w:val="22"/>
                                </w:rPr>
                                <w:t>ATÉ</w:t>
                              </w:r>
                              <w:r>
                                <w:rPr>
                                  <w:b/>
                                  <w:spacing w:val="-7"/>
                                  <w:sz w:val="22"/>
                                </w:rPr>
                                <w:t xml:space="preserve"> </w:t>
                              </w:r>
                              <w:r>
                                <w:rPr>
                                  <w:b/>
                                  <w:spacing w:val="-2"/>
                                  <w:sz w:val="22"/>
                                </w:rPr>
                                <w:t>25%</w:t>
                              </w:r>
                              <w:r>
                                <w:rPr>
                                  <w:b/>
                                  <w:spacing w:val="-6"/>
                                  <w:sz w:val="22"/>
                                </w:rPr>
                                <w:t xml:space="preserve"> </w:t>
                              </w:r>
                              <w:r>
                                <w:rPr>
                                  <w:b/>
                                  <w:spacing w:val="-2"/>
                                  <w:sz w:val="22"/>
                                </w:rPr>
                                <w:t>PARA</w:t>
                              </w:r>
                              <w:r>
                                <w:rPr>
                                  <w:b/>
                                  <w:spacing w:val="-3"/>
                                  <w:sz w:val="22"/>
                                </w:rPr>
                                <w:t xml:space="preserve"> </w:t>
                              </w:r>
                              <w:r>
                                <w:rPr>
                                  <w:b/>
                                  <w:spacing w:val="-2"/>
                                  <w:sz w:val="22"/>
                                </w:rPr>
                                <w:t>MICROEMPRESAS</w:t>
                              </w:r>
                            </w:p>
                          </w:txbxContent>
                        </wps:txbx>
                        <wps:bodyPr wrap="square" lIns="0" tIns="0" rIns="0" bIns="0" rtlCol="0">
                          <a:noAutofit/>
                        </wps:bodyPr>
                      </wps:wsp>
                      <wps:wsp>
                        <wps:cNvPr id="30" name="Textbox 30"/>
                        <wps:cNvSpPr txBox="1"/>
                        <wps:spPr>
                          <a:xfrm>
                            <a:off x="18288" y="196595"/>
                            <a:ext cx="1962150" cy="140335"/>
                          </a:xfrm>
                          <a:prstGeom prst="rect">
                            <a:avLst/>
                          </a:prstGeom>
                        </wps:spPr>
                        <wps:txbx>
                          <w:txbxContent>
                            <w:p w14:paraId="10E493E7">
                              <w:pPr>
                                <w:spacing w:before="0" w:line="221" w:lineRule="exact"/>
                                <w:ind w:left="0" w:right="0" w:firstLine="0"/>
                                <w:jc w:val="left"/>
                                <w:rPr>
                                  <w:b/>
                                  <w:sz w:val="22"/>
                                </w:rPr>
                              </w:pPr>
                              <w:r>
                                <w:rPr>
                                  <w:b/>
                                  <w:sz w:val="22"/>
                                </w:rPr>
                                <w:t>E</w:t>
                              </w:r>
                              <w:r>
                                <w:rPr>
                                  <w:b/>
                                  <w:spacing w:val="-2"/>
                                  <w:sz w:val="22"/>
                                </w:rPr>
                                <w:t xml:space="preserve"> </w:t>
                              </w:r>
                              <w:r>
                                <w:rPr>
                                  <w:b/>
                                  <w:sz w:val="22"/>
                                </w:rPr>
                                <w:t>EMPRESAS</w:t>
                              </w:r>
                              <w:r>
                                <w:rPr>
                                  <w:b/>
                                  <w:spacing w:val="-2"/>
                                  <w:sz w:val="22"/>
                                </w:rPr>
                                <w:t xml:space="preserve"> </w:t>
                              </w:r>
                              <w:r>
                                <w:rPr>
                                  <w:b/>
                                  <w:sz w:val="22"/>
                                </w:rPr>
                                <w:t>DE</w:t>
                              </w:r>
                              <w:r>
                                <w:rPr>
                                  <w:b/>
                                  <w:spacing w:val="-4"/>
                                  <w:sz w:val="22"/>
                                </w:rPr>
                                <w:t xml:space="preserve"> </w:t>
                              </w:r>
                              <w:r>
                                <w:rPr>
                                  <w:b/>
                                  <w:sz w:val="22"/>
                                </w:rPr>
                                <w:t>PEQUENO</w:t>
                              </w:r>
                              <w:r>
                                <w:rPr>
                                  <w:b/>
                                  <w:spacing w:val="-4"/>
                                  <w:sz w:val="22"/>
                                </w:rPr>
                                <w:t xml:space="preserve"> </w:t>
                              </w:r>
                              <w:r>
                                <w:rPr>
                                  <w:b/>
                                  <w:spacing w:val="-2"/>
                                  <w:sz w:val="22"/>
                                </w:rPr>
                                <w:t>PORTE</w:t>
                              </w:r>
                            </w:p>
                          </w:txbxContent>
                        </wps:txbx>
                        <wps:bodyPr wrap="square" lIns="0" tIns="0" rIns="0" bIns="0" rtlCol="0">
                          <a:noAutofit/>
                        </wps:bodyPr>
                      </wps:wsp>
                    </wpg:wgp>
                  </a:graphicData>
                </a:graphic>
              </wp:anchor>
            </w:drawing>
          </mc:Choice>
          <mc:Fallback>
            <w:pict>
              <v:group id="Group 26" o:spid="_x0000_s1026" o:spt="203" style="position:absolute;left:0pt;margin-left:55.2pt;margin-top:6.15pt;height:26.9pt;width:484.9pt;mso-position-horizontal-relative:page;mso-wrap-distance-bottom:0pt;mso-wrap-distance-top:0pt;z-index:-251640832;mso-width-relative:page;mso-height-relative:page;" coordsize="6158230,341630" o:gfxdata="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CjoD1i2QAAAAoBAAAPAAAAAAAAAAEAIAAAACIA&#10;AABkcnMvZG93bnJldi54bWxQSwECFAAUAAAACACHTuJANlne6iUDAABPCwAADgAAAAAAAAABACAA&#10;AAAoAQAAZHJzL2Uyb0RvYy54bWxQSwUGAAAAAAYABgBZAQAAvwYAAAAA&#10;">
                <o:lock v:ext="edit" aspectratio="f"/>
                <v:shape id="Graphic 27" o:spid="_x0000_s1026" o:spt="100" style="position:absolute;left:0;top:0;height:341630;width:6158230;" fillcolor="#F1F1F1" filled="t" stroked="f" coordsize="6158230,341630" o:gfxdata="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4tSDvQAA&#10;ANsAAAAPAAAAAAAAAAEAIAAAACIAAABkcnMvZG93bnJldi54bWxQSwECFAAUAAAACACHTuJAMy8F&#10;njsAAAA5AAAAEAAAAAAAAAABACAAAAAMAQAAZHJzL3NoYXBleG1sLnhtbFBLBQYAAAAABgAGAFsB&#10;AAC2AwAAAAA=&#10;" path="m6158230,0l0,0,0,170637,0,341630,6158230,341630,6158230,170688,6158230,0xe">
                  <v:fill on="t" focussize="0,0"/>
                  <v:stroke on="f"/>
                  <v:imagedata o:title=""/>
                  <o:lock v:ext="edit" aspectratio="f"/>
                  <v:textbox inset="0mm,0mm,0mm,0mm"/>
                </v:shape>
                <v:shape id="Textbox 28" o:spid="_x0000_s1026" o:spt="202" type="#_x0000_t202" style="position:absolute;left:18288;top:25907;height:140335;width:122555;" filled="f" stroked="f" coordsize="21600,21600" o:gfxdata="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oQNwO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14:paraId="3F37A625">
                        <w:pPr>
                          <w:spacing w:before="0" w:line="221" w:lineRule="exact"/>
                          <w:ind w:left="0" w:right="0" w:firstLine="0"/>
                          <w:jc w:val="left"/>
                          <w:rPr>
                            <w:b/>
                            <w:sz w:val="22"/>
                          </w:rPr>
                        </w:pPr>
                        <w:r>
                          <w:rPr>
                            <w:b/>
                            <w:spacing w:val="-5"/>
                            <w:sz w:val="22"/>
                          </w:rPr>
                          <w:t>5.</w:t>
                        </w:r>
                      </w:p>
                    </w:txbxContent>
                  </v:textbox>
                </v:shape>
                <v:shape id="Textbox 29" o:spid="_x0000_s1026" o:spt="202" type="#_x0000_t202" style="position:absolute;left:468172;top:25907;height:140335;width:5684520;" filled="f" stroked="f" coordsize="21600,21600" o:gfxdata="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XJKY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0C7E984">
                        <w:pPr>
                          <w:spacing w:before="0" w:line="221" w:lineRule="exact"/>
                          <w:ind w:left="0" w:right="0" w:firstLine="0"/>
                          <w:jc w:val="left"/>
                          <w:rPr>
                            <w:b/>
                            <w:sz w:val="22"/>
                          </w:rPr>
                        </w:pPr>
                        <w:r>
                          <w:rPr>
                            <w:b/>
                            <w:spacing w:val="-2"/>
                            <w:sz w:val="22"/>
                          </w:rPr>
                          <w:t>JUSTIFICATIVA</w:t>
                        </w:r>
                        <w:r>
                          <w:rPr>
                            <w:b/>
                            <w:spacing w:val="-8"/>
                            <w:sz w:val="22"/>
                          </w:rPr>
                          <w:t xml:space="preserve"> </w:t>
                        </w:r>
                        <w:r>
                          <w:rPr>
                            <w:b/>
                            <w:spacing w:val="-2"/>
                            <w:sz w:val="22"/>
                          </w:rPr>
                          <w:t>PARA</w:t>
                        </w:r>
                        <w:r>
                          <w:rPr>
                            <w:b/>
                            <w:spacing w:val="-5"/>
                            <w:sz w:val="22"/>
                          </w:rPr>
                          <w:t xml:space="preserve"> </w:t>
                        </w:r>
                        <w:r>
                          <w:rPr>
                            <w:b/>
                            <w:spacing w:val="-2"/>
                            <w:sz w:val="22"/>
                          </w:rPr>
                          <w:t>A</w:t>
                        </w:r>
                        <w:r>
                          <w:rPr>
                            <w:b/>
                            <w:spacing w:val="-6"/>
                            <w:sz w:val="22"/>
                          </w:rPr>
                          <w:t xml:space="preserve"> </w:t>
                        </w:r>
                        <w:r>
                          <w:rPr>
                            <w:b/>
                            <w:spacing w:val="-2"/>
                            <w:sz w:val="22"/>
                          </w:rPr>
                          <w:t>NÃO</w:t>
                        </w:r>
                        <w:r>
                          <w:rPr>
                            <w:b/>
                            <w:spacing w:val="-4"/>
                            <w:sz w:val="22"/>
                          </w:rPr>
                          <w:t xml:space="preserve"> </w:t>
                        </w:r>
                        <w:r>
                          <w:rPr>
                            <w:b/>
                            <w:spacing w:val="-2"/>
                            <w:sz w:val="22"/>
                          </w:rPr>
                          <w:t>APLICAÇÃO</w:t>
                        </w:r>
                        <w:r>
                          <w:rPr>
                            <w:b/>
                            <w:spacing w:val="-7"/>
                            <w:sz w:val="22"/>
                          </w:rPr>
                          <w:t xml:space="preserve"> </w:t>
                        </w:r>
                        <w:r>
                          <w:rPr>
                            <w:b/>
                            <w:spacing w:val="-2"/>
                            <w:sz w:val="22"/>
                          </w:rPr>
                          <w:t>DA</w:t>
                        </w:r>
                        <w:r>
                          <w:rPr>
                            <w:b/>
                            <w:spacing w:val="-5"/>
                            <w:sz w:val="22"/>
                          </w:rPr>
                          <w:t xml:space="preserve"> </w:t>
                        </w:r>
                        <w:r>
                          <w:rPr>
                            <w:b/>
                            <w:spacing w:val="-2"/>
                            <w:sz w:val="22"/>
                          </w:rPr>
                          <w:t>RESERVA</w:t>
                        </w:r>
                        <w:r>
                          <w:rPr>
                            <w:b/>
                            <w:spacing w:val="-7"/>
                            <w:sz w:val="22"/>
                          </w:rPr>
                          <w:t xml:space="preserve"> </w:t>
                        </w:r>
                        <w:r>
                          <w:rPr>
                            <w:b/>
                            <w:spacing w:val="-2"/>
                            <w:sz w:val="22"/>
                          </w:rPr>
                          <w:t>DE</w:t>
                        </w:r>
                        <w:r>
                          <w:rPr>
                            <w:b/>
                            <w:spacing w:val="-5"/>
                            <w:sz w:val="22"/>
                          </w:rPr>
                          <w:t xml:space="preserve"> </w:t>
                        </w:r>
                        <w:r>
                          <w:rPr>
                            <w:b/>
                            <w:spacing w:val="-2"/>
                            <w:sz w:val="22"/>
                          </w:rPr>
                          <w:t>COTA</w:t>
                        </w:r>
                        <w:r>
                          <w:rPr>
                            <w:b/>
                            <w:spacing w:val="-6"/>
                            <w:sz w:val="22"/>
                          </w:rPr>
                          <w:t xml:space="preserve"> </w:t>
                        </w:r>
                        <w:r>
                          <w:rPr>
                            <w:b/>
                            <w:spacing w:val="-2"/>
                            <w:sz w:val="22"/>
                          </w:rPr>
                          <w:t>DE</w:t>
                        </w:r>
                        <w:r>
                          <w:rPr>
                            <w:b/>
                            <w:spacing w:val="-5"/>
                            <w:sz w:val="22"/>
                          </w:rPr>
                          <w:t xml:space="preserve"> </w:t>
                        </w:r>
                        <w:r>
                          <w:rPr>
                            <w:b/>
                            <w:spacing w:val="-2"/>
                            <w:sz w:val="22"/>
                          </w:rPr>
                          <w:t>ATÉ</w:t>
                        </w:r>
                        <w:r>
                          <w:rPr>
                            <w:b/>
                            <w:spacing w:val="-7"/>
                            <w:sz w:val="22"/>
                          </w:rPr>
                          <w:t xml:space="preserve"> </w:t>
                        </w:r>
                        <w:r>
                          <w:rPr>
                            <w:b/>
                            <w:spacing w:val="-2"/>
                            <w:sz w:val="22"/>
                          </w:rPr>
                          <w:t>25%</w:t>
                        </w:r>
                        <w:r>
                          <w:rPr>
                            <w:b/>
                            <w:spacing w:val="-6"/>
                            <w:sz w:val="22"/>
                          </w:rPr>
                          <w:t xml:space="preserve"> </w:t>
                        </w:r>
                        <w:r>
                          <w:rPr>
                            <w:b/>
                            <w:spacing w:val="-2"/>
                            <w:sz w:val="22"/>
                          </w:rPr>
                          <w:t>PARA</w:t>
                        </w:r>
                        <w:r>
                          <w:rPr>
                            <w:b/>
                            <w:spacing w:val="-3"/>
                            <w:sz w:val="22"/>
                          </w:rPr>
                          <w:t xml:space="preserve"> </w:t>
                        </w:r>
                        <w:r>
                          <w:rPr>
                            <w:b/>
                            <w:spacing w:val="-2"/>
                            <w:sz w:val="22"/>
                          </w:rPr>
                          <w:t>MICROEMPRESAS</w:t>
                        </w:r>
                      </w:p>
                    </w:txbxContent>
                  </v:textbox>
                </v:shape>
                <v:shape id="Textbox 30" o:spid="_x0000_s1026" o:spt="202" type="#_x0000_t202" style="position:absolute;left:18288;top:196595;height:140335;width:196215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10E493E7">
                        <w:pPr>
                          <w:spacing w:before="0" w:line="221" w:lineRule="exact"/>
                          <w:ind w:left="0" w:right="0" w:firstLine="0"/>
                          <w:jc w:val="left"/>
                          <w:rPr>
                            <w:b/>
                            <w:sz w:val="22"/>
                          </w:rPr>
                        </w:pPr>
                        <w:r>
                          <w:rPr>
                            <w:b/>
                            <w:sz w:val="22"/>
                          </w:rPr>
                          <w:t>E</w:t>
                        </w:r>
                        <w:r>
                          <w:rPr>
                            <w:b/>
                            <w:spacing w:val="-2"/>
                            <w:sz w:val="22"/>
                          </w:rPr>
                          <w:t xml:space="preserve"> </w:t>
                        </w:r>
                        <w:r>
                          <w:rPr>
                            <w:b/>
                            <w:sz w:val="22"/>
                          </w:rPr>
                          <w:t>EMPRESAS</w:t>
                        </w:r>
                        <w:r>
                          <w:rPr>
                            <w:b/>
                            <w:spacing w:val="-2"/>
                            <w:sz w:val="22"/>
                          </w:rPr>
                          <w:t xml:space="preserve"> </w:t>
                        </w:r>
                        <w:r>
                          <w:rPr>
                            <w:b/>
                            <w:sz w:val="22"/>
                          </w:rPr>
                          <w:t>DE</w:t>
                        </w:r>
                        <w:r>
                          <w:rPr>
                            <w:b/>
                            <w:spacing w:val="-4"/>
                            <w:sz w:val="22"/>
                          </w:rPr>
                          <w:t xml:space="preserve"> </w:t>
                        </w:r>
                        <w:r>
                          <w:rPr>
                            <w:b/>
                            <w:sz w:val="22"/>
                          </w:rPr>
                          <w:t>PEQUENO</w:t>
                        </w:r>
                        <w:r>
                          <w:rPr>
                            <w:b/>
                            <w:spacing w:val="-4"/>
                            <w:sz w:val="22"/>
                          </w:rPr>
                          <w:t xml:space="preserve"> </w:t>
                        </w:r>
                        <w:r>
                          <w:rPr>
                            <w:b/>
                            <w:spacing w:val="-2"/>
                            <w:sz w:val="22"/>
                          </w:rPr>
                          <w:t>PORTE</w:t>
                        </w:r>
                      </w:p>
                    </w:txbxContent>
                  </v:textbox>
                </v:shape>
                <w10:wrap type="topAndBottom"/>
              </v:group>
            </w:pict>
          </mc:Fallback>
        </mc:AlternateContent>
      </w:r>
    </w:p>
    <w:p w14:paraId="66A6942A">
      <w:pPr>
        <w:pStyle w:val="6"/>
        <w:spacing w:after="0"/>
        <w:jc w:val="left"/>
        <w:rPr>
          <w:sz w:val="8"/>
        </w:rPr>
        <w:sectPr>
          <w:pgSz w:w="11910" w:h="16840"/>
          <w:pgMar w:top="2160" w:right="708" w:bottom="1860" w:left="850" w:header="708" w:footer="1674" w:gutter="0"/>
          <w:cols w:space="720" w:num="1"/>
        </w:sectPr>
      </w:pPr>
    </w:p>
    <w:p w14:paraId="0028ED56">
      <w:pPr>
        <w:pStyle w:val="6"/>
        <w:jc w:val="left"/>
      </w:pPr>
    </w:p>
    <w:p w14:paraId="6B204B10">
      <w:pPr>
        <w:pStyle w:val="6"/>
        <w:spacing w:before="257"/>
        <w:jc w:val="left"/>
      </w:pPr>
    </w:p>
    <w:p w14:paraId="4C897E3D">
      <w:pPr>
        <w:pStyle w:val="8"/>
        <w:numPr>
          <w:ilvl w:val="1"/>
          <w:numId w:val="21"/>
        </w:numPr>
        <w:tabs>
          <w:tab w:val="left" w:pos="987"/>
        </w:tabs>
        <w:spacing w:before="0" w:after="0" w:line="240" w:lineRule="auto"/>
        <w:ind w:left="282" w:right="424" w:firstLine="0"/>
        <w:jc w:val="both"/>
        <w:rPr>
          <w:sz w:val="22"/>
        </w:rPr>
      </w:pPr>
      <w:r>
        <w:rPr>
          <w:sz w:val="22"/>
        </w:rPr>
        <w:t>Preliminarmente, cumpre destacar que todo procedimento licitatório deve ser precedido de planejamento técnico compatível com a realidade da Administração Pública e com as necessidades das unidades solicitantes.</w:t>
      </w:r>
    </w:p>
    <w:p w14:paraId="5C440E31">
      <w:pPr>
        <w:pStyle w:val="8"/>
        <w:numPr>
          <w:ilvl w:val="1"/>
          <w:numId w:val="21"/>
        </w:numPr>
        <w:tabs>
          <w:tab w:val="left" w:pos="987"/>
        </w:tabs>
        <w:spacing w:before="120" w:after="0" w:line="240" w:lineRule="auto"/>
        <w:ind w:left="282" w:right="424" w:firstLine="0"/>
        <w:jc w:val="both"/>
        <w:rPr>
          <w:sz w:val="22"/>
        </w:rPr>
      </w:pPr>
      <w:r>
        <w:rPr>
          <w:sz w:val="22"/>
        </w:rPr>
        <w:t>No caso em análise, trata-se de licitação na modalidade de Registro de Preços, em que a Administração, por força do art. 82 e seguintes da Lei nº 14.133/2021, promove o certame, mas não está obrigada</w:t>
      </w:r>
      <w:r>
        <w:rPr>
          <w:spacing w:val="-9"/>
          <w:sz w:val="22"/>
        </w:rPr>
        <w:t xml:space="preserve"> </w:t>
      </w:r>
      <w:r>
        <w:rPr>
          <w:sz w:val="22"/>
        </w:rPr>
        <w:t>a</w:t>
      </w:r>
      <w:r>
        <w:rPr>
          <w:spacing w:val="-9"/>
          <w:sz w:val="22"/>
        </w:rPr>
        <w:t xml:space="preserve"> </w:t>
      </w:r>
      <w:r>
        <w:rPr>
          <w:sz w:val="22"/>
        </w:rPr>
        <w:t>contratar</w:t>
      </w:r>
      <w:r>
        <w:rPr>
          <w:spacing w:val="-11"/>
          <w:sz w:val="22"/>
        </w:rPr>
        <w:t xml:space="preserve"> </w:t>
      </w:r>
      <w:r>
        <w:rPr>
          <w:sz w:val="22"/>
        </w:rPr>
        <w:t>os</w:t>
      </w:r>
      <w:r>
        <w:rPr>
          <w:spacing w:val="-9"/>
          <w:sz w:val="22"/>
        </w:rPr>
        <w:t xml:space="preserve"> </w:t>
      </w:r>
      <w:r>
        <w:rPr>
          <w:sz w:val="22"/>
        </w:rPr>
        <w:t>itens</w:t>
      </w:r>
      <w:r>
        <w:rPr>
          <w:spacing w:val="-9"/>
          <w:sz w:val="22"/>
        </w:rPr>
        <w:t xml:space="preserve"> </w:t>
      </w:r>
      <w:r>
        <w:rPr>
          <w:sz w:val="22"/>
        </w:rPr>
        <w:t>registrados</w:t>
      </w:r>
      <w:r>
        <w:rPr>
          <w:spacing w:val="-11"/>
          <w:sz w:val="22"/>
        </w:rPr>
        <w:t xml:space="preserve"> </w:t>
      </w:r>
      <w:r>
        <w:rPr>
          <w:sz w:val="22"/>
        </w:rPr>
        <w:t>em</w:t>
      </w:r>
      <w:r>
        <w:rPr>
          <w:spacing w:val="-10"/>
          <w:sz w:val="22"/>
        </w:rPr>
        <w:t xml:space="preserve"> </w:t>
      </w:r>
      <w:r>
        <w:rPr>
          <w:sz w:val="22"/>
        </w:rPr>
        <w:t>ata,</w:t>
      </w:r>
      <w:r>
        <w:rPr>
          <w:spacing w:val="-11"/>
          <w:sz w:val="22"/>
        </w:rPr>
        <w:t xml:space="preserve"> </w:t>
      </w:r>
      <w:r>
        <w:rPr>
          <w:sz w:val="22"/>
        </w:rPr>
        <w:t>podendo</w:t>
      </w:r>
      <w:r>
        <w:rPr>
          <w:spacing w:val="-8"/>
          <w:sz w:val="22"/>
        </w:rPr>
        <w:t xml:space="preserve"> </w:t>
      </w:r>
      <w:r>
        <w:rPr>
          <w:sz w:val="22"/>
        </w:rPr>
        <w:t>adquirir</w:t>
      </w:r>
      <w:r>
        <w:rPr>
          <w:spacing w:val="-9"/>
          <w:sz w:val="22"/>
        </w:rPr>
        <w:t xml:space="preserve"> </w:t>
      </w:r>
      <w:r>
        <w:rPr>
          <w:sz w:val="22"/>
        </w:rPr>
        <w:t>os</w:t>
      </w:r>
      <w:r>
        <w:rPr>
          <w:spacing w:val="-9"/>
          <w:sz w:val="22"/>
        </w:rPr>
        <w:t xml:space="preserve"> </w:t>
      </w:r>
      <w:r>
        <w:rPr>
          <w:sz w:val="22"/>
        </w:rPr>
        <w:t>bens</w:t>
      </w:r>
      <w:r>
        <w:rPr>
          <w:spacing w:val="-12"/>
          <w:sz w:val="22"/>
        </w:rPr>
        <w:t xml:space="preserve"> </w:t>
      </w:r>
      <w:r>
        <w:rPr>
          <w:sz w:val="22"/>
        </w:rPr>
        <w:t>ou</w:t>
      </w:r>
      <w:r>
        <w:rPr>
          <w:spacing w:val="-10"/>
          <w:sz w:val="22"/>
        </w:rPr>
        <w:t xml:space="preserve"> </w:t>
      </w:r>
      <w:r>
        <w:rPr>
          <w:sz w:val="22"/>
        </w:rPr>
        <w:t>serviços</w:t>
      </w:r>
      <w:r>
        <w:rPr>
          <w:spacing w:val="-9"/>
          <w:sz w:val="22"/>
        </w:rPr>
        <w:t xml:space="preserve"> </w:t>
      </w:r>
      <w:r>
        <w:rPr>
          <w:sz w:val="22"/>
        </w:rPr>
        <w:t>de</w:t>
      </w:r>
      <w:r>
        <w:rPr>
          <w:spacing w:val="-8"/>
          <w:sz w:val="22"/>
        </w:rPr>
        <w:t xml:space="preserve"> </w:t>
      </w:r>
      <w:r>
        <w:rPr>
          <w:sz w:val="22"/>
        </w:rPr>
        <w:t>forma</w:t>
      </w:r>
      <w:r>
        <w:rPr>
          <w:spacing w:val="-12"/>
          <w:sz w:val="22"/>
        </w:rPr>
        <w:t xml:space="preserve"> </w:t>
      </w:r>
      <w:r>
        <w:rPr>
          <w:sz w:val="22"/>
        </w:rPr>
        <w:t>parcial,</w:t>
      </w:r>
      <w:r>
        <w:rPr>
          <w:spacing w:val="-12"/>
          <w:sz w:val="22"/>
        </w:rPr>
        <w:t xml:space="preserve"> </w:t>
      </w:r>
      <w:r>
        <w:rPr>
          <w:sz w:val="22"/>
        </w:rPr>
        <w:t>total ou até mesmo não adquiri-los, a depender da necessidade e conveniência administrativas.</w:t>
      </w:r>
    </w:p>
    <w:p w14:paraId="5A57E1CA">
      <w:pPr>
        <w:pStyle w:val="8"/>
        <w:numPr>
          <w:ilvl w:val="1"/>
          <w:numId w:val="21"/>
        </w:numPr>
        <w:tabs>
          <w:tab w:val="left" w:pos="987"/>
        </w:tabs>
        <w:spacing w:before="122" w:after="0" w:line="240" w:lineRule="auto"/>
        <w:ind w:left="282" w:right="422" w:firstLine="0"/>
        <w:jc w:val="both"/>
        <w:rPr>
          <w:sz w:val="22"/>
        </w:rPr>
      </w:pPr>
      <w:r>
        <w:rPr>
          <w:sz w:val="22"/>
        </w:rPr>
        <w:t>O Complexo Hospitalar e de Saúde da UFBA (CHS/UFBA), responsável por suprir diversas unidades assistenciais,</w:t>
      </w:r>
      <w:r>
        <w:rPr>
          <w:spacing w:val="-9"/>
          <w:sz w:val="22"/>
        </w:rPr>
        <w:t xml:space="preserve"> </w:t>
      </w:r>
      <w:r>
        <w:rPr>
          <w:sz w:val="22"/>
        </w:rPr>
        <w:t>opera</w:t>
      </w:r>
      <w:r>
        <w:rPr>
          <w:spacing w:val="-9"/>
          <w:sz w:val="22"/>
        </w:rPr>
        <w:t xml:space="preserve"> </w:t>
      </w:r>
      <w:r>
        <w:rPr>
          <w:sz w:val="22"/>
        </w:rPr>
        <w:t>com</w:t>
      </w:r>
      <w:r>
        <w:rPr>
          <w:spacing w:val="-10"/>
          <w:sz w:val="22"/>
        </w:rPr>
        <w:t xml:space="preserve"> </w:t>
      </w:r>
      <w:r>
        <w:rPr>
          <w:sz w:val="22"/>
        </w:rPr>
        <w:t>milhares</w:t>
      </w:r>
      <w:r>
        <w:rPr>
          <w:spacing w:val="-9"/>
          <w:sz w:val="22"/>
        </w:rPr>
        <w:t xml:space="preserve"> </w:t>
      </w:r>
      <w:r>
        <w:rPr>
          <w:sz w:val="22"/>
        </w:rPr>
        <w:t>de</w:t>
      </w:r>
      <w:r>
        <w:rPr>
          <w:spacing w:val="-8"/>
          <w:sz w:val="22"/>
        </w:rPr>
        <w:t xml:space="preserve"> </w:t>
      </w:r>
      <w:r>
        <w:rPr>
          <w:sz w:val="22"/>
        </w:rPr>
        <w:t>itens</w:t>
      </w:r>
      <w:r>
        <w:rPr>
          <w:spacing w:val="-9"/>
          <w:sz w:val="22"/>
        </w:rPr>
        <w:t xml:space="preserve"> </w:t>
      </w:r>
      <w:r>
        <w:rPr>
          <w:sz w:val="22"/>
        </w:rPr>
        <w:t>registrados</w:t>
      </w:r>
      <w:r>
        <w:rPr>
          <w:spacing w:val="-11"/>
          <w:sz w:val="22"/>
        </w:rPr>
        <w:t xml:space="preserve"> </w:t>
      </w:r>
      <w:r>
        <w:rPr>
          <w:sz w:val="22"/>
        </w:rPr>
        <w:t>e</w:t>
      </w:r>
      <w:r>
        <w:rPr>
          <w:spacing w:val="-8"/>
          <w:sz w:val="22"/>
        </w:rPr>
        <w:t xml:space="preserve"> </w:t>
      </w:r>
      <w:r>
        <w:rPr>
          <w:sz w:val="22"/>
        </w:rPr>
        <w:t>lida</w:t>
      </w:r>
      <w:r>
        <w:rPr>
          <w:spacing w:val="-9"/>
          <w:sz w:val="22"/>
        </w:rPr>
        <w:t xml:space="preserve"> </w:t>
      </w:r>
      <w:r>
        <w:rPr>
          <w:sz w:val="22"/>
        </w:rPr>
        <w:t>com</w:t>
      </w:r>
      <w:r>
        <w:rPr>
          <w:spacing w:val="-8"/>
          <w:sz w:val="22"/>
        </w:rPr>
        <w:t xml:space="preserve"> </w:t>
      </w:r>
      <w:r>
        <w:rPr>
          <w:sz w:val="22"/>
        </w:rPr>
        <w:t>demandas</w:t>
      </w:r>
      <w:r>
        <w:rPr>
          <w:spacing w:val="-9"/>
          <w:sz w:val="22"/>
        </w:rPr>
        <w:t xml:space="preserve"> </w:t>
      </w:r>
      <w:r>
        <w:rPr>
          <w:sz w:val="22"/>
        </w:rPr>
        <w:t>imprevisíveis</w:t>
      </w:r>
      <w:r>
        <w:rPr>
          <w:spacing w:val="-9"/>
          <w:sz w:val="22"/>
        </w:rPr>
        <w:t xml:space="preserve"> </w:t>
      </w:r>
      <w:r>
        <w:rPr>
          <w:sz w:val="22"/>
        </w:rPr>
        <w:t>e</w:t>
      </w:r>
      <w:r>
        <w:rPr>
          <w:spacing w:val="-11"/>
          <w:sz w:val="22"/>
        </w:rPr>
        <w:t xml:space="preserve"> </w:t>
      </w:r>
      <w:r>
        <w:rPr>
          <w:sz w:val="22"/>
        </w:rPr>
        <w:t>contínuas,</w:t>
      </w:r>
      <w:r>
        <w:rPr>
          <w:spacing w:val="-11"/>
          <w:sz w:val="22"/>
        </w:rPr>
        <w:t xml:space="preserve"> </w:t>
      </w:r>
      <w:r>
        <w:rPr>
          <w:sz w:val="22"/>
        </w:rPr>
        <w:t>muitas vezes relacionadas à manutenção da vida e da saúde dos pacientes. Diante disso, a reserva de cota de até 25%</w:t>
      </w:r>
      <w:r>
        <w:rPr>
          <w:spacing w:val="-6"/>
          <w:sz w:val="22"/>
        </w:rPr>
        <w:t xml:space="preserve"> </w:t>
      </w:r>
      <w:r>
        <w:rPr>
          <w:sz w:val="22"/>
        </w:rPr>
        <w:t>para</w:t>
      </w:r>
      <w:r>
        <w:rPr>
          <w:spacing w:val="-10"/>
          <w:sz w:val="22"/>
        </w:rPr>
        <w:t xml:space="preserve"> </w:t>
      </w:r>
      <w:r>
        <w:rPr>
          <w:sz w:val="22"/>
        </w:rPr>
        <w:t>ME/EPP</w:t>
      </w:r>
      <w:r>
        <w:rPr>
          <w:spacing w:val="-8"/>
          <w:sz w:val="22"/>
        </w:rPr>
        <w:t xml:space="preserve"> </w:t>
      </w:r>
      <w:r>
        <w:rPr>
          <w:sz w:val="22"/>
        </w:rPr>
        <w:t>torna-se</w:t>
      </w:r>
      <w:r>
        <w:rPr>
          <w:spacing w:val="-8"/>
          <w:sz w:val="22"/>
        </w:rPr>
        <w:t xml:space="preserve"> </w:t>
      </w:r>
      <w:r>
        <w:rPr>
          <w:sz w:val="22"/>
        </w:rPr>
        <w:t>inviável,</w:t>
      </w:r>
      <w:r>
        <w:rPr>
          <w:spacing w:val="-6"/>
          <w:sz w:val="22"/>
        </w:rPr>
        <w:t xml:space="preserve"> </w:t>
      </w:r>
      <w:r>
        <w:rPr>
          <w:sz w:val="22"/>
        </w:rPr>
        <w:t>pois</w:t>
      </w:r>
      <w:r>
        <w:rPr>
          <w:spacing w:val="-9"/>
          <w:sz w:val="22"/>
        </w:rPr>
        <w:t xml:space="preserve"> </w:t>
      </w:r>
      <w:r>
        <w:rPr>
          <w:sz w:val="22"/>
        </w:rPr>
        <w:t>pode</w:t>
      </w:r>
      <w:r>
        <w:rPr>
          <w:spacing w:val="-8"/>
          <w:sz w:val="22"/>
        </w:rPr>
        <w:t xml:space="preserve"> </w:t>
      </w:r>
      <w:r>
        <w:rPr>
          <w:sz w:val="22"/>
        </w:rPr>
        <w:t>comprometer</w:t>
      </w:r>
      <w:r>
        <w:rPr>
          <w:spacing w:val="-9"/>
          <w:sz w:val="22"/>
        </w:rPr>
        <w:t xml:space="preserve"> </w:t>
      </w:r>
      <w:r>
        <w:rPr>
          <w:sz w:val="22"/>
        </w:rPr>
        <w:t>o</w:t>
      </w:r>
      <w:r>
        <w:rPr>
          <w:spacing w:val="-5"/>
          <w:sz w:val="22"/>
        </w:rPr>
        <w:t xml:space="preserve"> </w:t>
      </w:r>
      <w:r>
        <w:rPr>
          <w:sz w:val="22"/>
        </w:rPr>
        <w:t>abastecimento</w:t>
      </w:r>
      <w:r>
        <w:rPr>
          <w:spacing w:val="-5"/>
          <w:sz w:val="22"/>
        </w:rPr>
        <w:t xml:space="preserve"> </w:t>
      </w:r>
      <w:r>
        <w:rPr>
          <w:sz w:val="22"/>
        </w:rPr>
        <w:t>regular</w:t>
      </w:r>
      <w:r>
        <w:rPr>
          <w:spacing w:val="-7"/>
          <w:sz w:val="22"/>
        </w:rPr>
        <w:t xml:space="preserve"> </w:t>
      </w:r>
      <w:r>
        <w:rPr>
          <w:sz w:val="22"/>
        </w:rPr>
        <w:t>e</w:t>
      </w:r>
      <w:r>
        <w:rPr>
          <w:spacing w:val="-6"/>
          <w:sz w:val="22"/>
        </w:rPr>
        <w:t xml:space="preserve"> </w:t>
      </w:r>
      <w:r>
        <w:rPr>
          <w:sz w:val="22"/>
        </w:rPr>
        <w:t>imediato</w:t>
      </w:r>
      <w:r>
        <w:rPr>
          <w:spacing w:val="-5"/>
          <w:sz w:val="22"/>
        </w:rPr>
        <w:t xml:space="preserve"> </w:t>
      </w:r>
      <w:r>
        <w:rPr>
          <w:sz w:val="22"/>
        </w:rPr>
        <w:t>de</w:t>
      </w:r>
      <w:r>
        <w:rPr>
          <w:spacing w:val="-6"/>
          <w:sz w:val="22"/>
        </w:rPr>
        <w:t xml:space="preserve"> </w:t>
      </w:r>
      <w:r>
        <w:rPr>
          <w:sz w:val="22"/>
        </w:rPr>
        <w:t xml:space="preserve">insumos </w:t>
      </w:r>
      <w:r>
        <w:rPr>
          <w:spacing w:val="-2"/>
          <w:sz w:val="22"/>
        </w:rPr>
        <w:t>essenciais.</w:t>
      </w:r>
    </w:p>
    <w:p w14:paraId="7BC9E8B2">
      <w:pPr>
        <w:pStyle w:val="8"/>
        <w:numPr>
          <w:ilvl w:val="1"/>
          <w:numId w:val="21"/>
        </w:numPr>
        <w:tabs>
          <w:tab w:val="left" w:pos="987"/>
        </w:tabs>
        <w:spacing w:before="119" w:after="0" w:line="240" w:lineRule="auto"/>
        <w:ind w:left="282" w:right="420" w:firstLine="0"/>
        <w:jc w:val="both"/>
        <w:rPr>
          <w:sz w:val="22"/>
        </w:rPr>
      </w:pPr>
      <w:r>
        <w:rPr>
          <w:sz w:val="22"/>
        </w:rPr>
        <w:t>Além</w:t>
      </w:r>
      <w:r>
        <w:rPr>
          <w:spacing w:val="-7"/>
          <w:sz w:val="22"/>
        </w:rPr>
        <w:t xml:space="preserve"> </w:t>
      </w:r>
      <w:r>
        <w:rPr>
          <w:sz w:val="22"/>
        </w:rPr>
        <w:t>disso,</w:t>
      </w:r>
      <w:r>
        <w:rPr>
          <w:spacing w:val="-8"/>
          <w:sz w:val="22"/>
        </w:rPr>
        <w:t xml:space="preserve"> </w:t>
      </w:r>
      <w:r>
        <w:rPr>
          <w:sz w:val="22"/>
        </w:rPr>
        <w:t>a</w:t>
      </w:r>
      <w:r>
        <w:rPr>
          <w:spacing w:val="-8"/>
          <w:sz w:val="22"/>
        </w:rPr>
        <w:t xml:space="preserve"> </w:t>
      </w:r>
      <w:r>
        <w:rPr>
          <w:sz w:val="22"/>
        </w:rPr>
        <w:t>criação</w:t>
      </w:r>
      <w:r>
        <w:rPr>
          <w:spacing w:val="-7"/>
          <w:sz w:val="22"/>
        </w:rPr>
        <w:t xml:space="preserve"> </w:t>
      </w:r>
      <w:r>
        <w:rPr>
          <w:sz w:val="22"/>
        </w:rPr>
        <w:t>de</w:t>
      </w:r>
      <w:r>
        <w:rPr>
          <w:spacing w:val="-7"/>
          <w:sz w:val="22"/>
        </w:rPr>
        <w:t xml:space="preserve"> </w:t>
      </w:r>
      <w:r>
        <w:rPr>
          <w:sz w:val="22"/>
        </w:rPr>
        <w:t>cotas</w:t>
      </w:r>
      <w:r>
        <w:rPr>
          <w:spacing w:val="-8"/>
          <w:sz w:val="22"/>
        </w:rPr>
        <w:t xml:space="preserve"> </w:t>
      </w:r>
      <w:r>
        <w:rPr>
          <w:sz w:val="22"/>
        </w:rPr>
        <w:t>implica</w:t>
      </w:r>
      <w:r>
        <w:rPr>
          <w:spacing w:val="-8"/>
          <w:sz w:val="22"/>
        </w:rPr>
        <w:t xml:space="preserve"> </w:t>
      </w:r>
      <w:r>
        <w:rPr>
          <w:sz w:val="22"/>
        </w:rPr>
        <w:t>a</w:t>
      </w:r>
      <w:r>
        <w:rPr>
          <w:spacing w:val="-8"/>
          <w:sz w:val="22"/>
        </w:rPr>
        <w:t xml:space="preserve"> </w:t>
      </w:r>
      <w:r>
        <w:rPr>
          <w:sz w:val="22"/>
        </w:rPr>
        <w:t>necessidade</w:t>
      </w:r>
      <w:r>
        <w:rPr>
          <w:spacing w:val="-7"/>
          <w:sz w:val="22"/>
        </w:rPr>
        <w:t xml:space="preserve"> </w:t>
      </w:r>
      <w:r>
        <w:rPr>
          <w:sz w:val="22"/>
        </w:rPr>
        <w:t>de</w:t>
      </w:r>
      <w:r>
        <w:rPr>
          <w:spacing w:val="-10"/>
          <w:sz w:val="22"/>
        </w:rPr>
        <w:t xml:space="preserve"> </w:t>
      </w:r>
      <w:r>
        <w:rPr>
          <w:sz w:val="22"/>
        </w:rPr>
        <w:t>celebração</w:t>
      </w:r>
      <w:r>
        <w:rPr>
          <w:spacing w:val="-7"/>
          <w:sz w:val="22"/>
        </w:rPr>
        <w:t xml:space="preserve"> </w:t>
      </w:r>
      <w:r>
        <w:rPr>
          <w:sz w:val="22"/>
        </w:rPr>
        <w:t>de</w:t>
      </w:r>
      <w:r>
        <w:rPr>
          <w:spacing w:val="-7"/>
          <w:sz w:val="22"/>
        </w:rPr>
        <w:t xml:space="preserve"> </w:t>
      </w:r>
      <w:r>
        <w:rPr>
          <w:sz w:val="22"/>
        </w:rPr>
        <w:t>múltiplas</w:t>
      </w:r>
      <w:r>
        <w:rPr>
          <w:spacing w:val="-9"/>
          <w:sz w:val="22"/>
        </w:rPr>
        <w:t xml:space="preserve"> </w:t>
      </w:r>
      <w:r>
        <w:rPr>
          <w:sz w:val="22"/>
        </w:rPr>
        <w:t>atas</w:t>
      </w:r>
      <w:r>
        <w:rPr>
          <w:spacing w:val="-8"/>
          <w:sz w:val="22"/>
        </w:rPr>
        <w:t xml:space="preserve"> </w:t>
      </w:r>
      <w:r>
        <w:rPr>
          <w:sz w:val="22"/>
        </w:rPr>
        <w:t>para</w:t>
      </w:r>
      <w:r>
        <w:rPr>
          <w:spacing w:val="-9"/>
          <w:sz w:val="22"/>
        </w:rPr>
        <w:t xml:space="preserve"> </w:t>
      </w:r>
      <w:r>
        <w:rPr>
          <w:sz w:val="22"/>
        </w:rPr>
        <w:t>os</w:t>
      </w:r>
      <w:r>
        <w:rPr>
          <w:spacing w:val="-8"/>
          <w:sz w:val="22"/>
        </w:rPr>
        <w:t xml:space="preserve"> </w:t>
      </w:r>
      <w:r>
        <w:rPr>
          <w:sz w:val="22"/>
        </w:rPr>
        <w:t>mesmos itens</w:t>
      </w:r>
      <w:r>
        <w:rPr>
          <w:spacing w:val="-2"/>
          <w:sz w:val="22"/>
        </w:rPr>
        <w:t xml:space="preserve"> </w:t>
      </w:r>
      <w:r>
        <w:rPr>
          <w:sz w:val="22"/>
        </w:rPr>
        <w:t>(uma</w:t>
      </w:r>
      <w:r>
        <w:rPr>
          <w:spacing w:val="-2"/>
          <w:sz w:val="22"/>
        </w:rPr>
        <w:t xml:space="preserve"> </w:t>
      </w:r>
      <w:r>
        <w:rPr>
          <w:sz w:val="22"/>
        </w:rPr>
        <w:t>ampla</w:t>
      </w:r>
      <w:r>
        <w:rPr>
          <w:spacing w:val="-2"/>
          <w:sz w:val="22"/>
        </w:rPr>
        <w:t xml:space="preserve"> </w:t>
      </w:r>
      <w:r>
        <w:rPr>
          <w:sz w:val="22"/>
        </w:rPr>
        <w:t>e</w:t>
      </w:r>
      <w:r>
        <w:rPr>
          <w:spacing w:val="-4"/>
          <w:sz w:val="22"/>
        </w:rPr>
        <w:t xml:space="preserve"> </w:t>
      </w:r>
      <w:r>
        <w:rPr>
          <w:sz w:val="22"/>
        </w:rPr>
        <w:t>outra</w:t>
      </w:r>
      <w:r>
        <w:rPr>
          <w:spacing w:val="-2"/>
          <w:sz w:val="22"/>
        </w:rPr>
        <w:t xml:space="preserve"> </w:t>
      </w:r>
      <w:r>
        <w:rPr>
          <w:sz w:val="22"/>
        </w:rPr>
        <w:t>reservada),</w:t>
      </w:r>
      <w:r>
        <w:rPr>
          <w:spacing w:val="-4"/>
          <w:sz w:val="22"/>
        </w:rPr>
        <w:t xml:space="preserve"> </w:t>
      </w:r>
      <w:r>
        <w:rPr>
          <w:sz w:val="22"/>
        </w:rPr>
        <w:t>o</w:t>
      </w:r>
      <w:r>
        <w:rPr>
          <w:spacing w:val="-1"/>
          <w:sz w:val="22"/>
        </w:rPr>
        <w:t xml:space="preserve"> </w:t>
      </w:r>
      <w:r>
        <w:rPr>
          <w:sz w:val="22"/>
        </w:rPr>
        <w:t>que</w:t>
      </w:r>
      <w:r>
        <w:rPr>
          <w:spacing w:val="-2"/>
          <w:sz w:val="22"/>
        </w:rPr>
        <w:t xml:space="preserve"> </w:t>
      </w:r>
      <w:r>
        <w:rPr>
          <w:sz w:val="22"/>
        </w:rPr>
        <w:t>eleva</w:t>
      </w:r>
      <w:r>
        <w:rPr>
          <w:spacing w:val="-2"/>
          <w:sz w:val="22"/>
        </w:rPr>
        <w:t xml:space="preserve"> </w:t>
      </w:r>
      <w:r>
        <w:rPr>
          <w:sz w:val="22"/>
        </w:rPr>
        <w:t>os</w:t>
      </w:r>
      <w:r>
        <w:rPr>
          <w:spacing w:val="-5"/>
          <w:sz w:val="22"/>
        </w:rPr>
        <w:t xml:space="preserve"> </w:t>
      </w:r>
      <w:r>
        <w:rPr>
          <w:sz w:val="22"/>
        </w:rPr>
        <w:t>custos</w:t>
      </w:r>
      <w:r>
        <w:rPr>
          <w:spacing w:val="-2"/>
          <w:sz w:val="22"/>
        </w:rPr>
        <w:t xml:space="preserve"> </w:t>
      </w:r>
      <w:r>
        <w:rPr>
          <w:sz w:val="22"/>
        </w:rPr>
        <w:t>administrativos,</w:t>
      </w:r>
      <w:r>
        <w:rPr>
          <w:spacing w:val="-2"/>
          <w:sz w:val="22"/>
        </w:rPr>
        <w:t xml:space="preserve"> </w:t>
      </w:r>
      <w:r>
        <w:rPr>
          <w:sz w:val="22"/>
        </w:rPr>
        <w:t>aumenta</w:t>
      </w:r>
      <w:r>
        <w:rPr>
          <w:spacing w:val="-2"/>
          <w:sz w:val="22"/>
        </w:rPr>
        <w:t xml:space="preserve"> </w:t>
      </w:r>
      <w:r>
        <w:rPr>
          <w:sz w:val="22"/>
        </w:rPr>
        <w:t>a</w:t>
      </w:r>
      <w:r>
        <w:rPr>
          <w:spacing w:val="-2"/>
          <w:sz w:val="22"/>
        </w:rPr>
        <w:t xml:space="preserve"> </w:t>
      </w:r>
      <w:r>
        <w:rPr>
          <w:sz w:val="22"/>
        </w:rPr>
        <w:t>carga</w:t>
      </w:r>
      <w:r>
        <w:rPr>
          <w:spacing w:val="-2"/>
          <w:sz w:val="22"/>
        </w:rPr>
        <w:t xml:space="preserve"> </w:t>
      </w:r>
      <w:r>
        <w:rPr>
          <w:sz w:val="22"/>
        </w:rPr>
        <w:t>de</w:t>
      </w:r>
      <w:r>
        <w:rPr>
          <w:spacing w:val="-2"/>
          <w:sz w:val="22"/>
        </w:rPr>
        <w:t xml:space="preserve"> </w:t>
      </w:r>
      <w:r>
        <w:rPr>
          <w:sz w:val="22"/>
        </w:rPr>
        <w:t>trabalho</w:t>
      </w:r>
      <w:r>
        <w:rPr>
          <w:spacing w:val="-1"/>
          <w:sz w:val="22"/>
        </w:rPr>
        <w:t xml:space="preserve"> </w:t>
      </w:r>
      <w:r>
        <w:rPr>
          <w:sz w:val="22"/>
        </w:rPr>
        <w:t>da equipe reduzida e prolonga o tempo de tramitação da fase interna da licitação (exigindo duplicidade na pesquisa de preços, elaboração do termo de referência, entre outros).</w:t>
      </w:r>
    </w:p>
    <w:p w14:paraId="74B2DC15">
      <w:pPr>
        <w:pStyle w:val="8"/>
        <w:numPr>
          <w:ilvl w:val="1"/>
          <w:numId w:val="21"/>
        </w:numPr>
        <w:tabs>
          <w:tab w:val="left" w:pos="987"/>
        </w:tabs>
        <w:spacing w:before="121" w:after="0" w:line="240" w:lineRule="auto"/>
        <w:ind w:left="282" w:right="424" w:firstLine="0"/>
        <w:jc w:val="both"/>
        <w:rPr>
          <w:sz w:val="22"/>
        </w:rPr>
      </w:pPr>
      <w:r>
        <w:rPr>
          <w:sz w:val="22"/>
        </w:rPr>
        <w:t>Em muitos casos, observa-se que os fornecedores classificados como ME/EPP atuam apenas como revendedores de grandes</w:t>
      </w:r>
      <w:r>
        <w:rPr>
          <w:spacing w:val="-2"/>
          <w:sz w:val="22"/>
        </w:rPr>
        <w:t xml:space="preserve"> </w:t>
      </w:r>
      <w:r>
        <w:rPr>
          <w:sz w:val="22"/>
        </w:rPr>
        <w:t>marcas, agregando margens de lucro, tributos e custos logísticos ao valor final do produto,</w:t>
      </w:r>
      <w:r>
        <w:rPr>
          <w:spacing w:val="-7"/>
          <w:sz w:val="22"/>
        </w:rPr>
        <w:t xml:space="preserve"> </w:t>
      </w:r>
      <w:r>
        <w:rPr>
          <w:sz w:val="22"/>
        </w:rPr>
        <w:t>o</w:t>
      </w:r>
      <w:r>
        <w:rPr>
          <w:spacing w:val="-1"/>
          <w:sz w:val="22"/>
        </w:rPr>
        <w:t xml:space="preserve"> </w:t>
      </w:r>
      <w:r>
        <w:rPr>
          <w:sz w:val="22"/>
        </w:rPr>
        <w:t>que</w:t>
      </w:r>
      <w:r>
        <w:rPr>
          <w:spacing w:val="-4"/>
          <w:sz w:val="22"/>
        </w:rPr>
        <w:t xml:space="preserve"> </w:t>
      </w:r>
      <w:r>
        <w:rPr>
          <w:sz w:val="22"/>
        </w:rPr>
        <w:t>pode</w:t>
      </w:r>
      <w:r>
        <w:rPr>
          <w:spacing w:val="-4"/>
          <w:sz w:val="22"/>
        </w:rPr>
        <w:t xml:space="preserve"> </w:t>
      </w:r>
      <w:r>
        <w:rPr>
          <w:sz w:val="22"/>
        </w:rPr>
        <w:t>onerar</w:t>
      </w:r>
      <w:r>
        <w:rPr>
          <w:spacing w:val="-2"/>
          <w:sz w:val="22"/>
        </w:rPr>
        <w:t xml:space="preserve"> </w:t>
      </w:r>
      <w:r>
        <w:rPr>
          <w:sz w:val="22"/>
        </w:rPr>
        <w:t>significativamente</w:t>
      </w:r>
      <w:r>
        <w:rPr>
          <w:spacing w:val="-4"/>
          <w:sz w:val="22"/>
        </w:rPr>
        <w:t xml:space="preserve"> </w:t>
      </w:r>
      <w:r>
        <w:rPr>
          <w:sz w:val="22"/>
        </w:rPr>
        <w:t>a</w:t>
      </w:r>
      <w:r>
        <w:rPr>
          <w:spacing w:val="-4"/>
          <w:sz w:val="22"/>
        </w:rPr>
        <w:t xml:space="preserve"> </w:t>
      </w:r>
      <w:r>
        <w:rPr>
          <w:sz w:val="22"/>
        </w:rPr>
        <w:t>aquisição.</w:t>
      </w:r>
      <w:r>
        <w:rPr>
          <w:spacing w:val="-2"/>
          <w:sz w:val="22"/>
        </w:rPr>
        <w:t xml:space="preserve"> </w:t>
      </w:r>
      <w:r>
        <w:rPr>
          <w:sz w:val="22"/>
        </w:rPr>
        <w:t>Além</w:t>
      </w:r>
      <w:r>
        <w:rPr>
          <w:spacing w:val="-1"/>
          <w:sz w:val="22"/>
        </w:rPr>
        <w:t xml:space="preserve"> </w:t>
      </w:r>
      <w:r>
        <w:rPr>
          <w:sz w:val="22"/>
        </w:rPr>
        <w:t>disso,</w:t>
      </w:r>
      <w:r>
        <w:rPr>
          <w:spacing w:val="-5"/>
          <w:sz w:val="22"/>
        </w:rPr>
        <w:t xml:space="preserve"> </w:t>
      </w:r>
      <w:r>
        <w:rPr>
          <w:sz w:val="22"/>
        </w:rPr>
        <w:t>há</w:t>
      </w:r>
      <w:r>
        <w:rPr>
          <w:spacing w:val="-2"/>
          <w:sz w:val="22"/>
        </w:rPr>
        <w:t xml:space="preserve"> </w:t>
      </w:r>
      <w:r>
        <w:rPr>
          <w:sz w:val="22"/>
        </w:rPr>
        <w:t>risco</w:t>
      </w:r>
      <w:r>
        <w:rPr>
          <w:spacing w:val="-3"/>
          <w:sz w:val="22"/>
        </w:rPr>
        <w:t xml:space="preserve"> </w:t>
      </w:r>
      <w:r>
        <w:rPr>
          <w:sz w:val="22"/>
        </w:rPr>
        <w:t>de</w:t>
      </w:r>
      <w:r>
        <w:rPr>
          <w:spacing w:val="-2"/>
          <w:sz w:val="22"/>
        </w:rPr>
        <w:t xml:space="preserve"> </w:t>
      </w:r>
      <w:r>
        <w:rPr>
          <w:sz w:val="22"/>
        </w:rPr>
        <w:t>inviabilidade</w:t>
      </w:r>
      <w:r>
        <w:rPr>
          <w:spacing w:val="-2"/>
          <w:sz w:val="22"/>
        </w:rPr>
        <w:t xml:space="preserve"> </w:t>
      </w:r>
      <w:r>
        <w:rPr>
          <w:sz w:val="22"/>
        </w:rPr>
        <w:t>técnica</w:t>
      </w:r>
      <w:r>
        <w:rPr>
          <w:spacing w:val="-5"/>
          <w:sz w:val="22"/>
        </w:rPr>
        <w:t xml:space="preserve"> </w:t>
      </w:r>
      <w:r>
        <w:rPr>
          <w:sz w:val="22"/>
        </w:rPr>
        <w:t>se</w:t>
      </w:r>
      <w:r>
        <w:rPr>
          <w:spacing w:val="-6"/>
          <w:sz w:val="22"/>
        </w:rPr>
        <w:t xml:space="preserve"> </w:t>
      </w:r>
      <w:r>
        <w:rPr>
          <w:sz w:val="22"/>
        </w:rPr>
        <w:t>o fornecedor de menor porte não conseguir atender adequadamente às exigências de qualidade e entrega.</w:t>
      </w:r>
    </w:p>
    <w:p w14:paraId="34298087">
      <w:pPr>
        <w:pStyle w:val="8"/>
        <w:numPr>
          <w:ilvl w:val="1"/>
          <w:numId w:val="21"/>
        </w:numPr>
        <w:tabs>
          <w:tab w:val="left" w:pos="987"/>
        </w:tabs>
        <w:spacing w:before="119" w:after="0" w:line="240" w:lineRule="auto"/>
        <w:ind w:left="282" w:right="423" w:firstLine="0"/>
        <w:jc w:val="both"/>
        <w:rPr>
          <w:sz w:val="22"/>
        </w:rPr>
      </w:pPr>
      <w:r>
        <w:rPr>
          <w:sz w:val="22"/>
        </w:rPr>
        <w:t xml:space="preserve">Importante destacar que o próprio art. 49, inciso III, da Lei Complementar nº 123/2006, estabelece </w:t>
      </w:r>
      <w:r>
        <w:rPr>
          <w:spacing w:val="-4"/>
          <w:sz w:val="22"/>
        </w:rPr>
        <w:t>que:</w:t>
      </w:r>
    </w:p>
    <w:p w14:paraId="2AA09E26">
      <w:pPr>
        <w:pStyle w:val="6"/>
        <w:spacing w:before="120"/>
        <w:ind w:left="2551" w:right="428"/>
      </w:pPr>
      <w: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387EA7B2">
      <w:pPr>
        <w:pStyle w:val="8"/>
        <w:numPr>
          <w:ilvl w:val="1"/>
          <w:numId w:val="21"/>
        </w:numPr>
        <w:tabs>
          <w:tab w:val="left" w:pos="987"/>
        </w:tabs>
        <w:spacing w:before="121" w:after="0" w:line="240" w:lineRule="auto"/>
        <w:ind w:left="282" w:right="427" w:firstLine="0"/>
        <w:jc w:val="both"/>
        <w:rPr>
          <w:sz w:val="22"/>
        </w:rPr>
      </w:pPr>
      <w:r>
        <w:rPr>
          <w:sz w:val="22"/>
        </w:rPr>
        <w:t>Nesse sentido, não se trata de uma simples opção administrativa, mas de respeito ao interesse público primário, ao planejamento eficiente e à economicidade, princípios expressamente previstos no art. 5º da Lei nº 14.133/2021.</w:t>
      </w:r>
    </w:p>
    <w:p w14:paraId="64B38B3E">
      <w:pPr>
        <w:pStyle w:val="8"/>
        <w:numPr>
          <w:ilvl w:val="1"/>
          <w:numId w:val="21"/>
        </w:numPr>
        <w:tabs>
          <w:tab w:val="left" w:pos="987"/>
        </w:tabs>
        <w:spacing w:before="119" w:after="0" w:line="240" w:lineRule="auto"/>
        <w:ind w:left="282" w:right="428" w:firstLine="0"/>
        <w:jc w:val="both"/>
        <w:rPr>
          <w:sz w:val="22"/>
        </w:rPr>
      </w:pPr>
      <w:r>
        <w:rPr>
          <w:sz w:val="22"/>
        </w:rPr>
        <w:t>Diante de todo o exposto, fica justificada a não aplicação da reserva de cota de até 25% do objeto licitado para ME/EPP, em razão de:</w:t>
      </w:r>
    </w:p>
    <w:p w14:paraId="2E420975">
      <w:pPr>
        <w:pStyle w:val="8"/>
        <w:numPr>
          <w:ilvl w:val="2"/>
          <w:numId w:val="21"/>
        </w:numPr>
        <w:tabs>
          <w:tab w:val="left" w:pos="988"/>
        </w:tabs>
        <w:spacing w:before="121" w:after="0" w:line="240" w:lineRule="auto"/>
        <w:ind w:left="988" w:right="0" w:hanging="706"/>
        <w:jc w:val="both"/>
        <w:rPr>
          <w:sz w:val="22"/>
        </w:rPr>
      </w:pPr>
      <w:r>
        <w:rPr>
          <w:sz w:val="22"/>
        </w:rPr>
        <w:t>Inviabilidade</w:t>
      </w:r>
      <w:r>
        <w:rPr>
          <w:spacing w:val="-7"/>
          <w:sz w:val="22"/>
        </w:rPr>
        <w:t xml:space="preserve"> </w:t>
      </w:r>
      <w:r>
        <w:rPr>
          <w:sz w:val="22"/>
        </w:rPr>
        <w:t>técnica</w:t>
      </w:r>
      <w:r>
        <w:rPr>
          <w:spacing w:val="-4"/>
          <w:sz w:val="22"/>
        </w:rPr>
        <w:t xml:space="preserve"> </w:t>
      </w:r>
      <w:r>
        <w:rPr>
          <w:sz w:val="22"/>
        </w:rPr>
        <w:t>e</w:t>
      </w:r>
      <w:r>
        <w:rPr>
          <w:spacing w:val="-6"/>
          <w:sz w:val="22"/>
        </w:rPr>
        <w:t xml:space="preserve"> </w:t>
      </w:r>
      <w:r>
        <w:rPr>
          <w:sz w:val="22"/>
        </w:rPr>
        <w:t>operacional</w:t>
      </w:r>
      <w:r>
        <w:rPr>
          <w:spacing w:val="-4"/>
          <w:sz w:val="22"/>
        </w:rPr>
        <w:t xml:space="preserve"> </w:t>
      </w:r>
      <w:r>
        <w:rPr>
          <w:sz w:val="22"/>
        </w:rPr>
        <w:t>no</w:t>
      </w:r>
      <w:r>
        <w:rPr>
          <w:spacing w:val="-3"/>
          <w:sz w:val="22"/>
        </w:rPr>
        <w:t xml:space="preserve"> </w:t>
      </w:r>
      <w:r>
        <w:rPr>
          <w:sz w:val="22"/>
        </w:rPr>
        <w:t>contexto</w:t>
      </w:r>
      <w:r>
        <w:rPr>
          <w:spacing w:val="-3"/>
          <w:sz w:val="22"/>
        </w:rPr>
        <w:t xml:space="preserve"> </w:t>
      </w:r>
      <w:r>
        <w:rPr>
          <w:sz w:val="22"/>
        </w:rPr>
        <w:t>do</w:t>
      </w:r>
      <w:r>
        <w:rPr>
          <w:spacing w:val="-6"/>
          <w:sz w:val="22"/>
        </w:rPr>
        <w:t xml:space="preserve"> </w:t>
      </w:r>
      <w:r>
        <w:rPr>
          <w:sz w:val="22"/>
        </w:rPr>
        <w:t>Registro</w:t>
      </w:r>
      <w:r>
        <w:rPr>
          <w:spacing w:val="-5"/>
          <w:sz w:val="22"/>
        </w:rPr>
        <w:t xml:space="preserve"> </w:t>
      </w:r>
      <w:r>
        <w:rPr>
          <w:sz w:val="22"/>
        </w:rPr>
        <w:t>de</w:t>
      </w:r>
      <w:r>
        <w:rPr>
          <w:spacing w:val="-5"/>
          <w:sz w:val="22"/>
        </w:rPr>
        <w:t xml:space="preserve"> </w:t>
      </w:r>
      <w:r>
        <w:rPr>
          <w:spacing w:val="-2"/>
          <w:sz w:val="22"/>
        </w:rPr>
        <w:t>Preços;</w:t>
      </w:r>
    </w:p>
    <w:p w14:paraId="363FAB8F">
      <w:pPr>
        <w:pStyle w:val="8"/>
        <w:numPr>
          <w:ilvl w:val="2"/>
          <w:numId w:val="21"/>
        </w:numPr>
        <w:tabs>
          <w:tab w:val="left" w:pos="988"/>
        </w:tabs>
        <w:spacing w:before="120" w:after="0" w:line="240" w:lineRule="auto"/>
        <w:ind w:left="988" w:right="0" w:hanging="706"/>
        <w:jc w:val="both"/>
        <w:rPr>
          <w:sz w:val="22"/>
        </w:rPr>
      </w:pPr>
      <w:r>
        <w:rPr>
          <w:sz w:val="22"/>
        </w:rPr>
        <w:t>Riscos</w:t>
      </w:r>
      <w:r>
        <w:rPr>
          <w:spacing w:val="-7"/>
          <w:sz w:val="22"/>
        </w:rPr>
        <w:t xml:space="preserve"> </w:t>
      </w:r>
      <w:r>
        <w:rPr>
          <w:sz w:val="22"/>
        </w:rPr>
        <w:t>à</w:t>
      </w:r>
      <w:r>
        <w:rPr>
          <w:spacing w:val="-5"/>
          <w:sz w:val="22"/>
        </w:rPr>
        <w:t xml:space="preserve"> </w:t>
      </w:r>
      <w:r>
        <w:rPr>
          <w:sz w:val="22"/>
        </w:rPr>
        <w:t>continuidade</w:t>
      </w:r>
      <w:r>
        <w:rPr>
          <w:spacing w:val="-4"/>
          <w:sz w:val="22"/>
        </w:rPr>
        <w:t xml:space="preserve"> </w:t>
      </w:r>
      <w:r>
        <w:rPr>
          <w:sz w:val="22"/>
        </w:rPr>
        <w:t>do</w:t>
      </w:r>
      <w:r>
        <w:rPr>
          <w:spacing w:val="-3"/>
          <w:sz w:val="22"/>
        </w:rPr>
        <w:t xml:space="preserve"> </w:t>
      </w:r>
      <w:r>
        <w:rPr>
          <w:sz w:val="22"/>
        </w:rPr>
        <w:t>fornecimento</w:t>
      </w:r>
      <w:r>
        <w:rPr>
          <w:spacing w:val="-6"/>
          <w:sz w:val="22"/>
        </w:rPr>
        <w:t xml:space="preserve"> </w:t>
      </w:r>
      <w:r>
        <w:rPr>
          <w:sz w:val="22"/>
        </w:rPr>
        <w:t>de</w:t>
      </w:r>
      <w:r>
        <w:rPr>
          <w:spacing w:val="-4"/>
          <w:sz w:val="22"/>
        </w:rPr>
        <w:t xml:space="preserve"> </w:t>
      </w:r>
      <w:r>
        <w:rPr>
          <w:sz w:val="22"/>
        </w:rPr>
        <w:t>insumos</w:t>
      </w:r>
      <w:r>
        <w:rPr>
          <w:spacing w:val="-4"/>
          <w:sz w:val="22"/>
        </w:rPr>
        <w:t xml:space="preserve"> </w:t>
      </w:r>
      <w:r>
        <w:rPr>
          <w:sz w:val="22"/>
        </w:rPr>
        <w:t>de</w:t>
      </w:r>
      <w:r>
        <w:rPr>
          <w:spacing w:val="-6"/>
          <w:sz w:val="22"/>
        </w:rPr>
        <w:t xml:space="preserve"> </w:t>
      </w:r>
      <w:r>
        <w:rPr>
          <w:spacing w:val="-2"/>
          <w:sz w:val="22"/>
        </w:rPr>
        <w:t>saúde;</w:t>
      </w:r>
    </w:p>
    <w:p w14:paraId="007D1995">
      <w:pPr>
        <w:pStyle w:val="8"/>
        <w:numPr>
          <w:ilvl w:val="2"/>
          <w:numId w:val="21"/>
        </w:numPr>
        <w:tabs>
          <w:tab w:val="left" w:pos="988"/>
        </w:tabs>
        <w:spacing w:before="120" w:after="0" w:line="240" w:lineRule="auto"/>
        <w:ind w:left="988" w:right="0" w:hanging="706"/>
        <w:jc w:val="both"/>
        <w:rPr>
          <w:sz w:val="22"/>
        </w:rPr>
      </w:pPr>
      <w:r>
        <w:rPr>
          <w:sz w:val="22"/>
        </w:rPr>
        <w:t>Elevação</w:t>
      </w:r>
      <w:r>
        <w:rPr>
          <w:spacing w:val="-6"/>
          <w:sz w:val="22"/>
        </w:rPr>
        <w:t xml:space="preserve"> </w:t>
      </w:r>
      <w:r>
        <w:rPr>
          <w:sz w:val="22"/>
        </w:rPr>
        <w:t>de</w:t>
      </w:r>
      <w:r>
        <w:rPr>
          <w:spacing w:val="-3"/>
          <w:sz w:val="22"/>
        </w:rPr>
        <w:t xml:space="preserve"> </w:t>
      </w:r>
      <w:r>
        <w:rPr>
          <w:sz w:val="22"/>
        </w:rPr>
        <w:t>custos</w:t>
      </w:r>
      <w:r>
        <w:rPr>
          <w:spacing w:val="-7"/>
          <w:sz w:val="22"/>
        </w:rPr>
        <w:t xml:space="preserve"> </w:t>
      </w:r>
      <w:r>
        <w:rPr>
          <w:sz w:val="22"/>
        </w:rPr>
        <w:t>administrativos</w:t>
      </w:r>
      <w:r>
        <w:rPr>
          <w:spacing w:val="-5"/>
          <w:sz w:val="22"/>
        </w:rPr>
        <w:t xml:space="preserve"> </w:t>
      </w:r>
      <w:r>
        <w:rPr>
          <w:sz w:val="22"/>
        </w:rPr>
        <w:t>e</w:t>
      </w:r>
      <w:r>
        <w:rPr>
          <w:spacing w:val="-3"/>
          <w:sz w:val="22"/>
        </w:rPr>
        <w:t xml:space="preserve"> </w:t>
      </w:r>
      <w:r>
        <w:rPr>
          <w:spacing w:val="-2"/>
          <w:sz w:val="22"/>
        </w:rPr>
        <w:t>logísticos;</w:t>
      </w:r>
    </w:p>
    <w:p w14:paraId="4A386839">
      <w:pPr>
        <w:pStyle w:val="8"/>
        <w:numPr>
          <w:ilvl w:val="2"/>
          <w:numId w:val="21"/>
        </w:numPr>
        <w:tabs>
          <w:tab w:val="left" w:pos="988"/>
        </w:tabs>
        <w:spacing w:before="120" w:after="0" w:line="240" w:lineRule="auto"/>
        <w:ind w:left="988" w:right="0" w:hanging="706"/>
        <w:jc w:val="both"/>
        <w:rPr>
          <w:sz w:val="22"/>
        </w:rPr>
      </w:pPr>
      <w:r>
        <w:rPr>
          <w:sz w:val="22"/>
        </w:rPr>
        <w:t>Ausência</w:t>
      </w:r>
      <w:r>
        <w:rPr>
          <w:spacing w:val="-7"/>
          <w:sz w:val="22"/>
        </w:rPr>
        <w:t xml:space="preserve"> </w:t>
      </w:r>
      <w:r>
        <w:rPr>
          <w:sz w:val="22"/>
        </w:rPr>
        <w:t>de</w:t>
      </w:r>
      <w:r>
        <w:rPr>
          <w:spacing w:val="-6"/>
          <w:sz w:val="22"/>
        </w:rPr>
        <w:t xml:space="preserve"> </w:t>
      </w:r>
      <w:r>
        <w:rPr>
          <w:sz w:val="22"/>
        </w:rPr>
        <w:t>vantagem</w:t>
      </w:r>
      <w:r>
        <w:rPr>
          <w:spacing w:val="-3"/>
          <w:sz w:val="22"/>
        </w:rPr>
        <w:t xml:space="preserve"> </w:t>
      </w:r>
      <w:r>
        <w:rPr>
          <w:sz w:val="22"/>
        </w:rPr>
        <w:t>para</w:t>
      </w:r>
      <w:r>
        <w:rPr>
          <w:spacing w:val="-4"/>
          <w:sz w:val="22"/>
        </w:rPr>
        <w:t xml:space="preserve"> </w:t>
      </w:r>
      <w:r>
        <w:rPr>
          <w:sz w:val="22"/>
        </w:rPr>
        <w:t>a</w:t>
      </w:r>
      <w:r>
        <w:rPr>
          <w:spacing w:val="-4"/>
          <w:sz w:val="22"/>
        </w:rPr>
        <w:t xml:space="preserve"> </w:t>
      </w:r>
      <w:r>
        <w:rPr>
          <w:sz w:val="22"/>
        </w:rPr>
        <w:t>Administração</w:t>
      </w:r>
      <w:r>
        <w:rPr>
          <w:spacing w:val="-5"/>
          <w:sz w:val="22"/>
        </w:rPr>
        <w:t xml:space="preserve"> </w:t>
      </w:r>
      <w:r>
        <w:rPr>
          <w:spacing w:val="-2"/>
          <w:sz w:val="22"/>
        </w:rPr>
        <w:t>Pública;</w:t>
      </w:r>
    </w:p>
    <w:p w14:paraId="78050CA4">
      <w:pPr>
        <w:pStyle w:val="8"/>
        <w:numPr>
          <w:ilvl w:val="2"/>
          <w:numId w:val="21"/>
        </w:numPr>
        <w:tabs>
          <w:tab w:val="left" w:pos="988"/>
        </w:tabs>
        <w:spacing w:before="121" w:after="0" w:line="240" w:lineRule="auto"/>
        <w:ind w:left="988" w:right="0" w:hanging="706"/>
        <w:jc w:val="both"/>
        <w:rPr>
          <w:sz w:val="22"/>
        </w:rPr>
      </w:pPr>
      <w:r>
        <w:rPr>
          <w:sz w:val="22"/>
        </w:rPr>
        <w:t>Potencial</w:t>
      </w:r>
      <w:r>
        <w:rPr>
          <w:spacing w:val="-5"/>
          <w:sz w:val="22"/>
        </w:rPr>
        <w:t xml:space="preserve"> </w:t>
      </w:r>
      <w:r>
        <w:rPr>
          <w:sz w:val="22"/>
        </w:rPr>
        <w:t>prejuízo</w:t>
      </w:r>
      <w:r>
        <w:rPr>
          <w:spacing w:val="-2"/>
          <w:sz w:val="22"/>
        </w:rPr>
        <w:t xml:space="preserve"> </w:t>
      </w:r>
      <w:r>
        <w:rPr>
          <w:sz w:val="22"/>
        </w:rPr>
        <w:t>ao</w:t>
      </w:r>
      <w:r>
        <w:rPr>
          <w:spacing w:val="-3"/>
          <w:sz w:val="22"/>
        </w:rPr>
        <w:t xml:space="preserve"> </w:t>
      </w:r>
      <w:r>
        <w:rPr>
          <w:sz w:val="22"/>
        </w:rPr>
        <w:t>conjunto</w:t>
      </w:r>
      <w:r>
        <w:rPr>
          <w:spacing w:val="-2"/>
          <w:sz w:val="22"/>
        </w:rPr>
        <w:t xml:space="preserve"> </w:t>
      </w:r>
      <w:r>
        <w:rPr>
          <w:sz w:val="22"/>
        </w:rPr>
        <w:t>do</w:t>
      </w:r>
      <w:r>
        <w:rPr>
          <w:spacing w:val="-2"/>
          <w:sz w:val="22"/>
        </w:rPr>
        <w:t xml:space="preserve"> </w:t>
      </w:r>
      <w:r>
        <w:rPr>
          <w:sz w:val="22"/>
        </w:rPr>
        <w:t>objeto</w:t>
      </w:r>
      <w:r>
        <w:rPr>
          <w:spacing w:val="-3"/>
          <w:sz w:val="22"/>
        </w:rPr>
        <w:t xml:space="preserve"> </w:t>
      </w:r>
      <w:r>
        <w:rPr>
          <w:sz w:val="22"/>
        </w:rPr>
        <w:t>a</w:t>
      </w:r>
      <w:r>
        <w:rPr>
          <w:spacing w:val="-5"/>
          <w:sz w:val="22"/>
        </w:rPr>
        <w:t xml:space="preserve"> </w:t>
      </w:r>
      <w:r>
        <w:rPr>
          <w:sz w:val="22"/>
        </w:rPr>
        <w:t>ser</w:t>
      </w:r>
      <w:r>
        <w:rPr>
          <w:spacing w:val="-3"/>
          <w:sz w:val="22"/>
        </w:rPr>
        <w:t xml:space="preserve"> </w:t>
      </w:r>
      <w:r>
        <w:rPr>
          <w:spacing w:val="-2"/>
          <w:sz w:val="22"/>
        </w:rPr>
        <w:t>contratado.</w:t>
      </w:r>
    </w:p>
    <w:p w14:paraId="0759104D">
      <w:pPr>
        <w:pStyle w:val="8"/>
        <w:numPr>
          <w:ilvl w:val="1"/>
          <w:numId w:val="21"/>
        </w:numPr>
        <w:tabs>
          <w:tab w:val="left" w:pos="987"/>
        </w:tabs>
        <w:spacing w:before="120" w:after="0" w:line="240" w:lineRule="auto"/>
        <w:ind w:left="987" w:right="0" w:hanging="705"/>
        <w:jc w:val="both"/>
        <w:rPr>
          <w:sz w:val="22"/>
        </w:rPr>
      </w:pPr>
      <w:r>
        <w:rPr>
          <w:sz w:val="22"/>
        </w:rPr>
        <w:t>Por</w:t>
      </w:r>
      <w:r>
        <w:rPr>
          <w:spacing w:val="28"/>
          <w:sz w:val="22"/>
        </w:rPr>
        <w:t xml:space="preserve"> </w:t>
      </w:r>
      <w:r>
        <w:rPr>
          <w:sz w:val="22"/>
        </w:rPr>
        <w:t>fim,</w:t>
      </w:r>
      <w:r>
        <w:rPr>
          <w:spacing w:val="32"/>
          <w:sz w:val="22"/>
        </w:rPr>
        <w:t xml:space="preserve"> </w:t>
      </w:r>
      <w:r>
        <w:rPr>
          <w:sz w:val="22"/>
        </w:rPr>
        <w:t>reafirma-se</w:t>
      </w:r>
      <w:r>
        <w:rPr>
          <w:spacing w:val="31"/>
          <w:sz w:val="22"/>
        </w:rPr>
        <w:t xml:space="preserve"> </w:t>
      </w:r>
      <w:r>
        <w:rPr>
          <w:sz w:val="22"/>
        </w:rPr>
        <w:t>o</w:t>
      </w:r>
      <w:r>
        <w:rPr>
          <w:spacing w:val="31"/>
          <w:sz w:val="22"/>
        </w:rPr>
        <w:t xml:space="preserve"> </w:t>
      </w:r>
      <w:r>
        <w:rPr>
          <w:sz w:val="22"/>
        </w:rPr>
        <w:t>compromisso</w:t>
      </w:r>
      <w:r>
        <w:rPr>
          <w:spacing w:val="31"/>
          <w:sz w:val="22"/>
        </w:rPr>
        <w:t xml:space="preserve"> </w:t>
      </w:r>
      <w:r>
        <w:rPr>
          <w:sz w:val="22"/>
        </w:rPr>
        <w:t>desta</w:t>
      </w:r>
      <w:r>
        <w:rPr>
          <w:spacing w:val="30"/>
          <w:sz w:val="22"/>
        </w:rPr>
        <w:t xml:space="preserve"> </w:t>
      </w:r>
      <w:r>
        <w:rPr>
          <w:sz w:val="22"/>
        </w:rPr>
        <w:t>Administração</w:t>
      </w:r>
      <w:r>
        <w:rPr>
          <w:spacing w:val="31"/>
          <w:sz w:val="22"/>
        </w:rPr>
        <w:t xml:space="preserve"> </w:t>
      </w:r>
      <w:r>
        <w:rPr>
          <w:sz w:val="22"/>
        </w:rPr>
        <w:t>com</w:t>
      </w:r>
      <w:r>
        <w:rPr>
          <w:spacing w:val="33"/>
          <w:sz w:val="22"/>
        </w:rPr>
        <w:t xml:space="preserve"> </w:t>
      </w:r>
      <w:r>
        <w:rPr>
          <w:sz w:val="22"/>
        </w:rPr>
        <w:t>a</w:t>
      </w:r>
      <w:r>
        <w:rPr>
          <w:spacing w:val="30"/>
          <w:sz w:val="22"/>
        </w:rPr>
        <w:t xml:space="preserve"> </w:t>
      </w:r>
      <w:r>
        <w:rPr>
          <w:sz w:val="22"/>
        </w:rPr>
        <w:t>promoção</w:t>
      </w:r>
      <w:r>
        <w:rPr>
          <w:spacing w:val="34"/>
          <w:sz w:val="22"/>
        </w:rPr>
        <w:t xml:space="preserve"> </w:t>
      </w:r>
      <w:r>
        <w:rPr>
          <w:sz w:val="22"/>
        </w:rPr>
        <w:t>do</w:t>
      </w:r>
      <w:r>
        <w:rPr>
          <w:spacing w:val="34"/>
          <w:sz w:val="22"/>
        </w:rPr>
        <w:t xml:space="preserve"> </w:t>
      </w:r>
      <w:r>
        <w:rPr>
          <w:spacing w:val="-2"/>
          <w:sz w:val="22"/>
        </w:rPr>
        <w:t>desenvolvimento</w:t>
      </w:r>
    </w:p>
    <w:p w14:paraId="1ED2800F">
      <w:pPr>
        <w:pStyle w:val="8"/>
        <w:spacing w:after="0" w:line="240" w:lineRule="auto"/>
        <w:jc w:val="both"/>
        <w:rPr>
          <w:sz w:val="22"/>
        </w:rPr>
        <w:sectPr>
          <w:pgSz w:w="11910" w:h="16840"/>
          <w:pgMar w:top="2160" w:right="708" w:bottom="1860" w:left="850" w:header="708" w:footer="1674" w:gutter="0"/>
          <w:cols w:space="720" w:num="1"/>
        </w:sectPr>
      </w:pPr>
    </w:p>
    <w:p w14:paraId="7F39997B">
      <w:pPr>
        <w:pStyle w:val="6"/>
        <w:jc w:val="left"/>
      </w:pPr>
    </w:p>
    <w:p w14:paraId="76B0F4F1">
      <w:pPr>
        <w:pStyle w:val="6"/>
        <w:spacing w:before="257"/>
        <w:jc w:val="left"/>
      </w:pPr>
    </w:p>
    <w:p w14:paraId="1168C1BF">
      <w:pPr>
        <w:pStyle w:val="6"/>
        <w:ind w:left="282" w:right="427"/>
      </w:pPr>
      <w:r>
        <w:t>nacional sustentável e o incentivo à participação de microempresas e empresas de pequeno porte nas contratações públicas, sempre que tal política for</w:t>
      </w:r>
      <w:r>
        <w:rPr>
          <w:spacing w:val="-2"/>
        </w:rPr>
        <w:t xml:space="preserve"> </w:t>
      </w:r>
      <w:r>
        <w:t>compatível com o interesse público, com</w:t>
      </w:r>
      <w:r>
        <w:rPr>
          <w:spacing w:val="-1"/>
        </w:rPr>
        <w:t xml:space="preserve"> </w:t>
      </w:r>
      <w:r>
        <w:t>a segurança dos serviços prestados e com a eficiência da gestão pública.</w:t>
      </w:r>
    </w:p>
    <w:p w14:paraId="5168308A">
      <w:pPr>
        <w:pStyle w:val="6"/>
        <w:spacing w:before="2"/>
        <w:jc w:val="left"/>
        <w:rPr>
          <w:sz w:val="8"/>
        </w:rPr>
      </w:pPr>
      <w:r>
        <w:rPr>
          <w:sz w:val="8"/>
        </w:rPr>
        <mc:AlternateContent>
          <mc:Choice Requires="wpg">
            <w:drawing>
              <wp:anchor distT="0" distB="0" distL="0" distR="0" simplePos="0" relativeHeight="251676672" behindDoc="1" locked="0" layoutInCell="1" allowOverlap="1">
                <wp:simplePos x="0" y="0"/>
                <wp:positionH relativeFrom="page">
                  <wp:posOffset>701040</wp:posOffset>
                </wp:positionH>
                <wp:positionV relativeFrom="paragraph">
                  <wp:posOffset>78105</wp:posOffset>
                </wp:positionV>
                <wp:extent cx="6158230" cy="341630"/>
                <wp:effectExtent l="0" t="0" r="0" b="0"/>
                <wp:wrapTopAndBottom/>
                <wp:docPr id="31" name="Group 31"/>
                <wp:cNvGraphicFramePr/>
                <a:graphic xmlns:a="http://schemas.openxmlformats.org/drawingml/2006/main">
                  <a:graphicData uri="http://schemas.microsoft.com/office/word/2010/wordprocessingGroup">
                    <wpg:wgp>
                      <wpg:cNvGrpSpPr/>
                      <wpg:grpSpPr>
                        <a:xfrm>
                          <a:off x="0" y="0"/>
                          <a:ext cx="6158230" cy="341630"/>
                          <a:chOff x="0" y="0"/>
                          <a:chExt cx="6158230" cy="341630"/>
                        </a:xfrm>
                      </wpg:grpSpPr>
                      <wps:wsp>
                        <wps:cNvPr id="32" name="Graphic 32"/>
                        <wps:cNvSpPr/>
                        <wps:spPr>
                          <a:xfrm>
                            <a:off x="0" y="0"/>
                            <a:ext cx="6158230" cy="341630"/>
                          </a:xfrm>
                          <a:custGeom>
                            <a:avLst/>
                            <a:gdLst/>
                            <a:ahLst/>
                            <a:cxnLst/>
                            <a:rect l="l" t="t" r="r" b="b"/>
                            <a:pathLst>
                              <a:path w="6158230" h="341630">
                                <a:moveTo>
                                  <a:pt x="6158230" y="0"/>
                                </a:moveTo>
                                <a:lnTo>
                                  <a:pt x="0" y="0"/>
                                </a:lnTo>
                                <a:lnTo>
                                  <a:pt x="0" y="170688"/>
                                </a:lnTo>
                                <a:lnTo>
                                  <a:pt x="0" y="341376"/>
                                </a:lnTo>
                                <a:lnTo>
                                  <a:pt x="6158230" y="341376"/>
                                </a:lnTo>
                                <a:lnTo>
                                  <a:pt x="6158230" y="170688"/>
                                </a:lnTo>
                                <a:lnTo>
                                  <a:pt x="6158230" y="0"/>
                                </a:lnTo>
                                <a:close/>
                              </a:path>
                            </a:pathLst>
                          </a:custGeom>
                          <a:solidFill>
                            <a:srgbClr val="F1F1F1"/>
                          </a:solidFill>
                        </wps:spPr>
                        <wps:bodyPr wrap="square" lIns="0" tIns="0" rIns="0" bIns="0" rtlCol="0">
                          <a:noAutofit/>
                        </wps:bodyPr>
                      </wps:wsp>
                      <wps:wsp>
                        <wps:cNvPr id="33" name="Textbox 33"/>
                        <wps:cNvSpPr txBox="1"/>
                        <wps:spPr>
                          <a:xfrm>
                            <a:off x="18288" y="25907"/>
                            <a:ext cx="122555" cy="140335"/>
                          </a:xfrm>
                          <a:prstGeom prst="rect">
                            <a:avLst/>
                          </a:prstGeom>
                        </wps:spPr>
                        <wps:txbx>
                          <w:txbxContent>
                            <w:p w14:paraId="02A9E2D2">
                              <w:pPr>
                                <w:spacing w:before="0" w:line="221" w:lineRule="exact"/>
                                <w:ind w:left="0" w:right="0" w:firstLine="0"/>
                                <w:jc w:val="left"/>
                                <w:rPr>
                                  <w:b/>
                                  <w:sz w:val="22"/>
                                </w:rPr>
                              </w:pPr>
                              <w:r>
                                <w:rPr>
                                  <w:b/>
                                  <w:spacing w:val="-5"/>
                                  <w:sz w:val="22"/>
                                </w:rPr>
                                <w:t>6.</w:t>
                              </w:r>
                            </w:p>
                          </w:txbxContent>
                        </wps:txbx>
                        <wps:bodyPr wrap="square" lIns="0" tIns="0" rIns="0" bIns="0" rtlCol="0">
                          <a:noAutofit/>
                        </wps:bodyPr>
                      </wps:wsp>
                      <wps:wsp>
                        <wps:cNvPr id="34" name="Textbox 34"/>
                        <wps:cNvSpPr txBox="1"/>
                        <wps:spPr>
                          <a:xfrm>
                            <a:off x="468172" y="25907"/>
                            <a:ext cx="5681980" cy="140335"/>
                          </a:xfrm>
                          <a:prstGeom prst="rect">
                            <a:avLst/>
                          </a:prstGeom>
                        </wps:spPr>
                        <wps:txbx>
                          <w:txbxContent>
                            <w:p w14:paraId="422E72D8">
                              <w:pPr>
                                <w:spacing w:before="0" w:line="221" w:lineRule="exact"/>
                                <w:ind w:left="0" w:right="0" w:firstLine="0"/>
                                <w:jc w:val="left"/>
                                <w:rPr>
                                  <w:b/>
                                  <w:sz w:val="22"/>
                                </w:rPr>
                              </w:pPr>
                              <w:r>
                                <w:rPr>
                                  <w:b/>
                                  <w:sz w:val="22"/>
                                </w:rPr>
                                <w:t>JUSTIFICATIVA</w:t>
                              </w:r>
                              <w:r>
                                <w:rPr>
                                  <w:b/>
                                  <w:spacing w:val="7"/>
                                  <w:sz w:val="22"/>
                                </w:rPr>
                                <w:t xml:space="preserve"> </w:t>
                              </w:r>
                              <w:r>
                                <w:rPr>
                                  <w:b/>
                                  <w:sz w:val="22"/>
                                </w:rPr>
                                <w:t>PARA</w:t>
                              </w:r>
                              <w:r>
                                <w:rPr>
                                  <w:b/>
                                  <w:spacing w:val="10"/>
                                  <w:sz w:val="22"/>
                                </w:rPr>
                                <w:t xml:space="preserve"> </w:t>
                              </w:r>
                              <w:r>
                                <w:rPr>
                                  <w:b/>
                                  <w:sz w:val="22"/>
                                </w:rPr>
                                <w:t>A</w:t>
                              </w:r>
                              <w:r>
                                <w:rPr>
                                  <w:b/>
                                  <w:spacing w:val="12"/>
                                  <w:sz w:val="22"/>
                                </w:rPr>
                                <w:t xml:space="preserve"> </w:t>
                              </w:r>
                              <w:r>
                                <w:rPr>
                                  <w:b/>
                                  <w:sz w:val="22"/>
                                </w:rPr>
                                <w:t>VEDAÇÃO</w:t>
                              </w:r>
                              <w:r>
                                <w:rPr>
                                  <w:b/>
                                  <w:spacing w:val="11"/>
                                  <w:sz w:val="22"/>
                                </w:rPr>
                                <w:t xml:space="preserve"> </w:t>
                              </w:r>
                              <w:r>
                                <w:rPr>
                                  <w:b/>
                                  <w:sz w:val="22"/>
                                </w:rPr>
                                <w:t>À</w:t>
                              </w:r>
                              <w:r>
                                <w:rPr>
                                  <w:b/>
                                  <w:spacing w:val="10"/>
                                  <w:sz w:val="22"/>
                                </w:rPr>
                                <w:t xml:space="preserve"> </w:t>
                              </w:r>
                              <w:r>
                                <w:rPr>
                                  <w:b/>
                                  <w:sz w:val="22"/>
                                </w:rPr>
                                <w:t>ADESÃO</w:t>
                              </w:r>
                              <w:r>
                                <w:rPr>
                                  <w:b/>
                                  <w:spacing w:val="9"/>
                                  <w:sz w:val="22"/>
                                </w:rPr>
                                <w:t xml:space="preserve"> </w:t>
                              </w:r>
                              <w:r>
                                <w:rPr>
                                  <w:b/>
                                  <w:sz w:val="22"/>
                                </w:rPr>
                                <w:t>À</w:t>
                              </w:r>
                              <w:r>
                                <w:rPr>
                                  <w:b/>
                                  <w:spacing w:val="12"/>
                                  <w:sz w:val="22"/>
                                </w:rPr>
                                <w:t xml:space="preserve"> </w:t>
                              </w:r>
                              <w:r>
                                <w:rPr>
                                  <w:b/>
                                  <w:sz w:val="22"/>
                                </w:rPr>
                                <w:t>ATA</w:t>
                              </w:r>
                              <w:r>
                                <w:rPr>
                                  <w:b/>
                                  <w:spacing w:val="9"/>
                                  <w:sz w:val="22"/>
                                </w:rPr>
                                <w:t xml:space="preserve"> </w:t>
                              </w:r>
                              <w:r>
                                <w:rPr>
                                  <w:b/>
                                  <w:sz w:val="22"/>
                                </w:rPr>
                                <w:t>DE</w:t>
                              </w:r>
                              <w:r>
                                <w:rPr>
                                  <w:b/>
                                  <w:spacing w:val="12"/>
                                  <w:sz w:val="22"/>
                                </w:rPr>
                                <w:t xml:space="preserve"> </w:t>
                              </w:r>
                              <w:r>
                                <w:rPr>
                                  <w:b/>
                                  <w:sz w:val="22"/>
                                </w:rPr>
                                <w:t>REGISTRO</w:t>
                              </w:r>
                              <w:r>
                                <w:rPr>
                                  <w:b/>
                                  <w:spacing w:val="12"/>
                                  <w:sz w:val="22"/>
                                </w:rPr>
                                <w:t xml:space="preserve"> </w:t>
                              </w:r>
                              <w:r>
                                <w:rPr>
                                  <w:b/>
                                  <w:sz w:val="22"/>
                                </w:rPr>
                                <w:t>DE</w:t>
                              </w:r>
                              <w:r>
                                <w:rPr>
                                  <w:b/>
                                  <w:spacing w:val="12"/>
                                  <w:sz w:val="22"/>
                                </w:rPr>
                                <w:t xml:space="preserve"> </w:t>
                              </w:r>
                              <w:r>
                                <w:rPr>
                                  <w:b/>
                                  <w:sz w:val="22"/>
                                </w:rPr>
                                <w:t>PREÇOS</w:t>
                              </w:r>
                              <w:r>
                                <w:rPr>
                                  <w:b/>
                                  <w:spacing w:val="7"/>
                                  <w:sz w:val="22"/>
                                </w:rPr>
                                <w:t xml:space="preserve"> </w:t>
                              </w:r>
                              <w:r>
                                <w:rPr>
                                  <w:b/>
                                  <w:sz w:val="22"/>
                                </w:rPr>
                                <w:t>POR</w:t>
                              </w:r>
                              <w:r>
                                <w:rPr>
                                  <w:b/>
                                  <w:spacing w:val="11"/>
                                  <w:sz w:val="22"/>
                                </w:rPr>
                                <w:t xml:space="preserve"> </w:t>
                              </w:r>
                              <w:r>
                                <w:rPr>
                                  <w:b/>
                                  <w:sz w:val="22"/>
                                </w:rPr>
                                <w:t>ÓRGÃOS</w:t>
                              </w:r>
                              <w:r>
                                <w:rPr>
                                  <w:b/>
                                  <w:spacing w:val="11"/>
                                  <w:sz w:val="22"/>
                                </w:rPr>
                                <w:t xml:space="preserve"> </w:t>
                              </w:r>
                              <w:r>
                                <w:rPr>
                                  <w:b/>
                                  <w:spacing w:val="-5"/>
                                  <w:sz w:val="22"/>
                                </w:rPr>
                                <w:t>NÃO</w:t>
                              </w:r>
                            </w:p>
                          </w:txbxContent>
                        </wps:txbx>
                        <wps:bodyPr wrap="square" lIns="0" tIns="0" rIns="0" bIns="0" rtlCol="0">
                          <a:noAutofit/>
                        </wps:bodyPr>
                      </wps:wsp>
                      <wps:wsp>
                        <wps:cNvPr id="35" name="Textbox 35"/>
                        <wps:cNvSpPr txBox="1"/>
                        <wps:spPr>
                          <a:xfrm>
                            <a:off x="18288" y="196595"/>
                            <a:ext cx="924560" cy="140335"/>
                          </a:xfrm>
                          <a:prstGeom prst="rect">
                            <a:avLst/>
                          </a:prstGeom>
                        </wps:spPr>
                        <wps:txbx>
                          <w:txbxContent>
                            <w:p w14:paraId="7BC4D881">
                              <w:pPr>
                                <w:spacing w:before="0" w:line="221" w:lineRule="exact"/>
                                <w:ind w:left="0" w:right="0" w:firstLine="0"/>
                                <w:jc w:val="left"/>
                                <w:rPr>
                                  <w:b/>
                                  <w:sz w:val="22"/>
                                </w:rPr>
                              </w:pPr>
                              <w:r>
                                <w:rPr>
                                  <w:b/>
                                  <w:spacing w:val="-2"/>
                                  <w:sz w:val="22"/>
                                </w:rPr>
                                <w:t>PARTICIPANTES</w:t>
                              </w:r>
                            </w:p>
                          </w:txbxContent>
                        </wps:txbx>
                        <wps:bodyPr wrap="square" lIns="0" tIns="0" rIns="0" bIns="0" rtlCol="0">
                          <a:noAutofit/>
                        </wps:bodyPr>
                      </wps:wsp>
                    </wpg:wgp>
                  </a:graphicData>
                </a:graphic>
              </wp:anchor>
            </w:drawing>
          </mc:Choice>
          <mc:Fallback>
            <w:pict>
              <v:group id="Group 31" o:spid="_x0000_s1026" o:spt="203" style="position:absolute;left:0pt;margin-left:55.2pt;margin-top:6.15pt;height:26.9pt;width:484.9pt;mso-position-horizontal-relative:page;mso-wrap-distance-bottom:0pt;mso-wrap-distance-top:0pt;z-index:-251639808;mso-width-relative:page;mso-height-relative:page;" coordsize="6158230,341630" o:gfxdata="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&#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CjoD1i2QAAAAoBAAAPAAAAAAAAAAEAIAAAACIAAABk&#10;cnMvZG93bnJldi54bWxQSwECFAAUAAAACACHTuJApNmndiIDAABOCwAADgAAAAAAAAABACAAAAAo&#10;AQAAZHJzL2Uyb0RvYy54bWxQSwUGAAAAAAYABgBZAQAAvAYAAAAA&#10;">
                <o:lock v:ext="edit" aspectratio="f"/>
                <v:shape id="Graphic 32" o:spid="_x0000_s1026" o:spt="100" style="position:absolute;left:0;top:0;height:341630;width:6158230;" fillcolor="#F1F1F1" filled="t" stroked="f" coordsize="6158230,341630" o:gfxdata="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TOHGvQAA&#10;ANsAAAAPAAAAAAAAAAEAIAAAACIAAABkcnMvZG93bnJldi54bWxQSwECFAAUAAAACACHTuJAMy8F&#10;njsAAAA5AAAAEAAAAAAAAAABACAAAAAMAQAAZHJzL3NoYXBleG1sLnhtbFBLBQYAAAAABgAGAFsB&#10;AAC2AwAAAAA=&#10;" path="m6158230,0l0,0,0,170688,0,341376,6158230,341376,6158230,170688,6158230,0xe">
                  <v:fill on="t" focussize="0,0"/>
                  <v:stroke on="f"/>
                  <v:imagedata o:title=""/>
                  <o:lock v:ext="edit" aspectratio="f"/>
                  <v:textbox inset="0mm,0mm,0mm,0mm"/>
                </v:shape>
                <v:shape id="Textbox 33" o:spid="_x0000_s1026" o:spt="202" type="#_x0000_t202" style="position:absolute;left:18288;top:25907;height:140335;width:122555;" filled="f" stroked="f" coordsize="21600,21600" o:gfxdata="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W0zr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02A9E2D2">
                        <w:pPr>
                          <w:spacing w:before="0" w:line="221" w:lineRule="exact"/>
                          <w:ind w:left="0" w:right="0" w:firstLine="0"/>
                          <w:jc w:val="left"/>
                          <w:rPr>
                            <w:b/>
                            <w:sz w:val="22"/>
                          </w:rPr>
                        </w:pPr>
                        <w:r>
                          <w:rPr>
                            <w:b/>
                            <w:spacing w:val="-5"/>
                            <w:sz w:val="22"/>
                          </w:rPr>
                          <w:t>6.</w:t>
                        </w:r>
                      </w:p>
                    </w:txbxContent>
                  </v:textbox>
                </v:shape>
                <v:shape id="Textbox 34" o:spid="_x0000_s1026" o:spt="202" type="#_x0000_t202" style="position:absolute;left:468172;top:25907;height:140335;width:5681980;" filled="f" stroked="f" coordsize="21600,21600" o:gfxdata="UEsDBAoAAAAAAIdO4kAAAAAAAAAAAAAAAAAEAAAAZHJzL1BLAwQUAAAACACHTuJAPoSr274AAADb&#10;AAAADwAAAGRycy9kb3ducmV2LnhtbEWPQWsCMRSE70L/Q3gFb5pYR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2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422E72D8">
                        <w:pPr>
                          <w:spacing w:before="0" w:line="221" w:lineRule="exact"/>
                          <w:ind w:left="0" w:right="0" w:firstLine="0"/>
                          <w:jc w:val="left"/>
                          <w:rPr>
                            <w:b/>
                            <w:sz w:val="22"/>
                          </w:rPr>
                        </w:pPr>
                        <w:r>
                          <w:rPr>
                            <w:b/>
                            <w:sz w:val="22"/>
                          </w:rPr>
                          <w:t>JUSTIFICATIVA</w:t>
                        </w:r>
                        <w:r>
                          <w:rPr>
                            <w:b/>
                            <w:spacing w:val="7"/>
                            <w:sz w:val="22"/>
                          </w:rPr>
                          <w:t xml:space="preserve"> </w:t>
                        </w:r>
                        <w:r>
                          <w:rPr>
                            <w:b/>
                            <w:sz w:val="22"/>
                          </w:rPr>
                          <w:t>PARA</w:t>
                        </w:r>
                        <w:r>
                          <w:rPr>
                            <w:b/>
                            <w:spacing w:val="10"/>
                            <w:sz w:val="22"/>
                          </w:rPr>
                          <w:t xml:space="preserve"> </w:t>
                        </w:r>
                        <w:r>
                          <w:rPr>
                            <w:b/>
                            <w:sz w:val="22"/>
                          </w:rPr>
                          <w:t>A</w:t>
                        </w:r>
                        <w:r>
                          <w:rPr>
                            <w:b/>
                            <w:spacing w:val="12"/>
                            <w:sz w:val="22"/>
                          </w:rPr>
                          <w:t xml:space="preserve"> </w:t>
                        </w:r>
                        <w:r>
                          <w:rPr>
                            <w:b/>
                            <w:sz w:val="22"/>
                          </w:rPr>
                          <w:t>VEDAÇÃO</w:t>
                        </w:r>
                        <w:r>
                          <w:rPr>
                            <w:b/>
                            <w:spacing w:val="11"/>
                            <w:sz w:val="22"/>
                          </w:rPr>
                          <w:t xml:space="preserve"> </w:t>
                        </w:r>
                        <w:r>
                          <w:rPr>
                            <w:b/>
                            <w:sz w:val="22"/>
                          </w:rPr>
                          <w:t>À</w:t>
                        </w:r>
                        <w:r>
                          <w:rPr>
                            <w:b/>
                            <w:spacing w:val="10"/>
                            <w:sz w:val="22"/>
                          </w:rPr>
                          <w:t xml:space="preserve"> </w:t>
                        </w:r>
                        <w:r>
                          <w:rPr>
                            <w:b/>
                            <w:sz w:val="22"/>
                          </w:rPr>
                          <w:t>ADESÃO</w:t>
                        </w:r>
                        <w:r>
                          <w:rPr>
                            <w:b/>
                            <w:spacing w:val="9"/>
                            <w:sz w:val="22"/>
                          </w:rPr>
                          <w:t xml:space="preserve"> </w:t>
                        </w:r>
                        <w:r>
                          <w:rPr>
                            <w:b/>
                            <w:sz w:val="22"/>
                          </w:rPr>
                          <w:t>À</w:t>
                        </w:r>
                        <w:r>
                          <w:rPr>
                            <w:b/>
                            <w:spacing w:val="12"/>
                            <w:sz w:val="22"/>
                          </w:rPr>
                          <w:t xml:space="preserve"> </w:t>
                        </w:r>
                        <w:r>
                          <w:rPr>
                            <w:b/>
                            <w:sz w:val="22"/>
                          </w:rPr>
                          <w:t>ATA</w:t>
                        </w:r>
                        <w:r>
                          <w:rPr>
                            <w:b/>
                            <w:spacing w:val="9"/>
                            <w:sz w:val="22"/>
                          </w:rPr>
                          <w:t xml:space="preserve"> </w:t>
                        </w:r>
                        <w:r>
                          <w:rPr>
                            <w:b/>
                            <w:sz w:val="22"/>
                          </w:rPr>
                          <w:t>DE</w:t>
                        </w:r>
                        <w:r>
                          <w:rPr>
                            <w:b/>
                            <w:spacing w:val="12"/>
                            <w:sz w:val="22"/>
                          </w:rPr>
                          <w:t xml:space="preserve"> </w:t>
                        </w:r>
                        <w:r>
                          <w:rPr>
                            <w:b/>
                            <w:sz w:val="22"/>
                          </w:rPr>
                          <w:t>REGISTRO</w:t>
                        </w:r>
                        <w:r>
                          <w:rPr>
                            <w:b/>
                            <w:spacing w:val="12"/>
                            <w:sz w:val="22"/>
                          </w:rPr>
                          <w:t xml:space="preserve"> </w:t>
                        </w:r>
                        <w:r>
                          <w:rPr>
                            <w:b/>
                            <w:sz w:val="22"/>
                          </w:rPr>
                          <w:t>DE</w:t>
                        </w:r>
                        <w:r>
                          <w:rPr>
                            <w:b/>
                            <w:spacing w:val="12"/>
                            <w:sz w:val="22"/>
                          </w:rPr>
                          <w:t xml:space="preserve"> </w:t>
                        </w:r>
                        <w:r>
                          <w:rPr>
                            <w:b/>
                            <w:sz w:val="22"/>
                          </w:rPr>
                          <w:t>PREÇOS</w:t>
                        </w:r>
                        <w:r>
                          <w:rPr>
                            <w:b/>
                            <w:spacing w:val="7"/>
                            <w:sz w:val="22"/>
                          </w:rPr>
                          <w:t xml:space="preserve"> </w:t>
                        </w:r>
                        <w:r>
                          <w:rPr>
                            <w:b/>
                            <w:sz w:val="22"/>
                          </w:rPr>
                          <w:t>POR</w:t>
                        </w:r>
                        <w:r>
                          <w:rPr>
                            <w:b/>
                            <w:spacing w:val="11"/>
                            <w:sz w:val="22"/>
                          </w:rPr>
                          <w:t xml:space="preserve"> </w:t>
                        </w:r>
                        <w:r>
                          <w:rPr>
                            <w:b/>
                            <w:sz w:val="22"/>
                          </w:rPr>
                          <w:t>ÓRGÃOS</w:t>
                        </w:r>
                        <w:r>
                          <w:rPr>
                            <w:b/>
                            <w:spacing w:val="11"/>
                            <w:sz w:val="22"/>
                          </w:rPr>
                          <w:t xml:space="preserve"> </w:t>
                        </w:r>
                        <w:r>
                          <w:rPr>
                            <w:b/>
                            <w:spacing w:val="-5"/>
                            <w:sz w:val="22"/>
                          </w:rPr>
                          <w:t>NÃO</w:t>
                        </w:r>
                      </w:p>
                    </w:txbxContent>
                  </v:textbox>
                </v:shape>
                <v:shape id="Textbox 35" o:spid="_x0000_s1026" o:spt="202" type="#_x0000_t202" style="position:absolute;left:18288;top:196595;height:140335;width:924560;" filled="f" stroked="f" coordsize="21600,21600" o:gfxdata="UEsDBAoAAAAAAIdO4kAAAAAAAAAAAAAAAAAEAAAAZHJzL1BLAwQUAAAACACHTuJAUcgOQL4AAADb&#10;AAAADwAAAGRycy9kb3ducmV2LnhtbEWPQWsCMRSE70L/Q3gFb5pYU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gOQ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BC4D881">
                        <w:pPr>
                          <w:spacing w:before="0" w:line="221" w:lineRule="exact"/>
                          <w:ind w:left="0" w:right="0" w:firstLine="0"/>
                          <w:jc w:val="left"/>
                          <w:rPr>
                            <w:b/>
                            <w:sz w:val="22"/>
                          </w:rPr>
                        </w:pPr>
                        <w:r>
                          <w:rPr>
                            <w:b/>
                            <w:spacing w:val="-2"/>
                            <w:sz w:val="22"/>
                          </w:rPr>
                          <w:t>PARTICIPANTES</w:t>
                        </w:r>
                      </w:p>
                    </w:txbxContent>
                  </v:textbox>
                </v:shape>
                <w10:wrap type="topAndBottom"/>
              </v:group>
            </w:pict>
          </mc:Fallback>
        </mc:AlternateContent>
      </w:r>
    </w:p>
    <w:p w14:paraId="0C008DBE">
      <w:pPr>
        <w:pStyle w:val="8"/>
        <w:numPr>
          <w:ilvl w:val="1"/>
          <w:numId w:val="22"/>
        </w:numPr>
        <w:tabs>
          <w:tab w:val="left" w:pos="987"/>
        </w:tabs>
        <w:spacing w:before="117" w:after="0" w:line="240" w:lineRule="auto"/>
        <w:ind w:left="282" w:right="425" w:firstLine="0"/>
        <w:jc w:val="both"/>
        <w:rPr>
          <w:sz w:val="22"/>
        </w:rPr>
      </w:pPr>
      <w:r>
        <w:rPr>
          <w:sz w:val="22"/>
        </w:rPr>
        <w:t>Nos</w:t>
      </w:r>
      <w:r>
        <w:rPr>
          <w:spacing w:val="-13"/>
          <w:sz w:val="22"/>
        </w:rPr>
        <w:t xml:space="preserve"> </w:t>
      </w:r>
      <w:r>
        <w:rPr>
          <w:sz w:val="22"/>
        </w:rPr>
        <w:t>termos</w:t>
      </w:r>
      <w:r>
        <w:rPr>
          <w:spacing w:val="-12"/>
          <w:sz w:val="22"/>
        </w:rPr>
        <w:t xml:space="preserve"> </w:t>
      </w:r>
      <w:r>
        <w:rPr>
          <w:sz w:val="22"/>
        </w:rPr>
        <w:t>do</w:t>
      </w:r>
      <w:r>
        <w:rPr>
          <w:spacing w:val="-13"/>
          <w:sz w:val="22"/>
        </w:rPr>
        <w:t xml:space="preserve"> </w:t>
      </w:r>
      <w:r>
        <w:rPr>
          <w:sz w:val="22"/>
        </w:rPr>
        <w:t>art.</w:t>
      </w:r>
      <w:r>
        <w:rPr>
          <w:spacing w:val="-12"/>
          <w:sz w:val="22"/>
        </w:rPr>
        <w:t xml:space="preserve"> </w:t>
      </w:r>
      <w:r>
        <w:rPr>
          <w:sz w:val="22"/>
        </w:rPr>
        <w:t>86,</w:t>
      </w:r>
      <w:r>
        <w:rPr>
          <w:spacing w:val="-13"/>
          <w:sz w:val="22"/>
        </w:rPr>
        <w:t xml:space="preserve"> </w:t>
      </w:r>
      <w:r>
        <w:rPr>
          <w:sz w:val="22"/>
        </w:rPr>
        <w:t>§3º,</w:t>
      </w:r>
      <w:r>
        <w:rPr>
          <w:spacing w:val="-12"/>
          <w:sz w:val="22"/>
        </w:rPr>
        <w:t xml:space="preserve"> </w:t>
      </w:r>
      <w:r>
        <w:rPr>
          <w:sz w:val="22"/>
        </w:rPr>
        <w:t>e</w:t>
      </w:r>
      <w:r>
        <w:rPr>
          <w:spacing w:val="-13"/>
          <w:sz w:val="22"/>
        </w:rPr>
        <w:t xml:space="preserve"> </w:t>
      </w:r>
      <w:r>
        <w:rPr>
          <w:sz w:val="22"/>
        </w:rPr>
        <w:t>incisos,</w:t>
      </w:r>
      <w:r>
        <w:rPr>
          <w:spacing w:val="-12"/>
          <w:sz w:val="22"/>
        </w:rPr>
        <w:t xml:space="preserve"> </w:t>
      </w:r>
      <w:r>
        <w:rPr>
          <w:sz w:val="22"/>
        </w:rPr>
        <w:t>da</w:t>
      </w:r>
      <w:r>
        <w:rPr>
          <w:spacing w:val="-12"/>
          <w:sz w:val="22"/>
        </w:rPr>
        <w:t xml:space="preserve"> </w:t>
      </w:r>
      <w:r>
        <w:rPr>
          <w:sz w:val="22"/>
        </w:rPr>
        <w:t>Lei</w:t>
      </w:r>
      <w:r>
        <w:rPr>
          <w:spacing w:val="-13"/>
          <w:sz w:val="22"/>
        </w:rPr>
        <w:t xml:space="preserve"> </w:t>
      </w:r>
      <w:r>
        <w:rPr>
          <w:sz w:val="22"/>
        </w:rPr>
        <w:t>nº</w:t>
      </w:r>
      <w:r>
        <w:rPr>
          <w:spacing w:val="-12"/>
          <w:sz w:val="22"/>
        </w:rPr>
        <w:t xml:space="preserve"> </w:t>
      </w:r>
      <w:r>
        <w:rPr>
          <w:sz w:val="22"/>
        </w:rPr>
        <w:t>14.133/2021,</w:t>
      </w:r>
      <w:r>
        <w:rPr>
          <w:spacing w:val="-13"/>
          <w:sz w:val="22"/>
        </w:rPr>
        <w:t xml:space="preserve"> </w:t>
      </w:r>
      <w:r>
        <w:rPr>
          <w:sz w:val="22"/>
        </w:rPr>
        <w:t>e</w:t>
      </w:r>
      <w:r>
        <w:rPr>
          <w:spacing w:val="-12"/>
          <w:sz w:val="22"/>
        </w:rPr>
        <w:t xml:space="preserve"> </w:t>
      </w:r>
      <w:r>
        <w:rPr>
          <w:sz w:val="22"/>
        </w:rPr>
        <w:t>do</w:t>
      </w:r>
      <w:r>
        <w:rPr>
          <w:spacing w:val="-13"/>
          <w:sz w:val="22"/>
        </w:rPr>
        <w:t xml:space="preserve"> </w:t>
      </w:r>
      <w:r>
        <w:rPr>
          <w:sz w:val="22"/>
        </w:rPr>
        <w:t>Decreto</w:t>
      </w:r>
      <w:r>
        <w:rPr>
          <w:spacing w:val="-12"/>
          <w:sz w:val="22"/>
        </w:rPr>
        <w:t xml:space="preserve"> </w:t>
      </w:r>
      <w:r>
        <w:rPr>
          <w:sz w:val="22"/>
        </w:rPr>
        <w:t>nº</w:t>
      </w:r>
      <w:r>
        <w:rPr>
          <w:spacing w:val="-12"/>
          <w:sz w:val="22"/>
        </w:rPr>
        <w:t xml:space="preserve"> </w:t>
      </w:r>
      <w:r>
        <w:rPr>
          <w:sz w:val="22"/>
        </w:rPr>
        <w:t>11.462/2023,</w:t>
      </w:r>
      <w:r>
        <w:rPr>
          <w:spacing w:val="-13"/>
          <w:sz w:val="22"/>
        </w:rPr>
        <w:t xml:space="preserve"> </w:t>
      </w:r>
      <w:r>
        <w:rPr>
          <w:sz w:val="22"/>
        </w:rPr>
        <w:t>é</w:t>
      </w:r>
      <w:r>
        <w:rPr>
          <w:spacing w:val="-12"/>
          <w:sz w:val="22"/>
        </w:rPr>
        <w:t xml:space="preserve"> </w:t>
      </w:r>
      <w:r>
        <w:rPr>
          <w:sz w:val="22"/>
        </w:rPr>
        <w:t>facultado à Administração Pública, mediante justificativa nos Estudos Técnicos Preliminares, vedar a adesão à Ata de Registro de Preços por órgãos ou entidades não participantes do certame.</w:t>
      </w:r>
    </w:p>
    <w:p w14:paraId="47032F95">
      <w:pPr>
        <w:pStyle w:val="8"/>
        <w:numPr>
          <w:ilvl w:val="1"/>
          <w:numId w:val="22"/>
        </w:numPr>
        <w:tabs>
          <w:tab w:val="left" w:pos="987"/>
        </w:tabs>
        <w:spacing w:before="121" w:after="0" w:line="240" w:lineRule="auto"/>
        <w:ind w:left="282" w:right="425" w:firstLine="0"/>
        <w:jc w:val="both"/>
        <w:rPr>
          <w:sz w:val="22"/>
        </w:rPr>
      </w:pPr>
      <w:r>
        <w:rPr>
          <w:sz w:val="22"/>
        </w:rPr>
        <w:t>De</w:t>
      </w:r>
      <w:r>
        <w:rPr>
          <w:spacing w:val="-8"/>
          <w:sz w:val="22"/>
        </w:rPr>
        <w:t xml:space="preserve"> </w:t>
      </w:r>
      <w:r>
        <w:rPr>
          <w:sz w:val="22"/>
        </w:rPr>
        <w:t>acordo</w:t>
      </w:r>
      <w:r>
        <w:rPr>
          <w:spacing w:val="-8"/>
          <w:sz w:val="22"/>
        </w:rPr>
        <w:t xml:space="preserve"> </w:t>
      </w:r>
      <w:r>
        <w:rPr>
          <w:sz w:val="22"/>
        </w:rPr>
        <w:t>com</w:t>
      </w:r>
      <w:r>
        <w:rPr>
          <w:spacing w:val="-8"/>
          <w:sz w:val="22"/>
        </w:rPr>
        <w:t xml:space="preserve"> </w:t>
      </w:r>
      <w:r>
        <w:rPr>
          <w:sz w:val="22"/>
        </w:rPr>
        <w:t>o</w:t>
      </w:r>
      <w:r>
        <w:rPr>
          <w:spacing w:val="-10"/>
          <w:sz w:val="22"/>
        </w:rPr>
        <w:t xml:space="preserve"> </w:t>
      </w:r>
      <w:r>
        <w:rPr>
          <w:sz w:val="22"/>
        </w:rPr>
        <w:t>Decreto</w:t>
      </w:r>
      <w:r>
        <w:rPr>
          <w:spacing w:val="-8"/>
          <w:sz w:val="22"/>
        </w:rPr>
        <w:t xml:space="preserve"> </w:t>
      </w:r>
      <w:r>
        <w:rPr>
          <w:sz w:val="22"/>
        </w:rPr>
        <w:t>nº</w:t>
      </w:r>
      <w:r>
        <w:rPr>
          <w:spacing w:val="-9"/>
          <w:sz w:val="22"/>
        </w:rPr>
        <w:t xml:space="preserve"> </w:t>
      </w:r>
      <w:r>
        <w:rPr>
          <w:sz w:val="22"/>
        </w:rPr>
        <w:t>11.462/2023,</w:t>
      </w:r>
      <w:r>
        <w:rPr>
          <w:spacing w:val="-11"/>
          <w:sz w:val="22"/>
        </w:rPr>
        <w:t xml:space="preserve"> </w:t>
      </w:r>
      <w:r>
        <w:rPr>
          <w:sz w:val="22"/>
        </w:rPr>
        <w:t>cabe</w:t>
      </w:r>
      <w:r>
        <w:rPr>
          <w:spacing w:val="-8"/>
          <w:sz w:val="22"/>
        </w:rPr>
        <w:t xml:space="preserve"> </w:t>
      </w:r>
      <w:r>
        <w:rPr>
          <w:sz w:val="22"/>
        </w:rPr>
        <w:t>ao</w:t>
      </w:r>
      <w:r>
        <w:rPr>
          <w:spacing w:val="-11"/>
          <w:sz w:val="22"/>
        </w:rPr>
        <w:t xml:space="preserve"> </w:t>
      </w:r>
      <w:r>
        <w:rPr>
          <w:sz w:val="22"/>
        </w:rPr>
        <w:t>órgão</w:t>
      </w:r>
      <w:r>
        <w:rPr>
          <w:spacing w:val="-8"/>
          <w:sz w:val="22"/>
        </w:rPr>
        <w:t xml:space="preserve"> </w:t>
      </w:r>
      <w:r>
        <w:rPr>
          <w:sz w:val="22"/>
        </w:rPr>
        <w:t>gerenciador</w:t>
      </w:r>
      <w:r>
        <w:rPr>
          <w:spacing w:val="-9"/>
          <w:sz w:val="22"/>
        </w:rPr>
        <w:t xml:space="preserve"> </w:t>
      </w:r>
      <w:r>
        <w:rPr>
          <w:sz w:val="22"/>
        </w:rPr>
        <w:t>avaliar</w:t>
      </w:r>
      <w:r>
        <w:rPr>
          <w:spacing w:val="-9"/>
          <w:sz w:val="22"/>
        </w:rPr>
        <w:t xml:space="preserve"> </w:t>
      </w:r>
      <w:r>
        <w:rPr>
          <w:sz w:val="22"/>
        </w:rPr>
        <w:t>sua</w:t>
      </w:r>
      <w:r>
        <w:rPr>
          <w:spacing w:val="-11"/>
          <w:sz w:val="22"/>
        </w:rPr>
        <w:t xml:space="preserve"> </w:t>
      </w:r>
      <w:r>
        <w:rPr>
          <w:sz w:val="22"/>
        </w:rPr>
        <w:t>capacidade</w:t>
      </w:r>
      <w:r>
        <w:rPr>
          <w:spacing w:val="-8"/>
          <w:sz w:val="22"/>
        </w:rPr>
        <w:t xml:space="preserve"> </w:t>
      </w:r>
      <w:r>
        <w:rPr>
          <w:sz w:val="22"/>
        </w:rPr>
        <w:t>de</w:t>
      </w:r>
      <w:r>
        <w:rPr>
          <w:spacing w:val="-8"/>
          <w:sz w:val="22"/>
        </w:rPr>
        <w:t xml:space="preserve"> </w:t>
      </w:r>
      <w:r>
        <w:rPr>
          <w:sz w:val="22"/>
        </w:rPr>
        <w:t>gerir a ata e, inclusive, deliberar previamente sobre a autorização ou não de adesões posteriores, com base em critérios de economicidade, viabilidade logística e recursos disponíveis.</w:t>
      </w:r>
    </w:p>
    <w:p w14:paraId="21D4CA34">
      <w:pPr>
        <w:pStyle w:val="8"/>
        <w:numPr>
          <w:ilvl w:val="1"/>
          <w:numId w:val="22"/>
        </w:numPr>
        <w:tabs>
          <w:tab w:val="left" w:pos="987"/>
        </w:tabs>
        <w:spacing w:before="118" w:after="0" w:line="240" w:lineRule="auto"/>
        <w:ind w:left="282" w:right="421" w:firstLine="0"/>
        <w:jc w:val="both"/>
        <w:rPr>
          <w:sz w:val="22"/>
        </w:rPr>
      </w:pPr>
      <w:r>
        <w:rPr>
          <w:sz w:val="22"/>
        </w:rPr>
        <w:t>No</w:t>
      </w:r>
      <w:r>
        <w:rPr>
          <w:spacing w:val="-8"/>
          <w:sz w:val="22"/>
        </w:rPr>
        <w:t xml:space="preserve"> </w:t>
      </w:r>
      <w:r>
        <w:rPr>
          <w:sz w:val="22"/>
        </w:rPr>
        <w:t>presente</w:t>
      </w:r>
      <w:r>
        <w:rPr>
          <w:spacing w:val="-8"/>
          <w:sz w:val="22"/>
        </w:rPr>
        <w:t xml:space="preserve"> </w:t>
      </w:r>
      <w:r>
        <w:rPr>
          <w:sz w:val="22"/>
        </w:rPr>
        <w:t>caso,</w:t>
      </w:r>
      <w:r>
        <w:rPr>
          <w:spacing w:val="-11"/>
          <w:sz w:val="22"/>
        </w:rPr>
        <w:t xml:space="preserve"> </w:t>
      </w:r>
      <w:r>
        <w:rPr>
          <w:sz w:val="22"/>
        </w:rPr>
        <w:t>optou-se</w:t>
      </w:r>
      <w:r>
        <w:rPr>
          <w:spacing w:val="-11"/>
          <w:sz w:val="22"/>
        </w:rPr>
        <w:t xml:space="preserve"> </w:t>
      </w:r>
      <w:r>
        <w:rPr>
          <w:sz w:val="22"/>
        </w:rPr>
        <w:t>por</w:t>
      </w:r>
      <w:r>
        <w:rPr>
          <w:spacing w:val="-9"/>
          <w:sz w:val="22"/>
        </w:rPr>
        <w:t xml:space="preserve"> </w:t>
      </w:r>
      <w:r>
        <w:rPr>
          <w:sz w:val="22"/>
        </w:rPr>
        <w:t>não</w:t>
      </w:r>
      <w:r>
        <w:rPr>
          <w:spacing w:val="-8"/>
          <w:sz w:val="22"/>
        </w:rPr>
        <w:t xml:space="preserve"> </w:t>
      </w:r>
      <w:r>
        <w:rPr>
          <w:sz w:val="22"/>
        </w:rPr>
        <w:t>admitir</w:t>
      </w:r>
      <w:r>
        <w:rPr>
          <w:spacing w:val="-9"/>
          <w:sz w:val="22"/>
        </w:rPr>
        <w:t xml:space="preserve"> </w:t>
      </w:r>
      <w:r>
        <w:rPr>
          <w:sz w:val="22"/>
        </w:rPr>
        <w:t>adesões</w:t>
      </w:r>
      <w:r>
        <w:rPr>
          <w:spacing w:val="-9"/>
          <w:sz w:val="22"/>
        </w:rPr>
        <w:t xml:space="preserve"> </w:t>
      </w:r>
      <w:r>
        <w:rPr>
          <w:sz w:val="22"/>
        </w:rPr>
        <w:t>externas</w:t>
      </w:r>
      <w:r>
        <w:rPr>
          <w:spacing w:val="-9"/>
          <w:sz w:val="22"/>
        </w:rPr>
        <w:t xml:space="preserve"> </w:t>
      </w:r>
      <w:r>
        <w:rPr>
          <w:sz w:val="22"/>
        </w:rPr>
        <w:t>à</w:t>
      </w:r>
      <w:r>
        <w:rPr>
          <w:spacing w:val="-9"/>
          <w:sz w:val="22"/>
        </w:rPr>
        <w:t xml:space="preserve"> </w:t>
      </w:r>
      <w:r>
        <w:rPr>
          <w:sz w:val="22"/>
        </w:rPr>
        <w:t>Ata</w:t>
      </w:r>
      <w:r>
        <w:rPr>
          <w:spacing w:val="-9"/>
          <w:sz w:val="22"/>
        </w:rPr>
        <w:t xml:space="preserve"> </w:t>
      </w:r>
      <w:r>
        <w:rPr>
          <w:sz w:val="22"/>
        </w:rPr>
        <w:t>de</w:t>
      </w:r>
      <w:r>
        <w:rPr>
          <w:spacing w:val="-11"/>
          <w:sz w:val="22"/>
        </w:rPr>
        <w:t xml:space="preserve"> </w:t>
      </w:r>
      <w:r>
        <w:rPr>
          <w:sz w:val="22"/>
        </w:rPr>
        <w:t>Registro</w:t>
      </w:r>
      <w:r>
        <w:rPr>
          <w:spacing w:val="-8"/>
          <w:sz w:val="22"/>
        </w:rPr>
        <w:t xml:space="preserve"> </w:t>
      </w:r>
      <w:r>
        <w:rPr>
          <w:sz w:val="22"/>
        </w:rPr>
        <w:t>de</w:t>
      </w:r>
      <w:r>
        <w:rPr>
          <w:spacing w:val="-13"/>
          <w:sz w:val="22"/>
        </w:rPr>
        <w:t xml:space="preserve"> </w:t>
      </w:r>
      <w:r>
        <w:rPr>
          <w:sz w:val="22"/>
        </w:rPr>
        <w:t>Preços</w:t>
      </w:r>
      <w:r>
        <w:rPr>
          <w:spacing w:val="-8"/>
          <w:sz w:val="22"/>
        </w:rPr>
        <w:t xml:space="preserve"> </w:t>
      </w:r>
      <w:r>
        <w:rPr>
          <w:sz w:val="22"/>
        </w:rPr>
        <w:t xml:space="preserve">decorrente deste procedimento, em razão de fundamentos técnicos, operacionais e institucionais, diretamente vinculados à missão das unidades de saúde integrantes do Complexo Hospitalar e de Saúde da UFBA </w:t>
      </w:r>
      <w:r>
        <w:rPr>
          <w:spacing w:val="-2"/>
          <w:sz w:val="22"/>
        </w:rPr>
        <w:t>(CHS/UFBA),</w:t>
      </w:r>
    </w:p>
    <w:p w14:paraId="475FB61B">
      <w:pPr>
        <w:pStyle w:val="8"/>
        <w:numPr>
          <w:ilvl w:val="1"/>
          <w:numId w:val="22"/>
        </w:numPr>
        <w:tabs>
          <w:tab w:val="left" w:pos="987"/>
        </w:tabs>
        <w:spacing w:before="121" w:after="0" w:line="240" w:lineRule="auto"/>
        <w:ind w:left="282" w:right="422" w:firstLine="0"/>
        <w:jc w:val="both"/>
        <w:rPr>
          <w:sz w:val="22"/>
        </w:rPr>
      </w:pPr>
      <w:r>
        <w:rPr>
          <w:sz w:val="22"/>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1C4E0E02">
      <w:pPr>
        <w:pStyle w:val="8"/>
        <w:numPr>
          <w:ilvl w:val="1"/>
          <w:numId w:val="22"/>
        </w:numPr>
        <w:tabs>
          <w:tab w:val="left" w:pos="987"/>
        </w:tabs>
        <w:spacing w:before="119" w:after="0" w:line="240" w:lineRule="auto"/>
        <w:ind w:left="282" w:right="420" w:firstLine="0"/>
        <w:jc w:val="both"/>
        <w:rPr>
          <w:sz w:val="22"/>
        </w:rPr>
      </w:pPr>
      <w:r>
        <w:rPr>
          <w:sz w:val="22"/>
        </w:rPr>
        <w:t>Dessa forma, a vedação à adesão se justifica pela necessidade de preservar a eficiência administrativa,</w:t>
      </w:r>
      <w:r>
        <w:rPr>
          <w:spacing w:val="-11"/>
          <w:sz w:val="22"/>
        </w:rPr>
        <w:t xml:space="preserve"> </w:t>
      </w:r>
      <w:r>
        <w:rPr>
          <w:sz w:val="22"/>
        </w:rPr>
        <w:t>garantir</w:t>
      </w:r>
      <w:r>
        <w:rPr>
          <w:spacing w:val="-12"/>
          <w:sz w:val="22"/>
        </w:rPr>
        <w:t xml:space="preserve"> </w:t>
      </w:r>
      <w:r>
        <w:rPr>
          <w:sz w:val="22"/>
        </w:rPr>
        <w:t>o</w:t>
      </w:r>
      <w:r>
        <w:rPr>
          <w:spacing w:val="-10"/>
          <w:sz w:val="22"/>
        </w:rPr>
        <w:t xml:space="preserve"> </w:t>
      </w:r>
      <w:r>
        <w:rPr>
          <w:sz w:val="22"/>
        </w:rPr>
        <w:t>cumprimento</w:t>
      </w:r>
      <w:r>
        <w:rPr>
          <w:spacing w:val="-10"/>
          <w:sz w:val="22"/>
        </w:rPr>
        <w:t xml:space="preserve"> </w:t>
      </w:r>
      <w:r>
        <w:rPr>
          <w:sz w:val="22"/>
        </w:rPr>
        <w:t>das</w:t>
      </w:r>
      <w:r>
        <w:rPr>
          <w:spacing w:val="-11"/>
          <w:sz w:val="22"/>
        </w:rPr>
        <w:t xml:space="preserve"> </w:t>
      </w:r>
      <w:r>
        <w:rPr>
          <w:sz w:val="22"/>
        </w:rPr>
        <w:t>obrigações</w:t>
      </w:r>
      <w:r>
        <w:rPr>
          <w:spacing w:val="-10"/>
          <w:sz w:val="22"/>
        </w:rPr>
        <w:t xml:space="preserve"> </w:t>
      </w:r>
      <w:r>
        <w:rPr>
          <w:sz w:val="22"/>
        </w:rPr>
        <w:t>contratuais</w:t>
      </w:r>
      <w:r>
        <w:rPr>
          <w:spacing w:val="-11"/>
          <w:sz w:val="22"/>
        </w:rPr>
        <w:t xml:space="preserve"> </w:t>
      </w:r>
      <w:r>
        <w:rPr>
          <w:sz w:val="22"/>
        </w:rPr>
        <w:t>dentro</w:t>
      </w:r>
      <w:r>
        <w:rPr>
          <w:spacing w:val="-10"/>
          <w:sz w:val="22"/>
        </w:rPr>
        <w:t xml:space="preserve"> </w:t>
      </w:r>
      <w:r>
        <w:rPr>
          <w:sz w:val="22"/>
        </w:rPr>
        <w:t>dos</w:t>
      </w:r>
      <w:r>
        <w:rPr>
          <w:spacing w:val="-11"/>
          <w:sz w:val="22"/>
        </w:rPr>
        <w:t xml:space="preserve"> </w:t>
      </w:r>
      <w:r>
        <w:rPr>
          <w:sz w:val="22"/>
        </w:rPr>
        <w:t>limites</w:t>
      </w:r>
      <w:r>
        <w:rPr>
          <w:spacing w:val="-10"/>
          <w:sz w:val="22"/>
        </w:rPr>
        <w:t xml:space="preserve"> </w:t>
      </w:r>
      <w:r>
        <w:rPr>
          <w:sz w:val="22"/>
        </w:rPr>
        <w:t>planejados</w:t>
      </w:r>
      <w:r>
        <w:rPr>
          <w:spacing w:val="-11"/>
          <w:sz w:val="22"/>
        </w:rPr>
        <w:t xml:space="preserve"> </w:t>
      </w:r>
      <w:r>
        <w:rPr>
          <w:sz w:val="22"/>
        </w:rPr>
        <w:t>e</w:t>
      </w:r>
      <w:r>
        <w:rPr>
          <w:spacing w:val="-11"/>
          <w:sz w:val="22"/>
        </w:rPr>
        <w:t xml:space="preserve"> </w:t>
      </w:r>
      <w:r>
        <w:rPr>
          <w:sz w:val="22"/>
        </w:rPr>
        <w:t>assegurar a continuidade dos serviços públicos de saúde prestados pelas unidades que integram o CHS/UFBA.</w:t>
      </w:r>
    </w:p>
    <w:p w14:paraId="493C9B13">
      <w:pPr>
        <w:pStyle w:val="8"/>
        <w:numPr>
          <w:ilvl w:val="1"/>
          <w:numId w:val="22"/>
        </w:numPr>
        <w:tabs>
          <w:tab w:val="left" w:pos="987"/>
        </w:tabs>
        <w:spacing w:before="121" w:after="0" w:line="240" w:lineRule="auto"/>
        <w:ind w:left="282" w:right="424" w:firstLine="0"/>
        <w:jc w:val="both"/>
        <w:rPr>
          <w:sz w:val="22"/>
        </w:rPr>
      </w:pPr>
      <w:r>
        <w:rPr>
          <w:sz w:val="22"/>
        </w:rPr>
        <w:t>Por fim, a decisão está devidamente fundamentada no presente Estudos Técnicos Preliminares, em conformidade</w:t>
      </w:r>
      <w:r>
        <w:rPr>
          <w:spacing w:val="-4"/>
          <w:sz w:val="22"/>
        </w:rPr>
        <w:t xml:space="preserve"> </w:t>
      </w:r>
      <w:r>
        <w:rPr>
          <w:sz w:val="22"/>
        </w:rPr>
        <w:t>com</w:t>
      </w:r>
      <w:r>
        <w:rPr>
          <w:spacing w:val="-3"/>
          <w:sz w:val="22"/>
        </w:rPr>
        <w:t xml:space="preserve"> </w:t>
      </w:r>
      <w:r>
        <w:rPr>
          <w:sz w:val="22"/>
        </w:rPr>
        <w:t>os</w:t>
      </w:r>
      <w:r>
        <w:rPr>
          <w:spacing w:val="-4"/>
          <w:sz w:val="22"/>
        </w:rPr>
        <w:t xml:space="preserve"> </w:t>
      </w:r>
      <w:r>
        <w:rPr>
          <w:sz w:val="22"/>
        </w:rPr>
        <w:t>princípios</w:t>
      </w:r>
      <w:r>
        <w:rPr>
          <w:spacing w:val="-4"/>
          <w:sz w:val="22"/>
        </w:rPr>
        <w:t xml:space="preserve"> </w:t>
      </w:r>
      <w:r>
        <w:rPr>
          <w:sz w:val="22"/>
        </w:rPr>
        <w:t>do</w:t>
      </w:r>
      <w:r>
        <w:rPr>
          <w:spacing w:val="-3"/>
          <w:sz w:val="22"/>
        </w:rPr>
        <w:t xml:space="preserve"> </w:t>
      </w:r>
      <w:r>
        <w:rPr>
          <w:sz w:val="22"/>
        </w:rPr>
        <w:t>planejamento,</w:t>
      </w:r>
      <w:r>
        <w:rPr>
          <w:spacing w:val="-4"/>
          <w:sz w:val="22"/>
        </w:rPr>
        <w:t xml:space="preserve"> </w:t>
      </w:r>
      <w:r>
        <w:rPr>
          <w:sz w:val="22"/>
        </w:rPr>
        <w:t>da</w:t>
      </w:r>
      <w:r>
        <w:rPr>
          <w:spacing w:val="-4"/>
          <w:sz w:val="22"/>
        </w:rPr>
        <w:t xml:space="preserve"> </w:t>
      </w:r>
      <w:r>
        <w:rPr>
          <w:sz w:val="22"/>
        </w:rPr>
        <w:t>eficiência,</w:t>
      </w:r>
      <w:r>
        <w:rPr>
          <w:spacing w:val="-4"/>
          <w:sz w:val="22"/>
        </w:rPr>
        <w:t xml:space="preserve"> </w:t>
      </w:r>
      <w:r>
        <w:rPr>
          <w:sz w:val="22"/>
        </w:rPr>
        <w:t>da</w:t>
      </w:r>
      <w:r>
        <w:rPr>
          <w:spacing w:val="-4"/>
          <w:sz w:val="22"/>
        </w:rPr>
        <w:t xml:space="preserve"> </w:t>
      </w:r>
      <w:r>
        <w:rPr>
          <w:sz w:val="22"/>
        </w:rPr>
        <w:t>economicidade</w:t>
      </w:r>
      <w:r>
        <w:rPr>
          <w:spacing w:val="-4"/>
          <w:sz w:val="22"/>
        </w:rPr>
        <w:t xml:space="preserve"> </w:t>
      </w:r>
      <w:r>
        <w:rPr>
          <w:sz w:val="22"/>
        </w:rPr>
        <w:t>e</w:t>
      </w:r>
      <w:r>
        <w:rPr>
          <w:spacing w:val="-4"/>
          <w:sz w:val="22"/>
        </w:rPr>
        <w:t xml:space="preserve"> </w:t>
      </w:r>
      <w:r>
        <w:rPr>
          <w:sz w:val="22"/>
        </w:rPr>
        <w:t>com</w:t>
      </w:r>
      <w:r>
        <w:rPr>
          <w:spacing w:val="-3"/>
          <w:sz w:val="22"/>
        </w:rPr>
        <w:t xml:space="preserve"> </w:t>
      </w:r>
      <w:r>
        <w:rPr>
          <w:sz w:val="22"/>
        </w:rPr>
        <w:t>a</w:t>
      </w:r>
      <w:r>
        <w:rPr>
          <w:spacing w:val="-4"/>
          <w:sz w:val="22"/>
        </w:rPr>
        <w:t xml:space="preserve"> </w:t>
      </w:r>
      <w:r>
        <w:rPr>
          <w:sz w:val="22"/>
        </w:rPr>
        <w:t>regulamentação prevista no Decreto nº 11.462/2023.</w:t>
      </w:r>
    </w:p>
    <w:p w14:paraId="212DC4BD">
      <w:pPr>
        <w:pStyle w:val="6"/>
        <w:spacing w:before="2"/>
        <w:jc w:val="left"/>
        <w:rPr>
          <w:sz w:val="8"/>
        </w:rPr>
      </w:pPr>
      <w:r>
        <w:rPr>
          <w:sz w:val="8"/>
        </w:rPr>
        <mc:AlternateContent>
          <mc:Choice Requires="wps">
            <w:drawing>
              <wp:anchor distT="0" distB="0" distL="0" distR="0" simplePos="0" relativeHeight="251676672" behindDoc="1" locked="0" layoutInCell="1" allowOverlap="1">
                <wp:simplePos x="0" y="0"/>
                <wp:positionH relativeFrom="page">
                  <wp:posOffset>701040</wp:posOffset>
                </wp:positionH>
                <wp:positionV relativeFrom="paragraph">
                  <wp:posOffset>78740</wp:posOffset>
                </wp:positionV>
                <wp:extent cx="6158230" cy="170815"/>
                <wp:effectExtent l="0" t="0" r="0" b="0"/>
                <wp:wrapTopAndBottom/>
                <wp:docPr id="36" name="Textbox 36"/>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67F05017">
                            <w:pPr>
                              <w:tabs>
                                <w:tab w:val="left" w:pos="737"/>
                              </w:tabs>
                              <w:spacing w:before="0" w:line="265" w:lineRule="exact"/>
                              <w:ind w:left="28" w:right="0" w:firstLine="0"/>
                              <w:jc w:val="left"/>
                              <w:rPr>
                                <w:b/>
                                <w:color w:val="000000"/>
                                <w:sz w:val="22"/>
                              </w:rPr>
                            </w:pPr>
                            <w:r>
                              <w:rPr>
                                <w:b/>
                                <w:color w:val="000000"/>
                                <w:spacing w:val="-5"/>
                                <w:sz w:val="22"/>
                              </w:rPr>
                              <w:t>7.</w:t>
                            </w:r>
                            <w:r>
                              <w:rPr>
                                <w:b/>
                                <w:color w:val="000000"/>
                                <w:sz w:val="22"/>
                              </w:rPr>
                              <w:tab/>
                            </w:r>
                            <w:r>
                              <w:rPr>
                                <w:b/>
                                <w:color w:val="000000"/>
                                <w:sz w:val="22"/>
                              </w:rPr>
                              <w:t>JUSTIFICATIVA</w:t>
                            </w:r>
                            <w:r>
                              <w:rPr>
                                <w:b/>
                                <w:color w:val="000000"/>
                                <w:spacing w:val="-8"/>
                                <w:sz w:val="22"/>
                              </w:rPr>
                              <w:t xml:space="preserve"> </w:t>
                            </w:r>
                            <w:r>
                              <w:rPr>
                                <w:b/>
                                <w:color w:val="000000"/>
                                <w:sz w:val="22"/>
                              </w:rPr>
                              <w:t>PARA</w:t>
                            </w:r>
                            <w:r>
                              <w:rPr>
                                <w:b/>
                                <w:color w:val="000000"/>
                                <w:spacing w:val="-6"/>
                                <w:sz w:val="22"/>
                              </w:rPr>
                              <w:t xml:space="preserve"> </w:t>
                            </w:r>
                            <w:r>
                              <w:rPr>
                                <w:b/>
                                <w:color w:val="000000"/>
                                <w:sz w:val="22"/>
                              </w:rPr>
                              <w:t>A</w:t>
                            </w:r>
                            <w:r>
                              <w:rPr>
                                <w:b/>
                                <w:color w:val="000000"/>
                                <w:spacing w:val="-5"/>
                                <w:sz w:val="22"/>
                              </w:rPr>
                              <w:t xml:space="preserve"> </w:t>
                            </w:r>
                            <w:r>
                              <w:rPr>
                                <w:b/>
                                <w:color w:val="000000"/>
                                <w:sz w:val="22"/>
                              </w:rPr>
                              <w:t>NÃO</w:t>
                            </w:r>
                            <w:r>
                              <w:rPr>
                                <w:b/>
                                <w:color w:val="000000"/>
                                <w:spacing w:val="-4"/>
                                <w:sz w:val="22"/>
                              </w:rPr>
                              <w:t xml:space="preserve"> </w:t>
                            </w:r>
                            <w:r>
                              <w:rPr>
                                <w:b/>
                                <w:color w:val="000000"/>
                                <w:sz w:val="22"/>
                              </w:rPr>
                              <w:t>EXIGÊNCIA</w:t>
                            </w:r>
                            <w:r>
                              <w:rPr>
                                <w:b/>
                                <w:color w:val="000000"/>
                                <w:spacing w:val="-3"/>
                                <w:sz w:val="22"/>
                              </w:rPr>
                              <w:t xml:space="preserve"> </w:t>
                            </w:r>
                            <w:r>
                              <w:rPr>
                                <w:b/>
                                <w:color w:val="000000"/>
                                <w:sz w:val="22"/>
                              </w:rPr>
                              <w:t>DA</w:t>
                            </w:r>
                            <w:r>
                              <w:rPr>
                                <w:b/>
                                <w:color w:val="000000"/>
                                <w:spacing w:val="-3"/>
                                <w:sz w:val="22"/>
                              </w:rPr>
                              <w:t xml:space="preserve"> </w:t>
                            </w:r>
                            <w:r>
                              <w:rPr>
                                <w:b/>
                                <w:color w:val="000000"/>
                                <w:sz w:val="22"/>
                              </w:rPr>
                              <w:t>GARANTIA</w:t>
                            </w:r>
                            <w:r>
                              <w:rPr>
                                <w:b/>
                                <w:color w:val="000000"/>
                                <w:spacing w:val="-4"/>
                                <w:sz w:val="22"/>
                              </w:rPr>
                              <w:t xml:space="preserve"> </w:t>
                            </w:r>
                            <w:r>
                              <w:rPr>
                                <w:b/>
                                <w:color w:val="000000"/>
                                <w:sz w:val="22"/>
                              </w:rPr>
                              <w:t>DA</w:t>
                            </w:r>
                            <w:r>
                              <w:rPr>
                                <w:b/>
                                <w:color w:val="000000"/>
                                <w:spacing w:val="-5"/>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36" o:spid="_x0000_s1026" o:spt="202" type="#_x0000_t202" style="position:absolute;left:0pt;margin-left:55.2pt;margin-top:6.2pt;height:13.45pt;width:484.9pt;mso-position-horizontal-relative:page;mso-wrap-distance-bottom:0pt;mso-wrap-distance-top:0pt;z-index:-251639808;mso-width-relative:page;mso-height-relative:page;" fillcolor="#F1F1F1" filled="t" stroked="f" coordsize="21600,21600" o:gfxdata="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N55MNYAAAAKAQAADwAAAAAAAAABACAAAAAiAAAAZHJz&#10;L2Rvd25yZXYueG1sUEsBAhQAFAAAAAgAh07iQLrOP9LNAQAAqgMAAA4AAAAAAAAAAQAgAAAAJQEA&#10;AGRycy9lMm9Eb2MueG1sUEsFBgAAAAAGAAYAWQEAAGQFAAAAAA==&#10;">
                <v:fill on="t" focussize="0,0"/>
                <v:stroke on="f"/>
                <v:imagedata o:title=""/>
                <o:lock v:ext="edit" aspectratio="f"/>
                <v:textbox inset="0mm,0mm,0mm,0mm">
                  <w:txbxContent>
                    <w:p w14:paraId="67F05017">
                      <w:pPr>
                        <w:tabs>
                          <w:tab w:val="left" w:pos="737"/>
                        </w:tabs>
                        <w:spacing w:before="0" w:line="265" w:lineRule="exact"/>
                        <w:ind w:left="28" w:right="0" w:firstLine="0"/>
                        <w:jc w:val="left"/>
                        <w:rPr>
                          <w:b/>
                          <w:color w:val="000000"/>
                          <w:sz w:val="22"/>
                        </w:rPr>
                      </w:pPr>
                      <w:r>
                        <w:rPr>
                          <w:b/>
                          <w:color w:val="000000"/>
                          <w:spacing w:val="-5"/>
                          <w:sz w:val="22"/>
                        </w:rPr>
                        <w:t>7.</w:t>
                      </w:r>
                      <w:r>
                        <w:rPr>
                          <w:b/>
                          <w:color w:val="000000"/>
                          <w:sz w:val="22"/>
                        </w:rPr>
                        <w:tab/>
                      </w:r>
                      <w:r>
                        <w:rPr>
                          <w:b/>
                          <w:color w:val="000000"/>
                          <w:sz w:val="22"/>
                        </w:rPr>
                        <w:t>JUSTIFICATIVA</w:t>
                      </w:r>
                      <w:r>
                        <w:rPr>
                          <w:b/>
                          <w:color w:val="000000"/>
                          <w:spacing w:val="-8"/>
                          <w:sz w:val="22"/>
                        </w:rPr>
                        <w:t xml:space="preserve"> </w:t>
                      </w:r>
                      <w:r>
                        <w:rPr>
                          <w:b/>
                          <w:color w:val="000000"/>
                          <w:sz w:val="22"/>
                        </w:rPr>
                        <w:t>PARA</w:t>
                      </w:r>
                      <w:r>
                        <w:rPr>
                          <w:b/>
                          <w:color w:val="000000"/>
                          <w:spacing w:val="-6"/>
                          <w:sz w:val="22"/>
                        </w:rPr>
                        <w:t xml:space="preserve"> </w:t>
                      </w:r>
                      <w:r>
                        <w:rPr>
                          <w:b/>
                          <w:color w:val="000000"/>
                          <w:sz w:val="22"/>
                        </w:rPr>
                        <w:t>A</w:t>
                      </w:r>
                      <w:r>
                        <w:rPr>
                          <w:b/>
                          <w:color w:val="000000"/>
                          <w:spacing w:val="-5"/>
                          <w:sz w:val="22"/>
                        </w:rPr>
                        <w:t xml:space="preserve"> </w:t>
                      </w:r>
                      <w:r>
                        <w:rPr>
                          <w:b/>
                          <w:color w:val="000000"/>
                          <w:sz w:val="22"/>
                        </w:rPr>
                        <w:t>NÃO</w:t>
                      </w:r>
                      <w:r>
                        <w:rPr>
                          <w:b/>
                          <w:color w:val="000000"/>
                          <w:spacing w:val="-4"/>
                          <w:sz w:val="22"/>
                        </w:rPr>
                        <w:t xml:space="preserve"> </w:t>
                      </w:r>
                      <w:r>
                        <w:rPr>
                          <w:b/>
                          <w:color w:val="000000"/>
                          <w:sz w:val="22"/>
                        </w:rPr>
                        <w:t>EXIGÊNCIA</w:t>
                      </w:r>
                      <w:r>
                        <w:rPr>
                          <w:b/>
                          <w:color w:val="000000"/>
                          <w:spacing w:val="-3"/>
                          <w:sz w:val="22"/>
                        </w:rPr>
                        <w:t xml:space="preserve"> </w:t>
                      </w:r>
                      <w:r>
                        <w:rPr>
                          <w:b/>
                          <w:color w:val="000000"/>
                          <w:sz w:val="22"/>
                        </w:rPr>
                        <w:t>DA</w:t>
                      </w:r>
                      <w:r>
                        <w:rPr>
                          <w:b/>
                          <w:color w:val="000000"/>
                          <w:spacing w:val="-3"/>
                          <w:sz w:val="22"/>
                        </w:rPr>
                        <w:t xml:space="preserve"> </w:t>
                      </w:r>
                      <w:r>
                        <w:rPr>
                          <w:b/>
                          <w:color w:val="000000"/>
                          <w:sz w:val="22"/>
                        </w:rPr>
                        <w:t>GARANTIA</w:t>
                      </w:r>
                      <w:r>
                        <w:rPr>
                          <w:b/>
                          <w:color w:val="000000"/>
                          <w:spacing w:val="-4"/>
                          <w:sz w:val="22"/>
                        </w:rPr>
                        <w:t xml:space="preserve"> </w:t>
                      </w:r>
                      <w:r>
                        <w:rPr>
                          <w:b/>
                          <w:color w:val="000000"/>
                          <w:sz w:val="22"/>
                        </w:rPr>
                        <w:t>DA</w:t>
                      </w:r>
                      <w:r>
                        <w:rPr>
                          <w:b/>
                          <w:color w:val="000000"/>
                          <w:spacing w:val="-5"/>
                          <w:sz w:val="22"/>
                        </w:rPr>
                        <w:t xml:space="preserve"> </w:t>
                      </w:r>
                      <w:r>
                        <w:rPr>
                          <w:b/>
                          <w:color w:val="000000"/>
                          <w:spacing w:val="-2"/>
                          <w:sz w:val="22"/>
                        </w:rPr>
                        <w:t>CONTRATAÇÃO</w:t>
                      </w:r>
                    </w:p>
                  </w:txbxContent>
                </v:textbox>
                <w10:wrap type="topAndBottom"/>
              </v:shape>
            </w:pict>
          </mc:Fallback>
        </mc:AlternateContent>
      </w:r>
    </w:p>
    <w:p w14:paraId="6344A7AC">
      <w:pPr>
        <w:pStyle w:val="8"/>
        <w:numPr>
          <w:ilvl w:val="1"/>
          <w:numId w:val="23"/>
        </w:numPr>
        <w:tabs>
          <w:tab w:val="left" w:pos="987"/>
        </w:tabs>
        <w:spacing w:before="117" w:after="0" w:line="240" w:lineRule="auto"/>
        <w:ind w:left="282" w:right="426" w:firstLine="0"/>
        <w:jc w:val="both"/>
        <w:rPr>
          <w:sz w:val="22"/>
        </w:rPr>
      </w:pPr>
      <w:r>
        <w:rPr>
          <w:sz w:val="22"/>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5E8557EF">
      <w:pPr>
        <w:pStyle w:val="8"/>
        <w:numPr>
          <w:ilvl w:val="1"/>
          <w:numId w:val="23"/>
        </w:numPr>
        <w:tabs>
          <w:tab w:val="left" w:pos="987"/>
        </w:tabs>
        <w:spacing w:before="119" w:after="0" w:line="240" w:lineRule="auto"/>
        <w:ind w:left="282" w:right="420" w:firstLine="0"/>
        <w:jc w:val="both"/>
        <w:rPr>
          <w:sz w:val="22"/>
        </w:rPr>
      </w:pPr>
      <w:r>
        <w:rPr>
          <w:sz w:val="22"/>
        </w:rPr>
        <w:t>Contudo,</w:t>
      </w:r>
      <w:r>
        <w:rPr>
          <w:spacing w:val="-4"/>
          <w:sz w:val="22"/>
        </w:rPr>
        <w:t xml:space="preserve"> </w:t>
      </w:r>
      <w:r>
        <w:rPr>
          <w:sz w:val="22"/>
        </w:rPr>
        <w:t>no</w:t>
      </w:r>
      <w:r>
        <w:rPr>
          <w:spacing w:val="-3"/>
          <w:sz w:val="22"/>
        </w:rPr>
        <w:t xml:space="preserve"> </w:t>
      </w:r>
      <w:r>
        <w:rPr>
          <w:sz w:val="22"/>
        </w:rPr>
        <w:t>presente</w:t>
      </w:r>
      <w:r>
        <w:rPr>
          <w:spacing w:val="-4"/>
          <w:sz w:val="22"/>
        </w:rPr>
        <w:t xml:space="preserve"> </w:t>
      </w:r>
      <w:r>
        <w:rPr>
          <w:sz w:val="22"/>
        </w:rPr>
        <w:t>caso,</w:t>
      </w:r>
      <w:r>
        <w:rPr>
          <w:spacing w:val="-7"/>
          <w:sz w:val="22"/>
        </w:rPr>
        <w:t xml:space="preserve"> </w:t>
      </w:r>
      <w:r>
        <w:rPr>
          <w:sz w:val="22"/>
        </w:rPr>
        <w:t>opta-se</w:t>
      </w:r>
      <w:r>
        <w:rPr>
          <w:spacing w:val="-4"/>
          <w:sz w:val="22"/>
        </w:rPr>
        <w:t xml:space="preserve"> </w:t>
      </w:r>
      <w:r>
        <w:rPr>
          <w:sz w:val="22"/>
        </w:rPr>
        <w:t>por</w:t>
      </w:r>
      <w:r>
        <w:rPr>
          <w:spacing w:val="-4"/>
          <w:sz w:val="22"/>
        </w:rPr>
        <w:t xml:space="preserve"> </w:t>
      </w:r>
      <w:r>
        <w:rPr>
          <w:sz w:val="22"/>
        </w:rPr>
        <w:t>não</w:t>
      </w:r>
      <w:r>
        <w:rPr>
          <w:spacing w:val="-3"/>
          <w:sz w:val="22"/>
        </w:rPr>
        <w:t xml:space="preserve"> </w:t>
      </w:r>
      <w:r>
        <w:rPr>
          <w:sz w:val="22"/>
        </w:rPr>
        <w:t>exigir</w:t>
      </w:r>
      <w:r>
        <w:rPr>
          <w:spacing w:val="-5"/>
          <w:sz w:val="22"/>
        </w:rPr>
        <w:t xml:space="preserve"> </w:t>
      </w:r>
      <w:r>
        <w:rPr>
          <w:sz w:val="22"/>
        </w:rPr>
        <w:t>a</w:t>
      </w:r>
      <w:r>
        <w:rPr>
          <w:spacing w:val="-4"/>
          <w:sz w:val="22"/>
        </w:rPr>
        <w:t xml:space="preserve"> </w:t>
      </w:r>
      <w:r>
        <w:rPr>
          <w:sz w:val="22"/>
        </w:rPr>
        <w:t>prestação</w:t>
      </w:r>
      <w:r>
        <w:rPr>
          <w:spacing w:val="-3"/>
          <w:sz w:val="22"/>
        </w:rPr>
        <w:t xml:space="preserve"> </w:t>
      </w:r>
      <w:r>
        <w:rPr>
          <w:sz w:val="22"/>
        </w:rPr>
        <w:t>de</w:t>
      </w:r>
      <w:r>
        <w:rPr>
          <w:spacing w:val="-4"/>
          <w:sz w:val="22"/>
        </w:rPr>
        <w:t xml:space="preserve"> </w:t>
      </w:r>
      <w:r>
        <w:rPr>
          <w:sz w:val="22"/>
        </w:rPr>
        <w:t>garantia</w:t>
      </w:r>
      <w:r>
        <w:rPr>
          <w:spacing w:val="-4"/>
          <w:sz w:val="22"/>
        </w:rPr>
        <w:t xml:space="preserve"> </w:t>
      </w:r>
      <w:r>
        <w:rPr>
          <w:sz w:val="22"/>
        </w:rPr>
        <w:t>da</w:t>
      </w:r>
      <w:r>
        <w:rPr>
          <w:spacing w:val="-7"/>
          <w:sz w:val="22"/>
        </w:rPr>
        <w:t xml:space="preserve"> </w:t>
      </w:r>
      <w:r>
        <w:rPr>
          <w:sz w:val="22"/>
        </w:rPr>
        <w:t>contratação,</w:t>
      </w:r>
      <w:r>
        <w:rPr>
          <w:spacing w:val="-4"/>
          <w:sz w:val="22"/>
        </w:rPr>
        <w:t xml:space="preserve"> </w:t>
      </w:r>
      <w:r>
        <w:rPr>
          <w:sz w:val="22"/>
        </w:rPr>
        <w:t>com base nas seguintes justificativas:</w:t>
      </w:r>
    </w:p>
    <w:p w14:paraId="440D486B">
      <w:pPr>
        <w:pStyle w:val="3"/>
        <w:numPr>
          <w:ilvl w:val="1"/>
          <w:numId w:val="23"/>
        </w:numPr>
        <w:tabs>
          <w:tab w:val="left" w:pos="987"/>
        </w:tabs>
        <w:spacing w:before="120" w:after="0" w:line="240" w:lineRule="auto"/>
        <w:ind w:left="987" w:right="0" w:hanging="705"/>
        <w:jc w:val="both"/>
        <w:rPr>
          <w:u w:val="none"/>
        </w:rPr>
      </w:pPr>
      <w:r>
        <w:rPr>
          <w:u w:val="single"/>
        </w:rPr>
        <w:t>Tratamento</w:t>
      </w:r>
      <w:r>
        <w:rPr>
          <w:spacing w:val="-5"/>
          <w:u w:val="single"/>
        </w:rPr>
        <w:t xml:space="preserve"> </w:t>
      </w:r>
      <w:r>
        <w:rPr>
          <w:u w:val="single"/>
        </w:rPr>
        <w:t>por</w:t>
      </w:r>
      <w:r>
        <w:rPr>
          <w:spacing w:val="-4"/>
          <w:u w:val="single"/>
        </w:rPr>
        <w:t xml:space="preserve"> </w:t>
      </w:r>
      <w:r>
        <w:rPr>
          <w:u w:val="single"/>
        </w:rPr>
        <w:t>meio</w:t>
      </w:r>
      <w:r>
        <w:rPr>
          <w:spacing w:val="-4"/>
          <w:u w:val="single"/>
        </w:rPr>
        <w:t xml:space="preserve"> </w:t>
      </w:r>
      <w:r>
        <w:rPr>
          <w:u w:val="single"/>
        </w:rPr>
        <w:t>de</w:t>
      </w:r>
      <w:r>
        <w:rPr>
          <w:spacing w:val="-5"/>
          <w:u w:val="single"/>
        </w:rPr>
        <w:t xml:space="preserve"> </w:t>
      </w:r>
      <w:r>
        <w:rPr>
          <w:u w:val="single"/>
        </w:rPr>
        <w:t>Sistema</w:t>
      </w:r>
      <w:r>
        <w:rPr>
          <w:spacing w:val="-4"/>
          <w:u w:val="single"/>
        </w:rPr>
        <w:t xml:space="preserve"> </w:t>
      </w:r>
      <w:r>
        <w:rPr>
          <w:u w:val="single"/>
        </w:rPr>
        <w:t>de</w:t>
      </w:r>
      <w:r>
        <w:rPr>
          <w:spacing w:val="-5"/>
          <w:u w:val="single"/>
        </w:rPr>
        <w:t xml:space="preserve"> </w:t>
      </w:r>
      <w:r>
        <w:rPr>
          <w:u w:val="single"/>
        </w:rPr>
        <w:t>Registro</w:t>
      </w:r>
      <w:r>
        <w:rPr>
          <w:spacing w:val="-4"/>
          <w:u w:val="single"/>
        </w:rPr>
        <w:t xml:space="preserve"> </w:t>
      </w:r>
      <w:r>
        <w:rPr>
          <w:u w:val="single"/>
        </w:rPr>
        <w:t>de</w:t>
      </w:r>
      <w:r>
        <w:rPr>
          <w:spacing w:val="-5"/>
          <w:u w:val="single"/>
        </w:rPr>
        <w:t xml:space="preserve"> </w:t>
      </w:r>
      <w:r>
        <w:rPr>
          <w:u w:val="single"/>
        </w:rPr>
        <w:t>Preços</w:t>
      </w:r>
      <w:r>
        <w:rPr>
          <w:spacing w:val="-3"/>
          <w:u w:val="single"/>
        </w:rPr>
        <w:t xml:space="preserve"> </w:t>
      </w:r>
      <w:r>
        <w:rPr>
          <w:spacing w:val="-2"/>
          <w:u w:val="single"/>
        </w:rPr>
        <w:t>(SRP):</w:t>
      </w:r>
    </w:p>
    <w:p w14:paraId="1793938E">
      <w:pPr>
        <w:pStyle w:val="8"/>
        <w:numPr>
          <w:ilvl w:val="1"/>
          <w:numId w:val="23"/>
        </w:numPr>
        <w:tabs>
          <w:tab w:val="left" w:pos="987"/>
        </w:tabs>
        <w:spacing w:before="120" w:after="0" w:line="240" w:lineRule="auto"/>
        <w:ind w:left="282" w:right="424" w:firstLine="0"/>
        <w:jc w:val="both"/>
        <w:rPr>
          <w:sz w:val="22"/>
        </w:rPr>
      </w:pPr>
      <w:r>
        <w:rPr>
          <w:sz w:val="22"/>
        </w:rPr>
        <w:t>A</w:t>
      </w:r>
      <w:r>
        <w:rPr>
          <w:spacing w:val="-1"/>
          <w:sz w:val="22"/>
        </w:rPr>
        <w:t xml:space="preserve"> </w:t>
      </w:r>
      <w:r>
        <w:rPr>
          <w:sz w:val="22"/>
        </w:rPr>
        <w:t>presente</w:t>
      </w:r>
      <w:r>
        <w:rPr>
          <w:spacing w:val="-1"/>
          <w:sz w:val="22"/>
        </w:rPr>
        <w:t xml:space="preserve"> </w:t>
      </w:r>
      <w:r>
        <w:rPr>
          <w:sz w:val="22"/>
        </w:rPr>
        <w:t>licitação será</w:t>
      </w:r>
      <w:r>
        <w:rPr>
          <w:spacing w:val="-1"/>
          <w:sz w:val="22"/>
        </w:rPr>
        <w:t xml:space="preserve"> </w:t>
      </w:r>
      <w:r>
        <w:rPr>
          <w:sz w:val="22"/>
        </w:rPr>
        <w:t>processada</w:t>
      </w:r>
      <w:r>
        <w:rPr>
          <w:spacing w:val="-1"/>
          <w:sz w:val="22"/>
        </w:rPr>
        <w:t xml:space="preserve"> </w:t>
      </w:r>
      <w:r>
        <w:rPr>
          <w:sz w:val="22"/>
        </w:rPr>
        <w:t>sob</w:t>
      </w:r>
      <w:r>
        <w:rPr>
          <w:spacing w:val="-2"/>
          <w:sz w:val="22"/>
        </w:rPr>
        <w:t xml:space="preserve"> </w:t>
      </w:r>
      <w:r>
        <w:rPr>
          <w:sz w:val="22"/>
        </w:rPr>
        <w:t>a</w:t>
      </w:r>
      <w:r>
        <w:rPr>
          <w:spacing w:val="-1"/>
          <w:sz w:val="22"/>
        </w:rPr>
        <w:t xml:space="preserve"> </w:t>
      </w:r>
      <w:r>
        <w:rPr>
          <w:sz w:val="22"/>
        </w:rPr>
        <w:t>forma</w:t>
      </w:r>
      <w:r>
        <w:rPr>
          <w:spacing w:val="-1"/>
          <w:sz w:val="22"/>
        </w:rPr>
        <w:t xml:space="preserve"> </w:t>
      </w:r>
      <w:r>
        <w:rPr>
          <w:sz w:val="22"/>
        </w:rPr>
        <w:t>de</w:t>
      </w:r>
      <w:r>
        <w:rPr>
          <w:spacing w:val="-1"/>
          <w:sz w:val="22"/>
        </w:rPr>
        <w:t xml:space="preserve"> </w:t>
      </w:r>
      <w:r>
        <w:rPr>
          <w:sz w:val="22"/>
        </w:rPr>
        <w:t>registro</w:t>
      </w:r>
      <w:r>
        <w:rPr>
          <w:spacing w:val="-1"/>
          <w:sz w:val="22"/>
        </w:rPr>
        <w:t xml:space="preserve"> </w:t>
      </w:r>
      <w:r>
        <w:rPr>
          <w:sz w:val="22"/>
        </w:rPr>
        <w:t>de</w:t>
      </w:r>
      <w:r>
        <w:rPr>
          <w:spacing w:val="-1"/>
          <w:sz w:val="22"/>
        </w:rPr>
        <w:t xml:space="preserve"> </w:t>
      </w:r>
      <w:r>
        <w:rPr>
          <w:sz w:val="22"/>
        </w:rPr>
        <w:t>preços,</w:t>
      </w:r>
      <w:r>
        <w:rPr>
          <w:spacing w:val="-1"/>
          <w:sz w:val="22"/>
        </w:rPr>
        <w:t xml:space="preserve"> </w:t>
      </w:r>
      <w:r>
        <w:rPr>
          <w:sz w:val="22"/>
        </w:rPr>
        <w:t>nos</w:t>
      </w:r>
      <w:r>
        <w:rPr>
          <w:spacing w:val="-1"/>
          <w:sz w:val="22"/>
        </w:rPr>
        <w:t xml:space="preserve"> </w:t>
      </w:r>
      <w:r>
        <w:rPr>
          <w:sz w:val="22"/>
        </w:rPr>
        <w:t>moldes do art.</w:t>
      </w:r>
      <w:r>
        <w:rPr>
          <w:spacing w:val="-1"/>
          <w:sz w:val="22"/>
        </w:rPr>
        <w:t xml:space="preserve"> </w:t>
      </w:r>
      <w:r>
        <w:rPr>
          <w:sz w:val="22"/>
        </w:rPr>
        <w:t>82</w:t>
      </w:r>
      <w:r>
        <w:rPr>
          <w:spacing w:val="-1"/>
          <w:sz w:val="22"/>
        </w:rPr>
        <w:t xml:space="preserve"> </w:t>
      </w:r>
      <w:r>
        <w:rPr>
          <w:sz w:val="22"/>
        </w:rPr>
        <w:t>da</w:t>
      </w:r>
      <w:r>
        <w:rPr>
          <w:spacing w:val="-1"/>
          <w:sz w:val="22"/>
        </w:rPr>
        <w:t xml:space="preserve"> </w:t>
      </w:r>
      <w:r>
        <w:rPr>
          <w:sz w:val="22"/>
        </w:rPr>
        <w:t>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05640C2A">
      <w:pPr>
        <w:pStyle w:val="3"/>
        <w:numPr>
          <w:ilvl w:val="1"/>
          <w:numId w:val="23"/>
        </w:numPr>
        <w:tabs>
          <w:tab w:val="left" w:pos="987"/>
        </w:tabs>
        <w:spacing w:before="122" w:after="0" w:line="240" w:lineRule="auto"/>
        <w:ind w:left="987" w:right="0" w:hanging="705"/>
        <w:jc w:val="both"/>
        <w:rPr>
          <w:u w:val="none"/>
        </w:rPr>
      </w:pPr>
      <w:r>
        <w:rPr>
          <w:u w:val="single"/>
        </w:rPr>
        <w:t>Inexistência</w:t>
      </w:r>
      <w:r>
        <w:rPr>
          <w:spacing w:val="-6"/>
          <w:u w:val="single"/>
        </w:rPr>
        <w:t xml:space="preserve"> </w:t>
      </w:r>
      <w:r>
        <w:rPr>
          <w:u w:val="single"/>
        </w:rPr>
        <w:t>de</w:t>
      </w:r>
      <w:r>
        <w:rPr>
          <w:spacing w:val="-6"/>
          <w:u w:val="single"/>
        </w:rPr>
        <w:t xml:space="preserve"> </w:t>
      </w:r>
      <w:r>
        <w:rPr>
          <w:u w:val="single"/>
        </w:rPr>
        <w:t>obrigação</w:t>
      </w:r>
      <w:r>
        <w:rPr>
          <w:spacing w:val="-7"/>
          <w:u w:val="single"/>
        </w:rPr>
        <w:t xml:space="preserve"> </w:t>
      </w:r>
      <w:r>
        <w:rPr>
          <w:spacing w:val="-2"/>
          <w:u w:val="single"/>
        </w:rPr>
        <w:t>imediata:</w:t>
      </w:r>
    </w:p>
    <w:p w14:paraId="70A90E37">
      <w:pPr>
        <w:pStyle w:val="3"/>
        <w:spacing w:after="0" w:line="240" w:lineRule="auto"/>
        <w:jc w:val="both"/>
        <w:sectPr>
          <w:pgSz w:w="11910" w:h="16840"/>
          <w:pgMar w:top="2160" w:right="708" w:bottom="1860" w:left="850" w:header="708" w:footer="1674" w:gutter="0"/>
          <w:cols w:space="720" w:num="1"/>
        </w:sectPr>
      </w:pPr>
    </w:p>
    <w:p w14:paraId="6508A13F">
      <w:pPr>
        <w:pStyle w:val="6"/>
        <w:jc w:val="left"/>
        <w:rPr>
          <w:b/>
        </w:rPr>
      </w:pPr>
    </w:p>
    <w:p w14:paraId="70A05C2F">
      <w:pPr>
        <w:pStyle w:val="6"/>
        <w:spacing w:before="257"/>
        <w:jc w:val="left"/>
        <w:rPr>
          <w:b/>
        </w:rPr>
      </w:pPr>
    </w:p>
    <w:p w14:paraId="14D3B93D">
      <w:pPr>
        <w:pStyle w:val="8"/>
        <w:numPr>
          <w:ilvl w:val="2"/>
          <w:numId w:val="23"/>
        </w:numPr>
        <w:tabs>
          <w:tab w:val="left" w:pos="988"/>
        </w:tabs>
        <w:spacing w:before="0" w:after="0" w:line="240" w:lineRule="auto"/>
        <w:ind w:left="282" w:right="424" w:firstLine="0"/>
        <w:jc w:val="both"/>
        <w:rPr>
          <w:sz w:val="22"/>
        </w:rPr>
      </w:pPr>
      <w:r>
        <w:rPr>
          <w:sz w:val="22"/>
        </w:rPr>
        <w:t>A</w:t>
      </w:r>
      <w:r>
        <w:rPr>
          <w:spacing w:val="-13"/>
          <w:sz w:val="22"/>
        </w:rPr>
        <w:t xml:space="preserve"> </w:t>
      </w:r>
      <w:r>
        <w:rPr>
          <w:sz w:val="22"/>
        </w:rPr>
        <w:t>assinatura</w:t>
      </w:r>
      <w:r>
        <w:rPr>
          <w:spacing w:val="-12"/>
          <w:sz w:val="22"/>
        </w:rPr>
        <w:t xml:space="preserve"> </w:t>
      </w:r>
      <w:r>
        <w:rPr>
          <w:sz w:val="22"/>
        </w:rPr>
        <w:t>da</w:t>
      </w:r>
      <w:r>
        <w:rPr>
          <w:spacing w:val="-13"/>
          <w:sz w:val="22"/>
        </w:rPr>
        <w:t xml:space="preserve"> </w:t>
      </w:r>
      <w:r>
        <w:rPr>
          <w:sz w:val="22"/>
        </w:rPr>
        <w:t>Ata</w:t>
      </w:r>
      <w:r>
        <w:rPr>
          <w:spacing w:val="-12"/>
          <w:sz w:val="22"/>
        </w:rPr>
        <w:t xml:space="preserve"> </w:t>
      </w:r>
      <w:r>
        <w:rPr>
          <w:sz w:val="22"/>
        </w:rPr>
        <w:t>de</w:t>
      </w:r>
      <w:r>
        <w:rPr>
          <w:spacing w:val="-13"/>
          <w:sz w:val="22"/>
        </w:rPr>
        <w:t xml:space="preserve"> </w:t>
      </w:r>
      <w:r>
        <w:rPr>
          <w:sz w:val="22"/>
        </w:rPr>
        <w:t>Registro</w:t>
      </w:r>
      <w:r>
        <w:rPr>
          <w:spacing w:val="-12"/>
          <w:sz w:val="22"/>
        </w:rPr>
        <w:t xml:space="preserve"> </w:t>
      </w:r>
      <w:r>
        <w:rPr>
          <w:sz w:val="22"/>
        </w:rPr>
        <w:t>de</w:t>
      </w:r>
      <w:r>
        <w:rPr>
          <w:spacing w:val="-13"/>
          <w:sz w:val="22"/>
        </w:rPr>
        <w:t xml:space="preserve"> </w:t>
      </w:r>
      <w:r>
        <w:rPr>
          <w:sz w:val="22"/>
        </w:rPr>
        <w:t>Preços</w:t>
      </w:r>
      <w:r>
        <w:rPr>
          <w:spacing w:val="-12"/>
          <w:sz w:val="22"/>
        </w:rPr>
        <w:t xml:space="preserve"> </w:t>
      </w:r>
      <w:r>
        <w:rPr>
          <w:sz w:val="22"/>
        </w:rPr>
        <w:t>não</w:t>
      </w:r>
      <w:r>
        <w:rPr>
          <w:spacing w:val="-12"/>
          <w:sz w:val="22"/>
        </w:rPr>
        <w:t xml:space="preserve"> </w:t>
      </w:r>
      <w:r>
        <w:rPr>
          <w:sz w:val="22"/>
        </w:rPr>
        <w:t>gera,</w:t>
      </w:r>
      <w:r>
        <w:rPr>
          <w:spacing w:val="-13"/>
          <w:sz w:val="22"/>
        </w:rPr>
        <w:t xml:space="preserve"> </w:t>
      </w:r>
      <w:r>
        <w:rPr>
          <w:sz w:val="22"/>
        </w:rPr>
        <w:t>por</w:t>
      </w:r>
      <w:r>
        <w:rPr>
          <w:spacing w:val="-12"/>
          <w:sz w:val="22"/>
        </w:rPr>
        <w:t xml:space="preserve"> </w:t>
      </w:r>
      <w:r>
        <w:rPr>
          <w:sz w:val="22"/>
        </w:rPr>
        <w:t>si</w:t>
      </w:r>
      <w:r>
        <w:rPr>
          <w:spacing w:val="-13"/>
          <w:sz w:val="22"/>
        </w:rPr>
        <w:t xml:space="preserve"> </w:t>
      </w:r>
      <w:r>
        <w:rPr>
          <w:sz w:val="22"/>
        </w:rPr>
        <w:t>só,</w:t>
      </w:r>
      <w:r>
        <w:rPr>
          <w:spacing w:val="-12"/>
          <w:sz w:val="22"/>
        </w:rPr>
        <w:t xml:space="preserve"> </w:t>
      </w:r>
      <w:r>
        <w:rPr>
          <w:sz w:val="22"/>
        </w:rPr>
        <w:t>obrigação</w:t>
      </w:r>
      <w:r>
        <w:rPr>
          <w:spacing w:val="-13"/>
          <w:sz w:val="22"/>
        </w:rPr>
        <w:t xml:space="preserve"> </w:t>
      </w:r>
      <w:r>
        <w:rPr>
          <w:sz w:val="22"/>
        </w:rPr>
        <w:t>de</w:t>
      </w:r>
      <w:r>
        <w:rPr>
          <w:spacing w:val="-12"/>
          <w:sz w:val="22"/>
        </w:rPr>
        <w:t xml:space="preserve"> </w:t>
      </w:r>
      <w:r>
        <w:rPr>
          <w:sz w:val="22"/>
        </w:rPr>
        <w:t>fornecimento</w:t>
      </w:r>
      <w:r>
        <w:rPr>
          <w:spacing w:val="-12"/>
          <w:sz w:val="22"/>
        </w:rPr>
        <w:t xml:space="preserve"> </w:t>
      </w:r>
      <w:r>
        <w:rPr>
          <w:sz w:val="22"/>
        </w:rPr>
        <w:t>ou</w:t>
      </w:r>
      <w:r>
        <w:rPr>
          <w:spacing w:val="-13"/>
          <w:sz w:val="22"/>
        </w:rPr>
        <w:t xml:space="preserve"> </w:t>
      </w:r>
      <w:r>
        <w:rPr>
          <w:sz w:val="22"/>
        </w:rPr>
        <w:t>execução. A efetiva contratação dependerá da emissão de documentos específicos de formalização de demanda (ordens</w:t>
      </w:r>
      <w:r>
        <w:rPr>
          <w:spacing w:val="-13"/>
          <w:sz w:val="22"/>
        </w:rPr>
        <w:t xml:space="preserve"> </w:t>
      </w:r>
      <w:r>
        <w:rPr>
          <w:sz w:val="22"/>
        </w:rPr>
        <w:t>de</w:t>
      </w:r>
      <w:r>
        <w:rPr>
          <w:spacing w:val="-12"/>
          <w:sz w:val="22"/>
        </w:rPr>
        <w:t xml:space="preserve"> </w:t>
      </w:r>
      <w:r>
        <w:rPr>
          <w:sz w:val="22"/>
        </w:rPr>
        <w:t>fornecimento,</w:t>
      </w:r>
      <w:r>
        <w:rPr>
          <w:spacing w:val="-13"/>
          <w:sz w:val="22"/>
        </w:rPr>
        <w:t xml:space="preserve"> </w:t>
      </w:r>
      <w:r>
        <w:rPr>
          <w:sz w:val="22"/>
        </w:rPr>
        <w:t>autorizações</w:t>
      </w:r>
      <w:r>
        <w:rPr>
          <w:spacing w:val="-12"/>
          <w:sz w:val="22"/>
        </w:rPr>
        <w:t xml:space="preserve"> </w:t>
      </w:r>
      <w:r>
        <w:rPr>
          <w:sz w:val="22"/>
        </w:rPr>
        <w:t>de</w:t>
      </w:r>
      <w:r>
        <w:rPr>
          <w:spacing w:val="-13"/>
          <w:sz w:val="22"/>
        </w:rPr>
        <w:t xml:space="preserve"> </w:t>
      </w:r>
      <w:r>
        <w:rPr>
          <w:sz w:val="22"/>
        </w:rPr>
        <w:t>fornecimento,</w:t>
      </w:r>
      <w:r>
        <w:rPr>
          <w:spacing w:val="-12"/>
          <w:sz w:val="22"/>
        </w:rPr>
        <w:t xml:space="preserve"> </w:t>
      </w:r>
      <w:r>
        <w:rPr>
          <w:sz w:val="22"/>
        </w:rPr>
        <w:t>contratos</w:t>
      </w:r>
      <w:r>
        <w:rPr>
          <w:spacing w:val="-13"/>
          <w:sz w:val="22"/>
        </w:rPr>
        <w:t xml:space="preserve"> </w:t>
      </w:r>
      <w:r>
        <w:rPr>
          <w:sz w:val="22"/>
        </w:rPr>
        <w:t>ou</w:t>
      </w:r>
      <w:r>
        <w:rPr>
          <w:spacing w:val="-12"/>
          <w:sz w:val="22"/>
        </w:rPr>
        <w:t xml:space="preserve"> </w:t>
      </w:r>
      <w:r>
        <w:rPr>
          <w:sz w:val="22"/>
        </w:rPr>
        <w:t>instrumentos</w:t>
      </w:r>
      <w:r>
        <w:rPr>
          <w:spacing w:val="-12"/>
          <w:sz w:val="22"/>
        </w:rPr>
        <w:t xml:space="preserve"> </w:t>
      </w:r>
      <w:r>
        <w:rPr>
          <w:sz w:val="22"/>
        </w:rPr>
        <w:t>equivalentes),</w:t>
      </w:r>
      <w:r>
        <w:rPr>
          <w:spacing w:val="-13"/>
          <w:sz w:val="22"/>
        </w:rPr>
        <w:t xml:space="preserve"> </w:t>
      </w:r>
      <w:r>
        <w:rPr>
          <w:sz w:val="22"/>
        </w:rPr>
        <w:t>nos</w:t>
      </w:r>
      <w:r>
        <w:rPr>
          <w:spacing w:val="-12"/>
          <w:sz w:val="22"/>
        </w:rPr>
        <w:t xml:space="preserve"> </w:t>
      </w:r>
      <w:r>
        <w:rPr>
          <w:sz w:val="22"/>
        </w:rPr>
        <w:t>quais, se for o caso, a Administração poderá avaliar a necessidade de garantia conforme as condições e riscos do contrato específico.</w:t>
      </w:r>
    </w:p>
    <w:p w14:paraId="4324E96C">
      <w:pPr>
        <w:pStyle w:val="3"/>
        <w:numPr>
          <w:ilvl w:val="1"/>
          <w:numId w:val="23"/>
        </w:numPr>
        <w:tabs>
          <w:tab w:val="left" w:pos="987"/>
        </w:tabs>
        <w:spacing w:before="121" w:after="0" w:line="240" w:lineRule="auto"/>
        <w:ind w:left="987" w:right="0" w:hanging="705"/>
        <w:jc w:val="both"/>
        <w:rPr>
          <w:u w:val="none"/>
        </w:rPr>
      </w:pPr>
      <w:r>
        <w:rPr>
          <w:u w:val="single"/>
        </w:rPr>
        <w:t>Natureza</w:t>
      </w:r>
      <w:r>
        <w:rPr>
          <w:spacing w:val="-4"/>
          <w:u w:val="single"/>
        </w:rPr>
        <w:t xml:space="preserve"> </w:t>
      </w:r>
      <w:r>
        <w:rPr>
          <w:u w:val="single"/>
        </w:rPr>
        <w:t>dos</w:t>
      </w:r>
      <w:r>
        <w:rPr>
          <w:spacing w:val="-4"/>
          <w:u w:val="single"/>
        </w:rPr>
        <w:t xml:space="preserve"> </w:t>
      </w:r>
      <w:r>
        <w:rPr>
          <w:u w:val="single"/>
        </w:rPr>
        <w:t>itens</w:t>
      </w:r>
      <w:r>
        <w:rPr>
          <w:spacing w:val="-4"/>
          <w:u w:val="single"/>
        </w:rPr>
        <w:t xml:space="preserve"> </w:t>
      </w:r>
      <w:r>
        <w:rPr>
          <w:u w:val="single"/>
        </w:rPr>
        <w:t>e</w:t>
      </w:r>
      <w:r>
        <w:rPr>
          <w:spacing w:val="-2"/>
          <w:u w:val="single"/>
        </w:rPr>
        <w:t xml:space="preserve"> </w:t>
      </w:r>
      <w:r>
        <w:rPr>
          <w:u w:val="single"/>
        </w:rPr>
        <w:t>risco</w:t>
      </w:r>
      <w:r>
        <w:rPr>
          <w:spacing w:val="-5"/>
          <w:u w:val="single"/>
        </w:rPr>
        <w:t xml:space="preserve"> </w:t>
      </w:r>
      <w:r>
        <w:rPr>
          <w:spacing w:val="-2"/>
          <w:u w:val="single"/>
        </w:rPr>
        <w:t>reduzido:</w:t>
      </w:r>
    </w:p>
    <w:p w14:paraId="0A96C322">
      <w:pPr>
        <w:pStyle w:val="8"/>
        <w:numPr>
          <w:ilvl w:val="2"/>
          <w:numId w:val="23"/>
        </w:numPr>
        <w:tabs>
          <w:tab w:val="left" w:pos="988"/>
        </w:tabs>
        <w:spacing w:before="121" w:after="0" w:line="240" w:lineRule="auto"/>
        <w:ind w:left="282" w:right="427" w:firstLine="0"/>
        <w:jc w:val="both"/>
        <w:rPr>
          <w:sz w:val="22"/>
        </w:rPr>
      </w:pPr>
      <w:r>
        <w:rPr>
          <w:sz w:val="22"/>
        </w:rPr>
        <w:t>Os itens objeto da ata, conforme descrito no Estudo Técnico Preliminar, não envolvem alto grau de complexidade técnica, elevado valor agregado ou risco relevante de inadimplemento, o que reforça a desnecessidade de exigência de garantia neste momento.</w:t>
      </w:r>
    </w:p>
    <w:p w14:paraId="6DA0AE6F">
      <w:pPr>
        <w:pStyle w:val="3"/>
        <w:numPr>
          <w:ilvl w:val="1"/>
          <w:numId w:val="23"/>
        </w:numPr>
        <w:tabs>
          <w:tab w:val="left" w:pos="987"/>
        </w:tabs>
        <w:spacing w:before="118" w:after="0" w:line="240" w:lineRule="auto"/>
        <w:ind w:left="987" w:right="0" w:hanging="705"/>
        <w:jc w:val="both"/>
        <w:rPr>
          <w:u w:val="none"/>
        </w:rPr>
      </w:pPr>
      <w:r>
        <w:rPr>
          <w:u w:val="single"/>
        </w:rPr>
        <w:t>Razoabilidade</w:t>
      </w:r>
      <w:r>
        <w:rPr>
          <w:spacing w:val="-4"/>
          <w:u w:val="single"/>
        </w:rPr>
        <w:t xml:space="preserve"> </w:t>
      </w:r>
      <w:r>
        <w:rPr>
          <w:u w:val="single"/>
        </w:rPr>
        <w:t>e</w:t>
      </w:r>
      <w:r>
        <w:rPr>
          <w:spacing w:val="-3"/>
          <w:u w:val="single"/>
        </w:rPr>
        <w:t xml:space="preserve"> </w:t>
      </w:r>
      <w:r>
        <w:rPr>
          <w:u w:val="single"/>
        </w:rPr>
        <w:t>fomento</w:t>
      </w:r>
      <w:r>
        <w:rPr>
          <w:spacing w:val="-4"/>
          <w:u w:val="single"/>
        </w:rPr>
        <w:t xml:space="preserve"> </w:t>
      </w:r>
      <w:r>
        <w:rPr>
          <w:u w:val="single"/>
        </w:rPr>
        <w:t>à</w:t>
      </w:r>
      <w:r>
        <w:rPr>
          <w:spacing w:val="-5"/>
          <w:u w:val="single"/>
        </w:rPr>
        <w:t xml:space="preserve"> </w:t>
      </w:r>
      <w:r>
        <w:rPr>
          <w:spacing w:val="-2"/>
          <w:u w:val="single"/>
        </w:rPr>
        <w:t>competitividade:</w:t>
      </w:r>
    </w:p>
    <w:p w14:paraId="67B52053">
      <w:pPr>
        <w:pStyle w:val="8"/>
        <w:numPr>
          <w:ilvl w:val="2"/>
          <w:numId w:val="23"/>
        </w:numPr>
        <w:tabs>
          <w:tab w:val="left" w:pos="988"/>
        </w:tabs>
        <w:spacing w:before="120" w:after="0" w:line="240" w:lineRule="auto"/>
        <w:ind w:left="282" w:right="422" w:firstLine="0"/>
        <w:jc w:val="both"/>
        <w:rPr>
          <w:sz w:val="22"/>
        </w:rPr>
      </w:pPr>
      <w:r>
        <w:rPr>
          <w:sz w:val="22"/>
        </w:rPr>
        <w:t>A</w:t>
      </w:r>
      <w:r>
        <w:rPr>
          <w:spacing w:val="-9"/>
          <w:sz w:val="22"/>
        </w:rPr>
        <w:t xml:space="preserve"> </w:t>
      </w:r>
      <w:r>
        <w:rPr>
          <w:sz w:val="22"/>
        </w:rPr>
        <w:t>não</w:t>
      </w:r>
      <w:r>
        <w:rPr>
          <w:spacing w:val="-7"/>
          <w:sz w:val="22"/>
        </w:rPr>
        <w:t xml:space="preserve"> </w:t>
      </w:r>
      <w:r>
        <w:rPr>
          <w:sz w:val="22"/>
        </w:rPr>
        <w:t>exigência</w:t>
      </w:r>
      <w:r>
        <w:rPr>
          <w:spacing w:val="-9"/>
          <w:sz w:val="22"/>
        </w:rPr>
        <w:t xml:space="preserve"> </w:t>
      </w:r>
      <w:r>
        <w:rPr>
          <w:sz w:val="22"/>
        </w:rPr>
        <w:t>de</w:t>
      </w:r>
      <w:r>
        <w:rPr>
          <w:spacing w:val="-7"/>
          <w:sz w:val="22"/>
        </w:rPr>
        <w:t xml:space="preserve"> </w:t>
      </w:r>
      <w:r>
        <w:rPr>
          <w:sz w:val="22"/>
        </w:rPr>
        <w:t>garantia</w:t>
      </w:r>
      <w:r>
        <w:rPr>
          <w:spacing w:val="-10"/>
          <w:sz w:val="22"/>
        </w:rPr>
        <w:t xml:space="preserve"> </w:t>
      </w:r>
      <w:r>
        <w:rPr>
          <w:sz w:val="22"/>
        </w:rPr>
        <w:t>evita</w:t>
      </w:r>
      <w:r>
        <w:rPr>
          <w:spacing w:val="-8"/>
          <w:sz w:val="22"/>
        </w:rPr>
        <w:t xml:space="preserve"> </w:t>
      </w:r>
      <w:r>
        <w:rPr>
          <w:sz w:val="22"/>
        </w:rPr>
        <w:t>a</w:t>
      </w:r>
      <w:r>
        <w:rPr>
          <w:spacing w:val="-8"/>
          <w:sz w:val="22"/>
        </w:rPr>
        <w:t xml:space="preserve"> </w:t>
      </w:r>
      <w:r>
        <w:rPr>
          <w:sz w:val="22"/>
        </w:rPr>
        <w:t>oneração</w:t>
      </w:r>
      <w:r>
        <w:rPr>
          <w:spacing w:val="-7"/>
          <w:sz w:val="22"/>
        </w:rPr>
        <w:t xml:space="preserve"> </w:t>
      </w:r>
      <w:r>
        <w:rPr>
          <w:sz w:val="22"/>
        </w:rPr>
        <w:t>excessiva</w:t>
      </w:r>
      <w:r>
        <w:rPr>
          <w:spacing w:val="-11"/>
          <w:sz w:val="22"/>
        </w:rPr>
        <w:t xml:space="preserve"> </w:t>
      </w:r>
      <w:r>
        <w:rPr>
          <w:sz w:val="22"/>
        </w:rPr>
        <w:t>dos</w:t>
      </w:r>
      <w:r>
        <w:rPr>
          <w:spacing w:val="-8"/>
          <w:sz w:val="22"/>
        </w:rPr>
        <w:t xml:space="preserve"> </w:t>
      </w:r>
      <w:r>
        <w:rPr>
          <w:sz w:val="22"/>
        </w:rPr>
        <w:t>licitantes,</w:t>
      </w:r>
      <w:r>
        <w:rPr>
          <w:spacing w:val="-8"/>
          <w:sz w:val="22"/>
        </w:rPr>
        <w:t xml:space="preserve"> </w:t>
      </w:r>
      <w:r>
        <w:rPr>
          <w:sz w:val="22"/>
        </w:rPr>
        <w:t>incentiva</w:t>
      </w:r>
      <w:r>
        <w:rPr>
          <w:spacing w:val="-8"/>
          <w:sz w:val="22"/>
        </w:rPr>
        <w:t xml:space="preserve"> </w:t>
      </w:r>
      <w:r>
        <w:rPr>
          <w:sz w:val="22"/>
        </w:rPr>
        <w:t>maior</w:t>
      </w:r>
      <w:r>
        <w:rPr>
          <w:spacing w:val="-8"/>
          <w:sz w:val="22"/>
        </w:rPr>
        <w:t xml:space="preserve"> </w:t>
      </w:r>
      <w:r>
        <w:rPr>
          <w:sz w:val="22"/>
        </w:rPr>
        <w:t>participação</w:t>
      </w:r>
      <w:r>
        <w:rPr>
          <w:spacing w:val="-7"/>
          <w:sz w:val="22"/>
        </w:rPr>
        <w:t xml:space="preserve"> </w:t>
      </w:r>
      <w:r>
        <w:rPr>
          <w:sz w:val="22"/>
        </w:rPr>
        <w:t>de microempresas e empresas de pequeno porte e atende ao princípio da razoabilidade, especialmente em contratações de menor vulto, promovendo, assim, maior competitividade no certame.</w:t>
      </w:r>
    </w:p>
    <w:p w14:paraId="16B687A9">
      <w:pPr>
        <w:pStyle w:val="3"/>
        <w:numPr>
          <w:ilvl w:val="1"/>
          <w:numId w:val="23"/>
        </w:numPr>
        <w:tabs>
          <w:tab w:val="left" w:pos="987"/>
        </w:tabs>
        <w:spacing w:before="121" w:after="0" w:line="240" w:lineRule="auto"/>
        <w:ind w:left="987" w:right="0" w:hanging="705"/>
        <w:jc w:val="both"/>
        <w:rPr>
          <w:u w:val="none"/>
        </w:rPr>
      </w:pPr>
      <w:r>
        <w:rPr>
          <w:u w:val="single"/>
        </w:rPr>
        <w:t>Economia</w:t>
      </w:r>
      <w:r>
        <w:rPr>
          <w:spacing w:val="-6"/>
          <w:u w:val="single"/>
        </w:rPr>
        <w:t xml:space="preserve"> </w:t>
      </w:r>
      <w:r>
        <w:rPr>
          <w:u w:val="single"/>
        </w:rPr>
        <w:t>e</w:t>
      </w:r>
      <w:r>
        <w:rPr>
          <w:spacing w:val="-5"/>
          <w:u w:val="single"/>
        </w:rPr>
        <w:t xml:space="preserve"> </w:t>
      </w:r>
      <w:r>
        <w:rPr>
          <w:u w:val="single"/>
        </w:rPr>
        <w:t>desburocratização</w:t>
      </w:r>
      <w:r>
        <w:rPr>
          <w:spacing w:val="-5"/>
          <w:u w:val="single"/>
        </w:rPr>
        <w:t xml:space="preserve"> </w:t>
      </w:r>
      <w:r>
        <w:rPr>
          <w:u w:val="single"/>
        </w:rPr>
        <w:t>do</w:t>
      </w:r>
      <w:r>
        <w:rPr>
          <w:spacing w:val="-7"/>
          <w:u w:val="single"/>
        </w:rPr>
        <w:t xml:space="preserve"> </w:t>
      </w:r>
      <w:r>
        <w:rPr>
          <w:u w:val="single"/>
        </w:rPr>
        <w:t>processo</w:t>
      </w:r>
      <w:r>
        <w:rPr>
          <w:spacing w:val="-7"/>
          <w:u w:val="single"/>
        </w:rPr>
        <w:t xml:space="preserve"> </w:t>
      </w:r>
      <w:r>
        <w:rPr>
          <w:spacing w:val="-2"/>
          <w:u w:val="single"/>
        </w:rPr>
        <w:t>licitatório:</w:t>
      </w:r>
    </w:p>
    <w:p w14:paraId="157C96B7">
      <w:pPr>
        <w:pStyle w:val="8"/>
        <w:numPr>
          <w:ilvl w:val="2"/>
          <w:numId w:val="23"/>
        </w:numPr>
        <w:tabs>
          <w:tab w:val="left" w:pos="988"/>
        </w:tabs>
        <w:spacing w:before="120" w:after="0" w:line="240" w:lineRule="auto"/>
        <w:ind w:left="282" w:right="422" w:firstLine="0"/>
        <w:jc w:val="both"/>
        <w:rPr>
          <w:sz w:val="22"/>
        </w:rPr>
      </w:pPr>
      <w:r>
        <w:rPr>
          <w:sz w:val="22"/>
        </w:rPr>
        <w:t>A exigência de garantia, ainda que facultativa, impõe custos operacionais e burocráticos tanto ao licitante</w:t>
      </w:r>
      <w:r>
        <w:rPr>
          <w:spacing w:val="-6"/>
          <w:sz w:val="22"/>
        </w:rPr>
        <w:t xml:space="preserve"> </w:t>
      </w:r>
      <w:r>
        <w:rPr>
          <w:sz w:val="22"/>
        </w:rPr>
        <w:t>quanto</w:t>
      </w:r>
      <w:r>
        <w:rPr>
          <w:spacing w:val="-5"/>
          <w:sz w:val="22"/>
        </w:rPr>
        <w:t xml:space="preserve"> </w:t>
      </w:r>
      <w:r>
        <w:rPr>
          <w:sz w:val="22"/>
        </w:rPr>
        <w:t>à</w:t>
      </w:r>
      <w:r>
        <w:rPr>
          <w:spacing w:val="-7"/>
          <w:sz w:val="22"/>
        </w:rPr>
        <w:t xml:space="preserve"> </w:t>
      </w:r>
      <w:r>
        <w:rPr>
          <w:sz w:val="22"/>
        </w:rPr>
        <w:t>Administração</w:t>
      </w:r>
      <w:r>
        <w:rPr>
          <w:spacing w:val="-6"/>
          <w:sz w:val="22"/>
        </w:rPr>
        <w:t xml:space="preserve"> </w:t>
      </w:r>
      <w:r>
        <w:rPr>
          <w:sz w:val="22"/>
        </w:rPr>
        <w:t>(análise,</w:t>
      </w:r>
      <w:r>
        <w:rPr>
          <w:spacing w:val="-6"/>
          <w:sz w:val="22"/>
        </w:rPr>
        <w:t xml:space="preserve"> </w:t>
      </w:r>
      <w:r>
        <w:rPr>
          <w:sz w:val="22"/>
        </w:rPr>
        <w:t>liberação,</w:t>
      </w:r>
      <w:r>
        <w:rPr>
          <w:spacing w:val="-9"/>
          <w:sz w:val="22"/>
        </w:rPr>
        <w:t xml:space="preserve"> </w:t>
      </w:r>
      <w:r>
        <w:rPr>
          <w:sz w:val="22"/>
        </w:rPr>
        <w:t>controle,</w:t>
      </w:r>
      <w:r>
        <w:rPr>
          <w:spacing w:val="-6"/>
          <w:sz w:val="22"/>
        </w:rPr>
        <w:t xml:space="preserve"> </w:t>
      </w:r>
      <w:r>
        <w:rPr>
          <w:sz w:val="22"/>
        </w:rPr>
        <w:t>eventual</w:t>
      </w:r>
      <w:r>
        <w:rPr>
          <w:spacing w:val="-9"/>
          <w:sz w:val="22"/>
        </w:rPr>
        <w:t xml:space="preserve"> </w:t>
      </w:r>
      <w:r>
        <w:rPr>
          <w:sz w:val="22"/>
        </w:rPr>
        <w:t>execução),</w:t>
      </w:r>
      <w:r>
        <w:rPr>
          <w:spacing w:val="-6"/>
          <w:sz w:val="22"/>
        </w:rPr>
        <w:t xml:space="preserve"> </w:t>
      </w:r>
      <w:r>
        <w:rPr>
          <w:sz w:val="22"/>
        </w:rPr>
        <w:t>o</w:t>
      </w:r>
      <w:r>
        <w:rPr>
          <w:spacing w:val="-5"/>
          <w:sz w:val="22"/>
        </w:rPr>
        <w:t xml:space="preserve"> </w:t>
      </w:r>
      <w:r>
        <w:rPr>
          <w:sz w:val="22"/>
        </w:rPr>
        <w:t>que</w:t>
      </w:r>
      <w:r>
        <w:rPr>
          <w:spacing w:val="-6"/>
          <w:sz w:val="22"/>
        </w:rPr>
        <w:t xml:space="preserve"> </w:t>
      </w:r>
      <w:r>
        <w:rPr>
          <w:sz w:val="22"/>
        </w:rPr>
        <w:t>contraria</w:t>
      </w:r>
      <w:r>
        <w:rPr>
          <w:spacing w:val="-10"/>
          <w:sz w:val="22"/>
        </w:rPr>
        <w:t xml:space="preserve"> </w:t>
      </w:r>
      <w:r>
        <w:rPr>
          <w:sz w:val="22"/>
        </w:rPr>
        <w:t>o</w:t>
      </w:r>
      <w:r>
        <w:rPr>
          <w:spacing w:val="-8"/>
          <w:sz w:val="22"/>
        </w:rPr>
        <w:t xml:space="preserve"> </w:t>
      </w:r>
      <w:r>
        <w:rPr>
          <w:sz w:val="22"/>
        </w:rPr>
        <w:t>objetivo de simplificação e eficiência administrativa, principalmente em procedimentos voltados à formação de ata para aquisições padronizadas e de fornecimento contínuo.</w:t>
      </w:r>
    </w:p>
    <w:p w14:paraId="29C1E1E0">
      <w:pPr>
        <w:pStyle w:val="8"/>
        <w:numPr>
          <w:ilvl w:val="1"/>
          <w:numId w:val="23"/>
        </w:numPr>
        <w:tabs>
          <w:tab w:val="left" w:pos="987"/>
        </w:tabs>
        <w:spacing w:before="122" w:after="0" w:line="240" w:lineRule="auto"/>
        <w:ind w:left="282" w:right="425" w:firstLine="0"/>
        <w:jc w:val="both"/>
        <w:rPr>
          <w:sz w:val="22"/>
        </w:rPr>
      </w:pPr>
      <w:r>
        <w:rPr>
          <w:sz w:val="22"/>
        </w:rPr>
        <w:t>Diante</w:t>
      </w:r>
      <w:r>
        <w:rPr>
          <w:spacing w:val="-8"/>
          <w:sz w:val="22"/>
        </w:rPr>
        <w:t xml:space="preserve"> </w:t>
      </w:r>
      <w:r>
        <w:rPr>
          <w:sz w:val="22"/>
        </w:rPr>
        <w:t>do</w:t>
      </w:r>
      <w:r>
        <w:rPr>
          <w:spacing w:val="-8"/>
          <w:sz w:val="22"/>
        </w:rPr>
        <w:t xml:space="preserve"> </w:t>
      </w:r>
      <w:r>
        <w:rPr>
          <w:sz w:val="22"/>
        </w:rPr>
        <w:t>exposto,</w:t>
      </w:r>
      <w:r>
        <w:rPr>
          <w:spacing w:val="-9"/>
          <w:sz w:val="22"/>
        </w:rPr>
        <w:t xml:space="preserve"> </w:t>
      </w:r>
      <w:r>
        <w:rPr>
          <w:sz w:val="22"/>
        </w:rPr>
        <w:t>e</w:t>
      </w:r>
      <w:r>
        <w:rPr>
          <w:spacing w:val="-6"/>
          <w:sz w:val="22"/>
        </w:rPr>
        <w:t xml:space="preserve"> </w:t>
      </w:r>
      <w:r>
        <w:rPr>
          <w:sz w:val="22"/>
        </w:rPr>
        <w:t>com</w:t>
      </w:r>
      <w:r>
        <w:rPr>
          <w:spacing w:val="-6"/>
          <w:sz w:val="22"/>
        </w:rPr>
        <w:t xml:space="preserve"> </w:t>
      </w:r>
      <w:r>
        <w:rPr>
          <w:sz w:val="22"/>
        </w:rPr>
        <w:t>fundamento</w:t>
      </w:r>
      <w:r>
        <w:rPr>
          <w:spacing w:val="-5"/>
          <w:sz w:val="22"/>
        </w:rPr>
        <w:t xml:space="preserve"> </w:t>
      </w:r>
      <w:r>
        <w:rPr>
          <w:sz w:val="22"/>
        </w:rPr>
        <w:t>no</w:t>
      </w:r>
      <w:r>
        <w:rPr>
          <w:spacing w:val="-8"/>
          <w:sz w:val="22"/>
        </w:rPr>
        <w:t xml:space="preserve"> </w:t>
      </w:r>
      <w:r>
        <w:rPr>
          <w:sz w:val="22"/>
        </w:rPr>
        <w:t>art.</w:t>
      </w:r>
      <w:r>
        <w:rPr>
          <w:spacing w:val="-9"/>
          <w:sz w:val="22"/>
        </w:rPr>
        <w:t xml:space="preserve"> </w:t>
      </w:r>
      <w:r>
        <w:rPr>
          <w:sz w:val="22"/>
        </w:rPr>
        <w:t>96</w:t>
      </w:r>
      <w:r>
        <w:rPr>
          <w:spacing w:val="-6"/>
          <w:sz w:val="22"/>
        </w:rPr>
        <w:t xml:space="preserve"> </w:t>
      </w:r>
      <w:r>
        <w:rPr>
          <w:sz w:val="22"/>
        </w:rPr>
        <w:t>da</w:t>
      </w:r>
      <w:r>
        <w:rPr>
          <w:spacing w:val="-9"/>
          <w:sz w:val="22"/>
        </w:rPr>
        <w:t xml:space="preserve"> </w:t>
      </w:r>
      <w:r>
        <w:rPr>
          <w:sz w:val="22"/>
        </w:rPr>
        <w:t>Lei</w:t>
      </w:r>
      <w:r>
        <w:rPr>
          <w:spacing w:val="-7"/>
          <w:sz w:val="22"/>
        </w:rPr>
        <w:t xml:space="preserve"> </w:t>
      </w:r>
      <w:r>
        <w:rPr>
          <w:sz w:val="22"/>
        </w:rPr>
        <w:t>nº</w:t>
      </w:r>
      <w:r>
        <w:rPr>
          <w:spacing w:val="-6"/>
          <w:sz w:val="22"/>
        </w:rPr>
        <w:t xml:space="preserve"> </w:t>
      </w:r>
      <w:r>
        <w:rPr>
          <w:sz w:val="22"/>
        </w:rPr>
        <w:t>14.133/2021,</w:t>
      </w:r>
      <w:r>
        <w:rPr>
          <w:spacing w:val="-9"/>
          <w:sz w:val="22"/>
        </w:rPr>
        <w:t xml:space="preserve"> </w:t>
      </w:r>
      <w:r>
        <w:rPr>
          <w:sz w:val="22"/>
        </w:rPr>
        <w:t>não</w:t>
      </w:r>
      <w:r>
        <w:rPr>
          <w:spacing w:val="-8"/>
          <w:sz w:val="22"/>
        </w:rPr>
        <w:t xml:space="preserve"> </w:t>
      </w:r>
      <w:r>
        <w:rPr>
          <w:sz w:val="22"/>
        </w:rPr>
        <w:t>será</w:t>
      </w:r>
      <w:r>
        <w:rPr>
          <w:spacing w:val="-11"/>
          <w:sz w:val="22"/>
        </w:rPr>
        <w:t xml:space="preserve"> </w:t>
      </w:r>
      <w:r>
        <w:rPr>
          <w:sz w:val="22"/>
        </w:rPr>
        <w:t>exigida</w:t>
      </w:r>
      <w:r>
        <w:rPr>
          <w:spacing w:val="-7"/>
          <w:sz w:val="22"/>
        </w:rPr>
        <w:t xml:space="preserve"> </w:t>
      </w:r>
      <w:r>
        <w:rPr>
          <w:sz w:val="22"/>
        </w:rPr>
        <w:t>a</w:t>
      </w:r>
      <w:r>
        <w:rPr>
          <w:spacing w:val="-7"/>
          <w:sz w:val="22"/>
        </w:rPr>
        <w:t xml:space="preserve"> </w:t>
      </w:r>
      <w:r>
        <w:rPr>
          <w:sz w:val="22"/>
        </w:rPr>
        <w:t>prestação de garantia de contratação neste procedimento licitatório, tendo em vista a modalidade de Registro de Preços, o risco reduzido do objeto, a inexistência de obrigação imediata, bem como a busca pela economicidade, desburocratização e ampliação da competitividade.</w:t>
      </w:r>
    </w:p>
    <w:p w14:paraId="3571E7AB">
      <w:pPr>
        <w:pStyle w:val="6"/>
        <w:jc w:val="left"/>
        <w:rPr>
          <w:sz w:val="8"/>
        </w:rPr>
      </w:pPr>
      <w:r>
        <w:rPr>
          <w:sz w:val="8"/>
        </w:rPr>
        <mc:AlternateContent>
          <mc:Choice Requires="wps">
            <w:drawing>
              <wp:anchor distT="0" distB="0" distL="0" distR="0" simplePos="0" relativeHeight="251677696" behindDoc="1" locked="0" layoutInCell="1" allowOverlap="1">
                <wp:simplePos x="0" y="0"/>
                <wp:positionH relativeFrom="page">
                  <wp:posOffset>701040</wp:posOffset>
                </wp:positionH>
                <wp:positionV relativeFrom="paragraph">
                  <wp:posOffset>76835</wp:posOffset>
                </wp:positionV>
                <wp:extent cx="6158230" cy="170815"/>
                <wp:effectExtent l="0" t="0" r="0" b="0"/>
                <wp:wrapTopAndBottom/>
                <wp:docPr id="37" name="Textbox 37"/>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00B63FCE">
                            <w:pPr>
                              <w:tabs>
                                <w:tab w:val="left" w:pos="737"/>
                              </w:tabs>
                              <w:spacing w:before="0" w:line="265" w:lineRule="exact"/>
                              <w:ind w:left="28" w:right="0" w:firstLine="0"/>
                              <w:jc w:val="left"/>
                              <w:rPr>
                                <w:b/>
                                <w:color w:val="000000"/>
                                <w:sz w:val="22"/>
                              </w:rPr>
                            </w:pPr>
                            <w:r>
                              <w:rPr>
                                <w:b/>
                                <w:color w:val="000000"/>
                                <w:spacing w:val="-5"/>
                                <w:sz w:val="22"/>
                              </w:rPr>
                              <w:t>8.</w:t>
                            </w:r>
                            <w:r>
                              <w:rPr>
                                <w:b/>
                                <w:color w:val="000000"/>
                                <w:sz w:val="22"/>
                              </w:rPr>
                              <w:tab/>
                            </w:r>
                            <w:r>
                              <w:rPr>
                                <w:b/>
                                <w:color w:val="000000"/>
                                <w:sz w:val="22"/>
                              </w:rPr>
                              <w:t>JUSTIFICATIVA</w:t>
                            </w:r>
                            <w:r>
                              <w:rPr>
                                <w:b/>
                                <w:color w:val="000000"/>
                                <w:spacing w:val="-7"/>
                                <w:sz w:val="22"/>
                              </w:rPr>
                              <w:t xml:space="preserve"> </w:t>
                            </w:r>
                            <w:r>
                              <w:rPr>
                                <w:b/>
                                <w:color w:val="000000"/>
                                <w:sz w:val="22"/>
                              </w:rPr>
                              <w:t>PARA</w:t>
                            </w:r>
                            <w:r>
                              <w:rPr>
                                <w:b/>
                                <w:color w:val="000000"/>
                                <w:spacing w:val="-7"/>
                                <w:sz w:val="22"/>
                              </w:rPr>
                              <w:t xml:space="preserve"> </w:t>
                            </w:r>
                            <w:r>
                              <w:rPr>
                                <w:b/>
                                <w:color w:val="000000"/>
                                <w:sz w:val="22"/>
                              </w:rPr>
                              <w:t>EVENTUAL</w:t>
                            </w:r>
                            <w:r>
                              <w:rPr>
                                <w:b/>
                                <w:color w:val="000000"/>
                                <w:spacing w:val="-6"/>
                                <w:sz w:val="22"/>
                              </w:rPr>
                              <w:t xml:space="preserve"> </w:t>
                            </w:r>
                            <w:r>
                              <w:rPr>
                                <w:b/>
                                <w:color w:val="000000"/>
                                <w:sz w:val="22"/>
                              </w:rPr>
                              <w:t>EXIGÊNCIA</w:t>
                            </w:r>
                            <w:r>
                              <w:rPr>
                                <w:b/>
                                <w:color w:val="000000"/>
                                <w:spacing w:val="-7"/>
                                <w:sz w:val="22"/>
                              </w:rPr>
                              <w:t xml:space="preserve"> </w:t>
                            </w:r>
                            <w:r>
                              <w:rPr>
                                <w:b/>
                                <w:color w:val="000000"/>
                                <w:sz w:val="22"/>
                              </w:rPr>
                              <w:t>DE</w:t>
                            </w:r>
                            <w:r>
                              <w:rPr>
                                <w:b/>
                                <w:color w:val="000000"/>
                                <w:spacing w:val="-6"/>
                                <w:sz w:val="22"/>
                              </w:rPr>
                              <w:t xml:space="preserve"> </w:t>
                            </w:r>
                            <w:r>
                              <w:rPr>
                                <w:b/>
                                <w:color w:val="000000"/>
                                <w:spacing w:val="-2"/>
                                <w:sz w:val="22"/>
                              </w:rPr>
                              <w:t>AMOSTRA</w:t>
                            </w:r>
                          </w:p>
                        </w:txbxContent>
                      </wps:txbx>
                      <wps:bodyPr wrap="square" lIns="0" tIns="0" rIns="0" bIns="0" rtlCol="0">
                        <a:noAutofit/>
                      </wps:bodyPr>
                    </wps:wsp>
                  </a:graphicData>
                </a:graphic>
              </wp:anchor>
            </w:drawing>
          </mc:Choice>
          <mc:Fallback>
            <w:pict>
              <v:shape id="Textbox 37" o:spid="_x0000_s1026" o:spt="202" type="#_x0000_t202" style="position:absolute;left:0pt;margin-left:55.2pt;margin-top:6.05pt;height:13.45pt;width:484.9pt;mso-position-horizontal-relative:page;mso-wrap-distance-bottom:0pt;mso-wrap-distance-top:0pt;z-index:-251638784;mso-width-relative:page;mso-height-relative:page;" fillcolor="#F1F1F1" filled="t" stroked="f" coordsize="21600,21600" o:gfxdata="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RmMfdYAAAAKAQAADwAAAAAAAAABACAAAAAiAAAAZHJz&#10;L2Rvd25yZXYueG1sUEsBAhQAFAAAAAgAh07iQJohXTzNAQAAqgMAAA4AAAAAAAAAAQAgAAAAJQEA&#10;AGRycy9lMm9Eb2MueG1sUEsFBgAAAAAGAAYAWQEAAGQFAAAAAA==&#10;">
                <v:fill on="t" focussize="0,0"/>
                <v:stroke on="f"/>
                <v:imagedata o:title=""/>
                <o:lock v:ext="edit" aspectratio="f"/>
                <v:textbox inset="0mm,0mm,0mm,0mm">
                  <w:txbxContent>
                    <w:p w14:paraId="00B63FCE">
                      <w:pPr>
                        <w:tabs>
                          <w:tab w:val="left" w:pos="737"/>
                        </w:tabs>
                        <w:spacing w:before="0" w:line="265" w:lineRule="exact"/>
                        <w:ind w:left="28" w:right="0" w:firstLine="0"/>
                        <w:jc w:val="left"/>
                        <w:rPr>
                          <w:b/>
                          <w:color w:val="000000"/>
                          <w:sz w:val="22"/>
                        </w:rPr>
                      </w:pPr>
                      <w:r>
                        <w:rPr>
                          <w:b/>
                          <w:color w:val="000000"/>
                          <w:spacing w:val="-5"/>
                          <w:sz w:val="22"/>
                        </w:rPr>
                        <w:t>8.</w:t>
                      </w:r>
                      <w:r>
                        <w:rPr>
                          <w:b/>
                          <w:color w:val="000000"/>
                          <w:sz w:val="22"/>
                        </w:rPr>
                        <w:tab/>
                      </w:r>
                      <w:r>
                        <w:rPr>
                          <w:b/>
                          <w:color w:val="000000"/>
                          <w:sz w:val="22"/>
                        </w:rPr>
                        <w:t>JUSTIFICATIVA</w:t>
                      </w:r>
                      <w:r>
                        <w:rPr>
                          <w:b/>
                          <w:color w:val="000000"/>
                          <w:spacing w:val="-7"/>
                          <w:sz w:val="22"/>
                        </w:rPr>
                        <w:t xml:space="preserve"> </w:t>
                      </w:r>
                      <w:r>
                        <w:rPr>
                          <w:b/>
                          <w:color w:val="000000"/>
                          <w:sz w:val="22"/>
                        </w:rPr>
                        <w:t>PARA</w:t>
                      </w:r>
                      <w:r>
                        <w:rPr>
                          <w:b/>
                          <w:color w:val="000000"/>
                          <w:spacing w:val="-7"/>
                          <w:sz w:val="22"/>
                        </w:rPr>
                        <w:t xml:space="preserve"> </w:t>
                      </w:r>
                      <w:r>
                        <w:rPr>
                          <w:b/>
                          <w:color w:val="000000"/>
                          <w:sz w:val="22"/>
                        </w:rPr>
                        <w:t>EVENTUAL</w:t>
                      </w:r>
                      <w:r>
                        <w:rPr>
                          <w:b/>
                          <w:color w:val="000000"/>
                          <w:spacing w:val="-6"/>
                          <w:sz w:val="22"/>
                        </w:rPr>
                        <w:t xml:space="preserve"> </w:t>
                      </w:r>
                      <w:r>
                        <w:rPr>
                          <w:b/>
                          <w:color w:val="000000"/>
                          <w:sz w:val="22"/>
                        </w:rPr>
                        <w:t>EXIGÊNCIA</w:t>
                      </w:r>
                      <w:r>
                        <w:rPr>
                          <w:b/>
                          <w:color w:val="000000"/>
                          <w:spacing w:val="-7"/>
                          <w:sz w:val="22"/>
                        </w:rPr>
                        <w:t xml:space="preserve"> </w:t>
                      </w:r>
                      <w:r>
                        <w:rPr>
                          <w:b/>
                          <w:color w:val="000000"/>
                          <w:sz w:val="22"/>
                        </w:rPr>
                        <w:t>DE</w:t>
                      </w:r>
                      <w:r>
                        <w:rPr>
                          <w:b/>
                          <w:color w:val="000000"/>
                          <w:spacing w:val="-6"/>
                          <w:sz w:val="22"/>
                        </w:rPr>
                        <w:t xml:space="preserve"> </w:t>
                      </w:r>
                      <w:r>
                        <w:rPr>
                          <w:b/>
                          <w:color w:val="000000"/>
                          <w:spacing w:val="-2"/>
                          <w:sz w:val="22"/>
                        </w:rPr>
                        <w:t>AMOSTRA</w:t>
                      </w:r>
                    </w:p>
                  </w:txbxContent>
                </v:textbox>
                <w10:wrap type="topAndBottom"/>
              </v:shape>
            </w:pict>
          </mc:Fallback>
        </mc:AlternateContent>
      </w:r>
    </w:p>
    <w:p w14:paraId="00CAE8A5">
      <w:pPr>
        <w:pStyle w:val="8"/>
        <w:numPr>
          <w:ilvl w:val="1"/>
          <w:numId w:val="24"/>
        </w:numPr>
        <w:tabs>
          <w:tab w:val="left" w:pos="987"/>
        </w:tabs>
        <w:spacing w:before="117" w:after="0" w:line="240" w:lineRule="auto"/>
        <w:ind w:left="282" w:right="420" w:firstLine="0"/>
        <w:jc w:val="both"/>
        <w:rPr>
          <w:sz w:val="22"/>
        </w:rPr>
      </w:pPr>
      <w:r>
        <w:rPr>
          <w:sz w:val="22"/>
        </w:rPr>
        <w:t>A</w:t>
      </w:r>
      <w:r>
        <w:rPr>
          <w:spacing w:val="-5"/>
          <w:sz w:val="22"/>
        </w:rPr>
        <w:t xml:space="preserve"> </w:t>
      </w:r>
      <w:r>
        <w:rPr>
          <w:sz w:val="22"/>
        </w:rPr>
        <w:t>exigência</w:t>
      </w:r>
      <w:r>
        <w:rPr>
          <w:spacing w:val="-4"/>
          <w:sz w:val="22"/>
        </w:rPr>
        <w:t xml:space="preserve"> </w:t>
      </w:r>
      <w:r>
        <w:rPr>
          <w:sz w:val="22"/>
        </w:rPr>
        <w:t>de</w:t>
      </w:r>
      <w:r>
        <w:rPr>
          <w:spacing w:val="-6"/>
          <w:sz w:val="22"/>
        </w:rPr>
        <w:t xml:space="preserve"> </w:t>
      </w:r>
      <w:r>
        <w:rPr>
          <w:sz w:val="22"/>
        </w:rPr>
        <w:t>amostra</w:t>
      </w:r>
      <w:r>
        <w:rPr>
          <w:spacing w:val="-7"/>
          <w:sz w:val="22"/>
        </w:rPr>
        <w:t xml:space="preserve"> </w:t>
      </w:r>
      <w:r>
        <w:rPr>
          <w:sz w:val="22"/>
        </w:rPr>
        <w:t>poderá</w:t>
      </w:r>
      <w:r>
        <w:rPr>
          <w:spacing w:val="-4"/>
          <w:sz w:val="22"/>
        </w:rPr>
        <w:t xml:space="preserve"> </w:t>
      </w:r>
      <w:r>
        <w:rPr>
          <w:sz w:val="22"/>
        </w:rPr>
        <w:t>ser</w:t>
      </w:r>
      <w:r>
        <w:rPr>
          <w:spacing w:val="-4"/>
          <w:sz w:val="22"/>
        </w:rPr>
        <w:t xml:space="preserve"> </w:t>
      </w:r>
      <w:r>
        <w:rPr>
          <w:sz w:val="22"/>
        </w:rPr>
        <w:t>adotada</w:t>
      </w:r>
      <w:r>
        <w:rPr>
          <w:spacing w:val="-7"/>
          <w:sz w:val="22"/>
        </w:rPr>
        <w:t xml:space="preserve"> </w:t>
      </w:r>
      <w:r>
        <w:rPr>
          <w:sz w:val="22"/>
        </w:rPr>
        <w:t>a</w:t>
      </w:r>
      <w:r>
        <w:rPr>
          <w:spacing w:val="-4"/>
          <w:sz w:val="22"/>
        </w:rPr>
        <w:t xml:space="preserve"> </w:t>
      </w:r>
      <w:r>
        <w:rPr>
          <w:sz w:val="22"/>
        </w:rPr>
        <w:t>critério</w:t>
      </w:r>
      <w:r>
        <w:rPr>
          <w:spacing w:val="-5"/>
          <w:sz w:val="22"/>
        </w:rPr>
        <w:t xml:space="preserve"> </w:t>
      </w:r>
      <w:r>
        <w:rPr>
          <w:sz w:val="22"/>
        </w:rPr>
        <w:t>da</w:t>
      </w:r>
      <w:r>
        <w:rPr>
          <w:spacing w:val="-4"/>
          <w:sz w:val="22"/>
        </w:rPr>
        <w:t xml:space="preserve"> </w:t>
      </w:r>
      <w:r>
        <w:rPr>
          <w:sz w:val="22"/>
        </w:rPr>
        <w:t>Administração,</w:t>
      </w:r>
      <w:r>
        <w:rPr>
          <w:spacing w:val="-7"/>
          <w:sz w:val="22"/>
        </w:rPr>
        <w:t xml:space="preserve"> </w:t>
      </w:r>
      <w:r>
        <w:rPr>
          <w:sz w:val="22"/>
        </w:rPr>
        <w:t>com</w:t>
      </w:r>
      <w:r>
        <w:rPr>
          <w:spacing w:val="-6"/>
          <w:sz w:val="22"/>
        </w:rPr>
        <w:t xml:space="preserve"> </w:t>
      </w:r>
      <w:r>
        <w:rPr>
          <w:sz w:val="22"/>
        </w:rPr>
        <w:t>o</w:t>
      </w:r>
      <w:r>
        <w:rPr>
          <w:spacing w:val="-5"/>
          <w:sz w:val="22"/>
        </w:rPr>
        <w:t xml:space="preserve"> </w:t>
      </w:r>
      <w:r>
        <w:rPr>
          <w:sz w:val="22"/>
        </w:rPr>
        <w:t>objetivo</w:t>
      </w:r>
      <w:r>
        <w:rPr>
          <w:spacing w:val="-3"/>
          <w:sz w:val="22"/>
        </w:rPr>
        <w:t xml:space="preserve"> </w:t>
      </w:r>
      <w:r>
        <w:rPr>
          <w:sz w:val="22"/>
        </w:rPr>
        <w:t>de</w:t>
      </w:r>
      <w:r>
        <w:rPr>
          <w:spacing w:val="-6"/>
          <w:sz w:val="22"/>
        </w:rPr>
        <w:t xml:space="preserve"> </w:t>
      </w:r>
      <w:r>
        <w:rPr>
          <w:sz w:val="22"/>
        </w:rPr>
        <w:t>verificar</w:t>
      </w:r>
      <w:r>
        <w:rPr>
          <w:spacing w:val="-7"/>
          <w:sz w:val="22"/>
        </w:rPr>
        <w:t xml:space="preserve"> </w:t>
      </w:r>
      <w:r>
        <w:rPr>
          <w:sz w:val="22"/>
        </w:rPr>
        <w:t>a compatibilidade</w:t>
      </w:r>
      <w:r>
        <w:rPr>
          <w:spacing w:val="-2"/>
          <w:sz w:val="22"/>
        </w:rPr>
        <w:t xml:space="preserve"> </w:t>
      </w:r>
      <w:r>
        <w:rPr>
          <w:sz w:val="22"/>
        </w:rPr>
        <w:t>do</w:t>
      </w:r>
      <w:r>
        <w:rPr>
          <w:spacing w:val="-1"/>
          <w:sz w:val="22"/>
        </w:rPr>
        <w:t xml:space="preserve"> </w:t>
      </w:r>
      <w:r>
        <w:rPr>
          <w:sz w:val="22"/>
        </w:rPr>
        <w:t>item</w:t>
      </w:r>
      <w:r>
        <w:rPr>
          <w:spacing w:val="-3"/>
          <w:sz w:val="22"/>
        </w:rPr>
        <w:t xml:space="preserve"> </w:t>
      </w:r>
      <w:r>
        <w:rPr>
          <w:sz w:val="22"/>
        </w:rPr>
        <w:t>ofertado</w:t>
      </w:r>
      <w:r>
        <w:rPr>
          <w:spacing w:val="-4"/>
          <w:sz w:val="22"/>
        </w:rPr>
        <w:t xml:space="preserve"> </w:t>
      </w:r>
      <w:r>
        <w:rPr>
          <w:sz w:val="22"/>
        </w:rPr>
        <w:t>com</w:t>
      </w:r>
      <w:r>
        <w:rPr>
          <w:spacing w:val="-4"/>
          <w:sz w:val="22"/>
        </w:rPr>
        <w:t xml:space="preserve"> </w:t>
      </w:r>
      <w:r>
        <w:rPr>
          <w:sz w:val="22"/>
        </w:rPr>
        <w:t>as</w:t>
      </w:r>
      <w:r>
        <w:rPr>
          <w:spacing w:val="-4"/>
          <w:sz w:val="22"/>
        </w:rPr>
        <w:t xml:space="preserve"> </w:t>
      </w:r>
      <w:r>
        <w:rPr>
          <w:sz w:val="22"/>
        </w:rPr>
        <w:t>especificações</w:t>
      </w:r>
      <w:r>
        <w:rPr>
          <w:spacing w:val="-1"/>
          <w:sz w:val="22"/>
        </w:rPr>
        <w:t xml:space="preserve"> </w:t>
      </w:r>
      <w:r>
        <w:rPr>
          <w:sz w:val="22"/>
        </w:rPr>
        <w:t>técnicas</w:t>
      </w:r>
      <w:r>
        <w:rPr>
          <w:spacing w:val="-5"/>
          <w:sz w:val="22"/>
        </w:rPr>
        <w:t xml:space="preserve"> </w:t>
      </w:r>
      <w:r>
        <w:rPr>
          <w:sz w:val="22"/>
        </w:rPr>
        <w:t>mínimas</w:t>
      </w:r>
      <w:r>
        <w:rPr>
          <w:spacing w:val="-5"/>
          <w:sz w:val="22"/>
        </w:rPr>
        <w:t xml:space="preserve"> </w:t>
      </w:r>
      <w:r>
        <w:rPr>
          <w:sz w:val="22"/>
        </w:rPr>
        <w:t>exigidas,</w:t>
      </w:r>
      <w:r>
        <w:rPr>
          <w:spacing w:val="-2"/>
          <w:sz w:val="22"/>
        </w:rPr>
        <w:t xml:space="preserve"> </w:t>
      </w:r>
      <w:r>
        <w:rPr>
          <w:sz w:val="22"/>
        </w:rPr>
        <w:t>garantindo</w:t>
      </w:r>
      <w:r>
        <w:rPr>
          <w:spacing w:val="-4"/>
          <w:sz w:val="22"/>
        </w:rPr>
        <w:t xml:space="preserve"> </w:t>
      </w:r>
      <w:r>
        <w:rPr>
          <w:sz w:val="22"/>
        </w:rPr>
        <w:t>a</w:t>
      </w:r>
      <w:r>
        <w:rPr>
          <w:spacing w:val="-2"/>
          <w:sz w:val="22"/>
        </w:rPr>
        <w:t xml:space="preserve"> </w:t>
      </w:r>
      <w:r>
        <w:rPr>
          <w:sz w:val="22"/>
        </w:rPr>
        <w:t>adequação do produto ao uso pretendido e a conformidade com os padrões de qualidade necessários à atividade institucional da unidade solicitante.</w:t>
      </w:r>
    </w:p>
    <w:p w14:paraId="2A298943">
      <w:pPr>
        <w:pStyle w:val="8"/>
        <w:numPr>
          <w:ilvl w:val="1"/>
          <w:numId w:val="24"/>
        </w:numPr>
        <w:tabs>
          <w:tab w:val="left" w:pos="987"/>
        </w:tabs>
        <w:spacing w:before="121" w:after="0" w:line="240" w:lineRule="auto"/>
        <w:ind w:left="282" w:right="427" w:firstLine="0"/>
        <w:jc w:val="both"/>
        <w:rPr>
          <w:sz w:val="22"/>
        </w:rPr>
      </w:pPr>
      <w:r>
        <w:rPr>
          <w:sz w:val="22"/>
        </w:rPr>
        <w:t>A</w:t>
      </w:r>
      <w:r>
        <w:rPr>
          <w:spacing w:val="-6"/>
          <w:sz w:val="22"/>
        </w:rPr>
        <w:t xml:space="preserve"> </w:t>
      </w:r>
      <w:r>
        <w:rPr>
          <w:sz w:val="22"/>
        </w:rPr>
        <w:t>amostra,</w:t>
      </w:r>
      <w:r>
        <w:rPr>
          <w:spacing w:val="-5"/>
          <w:sz w:val="22"/>
        </w:rPr>
        <w:t xml:space="preserve"> </w:t>
      </w:r>
      <w:r>
        <w:rPr>
          <w:sz w:val="22"/>
        </w:rPr>
        <w:t>quando</w:t>
      </w:r>
      <w:r>
        <w:rPr>
          <w:spacing w:val="-4"/>
          <w:sz w:val="22"/>
        </w:rPr>
        <w:t xml:space="preserve"> </w:t>
      </w:r>
      <w:r>
        <w:rPr>
          <w:sz w:val="22"/>
        </w:rPr>
        <w:t>solicitada,</w:t>
      </w:r>
      <w:r>
        <w:rPr>
          <w:spacing w:val="-5"/>
          <w:sz w:val="22"/>
        </w:rPr>
        <w:t xml:space="preserve"> </w:t>
      </w:r>
      <w:r>
        <w:rPr>
          <w:sz w:val="22"/>
        </w:rPr>
        <w:t>será</w:t>
      </w:r>
      <w:r>
        <w:rPr>
          <w:spacing w:val="-5"/>
          <w:sz w:val="22"/>
        </w:rPr>
        <w:t xml:space="preserve"> </w:t>
      </w:r>
      <w:r>
        <w:rPr>
          <w:sz w:val="22"/>
        </w:rPr>
        <w:t>exigida</w:t>
      </w:r>
      <w:r>
        <w:rPr>
          <w:spacing w:val="-5"/>
          <w:sz w:val="22"/>
        </w:rPr>
        <w:t xml:space="preserve"> </w:t>
      </w:r>
      <w:r>
        <w:rPr>
          <w:sz w:val="22"/>
        </w:rPr>
        <w:t>apenas</w:t>
      </w:r>
      <w:r>
        <w:rPr>
          <w:spacing w:val="-5"/>
          <w:sz w:val="22"/>
        </w:rPr>
        <w:t xml:space="preserve"> </w:t>
      </w:r>
      <w:r>
        <w:rPr>
          <w:sz w:val="22"/>
        </w:rPr>
        <w:t>do</w:t>
      </w:r>
      <w:r>
        <w:rPr>
          <w:spacing w:val="-4"/>
          <w:sz w:val="22"/>
        </w:rPr>
        <w:t xml:space="preserve"> </w:t>
      </w:r>
      <w:r>
        <w:rPr>
          <w:sz w:val="22"/>
        </w:rPr>
        <w:t>licitante</w:t>
      </w:r>
      <w:r>
        <w:rPr>
          <w:spacing w:val="-5"/>
          <w:sz w:val="22"/>
        </w:rPr>
        <w:t xml:space="preserve"> </w:t>
      </w:r>
      <w:r>
        <w:rPr>
          <w:sz w:val="22"/>
        </w:rPr>
        <w:t>provisoriamente</w:t>
      </w:r>
      <w:r>
        <w:rPr>
          <w:spacing w:val="-7"/>
          <w:sz w:val="22"/>
        </w:rPr>
        <w:t xml:space="preserve"> </w:t>
      </w:r>
      <w:r>
        <w:rPr>
          <w:sz w:val="22"/>
        </w:rPr>
        <w:t>melhor</w:t>
      </w:r>
      <w:r>
        <w:rPr>
          <w:spacing w:val="-5"/>
          <w:sz w:val="22"/>
        </w:rPr>
        <w:t xml:space="preserve"> </w:t>
      </w:r>
      <w:r>
        <w:rPr>
          <w:sz w:val="22"/>
        </w:rPr>
        <w:t>classificado</w:t>
      </w:r>
      <w:r>
        <w:rPr>
          <w:spacing w:val="-6"/>
          <w:sz w:val="22"/>
        </w:rPr>
        <w:t xml:space="preserve"> </w:t>
      </w:r>
      <w:r>
        <w:rPr>
          <w:sz w:val="22"/>
        </w:rPr>
        <w:t>e deverá ser entregue no prazo e condições definidos no edital, com vistas à análise técnica por parte da unidade demandante.</w:t>
      </w:r>
    </w:p>
    <w:p w14:paraId="2041611D">
      <w:pPr>
        <w:pStyle w:val="8"/>
        <w:numPr>
          <w:ilvl w:val="1"/>
          <w:numId w:val="24"/>
        </w:numPr>
        <w:tabs>
          <w:tab w:val="left" w:pos="987"/>
        </w:tabs>
        <w:spacing w:before="119" w:after="0" w:line="240" w:lineRule="auto"/>
        <w:ind w:left="282" w:right="419" w:firstLine="0"/>
        <w:jc w:val="both"/>
        <w:rPr>
          <w:sz w:val="22"/>
        </w:rPr>
      </w:pPr>
      <w:r>
        <w:rPr>
          <w:sz w:val="22"/>
        </w:rPr>
        <w:t>Visando dar maior segurança para a futura contratação/aquisição dos itens de ÓRTESE, PRÓTESE E MATERIAL</w:t>
      </w:r>
      <w:r>
        <w:rPr>
          <w:spacing w:val="-4"/>
          <w:sz w:val="22"/>
        </w:rPr>
        <w:t xml:space="preserve"> </w:t>
      </w:r>
      <w:r>
        <w:rPr>
          <w:sz w:val="22"/>
        </w:rPr>
        <w:t>ESPECIAL,</w:t>
      </w:r>
      <w:r>
        <w:rPr>
          <w:spacing w:val="-7"/>
          <w:sz w:val="22"/>
        </w:rPr>
        <w:t xml:space="preserve"> </w:t>
      </w:r>
      <w:r>
        <w:rPr>
          <w:sz w:val="22"/>
        </w:rPr>
        <w:t>faz-se</w:t>
      </w:r>
      <w:r>
        <w:rPr>
          <w:spacing w:val="-6"/>
          <w:sz w:val="22"/>
        </w:rPr>
        <w:t xml:space="preserve"> </w:t>
      </w:r>
      <w:r>
        <w:rPr>
          <w:sz w:val="22"/>
        </w:rPr>
        <w:t>necessária</w:t>
      </w:r>
      <w:r>
        <w:rPr>
          <w:spacing w:val="-5"/>
          <w:sz w:val="22"/>
        </w:rPr>
        <w:t xml:space="preserve"> </w:t>
      </w:r>
      <w:r>
        <w:rPr>
          <w:sz w:val="22"/>
        </w:rPr>
        <w:t>a</w:t>
      </w:r>
      <w:r>
        <w:rPr>
          <w:spacing w:val="-4"/>
          <w:sz w:val="22"/>
        </w:rPr>
        <w:t xml:space="preserve"> </w:t>
      </w:r>
      <w:r>
        <w:rPr>
          <w:sz w:val="22"/>
        </w:rPr>
        <w:t>solicitação</w:t>
      </w:r>
      <w:r>
        <w:rPr>
          <w:spacing w:val="-5"/>
          <w:sz w:val="22"/>
        </w:rPr>
        <w:t xml:space="preserve"> </w:t>
      </w:r>
      <w:r>
        <w:rPr>
          <w:sz w:val="22"/>
        </w:rPr>
        <w:t>de</w:t>
      </w:r>
      <w:r>
        <w:rPr>
          <w:spacing w:val="-6"/>
          <w:sz w:val="22"/>
        </w:rPr>
        <w:t xml:space="preserve"> </w:t>
      </w:r>
      <w:r>
        <w:rPr>
          <w:sz w:val="22"/>
        </w:rPr>
        <w:t>amostras</w:t>
      </w:r>
      <w:r>
        <w:rPr>
          <w:spacing w:val="-7"/>
          <w:sz w:val="22"/>
        </w:rPr>
        <w:t xml:space="preserve"> </w:t>
      </w:r>
      <w:r>
        <w:rPr>
          <w:sz w:val="22"/>
        </w:rPr>
        <w:t>junto</w:t>
      </w:r>
      <w:r>
        <w:rPr>
          <w:spacing w:val="-3"/>
          <w:sz w:val="22"/>
        </w:rPr>
        <w:t xml:space="preserve"> </w:t>
      </w:r>
      <w:r>
        <w:rPr>
          <w:sz w:val="22"/>
        </w:rPr>
        <w:t>aos</w:t>
      </w:r>
      <w:r>
        <w:rPr>
          <w:spacing w:val="-7"/>
          <w:sz w:val="22"/>
        </w:rPr>
        <w:t xml:space="preserve"> </w:t>
      </w:r>
      <w:r>
        <w:rPr>
          <w:sz w:val="22"/>
        </w:rPr>
        <w:t>fornecedores</w:t>
      </w:r>
      <w:r>
        <w:rPr>
          <w:spacing w:val="-4"/>
          <w:sz w:val="22"/>
        </w:rPr>
        <w:t xml:space="preserve"> </w:t>
      </w:r>
      <w:r>
        <w:rPr>
          <w:sz w:val="22"/>
        </w:rPr>
        <w:t>na</w:t>
      </w:r>
      <w:r>
        <w:rPr>
          <w:spacing w:val="-4"/>
          <w:sz w:val="22"/>
        </w:rPr>
        <w:t xml:space="preserve"> </w:t>
      </w:r>
      <w:r>
        <w:rPr>
          <w:sz w:val="22"/>
        </w:rPr>
        <w:t>fase</w:t>
      </w:r>
      <w:r>
        <w:rPr>
          <w:spacing w:val="-4"/>
          <w:sz w:val="22"/>
        </w:rPr>
        <w:t xml:space="preserve"> </w:t>
      </w:r>
      <w:r>
        <w:rPr>
          <w:sz w:val="22"/>
        </w:rPr>
        <w:t>de</w:t>
      </w:r>
      <w:r>
        <w:rPr>
          <w:spacing w:val="-4"/>
          <w:sz w:val="22"/>
        </w:rPr>
        <w:t xml:space="preserve"> </w:t>
      </w:r>
      <w:r>
        <w:rPr>
          <w:sz w:val="22"/>
        </w:rPr>
        <w:t>avaliação e habilitação do pregão. A análise das amostras permitirá a avaliação técnica e qualitativa dos itens, assegurando que os requisitos estabelecidos sejam adequados à necessidade da Administração.</w:t>
      </w:r>
    </w:p>
    <w:p w14:paraId="27E8A60A">
      <w:pPr>
        <w:pStyle w:val="8"/>
        <w:numPr>
          <w:ilvl w:val="2"/>
          <w:numId w:val="24"/>
        </w:numPr>
        <w:tabs>
          <w:tab w:val="left" w:pos="1038"/>
        </w:tabs>
        <w:spacing w:before="121" w:after="0" w:line="240" w:lineRule="auto"/>
        <w:ind w:left="1038" w:right="0" w:hanging="756"/>
        <w:jc w:val="both"/>
        <w:rPr>
          <w:sz w:val="22"/>
        </w:rPr>
      </w:pPr>
      <w:r>
        <w:rPr>
          <w:sz w:val="22"/>
        </w:rPr>
        <w:t>A</w:t>
      </w:r>
      <w:r>
        <w:rPr>
          <w:spacing w:val="-6"/>
          <w:sz w:val="22"/>
        </w:rPr>
        <w:t xml:space="preserve"> </w:t>
      </w:r>
      <w:r>
        <w:rPr>
          <w:sz w:val="22"/>
        </w:rPr>
        <w:t>solicitação</w:t>
      </w:r>
      <w:r>
        <w:rPr>
          <w:spacing w:val="-2"/>
          <w:sz w:val="22"/>
        </w:rPr>
        <w:t xml:space="preserve"> </w:t>
      </w:r>
      <w:r>
        <w:rPr>
          <w:sz w:val="22"/>
        </w:rPr>
        <w:t>de</w:t>
      </w:r>
      <w:r>
        <w:rPr>
          <w:spacing w:val="-6"/>
          <w:sz w:val="22"/>
        </w:rPr>
        <w:t xml:space="preserve"> </w:t>
      </w:r>
      <w:r>
        <w:rPr>
          <w:sz w:val="22"/>
        </w:rPr>
        <w:t>amostras</w:t>
      </w:r>
      <w:r>
        <w:rPr>
          <w:spacing w:val="-3"/>
          <w:sz w:val="22"/>
        </w:rPr>
        <w:t xml:space="preserve"> </w:t>
      </w:r>
      <w:r>
        <w:rPr>
          <w:sz w:val="22"/>
        </w:rPr>
        <w:t>tem</w:t>
      </w:r>
      <w:r>
        <w:rPr>
          <w:spacing w:val="-5"/>
          <w:sz w:val="22"/>
        </w:rPr>
        <w:t xml:space="preserve"> </w:t>
      </w:r>
      <w:r>
        <w:rPr>
          <w:sz w:val="22"/>
        </w:rPr>
        <w:t>como</w:t>
      </w:r>
      <w:r>
        <w:rPr>
          <w:spacing w:val="-4"/>
          <w:sz w:val="22"/>
        </w:rPr>
        <w:t xml:space="preserve"> </w:t>
      </w:r>
      <w:r>
        <w:rPr>
          <w:sz w:val="22"/>
        </w:rPr>
        <w:t>objetivos</w:t>
      </w:r>
      <w:r>
        <w:rPr>
          <w:spacing w:val="-3"/>
          <w:sz w:val="22"/>
        </w:rPr>
        <w:t xml:space="preserve"> </w:t>
      </w:r>
      <w:r>
        <w:rPr>
          <w:spacing w:val="-2"/>
          <w:sz w:val="22"/>
        </w:rPr>
        <w:t>principais:</w:t>
      </w:r>
    </w:p>
    <w:p w14:paraId="7BA98EB6">
      <w:pPr>
        <w:pStyle w:val="8"/>
        <w:numPr>
          <w:ilvl w:val="3"/>
          <w:numId w:val="24"/>
        </w:numPr>
        <w:tabs>
          <w:tab w:val="left" w:pos="987"/>
        </w:tabs>
        <w:spacing w:before="120" w:after="0" w:line="240" w:lineRule="auto"/>
        <w:ind w:left="987" w:right="0" w:hanging="705"/>
        <w:jc w:val="both"/>
        <w:rPr>
          <w:sz w:val="22"/>
        </w:rPr>
      </w:pPr>
      <w:r>
        <w:rPr>
          <w:sz w:val="22"/>
        </w:rPr>
        <w:t>Verificar</w:t>
      </w:r>
      <w:r>
        <w:rPr>
          <w:spacing w:val="-6"/>
          <w:sz w:val="22"/>
        </w:rPr>
        <w:t xml:space="preserve"> </w:t>
      </w:r>
      <w:r>
        <w:rPr>
          <w:sz w:val="22"/>
        </w:rPr>
        <w:t>a</w:t>
      </w:r>
      <w:r>
        <w:rPr>
          <w:spacing w:val="-9"/>
          <w:sz w:val="22"/>
        </w:rPr>
        <w:t xml:space="preserve"> </w:t>
      </w:r>
      <w:r>
        <w:rPr>
          <w:sz w:val="22"/>
        </w:rPr>
        <w:t>conformidade</w:t>
      </w:r>
      <w:r>
        <w:rPr>
          <w:spacing w:val="-5"/>
          <w:sz w:val="22"/>
        </w:rPr>
        <w:t xml:space="preserve"> </w:t>
      </w:r>
      <w:r>
        <w:rPr>
          <w:sz w:val="22"/>
        </w:rPr>
        <w:t>do</w:t>
      </w:r>
      <w:r>
        <w:rPr>
          <w:spacing w:val="-5"/>
          <w:sz w:val="22"/>
        </w:rPr>
        <w:t xml:space="preserve"> </w:t>
      </w:r>
      <w:r>
        <w:rPr>
          <w:sz w:val="22"/>
        </w:rPr>
        <w:t>produto/serviço</w:t>
      </w:r>
      <w:r>
        <w:rPr>
          <w:spacing w:val="-5"/>
          <w:sz w:val="22"/>
        </w:rPr>
        <w:t xml:space="preserve"> </w:t>
      </w:r>
      <w:r>
        <w:rPr>
          <w:sz w:val="22"/>
        </w:rPr>
        <w:t>com</w:t>
      </w:r>
      <w:r>
        <w:rPr>
          <w:spacing w:val="-5"/>
          <w:sz w:val="22"/>
        </w:rPr>
        <w:t xml:space="preserve"> </w:t>
      </w:r>
      <w:r>
        <w:rPr>
          <w:sz w:val="22"/>
        </w:rPr>
        <w:t>as</w:t>
      </w:r>
      <w:r>
        <w:rPr>
          <w:spacing w:val="-7"/>
          <w:sz w:val="22"/>
        </w:rPr>
        <w:t xml:space="preserve"> </w:t>
      </w:r>
      <w:r>
        <w:rPr>
          <w:sz w:val="22"/>
        </w:rPr>
        <w:t>especificações</w:t>
      </w:r>
      <w:r>
        <w:rPr>
          <w:spacing w:val="-7"/>
          <w:sz w:val="22"/>
        </w:rPr>
        <w:t xml:space="preserve"> </w:t>
      </w:r>
      <w:r>
        <w:rPr>
          <w:spacing w:val="-2"/>
          <w:sz w:val="22"/>
        </w:rPr>
        <w:t>preliminares;</w:t>
      </w:r>
    </w:p>
    <w:p w14:paraId="7745B8BF">
      <w:pPr>
        <w:pStyle w:val="8"/>
        <w:numPr>
          <w:ilvl w:val="3"/>
          <w:numId w:val="24"/>
        </w:numPr>
        <w:tabs>
          <w:tab w:val="left" w:pos="987"/>
        </w:tabs>
        <w:spacing w:before="120" w:after="0" w:line="240" w:lineRule="auto"/>
        <w:ind w:left="987" w:right="0" w:hanging="705"/>
        <w:jc w:val="both"/>
        <w:rPr>
          <w:sz w:val="22"/>
        </w:rPr>
      </w:pPr>
      <w:r>
        <w:rPr>
          <w:sz w:val="22"/>
        </w:rPr>
        <w:t>Avaliar</w:t>
      </w:r>
      <w:r>
        <w:rPr>
          <w:spacing w:val="-8"/>
          <w:sz w:val="22"/>
        </w:rPr>
        <w:t xml:space="preserve"> </w:t>
      </w:r>
      <w:r>
        <w:rPr>
          <w:sz w:val="22"/>
        </w:rPr>
        <w:t>aspectos</w:t>
      </w:r>
      <w:r>
        <w:rPr>
          <w:spacing w:val="-6"/>
          <w:sz w:val="22"/>
        </w:rPr>
        <w:t xml:space="preserve"> </w:t>
      </w:r>
      <w:r>
        <w:rPr>
          <w:sz w:val="22"/>
        </w:rPr>
        <w:t>técnicos</w:t>
      </w:r>
      <w:r>
        <w:rPr>
          <w:spacing w:val="-6"/>
          <w:sz w:val="22"/>
        </w:rPr>
        <w:t xml:space="preserve"> </w:t>
      </w:r>
      <w:r>
        <w:rPr>
          <w:sz w:val="22"/>
        </w:rPr>
        <w:t>como</w:t>
      </w:r>
      <w:r>
        <w:rPr>
          <w:spacing w:val="-5"/>
          <w:sz w:val="22"/>
        </w:rPr>
        <w:t xml:space="preserve"> </w:t>
      </w:r>
      <w:r>
        <w:rPr>
          <w:sz w:val="22"/>
        </w:rPr>
        <w:t>desempenho,</w:t>
      </w:r>
      <w:r>
        <w:rPr>
          <w:spacing w:val="-5"/>
          <w:sz w:val="22"/>
        </w:rPr>
        <w:t xml:space="preserve"> </w:t>
      </w:r>
      <w:r>
        <w:rPr>
          <w:sz w:val="22"/>
        </w:rPr>
        <w:t>durabilidade,</w:t>
      </w:r>
      <w:r>
        <w:rPr>
          <w:spacing w:val="-6"/>
          <w:sz w:val="22"/>
        </w:rPr>
        <w:t xml:space="preserve"> </w:t>
      </w:r>
      <w:r>
        <w:rPr>
          <w:sz w:val="22"/>
        </w:rPr>
        <w:t>funcionalidade</w:t>
      </w:r>
      <w:r>
        <w:rPr>
          <w:spacing w:val="-8"/>
          <w:sz w:val="22"/>
        </w:rPr>
        <w:t xml:space="preserve"> </w:t>
      </w:r>
      <w:r>
        <w:rPr>
          <w:sz w:val="22"/>
        </w:rPr>
        <w:t>e</w:t>
      </w:r>
      <w:r>
        <w:rPr>
          <w:spacing w:val="-5"/>
          <w:sz w:val="22"/>
        </w:rPr>
        <w:t xml:space="preserve"> </w:t>
      </w:r>
      <w:r>
        <w:rPr>
          <w:spacing w:val="-2"/>
          <w:sz w:val="22"/>
        </w:rPr>
        <w:t>ergonomia;</w:t>
      </w:r>
    </w:p>
    <w:p w14:paraId="714D0F48">
      <w:pPr>
        <w:pStyle w:val="8"/>
        <w:spacing w:after="0" w:line="240" w:lineRule="auto"/>
        <w:jc w:val="both"/>
        <w:rPr>
          <w:sz w:val="22"/>
        </w:rPr>
        <w:sectPr>
          <w:pgSz w:w="11910" w:h="16840"/>
          <w:pgMar w:top="2160" w:right="708" w:bottom="1860" w:left="850" w:header="708" w:footer="1674" w:gutter="0"/>
          <w:cols w:space="720" w:num="1"/>
        </w:sectPr>
      </w:pPr>
    </w:p>
    <w:p w14:paraId="2DC4F5DC">
      <w:pPr>
        <w:pStyle w:val="6"/>
        <w:jc w:val="left"/>
      </w:pPr>
    </w:p>
    <w:p w14:paraId="17FB0F7D">
      <w:pPr>
        <w:pStyle w:val="6"/>
        <w:spacing w:before="257"/>
        <w:jc w:val="left"/>
      </w:pPr>
    </w:p>
    <w:p w14:paraId="7D05F83D">
      <w:pPr>
        <w:pStyle w:val="8"/>
        <w:numPr>
          <w:ilvl w:val="3"/>
          <w:numId w:val="24"/>
        </w:numPr>
        <w:tabs>
          <w:tab w:val="left" w:pos="987"/>
        </w:tabs>
        <w:spacing w:before="0" w:after="0" w:line="240" w:lineRule="auto"/>
        <w:ind w:left="987" w:right="0" w:hanging="705"/>
        <w:jc w:val="left"/>
        <w:rPr>
          <w:sz w:val="22"/>
        </w:rPr>
      </w:pPr>
      <w:r>
        <w:rPr>
          <w:sz w:val="22"/>
        </w:rPr>
        <w:t>Assegurar</w:t>
      </w:r>
      <w:r>
        <w:rPr>
          <w:spacing w:val="-5"/>
          <w:sz w:val="22"/>
        </w:rPr>
        <w:t xml:space="preserve"> </w:t>
      </w:r>
      <w:r>
        <w:rPr>
          <w:sz w:val="22"/>
        </w:rPr>
        <w:t>a</w:t>
      </w:r>
      <w:r>
        <w:rPr>
          <w:spacing w:val="-6"/>
          <w:sz w:val="22"/>
        </w:rPr>
        <w:t xml:space="preserve"> </w:t>
      </w:r>
      <w:r>
        <w:rPr>
          <w:sz w:val="22"/>
        </w:rPr>
        <w:t>escolha</w:t>
      </w:r>
      <w:r>
        <w:rPr>
          <w:spacing w:val="-4"/>
          <w:sz w:val="22"/>
        </w:rPr>
        <w:t xml:space="preserve"> </w:t>
      </w:r>
      <w:r>
        <w:rPr>
          <w:sz w:val="22"/>
        </w:rPr>
        <w:t>da</w:t>
      </w:r>
      <w:r>
        <w:rPr>
          <w:spacing w:val="-4"/>
          <w:sz w:val="22"/>
        </w:rPr>
        <w:t xml:space="preserve"> </w:t>
      </w:r>
      <w:r>
        <w:rPr>
          <w:sz w:val="22"/>
        </w:rPr>
        <w:t>solução</w:t>
      </w:r>
      <w:r>
        <w:rPr>
          <w:spacing w:val="-5"/>
          <w:sz w:val="22"/>
        </w:rPr>
        <w:t xml:space="preserve"> </w:t>
      </w:r>
      <w:r>
        <w:rPr>
          <w:sz w:val="22"/>
        </w:rPr>
        <w:t>mais</w:t>
      </w:r>
      <w:r>
        <w:rPr>
          <w:spacing w:val="-6"/>
          <w:sz w:val="22"/>
        </w:rPr>
        <w:t xml:space="preserve"> </w:t>
      </w:r>
      <w:r>
        <w:rPr>
          <w:sz w:val="22"/>
        </w:rPr>
        <w:t>vantajosa,</w:t>
      </w:r>
      <w:r>
        <w:rPr>
          <w:spacing w:val="-7"/>
          <w:sz w:val="22"/>
        </w:rPr>
        <w:t xml:space="preserve"> </w:t>
      </w:r>
      <w:r>
        <w:rPr>
          <w:sz w:val="22"/>
        </w:rPr>
        <w:t>considerando</w:t>
      </w:r>
      <w:r>
        <w:rPr>
          <w:spacing w:val="-3"/>
          <w:sz w:val="22"/>
        </w:rPr>
        <w:t xml:space="preserve"> </w:t>
      </w:r>
      <w:r>
        <w:rPr>
          <w:sz w:val="22"/>
        </w:rPr>
        <w:t>a</w:t>
      </w:r>
      <w:r>
        <w:rPr>
          <w:spacing w:val="-6"/>
          <w:sz w:val="22"/>
        </w:rPr>
        <w:t xml:space="preserve"> </w:t>
      </w:r>
      <w:r>
        <w:rPr>
          <w:sz w:val="22"/>
        </w:rPr>
        <w:t>relação</w:t>
      </w:r>
      <w:r>
        <w:rPr>
          <w:spacing w:val="-2"/>
          <w:sz w:val="22"/>
        </w:rPr>
        <w:t xml:space="preserve"> </w:t>
      </w:r>
      <w:r>
        <w:rPr>
          <w:sz w:val="22"/>
        </w:rPr>
        <w:t>custo-</w:t>
      </w:r>
      <w:r>
        <w:rPr>
          <w:spacing w:val="-2"/>
          <w:sz w:val="22"/>
        </w:rPr>
        <w:t>benefício;</w:t>
      </w:r>
    </w:p>
    <w:p w14:paraId="72BC5B00">
      <w:pPr>
        <w:pStyle w:val="8"/>
        <w:numPr>
          <w:ilvl w:val="3"/>
          <w:numId w:val="24"/>
        </w:numPr>
        <w:tabs>
          <w:tab w:val="left" w:pos="987"/>
        </w:tabs>
        <w:spacing w:before="120" w:after="0" w:line="240" w:lineRule="auto"/>
        <w:ind w:left="987" w:right="0" w:hanging="705"/>
        <w:jc w:val="left"/>
        <w:rPr>
          <w:sz w:val="22"/>
        </w:rPr>
      </w:pPr>
      <w:r>
        <w:rPr>
          <w:sz w:val="22"/>
        </w:rPr>
        <w:t>Promover</w:t>
      </w:r>
      <w:r>
        <w:rPr>
          <w:spacing w:val="-8"/>
          <w:sz w:val="22"/>
        </w:rPr>
        <w:t xml:space="preserve"> </w:t>
      </w:r>
      <w:r>
        <w:rPr>
          <w:sz w:val="22"/>
        </w:rPr>
        <w:t>maior</w:t>
      </w:r>
      <w:r>
        <w:rPr>
          <w:spacing w:val="-3"/>
          <w:sz w:val="22"/>
        </w:rPr>
        <w:t xml:space="preserve"> </w:t>
      </w:r>
      <w:r>
        <w:rPr>
          <w:sz w:val="22"/>
        </w:rPr>
        <w:t>precisão</w:t>
      </w:r>
      <w:r>
        <w:rPr>
          <w:spacing w:val="-4"/>
          <w:sz w:val="22"/>
        </w:rPr>
        <w:t xml:space="preserve"> </w:t>
      </w:r>
      <w:r>
        <w:rPr>
          <w:sz w:val="22"/>
        </w:rPr>
        <w:t>na</w:t>
      </w:r>
      <w:r>
        <w:rPr>
          <w:spacing w:val="-3"/>
          <w:sz w:val="22"/>
        </w:rPr>
        <w:t xml:space="preserve"> </w:t>
      </w:r>
      <w:r>
        <w:rPr>
          <w:sz w:val="22"/>
        </w:rPr>
        <w:t>estimativa</w:t>
      </w:r>
      <w:r>
        <w:rPr>
          <w:spacing w:val="-4"/>
          <w:sz w:val="22"/>
        </w:rPr>
        <w:t xml:space="preserve"> </w:t>
      </w:r>
      <w:r>
        <w:rPr>
          <w:sz w:val="22"/>
        </w:rPr>
        <w:t>de</w:t>
      </w:r>
      <w:r>
        <w:rPr>
          <w:spacing w:val="-6"/>
          <w:sz w:val="22"/>
        </w:rPr>
        <w:t xml:space="preserve"> </w:t>
      </w:r>
      <w:r>
        <w:rPr>
          <w:sz w:val="22"/>
        </w:rPr>
        <w:t>preços</w:t>
      </w:r>
      <w:r>
        <w:rPr>
          <w:spacing w:val="-6"/>
          <w:sz w:val="22"/>
        </w:rPr>
        <w:t xml:space="preserve"> </w:t>
      </w:r>
      <w:r>
        <w:rPr>
          <w:sz w:val="22"/>
        </w:rPr>
        <w:t>e</w:t>
      </w:r>
      <w:r>
        <w:rPr>
          <w:spacing w:val="-3"/>
          <w:sz w:val="22"/>
        </w:rPr>
        <w:t xml:space="preserve"> </w:t>
      </w:r>
      <w:r>
        <w:rPr>
          <w:sz w:val="22"/>
        </w:rPr>
        <w:t>nas</w:t>
      </w:r>
      <w:r>
        <w:rPr>
          <w:spacing w:val="-4"/>
          <w:sz w:val="22"/>
        </w:rPr>
        <w:t xml:space="preserve"> </w:t>
      </w:r>
      <w:r>
        <w:rPr>
          <w:sz w:val="22"/>
        </w:rPr>
        <w:t>condições</w:t>
      </w:r>
      <w:r>
        <w:rPr>
          <w:spacing w:val="-5"/>
          <w:sz w:val="22"/>
        </w:rPr>
        <w:t xml:space="preserve"> </w:t>
      </w:r>
      <w:r>
        <w:rPr>
          <w:sz w:val="22"/>
        </w:rPr>
        <w:t>contratuais</w:t>
      </w:r>
      <w:r>
        <w:rPr>
          <w:spacing w:val="-3"/>
          <w:sz w:val="22"/>
        </w:rPr>
        <w:t xml:space="preserve"> </w:t>
      </w:r>
      <w:r>
        <w:rPr>
          <w:spacing w:val="-2"/>
          <w:sz w:val="22"/>
        </w:rPr>
        <w:t>futuras.</w:t>
      </w:r>
    </w:p>
    <w:p w14:paraId="5EB371F6">
      <w:pPr>
        <w:pStyle w:val="8"/>
        <w:numPr>
          <w:ilvl w:val="1"/>
          <w:numId w:val="24"/>
        </w:numPr>
        <w:tabs>
          <w:tab w:val="left" w:pos="991"/>
        </w:tabs>
        <w:spacing w:before="120" w:after="0" w:line="240" w:lineRule="auto"/>
        <w:ind w:left="282" w:right="429" w:firstLine="0"/>
        <w:jc w:val="left"/>
        <w:rPr>
          <w:sz w:val="22"/>
        </w:rPr>
      </w:pPr>
      <w:r>
        <w:rPr>
          <w:sz w:val="22"/>
        </w:rPr>
        <w:t>A análise das amostras contribuirá diretamente para a mitigação de riscos, evitando contratações inadequadas ou incompatíveis com as necessidades deste nosocômio.</w:t>
      </w:r>
    </w:p>
    <w:p w14:paraId="7C7D1137">
      <w:pPr>
        <w:pStyle w:val="6"/>
        <w:spacing w:before="2"/>
        <w:jc w:val="left"/>
        <w:rPr>
          <w:sz w:val="8"/>
        </w:rPr>
      </w:pPr>
      <w:r>
        <w:rPr>
          <w:sz w:val="8"/>
        </w:rPr>
        <mc:AlternateContent>
          <mc:Choice Requires="wps">
            <w:drawing>
              <wp:anchor distT="0" distB="0" distL="0" distR="0" simplePos="0" relativeHeight="251677696" behindDoc="1" locked="0" layoutInCell="1" allowOverlap="1">
                <wp:simplePos x="0" y="0"/>
                <wp:positionH relativeFrom="page">
                  <wp:posOffset>701040</wp:posOffset>
                </wp:positionH>
                <wp:positionV relativeFrom="paragraph">
                  <wp:posOffset>78740</wp:posOffset>
                </wp:positionV>
                <wp:extent cx="6158230" cy="170815"/>
                <wp:effectExtent l="0" t="0" r="0" b="0"/>
                <wp:wrapTopAndBottom/>
                <wp:docPr id="38" name="Textbox 38"/>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06547D20">
                            <w:pPr>
                              <w:tabs>
                                <w:tab w:val="left" w:pos="737"/>
                              </w:tabs>
                              <w:spacing w:before="0" w:line="265" w:lineRule="exact"/>
                              <w:ind w:left="28" w:right="0" w:firstLine="0"/>
                              <w:jc w:val="left"/>
                              <w:rPr>
                                <w:b/>
                                <w:color w:val="000000"/>
                                <w:sz w:val="22"/>
                              </w:rPr>
                            </w:pPr>
                            <w:r>
                              <w:rPr>
                                <w:b/>
                                <w:color w:val="000000"/>
                                <w:spacing w:val="-5"/>
                                <w:sz w:val="22"/>
                              </w:rPr>
                              <w:t>9.</w:t>
                            </w:r>
                            <w:r>
                              <w:rPr>
                                <w:b/>
                                <w:color w:val="000000"/>
                                <w:sz w:val="22"/>
                              </w:rPr>
                              <w:tab/>
                            </w:r>
                            <w:r>
                              <w:rPr>
                                <w:b/>
                                <w:color w:val="000000"/>
                                <w:sz w:val="22"/>
                              </w:rPr>
                              <w:t>ÁREA</w:t>
                            </w:r>
                            <w:r>
                              <w:rPr>
                                <w:b/>
                                <w:color w:val="000000"/>
                                <w:spacing w:val="-2"/>
                                <w:sz w:val="22"/>
                              </w:rPr>
                              <w:t xml:space="preserve"> REQUISITANTE</w:t>
                            </w:r>
                          </w:p>
                        </w:txbxContent>
                      </wps:txbx>
                      <wps:bodyPr wrap="square" lIns="0" tIns="0" rIns="0" bIns="0" rtlCol="0">
                        <a:noAutofit/>
                      </wps:bodyPr>
                    </wps:wsp>
                  </a:graphicData>
                </a:graphic>
              </wp:anchor>
            </w:drawing>
          </mc:Choice>
          <mc:Fallback>
            <w:pict>
              <v:shape id="Textbox 38" o:spid="_x0000_s1026" o:spt="202" type="#_x0000_t202" style="position:absolute;left:0pt;margin-left:55.2pt;margin-top:6.2pt;height:13.45pt;width:484.9pt;mso-position-horizontal-relative:page;mso-wrap-distance-bottom:0pt;mso-wrap-distance-top:0pt;z-index:-251638784;mso-width-relative:page;mso-height-relative:page;" fillcolor="#F1F1F1" filled="t" stroked="f" coordsize="21600,21600" o:gfxdata="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N55MNYAAAAKAQAADwAAAAAAAAABACAAAAAiAAAAZHJz&#10;L2Rvd25yZXYueG1sUEsBAhQAFAAAAAgAh07iQL3GMcTNAQAAqgMAAA4AAAAAAAAAAQAgAAAAJQEA&#10;AGRycy9lMm9Eb2MueG1sUEsFBgAAAAAGAAYAWQEAAGQFAAAAAA==&#10;">
                <v:fill on="t" focussize="0,0"/>
                <v:stroke on="f"/>
                <v:imagedata o:title=""/>
                <o:lock v:ext="edit" aspectratio="f"/>
                <v:textbox inset="0mm,0mm,0mm,0mm">
                  <w:txbxContent>
                    <w:p w14:paraId="06547D20">
                      <w:pPr>
                        <w:tabs>
                          <w:tab w:val="left" w:pos="737"/>
                        </w:tabs>
                        <w:spacing w:before="0" w:line="265" w:lineRule="exact"/>
                        <w:ind w:left="28" w:right="0" w:firstLine="0"/>
                        <w:jc w:val="left"/>
                        <w:rPr>
                          <w:b/>
                          <w:color w:val="000000"/>
                          <w:sz w:val="22"/>
                        </w:rPr>
                      </w:pPr>
                      <w:r>
                        <w:rPr>
                          <w:b/>
                          <w:color w:val="000000"/>
                          <w:spacing w:val="-5"/>
                          <w:sz w:val="22"/>
                        </w:rPr>
                        <w:t>9.</w:t>
                      </w:r>
                      <w:r>
                        <w:rPr>
                          <w:b/>
                          <w:color w:val="000000"/>
                          <w:sz w:val="22"/>
                        </w:rPr>
                        <w:tab/>
                      </w:r>
                      <w:r>
                        <w:rPr>
                          <w:b/>
                          <w:color w:val="000000"/>
                          <w:sz w:val="22"/>
                        </w:rPr>
                        <w:t>ÁREA</w:t>
                      </w:r>
                      <w:r>
                        <w:rPr>
                          <w:b/>
                          <w:color w:val="000000"/>
                          <w:spacing w:val="-2"/>
                          <w:sz w:val="22"/>
                        </w:rPr>
                        <w:t xml:space="preserve"> REQUISITANTE</w:t>
                      </w:r>
                    </w:p>
                  </w:txbxContent>
                </v:textbox>
                <w10:wrap type="topAndBottom"/>
              </v:shape>
            </w:pict>
          </mc:Fallback>
        </mc:AlternateContent>
      </w:r>
    </w:p>
    <w:p w14:paraId="7B6F1387">
      <w:pPr>
        <w:pStyle w:val="6"/>
        <w:tabs>
          <w:tab w:val="left" w:pos="991"/>
        </w:tabs>
        <w:spacing w:before="117"/>
        <w:ind w:left="282"/>
        <w:jc w:val="left"/>
      </w:pPr>
      <w:r>
        <w:rPr>
          <w:spacing w:val="-4"/>
        </w:rPr>
        <w:t>9.1.</w:t>
      </w:r>
      <w:r>
        <w:tab/>
      </w:r>
      <w:r>
        <w:t>Aquisição</w:t>
      </w:r>
      <w:r>
        <w:rPr>
          <w:spacing w:val="-3"/>
        </w:rPr>
        <w:t xml:space="preserve"> </w:t>
      </w:r>
      <w:r>
        <w:t>solicitada</w:t>
      </w:r>
      <w:r>
        <w:rPr>
          <w:spacing w:val="-4"/>
        </w:rPr>
        <w:t xml:space="preserve"> </w:t>
      </w:r>
      <w:r>
        <w:t>pelo</w:t>
      </w:r>
      <w:r>
        <w:rPr>
          <w:spacing w:val="-5"/>
        </w:rPr>
        <w:t xml:space="preserve"> </w:t>
      </w:r>
      <w:r>
        <w:t>Setor</w:t>
      </w:r>
      <w:r>
        <w:rPr>
          <w:spacing w:val="-6"/>
        </w:rPr>
        <w:t xml:space="preserve"> </w:t>
      </w:r>
      <w:r>
        <w:t>de</w:t>
      </w:r>
      <w:r>
        <w:rPr>
          <w:spacing w:val="-3"/>
        </w:rPr>
        <w:t xml:space="preserve"> </w:t>
      </w:r>
      <w:r>
        <w:t>OPME</w:t>
      </w:r>
      <w:r>
        <w:rPr>
          <w:spacing w:val="-3"/>
        </w:rPr>
        <w:t xml:space="preserve"> </w:t>
      </w:r>
      <w:r>
        <w:t>do</w:t>
      </w:r>
      <w:r>
        <w:rPr>
          <w:spacing w:val="-2"/>
        </w:rPr>
        <w:t xml:space="preserve"> </w:t>
      </w:r>
      <w:r>
        <w:t>Hospital</w:t>
      </w:r>
      <w:r>
        <w:rPr>
          <w:spacing w:val="-5"/>
        </w:rPr>
        <w:t xml:space="preserve"> </w:t>
      </w:r>
      <w:r>
        <w:t>Ana</w:t>
      </w:r>
      <w:r>
        <w:rPr>
          <w:spacing w:val="-3"/>
        </w:rPr>
        <w:t xml:space="preserve"> </w:t>
      </w:r>
      <w:r>
        <w:rPr>
          <w:spacing w:val="-2"/>
        </w:rPr>
        <w:t>Nery.</w:t>
      </w:r>
    </w:p>
    <w:p w14:paraId="5AC3CBC9">
      <w:pPr>
        <w:pStyle w:val="6"/>
        <w:spacing w:before="2"/>
        <w:jc w:val="left"/>
        <w:rPr>
          <w:sz w:val="8"/>
        </w:rPr>
      </w:pPr>
      <w:r>
        <w:rPr>
          <w:sz w:val="8"/>
        </w:rPr>
        <mc:AlternateContent>
          <mc:Choice Requires="wps">
            <w:drawing>
              <wp:anchor distT="0" distB="0" distL="0" distR="0" simplePos="0" relativeHeight="251678720"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39" name="Textbox 39"/>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27E2C4BB">
                            <w:pPr>
                              <w:tabs>
                                <w:tab w:val="left" w:pos="737"/>
                              </w:tabs>
                              <w:spacing w:before="0" w:line="265" w:lineRule="exact"/>
                              <w:ind w:left="28" w:right="0" w:firstLine="0"/>
                              <w:jc w:val="left"/>
                              <w:rPr>
                                <w:b/>
                                <w:color w:val="000000"/>
                                <w:sz w:val="22"/>
                              </w:rPr>
                            </w:pPr>
                            <w:r>
                              <w:rPr>
                                <w:b/>
                                <w:color w:val="000000"/>
                                <w:spacing w:val="-5"/>
                                <w:sz w:val="22"/>
                              </w:rPr>
                              <w:t>10.</w:t>
                            </w:r>
                            <w:r>
                              <w:rPr>
                                <w:b/>
                                <w:color w:val="000000"/>
                                <w:sz w:val="22"/>
                              </w:rPr>
                              <w:tab/>
                            </w:r>
                            <w:r>
                              <w:rPr>
                                <w:b/>
                                <w:color w:val="000000"/>
                                <w:spacing w:val="-2"/>
                                <w:sz w:val="22"/>
                              </w:rPr>
                              <w:t>PLANEJAMENTO</w:t>
                            </w:r>
                          </w:p>
                        </w:txbxContent>
                      </wps:txbx>
                      <wps:bodyPr wrap="square" lIns="0" tIns="0" rIns="0" bIns="0" rtlCol="0">
                        <a:noAutofit/>
                      </wps:bodyPr>
                    </wps:wsp>
                  </a:graphicData>
                </a:graphic>
              </wp:anchor>
            </w:drawing>
          </mc:Choice>
          <mc:Fallback>
            <w:pict>
              <v:shape id="Textbox 39" o:spid="_x0000_s1026" o:spt="202" type="#_x0000_t202" style="position:absolute;left:0pt;margin-left:55.2pt;margin-top:6.15pt;height:13.45pt;width:484.9pt;mso-position-horizontal-relative:page;mso-wrap-distance-bottom:0pt;mso-wrap-distance-top:0pt;z-index:-251637760;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J0pUyrNAQAAqgMAAA4AAAAAAAAAAQAgAAAAJQEA&#10;AGRycy9lMm9Eb2MueG1sUEsFBgAAAAAGAAYAWQEAAGQFAAAAAA==&#10;">
                <v:fill on="t" focussize="0,0"/>
                <v:stroke on="f"/>
                <v:imagedata o:title=""/>
                <o:lock v:ext="edit" aspectratio="f"/>
                <v:textbox inset="0mm,0mm,0mm,0mm">
                  <w:txbxContent>
                    <w:p w14:paraId="27E2C4BB">
                      <w:pPr>
                        <w:tabs>
                          <w:tab w:val="left" w:pos="737"/>
                        </w:tabs>
                        <w:spacing w:before="0" w:line="265" w:lineRule="exact"/>
                        <w:ind w:left="28" w:right="0" w:firstLine="0"/>
                        <w:jc w:val="left"/>
                        <w:rPr>
                          <w:b/>
                          <w:color w:val="000000"/>
                          <w:sz w:val="22"/>
                        </w:rPr>
                      </w:pPr>
                      <w:r>
                        <w:rPr>
                          <w:b/>
                          <w:color w:val="000000"/>
                          <w:spacing w:val="-5"/>
                          <w:sz w:val="22"/>
                        </w:rPr>
                        <w:t>10.</w:t>
                      </w:r>
                      <w:r>
                        <w:rPr>
                          <w:b/>
                          <w:color w:val="000000"/>
                          <w:sz w:val="22"/>
                        </w:rPr>
                        <w:tab/>
                      </w:r>
                      <w:r>
                        <w:rPr>
                          <w:b/>
                          <w:color w:val="000000"/>
                          <w:spacing w:val="-2"/>
                          <w:sz w:val="22"/>
                        </w:rPr>
                        <w:t>PLANEJAMENTO</w:t>
                      </w:r>
                    </w:p>
                  </w:txbxContent>
                </v:textbox>
                <w10:wrap type="topAndBottom"/>
              </v:shape>
            </w:pict>
          </mc:Fallback>
        </mc:AlternateContent>
      </w:r>
    </w:p>
    <w:p w14:paraId="0EF25B8C">
      <w:pPr>
        <w:pStyle w:val="6"/>
        <w:spacing w:before="117"/>
        <w:ind w:left="282"/>
        <w:jc w:val="left"/>
      </w:pPr>
      <w:r>
        <w:rPr>
          <w:spacing w:val="-2"/>
        </w:rPr>
        <w:t>GESTÃO/UNIDADE:</w:t>
      </w:r>
      <w:r>
        <w:rPr>
          <w:spacing w:val="16"/>
        </w:rPr>
        <w:t xml:space="preserve"> </w:t>
      </w:r>
      <w:r>
        <w:rPr>
          <w:spacing w:val="-2"/>
        </w:rPr>
        <w:t>15223/150247</w:t>
      </w:r>
    </w:p>
    <w:p w14:paraId="0A64D567">
      <w:pPr>
        <w:pStyle w:val="6"/>
        <w:spacing w:before="120"/>
        <w:ind w:left="282"/>
        <w:jc w:val="left"/>
      </w:pPr>
      <w:r>
        <w:t>PROGRAMA:</w:t>
      </w:r>
      <w:r>
        <w:rPr>
          <w:spacing w:val="-5"/>
        </w:rPr>
        <w:t xml:space="preserve"> </w:t>
      </w:r>
      <w:r>
        <w:t>Fortalecimento</w:t>
      </w:r>
      <w:r>
        <w:rPr>
          <w:spacing w:val="-4"/>
        </w:rPr>
        <w:t xml:space="preserve"> </w:t>
      </w:r>
      <w:r>
        <w:t>do</w:t>
      </w:r>
      <w:r>
        <w:rPr>
          <w:spacing w:val="-6"/>
        </w:rPr>
        <w:t xml:space="preserve"> </w:t>
      </w:r>
      <w:r>
        <w:t>Sistema</w:t>
      </w:r>
      <w:r>
        <w:rPr>
          <w:spacing w:val="-7"/>
        </w:rPr>
        <w:t xml:space="preserve"> </w:t>
      </w:r>
      <w:r>
        <w:t>Único</w:t>
      </w:r>
      <w:r>
        <w:rPr>
          <w:spacing w:val="-6"/>
        </w:rPr>
        <w:t xml:space="preserve"> </w:t>
      </w:r>
      <w:r>
        <w:t>de</w:t>
      </w:r>
      <w:r>
        <w:rPr>
          <w:spacing w:val="-5"/>
        </w:rPr>
        <w:t xml:space="preserve"> </w:t>
      </w:r>
      <w:r>
        <w:t>Saúde</w:t>
      </w:r>
      <w:r>
        <w:rPr>
          <w:spacing w:val="-4"/>
        </w:rPr>
        <w:t xml:space="preserve"> </w:t>
      </w:r>
      <w:r>
        <w:rPr>
          <w:spacing w:val="-2"/>
        </w:rPr>
        <w:t>(SUS)</w:t>
      </w:r>
    </w:p>
    <w:p w14:paraId="0169E101">
      <w:pPr>
        <w:pStyle w:val="6"/>
        <w:spacing w:before="118" w:line="348" w:lineRule="auto"/>
        <w:ind w:left="333" w:right="1580" w:hanging="51"/>
        <w:jc w:val="left"/>
      </w:pPr>
      <w:r>
        <w:t>AÇÃO:</w:t>
      </w:r>
      <w:r>
        <w:rPr>
          <w:spacing w:val="-3"/>
        </w:rPr>
        <w:t xml:space="preserve"> </w:t>
      </w:r>
      <w:r>
        <w:t>Atenção</w:t>
      </w:r>
      <w:r>
        <w:rPr>
          <w:spacing w:val="-2"/>
        </w:rPr>
        <w:t xml:space="preserve"> </w:t>
      </w:r>
      <w:r>
        <w:t>à</w:t>
      </w:r>
      <w:r>
        <w:rPr>
          <w:spacing w:val="-3"/>
        </w:rPr>
        <w:t xml:space="preserve"> </w:t>
      </w:r>
      <w:r>
        <w:t>Saúde</w:t>
      </w:r>
      <w:r>
        <w:rPr>
          <w:spacing w:val="-3"/>
        </w:rPr>
        <w:t xml:space="preserve"> </w:t>
      </w:r>
      <w:r>
        <w:t>da</w:t>
      </w:r>
      <w:r>
        <w:rPr>
          <w:spacing w:val="-8"/>
        </w:rPr>
        <w:t xml:space="preserve"> </w:t>
      </w:r>
      <w:r>
        <w:t>População</w:t>
      </w:r>
      <w:r>
        <w:rPr>
          <w:spacing w:val="-2"/>
        </w:rPr>
        <w:t xml:space="preserve"> </w:t>
      </w:r>
      <w:r>
        <w:t>para</w:t>
      </w:r>
      <w:r>
        <w:rPr>
          <w:spacing w:val="-7"/>
        </w:rPr>
        <w:t xml:space="preserve"> </w:t>
      </w:r>
      <w:r>
        <w:t>Procedimentos</w:t>
      </w:r>
      <w:r>
        <w:rPr>
          <w:spacing w:val="-5"/>
        </w:rPr>
        <w:t xml:space="preserve"> </w:t>
      </w:r>
      <w:r>
        <w:t>em</w:t>
      </w:r>
      <w:r>
        <w:rPr>
          <w:spacing w:val="-4"/>
        </w:rPr>
        <w:t xml:space="preserve"> </w:t>
      </w:r>
      <w:r>
        <w:t>Média</w:t>
      </w:r>
      <w:r>
        <w:rPr>
          <w:spacing w:val="-3"/>
        </w:rPr>
        <w:t xml:space="preserve"> </w:t>
      </w:r>
      <w:r>
        <w:t>e</w:t>
      </w:r>
      <w:r>
        <w:rPr>
          <w:spacing w:val="-3"/>
        </w:rPr>
        <w:t xml:space="preserve"> </w:t>
      </w:r>
      <w:r>
        <w:t>Alta</w:t>
      </w:r>
      <w:r>
        <w:rPr>
          <w:spacing w:val="-3"/>
        </w:rPr>
        <w:t xml:space="preserve"> </w:t>
      </w:r>
      <w:r>
        <w:t>Complexidade FONTE: Fundo Nacional da Saúde/Ministério da Saúde</w:t>
      </w:r>
    </w:p>
    <w:p w14:paraId="75F15AC0">
      <w:pPr>
        <w:pStyle w:val="6"/>
        <w:ind w:left="254"/>
        <w:jc w:val="left"/>
        <w:rPr>
          <w:sz w:val="20"/>
        </w:rPr>
      </w:pPr>
      <w:r>
        <w:rPr>
          <w:sz w:val="20"/>
        </w:rPr>
        <mc:AlternateContent>
          <mc:Choice Requires="wps">
            <w:drawing>
              <wp:inline distT="0" distB="0" distL="0" distR="0">
                <wp:extent cx="6158230" cy="170815"/>
                <wp:effectExtent l="0" t="0" r="0" b="0"/>
                <wp:docPr id="40" name="Textbox 40"/>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4F946FA8">
                            <w:pPr>
                              <w:tabs>
                                <w:tab w:val="left" w:pos="737"/>
                              </w:tabs>
                              <w:spacing w:before="0" w:line="265" w:lineRule="exact"/>
                              <w:ind w:left="28" w:right="0" w:firstLine="0"/>
                              <w:jc w:val="left"/>
                              <w:rPr>
                                <w:b/>
                                <w:color w:val="000000"/>
                                <w:sz w:val="22"/>
                              </w:rPr>
                            </w:pPr>
                            <w:r>
                              <w:rPr>
                                <w:b/>
                                <w:color w:val="000000"/>
                                <w:spacing w:val="-5"/>
                                <w:sz w:val="22"/>
                              </w:rPr>
                              <w:t>11.</w:t>
                            </w:r>
                            <w:r>
                              <w:rPr>
                                <w:b/>
                                <w:color w:val="000000"/>
                                <w:sz w:val="22"/>
                              </w:rPr>
                              <w:tab/>
                            </w:r>
                            <w:r>
                              <w:rPr>
                                <w:b/>
                                <w:color w:val="000000"/>
                                <w:sz w:val="22"/>
                              </w:rPr>
                              <w:t>REQUISITOS</w:t>
                            </w:r>
                            <w:r>
                              <w:rPr>
                                <w:b/>
                                <w:color w:val="000000"/>
                                <w:spacing w:val="-5"/>
                                <w:sz w:val="22"/>
                              </w:rPr>
                              <w:t xml:space="preserve"> </w:t>
                            </w:r>
                            <w:r>
                              <w:rPr>
                                <w:b/>
                                <w:color w:val="000000"/>
                                <w:sz w:val="22"/>
                              </w:rPr>
                              <w:t>DA</w:t>
                            </w:r>
                            <w:r>
                              <w:rPr>
                                <w:b/>
                                <w:color w:val="000000"/>
                                <w:spacing w:val="-5"/>
                                <w:sz w:val="22"/>
                              </w:rPr>
                              <w:t xml:space="preserve"> </w:t>
                            </w:r>
                            <w:r>
                              <w:rPr>
                                <w:b/>
                                <w:color w:val="000000"/>
                                <w:spacing w:val="-2"/>
                                <w:sz w:val="22"/>
                              </w:rPr>
                              <w:t>CONTRATAÇÃO</w:t>
                            </w:r>
                          </w:p>
                        </w:txbxContent>
                      </wps:txbx>
                      <wps:bodyPr wrap="square" lIns="0" tIns="0" rIns="0" bIns="0" rtlCol="0">
                        <a:noAutofit/>
                      </wps:bodyPr>
                    </wps:wsp>
                  </a:graphicData>
                </a:graphic>
              </wp:inline>
            </w:drawing>
          </mc:Choice>
          <mc:Fallback>
            <w:pict>
              <v:shape id="Textbox 40" o:spid="_x0000_s1026" o:spt="202" type="#_x0000_t202" style="height:13.45pt;width:484.9pt;" fillcolor="#F1F1F1" filled="t" stroked="f" coordsize="21600,21600" o:gfxdata="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8tHLRtMAAAAEAQAADwAAAAAAAAABACAAAAAiAAAAZHJzL2Rv&#10;d25yZXYueG1sUEsBAhQAFAAAAAgAh07iQExoY3jNAQAAqgMAAA4AAAAAAAAAAQAgAAAAIgEAAGRy&#10;cy9lMm9Eb2MueG1sUEsFBgAAAAAGAAYAWQEAAGEFAAAAAA==&#10;">
                <v:fill on="t" focussize="0,0"/>
                <v:stroke on="f"/>
                <v:imagedata o:title=""/>
                <o:lock v:ext="edit" aspectratio="f"/>
                <v:textbox inset="0mm,0mm,0mm,0mm">
                  <w:txbxContent>
                    <w:p w14:paraId="4F946FA8">
                      <w:pPr>
                        <w:tabs>
                          <w:tab w:val="left" w:pos="737"/>
                        </w:tabs>
                        <w:spacing w:before="0" w:line="265" w:lineRule="exact"/>
                        <w:ind w:left="28" w:right="0" w:firstLine="0"/>
                        <w:jc w:val="left"/>
                        <w:rPr>
                          <w:b/>
                          <w:color w:val="000000"/>
                          <w:sz w:val="22"/>
                        </w:rPr>
                      </w:pPr>
                      <w:r>
                        <w:rPr>
                          <w:b/>
                          <w:color w:val="000000"/>
                          <w:spacing w:val="-5"/>
                          <w:sz w:val="22"/>
                        </w:rPr>
                        <w:t>11.</w:t>
                      </w:r>
                      <w:r>
                        <w:rPr>
                          <w:b/>
                          <w:color w:val="000000"/>
                          <w:sz w:val="22"/>
                        </w:rPr>
                        <w:tab/>
                      </w:r>
                      <w:r>
                        <w:rPr>
                          <w:b/>
                          <w:color w:val="000000"/>
                          <w:sz w:val="22"/>
                        </w:rPr>
                        <w:t>REQUISITOS</w:t>
                      </w:r>
                      <w:r>
                        <w:rPr>
                          <w:b/>
                          <w:color w:val="000000"/>
                          <w:spacing w:val="-5"/>
                          <w:sz w:val="22"/>
                        </w:rPr>
                        <w:t xml:space="preserve"> </w:t>
                      </w:r>
                      <w:r>
                        <w:rPr>
                          <w:b/>
                          <w:color w:val="000000"/>
                          <w:sz w:val="22"/>
                        </w:rPr>
                        <w:t>DA</w:t>
                      </w:r>
                      <w:r>
                        <w:rPr>
                          <w:b/>
                          <w:color w:val="000000"/>
                          <w:spacing w:val="-5"/>
                          <w:sz w:val="22"/>
                        </w:rPr>
                        <w:t xml:space="preserve"> </w:t>
                      </w:r>
                      <w:r>
                        <w:rPr>
                          <w:b/>
                          <w:color w:val="000000"/>
                          <w:spacing w:val="-2"/>
                          <w:sz w:val="22"/>
                        </w:rPr>
                        <w:t>CONTRATAÇÃO</w:t>
                      </w:r>
                    </w:p>
                  </w:txbxContent>
                </v:textbox>
                <w10:wrap type="none"/>
                <w10:anchorlock/>
              </v:shape>
            </w:pict>
          </mc:Fallback>
        </mc:AlternateContent>
      </w:r>
    </w:p>
    <w:p w14:paraId="462973EC">
      <w:pPr>
        <w:pStyle w:val="8"/>
        <w:numPr>
          <w:ilvl w:val="1"/>
          <w:numId w:val="25"/>
        </w:numPr>
        <w:tabs>
          <w:tab w:val="left" w:pos="986"/>
        </w:tabs>
        <w:spacing w:before="100" w:after="0" w:line="240" w:lineRule="auto"/>
        <w:ind w:left="282" w:right="430" w:firstLine="0"/>
        <w:jc w:val="both"/>
        <w:rPr>
          <w:sz w:val="22"/>
        </w:rPr>
      </w:pPr>
      <w:r>
        <w:rPr>
          <w:sz w:val="22"/>
        </w:rPr>
        <w:t>Entregar os itens conforme especificações deste projeto básico, do contrato, com os recursos necessários ao perfeito cumprimento das cláusulas contratuais;</w:t>
      </w:r>
    </w:p>
    <w:p w14:paraId="7450C4F9">
      <w:pPr>
        <w:pStyle w:val="8"/>
        <w:numPr>
          <w:ilvl w:val="1"/>
          <w:numId w:val="25"/>
        </w:numPr>
        <w:tabs>
          <w:tab w:val="left" w:pos="986"/>
        </w:tabs>
        <w:spacing w:before="121" w:after="0" w:line="240" w:lineRule="auto"/>
        <w:ind w:left="986" w:right="0" w:hanging="704"/>
        <w:jc w:val="both"/>
        <w:rPr>
          <w:sz w:val="22"/>
        </w:rPr>
      </w:pPr>
      <w:r>
        <w:rPr>
          <w:sz w:val="22"/>
        </w:rPr>
        <w:t>Fornecer</w:t>
      </w:r>
      <w:r>
        <w:rPr>
          <w:spacing w:val="-8"/>
          <w:sz w:val="22"/>
        </w:rPr>
        <w:t xml:space="preserve"> </w:t>
      </w:r>
      <w:r>
        <w:rPr>
          <w:sz w:val="22"/>
        </w:rPr>
        <w:t>o</w:t>
      </w:r>
      <w:r>
        <w:rPr>
          <w:spacing w:val="-4"/>
          <w:sz w:val="22"/>
        </w:rPr>
        <w:t xml:space="preserve"> </w:t>
      </w:r>
      <w:r>
        <w:rPr>
          <w:sz w:val="22"/>
        </w:rPr>
        <w:t>material,</w:t>
      </w:r>
      <w:r>
        <w:rPr>
          <w:spacing w:val="-6"/>
          <w:sz w:val="22"/>
        </w:rPr>
        <w:t xml:space="preserve"> </w:t>
      </w:r>
      <w:r>
        <w:rPr>
          <w:sz w:val="22"/>
        </w:rPr>
        <w:t>na</w:t>
      </w:r>
      <w:r>
        <w:rPr>
          <w:spacing w:val="-3"/>
          <w:sz w:val="22"/>
        </w:rPr>
        <w:t xml:space="preserve"> </w:t>
      </w:r>
      <w:r>
        <w:rPr>
          <w:sz w:val="22"/>
        </w:rPr>
        <w:t>qualidade</w:t>
      </w:r>
      <w:r>
        <w:rPr>
          <w:spacing w:val="-3"/>
          <w:sz w:val="22"/>
        </w:rPr>
        <w:t xml:space="preserve"> </w:t>
      </w:r>
      <w:r>
        <w:rPr>
          <w:sz w:val="22"/>
        </w:rPr>
        <w:t>e</w:t>
      </w:r>
      <w:r>
        <w:rPr>
          <w:spacing w:val="-3"/>
          <w:sz w:val="22"/>
        </w:rPr>
        <w:t xml:space="preserve"> </w:t>
      </w:r>
      <w:r>
        <w:rPr>
          <w:sz w:val="22"/>
        </w:rPr>
        <w:t>quantidade</w:t>
      </w:r>
      <w:r>
        <w:rPr>
          <w:spacing w:val="-4"/>
          <w:sz w:val="22"/>
        </w:rPr>
        <w:t xml:space="preserve"> </w:t>
      </w:r>
      <w:r>
        <w:rPr>
          <w:sz w:val="22"/>
        </w:rPr>
        <w:t>especificada,</w:t>
      </w:r>
      <w:r>
        <w:rPr>
          <w:spacing w:val="-3"/>
          <w:sz w:val="22"/>
        </w:rPr>
        <w:t xml:space="preserve"> </w:t>
      </w:r>
      <w:r>
        <w:rPr>
          <w:sz w:val="22"/>
        </w:rPr>
        <w:t>nos</w:t>
      </w:r>
      <w:r>
        <w:rPr>
          <w:spacing w:val="-6"/>
          <w:sz w:val="22"/>
        </w:rPr>
        <w:t xml:space="preserve"> </w:t>
      </w:r>
      <w:r>
        <w:rPr>
          <w:sz w:val="22"/>
        </w:rPr>
        <w:t>termos</w:t>
      </w:r>
      <w:r>
        <w:rPr>
          <w:spacing w:val="-3"/>
          <w:sz w:val="22"/>
        </w:rPr>
        <w:t xml:space="preserve"> </w:t>
      </w:r>
      <w:r>
        <w:rPr>
          <w:sz w:val="22"/>
        </w:rPr>
        <w:t>de</w:t>
      </w:r>
      <w:r>
        <w:rPr>
          <w:spacing w:val="-5"/>
          <w:sz w:val="22"/>
        </w:rPr>
        <w:t xml:space="preserve"> </w:t>
      </w:r>
      <w:r>
        <w:rPr>
          <w:sz w:val="22"/>
        </w:rPr>
        <w:t>sua</w:t>
      </w:r>
      <w:r>
        <w:rPr>
          <w:spacing w:val="-5"/>
          <w:sz w:val="22"/>
        </w:rPr>
        <w:t xml:space="preserve"> </w:t>
      </w:r>
      <w:r>
        <w:rPr>
          <w:spacing w:val="-2"/>
          <w:sz w:val="22"/>
        </w:rPr>
        <w:t>proposta;</w:t>
      </w:r>
    </w:p>
    <w:p w14:paraId="6A2E17E1">
      <w:pPr>
        <w:pStyle w:val="8"/>
        <w:numPr>
          <w:ilvl w:val="1"/>
          <w:numId w:val="25"/>
        </w:numPr>
        <w:tabs>
          <w:tab w:val="left" w:pos="986"/>
        </w:tabs>
        <w:spacing w:before="121" w:after="0" w:line="240" w:lineRule="auto"/>
        <w:ind w:left="282" w:right="427" w:firstLine="0"/>
        <w:jc w:val="both"/>
        <w:rPr>
          <w:sz w:val="22"/>
        </w:rPr>
      </w:pPr>
      <w:r>
        <w:rPr>
          <w:sz w:val="22"/>
        </w:rPr>
        <w:t>Lançar na Nota Fiscal as especificações dos materiais fornecidos, valores, número do empenho, de modo</w:t>
      </w:r>
      <w:r>
        <w:rPr>
          <w:spacing w:val="-3"/>
          <w:sz w:val="22"/>
        </w:rPr>
        <w:t xml:space="preserve"> </w:t>
      </w:r>
      <w:r>
        <w:rPr>
          <w:sz w:val="22"/>
        </w:rPr>
        <w:t>idêntico</w:t>
      </w:r>
      <w:r>
        <w:rPr>
          <w:spacing w:val="-3"/>
          <w:sz w:val="22"/>
        </w:rPr>
        <w:t xml:space="preserve"> </w:t>
      </w:r>
      <w:r>
        <w:rPr>
          <w:sz w:val="22"/>
        </w:rPr>
        <w:t>àquelas</w:t>
      </w:r>
      <w:r>
        <w:rPr>
          <w:spacing w:val="-4"/>
          <w:sz w:val="22"/>
        </w:rPr>
        <w:t xml:space="preserve"> </w:t>
      </w:r>
      <w:r>
        <w:rPr>
          <w:sz w:val="22"/>
        </w:rPr>
        <w:t>constantes</w:t>
      </w:r>
      <w:r>
        <w:rPr>
          <w:spacing w:val="-4"/>
          <w:sz w:val="22"/>
        </w:rPr>
        <w:t xml:space="preserve"> </w:t>
      </w:r>
      <w:r>
        <w:rPr>
          <w:sz w:val="22"/>
        </w:rPr>
        <w:t>da</w:t>
      </w:r>
      <w:r>
        <w:rPr>
          <w:spacing w:val="-4"/>
          <w:sz w:val="22"/>
        </w:rPr>
        <w:t xml:space="preserve"> </w:t>
      </w:r>
      <w:r>
        <w:rPr>
          <w:sz w:val="22"/>
        </w:rPr>
        <w:t>Nota</w:t>
      </w:r>
      <w:r>
        <w:rPr>
          <w:spacing w:val="-4"/>
          <w:sz w:val="22"/>
        </w:rPr>
        <w:t xml:space="preserve"> </w:t>
      </w:r>
      <w:r>
        <w:rPr>
          <w:sz w:val="22"/>
        </w:rPr>
        <w:t>de</w:t>
      </w:r>
      <w:r>
        <w:rPr>
          <w:spacing w:val="-4"/>
          <w:sz w:val="22"/>
        </w:rPr>
        <w:t xml:space="preserve"> </w:t>
      </w:r>
      <w:r>
        <w:rPr>
          <w:sz w:val="22"/>
        </w:rPr>
        <w:t>Empenho,</w:t>
      </w:r>
      <w:r>
        <w:rPr>
          <w:spacing w:val="-4"/>
          <w:sz w:val="22"/>
        </w:rPr>
        <w:t xml:space="preserve"> </w:t>
      </w:r>
      <w:r>
        <w:rPr>
          <w:sz w:val="22"/>
        </w:rPr>
        <w:t>número</w:t>
      </w:r>
      <w:r>
        <w:rPr>
          <w:spacing w:val="-3"/>
          <w:sz w:val="22"/>
        </w:rPr>
        <w:t xml:space="preserve"> </w:t>
      </w:r>
      <w:r>
        <w:rPr>
          <w:sz w:val="22"/>
        </w:rPr>
        <w:t>do</w:t>
      </w:r>
      <w:r>
        <w:rPr>
          <w:spacing w:val="-3"/>
          <w:sz w:val="22"/>
        </w:rPr>
        <w:t xml:space="preserve"> </w:t>
      </w:r>
      <w:r>
        <w:rPr>
          <w:sz w:val="22"/>
        </w:rPr>
        <w:t>Contrato</w:t>
      </w:r>
      <w:r>
        <w:rPr>
          <w:spacing w:val="-3"/>
          <w:sz w:val="22"/>
        </w:rPr>
        <w:t xml:space="preserve"> </w:t>
      </w:r>
      <w:r>
        <w:rPr>
          <w:sz w:val="22"/>
        </w:rPr>
        <w:t>e</w:t>
      </w:r>
      <w:r>
        <w:rPr>
          <w:spacing w:val="-6"/>
          <w:sz w:val="22"/>
        </w:rPr>
        <w:t xml:space="preserve"> </w:t>
      </w:r>
      <w:r>
        <w:rPr>
          <w:sz w:val="22"/>
        </w:rPr>
        <w:t>Unidade</w:t>
      </w:r>
      <w:r>
        <w:rPr>
          <w:spacing w:val="-4"/>
          <w:sz w:val="22"/>
        </w:rPr>
        <w:t xml:space="preserve"> </w:t>
      </w:r>
      <w:r>
        <w:rPr>
          <w:sz w:val="22"/>
        </w:rPr>
        <w:t>de</w:t>
      </w:r>
      <w:r>
        <w:rPr>
          <w:spacing w:val="-4"/>
          <w:sz w:val="22"/>
        </w:rPr>
        <w:t xml:space="preserve"> </w:t>
      </w:r>
      <w:r>
        <w:rPr>
          <w:sz w:val="22"/>
        </w:rPr>
        <w:t>Saúde</w:t>
      </w:r>
      <w:r>
        <w:rPr>
          <w:spacing w:val="-4"/>
          <w:sz w:val="22"/>
        </w:rPr>
        <w:t xml:space="preserve"> </w:t>
      </w:r>
      <w:r>
        <w:rPr>
          <w:sz w:val="22"/>
        </w:rPr>
        <w:t>para</w:t>
      </w:r>
      <w:r>
        <w:rPr>
          <w:spacing w:val="-5"/>
          <w:sz w:val="22"/>
        </w:rPr>
        <w:t xml:space="preserve"> </w:t>
      </w:r>
      <w:r>
        <w:rPr>
          <w:sz w:val="22"/>
        </w:rPr>
        <w:t>qual foi fornecido os materiais;</w:t>
      </w:r>
    </w:p>
    <w:p w14:paraId="5086FA19">
      <w:pPr>
        <w:pStyle w:val="8"/>
        <w:numPr>
          <w:ilvl w:val="1"/>
          <w:numId w:val="25"/>
        </w:numPr>
        <w:tabs>
          <w:tab w:val="left" w:pos="986"/>
        </w:tabs>
        <w:spacing w:before="120" w:after="0" w:line="240" w:lineRule="auto"/>
        <w:ind w:left="282" w:right="423" w:firstLine="0"/>
        <w:jc w:val="both"/>
        <w:rPr>
          <w:sz w:val="22"/>
        </w:rPr>
      </w:pPr>
      <w:r>
        <w:rPr>
          <w:sz w:val="22"/>
        </w:rPr>
        <w:t>Arcar com a responsabilidade civil por todos e quaisquer danos materiais e morais causados pela ação</w:t>
      </w:r>
      <w:r>
        <w:rPr>
          <w:spacing w:val="-13"/>
          <w:sz w:val="22"/>
        </w:rPr>
        <w:t xml:space="preserve"> </w:t>
      </w:r>
      <w:r>
        <w:rPr>
          <w:sz w:val="22"/>
        </w:rPr>
        <w:t>ou</w:t>
      </w:r>
      <w:r>
        <w:rPr>
          <w:spacing w:val="-12"/>
          <w:sz w:val="22"/>
        </w:rPr>
        <w:t xml:space="preserve"> </w:t>
      </w:r>
      <w:r>
        <w:rPr>
          <w:sz w:val="22"/>
        </w:rPr>
        <w:t>omissão</w:t>
      </w:r>
      <w:r>
        <w:rPr>
          <w:spacing w:val="-13"/>
          <w:sz w:val="22"/>
        </w:rPr>
        <w:t xml:space="preserve"> </w:t>
      </w:r>
      <w:r>
        <w:rPr>
          <w:sz w:val="22"/>
        </w:rPr>
        <w:t>de</w:t>
      </w:r>
      <w:r>
        <w:rPr>
          <w:spacing w:val="-12"/>
          <w:sz w:val="22"/>
        </w:rPr>
        <w:t xml:space="preserve"> </w:t>
      </w:r>
      <w:r>
        <w:rPr>
          <w:sz w:val="22"/>
        </w:rPr>
        <w:t>seus</w:t>
      </w:r>
      <w:r>
        <w:rPr>
          <w:spacing w:val="-13"/>
          <w:sz w:val="22"/>
        </w:rPr>
        <w:t xml:space="preserve"> </w:t>
      </w:r>
      <w:r>
        <w:rPr>
          <w:sz w:val="22"/>
        </w:rPr>
        <w:t>empregados,</w:t>
      </w:r>
      <w:r>
        <w:rPr>
          <w:spacing w:val="-12"/>
          <w:sz w:val="22"/>
        </w:rPr>
        <w:t xml:space="preserve"> </w:t>
      </w:r>
      <w:r>
        <w:rPr>
          <w:sz w:val="22"/>
        </w:rPr>
        <w:t>trabalhadores,</w:t>
      </w:r>
      <w:r>
        <w:rPr>
          <w:spacing w:val="-13"/>
          <w:sz w:val="22"/>
        </w:rPr>
        <w:t xml:space="preserve"> </w:t>
      </w:r>
      <w:r>
        <w:rPr>
          <w:sz w:val="22"/>
        </w:rPr>
        <w:t>prepostos</w:t>
      </w:r>
      <w:r>
        <w:rPr>
          <w:spacing w:val="-12"/>
          <w:sz w:val="22"/>
        </w:rPr>
        <w:t xml:space="preserve"> </w:t>
      </w:r>
      <w:r>
        <w:rPr>
          <w:sz w:val="22"/>
        </w:rPr>
        <w:t>ou</w:t>
      </w:r>
      <w:r>
        <w:rPr>
          <w:spacing w:val="-12"/>
          <w:sz w:val="22"/>
        </w:rPr>
        <w:t xml:space="preserve"> </w:t>
      </w:r>
      <w:r>
        <w:rPr>
          <w:sz w:val="22"/>
        </w:rPr>
        <w:t>representantes,</w:t>
      </w:r>
      <w:r>
        <w:rPr>
          <w:spacing w:val="-13"/>
          <w:sz w:val="22"/>
        </w:rPr>
        <w:t xml:space="preserve"> </w:t>
      </w:r>
      <w:r>
        <w:rPr>
          <w:sz w:val="22"/>
        </w:rPr>
        <w:t>dolosa</w:t>
      </w:r>
      <w:r>
        <w:rPr>
          <w:spacing w:val="-12"/>
          <w:sz w:val="22"/>
        </w:rPr>
        <w:t xml:space="preserve"> </w:t>
      </w:r>
      <w:r>
        <w:rPr>
          <w:sz w:val="22"/>
        </w:rPr>
        <w:t>ou</w:t>
      </w:r>
      <w:r>
        <w:rPr>
          <w:spacing w:val="-13"/>
          <w:sz w:val="22"/>
        </w:rPr>
        <w:t xml:space="preserve"> </w:t>
      </w:r>
      <w:r>
        <w:rPr>
          <w:sz w:val="22"/>
        </w:rPr>
        <w:t>culposamente, no local de trabalho, ao Hospital ou a terceiros;</w:t>
      </w:r>
    </w:p>
    <w:p w14:paraId="06DD6B69">
      <w:pPr>
        <w:pStyle w:val="8"/>
        <w:numPr>
          <w:ilvl w:val="1"/>
          <w:numId w:val="25"/>
        </w:numPr>
        <w:tabs>
          <w:tab w:val="left" w:pos="986"/>
        </w:tabs>
        <w:spacing w:before="119" w:after="0" w:line="240" w:lineRule="auto"/>
        <w:ind w:left="282" w:right="420" w:firstLine="0"/>
        <w:jc w:val="both"/>
        <w:rPr>
          <w:sz w:val="22"/>
        </w:rPr>
      </w:pPr>
      <w:r>
        <w:rPr>
          <w:sz w:val="22"/>
        </w:rPr>
        <w:t xml:space="preserve">Responsabilizar-se por todas as obrigações trabalhistas, sociais, previdenciárias, tributárias e as demais previstas na legislação específica, cuja inadimplência não transfere responsabilidade à </w:t>
      </w:r>
      <w:r>
        <w:rPr>
          <w:spacing w:val="-2"/>
          <w:sz w:val="22"/>
        </w:rPr>
        <w:t>Administração;</w:t>
      </w:r>
    </w:p>
    <w:p w14:paraId="492BF79A">
      <w:pPr>
        <w:pStyle w:val="8"/>
        <w:numPr>
          <w:ilvl w:val="1"/>
          <w:numId w:val="25"/>
        </w:numPr>
        <w:tabs>
          <w:tab w:val="left" w:pos="986"/>
        </w:tabs>
        <w:spacing w:before="121" w:after="0" w:line="240" w:lineRule="auto"/>
        <w:ind w:left="282" w:right="425" w:firstLine="0"/>
        <w:jc w:val="both"/>
        <w:rPr>
          <w:sz w:val="22"/>
        </w:rPr>
      </w:pPr>
      <w:r>
        <w:rPr>
          <w:sz w:val="22"/>
        </w:rPr>
        <w:t>A</w:t>
      </w:r>
      <w:r>
        <w:rPr>
          <w:spacing w:val="-7"/>
          <w:sz w:val="22"/>
        </w:rPr>
        <w:t xml:space="preserve"> </w:t>
      </w:r>
      <w:r>
        <w:rPr>
          <w:sz w:val="22"/>
        </w:rPr>
        <w:t>Empresa</w:t>
      </w:r>
      <w:r>
        <w:rPr>
          <w:spacing w:val="-7"/>
          <w:sz w:val="22"/>
        </w:rPr>
        <w:t xml:space="preserve"> </w:t>
      </w:r>
      <w:r>
        <w:rPr>
          <w:sz w:val="22"/>
        </w:rPr>
        <w:t>deverá</w:t>
      </w:r>
      <w:r>
        <w:rPr>
          <w:spacing w:val="-9"/>
          <w:sz w:val="22"/>
        </w:rPr>
        <w:t xml:space="preserve"> </w:t>
      </w:r>
      <w:r>
        <w:rPr>
          <w:sz w:val="22"/>
        </w:rPr>
        <w:t>manter,</w:t>
      </w:r>
      <w:r>
        <w:rPr>
          <w:spacing w:val="-9"/>
          <w:sz w:val="22"/>
        </w:rPr>
        <w:t xml:space="preserve"> </w:t>
      </w:r>
      <w:r>
        <w:rPr>
          <w:sz w:val="22"/>
        </w:rPr>
        <w:t>durante</w:t>
      </w:r>
      <w:r>
        <w:rPr>
          <w:spacing w:val="-6"/>
          <w:sz w:val="22"/>
        </w:rPr>
        <w:t xml:space="preserve"> </w:t>
      </w:r>
      <w:r>
        <w:rPr>
          <w:sz w:val="22"/>
        </w:rPr>
        <w:t>toda</w:t>
      </w:r>
      <w:r>
        <w:rPr>
          <w:spacing w:val="-9"/>
          <w:sz w:val="22"/>
        </w:rPr>
        <w:t xml:space="preserve"> </w:t>
      </w:r>
      <w:r>
        <w:rPr>
          <w:sz w:val="22"/>
        </w:rPr>
        <w:t>a</w:t>
      </w:r>
      <w:r>
        <w:rPr>
          <w:spacing w:val="-7"/>
          <w:sz w:val="22"/>
        </w:rPr>
        <w:t xml:space="preserve"> </w:t>
      </w:r>
      <w:r>
        <w:rPr>
          <w:sz w:val="22"/>
        </w:rPr>
        <w:t>execução</w:t>
      </w:r>
      <w:r>
        <w:rPr>
          <w:spacing w:val="-5"/>
          <w:sz w:val="22"/>
        </w:rPr>
        <w:t xml:space="preserve"> </w:t>
      </w:r>
      <w:r>
        <w:rPr>
          <w:sz w:val="22"/>
        </w:rPr>
        <w:t>do</w:t>
      </w:r>
      <w:r>
        <w:rPr>
          <w:spacing w:val="-5"/>
          <w:sz w:val="22"/>
        </w:rPr>
        <w:t xml:space="preserve"> </w:t>
      </w:r>
      <w:r>
        <w:rPr>
          <w:sz w:val="22"/>
        </w:rPr>
        <w:t>contrato,</w:t>
      </w:r>
      <w:r>
        <w:rPr>
          <w:spacing w:val="-9"/>
          <w:sz w:val="22"/>
        </w:rPr>
        <w:t xml:space="preserve"> </w:t>
      </w:r>
      <w:r>
        <w:rPr>
          <w:sz w:val="22"/>
        </w:rPr>
        <w:t>compatibilidade</w:t>
      </w:r>
      <w:r>
        <w:rPr>
          <w:spacing w:val="-6"/>
          <w:sz w:val="22"/>
        </w:rPr>
        <w:t xml:space="preserve"> </w:t>
      </w:r>
      <w:r>
        <w:rPr>
          <w:sz w:val="22"/>
        </w:rPr>
        <w:t>com</w:t>
      </w:r>
      <w:r>
        <w:rPr>
          <w:spacing w:val="-8"/>
          <w:sz w:val="22"/>
        </w:rPr>
        <w:t xml:space="preserve"> </w:t>
      </w:r>
      <w:r>
        <w:rPr>
          <w:sz w:val="22"/>
        </w:rPr>
        <w:t>as</w:t>
      </w:r>
      <w:r>
        <w:rPr>
          <w:spacing w:val="-9"/>
          <w:sz w:val="22"/>
        </w:rPr>
        <w:t xml:space="preserve"> </w:t>
      </w:r>
      <w:r>
        <w:rPr>
          <w:sz w:val="22"/>
        </w:rPr>
        <w:t>obrigações assumidas, relacionadas neste projeto básico e no contrato;</w:t>
      </w:r>
    </w:p>
    <w:p w14:paraId="1809F743">
      <w:pPr>
        <w:pStyle w:val="8"/>
        <w:numPr>
          <w:ilvl w:val="1"/>
          <w:numId w:val="25"/>
        </w:numPr>
        <w:tabs>
          <w:tab w:val="left" w:pos="986"/>
        </w:tabs>
        <w:spacing w:before="120" w:after="0" w:line="240" w:lineRule="auto"/>
        <w:ind w:left="282" w:right="427" w:firstLine="0"/>
        <w:jc w:val="both"/>
        <w:rPr>
          <w:sz w:val="22"/>
        </w:rPr>
      </w:pPr>
      <w:r>
        <w:rPr>
          <w:sz w:val="22"/>
        </w:rPr>
        <w:t>Prestar</w:t>
      </w:r>
      <w:r>
        <w:rPr>
          <w:spacing w:val="-2"/>
          <w:sz w:val="22"/>
        </w:rPr>
        <w:t xml:space="preserve"> </w:t>
      </w:r>
      <w:r>
        <w:rPr>
          <w:sz w:val="22"/>
        </w:rPr>
        <w:t>todos</w:t>
      </w:r>
      <w:r>
        <w:rPr>
          <w:spacing w:val="-4"/>
          <w:sz w:val="22"/>
        </w:rPr>
        <w:t xml:space="preserve"> </w:t>
      </w:r>
      <w:r>
        <w:rPr>
          <w:sz w:val="22"/>
        </w:rPr>
        <w:t>os</w:t>
      </w:r>
      <w:r>
        <w:rPr>
          <w:spacing w:val="-2"/>
          <w:sz w:val="22"/>
        </w:rPr>
        <w:t xml:space="preserve"> </w:t>
      </w:r>
      <w:r>
        <w:rPr>
          <w:sz w:val="22"/>
        </w:rPr>
        <w:t>esclarecimentos</w:t>
      </w:r>
      <w:r>
        <w:rPr>
          <w:spacing w:val="-2"/>
          <w:sz w:val="22"/>
        </w:rPr>
        <w:t xml:space="preserve"> </w:t>
      </w:r>
      <w:r>
        <w:rPr>
          <w:sz w:val="22"/>
        </w:rPr>
        <w:t>que</w:t>
      </w:r>
      <w:r>
        <w:rPr>
          <w:spacing w:val="-2"/>
          <w:sz w:val="22"/>
        </w:rPr>
        <w:t xml:space="preserve"> </w:t>
      </w:r>
      <w:r>
        <w:rPr>
          <w:sz w:val="22"/>
        </w:rPr>
        <w:t>forem</w:t>
      </w:r>
      <w:r>
        <w:rPr>
          <w:spacing w:val="-1"/>
          <w:sz w:val="22"/>
        </w:rPr>
        <w:t xml:space="preserve"> </w:t>
      </w:r>
      <w:r>
        <w:rPr>
          <w:sz w:val="22"/>
        </w:rPr>
        <w:t>solicitados</w:t>
      </w:r>
      <w:r>
        <w:rPr>
          <w:spacing w:val="-2"/>
          <w:sz w:val="22"/>
        </w:rPr>
        <w:t xml:space="preserve"> </w:t>
      </w:r>
      <w:r>
        <w:rPr>
          <w:sz w:val="22"/>
        </w:rPr>
        <w:t>pelo</w:t>
      </w:r>
      <w:r>
        <w:rPr>
          <w:spacing w:val="-2"/>
          <w:sz w:val="22"/>
        </w:rPr>
        <w:t xml:space="preserve"> </w:t>
      </w:r>
      <w:r>
        <w:rPr>
          <w:sz w:val="22"/>
        </w:rPr>
        <w:t>Hospital,</w:t>
      </w:r>
      <w:r>
        <w:rPr>
          <w:spacing w:val="-2"/>
          <w:sz w:val="22"/>
        </w:rPr>
        <w:t xml:space="preserve"> </w:t>
      </w:r>
      <w:r>
        <w:rPr>
          <w:sz w:val="22"/>
        </w:rPr>
        <w:t>cujas</w:t>
      </w:r>
      <w:r>
        <w:rPr>
          <w:spacing w:val="-2"/>
          <w:sz w:val="22"/>
        </w:rPr>
        <w:t xml:space="preserve"> </w:t>
      </w:r>
      <w:r>
        <w:rPr>
          <w:sz w:val="22"/>
        </w:rPr>
        <w:t>reclamações</w:t>
      </w:r>
      <w:r>
        <w:rPr>
          <w:spacing w:val="-1"/>
          <w:sz w:val="22"/>
        </w:rPr>
        <w:t xml:space="preserve"> </w:t>
      </w:r>
      <w:r>
        <w:rPr>
          <w:sz w:val="22"/>
        </w:rPr>
        <w:t>se</w:t>
      </w:r>
      <w:r>
        <w:rPr>
          <w:spacing w:val="-2"/>
          <w:sz w:val="22"/>
        </w:rPr>
        <w:t xml:space="preserve"> </w:t>
      </w:r>
      <w:r>
        <w:rPr>
          <w:sz w:val="22"/>
        </w:rPr>
        <w:t>obrigam prontamente a atender;</w:t>
      </w:r>
    </w:p>
    <w:p w14:paraId="77E8E0BB">
      <w:pPr>
        <w:pStyle w:val="8"/>
        <w:numPr>
          <w:ilvl w:val="1"/>
          <w:numId w:val="25"/>
        </w:numPr>
        <w:tabs>
          <w:tab w:val="left" w:pos="986"/>
        </w:tabs>
        <w:spacing w:before="121" w:after="0" w:line="240" w:lineRule="auto"/>
        <w:ind w:left="986" w:right="0" w:hanging="704"/>
        <w:jc w:val="both"/>
        <w:rPr>
          <w:sz w:val="22"/>
        </w:rPr>
      </w:pPr>
      <w:r>
        <w:rPr>
          <w:sz w:val="22"/>
        </w:rPr>
        <w:t>São</w:t>
      </w:r>
      <w:r>
        <w:rPr>
          <w:spacing w:val="-4"/>
          <w:sz w:val="22"/>
        </w:rPr>
        <w:t xml:space="preserve"> </w:t>
      </w:r>
      <w:r>
        <w:rPr>
          <w:sz w:val="22"/>
        </w:rPr>
        <w:t>expressamente</w:t>
      </w:r>
      <w:r>
        <w:rPr>
          <w:spacing w:val="-6"/>
          <w:sz w:val="22"/>
        </w:rPr>
        <w:t xml:space="preserve"> </w:t>
      </w:r>
      <w:r>
        <w:rPr>
          <w:sz w:val="22"/>
        </w:rPr>
        <w:t>vedadas</w:t>
      </w:r>
      <w:r>
        <w:rPr>
          <w:spacing w:val="-5"/>
          <w:sz w:val="22"/>
        </w:rPr>
        <w:t xml:space="preserve"> </w:t>
      </w:r>
      <w:r>
        <w:rPr>
          <w:sz w:val="22"/>
        </w:rPr>
        <w:t>à</w:t>
      </w:r>
      <w:r>
        <w:rPr>
          <w:spacing w:val="-4"/>
          <w:sz w:val="22"/>
        </w:rPr>
        <w:t xml:space="preserve"> </w:t>
      </w:r>
      <w:r>
        <w:rPr>
          <w:spacing w:val="-2"/>
          <w:sz w:val="22"/>
        </w:rPr>
        <w:t>Empresa:</w:t>
      </w:r>
    </w:p>
    <w:p w14:paraId="64C50815">
      <w:pPr>
        <w:pStyle w:val="8"/>
        <w:numPr>
          <w:ilvl w:val="2"/>
          <w:numId w:val="25"/>
        </w:numPr>
        <w:tabs>
          <w:tab w:val="left" w:pos="985"/>
        </w:tabs>
        <w:spacing w:before="118" w:after="0" w:line="240" w:lineRule="auto"/>
        <w:ind w:left="282" w:right="426" w:firstLine="0"/>
        <w:jc w:val="both"/>
        <w:rPr>
          <w:sz w:val="22"/>
        </w:rPr>
      </w:pPr>
      <w:r>
        <w:rPr>
          <w:sz w:val="22"/>
        </w:rPr>
        <w:t>A veiculação de publicidade acerca deste projeto básico e do contrato, salvo se houver prévia autorização da Administração;</w:t>
      </w:r>
    </w:p>
    <w:p w14:paraId="4DB0EE79">
      <w:pPr>
        <w:pStyle w:val="8"/>
        <w:numPr>
          <w:ilvl w:val="2"/>
          <w:numId w:val="25"/>
        </w:numPr>
        <w:tabs>
          <w:tab w:val="left" w:pos="985"/>
        </w:tabs>
        <w:spacing w:before="120" w:after="0" w:line="240" w:lineRule="auto"/>
        <w:ind w:left="282" w:right="426" w:firstLine="0"/>
        <w:jc w:val="both"/>
        <w:rPr>
          <w:sz w:val="22"/>
        </w:rPr>
      </w:pPr>
      <w:r>
        <w:rPr>
          <w:sz w:val="22"/>
        </w:rPr>
        <w:t>A transferência de qualquer de suas responsabilidades para outras entidades, sejam fabricantes, técnicos, subempreiteiros etc.</w:t>
      </w:r>
    </w:p>
    <w:p w14:paraId="46ECE321">
      <w:pPr>
        <w:pStyle w:val="6"/>
        <w:spacing w:before="2"/>
        <w:jc w:val="left"/>
        <w:rPr>
          <w:sz w:val="8"/>
        </w:rPr>
      </w:pPr>
      <w:r>
        <w:rPr>
          <w:sz w:val="8"/>
        </w:rPr>
        <mc:AlternateContent>
          <mc:Choice Requires="wps">
            <w:drawing>
              <wp:anchor distT="0" distB="0" distL="0" distR="0" simplePos="0" relativeHeight="251679744"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41" name="Textbox 41"/>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2DD9F359">
                            <w:pPr>
                              <w:tabs>
                                <w:tab w:val="left" w:pos="737"/>
                              </w:tabs>
                              <w:spacing w:before="0" w:line="265" w:lineRule="exact"/>
                              <w:ind w:left="28" w:right="0" w:firstLine="0"/>
                              <w:jc w:val="left"/>
                              <w:rPr>
                                <w:b/>
                                <w:color w:val="000000"/>
                                <w:sz w:val="22"/>
                              </w:rPr>
                            </w:pPr>
                            <w:r>
                              <w:rPr>
                                <w:b/>
                                <w:color w:val="000000"/>
                                <w:spacing w:val="-5"/>
                                <w:sz w:val="22"/>
                              </w:rPr>
                              <w:t>12.</w:t>
                            </w:r>
                            <w:r>
                              <w:rPr>
                                <w:b/>
                                <w:color w:val="000000"/>
                                <w:sz w:val="22"/>
                              </w:rPr>
                              <w:tab/>
                            </w:r>
                            <w:r>
                              <w:rPr>
                                <w:b/>
                                <w:color w:val="000000"/>
                                <w:sz w:val="22"/>
                              </w:rPr>
                              <w:t>LEVANTAMENTO</w:t>
                            </w:r>
                            <w:r>
                              <w:rPr>
                                <w:b/>
                                <w:color w:val="000000"/>
                                <w:spacing w:val="-5"/>
                                <w:sz w:val="22"/>
                              </w:rPr>
                              <w:t xml:space="preserve"> </w:t>
                            </w:r>
                            <w:r>
                              <w:rPr>
                                <w:b/>
                                <w:color w:val="000000"/>
                                <w:sz w:val="22"/>
                              </w:rPr>
                              <w:t>DE</w:t>
                            </w:r>
                            <w:r>
                              <w:rPr>
                                <w:b/>
                                <w:color w:val="000000"/>
                                <w:spacing w:val="-5"/>
                                <w:sz w:val="22"/>
                              </w:rPr>
                              <w:t xml:space="preserve"> </w:t>
                            </w:r>
                            <w:r>
                              <w:rPr>
                                <w:b/>
                                <w:color w:val="000000"/>
                                <w:spacing w:val="-2"/>
                                <w:sz w:val="22"/>
                              </w:rPr>
                              <w:t>MERCADO</w:t>
                            </w:r>
                          </w:p>
                        </w:txbxContent>
                      </wps:txbx>
                      <wps:bodyPr wrap="square" lIns="0" tIns="0" rIns="0" bIns="0" rtlCol="0">
                        <a:noAutofit/>
                      </wps:bodyPr>
                    </wps:wsp>
                  </a:graphicData>
                </a:graphic>
              </wp:anchor>
            </w:drawing>
          </mc:Choice>
          <mc:Fallback>
            <w:pict>
              <v:shape id="Textbox 41" o:spid="_x0000_s1026" o:spt="202" type="#_x0000_t202" style="position:absolute;left:0pt;margin-left:55.2pt;margin-top:6.15pt;height:13.45pt;width:484.9pt;mso-position-horizontal-relative:page;mso-wrap-distance-bottom:0pt;mso-wrap-distance-top:0pt;z-index:-251636736;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GyHAZbNAQAAqgMAAA4AAAAAAAAAAQAgAAAAJQEA&#10;AGRycy9lMm9Eb2MueG1sUEsFBgAAAAAGAAYAWQEAAGQFAAAAAA==&#10;">
                <v:fill on="t" focussize="0,0"/>
                <v:stroke on="f"/>
                <v:imagedata o:title=""/>
                <o:lock v:ext="edit" aspectratio="f"/>
                <v:textbox inset="0mm,0mm,0mm,0mm">
                  <w:txbxContent>
                    <w:p w14:paraId="2DD9F359">
                      <w:pPr>
                        <w:tabs>
                          <w:tab w:val="left" w:pos="737"/>
                        </w:tabs>
                        <w:spacing w:before="0" w:line="265" w:lineRule="exact"/>
                        <w:ind w:left="28" w:right="0" w:firstLine="0"/>
                        <w:jc w:val="left"/>
                        <w:rPr>
                          <w:b/>
                          <w:color w:val="000000"/>
                          <w:sz w:val="22"/>
                        </w:rPr>
                      </w:pPr>
                      <w:r>
                        <w:rPr>
                          <w:b/>
                          <w:color w:val="000000"/>
                          <w:spacing w:val="-5"/>
                          <w:sz w:val="22"/>
                        </w:rPr>
                        <w:t>12.</w:t>
                      </w:r>
                      <w:r>
                        <w:rPr>
                          <w:b/>
                          <w:color w:val="000000"/>
                          <w:sz w:val="22"/>
                        </w:rPr>
                        <w:tab/>
                      </w:r>
                      <w:r>
                        <w:rPr>
                          <w:b/>
                          <w:color w:val="000000"/>
                          <w:sz w:val="22"/>
                        </w:rPr>
                        <w:t>LEVANTAMENTO</w:t>
                      </w:r>
                      <w:r>
                        <w:rPr>
                          <w:b/>
                          <w:color w:val="000000"/>
                          <w:spacing w:val="-5"/>
                          <w:sz w:val="22"/>
                        </w:rPr>
                        <w:t xml:space="preserve"> </w:t>
                      </w:r>
                      <w:r>
                        <w:rPr>
                          <w:b/>
                          <w:color w:val="000000"/>
                          <w:sz w:val="22"/>
                        </w:rPr>
                        <w:t>DE</w:t>
                      </w:r>
                      <w:r>
                        <w:rPr>
                          <w:b/>
                          <w:color w:val="000000"/>
                          <w:spacing w:val="-5"/>
                          <w:sz w:val="22"/>
                        </w:rPr>
                        <w:t xml:space="preserve"> </w:t>
                      </w:r>
                      <w:r>
                        <w:rPr>
                          <w:b/>
                          <w:color w:val="000000"/>
                          <w:spacing w:val="-2"/>
                          <w:sz w:val="22"/>
                        </w:rPr>
                        <w:t>MERCADO</w:t>
                      </w:r>
                    </w:p>
                  </w:txbxContent>
                </v:textbox>
                <w10:wrap type="topAndBottom"/>
              </v:shape>
            </w:pict>
          </mc:Fallback>
        </mc:AlternateContent>
      </w:r>
    </w:p>
    <w:p w14:paraId="66FA9724">
      <w:pPr>
        <w:pStyle w:val="6"/>
        <w:spacing w:after="0"/>
        <w:jc w:val="left"/>
        <w:rPr>
          <w:sz w:val="8"/>
        </w:rPr>
        <w:sectPr>
          <w:pgSz w:w="11910" w:h="16840"/>
          <w:pgMar w:top="2160" w:right="708" w:bottom="1860" w:left="850" w:header="708" w:footer="1674" w:gutter="0"/>
          <w:cols w:space="720" w:num="1"/>
        </w:sectPr>
      </w:pPr>
    </w:p>
    <w:p w14:paraId="60E202A3">
      <w:pPr>
        <w:pStyle w:val="6"/>
        <w:jc w:val="left"/>
      </w:pPr>
    </w:p>
    <w:p w14:paraId="780FAD56">
      <w:pPr>
        <w:pStyle w:val="6"/>
        <w:spacing w:before="257"/>
        <w:jc w:val="left"/>
      </w:pPr>
    </w:p>
    <w:p w14:paraId="04611880">
      <w:pPr>
        <w:pStyle w:val="6"/>
        <w:ind w:left="282" w:right="422"/>
      </w:pPr>
      <w:r>
        <w:t>12.1.</w:t>
      </w:r>
      <w:r>
        <w:rPr>
          <w:spacing w:val="77"/>
        </w:rPr>
        <w:t xml:space="preserve">  </w:t>
      </w:r>
      <w:r>
        <w:t>Existem</w:t>
      </w:r>
      <w:r>
        <w:rPr>
          <w:spacing w:val="-5"/>
        </w:rPr>
        <w:t xml:space="preserve"> </w:t>
      </w:r>
      <w:r>
        <w:t>soluções</w:t>
      </w:r>
      <w:r>
        <w:rPr>
          <w:spacing w:val="-5"/>
        </w:rPr>
        <w:t xml:space="preserve"> </w:t>
      </w:r>
      <w:r>
        <w:t>no</w:t>
      </w:r>
      <w:r>
        <w:rPr>
          <w:spacing w:val="-7"/>
        </w:rPr>
        <w:t xml:space="preserve"> </w:t>
      </w:r>
      <w:r>
        <w:t>mercado</w:t>
      </w:r>
      <w:r>
        <w:rPr>
          <w:spacing w:val="-4"/>
        </w:rPr>
        <w:t xml:space="preserve"> </w:t>
      </w:r>
      <w:r>
        <w:t>que</w:t>
      </w:r>
      <w:r>
        <w:rPr>
          <w:spacing w:val="-5"/>
        </w:rPr>
        <w:t xml:space="preserve"> </w:t>
      </w:r>
      <w:r>
        <w:t>atendem</w:t>
      </w:r>
      <w:r>
        <w:rPr>
          <w:spacing w:val="-5"/>
        </w:rPr>
        <w:t xml:space="preserve"> </w:t>
      </w:r>
      <w:r>
        <w:t>aos</w:t>
      </w:r>
      <w:r>
        <w:rPr>
          <w:spacing w:val="-6"/>
        </w:rPr>
        <w:t xml:space="preserve"> </w:t>
      </w:r>
      <w:r>
        <w:t>requisitos</w:t>
      </w:r>
      <w:r>
        <w:rPr>
          <w:spacing w:val="-6"/>
        </w:rPr>
        <w:t xml:space="preserve"> </w:t>
      </w:r>
      <w:r>
        <w:t>estabelecidos</w:t>
      </w:r>
      <w:r>
        <w:rPr>
          <w:spacing w:val="-6"/>
        </w:rPr>
        <w:t xml:space="preserve"> </w:t>
      </w:r>
      <w:r>
        <w:t>neste</w:t>
      </w:r>
      <w:r>
        <w:rPr>
          <w:spacing w:val="-5"/>
        </w:rPr>
        <w:t xml:space="preserve"> </w:t>
      </w:r>
      <w:r>
        <w:t>documento,</w:t>
      </w:r>
      <w:r>
        <w:rPr>
          <w:spacing w:val="-5"/>
        </w:rPr>
        <w:t xml:space="preserve"> </w:t>
      </w:r>
      <w:r>
        <w:t>de</w:t>
      </w:r>
      <w:r>
        <w:rPr>
          <w:spacing w:val="-7"/>
        </w:rPr>
        <w:t xml:space="preserve"> </w:t>
      </w:r>
      <w:r>
        <w:t>modo a</w:t>
      </w:r>
      <w:r>
        <w:rPr>
          <w:spacing w:val="-4"/>
        </w:rPr>
        <w:t xml:space="preserve"> </w:t>
      </w:r>
      <w:r>
        <w:t>alcançar</w:t>
      </w:r>
      <w:r>
        <w:rPr>
          <w:spacing w:val="-9"/>
        </w:rPr>
        <w:t xml:space="preserve"> </w:t>
      </w:r>
      <w:r>
        <w:t>os</w:t>
      </w:r>
      <w:r>
        <w:rPr>
          <w:spacing w:val="-4"/>
        </w:rPr>
        <w:t xml:space="preserve"> </w:t>
      </w:r>
      <w:r>
        <w:t>resultados</w:t>
      </w:r>
      <w:r>
        <w:rPr>
          <w:spacing w:val="-4"/>
        </w:rPr>
        <w:t xml:space="preserve"> </w:t>
      </w:r>
      <w:r>
        <w:t>pretendidos</w:t>
      </w:r>
      <w:r>
        <w:rPr>
          <w:spacing w:val="-7"/>
        </w:rPr>
        <w:t xml:space="preserve"> </w:t>
      </w:r>
      <w:r>
        <w:t>e</w:t>
      </w:r>
      <w:r>
        <w:rPr>
          <w:spacing w:val="-6"/>
        </w:rPr>
        <w:t xml:space="preserve"> </w:t>
      </w:r>
      <w:r>
        <w:t>atender</w:t>
      </w:r>
      <w:r>
        <w:rPr>
          <w:spacing w:val="-6"/>
        </w:rPr>
        <w:t xml:space="preserve"> </w:t>
      </w:r>
      <w:r>
        <w:t>à</w:t>
      </w:r>
      <w:r>
        <w:rPr>
          <w:spacing w:val="-4"/>
        </w:rPr>
        <w:t xml:space="preserve"> </w:t>
      </w:r>
      <w:r>
        <w:t>necessidade</w:t>
      </w:r>
      <w:r>
        <w:rPr>
          <w:spacing w:val="-4"/>
        </w:rPr>
        <w:t xml:space="preserve"> </w:t>
      </w:r>
      <w:r>
        <w:t>da</w:t>
      </w:r>
      <w:r>
        <w:rPr>
          <w:spacing w:val="-7"/>
        </w:rPr>
        <w:t xml:space="preserve"> </w:t>
      </w:r>
      <w:r>
        <w:t>contratação,</w:t>
      </w:r>
      <w:r>
        <w:rPr>
          <w:spacing w:val="-7"/>
        </w:rPr>
        <w:t xml:space="preserve"> </w:t>
      </w:r>
      <w:r>
        <w:t>levando-se</w:t>
      </w:r>
      <w:r>
        <w:rPr>
          <w:spacing w:val="-6"/>
        </w:rPr>
        <w:t xml:space="preserve"> </w:t>
      </w:r>
      <w:r>
        <w:t>em</w:t>
      </w:r>
      <w:r>
        <w:rPr>
          <w:spacing w:val="-6"/>
        </w:rPr>
        <w:t xml:space="preserve"> </w:t>
      </w:r>
      <w:r>
        <w:t>conta</w:t>
      </w:r>
      <w:r>
        <w:rPr>
          <w:spacing w:val="-7"/>
        </w:rPr>
        <w:t xml:space="preserve"> </w:t>
      </w:r>
      <w:r>
        <w:t>aspectos de economicidade, eficácia, eficiência e padronização.</w:t>
      </w:r>
    </w:p>
    <w:p w14:paraId="1ABBC6D4">
      <w:pPr>
        <w:pStyle w:val="6"/>
        <w:spacing w:before="2"/>
        <w:jc w:val="left"/>
        <w:rPr>
          <w:sz w:val="8"/>
        </w:rPr>
      </w:pPr>
      <w:r>
        <w:rPr>
          <w:sz w:val="8"/>
        </w:rPr>
        <mc:AlternateContent>
          <mc:Choice Requires="wps">
            <w:drawing>
              <wp:anchor distT="0" distB="0" distL="0" distR="0" simplePos="0" relativeHeight="251679744"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42" name="Textbox 42"/>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56A97EF1">
                            <w:pPr>
                              <w:tabs>
                                <w:tab w:val="left" w:pos="737"/>
                              </w:tabs>
                              <w:spacing w:before="0" w:line="265" w:lineRule="exact"/>
                              <w:ind w:left="28" w:right="0" w:firstLine="0"/>
                              <w:jc w:val="left"/>
                              <w:rPr>
                                <w:b/>
                                <w:color w:val="000000"/>
                                <w:sz w:val="22"/>
                              </w:rPr>
                            </w:pPr>
                            <w:r>
                              <w:rPr>
                                <w:b/>
                                <w:color w:val="000000"/>
                                <w:spacing w:val="-5"/>
                                <w:sz w:val="22"/>
                              </w:rPr>
                              <w:t>13.</w:t>
                            </w:r>
                            <w:r>
                              <w:rPr>
                                <w:b/>
                                <w:color w:val="000000"/>
                                <w:sz w:val="22"/>
                              </w:rPr>
                              <w:tab/>
                            </w:r>
                            <w:r>
                              <w:rPr>
                                <w:b/>
                                <w:color w:val="000000"/>
                                <w:sz w:val="22"/>
                              </w:rPr>
                              <w:t>DESCRIÇÃO</w:t>
                            </w:r>
                            <w:r>
                              <w:rPr>
                                <w:b/>
                                <w:color w:val="000000"/>
                                <w:spacing w:val="-4"/>
                                <w:sz w:val="22"/>
                              </w:rPr>
                              <w:t xml:space="preserve"> </w:t>
                            </w:r>
                            <w:r>
                              <w:rPr>
                                <w:b/>
                                <w:color w:val="000000"/>
                                <w:sz w:val="22"/>
                              </w:rPr>
                              <w:t>DA</w:t>
                            </w:r>
                            <w:r>
                              <w:rPr>
                                <w:b/>
                                <w:color w:val="000000"/>
                                <w:spacing w:val="-5"/>
                                <w:sz w:val="22"/>
                              </w:rPr>
                              <w:t xml:space="preserve"> </w:t>
                            </w:r>
                            <w:r>
                              <w:rPr>
                                <w:b/>
                                <w:color w:val="000000"/>
                                <w:sz w:val="22"/>
                              </w:rPr>
                              <w:t>SOLUÇÃO</w:t>
                            </w:r>
                            <w:r>
                              <w:rPr>
                                <w:b/>
                                <w:color w:val="000000"/>
                                <w:spacing w:val="-5"/>
                                <w:sz w:val="22"/>
                              </w:rPr>
                              <w:t xml:space="preserve"> </w:t>
                            </w:r>
                            <w:r>
                              <w:rPr>
                                <w:b/>
                                <w:color w:val="000000"/>
                                <w:sz w:val="22"/>
                              </w:rPr>
                              <w:t>COMO</w:t>
                            </w:r>
                            <w:r>
                              <w:rPr>
                                <w:b/>
                                <w:color w:val="000000"/>
                                <w:spacing w:val="-3"/>
                                <w:sz w:val="22"/>
                              </w:rPr>
                              <w:t xml:space="preserve"> </w:t>
                            </w:r>
                            <w:r>
                              <w:rPr>
                                <w:b/>
                                <w:color w:val="000000"/>
                                <w:sz w:val="22"/>
                              </w:rPr>
                              <w:t>UM</w:t>
                            </w:r>
                            <w:r>
                              <w:rPr>
                                <w:b/>
                                <w:color w:val="000000"/>
                                <w:spacing w:val="-5"/>
                                <w:sz w:val="22"/>
                              </w:rPr>
                              <w:t xml:space="preserve"> </w:t>
                            </w:r>
                            <w:r>
                              <w:rPr>
                                <w:b/>
                                <w:color w:val="000000"/>
                                <w:spacing w:val="-4"/>
                                <w:sz w:val="22"/>
                              </w:rPr>
                              <w:t>TODO</w:t>
                            </w:r>
                          </w:p>
                        </w:txbxContent>
                      </wps:txbx>
                      <wps:bodyPr wrap="square" lIns="0" tIns="0" rIns="0" bIns="0" rtlCol="0">
                        <a:noAutofit/>
                      </wps:bodyPr>
                    </wps:wsp>
                  </a:graphicData>
                </a:graphic>
              </wp:anchor>
            </w:drawing>
          </mc:Choice>
          <mc:Fallback>
            <w:pict>
              <v:shape id="Textbox 42" o:spid="_x0000_s1026" o:spt="202" type="#_x0000_t202" style="position:absolute;left:0pt;margin-left:55.2pt;margin-top:6.15pt;height:13.45pt;width:484.9pt;mso-position-horizontal-relative:page;mso-wrap-distance-bottom:0pt;mso-wrap-distance-top:0pt;z-index:-251636736;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E2w13/NAQAAqgMAAA4AAAAAAAAAAQAgAAAAJQEA&#10;AGRycy9lMm9Eb2MueG1sUEsFBgAAAAAGAAYAWQEAAGQFAAAAAA==&#10;">
                <v:fill on="t" focussize="0,0"/>
                <v:stroke on="f"/>
                <v:imagedata o:title=""/>
                <o:lock v:ext="edit" aspectratio="f"/>
                <v:textbox inset="0mm,0mm,0mm,0mm">
                  <w:txbxContent>
                    <w:p w14:paraId="56A97EF1">
                      <w:pPr>
                        <w:tabs>
                          <w:tab w:val="left" w:pos="737"/>
                        </w:tabs>
                        <w:spacing w:before="0" w:line="265" w:lineRule="exact"/>
                        <w:ind w:left="28" w:right="0" w:firstLine="0"/>
                        <w:jc w:val="left"/>
                        <w:rPr>
                          <w:b/>
                          <w:color w:val="000000"/>
                          <w:sz w:val="22"/>
                        </w:rPr>
                      </w:pPr>
                      <w:r>
                        <w:rPr>
                          <w:b/>
                          <w:color w:val="000000"/>
                          <w:spacing w:val="-5"/>
                          <w:sz w:val="22"/>
                        </w:rPr>
                        <w:t>13.</w:t>
                      </w:r>
                      <w:r>
                        <w:rPr>
                          <w:b/>
                          <w:color w:val="000000"/>
                          <w:sz w:val="22"/>
                        </w:rPr>
                        <w:tab/>
                      </w:r>
                      <w:r>
                        <w:rPr>
                          <w:b/>
                          <w:color w:val="000000"/>
                          <w:sz w:val="22"/>
                        </w:rPr>
                        <w:t>DESCRIÇÃO</w:t>
                      </w:r>
                      <w:r>
                        <w:rPr>
                          <w:b/>
                          <w:color w:val="000000"/>
                          <w:spacing w:val="-4"/>
                          <w:sz w:val="22"/>
                        </w:rPr>
                        <w:t xml:space="preserve"> </w:t>
                      </w:r>
                      <w:r>
                        <w:rPr>
                          <w:b/>
                          <w:color w:val="000000"/>
                          <w:sz w:val="22"/>
                        </w:rPr>
                        <w:t>DA</w:t>
                      </w:r>
                      <w:r>
                        <w:rPr>
                          <w:b/>
                          <w:color w:val="000000"/>
                          <w:spacing w:val="-5"/>
                          <w:sz w:val="22"/>
                        </w:rPr>
                        <w:t xml:space="preserve"> </w:t>
                      </w:r>
                      <w:r>
                        <w:rPr>
                          <w:b/>
                          <w:color w:val="000000"/>
                          <w:sz w:val="22"/>
                        </w:rPr>
                        <w:t>SOLUÇÃO</w:t>
                      </w:r>
                      <w:r>
                        <w:rPr>
                          <w:b/>
                          <w:color w:val="000000"/>
                          <w:spacing w:val="-5"/>
                          <w:sz w:val="22"/>
                        </w:rPr>
                        <w:t xml:space="preserve"> </w:t>
                      </w:r>
                      <w:r>
                        <w:rPr>
                          <w:b/>
                          <w:color w:val="000000"/>
                          <w:sz w:val="22"/>
                        </w:rPr>
                        <w:t>COMO</w:t>
                      </w:r>
                      <w:r>
                        <w:rPr>
                          <w:b/>
                          <w:color w:val="000000"/>
                          <w:spacing w:val="-3"/>
                          <w:sz w:val="22"/>
                        </w:rPr>
                        <w:t xml:space="preserve"> </w:t>
                      </w:r>
                      <w:r>
                        <w:rPr>
                          <w:b/>
                          <w:color w:val="000000"/>
                          <w:sz w:val="22"/>
                        </w:rPr>
                        <w:t>UM</w:t>
                      </w:r>
                      <w:r>
                        <w:rPr>
                          <w:b/>
                          <w:color w:val="000000"/>
                          <w:spacing w:val="-5"/>
                          <w:sz w:val="22"/>
                        </w:rPr>
                        <w:t xml:space="preserve"> </w:t>
                      </w:r>
                      <w:r>
                        <w:rPr>
                          <w:b/>
                          <w:color w:val="000000"/>
                          <w:spacing w:val="-4"/>
                          <w:sz w:val="22"/>
                        </w:rPr>
                        <w:t>TODO</w:t>
                      </w:r>
                    </w:p>
                  </w:txbxContent>
                </v:textbox>
                <w10:wrap type="topAndBottom"/>
              </v:shape>
            </w:pict>
          </mc:Fallback>
        </mc:AlternateContent>
      </w:r>
    </w:p>
    <w:p w14:paraId="3010F01F">
      <w:pPr>
        <w:pStyle w:val="8"/>
        <w:numPr>
          <w:ilvl w:val="1"/>
          <w:numId w:val="26"/>
        </w:numPr>
        <w:tabs>
          <w:tab w:val="left" w:pos="986"/>
        </w:tabs>
        <w:spacing w:before="117" w:after="0" w:line="240" w:lineRule="auto"/>
        <w:ind w:left="282" w:right="424" w:firstLine="0"/>
        <w:jc w:val="both"/>
        <w:rPr>
          <w:sz w:val="22"/>
        </w:rPr>
      </w:pPr>
      <w:r>
        <w:rPr>
          <w:sz w:val="22"/>
        </w:rPr>
        <w:t>O objeto da pretendida contratação refere-se ao fornecimento de insumos de órtese, prótese e materiais especiais.</w:t>
      </w:r>
    </w:p>
    <w:p w14:paraId="14992222">
      <w:pPr>
        <w:pStyle w:val="8"/>
        <w:numPr>
          <w:ilvl w:val="1"/>
          <w:numId w:val="26"/>
        </w:numPr>
        <w:tabs>
          <w:tab w:val="left" w:pos="986"/>
        </w:tabs>
        <w:spacing w:before="121" w:after="0" w:line="240" w:lineRule="auto"/>
        <w:ind w:left="282" w:right="430" w:firstLine="0"/>
        <w:jc w:val="both"/>
        <w:rPr>
          <w:sz w:val="22"/>
        </w:rPr>
      </w:pPr>
      <w:r>
        <w:rPr>
          <w:sz w:val="22"/>
        </w:rPr>
        <w:t>A empresa deverá fornecer o material em perfeitas condições de uso, visando manter o bom zelo com a estrutura hospitalar.</w:t>
      </w:r>
    </w:p>
    <w:p w14:paraId="73AE41E4">
      <w:pPr>
        <w:pStyle w:val="8"/>
        <w:numPr>
          <w:ilvl w:val="1"/>
          <w:numId w:val="26"/>
        </w:numPr>
        <w:tabs>
          <w:tab w:val="left" w:pos="986"/>
        </w:tabs>
        <w:spacing w:before="120" w:after="0" w:line="240" w:lineRule="auto"/>
        <w:ind w:left="986" w:right="0" w:hanging="704"/>
        <w:jc w:val="both"/>
        <w:rPr>
          <w:sz w:val="22"/>
        </w:rPr>
      </w:pPr>
      <w:r>
        <w:rPr>
          <w:sz w:val="22"/>
        </w:rPr>
        <w:t>A</w:t>
      </w:r>
      <w:r>
        <w:rPr>
          <w:spacing w:val="-12"/>
          <w:sz w:val="22"/>
        </w:rPr>
        <w:t xml:space="preserve"> </w:t>
      </w:r>
      <w:r>
        <w:rPr>
          <w:sz w:val="22"/>
        </w:rPr>
        <w:t>empresa</w:t>
      </w:r>
      <w:r>
        <w:rPr>
          <w:spacing w:val="-8"/>
          <w:sz w:val="22"/>
        </w:rPr>
        <w:t xml:space="preserve"> </w:t>
      </w:r>
      <w:r>
        <w:rPr>
          <w:sz w:val="22"/>
        </w:rPr>
        <w:t>sempre</w:t>
      </w:r>
      <w:r>
        <w:rPr>
          <w:spacing w:val="-9"/>
          <w:sz w:val="22"/>
        </w:rPr>
        <w:t xml:space="preserve"> </w:t>
      </w:r>
      <w:r>
        <w:rPr>
          <w:sz w:val="22"/>
        </w:rPr>
        <w:t>que</w:t>
      </w:r>
      <w:r>
        <w:rPr>
          <w:spacing w:val="-8"/>
          <w:sz w:val="22"/>
        </w:rPr>
        <w:t xml:space="preserve"> </w:t>
      </w:r>
      <w:r>
        <w:rPr>
          <w:sz w:val="22"/>
        </w:rPr>
        <w:t>necessário,</w:t>
      </w:r>
      <w:r>
        <w:rPr>
          <w:spacing w:val="-9"/>
          <w:sz w:val="22"/>
        </w:rPr>
        <w:t xml:space="preserve"> </w:t>
      </w:r>
      <w:r>
        <w:rPr>
          <w:sz w:val="22"/>
        </w:rPr>
        <w:t>deverá</w:t>
      </w:r>
      <w:r>
        <w:rPr>
          <w:spacing w:val="-11"/>
          <w:sz w:val="22"/>
        </w:rPr>
        <w:t xml:space="preserve"> </w:t>
      </w:r>
      <w:r>
        <w:rPr>
          <w:sz w:val="22"/>
        </w:rPr>
        <w:t>esclarecer</w:t>
      </w:r>
      <w:r>
        <w:rPr>
          <w:spacing w:val="-11"/>
          <w:sz w:val="22"/>
        </w:rPr>
        <w:t xml:space="preserve"> </w:t>
      </w:r>
      <w:r>
        <w:rPr>
          <w:sz w:val="22"/>
        </w:rPr>
        <w:t>dúvidas</w:t>
      </w:r>
      <w:r>
        <w:rPr>
          <w:spacing w:val="-9"/>
          <w:sz w:val="22"/>
        </w:rPr>
        <w:t xml:space="preserve"> </w:t>
      </w:r>
      <w:r>
        <w:rPr>
          <w:sz w:val="22"/>
        </w:rPr>
        <w:t>técnicas</w:t>
      </w:r>
      <w:r>
        <w:rPr>
          <w:spacing w:val="-10"/>
          <w:sz w:val="22"/>
        </w:rPr>
        <w:t xml:space="preserve"> </w:t>
      </w:r>
      <w:r>
        <w:rPr>
          <w:sz w:val="22"/>
        </w:rPr>
        <w:t>quanto</w:t>
      </w:r>
      <w:r>
        <w:rPr>
          <w:spacing w:val="-9"/>
          <w:sz w:val="22"/>
        </w:rPr>
        <w:t xml:space="preserve"> </w:t>
      </w:r>
      <w:r>
        <w:rPr>
          <w:sz w:val="22"/>
        </w:rPr>
        <w:t>ao</w:t>
      </w:r>
      <w:r>
        <w:rPr>
          <w:spacing w:val="-10"/>
          <w:sz w:val="22"/>
        </w:rPr>
        <w:t xml:space="preserve"> </w:t>
      </w:r>
      <w:r>
        <w:rPr>
          <w:sz w:val="22"/>
        </w:rPr>
        <w:t>material</w:t>
      </w:r>
      <w:r>
        <w:rPr>
          <w:spacing w:val="-9"/>
          <w:sz w:val="22"/>
        </w:rPr>
        <w:t xml:space="preserve"> </w:t>
      </w:r>
      <w:r>
        <w:rPr>
          <w:spacing w:val="-2"/>
          <w:sz w:val="22"/>
        </w:rPr>
        <w:t>fornecido.</w:t>
      </w:r>
    </w:p>
    <w:p w14:paraId="1EE7067C">
      <w:pPr>
        <w:pStyle w:val="8"/>
        <w:numPr>
          <w:ilvl w:val="1"/>
          <w:numId w:val="26"/>
        </w:numPr>
        <w:tabs>
          <w:tab w:val="left" w:pos="986"/>
        </w:tabs>
        <w:spacing w:before="118" w:after="0" w:line="240" w:lineRule="auto"/>
        <w:ind w:left="282" w:right="424" w:firstLine="0"/>
        <w:jc w:val="both"/>
        <w:rPr>
          <w:sz w:val="22"/>
        </w:rPr>
      </w:pPr>
      <w:r>
        <w:rPr>
          <w:sz w:val="22"/>
        </w:rPr>
        <w:t>Todas</w:t>
      </w:r>
      <w:r>
        <w:rPr>
          <w:spacing w:val="-4"/>
          <w:sz w:val="22"/>
        </w:rPr>
        <w:t xml:space="preserve"> </w:t>
      </w:r>
      <w:r>
        <w:rPr>
          <w:sz w:val="22"/>
        </w:rPr>
        <w:t>as</w:t>
      </w:r>
      <w:r>
        <w:rPr>
          <w:spacing w:val="-2"/>
          <w:sz w:val="22"/>
        </w:rPr>
        <w:t xml:space="preserve"> </w:t>
      </w:r>
      <w:r>
        <w:rPr>
          <w:sz w:val="22"/>
        </w:rPr>
        <w:t>quantidades</w:t>
      </w:r>
      <w:r>
        <w:rPr>
          <w:spacing w:val="-4"/>
          <w:sz w:val="22"/>
        </w:rPr>
        <w:t xml:space="preserve"> </w:t>
      </w:r>
      <w:r>
        <w:rPr>
          <w:sz w:val="22"/>
        </w:rPr>
        <w:t>são</w:t>
      </w:r>
      <w:r>
        <w:rPr>
          <w:spacing w:val="-1"/>
          <w:sz w:val="22"/>
        </w:rPr>
        <w:t xml:space="preserve"> </w:t>
      </w:r>
      <w:r>
        <w:rPr>
          <w:sz w:val="22"/>
        </w:rPr>
        <w:t>estimadas,</w:t>
      </w:r>
      <w:r>
        <w:rPr>
          <w:spacing w:val="-5"/>
          <w:sz w:val="22"/>
        </w:rPr>
        <w:t xml:space="preserve"> </w:t>
      </w:r>
      <w:r>
        <w:rPr>
          <w:sz w:val="22"/>
        </w:rPr>
        <w:t>podendo</w:t>
      </w:r>
      <w:r>
        <w:rPr>
          <w:spacing w:val="-3"/>
          <w:sz w:val="22"/>
        </w:rPr>
        <w:t xml:space="preserve"> </w:t>
      </w:r>
      <w:r>
        <w:rPr>
          <w:sz w:val="22"/>
        </w:rPr>
        <w:t>variar</w:t>
      </w:r>
      <w:r>
        <w:rPr>
          <w:spacing w:val="-5"/>
          <w:sz w:val="22"/>
        </w:rPr>
        <w:t xml:space="preserve"> </w:t>
      </w:r>
      <w:r>
        <w:rPr>
          <w:sz w:val="22"/>
        </w:rPr>
        <w:t>de</w:t>
      </w:r>
      <w:r>
        <w:rPr>
          <w:spacing w:val="-2"/>
          <w:sz w:val="22"/>
        </w:rPr>
        <w:t xml:space="preserve"> </w:t>
      </w:r>
      <w:r>
        <w:rPr>
          <w:sz w:val="22"/>
        </w:rPr>
        <w:t>acordo</w:t>
      </w:r>
      <w:r>
        <w:rPr>
          <w:spacing w:val="-4"/>
          <w:sz w:val="22"/>
        </w:rPr>
        <w:t xml:space="preserve"> </w:t>
      </w:r>
      <w:r>
        <w:rPr>
          <w:sz w:val="22"/>
        </w:rPr>
        <w:t>com</w:t>
      </w:r>
      <w:r>
        <w:rPr>
          <w:spacing w:val="-4"/>
          <w:sz w:val="22"/>
        </w:rPr>
        <w:t xml:space="preserve"> </w:t>
      </w:r>
      <w:r>
        <w:rPr>
          <w:sz w:val="22"/>
        </w:rPr>
        <w:t>a</w:t>
      </w:r>
      <w:r>
        <w:rPr>
          <w:spacing w:val="-2"/>
          <w:sz w:val="22"/>
        </w:rPr>
        <w:t xml:space="preserve"> </w:t>
      </w:r>
      <w:r>
        <w:rPr>
          <w:sz w:val="22"/>
        </w:rPr>
        <w:t>demanda,</w:t>
      </w:r>
      <w:r>
        <w:rPr>
          <w:spacing w:val="-5"/>
          <w:sz w:val="22"/>
        </w:rPr>
        <w:t xml:space="preserve"> </w:t>
      </w:r>
      <w:r>
        <w:rPr>
          <w:sz w:val="22"/>
        </w:rPr>
        <w:t>respeitado</w:t>
      </w:r>
      <w:r>
        <w:rPr>
          <w:spacing w:val="-3"/>
          <w:sz w:val="22"/>
        </w:rPr>
        <w:t xml:space="preserve"> </w:t>
      </w:r>
      <w:r>
        <w:rPr>
          <w:sz w:val="22"/>
        </w:rPr>
        <w:t>o</w:t>
      </w:r>
      <w:r>
        <w:rPr>
          <w:spacing w:val="-1"/>
          <w:sz w:val="22"/>
        </w:rPr>
        <w:t xml:space="preserve"> </w:t>
      </w:r>
      <w:r>
        <w:rPr>
          <w:sz w:val="22"/>
        </w:rPr>
        <w:t>limite máximo estipulado para cada item e o seu respectivo valor.</w:t>
      </w:r>
    </w:p>
    <w:p w14:paraId="20622BEE">
      <w:pPr>
        <w:pStyle w:val="8"/>
        <w:numPr>
          <w:ilvl w:val="1"/>
          <w:numId w:val="26"/>
        </w:numPr>
        <w:tabs>
          <w:tab w:val="left" w:pos="986"/>
        </w:tabs>
        <w:spacing w:before="121" w:after="0" w:line="240" w:lineRule="auto"/>
        <w:ind w:left="282" w:right="427" w:firstLine="0"/>
        <w:jc w:val="both"/>
        <w:rPr>
          <w:sz w:val="22"/>
        </w:rPr>
      </w:pPr>
      <w:r>
        <w:rPr>
          <w:sz w:val="22"/>
        </w:rPr>
        <w:t>O</w:t>
      </w:r>
      <w:r>
        <w:rPr>
          <w:spacing w:val="-2"/>
          <w:sz w:val="22"/>
        </w:rPr>
        <w:t xml:space="preserve"> </w:t>
      </w:r>
      <w:r>
        <w:rPr>
          <w:sz w:val="22"/>
        </w:rPr>
        <w:t>método</w:t>
      </w:r>
      <w:r>
        <w:rPr>
          <w:spacing w:val="-1"/>
          <w:sz w:val="22"/>
        </w:rPr>
        <w:t xml:space="preserve"> </w:t>
      </w:r>
      <w:r>
        <w:rPr>
          <w:sz w:val="22"/>
        </w:rPr>
        <w:t>de</w:t>
      </w:r>
      <w:r>
        <w:rPr>
          <w:spacing w:val="-1"/>
          <w:sz w:val="22"/>
        </w:rPr>
        <w:t xml:space="preserve"> </w:t>
      </w:r>
      <w:r>
        <w:rPr>
          <w:sz w:val="22"/>
        </w:rPr>
        <w:t>embalagem</w:t>
      </w:r>
      <w:r>
        <w:rPr>
          <w:spacing w:val="-1"/>
          <w:sz w:val="22"/>
        </w:rPr>
        <w:t xml:space="preserve"> </w:t>
      </w:r>
      <w:r>
        <w:rPr>
          <w:sz w:val="22"/>
        </w:rPr>
        <w:t>deverá</w:t>
      </w:r>
      <w:r>
        <w:rPr>
          <w:spacing w:val="-4"/>
          <w:sz w:val="22"/>
        </w:rPr>
        <w:t xml:space="preserve"> </w:t>
      </w:r>
      <w:r>
        <w:rPr>
          <w:sz w:val="22"/>
        </w:rPr>
        <w:t>ser</w:t>
      </w:r>
      <w:r>
        <w:rPr>
          <w:spacing w:val="-2"/>
          <w:sz w:val="22"/>
        </w:rPr>
        <w:t xml:space="preserve"> </w:t>
      </w:r>
      <w:r>
        <w:rPr>
          <w:sz w:val="22"/>
        </w:rPr>
        <w:t>tal</w:t>
      </w:r>
      <w:r>
        <w:rPr>
          <w:spacing w:val="-2"/>
          <w:sz w:val="22"/>
        </w:rPr>
        <w:t xml:space="preserve"> </w:t>
      </w:r>
      <w:r>
        <w:rPr>
          <w:sz w:val="22"/>
        </w:rPr>
        <w:t>que</w:t>
      </w:r>
      <w:r>
        <w:rPr>
          <w:spacing w:val="-2"/>
          <w:sz w:val="22"/>
        </w:rPr>
        <w:t xml:space="preserve"> </w:t>
      </w:r>
      <w:r>
        <w:rPr>
          <w:sz w:val="22"/>
        </w:rPr>
        <w:t>garanta</w:t>
      </w:r>
      <w:r>
        <w:rPr>
          <w:spacing w:val="-2"/>
          <w:sz w:val="22"/>
        </w:rPr>
        <w:t xml:space="preserve"> </w:t>
      </w:r>
      <w:r>
        <w:rPr>
          <w:sz w:val="22"/>
        </w:rPr>
        <w:t>a</w:t>
      </w:r>
      <w:r>
        <w:rPr>
          <w:spacing w:val="-4"/>
          <w:sz w:val="22"/>
        </w:rPr>
        <w:t xml:space="preserve"> </w:t>
      </w:r>
      <w:r>
        <w:rPr>
          <w:sz w:val="22"/>
        </w:rPr>
        <w:t>proteção</w:t>
      </w:r>
      <w:r>
        <w:rPr>
          <w:spacing w:val="-2"/>
          <w:sz w:val="22"/>
        </w:rPr>
        <w:t xml:space="preserve"> </w:t>
      </w:r>
      <w:r>
        <w:rPr>
          <w:sz w:val="22"/>
        </w:rPr>
        <w:t>adequada</w:t>
      </w:r>
      <w:r>
        <w:rPr>
          <w:spacing w:val="-2"/>
          <w:sz w:val="22"/>
        </w:rPr>
        <w:t xml:space="preserve"> </w:t>
      </w:r>
      <w:r>
        <w:rPr>
          <w:sz w:val="22"/>
        </w:rPr>
        <w:t>ao</w:t>
      </w:r>
      <w:r>
        <w:rPr>
          <w:spacing w:val="-1"/>
          <w:sz w:val="22"/>
        </w:rPr>
        <w:t xml:space="preserve"> </w:t>
      </w:r>
      <w:r>
        <w:rPr>
          <w:sz w:val="22"/>
        </w:rPr>
        <w:t>fornecimento</w:t>
      </w:r>
      <w:r>
        <w:rPr>
          <w:spacing w:val="-1"/>
          <w:sz w:val="22"/>
        </w:rPr>
        <w:t xml:space="preserve"> </w:t>
      </w:r>
      <w:r>
        <w:rPr>
          <w:sz w:val="22"/>
        </w:rPr>
        <w:t xml:space="preserve">durante o transporte. Cada embalagem deverá estar devidamente protegida e acompanhar lista indicando seu </w:t>
      </w:r>
      <w:r>
        <w:rPr>
          <w:spacing w:val="-2"/>
          <w:sz w:val="22"/>
        </w:rPr>
        <w:t>conteúdo.</w:t>
      </w:r>
    </w:p>
    <w:p w14:paraId="54F920B4">
      <w:pPr>
        <w:pStyle w:val="6"/>
        <w:spacing w:before="2"/>
        <w:jc w:val="left"/>
        <w:rPr>
          <w:sz w:val="8"/>
        </w:rPr>
      </w:pPr>
      <w:r>
        <w:rPr>
          <w:sz w:val="8"/>
        </w:rPr>
        <mc:AlternateContent>
          <mc:Choice Requires="wps">
            <w:drawing>
              <wp:anchor distT="0" distB="0" distL="0" distR="0" simplePos="0" relativeHeight="251680768"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43" name="Textbox 43"/>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79340F39">
                            <w:pPr>
                              <w:tabs>
                                <w:tab w:val="left" w:pos="737"/>
                              </w:tabs>
                              <w:spacing w:before="0" w:line="265" w:lineRule="exact"/>
                              <w:ind w:left="28" w:right="0" w:firstLine="0"/>
                              <w:jc w:val="left"/>
                              <w:rPr>
                                <w:b/>
                                <w:color w:val="000000"/>
                                <w:sz w:val="22"/>
                              </w:rPr>
                            </w:pPr>
                            <w:r>
                              <w:rPr>
                                <w:b/>
                                <w:color w:val="000000"/>
                                <w:spacing w:val="-5"/>
                                <w:sz w:val="22"/>
                              </w:rPr>
                              <w:t>14.</w:t>
                            </w:r>
                            <w:r>
                              <w:rPr>
                                <w:b/>
                                <w:color w:val="000000"/>
                                <w:sz w:val="22"/>
                              </w:rPr>
                              <w:tab/>
                            </w:r>
                            <w:r>
                              <w:rPr>
                                <w:b/>
                                <w:color w:val="000000"/>
                                <w:sz w:val="22"/>
                              </w:rPr>
                              <w:t>ESTIMATIVA</w:t>
                            </w:r>
                            <w:r>
                              <w:rPr>
                                <w:b/>
                                <w:color w:val="000000"/>
                                <w:spacing w:val="-5"/>
                                <w:sz w:val="22"/>
                              </w:rPr>
                              <w:t xml:space="preserve"> </w:t>
                            </w:r>
                            <w:r>
                              <w:rPr>
                                <w:b/>
                                <w:color w:val="000000"/>
                                <w:sz w:val="22"/>
                              </w:rPr>
                              <w:t>DAS</w:t>
                            </w:r>
                            <w:r>
                              <w:rPr>
                                <w:b/>
                                <w:color w:val="000000"/>
                                <w:spacing w:val="-4"/>
                                <w:sz w:val="22"/>
                              </w:rPr>
                              <w:t xml:space="preserve"> </w:t>
                            </w:r>
                            <w:r>
                              <w:rPr>
                                <w:b/>
                                <w:color w:val="000000"/>
                                <w:sz w:val="22"/>
                              </w:rPr>
                              <w:t>QUANTIDADES</w:t>
                            </w:r>
                            <w:r>
                              <w:rPr>
                                <w:b/>
                                <w:color w:val="000000"/>
                                <w:spacing w:val="-7"/>
                                <w:sz w:val="22"/>
                              </w:rPr>
                              <w:t xml:space="preserve"> </w:t>
                            </w:r>
                            <w:r>
                              <w:rPr>
                                <w:b/>
                                <w:color w:val="000000"/>
                                <w:sz w:val="22"/>
                              </w:rPr>
                              <w:t>A</w:t>
                            </w:r>
                            <w:r>
                              <w:rPr>
                                <w:b/>
                                <w:color w:val="000000"/>
                                <w:spacing w:val="-3"/>
                                <w:sz w:val="22"/>
                              </w:rPr>
                              <w:t xml:space="preserve"> </w:t>
                            </w:r>
                            <w:r>
                              <w:rPr>
                                <w:b/>
                                <w:color w:val="000000"/>
                                <w:sz w:val="22"/>
                              </w:rPr>
                              <w:t>SEREM</w:t>
                            </w:r>
                            <w:r>
                              <w:rPr>
                                <w:b/>
                                <w:color w:val="000000"/>
                                <w:spacing w:val="-6"/>
                                <w:sz w:val="22"/>
                              </w:rPr>
                              <w:t xml:space="preserve"> </w:t>
                            </w:r>
                            <w:r>
                              <w:rPr>
                                <w:b/>
                                <w:color w:val="000000"/>
                                <w:spacing w:val="-2"/>
                                <w:sz w:val="22"/>
                              </w:rPr>
                              <w:t>CONTRATADAS</w:t>
                            </w:r>
                          </w:p>
                        </w:txbxContent>
                      </wps:txbx>
                      <wps:bodyPr wrap="square" lIns="0" tIns="0" rIns="0" bIns="0" rtlCol="0">
                        <a:noAutofit/>
                      </wps:bodyPr>
                    </wps:wsp>
                  </a:graphicData>
                </a:graphic>
              </wp:anchor>
            </w:drawing>
          </mc:Choice>
          <mc:Fallback>
            <w:pict>
              <v:shape id="Textbox 43" o:spid="_x0000_s1026" o:spt="202" type="#_x0000_t202" style="position:absolute;left:0pt;margin-left:55.2pt;margin-top:6.15pt;height:13.45pt;width:484.9pt;mso-position-horizontal-relative:page;mso-wrap-distance-bottom:0pt;mso-wrap-distance-top:0pt;z-index:-251635712;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G1ftZHNAQAAqgMAAA4AAAAAAAAAAQAgAAAAJQEA&#10;AGRycy9lMm9Eb2MueG1sUEsFBgAAAAAGAAYAWQEAAGQFAAAAAA==&#10;">
                <v:fill on="t" focussize="0,0"/>
                <v:stroke on="f"/>
                <v:imagedata o:title=""/>
                <o:lock v:ext="edit" aspectratio="f"/>
                <v:textbox inset="0mm,0mm,0mm,0mm">
                  <w:txbxContent>
                    <w:p w14:paraId="79340F39">
                      <w:pPr>
                        <w:tabs>
                          <w:tab w:val="left" w:pos="737"/>
                        </w:tabs>
                        <w:spacing w:before="0" w:line="265" w:lineRule="exact"/>
                        <w:ind w:left="28" w:right="0" w:firstLine="0"/>
                        <w:jc w:val="left"/>
                        <w:rPr>
                          <w:b/>
                          <w:color w:val="000000"/>
                          <w:sz w:val="22"/>
                        </w:rPr>
                      </w:pPr>
                      <w:r>
                        <w:rPr>
                          <w:b/>
                          <w:color w:val="000000"/>
                          <w:spacing w:val="-5"/>
                          <w:sz w:val="22"/>
                        </w:rPr>
                        <w:t>14.</w:t>
                      </w:r>
                      <w:r>
                        <w:rPr>
                          <w:b/>
                          <w:color w:val="000000"/>
                          <w:sz w:val="22"/>
                        </w:rPr>
                        <w:tab/>
                      </w:r>
                      <w:r>
                        <w:rPr>
                          <w:b/>
                          <w:color w:val="000000"/>
                          <w:sz w:val="22"/>
                        </w:rPr>
                        <w:t>ESTIMATIVA</w:t>
                      </w:r>
                      <w:r>
                        <w:rPr>
                          <w:b/>
                          <w:color w:val="000000"/>
                          <w:spacing w:val="-5"/>
                          <w:sz w:val="22"/>
                        </w:rPr>
                        <w:t xml:space="preserve"> </w:t>
                      </w:r>
                      <w:r>
                        <w:rPr>
                          <w:b/>
                          <w:color w:val="000000"/>
                          <w:sz w:val="22"/>
                        </w:rPr>
                        <w:t>DAS</w:t>
                      </w:r>
                      <w:r>
                        <w:rPr>
                          <w:b/>
                          <w:color w:val="000000"/>
                          <w:spacing w:val="-4"/>
                          <w:sz w:val="22"/>
                        </w:rPr>
                        <w:t xml:space="preserve"> </w:t>
                      </w:r>
                      <w:r>
                        <w:rPr>
                          <w:b/>
                          <w:color w:val="000000"/>
                          <w:sz w:val="22"/>
                        </w:rPr>
                        <w:t>QUANTIDADES</w:t>
                      </w:r>
                      <w:r>
                        <w:rPr>
                          <w:b/>
                          <w:color w:val="000000"/>
                          <w:spacing w:val="-7"/>
                          <w:sz w:val="22"/>
                        </w:rPr>
                        <w:t xml:space="preserve"> </w:t>
                      </w:r>
                      <w:r>
                        <w:rPr>
                          <w:b/>
                          <w:color w:val="000000"/>
                          <w:sz w:val="22"/>
                        </w:rPr>
                        <w:t>A</w:t>
                      </w:r>
                      <w:r>
                        <w:rPr>
                          <w:b/>
                          <w:color w:val="000000"/>
                          <w:spacing w:val="-3"/>
                          <w:sz w:val="22"/>
                        </w:rPr>
                        <w:t xml:space="preserve"> </w:t>
                      </w:r>
                      <w:r>
                        <w:rPr>
                          <w:b/>
                          <w:color w:val="000000"/>
                          <w:sz w:val="22"/>
                        </w:rPr>
                        <w:t>SEREM</w:t>
                      </w:r>
                      <w:r>
                        <w:rPr>
                          <w:b/>
                          <w:color w:val="000000"/>
                          <w:spacing w:val="-6"/>
                          <w:sz w:val="22"/>
                        </w:rPr>
                        <w:t xml:space="preserve"> </w:t>
                      </w:r>
                      <w:r>
                        <w:rPr>
                          <w:b/>
                          <w:color w:val="000000"/>
                          <w:spacing w:val="-2"/>
                          <w:sz w:val="22"/>
                        </w:rPr>
                        <w:t>CONTRATADAS</w:t>
                      </w:r>
                    </w:p>
                  </w:txbxContent>
                </v:textbox>
                <w10:wrap type="topAndBottom"/>
              </v:shape>
            </w:pict>
          </mc:Fallback>
        </mc:AlternateContent>
      </w:r>
    </w:p>
    <w:p w14:paraId="46005F36">
      <w:pPr>
        <w:pStyle w:val="6"/>
        <w:spacing w:before="117"/>
        <w:ind w:left="282" w:right="422"/>
      </w:pPr>
      <w:r>
        <w:t>14.1.</w:t>
      </w:r>
      <w:r>
        <w:rPr>
          <w:spacing w:val="80"/>
        </w:rPr>
        <w:t xml:space="preserve"> </w:t>
      </w:r>
      <w:r>
        <w:t>A metodologia para estimativa das quantidades lançadas neste processo, referente à aquisição de materiais, levou em consideração: O histórico de consumo destes insumos ao longo do ano anterior, as eventuais sazonalidades nos consumos dos itens, bem como a crescente curva de produtividade deste hospital</w:t>
      </w:r>
      <w:r>
        <w:rPr>
          <w:spacing w:val="-7"/>
        </w:rPr>
        <w:t xml:space="preserve"> </w:t>
      </w:r>
      <w:r>
        <w:t>na</w:t>
      </w:r>
      <w:r>
        <w:rPr>
          <w:spacing w:val="-7"/>
        </w:rPr>
        <w:t xml:space="preserve"> </w:t>
      </w:r>
      <w:r>
        <w:t>realização</w:t>
      </w:r>
      <w:r>
        <w:rPr>
          <w:spacing w:val="-5"/>
        </w:rPr>
        <w:t xml:space="preserve"> </w:t>
      </w:r>
      <w:r>
        <w:t>de</w:t>
      </w:r>
      <w:r>
        <w:rPr>
          <w:spacing w:val="-6"/>
        </w:rPr>
        <w:t xml:space="preserve"> </w:t>
      </w:r>
      <w:r>
        <w:t>procedimentos</w:t>
      </w:r>
      <w:r>
        <w:rPr>
          <w:spacing w:val="-7"/>
        </w:rPr>
        <w:t xml:space="preserve"> </w:t>
      </w:r>
      <w:r>
        <w:t>de</w:t>
      </w:r>
      <w:r>
        <w:rPr>
          <w:spacing w:val="-6"/>
        </w:rPr>
        <w:t xml:space="preserve"> </w:t>
      </w:r>
      <w:r>
        <w:t>alta</w:t>
      </w:r>
      <w:r>
        <w:rPr>
          <w:spacing w:val="-6"/>
        </w:rPr>
        <w:t xml:space="preserve"> </w:t>
      </w:r>
      <w:r>
        <w:t>complexidade.</w:t>
      </w:r>
      <w:r>
        <w:rPr>
          <w:spacing w:val="-7"/>
        </w:rPr>
        <w:t xml:space="preserve"> </w:t>
      </w:r>
      <w:r>
        <w:t>Destacamos</w:t>
      </w:r>
      <w:r>
        <w:rPr>
          <w:spacing w:val="-7"/>
        </w:rPr>
        <w:t xml:space="preserve"> </w:t>
      </w:r>
      <w:r>
        <w:t>que</w:t>
      </w:r>
      <w:r>
        <w:rPr>
          <w:spacing w:val="-6"/>
        </w:rPr>
        <w:t xml:space="preserve"> </w:t>
      </w:r>
      <w:r>
        <w:t>devido</w:t>
      </w:r>
      <w:r>
        <w:rPr>
          <w:spacing w:val="-8"/>
        </w:rPr>
        <w:t xml:space="preserve"> </w:t>
      </w:r>
      <w:r>
        <w:t>esta</w:t>
      </w:r>
      <w:r>
        <w:rPr>
          <w:spacing w:val="-9"/>
        </w:rPr>
        <w:t xml:space="preserve"> </w:t>
      </w:r>
      <w:r>
        <w:t>curva</w:t>
      </w:r>
      <w:r>
        <w:rPr>
          <w:spacing w:val="-7"/>
        </w:rPr>
        <w:t xml:space="preserve"> </w:t>
      </w:r>
      <w:r>
        <w:t>crescente de utilização, desta forma estimamos as quantidades com base no pico de consumo do ano, seguido de acréscimo médio de 30 a 50%.</w:t>
      </w:r>
    </w:p>
    <w:p w14:paraId="52481A96">
      <w:pPr>
        <w:pStyle w:val="6"/>
        <w:jc w:val="left"/>
        <w:rPr>
          <w:sz w:val="1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1"/>
        <w:gridCol w:w="823"/>
        <w:gridCol w:w="3260"/>
        <w:gridCol w:w="711"/>
        <w:gridCol w:w="850"/>
        <w:gridCol w:w="1419"/>
        <w:gridCol w:w="1415"/>
      </w:tblGrid>
      <w:tr w14:paraId="1254F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91" w:type="dxa"/>
            <w:shd w:val="clear" w:color="auto" w:fill="F1F1F1"/>
          </w:tcPr>
          <w:p w14:paraId="1B910395">
            <w:pPr>
              <w:pStyle w:val="9"/>
              <w:spacing w:before="67"/>
              <w:rPr>
                <w:sz w:val="16"/>
              </w:rPr>
            </w:pPr>
          </w:p>
          <w:p w14:paraId="232C3174">
            <w:pPr>
              <w:pStyle w:val="9"/>
              <w:ind w:left="15"/>
              <w:jc w:val="center"/>
              <w:rPr>
                <w:b/>
                <w:sz w:val="16"/>
              </w:rPr>
            </w:pPr>
            <w:r>
              <w:rPr>
                <w:b/>
                <w:spacing w:val="-4"/>
                <w:sz w:val="16"/>
              </w:rPr>
              <w:t>ITEM</w:t>
            </w:r>
          </w:p>
        </w:tc>
        <w:tc>
          <w:tcPr>
            <w:tcW w:w="823" w:type="dxa"/>
            <w:shd w:val="clear" w:color="auto" w:fill="F1F1F1"/>
          </w:tcPr>
          <w:p w14:paraId="4B6C9E40">
            <w:pPr>
              <w:pStyle w:val="9"/>
              <w:spacing w:before="164"/>
              <w:ind w:left="215" w:right="120" w:hanging="77"/>
              <w:rPr>
                <w:b/>
                <w:sz w:val="16"/>
              </w:rPr>
            </w:pPr>
            <w:r>
              <w:rPr>
                <w:b/>
                <w:spacing w:val="-2"/>
                <w:sz w:val="16"/>
              </w:rPr>
              <w:t>CÓDIGO</w:t>
            </w:r>
            <w:r>
              <w:rPr>
                <w:b/>
                <w:spacing w:val="40"/>
                <w:sz w:val="16"/>
              </w:rPr>
              <w:t xml:space="preserve"> </w:t>
            </w:r>
            <w:r>
              <w:rPr>
                <w:b/>
                <w:spacing w:val="-2"/>
                <w:sz w:val="16"/>
              </w:rPr>
              <w:t>SIASG</w:t>
            </w:r>
          </w:p>
        </w:tc>
        <w:tc>
          <w:tcPr>
            <w:tcW w:w="3260" w:type="dxa"/>
            <w:shd w:val="clear" w:color="auto" w:fill="F1F1F1"/>
          </w:tcPr>
          <w:p w14:paraId="43A77131">
            <w:pPr>
              <w:pStyle w:val="9"/>
              <w:spacing w:before="67"/>
              <w:rPr>
                <w:sz w:val="16"/>
              </w:rPr>
            </w:pPr>
          </w:p>
          <w:p w14:paraId="2EF7AA06">
            <w:pPr>
              <w:pStyle w:val="9"/>
              <w:ind w:left="10" w:right="2"/>
              <w:jc w:val="center"/>
              <w:rPr>
                <w:b/>
                <w:sz w:val="16"/>
              </w:rPr>
            </w:pPr>
            <w:r>
              <w:rPr>
                <w:b/>
                <w:spacing w:val="-2"/>
                <w:sz w:val="16"/>
              </w:rPr>
              <w:t>DESCRIÇÃO</w:t>
            </w:r>
          </w:p>
        </w:tc>
        <w:tc>
          <w:tcPr>
            <w:tcW w:w="711" w:type="dxa"/>
            <w:shd w:val="clear" w:color="auto" w:fill="F1F1F1"/>
          </w:tcPr>
          <w:p w14:paraId="0883CB51">
            <w:pPr>
              <w:pStyle w:val="9"/>
              <w:spacing w:before="67"/>
              <w:rPr>
                <w:sz w:val="16"/>
              </w:rPr>
            </w:pPr>
          </w:p>
          <w:p w14:paraId="43615926">
            <w:pPr>
              <w:pStyle w:val="9"/>
              <w:ind w:left="11" w:right="1"/>
              <w:jc w:val="center"/>
              <w:rPr>
                <w:b/>
                <w:sz w:val="16"/>
              </w:rPr>
            </w:pPr>
            <w:r>
              <w:rPr>
                <w:b/>
                <w:spacing w:val="-5"/>
                <w:sz w:val="16"/>
              </w:rPr>
              <w:t>UF</w:t>
            </w:r>
          </w:p>
        </w:tc>
        <w:tc>
          <w:tcPr>
            <w:tcW w:w="850" w:type="dxa"/>
            <w:shd w:val="clear" w:color="auto" w:fill="F1F1F1"/>
          </w:tcPr>
          <w:p w14:paraId="24B2FC02">
            <w:pPr>
              <w:pStyle w:val="9"/>
              <w:spacing w:before="67"/>
              <w:rPr>
                <w:sz w:val="16"/>
              </w:rPr>
            </w:pPr>
          </w:p>
          <w:p w14:paraId="5675613B">
            <w:pPr>
              <w:pStyle w:val="9"/>
              <w:ind w:left="10"/>
              <w:jc w:val="center"/>
              <w:rPr>
                <w:b/>
                <w:sz w:val="16"/>
              </w:rPr>
            </w:pPr>
            <w:r>
              <w:rPr>
                <w:b/>
                <w:spacing w:val="-2"/>
                <w:sz w:val="16"/>
              </w:rPr>
              <w:t>QUANT.</w:t>
            </w:r>
          </w:p>
        </w:tc>
        <w:tc>
          <w:tcPr>
            <w:tcW w:w="1419" w:type="dxa"/>
            <w:shd w:val="clear" w:color="auto" w:fill="F1F1F1"/>
          </w:tcPr>
          <w:p w14:paraId="28B01414">
            <w:pPr>
              <w:pStyle w:val="9"/>
              <w:spacing w:before="164"/>
              <w:ind w:left="344" w:right="112" w:hanging="221"/>
              <w:rPr>
                <w:b/>
                <w:sz w:val="16"/>
              </w:rPr>
            </w:pPr>
            <w:r>
              <w:rPr>
                <w:b/>
                <w:sz w:val="16"/>
              </w:rPr>
              <w:t>VALOR</w:t>
            </w:r>
            <w:r>
              <w:rPr>
                <w:b/>
                <w:spacing w:val="-10"/>
                <w:sz w:val="16"/>
              </w:rPr>
              <w:t xml:space="preserve"> </w:t>
            </w:r>
            <w:r>
              <w:rPr>
                <w:b/>
                <w:sz w:val="16"/>
              </w:rPr>
              <w:t>UNITÁRIO</w:t>
            </w:r>
            <w:r>
              <w:rPr>
                <w:b/>
                <w:spacing w:val="40"/>
                <w:sz w:val="16"/>
              </w:rPr>
              <w:t xml:space="preserve"> </w:t>
            </w:r>
            <w:r>
              <w:rPr>
                <w:b/>
                <w:spacing w:val="-2"/>
                <w:sz w:val="16"/>
              </w:rPr>
              <w:t>ESTIMADO</w:t>
            </w:r>
          </w:p>
        </w:tc>
        <w:tc>
          <w:tcPr>
            <w:tcW w:w="1415" w:type="dxa"/>
            <w:shd w:val="clear" w:color="auto" w:fill="F1F1F1"/>
          </w:tcPr>
          <w:p w14:paraId="30FAE814">
            <w:pPr>
              <w:pStyle w:val="9"/>
              <w:spacing w:before="164"/>
              <w:ind w:left="344" w:right="230" w:hanging="104"/>
              <w:rPr>
                <w:b/>
                <w:sz w:val="16"/>
              </w:rPr>
            </w:pPr>
            <w:r>
              <w:rPr>
                <w:b/>
                <w:sz w:val="16"/>
              </w:rPr>
              <w:t>VALOR</w:t>
            </w:r>
            <w:r>
              <w:rPr>
                <w:b/>
                <w:spacing w:val="-10"/>
                <w:sz w:val="16"/>
              </w:rPr>
              <w:t xml:space="preserve"> </w:t>
            </w:r>
            <w:r>
              <w:rPr>
                <w:b/>
                <w:sz w:val="16"/>
              </w:rPr>
              <w:t>TOTAL</w:t>
            </w:r>
            <w:r>
              <w:rPr>
                <w:b/>
                <w:spacing w:val="40"/>
                <w:sz w:val="16"/>
              </w:rPr>
              <w:t xml:space="preserve"> </w:t>
            </w:r>
            <w:r>
              <w:rPr>
                <w:b/>
                <w:spacing w:val="-2"/>
                <w:sz w:val="16"/>
              </w:rPr>
              <w:t>ESTIMADO</w:t>
            </w:r>
          </w:p>
        </w:tc>
      </w:tr>
      <w:tr w14:paraId="19847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9069" w:type="dxa"/>
            <w:gridSpan w:val="7"/>
            <w:shd w:val="clear" w:color="auto" w:fill="F1F1F1"/>
          </w:tcPr>
          <w:p w14:paraId="3C583F35">
            <w:pPr>
              <w:pStyle w:val="9"/>
              <w:spacing w:before="104" w:line="178" w:lineRule="exact"/>
              <w:ind w:left="14" w:right="5"/>
              <w:jc w:val="center"/>
              <w:rPr>
                <w:b/>
                <w:sz w:val="16"/>
              </w:rPr>
            </w:pPr>
            <w:r>
              <w:rPr>
                <w:b/>
                <w:sz w:val="16"/>
              </w:rPr>
              <w:t>GRUPO</w:t>
            </w:r>
            <w:r>
              <w:rPr>
                <w:b/>
                <w:spacing w:val="-4"/>
                <w:sz w:val="16"/>
              </w:rPr>
              <w:t xml:space="preserve"> </w:t>
            </w:r>
            <w:r>
              <w:rPr>
                <w:b/>
                <w:sz w:val="16"/>
              </w:rPr>
              <w:t>01</w:t>
            </w:r>
            <w:r>
              <w:rPr>
                <w:b/>
                <w:spacing w:val="-4"/>
                <w:sz w:val="16"/>
              </w:rPr>
              <w:t xml:space="preserve"> </w:t>
            </w:r>
            <w:r>
              <w:rPr>
                <w:b/>
                <w:sz w:val="16"/>
              </w:rPr>
              <w:t>- ITENS</w:t>
            </w:r>
            <w:r>
              <w:rPr>
                <w:b/>
                <w:spacing w:val="-1"/>
                <w:sz w:val="16"/>
              </w:rPr>
              <w:t xml:space="preserve"> </w:t>
            </w:r>
            <w:r>
              <w:rPr>
                <w:b/>
                <w:sz w:val="16"/>
              </w:rPr>
              <w:t>01</w:t>
            </w:r>
            <w:r>
              <w:rPr>
                <w:b/>
                <w:spacing w:val="-4"/>
                <w:sz w:val="16"/>
              </w:rPr>
              <w:t xml:space="preserve"> </w:t>
            </w:r>
            <w:r>
              <w:rPr>
                <w:b/>
                <w:sz w:val="16"/>
              </w:rPr>
              <w:t xml:space="preserve">E </w:t>
            </w:r>
            <w:r>
              <w:rPr>
                <w:b/>
                <w:spacing w:val="-5"/>
                <w:sz w:val="16"/>
              </w:rPr>
              <w:t>02</w:t>
            </w:r>
          </w:p>
        </w:tc>
      </w:tr>
      <w:tr w14:paraId="594A5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591" w:type="dxa"/>
          </w:tcPr>
          <w:p w14:paraId="79E8F066">
            <w:pPr>
              <w:pStyle w:val="9"/>
              <w:rPr>
                <w:sz w:val="16"/>
              </w:rPr>
            </w:pPr>
          </w:p>
          <w:p w14:paraId="237BB657">
            <w:pPr>
              <w:pStyle w:val="9"/>
              <w:spacing w:before="110"/>
              <w:rPr>
                <w:sz w:val="16"/>
              </w:rPr>
            </w:pPr>
          </w:p>
          <w:p w14:paraId="2E7C61E8">
            <w:pPr>
              <w:pStyle w:val="9"/>
              <w:ind w:left="15" w:right="1"/>
              <w:jc w:val="center"/>
              <w:rPr>
                <w:sz w:val="16"/>
              </w:rPr>
            </w:pPr>
            <w:r>
              <w:rPr>
                <w:spacing w:val="-10"/>
                <w:sz w:val="16"/>
              </w:rPr>
              <w:t>1</w:t>
            </w:r>
          </w:p>
        </w:tc>
        <w:tc>
          <w:tcPr>
            <w:tcW w:w="823" w:type="dxa"/>
          </w:tcPr>
          <w:p w14:paraId="1ABE4990">
            <w:pPr>
              <w:pStyle w:val="9"/>
              <w:rPr>
                <w:sz w:val="16"/>
              </w:rPr>
            </w:pPr>
          </w:p>
          <w:p w14:paraId="0EC300B6">
            <w:pPr>
              <w:pStyle w:val="9"/>
              <w:spacing w:before="110"/>
              <w:rPr>
                <w:sz w:val="16"/>
              </w:rPr>
            </w:pPr>
          </w:p>
          <w:p w14:paraId="6FABF26D">
            <w:pPr>
              <w:pStyle w:val="9"/>
              <w:ind w:left="11"/>
              <w:jc w:val="center"/>
              <w:rPr>
                <w:sz w:val="16"/>
              </w:rPr>
            </w:pPr>
            <w:r>
              <w:rPr>
                <w:spacing w:val="-2"/>
                <w:sz w:val="16"/>
              </w:rPr>
              <w:t>430383</w:t>
            </w:r>
          </w:p>
        </w:tc>
        <w:tc>
          <w:tcPr>
            <w:tcW w:w="3260" w:type="dxa"/>
          </w:tcPr>
          <w:p w14:paraId="68B1CD80">
            <w:pPr>
              <w:pStyle w:val="9"/>
              <w:spacing w:before="25"/>
              <w:ind w:left="69" w:right="57"/>
              <w:jc w:val="both"/>
              <w:rPr>
                <w:b/>
                <w:sz w:val="16"/>
              </w:rPr>
            </w:pPr>
            <w:r>
              <w:rPr>
                <w:sz w:val="16"/>
              </w:rPr>
              <w:t>GRAMPEADOR CIRÚRGICO, FORMATO: LINEAR,</w:t>
            </w:r>
            <w:r>
              <w:rPr>
                <w:spacing w:val="40"/>
                <w:sz w:val="16"/>
              </w:rPr>
              <w:t xml:space="preserve"> </w:t>
            </w:r>
            <w:r>
              <w:rPr>
                <w:sz w:val="16"/>
              </w:rPr>
              <w:t>TIPO:</w:t>
            </w:r>
            <w:r>
              <w:rPr>
                <w:spacing w:val="36"/>
                <w:sz w:val="16"/>
              </w:rPr>
              <w:t xml:space="preserve"> </w:t>
            </w:r>
            <w:r>
              <w:rPr>
                <w:sz w:val="16"/>
              </w:rPr>
              <w:t>CORTANTE,</w:t>
            </w:r>
            <w:r>
              <w:rPr>
                <w:spacing w:val="40"/>
                <w:sz w:val="16"/>
              </w:rPr>
              <w:t xml:space="preserve"> </w:t>
            </w:r>
            <w:r>
              <w:rPr>
                <w:sz w:val="16"/>
              </w:rPr>
              <w:t>COMPRIMENTO:</w:t>
            </w:r>
            <w:r>
              <w:rPr>
                <w:spacing w:val="39"/>
                <w:sz w:val="16"/>
              </w:rPr>
              <w:t xml:space="preserve"> </w:t>
            </w:r>
            <w:r>
              <w:rPr>
                <w:b/>
                <w:sz w:val="16"/>
              </w:rPr>
              <w:t>CERCA</w:t>
            </w:r>
            <w:r>
              <w:rPr>
                <w:b/>
                <w:spacing w:val="40"/>
                <w:sz w:val="16"/>
              </w:rPr>
              <w:t xml:space="preserve"> </w:t>
            </w:r>
            <w:r>
              <w:rPr>
                <w:b/>
                <w:spacing w:val="-5"/>
                <w:sz w:val="16"/>
              </w:rPr>
              <w:t>DE</w:t>
            </w:r>
          </w:p>
          <w:p w14:paraId="25B2A2A0">
            <w:pPr>
              <w:pStyle w:val="9"/>
              <w:ind w:left="69" w:right="56"/>
              <w:jc w:val="both"/>
              <w:rPr>
                <w:sz w:val="16"/>
              </w:rPr>
            </w:pPr>
            <w:r>
              <w:rPr>
                <w:b/>
                <w:sz w:val="16"/>
              </w:rPr>
              <w:t>100 MM</w:t>
            </w:r>
            <w:r>
              <w:rPr>
                <w:sz w:val="16"/>
              </w:rPr>
              <w:t>, MODELO: RECARREGÁVEL,</w:t>
            </w:r>
            <w:r>
              <w:rPr>
                <w:spacing w:val="40"/>
                <w:sz w:val="16"/>
              </w:rPr>
              <w:t xml:space="preserve"> </w:t>
            </w:r>
            <w:r>
              <w:rPr>
                <w:sz w:val="16"/>
              </w:rPr>
              <w:t>CARREGADO C, GRAMPO TITÂNIO, APLICAÇÃO:</w:t>
            </w:r>
            <w:r>
              <w:rPr>
                <w:spacing w:val="40"/>
                <w:sz w:val="16"/>
              </w:rPr>
              <w:t xml:space="preserve"> </w:t>
            </w:r>
            <w:r>
              <w:rPr>
                <w:sz w:val="16"/>
              </w:rPr>
              <w:t>P,</w:t>
            </w:r>
            <w:r>
              <w:rPr>
                <w:spacing w:val="52"/>
                <w:sz w:val="16"/>
              </w:rPr>
              <w:t xml:space="preserve"> </w:t>
            </w:r>
            <w:r>
              <w:rPr>
                <w:sz w:val="16"/>
              </w:rPr>
              <w:t>TECIDO</w:t>
            </w:r>
            <w:r>
              <w:rPr>
                <w:spacing w:val="52"/>
                <w:sz w:val="16"/>
              </w:rPr>
              <w:t xml:space="preserve"> </w:t>
            </w:r>
            <w:r>
              <w:rPr>
                <w:sz w:val="16"/>
              </w:rPr>
              <w:t>NORMAL,</w:t>
            </w:r>
            <w:r>
              <w:rPr>
                <w:spacing w:val="53"/>
                <w:sz w:val="16"/>
              </w:rPr>
              <w:t xml:space="preserve"> </w:t>
            </w:r>
            <w:r>
              <w:rPr>
                <w:sz w:val="16"/>
              </w:rPr>
              <w:t>ESTERILIDADE:</w:t>
            </w:r>
            <w:r>
              <w:rPr>
                <w:spacing w:val="53"/>
                <w:sz w:val="16"/>
              </w:rPr>
              <w:t xml:space="preserve"> </w:t>
            </w:r>
            <w:r>
              <w:rPr>
                <w:spacing w:val="-2"/>
                <w:sz w:val="16"/>
              </w:rPr>
              <w:t>ESTÉRIL,</w:t>
            </w:r>
          </w:p>
          <w:p w14:paraId="56752D43">
            <w:pPr>
              <w:pStyle w:val="9"/>
              <w:spacing w:before="1" w:line="178" w:lineRule="exact"/>
              <w:ind w:left="69"/>
              <w:rPr>
                <w:sz w:val="16"/>
              </w:rPr>
            </w:pPr>
            <w:r>
              <w:rPr>
                <w:spacing w:val="-2"/>
                <w:sz w:val="16"/>
              </w:rPr>
              <w:t>DESCARTÁVEL</w:t>
            </w:r>
          </w:p>
        </w:tc>
        <w:tc>
          <w:tcPr>
            <w:tcW w:w="711" w:type="dxa"/>
          </w:tcPr>
          <w:p w14:paraId="6AB48165">
            <w:pPr>
              <w:pStyle w:val="9"/>
              <w:rPr>
                <w:sz w:val="16"/>
              </w:rPr>
            </w:pPr>
          </w:p>
          <w:p w14:paraId="770FDD7F">
            <w:pPr>
              <w:pStyle w:val="9"/>
              <w:spacing w:before="110"/>
              <w:rPr>
                <w:sz w:val="16"/>
              </w:rPr>
            </w:pPr>
          </w:p>
          <w:p w14:paraId="7DFDCAC8">
            <w:pPr>
              <w:pStyle w:val="9"/>
              <w:ind w:left="11"/>
              <w:jc w:val="center"/>
              <w:rPr>
                <w:sz w:val="16"/>
              </w:rPr>
            </w:pPr>
            <w:r>
              <w:rPr>
                <w:spacing w:val="-5"/>
                <w:sz w:val="16"/>
              </w:rPr>
              <w:t>UND</w:t>
            </w:r>
          </w:p>
        </w:tc>
        <w:tc>
          <w:tcPr>
            <w:tcW w:w="850" w:type="dxa"/>
          </w:tcPr>
          <w:p w14:paraId="0E12FA7D">
            <w:pPr>
              <w:pStyle w:val="9"/>
              <w:rPr>
                <w:sz w:val="16"/>
              </w:rPr>
            </w:pPr>
          </w:p>
          <w:p w14:paraId="5448FE40">
            <w:pPr>
              <w:pStyle w:val="9"/>
              <w:spacing w:before="110"/>
              <w:rPr>
                <w:sz w:val="16"/>
              </w:rPr>
            </w:pPr>
          </w:p>
          <w:p w14:paraId="2B1D4EBD">
            <w:pPr>
              <w:pStyle w:val="9"/>
              <w:ind w:left="10" w:right="2"/>
              <w:jc w:val="center"/>
              <w:rPr>
                <w:sz w:val="16"/>
              </w:rPr>
            </w:pPr>
            <w:r>
              <w:rPr>
                <w:spacing w:val="-5"/>
                <w:sz w:val="16"/>
              </w:rPr>
              <w:t>40</w:t>
            </w:r>
          </w:p>
        </w:tc>
        <w:tc>
          <w:tcPr>
            <w:tcW w:w="1419" w:type="dxa"/>
          </w:tcPr>
          <w:p w14:paraId="5217809A">
            <w:pPr>
              <w:pStyle w:val="9"/>
              <w:rPr>
                <w:sz w:val="16"/>
              </w:rPr>
            </w:pPr>
          </w:p>
          <w:p w14:paraId="233BF347">
            <w:pPr>
              <w:pStyle w:val="9"/>
              <w:spacing w:before="110"/>
              <w:rPr>
                <w:sz w:val="16"/>
              </w:rPr>
            </w:pPr>
          </w:p>
          <w:p w14:paraId="72D53766">
            <w:pPr>
              <w:pStyle w:val="9"/>
              <w:tabs>
                <w:tab w:val="left" w:pos="560"/>
              </w:tabs>
              <w:ind w:left="104"/>
              <w:rPr>
                <w:sz w:val="16"/>
              </w:rPr>
            </w:pPr>
            <w:r>
              <w:rPr>
                <w:spacing w:val="-5"/>
                <w:sz w:val="16"/>
              </w:rPr>
              <w:t>R$</w:t>
            </w:r>
            <w:r>
              <w:rPr>
                <w:sz w:val="16"/>
              </w:rPr>
              <w:tab/>
            </w:r>
            <w:r>
              <w:rPr>
                <w:spacing w:val="-2"/>
                <w:sz w:val="16"/>
              </w:rPr>
              <w:t>1.033,00</w:t>
            </w:r>
          </w:p>
        </w:tc>
        <w:tc>
          <w:tcPr>
            <w:tcW w:w="1415" w:type="dxa"/>
          </w:tcPr>
          <w:p w14:paraId="68D8F24E">
            <w:pPr>
              <w:pStyle w:val="9"/>
              <w:rPr>
                <w:sz w:val="16"/>
              </w:rPr>
            </w:pPr>
          </w:p>
          <w:p w14:paraId="44618EE6">
            <w:pPr>
              <w:pStyle w:val="9"/>
              <w:spacing w:before="110"/>
              <w:rPr>
                <w:sz w:val="16"/>
              </w:rPr>
            </w:pPr>
          </w:p>
          <w:p w14:paraId="71BA264D">
            <w:pPr>
              <w:pStyle w:val="9"/>
              <w:tabs>
                <w:tab w:val="left" w:pos="488"/>
              </w:tabs>
              <w:ind w:left="104"/>
              <w:rPr>
                <w:sz w:val="16"/>
              </w:rPr>
            </w:pPr>
            <w:r>
              <w:rPr>
                <w:spacing w:val="-5"/>
                <w:sz w:val="16"/>
              </w:rPr>
              <w:t>R$</w:t>
            </w:r>
            <w:r>
              <w:rPr>
                <w:sz w:val="16"/>
              </w:rPr>
              <w:tab/>
            </w:r>
            <w:r>
              <w:rPr>
                <w:spacing w:val="-2"/>
                <w:sz w:val="16"/>
              </w:rPr>
              <w:t>41.320,00</w:t>
            </w:r>
          </w:p>
        </w:tc>
      </w:tr>
      <w:tr w14:paraId="07736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91" w:type="dxa"/>
          </w:tcPr>
          <w:p w14:paraId="3AB8A448">
            <w:pPr>
              <w:pStyle w:val="9"/>
              <w:rPr>
                <w:sz w:val="16"/>
              </w:rPr>
            </w:pPr>
          </w:p>
          <w:p w14:paraId="622E9E93">
            <w:pPr>
              <w:pStyle w:val="9"/>
              <w:rPr>
                <w:sz w:val="16"/>
              </w:rPr>
            </w:pPr>
          </w:p>
          <w:p w14:paraId="2CB95038">
            <w:pPr>
              <w:pStyle w:val="9"/>
              <w:spacing w:before="34"/>
              <w:rPr>
                <w:sz w:val="16"/>
              </w:rPr>
            </w:pPr>
          </w:p>
          <w:p w14:paraId="52CAA777">
            <w:pPr>
              <w:pStyle w:val="9"/>
              <w:ind w:left="15" w:right="1"/>
              <w:jc w:val="center"/>
              <w:rPr>
                <w:sz w:val="16"/>
              </w:rPr>
            </w:pPr>
            <w:r>
              <w:rPr>
                <w:spacing w:val="-10"/>
                <w:sz w:val="16"/>
              </w:rPr>
              <w:t>2</w:t>
            </w:r>
          </w:p>
        </w:tc>
        <w:tc>
          <w:tcPr>
            <w:tcW w:w="823" w:type="dxa"/>
          </w:tcPr>
          <w:p w14:paraId="74AAB78B">
            <w:pPr>
              <w:pStyle w:val="9"/>
              <w:rPr>
                <w:sz w:val="16"/>
              </w:rPr>
            </w:pPr>
          </w:p>
          <w:p w14:paraId="2D4B6AFF">
            <w:pPr>
              <w:pStyle w:val="9"/>
              <w:rPr>
                <w:sz w:val="16"/>
              </w:rPr>
            </w:pPr>
          </w:p>
          <w:p w14:paraId="5ED03701">
            <w:pPr>
              <w:pStyle w:val="9"/>
              <w:spacing w:before="34"/>
              <w:rPr>
                <w:sz w:val="16"/>
              </w:rPr>
            </w:pPr>
          </w:p>
          <w:p w14:paraId="0405313C">
            <w:pPr>
              <w:pStyle w:val="9"/>
              <w:ind w:left="11"/>
              <w:jc w:val="center"/>
              <w:rPr>
                <w:sz w:val="16"/>
              </w:rPr>
            </w:pPr>
            <w:r>
              <w:rPr>
                <w:spacing w:val="-2"/>
                <w:sz w:val="16"/>
              </w:rPr>
              <w:t>433531</w:t>
            </w:r>
          </w:p>
        </w:tc>
        <w:tc>
          <w:tcPr>
            <w:tcW w:w="3260" w:type="dxa"/>
          </w:tcPr>
          <w:p w14:paraId="3F3B3162">
            <w:pPr>
              <w:pStyle w:val="9"/>
              <w:spacing w:before="72"/>
              <w:rPr>
                <w:sz w:val="16"/>
              </w:rPr>
            </w:pPr>
          </w:p>
          <w:p w14:paraId="266257F2">
            <w:pPr>
              <w:pStyle w:val="9"/>
              <w:ind w:left="69" w:right="56"/>
              <w:jc w:val="both"/>
              <w:rPr>
                <w:sz w:val="16"/>
              </w:rPr>
            </w:pPr>
            <w:r>
              <w:rPr>
                <w:sz w:val="16"/>
              </w:rPr>
              <w:t>GRAMPO - CARGA PARA GRAMPEADOR</w:t>
            </w:r>
            <w:r>
              <w:rPr>
                <w:spacing w:val="40"/>
                <w:sz w:val="16"/>
              </w:rPr>
              <w:t xml:space="preserve"> </w:t>
            </w:r>
            <w:r>
              <w:rPr>
                <w:sz w:val="16"/>
              </w:rPr>
              <w:t>CIRÚRGICO, COMPATIBILIDADE: LINEAR,</w:t>
            </w:r>
            <w:r>
              <w:rPr>
                <w:spacing w:val="40"/>
                <w:sz w:val="16"/>
              </w:rPr>
              <w:t xml:space="preserve"> </w:t>
            </w:r>
            <w:r>
              <w:rPr>
                <w:sz w:val="16"/>
              </w:rPr>
              <w:t>MATERIAL GRAMPO: TITÂNIO, APLICAÇÃO: P,</w:t>
            </w:r>
            <w:r>
              <w:rPr>
                <w:spacing w:val="40"/>
                <w:sz w:val="16"/>
              </w:rPr>
              <w:t xml:space="preserve"> </w:t>
            </w:r>
            <w:r>
              <w:rPr>
                <w:spacing w:val="-2"/>
                <w:sz w:val="16"/>
              </w:rPr>
              <w:t>TECIDO</w:t>
            </w:r>
            <w:r>
              <w:rPr>
                <w:spacing w:val="-4"/>
                <w:sz w:val="16"/>
              </w:rPr>
              <w:t xml:space="preserve"> </w:t>
            </w:r>
            <w:r>
              <w:rPr>
                <w:spacing w:val="-2"/>
                <w:sz w:val="16"/>
              </w:rPr>
              <w:t>NORMAL,</w:t>
            </w:r>
            <w:r>
              <w:rPr>
                <w:spacing w:val="-3"/>
                <w:sz w:val="16"/>
              </w:rPr>
              <w:t xml:space="preserve"> </w:t>
            </w:r>
            <w:r>
              <w:rPr>
                <w:spacing w:val="-2"/>
                <w:sz w:val="16"/>
              </w:rPr>
              <w:t>MODELO:</w:t>
            </w:r>
            <w:r>
              <w:rPr>
                <w:spacing w:val="-3"/>
                <w:sz w:val="16"/>
              </w:rPr>
              <w:t xml:space="preserve"> </w:t>
            </w:r>
            <w:r>
              <w:rPr>
                <w:spacing w:val="-2"/>
                <w:sz w:val="16"/>
              </w:rPr>
              <w:t>C,</w:t>
            </w:r>
            <w:r>
              <w:rPr>
                <w:spacing w:val="-3"/>
                <w:sz w:val="16"/>
              </w:rPr>
              <w:t xml:space="preserve"> </w:t>
            </w:r>
            <w:r>
              <w:rPr>
                <w:spacing w:val="-2"/>
                <w:sz w:val="16"/>
              </w:rPr>
              <w:t>2</w:t>
            </w:r>
            <w:r>
              <w:rPr>
                <w:spacing w:val="-3"/>
                <w:sz w:val="16"/>
              </w:rPr>
              <w:t xml:space="preserve"> </w:t>
            </w:r>
            <w:r>
              <w:rPr>
                <w:spacing w:val="-2"/>
                <w:sz w:val="16"/>
              </w:rPr>
              <w:t>LINHAS</w:t>
            </w:r>
            <w:r>
              <w:rPr>
                <w:spacing w:val="-3"/>
                <w:sz w:val="16"/>
              </w:rPr>
              <w:t xml:space="preserve"> </w:t>
            </w:r>
            <w:r>
              <w:rPr>
                <w:spacing w:val="-2"/>
                <w:sz w:val="16"/>
              </w:rPr>
              <w:t>DUPLAS</w:t>
            </w:r>
            <w:r>
              <w:rPr>
                <w:spacing w:val="40"/>
                <w:sz w:val="16"/>
              </w:rPr>
              <w:t xml:space="preserve"> </w:t>
            </w:r>
            <w:r>
              <w:rPr>
                <w:sz w:val="16"/>
              </w:rPr>
              <w:t>DE</w:t>
            </w:r>
            <w:r>
              <w:rPr>
                <w:spacing w:val="69"/>
                <w:w w:val="150"/>
                <w:sz w:val="16"/>
              </w:rPr>
              <w:t xml:space="preserve"> </w:t>
            </w:r>
            <w:r>
              <w:rPr>
                <w:sz w:val="16"/>
              </w:rPr>
              <w:t>GRAMPO,</w:t>
            </w:r>
            <w:r>
              <w:rPr>
                <w:spacing w:val="69"/>
                <w:w w:val="150"/>
                <w:sz w:val="16"/>
              </w:rPr>
              <w:t xml:space="preserve"> </w:t>
            </w:r>
            <w:r>
              <w:rPr>
                <w:sz w:val="16"/>
              </w:rPr>
              <w:t>LARGURA:</w:t>
            </w:r>
            <w:r>
              <w:rPr>
                <w:spacing w:val="69"/>
                <w:w w:val="150"/>
                <w:sz w:val="16"/>
              </w:rPr>
              <w:t xml:space="preserve"> </w:t>
            </w:r>
            <w:r>
              <w:rPr>
                <w:sz w:val="16"/>
              </w:rPr>
              <w:t>CERCA</w:t>
            </w:r>
            <w:r>
              <w:rPr>
                <w:spacing w:val="70"/>
                <w:w w:val="150"/>
                <w:sz w:val="16"/>
              </w:rPr>
              <w:t xml:space="preserve"> </w:t>
            </w:r>
            <w:r>
              <w:rPr>
                <w:sz w:val="16"/>
              </w:rPr>
              <w:t>100</w:t>
            </w:r>
            <w:r>
              <w:rPr>
                <w:spacing w:val="69"/>
                <w:w w:val="150"/>
                <w:sz w:val="16"/>
              </w:rPr>
              <w:t xml:space="preserve"> </w:t>
            </w:r>
            <w:r>
              <w:rPr>
                <w:spacing w:val="-5"/>
                <w:sz w:val="16"/>
              </w:rPr>
              <w:t>MM,</w:t>
            </w:r>
          </w:p>
          <w:p w14:paraId="1F9FB559">
            <w:pPr>
              <w:pStyle w:val="9"/>
              <w:spacing w:line="175" w:lineRule="exact"/>
              <w:ind w:left="69"/>
              <w:jc w:val="both"/>
              <w:rPr>
                <w:sz w:val="16"/>
              </w:rPr>
            </w:pPr>
            <w:r>
              <w:rPr>
                <w:sz w:val="16"/>
              </w:rPr>
              <w:t>ESTERILIDADE:</w:t>
            </w:r>
            <w:r>
              <w:rPr>
                <w:spacing w:val="-9"/>
                <w:sz w:val="16"/>
              </w:rPr>
              <w:t xml:space="preserve"> </w:t>
            </w:r>
            <w:r>
              <w:rPr>
                <w:sz w:val="16"/>
              </w:rPr>
              <w:t>ESTÉRIL,</w:t>
            </w:r>
            <w:r>
              <w:rPr>
                <w:spacing w:val="-6"/>
                <w:sz w:val="16"/>
              </w:rPr>
              <w:t xml:space="preserve"> </w:t>
            </w:r>
            <w:r>
              <w:rPr>
                <w:sz w:val="16"/>
              </w:rPr>
              <w:t>USO</w:t>
            </w:r>
            <w:r>
              <w:rPr>
                <w:spacing w:val="-6"/>
                <w:sz w:val="16"/>
              </w:rPr>
              <w:t xml:space="preserve"> </w:t>
            </w:r>
            <w:r>
              <w:rPr>
                <w:spacing w:val="-4"/>
                <w:sz w:val="16"/>
              </w:rPr>
              <w:t>ÚNICO</w:t>
            </w:r>
          </w:p>
        </w:tc>
        <w:tc>
          <w:tcPr>
            <w:tcW w:w="711" w:type="dxa"/>
          </w:tcPr>
          <w:p w14:paraId="7F7BFE33">
            <w:pPr>
              <w:pStyle w:val="9"/>
              <w:rPr>
                <w:sz w:val="16"/>
              </w:rPr>
            </w:pPr>
          </w:p>
          <w:p w14:paraId="0827F2A3">
            <w:pPr>
              <w:pStyle w:val="9"/>
              <w:rPr>
                <w:sz w:val="16"/>
              </w:rPr>
            </w:pPr>
          </w:p>
          <w:p w14:paraId="10123D2D">
            <w:pPr>
              <w:pStyle w:val="9"/>
              <w:spacing w:before="34"/>
              <w:rPr>
                <w:sz w:val="16"/>
              </w:rPr>
            </w:pPr>
          </w:p>
          <w:p w14:paraId="0CDCF6DB">
            <w:pPr>
              <w:pStyle w:val="9"/>
              <w:ind w:left="11"/>
              <w:jc w:val="center"/>
              <w:rPr>
                <w:sz w:val="16"/>
              </w:rPr>
            </w:pPr>
            <w:r>
              <w:rPr>
                <w:spacing w:val="-5"/>
                <w:sz w:val="16"/>
              </w:rPr>
              <w:t>UND</w:t>
            </w:r>
          </w:p>
        </w:tc>
        <w:tc>
          <w:tcPr>
            <w:tcW w:w="850" w:type="dxa"/>
          </w:tcPr>
          <w:p w14:paraId="1C96D267">
            <w:pPr>
              <w:pStyle w:val="9"/>
              <w:rPr>
                <w:sz w:val="16"/>
              </w:rPr>
            </w:pPr>
          </w:p>
          <w:p w14:paraId="1207A9A6">
            <w:pPr>
              <w:pStyle w:val="9"/>
              <w:rPr>
                <w:sz w:val="16"/>
              </w:rPr>
            </w:pPr>
          </w:p>
          <w:p w14:paraId="1C28AD43">
            <w:pPr>
              <w:pStyle w:val="9"/>
              <w:spacing w:before="34"/>
              <w:rPr>
                <w:sz w:val="16"/>
              </w:rPr>
            </w:pPr>
          </w:p>
          <w:p w14:paraId="3354B21C">
            <w:pPr>
              <w:pStyle w:val="9"/>
              <w:ind w:left="10" w:right="2"/>
              <w:jc w:val="center"/>
              <w:rPr>
                <w:sz w:val="16"/>
              </w:rPr>
            </w:pPr>
            <w:r>
              <w:rPr>
                <w:spacing w:val="-5"/>
                <w:sz w:val="16"/>
              </w:rPr>
              <w:t>60</w:t>
            </w:r>
          </w:p>
        </w:tc>
        <w:tc>
          <w:tcPr>
            <w:tcW w:w="1419" w:type="dxa"/>
          </w:tcPr>
          <w:p w14:paraId="77783C92">
            <w:pPr>
              <w:pStyle w:val="9"/>
              <w:rPr>
                <w:sz w:val="16"/>
              </w:rPr>
            </w:pPr>
          </w:p>
          <w:p w14:paraId="611BBEF6">
            <w:pPr>
              <w:pStyle w:val="9"/>
              <w:rPr>
                <w:sz w:val="16"/>
              </w:rPr>
            </w:pPr>
          </w:p>
          <w:p w14:paraId="009A0023">
            <w:pPr>
              <w:pStyle w:val="9"/>
              <w:spacing w:before="34"/>
              <w:rPr>
                <w:sz w:val="16"/>
              </w:rPr>
            </w:pPr>
          </w:p>
          <w:p w14:paraId="5820C78E">
            <w:pPr>
              <w:pStyle w:val="9"/>
              <w:tabs>
                <w:tab w:val="left" w:pos="668"/>
              </w:tabs>
              <w:ind w:left="104"/>
              <w:rPr>
                <w:sz w:val="16"/>
              </w:rPr>
            </w:pPr>
            <w:r>
              <w:rPr>
                <w:spacing w:val="-5"/>
                <w:sz w:val="16"/>
              </w:rPr>
              <w:t>R$</w:t>
            </w:r>
            <w:r>
              <w:rPr>
                <w:sz w:val="16"/>
              </w:rPr>
              <w:tab/>
            </w:r>
            <w:r>
              <w:rPr>
                <w:spacing w:val="-2"/>
                <w:sz w:val="16"/>
              </w:rPr>
              <w:t>300,00</w:t>
            </w:r>
          </w:p>
        </w:tc>
        <w:tc>
          <w:tcPr>
            <w:tcW w:w="1415" w:type="dxa"/>
          </w:tcPr>
          <w:p w14:paraId="179B4149">
            <w:pPr>
              <w:pStyle w:val="9"/>
              <w:rPr>
                <w:sz w:val="16"/>
              </w:rPr>
            </w:pPr>
          </w:p>
          <w:p w14:paraId="74A7CF30">
            <w:pPr>
              <w:pStyle w:val="9"/>
              <w:rPr>
                <w:sz w:val="16"/>
              </w:rPr>
            </w:pPr>
          </w:p>
          <w:p w14:paraId="40B47A81">
            <w:pPr>
              <w:pStyle w:val="9"/>
              <w:spacing w:before="34"/>
              <w:rPr>
                <w:sz w:val="16"/>
              </w:rPr>
            </w:pPr>
          </w:p>
          <w:p w14:paraId="11A7FD6B">
            <w:pPr>
              <w:pStyle w:val="9"/>
              <w:tabs>
                <w:tab w:val="left" w:pos="488"/>
              </w:tabs>
              <w:ind w:left="104"/>
              <w:rPr>
                <w:sz w:val="16"/>
              </w:rPr>
            </w:pPr>
            <w:r>
              <w:rPr>
                <w:spacing w:val="-5"/>
                <w:sz w:val="16"/>
              </w:rPr>
              <w:t>R$</w:t>
            </w:r>
            <w:r>
              <w:rPr>
                <w:sz w:val="16"/>
              </w:rPr>
              <w:tab/>
            </w:r>
            <w:r>
              <w:rPr>
                <w:spacing w:val="-2"/>
                <w:sz w:val="16"/>
              </w:rPr>
              <w:t>18.000,00</w:t>
            </w:r>
          </w:p>
        </w:tc>
      </w:tr>
      <w:tr w14:paraId="752CD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7654" w:type="dxa"/>
            <w:gridSpan w:val="6"/>
            <w:shd w:val="clear" w:color="auto" w:fill="F1F1F1"/>
          </w:tcPr>
          <w:p w14:paraId="3924A47F">
            <w:pPr>
              <w:pStyle w:val="9"/>
              <w:spacing w:before="166" w:line="175" w:lineRule="exact"/>
              <w:ind w:left="13"/>
              <w:jc w:val="center"/>
              <w:rPr>
                <w:b/>
                <w:sz w:val="16"/>
              </w:rPr>
            </w:pPr>
            <w:r>
              <w:rPr>
                <w:b/>
                <w:sz w:val="16"/>
              </w:rPr>
              <w:t>SOMA</w:t>
            </w:r>
            <w:r>
              <w:rPr>
                <w:b/>
                <w:spacing w:val="-4"/>
                <w:sz w:val="16"/>
              </w:rPr>
              <w:t xml:space="preserve"> </w:t>
            </w:r>
            <w:r>
              <w:rPr>
                <w:b/>
                <w:sz w:val="16"/>
              </w:rPr>
              <w:t>GRUPO</w:t>
            </w:r>
            <w:r>
              <w:rPr>
                <w:b/>
                <w:spacing w:val="-4"/>
                <w:sz w:val="16"/>
              </w:rPr>
              <w:t xml:space="preserve"> </w:t>
            </w:r>
            <w:r>
              <w:rPr>
                <w:b/>
                <w:spacing w:val="-5"/>
                <w:sz w:val="16"/>
              </w:rPr>
              <w:t>01</w:t>
            </w:r>
          </w:p>
        </w:tc>
        <w:tc>
          <w:tcPr>
            <w:tcW w:w="1415" w:type="dxa"/>
            <w:shd w:val="clear" w:color="auto" w:fill="F1F1F1"/>
          </w:tcPr>
          <w:p w14:paraId="6AB4FD91">
            <w:pPr>
              <w:pStyle w:val="9"/>
              <w:tabs>
                <w:tab w:val="left" w:pos="493"/>
              </w:tabs>
              <w:spacing w:before="82"/>
              <w:ind w:left="104"/>
              <w:rPr>
                <w:b/>
                <w:sz w:val="16"/>
              </w:rPr>
            </w:pPr>
            <w:r>
              <w:rPr>
                <w:b/>
                <w:spacing w:val="-5"/>
                <w:sz w:val="16"/>
              </w:rPr>
              <w:t>R$</w:t>
            </w:r>
            <w:r>
              <w:rPr>
                <w:b/>
                <w:sz w:val="16"/>
              </w:rPr>
              <w:tab/>
            </w:r>
            <w:r>
              <w:rPr>
                <w:b/>
                <w:spacing w:val="-2"/>
                <w:sz w:val="16"/>
              </w:rPr>
              <w:t>59.320,00</w:t>
            </w:r>
          </w:p>
        </w:tc>
      </w:tr>
      <w:tr w14:paraId="605EE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54" w:type="dxa"/>
            <w:gridSpan w:val="6"/>
            <w:shd w:val="clear" w:color="auto" w:fill="F1F1F1"/>
          </w:tcPr>
          <w:p w14:paraId="3307B554">
            <w:pPr>
              <w:pStyle w:val="9"/>
              <w:spacing w:line="194" w:lineRule="exact"/>
              <w:ind w:left="13"/>
              <w:jc w:val="center"/>
              <w:rPr>
                <w:b/>
                <w:sz w:val="16"/>
              </w:rPr>
            </w:pPr>
            <w:r>
              <w:rPr>
                <w:b/>
                <w:sz w:val="16"/>
              </w:rPr>
              <w:t>GRUPO</w:t>
            </w:r>
            <w:r>
              <w:rPr>
                <w:b/>
                <w:spacing w:val="-4"/>
                <w:sz w:val="16"/>
              </w:rPr>
              <w:t xml:space="preserve"> </w:t>
            </w:r>
            <w:r>
              <w:rPr>
                <w:b/>
                <w:sz w:val="16"/>
              </w:rPr>
              <w:t>02</w:t>
            </w:r>
            <w:r>
              <w:rPr>
                <w:b/>
                <w:spacing w:val="-4"/>
                <w:sz w:val="16"/>
              </w:rPr>
              <w:t xml:space="preserve"> </w:t>
            </w:r>
            <w:r>
              <w:rPr>
                <w:b/>
                <w:sz w:val="16"/>
              </w:rPr>
              <w:t>- ITENS</w:t>
            </w:r>
            <w:r>
              <w:rPr>
                <w:b/>
                <w:spacing w:val="-1"/>
                <w:sz w:val="16"/>
              </w:rPr>
              <w:t xml:space="preserve"> </w:t>
            </w:r>
            <w:r>
              <w:rPr>
                <w:b/>
                <w:sz w:val="16"/>
              </w:rPr>
              <w:t>03</w:t>
            </w:r>
            <w:r>
              <w:rPr>
                <w:b/>
                <w:spacing w:val="-4"/>
                <w:sz w:val="16"/>
              </w:rPr>
              <w:t xml:space="preserve"> </w:t>
            </w:r>
            <w:r>
              <w:rPr>
                <w:b/>
                <w:sz w:val="16"/>
              </w:rPr>
              <w:t xml:space="preserve">E </w:t>
            </w:r>
            <w:r>
              <w:rPr>
                <w:b/>
                <w:spacing w:val="-5"/>
                <w:sz w:val="16"/>
              </w:rPr>
              <w:t>04</w:t>
            </w:r>
          </w:p>
        </w:tc>
        <w:tc>
          <w:tcPr>
            <w:tcW w:w="1415" w:type="dxa"/>
            <w:shd w:val="clear" w:color="auto" w:fill="F1F1F1"/>
          </w:tcPr>
          <w:p w14:paraId="2810415E">
            <w:pPr>
              <w:pStyle w:val="9"/>
              <w:rPr>
                <w:rFonts w:ascii="Times New Roman"/>
                <w:sz w:val="18"/>
              </w:rPr>
            </w:pPr>
          </w:p>
        </w:tc>
      </w:tr>
    </w:tbl>
    <w:p w14:paraId="350F3BF9">
      <w:pPr>
        <w:pStyle w:val="9"/>
        <w:spacing w:after="0"/>
        <w:rPr>
          <w:rFonts w:ascii="Times New Roman"/>
          <w:sz w:val="18"/>
        </w:rPr>
        <w:sectPr>
          <w:pgSz w:w="11910" w:h="16840"/>
          <w:pgMar w:top="2160" w:right="708" w:bottom="1860" w:left="850" w:header="708" w:footer="1674" w:gutter="0"/>
          <w:cols w:space="720" w:num="1"/>
        </w:sectPr>
      </w:pPr>
    </w:p>
    <w:p w14:paraId="0151ED53">
      <w:pPr>
        <w:pStyle w:val="6"/>
        <w:jc w:val="left"/>
        <w:rPr>
          <w:sz w:val="20"/>
        </w:rPr>
      </w:pPr>
    </w:p>
    <w:p w14:paraId="1C9746F2">
      <w:pPr>
        <w:pStyle w:val="6"/>
        <w:jc w:val="left"/>
        <w:rPr>
          <w:sz w:val="20"/>
        </w:rPr>
      </w:pPr>
    </w:p>
    <w:p w14:paraId="3F6DC84D">
      <w:pPr>
        <w:pStyle w:val="6"/>
        <w:spacing w:before="59" w:after="1"/>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1"/>
        <w:gridCol w:w="823"/>
        <w:gridCol w:w="3260"/>
        <w:gridCol w:w="711"/>
        <w:gridCol w:w="850"/>
        <w:gridCol w:w="1419"/>
        <w:gridCol w:w="1415"/>
      </w:tblGrid>
      <w:tr w14:paraId="27C52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591" w:type="dxa"/>
            <w:tcBorders>
              <w:top w:val="nil"/>
            </w:tcBorders>
          </w:tcPr>
          <w:p w14:paraId="6CAE98D0">
            <w:pPr>
              <w:pStyle w:val="9"/>
              <w:rPr>
                <w:sz w:val="16"/>
              </w:rPr>
            </w:pPr>
          </w:p>
          <w:p w14:paraId="136813A4">
            <w:pPr>
              <w:pStyle w:val="9"/>
              <w:spacing w:before="112"/>
              <w:rPr>
                <w:sz w:val="16"/>
              </w:rPr>
            </w:pPr>
          </w:p>
          <w:p w14:paraId="222F1510">
            <w:pPr>
              <w:pStyle w:val="9"/>
              <w:ind w:left="15" w:right="1"/>
              <w:jc w:val="center"/>
              <w:rPr>
                <w:sz w:val="16"/>
              </w:rPr>
            </w:pPr>
            <w:r>
              <w:rPr>
                <w:spacing w:val="-10"/>
                <w:sz w:val="16"/>
              </w:rPr>
              <w:t>3</w:t>
            </w:r>
          </w:p>
        </w:tc>
        <w:tc>
          <w:tcPr>
            <w:tcW w:w="823" w:type="dxa"/>
            <w:tcBorders>
              <w:top w:val="nil"/>
            </w:tcBorders>
          </w:tcPr>
          <w:p w14:paraId="26832845">
            <w:pPr>
              <w:pStyle w:val="9"/>
              <w:rPr>
                <w:sz w:val="16"/>
              </w:rPr>
            </w:pPr>
          </w:p>
          <w:p w14:paraId="7E443D12">
            <w:pPr>
              <w:pStyle w:val="9"/>
              <w:spacing w:before="112"/>
              <w:rPr>
                <w:sz w:val="16"/>
              </w:rPr>
            </w:pPr>
          </w:p>
          <w:p w14:paraId="5FB6B56B">
            <w:pPr>
              <w:pStyle w:val="9"/>
              <w:ind w:left="11"/>
              <w:jc w:val="center"/>
              <w:rPr>
                <w:sz w:val="16"/>
              </w:rPr>
            </w:pPr>
            <w:r>
              <w:rPr>
                <w:spacing w:val="-2"/>
                <w:sz w:val="16"/>
              </w:rPr>
              <w:t>430380</w:t>
            </w:r>
          </w:p>
        </w:tc>
        <w:tc>
          <w:tcPr>
            <w:tcW w:w="3260" w:type="dxa"/>
            <w:tcBorders>
              <w:top w:val="nil"/>
            </w:tcBorders>
          </w:tcPr>
          <w:p w14:paraId="4CF3B29F">
            <w:pPr>
              <w:pStyle w:val="9"/>
              <w:tabs>
                <w:tab w:val="left" w:pos="1199"/>
                <w:tab w:val="left" w:pos="2646"/>
              </w:tabs>
              <w:spacing w:before="27"/>
              <w:ind w:left="69" w:right="56"/>
              <w:jc w:val="both"/>
              <w:rPr>
                <w:sz w:val="16"/>
              </w:rPr>
            </w:pPr>
            <w:r>
              <w:rPr>
                <w:sz w:val="16"/>
              </w:rPr>
              <w:t>GRAMPEADOR CIRÚRGICO, FORMATO: LINEAR,</w:t>
            </w:r>
            <w:r>
              <w:rPr>
                <w:spacing w:val="40"/>
                <w:sz w:val="16"/>
              </w:rPr>
              <w:t xml:space="preserve"> </w:t>
            </w:r>
            <w:r>
              <w:rPr>
                <w:sz w:val="16"/>
              </w:rPr>
              <w:t>TIPO:</w:t>
            </w:r>
            <w:r>
              <w:rPr>
                <w:spacing w:val="-10"/>
                <w:sz w:val="16"/>
              </w:rPr>
              <w:t xml:space="preserve"> </w:t>
            </w:r>
            <w:r>
              <w:rPr>
                <w:sz w:val="16"/>
              </w:rPr>
              <w:t>CORTANTE,</w:t>
            </w:r>
            <w:r>
              <w:rPr>
                <w:spacing w:val="-8"/>
                <w:sz w:val="16"/>
              </w:rPr>
              <w:t xml:space="preserve"> </w:t>
            </w:r>
            <w:r>
              <w:rPr>
                <w:sz w:val="16"/>
              </w:rPr>
              <w:t>COMPRIMENTO:</w:t>
            </w:r>
            <w:r>
              <w:rPr>
                <w:spacing w:val="-9"/>
                <w:sz w:val="16"/>
              </w:rPr>
              <w:t xml:space="preserve"> </w:t>
            </w:r>
            <w:r>
              <w:rPr>
                <w:sz w:val="16"/>
              </w:rPr>
              <w:t>CERCA</w:t>
            </w:r>
            <w:r>
              <w:rPr>
                <w:spacing w:val="-9"/>
                <w:sz w:val="16"/>
              </w:rPr>
              <w:t xml:space="preserve"> </w:t>
            </w:r>
            <w:r>
              <w:rPr>
                <w:sz w:val="16"/>
              </w:rPr>
              <w:t>DE</w:t>
            </w:r>
            <w:r>
              <w:rPr>
                <w:spacing w:val="-8"/>
                <w:sz w:val="16"/>
              </w:rPr>
              <w:t xml:space="preserve"> </w:t>
            </w:r>
            <w:r>
              <w:rPr>
                <w:sz w:val="16"/>
              </w:rPr>
              <w:t>75</w:t>
            </w:r>
            <w:r>
              <w:rPr>
                <w:spacing w:val="40"/>
                <w:sz w:val="16"/>
              </w:rPr>
              <w:t xml:space="preserve"> </w:t>
            </w:r>
            <w:r>
              <w:rPr>
                <w:sz w:val="16"/>
              </w:rPr>
              <w:t>MM,</w:t>
            </w:r>
            <w:r>
              <w:rPr>
                <w:spacing w:val="-7"/>
                <w:sz w:val="16"/>
              </w:rPr>
              <w:t xml:space="preserve"> </w:t>
            </w:r>
            <w:r>
              <w:rPr>
                <w:sz w:val="16"/>
              </w:rPr>
              <w:t>MODELO:</w:t>
            </w:r>
            <w:r>
              <w:rPr>
                <w:spacing w:val="-7"/>
                <w:sz w:val="16"/>
              </w:rPr>
              <w:t xml:space="preserve"> </w:t>
            </w:r>
            <w:r>
              <w:rPr>
                <w:sz w:val="16"/>
              </w:rPr>
              <w:t>RECARREGÁVEL,</w:t>
            </w:r>
            <w:r>
              <w:rPr>
                <w:spacing w:val="-7"/>
                <w:sz w:val="16"/>
              </w:rPr>
              <w:t xml:space="preserve"> </w:t>
            </w:r>
            <w:r>
              <w:rPr>
                <w:sz w:val="16"/>
              </w:rPr>
              <w:t>CARREGADO</w:t>
            </w:r>
            <w:r>
              <w:rPr>
                <w:spacing w:val="-8"/>
                <w:sz w:val="16"/>
              </w:rPr>
              <w:t xml:space="preserve"> </w:t>
            </w:r>
            <w:r>
              <w:rPr>
                <w:sz w:val="16"/>
              </w:rPr>
              <w:t>C,</w:t>
            </w:r>
            <w:r>
              <w:rPr>
                <w:spacing w:val="40"/>
                <w:sz w:val="16"/>
              </w:rPr>
              <w:t xml:space="preserve"> </w:t>
            </w:r>
            <w:r>
              <w:rPr>
                <w:sz w:val="16"/>
              </w:rPr>
              <w:t>GRAMPO TITÂNIO, APLICAÇÃO: P, TECIDO</w:t>
            </w:r>
            <w:r>
              <w:rPr>
                <w:spacing w:val="40"/>
                <w:sz w:val="16"/>
              </w:rPr>
              <w:t xml:space="preserve"> </w:t>
            </w:r>
            <w:r>
              <w:rPr>
                <w:spacing w:val="-2"/>
                <w:sz w:val="16"/>
              </w:rPr>
              <w:t>NORMAL,</w:t>
            </w:r>
            <w:r>
              <w:rPr>
                <w:sz w:val="16"/>
              </w:rPr>
              <w:tab/>
            </w:r>
            <w:r>
              <w:rPr>
                <w:spacing w:val="-2"/>
                <w:sz w:val="16"/>
              </w:rPr>
              <w:t>ESTERILIDADE:</w:t>
            </w:r>
            <w:r>
              <w:rPr>
                <w:sz w:val="16"/>
              </w:rPr>
              <w:tab/>
            </w:r>
            <w:r>
              <w:rPr>
                <w:spacing w:val="-2"/>
                <w:sz w:val="16"/>
              </w:rPr>
              <w:t>ESTÉRIL,</w:t>
            </w:r>
          </w:p>
          <w:p w14:paraId="5BEED6E5">
            <w:pPr>
              <w:pStyle w:val="9"/>
              <w:spacing w:before="1" w:line="175" w:lineRule="exact"/>
              <w:ind w:left="69"/>
              <w:rPr>
                <w:sz w:val="16"/>
              </w:rPr>
            </w:pPr>
            <w:r>
              <w:rPr>
                <w:spacing w:val="-2"/>
                <w:sz w:val="16"/>
              </w:rPr>
              <w:t>DESCARTÁVEL</w:t>
            </w:r>
          </w:p>
        </w:tc>
        <w:tc>
          <w:tcPr>
            <w:tcW w:w="711" w:type="dxa"/>
            <w:tcBorders>
              <w:top w:val="nil"/>
            </w:tcBorders>
          </w:tcPr>
          <w:p w14:paraId="3D7E288E">
            <w:pPr>
              <w:pStyle w:val="9"/>
              <w:rPr>
                <w:sz w:val="16"/>
              </w:rPr>
            </w:pPr>
          </w:p>
          <w:p w14:paraId="1BEE1B59">
            <w:pPr>
              <w:pStyle w:val="9"/>
              <w:spacing w:before="112"/>
              <w:rPr>
                <w:sz w:val="16"/>
              </w:rPr>
            </w:pPr>
          </w:p>
          <w:p w14:paraId="1B51BF62">
            <w:pPr>
              <w:pStyle w:val="9"/>
              <w:ind w:left="11"/>
              <w:jc w:val="center"/>
              <w:rPr>
                <w:sz w:val="16"/>
              </w:rPr>
            </w:pPr>
            <w:r>
              <w:rPr>
                <w:spacing w:val="-5"/>
                <w:sz w:val="16"/>
              </w:rPr>
              <w:t>UND</w:t>
            </w:r>
          </w:p>
        </w:tc>
        <w:tc>
          <w:tcPr>
            <w:tcW w:w="850" w:type="dxa"/>
            <w:tcBorders>
              <w:top w:val="nil"/>
            </w:tcBorders>
          </w:tcPr>
          <w:p w14:paraId="45C961EC">
            <w:pPr>
              <w:pStyle w:val="9"/>
              <w:rPr>
                <w:sz w:val="16"/>
              </w:rPr>
            </w:pPr>
          </w:p>
          <w:p w14:paraId="169053FA">
            <w:pPr>
              <w:pStyle w:val="9"/>
              <w:spacing w:before="112"/>
              <w:rPr>
                <w:sz w:val="16"/>
              </w:rPr>
            </w:pPr>
          </w:p>
          <w:p w14:paraId="46E62720">
            <w:pPr>
              <w:pStyle w:val="9"/>
              <w:ind w:left="10" w:right="2"/>
              <w:jc w:val="center"/>
              <w:rPr>
                <w:sz w:val="16"/>
              </w:rPr>
            </w:pPr>
            <w:r>
              <w:rPr>
                <w:spacing w:val="-5"/>
                <w:sz w:val="16"/>
              </w:rPr>
              <w:t>50</w:t>
            </w:r>
          </w:p>
        </w:tc>
        <w:tc>
          <w:tcPr>
            <w:tcW w:w="1419" w:type="dxa"/>
            <w:tcBorders>
              <w:top w:val="nil"/>
            </w:tcBorders>
          </w:tcPr>
          <w:p w14:paraId="0C226D77">
            <w:pPr>
              <w:pStyle w:val="9"/>
              <w:rPr>
                <w:sz w:val="16"/>
              </w:rPr>
            </w:pPr>
          </w:p>
          <w:p w14:paraId="6389F033">
            <w:pPr>
              <w:pStyle w:val="9"/>
              <w:spacing w:before="112"/>
              <w:rPr>
                <w:sz w:val="16"/>
              </w:rPr>
            </w:pPr>
          </w:p>
          <w:p w14:paraId="1EE0B57C">
            <w:pPr>
              <w:pStyle w:val="9"/>
              <w:tabs>
                <w:tab w:val="left" w:pos="560"/>
              </w:tabs>
              <w:ind w:left="104"/>
              <w:rPr>
                <w:sz w:val="16"/>
              </w:rPr>
            </w:pPr>
            <w:r>
              <w:rPr>
                <w:spacing w:val="-5"/>
                <w:sz w:val="16"/>
              </w:rPr>
              <w:t>R$</w:t>
            </w:r>
            <w:r>
              <w:rPr>
                <w:sz w:val="16"/>
              </w:rPr>
              <w:tab/>
            </w:r>
            <w:r>
              <w:rPr>
                <w:spacing w:val="-2"/>
                <w:sz w:val="16"/>
              </w:rPr>
              <w:t>1.500,00</w:t>
            </w:r>
          </w:p>
        </w:tc>
        <w:tc>
          <w:tcPr>
            <w:tcW w:w="1415" w:type="dxa"/>
            <w:tcBorders>
              <w:top w:val="nil"/>
            </w:tcBorders>
          </w:tcPr>
          <w:p w14:paraId="764985D2">
            <w:pPr>
              <w:pStyle w:val="9"/>
              <w:rPr>
                <w:sz w:val="16"/>
              </w:rPr>
            </w:pPr>
          </w:p>
          <w:p w14:paraId="5933145C">
            <w:pPr>
              <w:pStyle w:val="9"/>
              <w:spacing w:before="112"/>
              <w:rPr>
                <w:sz w:val="16"/>
              </w:rPr>
            </w:pPr>
          </w:p>
          <w:p w14:paraId="777FA691">
            <w:pPr>
              <w:pStyle w:val="9"/>
              <w:tabs>
                <w:tab w:val="left" w:pos="488"/>
              </w:tabs>
              <w:ind w:left="104"/>
              <w:rPr>
                <w:sz w:val="16"/>
              </w:rPr>
            </w:pPr>
            <w:r>
              <w:rPr>
                <w:spacing w:val="-5"/>
                <w:sz w:val="16"/>
              </w:rPr>
              <w:t>R$</w:t>
            </w:r>
            <w:r>
              <w:rPr>
                <w:sz w:val="16"/>
              </w:rPr>
              <w:tab/>
            </w:r>
            <w:r>
              <w:rPr>
                <w:spacing w:val="-2"/>
                <w:sz w:val="16"/>
              </w:rPr>
              <w:t>75.000,00</w:t>
            </w:r>
          </w:p>
        </w:tc>
      </w:tr>
      <w:tr w14:paraId="4267F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2" w:hRule="atLeast"/>
        </w:trPr>
        <w:tc>
          <w:tcPr>
            <w:tcW w:w="591" w:type="dxa"/>
          </w:tcPr>
          <w:p w14:paraId="1F4B16E7">
            <w:pPr>
              <w:pStyle w:val="9"/>
              <w:rPr>
                <w:sz w:val="16"/>
              </w:rPr>
            </w:pPr>
          </w:p>
          <w:p w14:paraId="4D8C0306">
            <w:pPr>
              <w:pStyle w:val="9"/>
              <w:rPr>
                <w:sz w:val="16"/>
              </w:rPr>
            </w:pPr>
          </w:p>
          <w:p w14:paraId="7960075A">
            <w:pPr>
              <w:pStyle w:val="9"/>
              <w:spacing w:before="37"/>
              <w:rPr>
                <w:sz w:val="16"/>
              </w:rPr>
            </w:pPr>
          </w:p>
          <w:p w14:paraId="5C89B247">
            <w:pPr>
              <w:pStyle w:val="9"/>
              <w:ind w:left="15" w:right="1"/>
              <w:jc w:val="center"/>
              <w:rPr>
                <w:sz w:val="16"/>
              </w:rPr>
            </w:pPr>
            <w:r>
              <w:rPr>
                <w:spacing w:val="-10"/>
                <w:sz w:val="16"/>
              </w:rPr>
              <w:t>4</w:t>
            </w:r>
          </w:p>
        </w:tc>
        <w:tc>
          <w:tcPr>
            <w:tcW w:w="823" w:type="dxa"/>
          </w:tcPr>
          <w:p w14:paraId="40F65B0A">
            <w:pPr>
              <w:pStyle w:val="9"/>
              <w:rPr>
                <w:sz w:val="16"/>
              </w:rPr>
            </w:pPr>
          </w:p>
          <w:p w14:paraId="5FC283E1">
            <w:pPr>
              <w:pStyle w:val="9"/>
              <w:rPr>
                <w:sz w:val="16"/>
              </w:rPr>
            </w:pPr>
          </w:p>
          <w:p w14:paraId="5D6238FD">
            <w:pPr>
              <w:pStyle w:val="9"/>
              <w:spacing w:before="37"/>
              <w:rPr>
                <w:sz w:val="16"/>
              </w:rPr>
            </w:pPr>
          </w:p>
          <w:p w14:paraId="1D226B18">
            <w:pPr>
              <w:pStyle w:val="9"/>
              <w:ind w:left="11"/>
              <w:jc w:val="center"/>
              <w:rPr>
                <w:sz w:val="16"/>
              </w:rPr>
            </w:pPr>
            <w:r>
              <w:rPr>
                <w:spacing w:val="-2"/>
                <w:sz w:val="16"/>
              </w:rPr>
              <w:t>433578</w:t>
            </w:r>
          </w:p>
        </w:tc>
        <w:tc>
          <w:tcPr>
            <w:tcW w:w="3260" w:type="dxa"/>
          </w:tcPr>
          <w:p w14:paraId="3D96BEC5">
            <w:pPr>
              <w:pStyle w:val="9"/>
              <w:spacing w:before="72"/>
              <w:rPr>
                <w:sz w:val="16"/>
              </w:rPr>
            </w:pPr>
          </w:p>
          <w:p w14:paraId="4C8EF240">
            <w:pPr>
              <w:pStyle w:val="9"/>
              <w:ind w:left="69" w:right="56"/>
              <w:jc w:val="both"/>
              <w:rPr>
                <w:sz w:val="16"/>
              </w:rPr>
            </w:pPr>
            <w:r>
              <w:rPr>
                <w:sz w:val="16"/>
              </w:rPr>
              <w:t>GRAMPO - CARGA PARA GRAMPEADOR</w:t>
            </w:r>
            <w:r>
              <w:rPr>
                <w:spacing w:val="40"/>
                <w:sz w:val="16"/>
              </w:rPr>
              <w:t xml:space="preserve"> </w:t>
            </w:r>
            <w:r>
              <w:rPr>
                <w:sz w:val="16"/>
              </w:rPr>
              <w:t>CIRÚRGICO, COMPATIBILIDADE: LINEAR,</w:t>
            </w:r>
            <w:r>
              <w:rPr>
                <w:spacing w:val="40"/>
                <w:sz w:val="16"/>
              </w:rPr>
              <w:t xml:space="preserve"> </w:t>
            </w:r>
            <w:r>
              <w:rPr>
                <w:sz w:val="16"/>
              </w:rPr>
              <w:t>MATERIAL GRAMPO: TITÂNIO, APLICAÇÃO: P,</w:t>
            </w:r>
            <w:r>
              <w:rPr>
                <w:spacing w:val="40"/>
                <w:sz w:val="16"/>
              </w:rPr>
              <w:t xml:space="preserve"> </w:t>
            </w:r>
            <w:r>
              <w:rPr>
                <w:sz w:val="16"/>
              </w:rPr>
              <w:t>TECIDO NORMAL, MODELO: C, 2 LINHAS</w:t>
            </w:r>
            <w:r>
              <w:rPr>
                <w:spacing w:val="40"/>
                <w:sz w:val="16"/>
              </w:rPr>
              <w:t xml:space="preserve"> </w:t>
            </w:r>
            <w:r>
              <w:rPr>
                <w:sz w:val="16"/>
              </w:rPr>
              <w:t>TRIPLAS</w:t>
            </w:r>
            <w:r>
              <w:rPr>
                <w:spacing w:val="-9"/>
                <w:sz w:val="16"/>
              </w:rPr>
              <w:t xml:space="preserve"> </w:t>
            </w:r>
            <w:r>
              <w:rPr>
                <w:sz w:val="16"/>
              </w:rPr>
              <w:t>DE</w:t>
            </w:r>
            <w:r>
              <w:rPr>
                <w:spacing w:val="-9"/>
                <w:sz w:val="16"/>
              </w:rPr>
              <w:t xml:space="preserve"> </w:t>
            </w:r>
            <w:r>
              <w:rPr>
                <w:sz w:val="16"/>
              </w:rPr>
              <w:t>GRAMPO,</w:t>
            </w:r>
            <w:r>
              <w:rPr>
                <w:spacing w:val="-9"/>
                <w:sz w:val="16"/>
              </w:rPr>
              <w:t xml:space="preserve"> </w:t>
            </w:r>
            <w:r>
              <w:rPr>
                <w:sz w:val="16"/>
              </w:rPr>
              <w:t>LARGURA:</w:t>
            </w:r>
            <w:r>
              <w:rPr>
                <w:spacing w:val="-8"/>
                <w:sz w:val="16"/>
              </w:rPr>
              <w:t xml:space="preserve"> </w:t>
            </w:r>
            <w:r>
              <w:rPr>
                <w:b/>
                <w:sz w:val="16"/>
              </w:rPr>
              <w:t>CERCA</w:t>
            </w:r>
            <w:r>
              <w:rPr>
                <w:b/>
                <w:spacing w:val="-9"/>
                <w:sz w:val="16"/>
              </w:rPr>
              <w:t xml:space="preserve"> </w:t>
            </w:r>
            <w:r>
              <w:rPr>
                <w:b/>
                <w:sz w:val="16"/>
              </w:rPr>
              <w:t>75</w:t>
            </w:r>
            <w:r>
              <w:rPr>
                <w:b/>
                <w:spacing w:val="-8"/>
                <w:sz w:val="16"/>
              </w:rPr>
              <w:t xml:space="preserve"> </w:t>
            </w:r>
            <w:r>
              <w:rPr>
                <w:b/>
                <w:spacing w:val="-5"/>
                <w:sz w:val="16"/>
              </w:rPr>
              <w:t>MM</w:t>
            </w:r>
            <w:r>
              <w:rPr>
                <w:spacing w:val="-5"/>
                <w:sz w:val="16"/>
              </w:rPr>
              <w:t>,</w:t>
            </w:r>
          </w:p>
          <w:p w14:paraId="0A34C4DF">
            <w:pPr>
              <w:pStyle w:val="9"/>
              <w:spacing w:before="1" w:line="178" w:lineRule="exact"/>
              <w:ind w:left="69"/>
              <w:jc w:val="both"/>
              <w:rPr>
                <w:sz w:val="16"/>
              </w:rPr>
            </w:pPr>
            <w:r>
              <w:rPr>
                <w:sz w:val="16"/>
              </w:rPr>
              <w:t>ESTERILIDADE:</w:t>
            </w:r>
            <w:r>
              <w:rPr>
                <w:spacing w:val="-7"/>
                <w:sz w:val="16"/>
              </w:rPr>
              <w:t xml:space="preserve"> </w:t>
            </w:r>
            <w:r>
              <w:rPr>
                <w:sz w:val="16"/>
              </w:rPr>
              <w:t>ESTÉRIL,</w:t>
            </w:r>
            <w:r>
              <w:rPr>
                <w:spacing w:val="-6"/>
                <w:sz w:val="16"/>
              </w:rPr>
              <w:t xml:space="preserve"> </w:t>
            </w:r>
            <w:r>
              <w:rPr>
                <w:sz w:val="16"/>
              </w:rPr>
              <w:t>USO</w:t>
            </w:r>
            <w:r>
              <w:rPr>
                <w:spacing w:val="-6"/>
                <w:sz w:val="16"/>
              </w:rPr>
              <w:t xml:space="preserve"> </w:t>
            </w:r>
            <w:r>
              <w:rPr>
                <w:spacing w:val="-2"/>
                <w:sz w:val="16"/>
              </w:rPr>
              <w:t>ÚNICO.</w:t>
            </w:r>
          </w:p>
        </w:tc>
        <w:tc>
          <w:tcPr>
            <w:tcW w:w="711" w:type="dxa"/>
          </w:tcPr>
          <w:p w14:paraId="69D3D3DB">
            <w:pPr>
              <w:pStyle w:val="9"/>
              <w:rPr>
                <w:sz w:val="16"/>
              </w:rPr>
            </w:pPr>
          </w:p>
          <w:p w14:paraId="425FB2A2">
            <w:pPr>
              <w:pStyle w:val="9"/>
              <w:rPr>
                <w:sz w:val="16"/>
              </w:rPr>
            </w:pPr>
          </w:p>
          <w:p w14:paraId="545A53FD">
            <w:pPr>
              <w:pStyle w:val="9"/>
              <w:spacing w:before="37"/>
              <w:rPr>
                <w:sz w:val="16"/>
              </w:rPr>
            </w:pPr>
          </w:p>
          <w:p w14:paraId="0D375E20">
            <w:pPr>
              <w:pStyle w:val="9"/>
              <w:ind w:left="11"/>
              <w:jc w:val="center"/>
              <w:rPr>
                <w:sz w:val="16"/>
              </w:rPr>
            </w:pPr>
            <w:r>
              <w:rPr>
                <w:spacing w:val="-5"/>
                <w:sz w:val="16"/>
              </w:rPr>
              <w:t>UND</w:t>
            </w:r>
          </w:p>
        </w:tc>
        <w:tc>
          <w:tcPr>
            <w:tcW w:w="850" w:type="dxa"/>
          </w:tcPr>
          <w:p w14:paraId="29E9C8AD">
            <w:pPr>
              <w:pStyle w:val="9"/>
              <w:rPr>
                <w:sz w:val="16"/>
              </w:rPr>
            </w:pPr>
          </w:p>
          <w:p w14:paraId="4F7DC50B">
            <w:pPr>
              <w:pStyle w:val="9"/>
              <w:rPr>
                <w:sz w:val="16"/>
              </w:rPr>
            </w:pPr>
          </w:p>
          <w:p w14:paraId="0874BE73">
            <w:pPr>
              <w:pStyle w:val="9"/>
              <w:spacing w:before="37"/>
              <w:rPr>
                <w:sz w:val="16"/>
              </w:rPr>
            </w:pPr>
          </w:p>
          <w:p w14:paraId="1150697B">
            <w:pPr>
              <w:pStyle w:val="9"/>
              <w:ind w:left="10" w:right="2"/>
              <w:jc w:val="center"/>
              <w:rPr>
                <w:sz w:val="16"/>
              </w:rPr>
            </w:pPr>
            <w:r>
              <w:rPr>
                <w:spacing w:val="-5"/>
                <w:sz w:val="16"/>
              </w:rPr>
              <w:t>80</w:t>
            </w:r>
          </w:p>
        </w:tc>
        <w:tc>
          <w:tcPr>
            <w:tcW w:w="1419" w:type="dxa"/>
          </w:tcPr>
          <w:p w14:paraId="71A22E2F">
            <w:pPr>
              <w:pStyle w:val="9"/>
              <w:rPr>
                <w:sz w:val="16"/>
              </w:rPr>
            </w:pPr>
          </w:p>
          <w:p w14:paraId="1E609360">
            <w:pPr>
              <w:pStyle w:val="9"/>
              <w:rPr>
                <w:sz w:val="16"/>
              </w:rPr>
            </w:pPr>
          </w:p>
          <w:p w14:paraId="6B1C66AB">
            <w:pPr>
              <w:pStyle w:val="9"/>
              <w:spacing w:before="37"/>
              <w:rPr>
                <w:sz w:val="16"/>
              </w:rPr>
            </w:pPr>
          </w:p>
          <w:p w14:paraId="0851A5A2">
            <w:pPr>
              <w:pStyle w:val="9"/>
              <w:tabs>
                <w:tab w:val="left" w:pos="668"/>
              </w:tabs>
              <w:ind w:left="104"/>
              <w:rPr>
                <w:sz w:val="16"/>
              </w:rPr>
            </w:pPr>
            <w:r>
              <w:rPr>
                <w:spacing w:val="-5"/>
                <w:sz w:val="16"/>
              </w:rPr>
              <w:t>R$</w:t>
            </w:r>
            <w:r>
              <w:rPr>
                <w:sz w:val="16"/>
              </w:rPr>
              <w:tab/>
            </w:r>
            <w:r>
              <w:rPr>
                <w:spacing w:val="-2"/>
                <w:sz w:val="16"/>
              </w:rPr>
              <w:t>300,00</w:t>
            </w:r>
          </w:p>
        </w:tc>
        <w:tc>
          <w:tcPr>
            <w:tcW w:w="1415" w:type="dxa"/>
          </w:tcPr>
          <w:p w14:paraId="7A42FEE8">
            <w:pPr>
              <w:pStyle w:val="9"/>
              <w:rPr>
                <w:sz w:val="16"/>
              </w:rPr>
            </w:pPr>
          </w:p>
          <w:p w14:paraId="79120143">
            <w:pPr>
              <w:pStyle w:val="9"/>
              <w:rPr>
                <w:sz w:val="16"/>
              </w:rPr>
            </w:pPr>
          </w:p>
          <w:p w14:paraId="4CD20D7F">
            <w:pPr>
              <w:pStyle w:val="9"/>
              <w:spacing w:before="37"/>
              <w:rPr>
                <w:sz w:val="16"/>
              </w:rPr>
            </w:pPr>
          </w:p>
          <w:p w14:paraId="5D76F1E4">
            <w:pPr>
              <w:pStyle w:val="9"/>
              <w:tabs>
                <w:tab w:val="left" w:pos="488"/>
              </w:tabs>
              <w:ind w:left="104"/>
              <w:rPr>
                <w:sz w:val="16"/>
              </w:rPr>
            </w:pPr>
            <w:r>
              <w:rPr>
                <w:spacing w:val="-5"/>
                <w:sz w:val="16"/>
              </w:rPr>
              <w:t>R$</w:t>
            </w:r>
            <w:r>
              <w:rPr>
                <w:sz w:val="16"/>
              </w:rPr>
              <w:tab/>
            </w:r>
            <w:r>
              <w:rPr>
                <w:spacing w:val="-2"/>
                <w:sz w:val="16"/>
              </w:rPr>
              <w:t>24.000,00</w:t>
            </w:r>
          </w:p>
        </w:tc>
      </w:tr>
      <w:tr w14:paraId="1B4A8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54" w:type="dxa"/>
            <w:gridSpan w:val="6"/>
            <w:shd w:val="clear" w:color="auto" w:fill="F1F1F1"/>
          </w:tcPr>
          <w:p w14:paraId="3DE54D48">
            <w:pPr>
              <w:pStyle w:val="9"/>
              <w:spacing w:line="194" w:lineRule="exact"/>
              <w:ind w:left="13"/>
              <w:jc w:val="center"/>
              <w:rPr>
                <w:b/>
                <w:sz w:val="16"/>
              </w:rPr>
            </w:pPr>
            <w:r>
              <w:rPr>
                <w:b/>
                <w:sz w:val="16"/>
              </w:rPr>
              <w:t>SOMA</w:t>
            </w:r>
            <w:r>
              <w:rPr>
                <w:b/>
                <w:spacing w:val="-4"/>
                <w:sz w:val="16"/>
              </w:rPr>
              <w:t xml:space="preserve"> </w:t>
            </w:r>
            <w:r>
              <w:rPr>
                <w:b/>
                <w:sz w:val="16"/>
              </w:rPr>
              <w:t>GRUPO</w:t>
            </w:r>
            <w:r>
              <w:rPr>
                <w:b/>
                <w:spacing w:val="-4"/>
                <w:sz w:val="16"/>
              </w:rPr>
              <w:t xml:space="preserve"> </w:t>
            </w:r>
            <w:r>
              <w:rPr>
                <w:b/>
                <w:spacing w:val="-5"/>
                <w:sz w:val="16"/>
              </w:rPr>
              <w:t>02</w:t>
            </w:r>
          </w:p>
        </w:tc>
        <w:tc>
          <w:tcPr>
            <w:tcW w:w="1415" w:type="dxa"/>
            <w:shd w:val="clear" w:color="auto" w:fill="F1F1F1"/>
          </w:tcPr>
          <w:p w14:paraId="28B2EA1C">
            <w:pPr>
              <w:pStyle w:val="9"/>
              <w:tabs>
                <w:tab w:val="left" w:pos="493"/>
              </w:tabs>
              <w:spacing w:before="94"/>
              <w:ind w:left="104"/>
              <w:rPr>
                <w:b/>
                <w:sz w:val="16"/>
              </w:rPr>
            </w:pPr>
            <w:r>
              <w:rPr>
                <w:b/>
                <w:spacing w:val="-5"/>
                <w:sz w:val="16"/>
              </w:rPr>
              <w:t>R$</w:t>
            </w:r>
            <w:r>
              <w:rPr>
                <w:b/>
                <w:sz w:val="16"/>
              </w:rPr>
              <w:tab/>
            </w:r>
            <w:r>
              <w:rPr>
                <w:b/>
                <w:spacing w:val="-2"/>
                <w:sz w:val="16"/>
              </w:rPr>
              <w:t>99.000,00</w:t>
            </w:r>
          </w:p>
        </w:tc>
      </w:tr>
      <w:tr w14:paraId="1620B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069" w:type="dxa"/>
            <w:gridSpan w:val="7"/>
            <w:shd w:val="clear" w:color="auto" w:fill="F1F1F1"/>
          </w:tcPr>
          <w:p w14:paraId="5FDEBF96">
            <w:pPr>
              <w:pStyle w:val="9"/>
              <w:spacing w:line="194" w:lineRule="exact"/>
              <w:ind w:left="14"/>
              <w:jc w:val="center"/>
              <w:rPr>
                <w:b/>
                <w:sz w:val="16"/>
              </w:rPr>
            </w:pPr>
            <w:r>
              <w:rPr>
                <w:b/>
                <w:sz w:val="16"/>
              </w:rPr>
              <w:t>GRUPO</w:t>
            </w:r>
            <w:r>
              <w:rPr>
                <w:b/>
                <w:spacing w:val="-4"/>
                <w:sz w:val="16"/>
              </w:rPr>
              <w:t xml:space="preserve"> </w:t>
            </w:r>
            <w:r>
              <w:rPr>
                <w:b/>
                <w:sz w:val="16"/>
              </w:rPr>
              <w:t>03</w:t>
            </w:r>
            <w:r>
              <w:rPr>
                <w:b/>
                <w:spacing w:val="-4"/>
                <w:sz w:val="16"/>
              </w:rPr>
              <w:t xml:space="preserve"> </w:t>
            </w:r>
            <w:r>
              <w:rPr>
                <w:b/>
                <w:sz w:val="16"/>
              </w:rPr>
              <w:t>- ITENS</w:t>
            </w:r>
            <w:r>
              <w:rPr>
                <w:b/>
                <w:spacing w:val="-1"/>
                <w:sz w:val="16"/>
              </w:rPr>
              <w:t xml:space="preserve"> </w:t>
            </w:r>
            <w:r>
              <w:rPr>
                <w:b/>
                <w:sz w:val="16"/>
              </w:rPr>
              <w:t>05</w:t>
            </w:r>
            <w:r>
              <w:rPr>
                <w:b/>
                <w:spacing w:val="-4"/>
                <w:sz w:val="16"/>
              </w:rPr>
              <w:t xml:space="preserve"> </w:t>
            </w:r>
            <w:r>
              <w:rPr>
                <w:b/>
                <w:sz w:val="16"/>
              </w:rPr>
              <w:t xml:space="preserve">E </w:t>
            </w:r>
            <w:r>
              <w:rPr>
                <w:b/>
                <w:spacing w:val="-5"/>
                <w:sz w:val="16"/>
              </w:rPr>
              <w:t>06</w:t>
            </w:r>
          </w:p>
        </w:tc>
      </w:tr>
      <w:tr w14:paraId="4F699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1" w:hRule="atLeast"/>
        </w:trPr>
        <w:tc>
          <w:tcPr>
            <w:tcW w:w="591" w:type="dxa"/>
          </w:tcPr>
          <w:p w14:paraId="2B899B15">
            <w:pPr>
              <w:pStyle w:val="9"/>
              <w:rPr>
                <w:sz w:val="16"/>
              </w:rPr>
            </w:pPr>
          </w:p>
          <w:p w14:paraId="1B61B55F">
            <w:pPr>
              <w:pStyle w:val="9"/>
              <w:rPr>
                <w:sz w:val="16"/>
              </w:rPr>
            </w:pPr>
          </w:p>
          <w:p w14:paraId="0A5B5560">
            <w:pPr>
              <w:pStyle w:val="9"/>
              <w:spacing w:before="156"/>
              <w:rPr>
                <w:sz w:val="16"/>
              </w:rPr>
            </w:pPr>
          </w:p>
          <w:p w14:paraId="45761105">
            <w:pPr>
              <w:pStyle w:val="9"/>
              <w:ind w:left="15" w:right="1"/>
              <w:jc w:val="center"/>
              <w:rPr>
                <w:sz w:val="16"/>
              </w:rPr>
            </w:pPr>
            <w:r>
              <w:rPr>
                <w:spacing w:val="-10"/>
                <w:sz w:val="16"/>
              </w:rPr>
              <w:t>5</w:t>
            </w:r>
          </w:p>
        </w:tc>
        <w:tc>
          <w:tcPr>
            <w:tcW w:w="823" w:type="dxa"/>
          </w:tcPr>
          <w:p w14:paraId="62721E8A">
            <w:pPr>
              <w:pStyle w:val="9"/>
              <w:rPr>
                <w:sz w:val="16"/>
              </w:rPr>
            </w:pPr>
          </w:p>
          <w:p w14:paraId="3FE80379">
            <w:pPr>
              <w:pStyle w:val="9"/>
              <w:rPr>
                <w:sz w:val="16"/>
              </w:rPr>
            </w:pPr>
          </w:p>
          <w:p w14:paraId="677DC0DD">
            <w:pPr>
              <w:pStyle w:val="9"/>
              <w:spacing w:before="156"/>
              <w:rPr>
                <w:sz w:val="16"/>
              </w:rPr>
            </w:pPr>
          </w:p>
          <w:p w14:paraId="6EB9E9E1">
            <w:pPr>
              <w:pStyle w:val="9"/>
              <w:ind w:left="11"/>
              <w:jc w:val="center"/>
              <w:rPr>
                <w:sz w:val="16"/>
              </w:rPr>
            </w:pPr>
            <w:r>
              <w:rPr>
                <w:spacing w:val="-2"/>
                <w:sz w:val="16"/>
              </w:rPr>
              <w:t>428871</w:t>
            </w:r>
          </w:p>
        </w:tc>
        <w:tc>
          <w:tcPr>
            <w:tcW w:w="3260" w:type="dxa"/>
          </w:tcPr>
          <w:p w14:paraId="3B90C464">
            <w:pPr>
              <w:pStyle w:val="9"/>
              <w:spacing w:before="117"/>
              <w:rPr>
                <w:sz w:val="16"/>
              </w:rPr>
            </w:pPr>
          </w:p>
          <w:p w14:paraId="539B058A">
            <w:pPr>
              <w:pStyle w:val="9"/>
              <w:tabs>
                <w:tab w:val="left" w:pos="1508"/>
                <w:tab w:val="left" w:pos="2719"/>
              </w:tabs>
              <w:ind w:left="69" w:right="56"/>
              <w:jc w:val="both"/>
              <w:rPr>
                <w:sz w:val="16"/>
              </w:rPr>
            </w:pPr>
            <w:r>
              <w:rPr>
                <w:spacing w:val="-2"/>
                <w:sz w:val="16"/>
              </w:rPr>
              <w:t>GRAMPEADOR</w:t>
            </w:r>
            <w:r>
              <w:rPr>
                <w:sz w:val="16"/>
              </w:rPr>
              <w:tab/>
            </w:r>
            <w:r>
              <w:rPr>
                <w:spacing w:val="-2"/>
                <w:sz w:val="16"/>
              </w:rPr>
              <w:t>CIRÚRGICO</w:t>
            </w:r>
            <w:r>
              <w:rPr>
                <w:sz w:val="16"/>
              </w:rPr>
              <w:tab/>
            </w:r>
            <w:r>
              <w:rPr>
                <w:spacing w:val="-2"/>
                <w:sz w:val="16"/>
              </w:rPr>
              <w:t>LINEAR</w:t>
            </w:r>
            <w:r>
              <w:rPr>
                <w:spacing w:val="40"/>
                <w:sz w:val="16"/>
              </w:rPr>
              <w:t xml:space="preserve"> </w:t>
            </w:r>
            <w:r>
              <w:rPr>
                <w:sz w:val="16"/>
              </w:rPr>
              <w:t>ENDOSCÓPICO, FORMATO: ARTICULADO,</w:t>
            </w:r>
            <w:r>
              <w:rPr>
                <w:spacing w:val="40"/>
                <w:sz w:val="16"/>
              </w:rPr>
              <w:t xml:space="preserve"> </w:t>
            </w:r>
            <w:r>
              <w:rPr>
                <w:sz w:val="16"/>
              </w:rPr>
              <w:t>CORTANTE, TAMANHO: CERCA DE 60 MM,</w:t>
            </w:r>
            <w:r>
              <w:rPr>
                <w:spacing w:val="40"/>
                <w:sz w:val="16"/>
              </w:rPr>
              <w:t xml:space="preserve"> </w:t>
            </w:r>
            <w:r>
              <w:rPr>
                <w:sz w:val="16"/>
              </w:rPr>
              <w:t>MODELO 01: HASTE MÉDIA, CARACTERÍSTICA</w:t>
            </w:r>
            <w:r>
              <w:rPr>
                <w:spacing w:val="40"/>
                <w:sz w:val="16"/>
              </w:rPr>
              <w:t xml:space="preserve"> </w:t>
            </w:r>
            <w:r>
              <w:rPr>
                <w:sz w:val="16"/>
              </w:rPr>
              <w:t>ADICIONAL: PINO AÇO, TRAVA SEGURANÇA,</w:t>
            </w:r>
            <w:r>
              <w:rPr>
                <w:spacing w:val="40"/>
                <w:sz w:val="16"/>
              </w:rPr>
              <w:t xml:space="preserve"> </w:t>
            </w:r>
            <w:r>
              <w:rPr>
                <w:sz w:val="16"/>
              </w:rPr>
              <w:t>ADICIONAIS:</w:t>
            </w:r>
            <w:r>
              <w:rPr>
                <w:spacing w:val="78"/>
                <w:w w:val="150"/>
                <w:sz w:val="16"/>
              </w:rPr>
              <w:t xml:space="preserve"> </w:t>
            </w:r>
            <w:r>
              <w:rPr>
                <w:sz w:val="16"/>
              </w:rPr>
              <w:t>RECARREGÁVEL,</w:t>
            </w:r>
            <w:r>
              <w:rPr>
                <w:spacing w:val="78"/>
                <w:w w:val="150"/>
                <w:sz w:val="16"/>
              </w:rPr>
              <w:t xml:space="preserve"> </w:t>
            </w:r>
            <w:r>
              <w:rPr>
                <w:spacing w:val="-2"/>
                <w:sz w:val="16"/>
              </w:rPr>
              <w:t>ESTERILIDADE:</w:t>
            </w:r>
          </w:p>
          <w:p w14:paraId="65DBF97C">
            <w:pPr>
              <w:pStyle w:val="9"/>
              <w:spacing w:line="177" w:lineRule="exact"/>
              <w:ind w:left="69"/>
              <w:jc w:val="both"/>
              <w:rPr>
                <w:sz w:val="16"/>
              </w:rPr>
            </w:pPr>
            <w:r>
              <w:rPr>
                <w:sz w:val="16"/>
              </w:rPr>
              <w:t>ESTÉRIL,</w:t>
            </w:r>
            <w:r>
              <w:rPr>
                <w:spacing w:val="-3"/>
                <w:sz w:val="16"/>
              </w:rPr>
              <w:t xml:space="preserve"> </w:t>
            </w:r>
            <w:r>
              <w:rPr>
                <w:spacing w:val="-2"/>
                <w:sz w:val="16"/>
              </w:rPr>
              <w:t>DESCARTÁVEL</w:t>
            </w:r>
          </w:p>
        </w:tc>
        <w:tc>
          <w:tcPr>
            <w:tcW w:w="711" w:type="dxa"/>
          </w:tcPr>
          <w:p w14:paraId="26716BB5">
            <w:pPr>
              <w:pStyle w:val="9"/>
              <w:rPr>
                <w:sz w:val="16"/>
              </w:rPr>
            </w:pPr>
          </w:p>
          <w:p w14:paraId="4E62AE46">
            <w:pPr>
              <w:pStyle w:val="9"/>
              <w:rPr>
                <w:sz w:val="16"/>
              </w:rPr>
            </w:pPr>
          </w:p>
          <w:p w14:paraId="1751C3AB">
            <w:pPr>
              <w:pStyle w:val="9"/>
              <w:spacing w:before="156"/>
              <w:rPr>
                <w:sz w:val="16"/>
              </w:rPr>
            </w:pPr>
          </w:p>
          <w:p w14:paraId="33268579">
            <w:pPr>
              <w:pStyle w:val="9"/>
              <w:ind w:left="11"/>
              <w:jc w:val="center"/>
              <w:rPr>
                <w:sz w:val="16"/>
              </w:rPr>
            </w:pPr>
            <w:r>
              <w:rPr>
                <w:spacing w:val="-5"/>
                <w:sz w:val="16"/>
              </w:rPr>
              <w:t>UND</w:t>
            </w:r>
          </w:p>
        </w:tc>
        <w:tc>
          <w:tcPr>
            <w:tcW w:w="850" w:type="dxa"/>
          </w:tcPr>
          <w:p w14:paraId="0FD8A16F">
            <w:pPr>
              <w:pStyle w:val="9"/>
              <w:rPr>
                <w:sz w:val="16"/>
              </w:rPr>
            </w:pPr>
          </w:p>
          <w:p w14:paraId="4A91C957">
            <w:pPr>
              <w:pStyle w:val="9"/>
              <w:rPr>
                <w:sz w:val="16"/>
              </w:rPr>
            </w:pPr>
          </w:p>
          <w:p w14:paraId="2058E7C1">
            <w:pPr>
              <w:pStyle w:val="9"/>
              <w:spacing w:before="156"/>
              <w:rPr>
                <w:sz w:val="16"/>
              </w:rPr>
            </w:pPr>
          </w:p>
          <w:p w14:paraId="4088D788">
            <w:pPr>
              <w:pStyle w:val="9"/>
              <w:ind w:left="10" w:right="2"/>
              <w:jc w:val="center"/>
              <w:rPr>
                <w:sz w:val="16"/>
              </w:rPr>
            </w:pPr>
            <w:r>
              <w:rPr>
                <w:spacing w:val="-5"/>
                <w:sz w:val="16"/>
              </w:rPr>
              <w:t>30</w:t>
            </w:r>
          </w:p>
        </w:tc>
        <w:tc>
          <w:tcPr>
            <w:tcW w:w="1419" w:type="dxa"/>
          </w:tcPr>
          <w:p w14:paraId="76CB1C00">
            <w:pPr>
              <w:pStyle w:val="9"/>
              <w:rPr>
                <w:sz w:val="16"/>
              </w:rPr>
            </w:pPr>
          </w:p>
          <w:p w14:paraId="1CD37B49">
            <w:pPr>
              <w:pStyle w:val="9"/>
              <w:rPr>
                <w:sz w:val="16"/>
              </w:rPr>
            </w:pPr>
          </w:p>
          <w:p w14:paraId="0F0F4D48">
            <w:pPr>
              <w:pStyle w:val="9"/>
              <w:spacing w:before="156"/>
              <w:rPr>
                <w:sz w:val="16"/>
              </w:rPr>
            </w:pPr>
          </w:p>
          <w:p w14:paraId="71E66769">
            <w:pPr>
              <w:pStyle w:val="9"/>
              <w:tabs>
                <w:tab w:val="left" w:pos="560"/>
              </w:tabs>
              <w:ind w:left="104"/>
              <w:rPr>
                <w:sz w:val="16"/>
              </w:rPr>
            </w:pPr>
            <w:r>
              <w:rPr>
                <w:spacing w:val="-5"/>
                <w:sz w:val="16"/>
              </w:rPr>
              <w:t>R$</w:t>
            </w:r>
            <w:r>
              <w:rPr>
                <w:sz w:val="16"/>
              </w:rPr>
              <w:tab/>
            </w:r>
            <w:r>
              <w:rPr>
                <w:spacing w:val="-2"/>
                <w:sz w:val="16"/>
              </w:rPr>
              <w:t>1.468,00</w:t>
            </w:r>
          </w:p>
        </w:tc>
        <w:tc>
          <w:tcPr>
            <w:tcW w:w="1415" w:type="dxa"/>
          </w:tcPr>
          <w:p w14:paraId="6DB63340">
            <w:pPr>
              <w:pStyle w:val="9"/>
              <w:rPr>
                <w:sz w:val="16"/>
              </w:rPr>
            </w:pPr>
          </w:p>
          <w:p w14:paraId="34FA7EFA">
            <w:pPr>
              <w:pStyle w:val="9"/>
              <w:rPr>
                <w:sz w:val="16"/>
              </w:rPr>
            </w:pPr>
          </w:p>
          <w:p w14:paraId="3114BFBC">
            <w:pPr>
              <w:pStyle w:val="9"/>
              <w:spacing w:before="156"/>
              <w:rPr>
                <w:sz w:val="16"/>
              </w:rPr>
            </w:pPr>
          </w:p>
          <w:p w14:paraId="71FDCD3A">
            <w:pPr>
              <w:pStyle w:val="9"/>
              <w:tabs>
                <w:tab w:val="left" w:pos="488"/>
              </w:tabs>
              <w:ind w:left="104"/>
              <w:rPr>
                <w:sz w:val="16"/>
              </w:rPr>
            </w:pPr>
            <w:r>
              <w:rPr>
                <w:spacing w:val="-5"/>
                <w:sz w:val="16"/>
              </w:rPr>
              <w:t>R$</w:t>
            </w:r>
            <w:r>
              <w:rPr>
                <w:sz w:val="16"/>
              </w:rPr>
              <w:tab/>
            </w:r>
            <w:r>
              <w:rPr>
                <w:spacing w:val="-2"/>
                <w:sz w:val="16"/>
              </w:rPr>
              <w:t>44.040,00</w:t>
            </w:r>
          </w:p>
        </w:tc>
      </w:tr>
      <w:tr w14:paraId="1DE01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3" w:hRule="atLeast"/>
        </w:trPr>
        <w:tc>
          <w:tcPr>
            <w:tcW w:w="591" w:type="dxa"/>
          </w:tcPr>
          <w:p w14:paraId="775E9F62">
            <w:pPr>
              <w:pStyle w:val="9"/>
              <w:rPr>
                <w:sz w:val="16"/>
              </w:rPr>
            </w:pPr>
          </w:p>
          <w:p w14:paraId="3E7FB32D">
            <w:pPr>
              <w:pStyle w:val="9"/>
              <w:rPr>
                <w:sz w:val="16"/>
              </w:rPr>
            </w:pPr>
          </w:p>
          <w:p w14:paraId="6E8B458F">
            <w:pPr>
              <w:pStyle w:val="9"/>
              <w:spacing w:before="116"/>
              <w:rPr>
                <w:sz w:val="16"/>
              </w:rPr>
            </w:pPr>
          </w:p>
          <w:p w14:paraId="5F6F445B">
            <w:pPr>
              <w:pStyle w:val="9"/>
              <w:ind w:left="15" w:right="1"/>
              <w:jc w:val="center"/>
              <w:rPr>
                <w:sz w:val="16"/>
              </w:rPr>
            </w:pPr>
            <w:r>
              <w:rPr>
                <w:spacing w:val="-10"/>
                <w:sz w:val="16"/>
              </w:rPr>
              <w:t>6</w:t>
            </w:r>
          </w:p>
        </w:tc>
        <w:tc>
          <w:tcPr>
            <w:tcW w:w="823" w:type="dxa"/>
          </w:tcPr>
          <w:p w14:paraId="7C524DA3">
            <w:pPr>
              <w:pStyle w:val="9"/>
              <w:rPr>
                <w:sz w:val="16"/>
              </w:rPr>
            </w:pPr>
          </w:p>
          <w:p w14:paraId="02E3759F">
            <w:pPr>
              <w:pStyle w:val="9"/>
              <w:rPr>
                <w:sz w:val="16"/>
              </w:rPr>
            </w:pPr>
          </w:p>
          <w:p w14:paraId="433A917E">
            <w:pPr>
              <w:pStyle w:val="9"/>
              <w:spacing w:before="116"/>
              <w:rPr>
                <w:sz w:val="16"/>
              </w:rPr>
            </w:pPr>
          </w:p>
          <w:p w14:paraId="20045250">
            <w:pPr>
              <w:pStyle w:val="9"/>
              <w:ind w:left="11"/>
              <w:jc w:val="center"/>
              <w:rPr>
                <w:sz w:val="16"/>
              </w:rPr>
            </w:pPr>
            <w:r>
              <w:rPr>
                <w:spacing w:val="-2"/>
                <w:sz w:val="16"/>
              </w:rPr>
              <w:t>433588</w:t>
            </w:r>
          </w:p>
        </w:tc>
        <w:tc>
          <w:tcPr>
            <w:tcW w:w="3260" w:type="dxa"/>
          </w:tcPr>
          <w:p w14:paraId="46B36FD6">
            <w:pPr>
              <w:pStyle w:val="9"/>
              <w:rPr>
                <w:sz w:val="16"/>
              </w:rPr>
            </w:pPr>
          </w:p>
          <w:p w14:paraId="645B4383">
            <w:pPr>
              <w:pStyle w:val="9"/>
              <w:spacing w:before="38"/>
              <w:rPr>
                <w:sz w:val="16"/>
              </w:rPr>
            </w:pPr>
          </w:p>
          <w:p w14:paraId="1A3414AA">
            <w:pPr>
              <w:pStyle w:val="9"/>
              <w:ind w:left="69" w:right="56"/>
              <w:jc w:val="both"/>
              <w:rPr>
                <w:sz w:val="16"/>
              </w:rPr>
            </w:pPr>
            <w:r>
              <w:rPr>
                <w:sz w:val="16"/>
              </w:rPr>
              <w:t>GRAMPO - CARGA PARA GRAMPEADOR</w:t>
            </w:r>
            <w:r>
              <w:rPr>
                <w:spacing w:val="40"/>
                <w:sz w:val="16"/>
              </w:rPr>
              <w:t xml:space="preserve"> </w:t>
            </w:r>
            <w:r>
              <w:rPr>
                <w:sz w:val="16"/>
              </w:rPr>
              <w:t>CIRÚRGICO, COMPATIBILIDADE: LINEAR</w:t>
            </w:r>
            <w:r>
              <w:rPr>
                <w:spacing w:val="40"/>
                <w:sz w:val="16"/>
              </w:rPr>
              <w:t xml:space="preserve"> </w:t>
            </w:r>
            <w:r>
              <w:rPr>
                <w:sz w:val="16"/>
              </w:rPr>
              <w:t>ENDOSCÓPICO, MATERIAL GRAMPO: TITÂNIO,</w:t>
            </w:r>
            <w:r>
              <w:rPr>
                <w:spacing w:val="40"/>
                <w:sz w:val="16"/>
              </w:rPr>
              <w:t xml:space="preserve"> </w:t>
            </w:r>
            <w:r>
              <w:rPr>
                <w:sz w:val="16"/>
              </w:rPr>
              <w:t>APLICAÇÃO:</w:t>
            </w:r>
            <w:r>
              <w:rPr>
                <w:spacing w:val="-1"/>
                <w:sz w:val="16"/>
              </w:rPr>
              <w:t xml:space="preserve"> </w:t>
            </w:r>
            <w:r>
              <w:rPr>
                <w:sz w:val="16"/>
              </w:rPr>
              <w:t>P,</w:t>
            </w:r>
            <w:r>
              <w:rPr>
                <w:spacing w:val="-2"/>
                <w:sz w:val="16"/>
              </w:rPr>
              <w:t xml:space="preserve"> </w:t>
            </w:r>
            <w:r>
              <w:rPr>
                <w:sz w:val="16"/>
              </w:rPr>
              <w:t>TECIDO</w:t>
            </w:r>
            <w:r>
              <w:rPr>
                <w:spacing w:val="-2"/>
                <w:sz w:val="16"/>
              </w:rPr>
              <w:t xml:space="preserve"> </w:t>
            </w:r>
            <w:r>
              <w:rPr>
                <w:sz w:val="16"/>
              </w:rPr>
              <w:t>NORMAL,</w:t>
            </w:r>
            <w:r>
              <w:rPr>
                <w:spacing w:val="-1"/>
                <w:sz w:val="16"/>
              </w:rPr>
              <w:t xml:space="preserve"> </w:t>
            </w:r>
            <w:r>
              <w:rPr>
                <w:sz w:val="16"/>
              </w:rPr>
              <w:t>MODELO:</w:t>
            </w:r>
            <w:r>
              <w:rPr>
                <w:spacing w:val="-1"/>
                <w:sz w:val="16"/>
              </w:rPr>
              <w:t xml:space="preserve"> </w:t>
            </w:r>
            <w:r>
              <w:rPr>
                <w:sz w:val="16"/>
              </w:rPr>
              <w:t>C, 2</w:t>
            </w:r>
            <w:r>
              <w:rPr>
                <w:spacing w:val="40"/>
                <w:sz w:val="16"/>
              </w:rPr>
              <w:t xml:space="preserve"> </w:t>
            </w:r>
            <w:r>
              <w:rPr>
                <w:sz w:val="16"/>
              </w:rPr>
              <w:t>LINHAS</w:t>
            </w:r>
            <w:r>
              <w:rPr>
                <w:spacing w:val="-3"/>
                <w:sz w:val="16"/>
              </w:rPr>
              <w:t xml:space="preserve"> </w:t>
            </w:r>
            <w:r>
              <w:rPr>
                <w:sz w:val="16"/>
              </w:rPr>
              <w:t>TRIPLAS</w:t>
            </w:r>
            <w:r>
              <w:rPr>
                <w:spacing w:val="-1"/>
                <w:sz w:val="16"/>
              </w:rPr>
              <w:t xml:space="preserve"> </w:t>
            </w:r>
            <w:r>
              <w:rPr>
                <w:sz w:val="16"/>
              </w:rPr>
              <w:t>DE</w:t>
            </w:r>
            <w:r>
              <w:rPr>
                <w:spacing w:val="-3"/>
                <w:sz w:val="16"/>
              </w:rPr>
              <w:t xml:space="preserve"> </w:t>
            </w:r>
            <w:r>
              <w:rPr>
                <w:sz w:val="16"/>
              </w:rPr>
              <w:t>GRAMPO, LARGURA:</w:t>
            </w:r>
            <w:r>
              <w:rPr>
                <w:spacing w:val="-1"/>
                <w:sz w:val="16"/>
              </w:rPr>
              <w:t xml:space="preserve"> </w:t>
            </w:r>
            <w:r>
              <w:rPr>
                <w:spacing w:val="-4"/>
                <w:sz w:val="16"/>
              </w:rPr>
              <w:t>CERCA</w:t>
            </w:r>
          </w:p>
          <w:p w14:paraId="11006347">
            <w:pPr>
              <w:pStyle w:val="9"/>
              <w:spacing w:line="178" w:lineRule="exact"/>
              <w:ind w:left="69"/>
              <w:jc w:val="both"/>
              <w:rPr>
                <w:sz w:val="16"/>
              </w:rPr>
            </w:pPr>
            <w:r>
              <w:rPr>
                <w:sz w:val="16"/>
              </w:rPr>
              <w:t>60</w:t>
            </w:r>
            <w:r>
              <w:rPr>
                <w:spacing w:val="-6"/>
                <w:sz w:val="16"/>
              </w:rPr>
              <w:t xml:space="preserve"> </w:t>
            </w:r>
            <w:r>
              <w:rPr>
                <w:sz w:val="16"/>
              </w:rPr>
              <w:t>MM,</w:t>
            </w:r>
            <w:r>
              <w:rPr>
                <w:spacing w:val="-6"/>
                <w:sz w:val="16"/>
              </w:rPr>
              <w:t xml:space="preserve"> </w:t>
            </w:r>
            <w:r>
              <w:rPr>
                <w:sz w:val="16"/>
              </w:rPr>
              <w:t>ESTERILIDADE:</w:t>
            </w:r>
            <w:r>
              <w:rPr>
                <w:spacing w:val="-5"/>
                <w:sz w:val="16"/>
              </w:rPr>
              <w:t xml:space="preserve"> </w:t>
            </w:r>
            <w:r>
              <w:rPr>
                <w:sz w:val="16"/>
              </w:rPr>
              <w:t>ESTÉRIL,</w:t>
            </w:r>
            <w:r>
              <w:rPr>
                <w:spacing w:val="-5"/>
                <w:sz w:val="16"/>
              </w:rPr>
              <w:t xml:space="preserve"> </w:t>
            </w:r>
            <w:r>
              <w:rPr>
                <w:sz w:val="16"/>
              </w:rPr>
              <w:t>USO</w:t>
            </w:r>
            <w:r>
              <w:rPr>
                <w:spacing w:val="-8"/>
                <w:sz w:val="16"/>
              </w:rPr>
              <w:t xml:space="preserve"> </w:t>
            </w:r>
            <w:r>
              <w:rPr>
                <w:spacing w:val="-4"/>
                <w:sz w:val="16"/>
              </w:rPr>
              <w:t>ÚNICO</w:t>
            </w:r>
          </w:p>
        </w:tc>
        <w:tc>
          <w:tcPr>
            <w:tcW w:w="711" w:type="dxa"/>
          </w:tcPr>
          <w:p w14:paraId="7988F30E">
            <w:pPr>
              <w:pStyle w:val="9"/>
              <w:rPr>
                <w:sz w:val="16"/>
              </w:rPr>
            </w:pPr>
          </w:p>
          <w:p w14:paraId="508A1DB8">
            <w:pPr>
              <w:pStyle w:val="9"/>
              <w:rPr>
                <w:sz w:val="16"/>
              </w:rPr>
            </w:pPr>
          </w:p>
          <w:p w14:paraId="3E14D48F">
            <w:pPr>
              <w:pStyle w:val="9"/>
              <w:spacing w:before="116"/>
              <w:rPr>
                <w:sz w:val="16"/>
              </w:rPr>
            </w:pPr>
          </w:p>
          <w:p w14:paraId="40B593A2">
            <w:pPr>
              <w:pStyle w:val="9"/>
              <w:ind w:left="11"/>
              <w:jc w:val="center"/>
              <w:rPr>
                <w:sz w:val="16"/>
              </w:rPr>
            </w:pPr>
            <w:r>
              <w:rPr>
                <w:spacing w:val="-5"/>
                <w:sz w:val="16"/>
              </w:rPr>
              <w:t>UND</w:t>
            </w:r>
          </w:p>
        </w:tc>
        <w:tc>
          <w:tcPr>
            <w:tcW w:w="850" w:type="dxa"/>
          </w:tcPr>
          <w:p w14:paraId="59527833">
            <w:pPr>
              <w:pStyle w:val="9"/>
              <w:rPr>
                <w:sz w:val="16"/>
              </w:rPr>
            </w:pPr>
          </w:p>
          <w:p w14:paraId="0B2AAC7C">
            <w:pPr>
              <w:pStyle w:val="9"/>
              <w:rPr>
                <w:sz w:val="16"/>
              </w:rPr>
            </w:pPr>
          </w:p>
          <w:p w14:paraId="276890B5">
            <w:pPr>
              <w:pStyle w:val="9"/>
              <w:spacing w:before="116"/>
              <w:rPr>
                <w:sz w:val="16"/>
              </w:rPr>
            </w:pPr>
          </w:p>
          <w:p w14:paraId="3FF6A946">
            <w:pPr>
              <w:pStyle w:val="9"/>
              <w:ind w:left="10" w:right="2"/>
              <w:jc w:val="center"/>
              <w:rPr>
                <w:sz w:val="16"/>
              </w:rPr>
            </w:pPr>
            <w:r>
              <w:rPr>
                <w:spacing w:val="-5"/>
                <w:sz w:val="16"/>
              </w:rPr>
              <w:t>45</w:t>
            </w:r>
          </w:p>
        </w:tc>
        <w:tc>
          <w:tcPr>
            <w:tcW w:w="1419" w:type="dxa"/>
          </w:tcPr>
          <w:p w14:paraId="4A47E224">
            <w:pPr>
              <w:pStyle w:val="9"/>
              <w:rPr>
                <w:sz w:val="16"/>
              </w:rPr>
            </w:pPr>
          </w:p>
          <w:p w14:paraId="59516D80">
            <w:pPr>
              <w:pStyle w:val="9"/>
              <w:rPr>
                <w:sz w:val="16"/>
              </w:rPr>
            </w:pPr>
          </w:p>
          <w:p w14:paraId="3E0F5831">
            <w:pPr>
              <w:pStyle w:val="9"/>
              <w:spacing w:before="116"/>
              <w:rPr>
                <w:sz w:val="16"/>
              </w:rPr>
            </w:pPr>
          </w:p>
          <w:p w14:paraId="0EBF686B">
            <w:pPr>
              <w:pStyle w:val="9"/>
              <w:tabs>
                <w:tab w:val="left" w:pos="668"/>
              </w:tabs>
              <w:ind w:left="104"/>
              <w:rPr>
                <w:sz w:val="16"/>
              </w:rPr>
            </w:pPr>
            <w:r>
              <w:rPr>
                <w:spacing w:val="-5"/>
                <w:sz w:val="16"/>
              </w:rPr>
              <w:t>R$</w:t>
            </w:r>
            <w:r>
              <w:rPr>
                <w:sz w:val="16"/>
              </w:rPr>
              <w:tab/>
            </w:r>
            <w:r>
              <w:rPr>
                <w:spacing w:val="-2"/>
                <w:sz w:val="16"/>
              </w:rPr>
              <w:t>650,00</w:t>
            </w:r>
          </w:p>
        </w:tc>
        <w:tc>
          <w:tcPr>
            <w:tcW w:w="1415" w:type="dxa"/>
          </w:tcPr>
          <w:p w14:paraId="36B01579">
            <w:pPr>
              <w:pStyle w:val="9"/>
              <w:rPr>
                <w:sz w:val="16"/>
              </w:rPr>
            </w:pPr>
          </w:p>
          <w:p w14:paraId="5131D4C2">
            <w:pPr>
              <w:pStyle w:val="9"/>
              <w:rPr>
                <w:sz w:val="16"/>
              </w:rPr>
            </w:pPr>
          </w:p>
          <w:p w14:paraId="4E3401AC">
            <w:pPr>
              <w:pStyle w:val="9"/>
              <w:spacing w:before="116"/>
              <w:rPr>
                <w:sz w:val="16"/>
              </w:rPr>
            </w:pPr>
          </w:p>
          <w:p w14:paraId="0233F406">
            <w:pPr>
              <w:pStyle w:val="9"/>
              <w:tabs>
                <w:tab w:val="left" w:pos="488"/>
              </w:tabs>
              <w:ind w:left="104"/>
              <w:rPr>
                <w:sz w:val="16"/>
              </w:rPr>
            </w:pPr>
            <w:r>
              <w:rPr>
                <w:spacing w:val="-5"/>
                <w:sz w:val="16"/>
              </w:rPr>
              <w:t>R$</w:t>
            </w:r>
            <w:r>
              <w:rPr>
                <w:sz w:val="16"/>
              </w:rPr>
              <w:tab/>
            </w:r>
            <w:r>
              <w:rPr>
                <w:spacing w:val="-2"/>
                <w:sz w:val="16"/>
              </w:rPr>
              <w:t>29.250,00</w:t>
            </w:r>
          </w:p>
        </w:tc>
      </w:tr>
      <w:tr w14:paraId="69CCB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654" w:type="dxa"/>
            <w:gridSpan w:val="6"/>
            <w:shd w:val="clear" w:color="auto" w:fill="F1F1F1"/>
          </w:tcPr>
          <w:p w14:paraId="56251DCC">
            <w:pPr>
              <w:pStyle w:val="9"/>
              <w:spacing w:line="194" w:lineRule="exact"/>
              <w:ind w:left="13"/>
              <w:jc w:val="center"/>
              <w:rPr>
                <w:b/>
                <w:sz w:val="16"/>
              </w:rPr>
            </w:pPr>
            <w:r>
              <w:rPr>
                <w:b/>
                <w:sz w:val="16"/>
              </w:rPr>
              <w:t>SOMA</w:t>
            </w:r>
            <w:r>
              <w:rPr>
                <w:b/>
                <w:spacing w:val="-4"/>
                <w:sz w:val="16"/>
              </w:rPr>
              <w:t xml:space="preserve"> </w:t>
            </w:r>
            <w:r>
              <w:rPr>
                <w:b/>
                <w:sz w:val="16"/>
              </w:rPr>
              <w:t>GRUPO</w:t>
            </w:r>
            <w:r>
              <w:rPr>
                <w:b/>
                <w:spacing w:val="-4"/>
                <w:sz w:val="16"/>
              </w:rPr>
              <w:t xml:space="preserve"> </w:t>
            </w:r>
            <w:r>
              <w:rPr>
                <w:b/>
                <w:spacing w:val="-5"/>
                <w:sz w:val="16"/>
              </w:rPr>
              <w:t>03</w:t>
            </w:r>
          </w:p>
        </w:tc>
        <w:tc>
          <w:tcPr>
            <w:tcW w:w="1415" w:type="dxa"/>
            <w:shd w:val="clear" w:color="auto" w:fill="F1F1F1"/>
          </w:tcPr>
          <w:p w14:paraId="03BA1BB7">
            <w:pPr>
              <w:pStyle w:val="9"/>
              <w:tabs>
                <w:tab w:val="left" w:pos="493"/>
              </w:tabs>
              <w:spacing w:before="97"/>
              <w:ind w:left="104"/>
              <w:rPr>
                <w:b/>
                <w:sz w:val="16"/>
              </w:rPr>
            </w:pPr>
            <w:r>
              <w:rPr>
                <w:b/>
                <w:spacing w:val="-5"/>
                <w:sz w:val="16"/>
              </w:rPr>
              <w:t>R$</w:t>
            </w:r>
            <w:r>
              <w:rPr>
                <w:b/>
                <w:sz w:val="16"/>
              </w:rPr>
              <w:tab/>
            </w:r>
            <w:r>
              <w:rPr>
                <w:b/>
                <w:spacing w:val="-2"/>
                <w:sz w:val="16"/>
              </w:rPr>
              <w:t>73.290,00</w:t>
            </w:r>
          </w:p>
        </w:tc>
      </w:tr>
      <w:tr w14:paraId="7BE67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9069" w:type="dxa"/>
            <w:gridSpan w:val="7"/>
            <w:shd w:val="clear" w:color="auto" w:fill="F1F1F1"/>
          </w:tcPr>
          <w:p w14:paraId="20774537">
            <w:pPr>
              <w:pStyle w:val="9"/>
              <w:spacing w:before="102" w:line="178" w:lineRule="exact"/>
              <w:ind w:left="14" w:right="2"/>
              <w:jc w:val="center"/>
              <w:rPr>
                <w:b/>
                <w:sz w:val="16"/>
              </w:rPr>
            </w:pPr>
            <w:r>
              <w:rPr>
                <w:b/>
                <w:sz w:val="16"/>
              </w:rPr>
              <w:t>ITENS</w:t>
            </w:r>
            <w:r>
              <w:rPr>
                <w:b/>
                <w:spacing w:val="33"/>
                <w:sz w:val="16"/>
              </w:rPr>
              <w:t xml:space="preserve"> </w:t>
            </w:r>
            <w:r>
              <w:rPr>
                <w:b/>
                <w:sz w:val="16"/>
              </w:rPr>
              <w:t>-</w:t>
            </w:r>
            <w:r>
              <w:rPr>
                <w:b/>
                <w:spacing w:val="1"/>
                <w:sz w:val="16"/>
              </w:rPr>
              <w:t xml:space="preserve"> </w:t>
            </w:r>
            <w:r>
              <w:rPr>
                <w:b/>
                <w:sz w:val="16"/>
              </w:rPr>
              <w:t>07</w:t>
            </w:r>
            <w:r>
              <w:rPr>
                <w:b/>
                <w:spacing w:val="-3"/>
                <w:sz w:val="16"/>
              </w:rPr>
              <w:t xml:space="preserve"> </w:t>
            </w:r>
            <w:r>
              <w:rPr>
                <w:b/>
                <w:sz w:val="16"/>
              </w:rPr>
              <w:t xml:space="preserve">A </w:t>
            </w:r>
            <w:r>
              <w:rPr>
                <w:b/>
                <w:spacing w:val="-5"/>
                <w:sz w:val="16"/>
              </w:rPr>
              <w:t>18</w:t>
            </w:r>
          </w:p>
        </w:tc>
      </w:tr>
      <w:tr w14:paraId="7A241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7" w:hRule="atLeast"/>
        </w:trPr>
        <w:tc>
          <w:tcPr>
            <w:tcW w:w="591" w:type="dxa"/>
          </w:tcPr>
          <w:p w14:paraId="576242FD">
            <w:pPr>
              <w:pStyle w:val="9"/>
              <w:rPr>
                <w:sz w:val="16"/>
              </w:rPr>
            </w:pPr>
          </w:p>
          <w:p w14:paraId="4D25116D">
            <w:pPr>
              <w:pStyle w:val="9"/>
              <w:rPr>
                <w:sz w:val="16"/>
              </w:rPr>
            </w:pPr>
          </w:p>
          <w:p w14:paraId="1F44335B">
            <w:pPr>
              <w:pStyle w:val="9"/>
              <w:rPr>
                <w:sz w:val="16"/>
              </w:rPr>
            </w:pPr>
          </w:p>
          <w:p w14:paraId="6FB7F0DD">
            <w:pPr>
              <w:pStyle w:val="9"/>
              <w:rPr>
                <w:sz w:val="16"/>
              </w:rPr>
            </w:pPr>
          </w:p>
          <w:p w14:paraId="28CD0745">
            <w:pPr>
              <w:pStyle w:val="9"/>
              <w:rPr>
                <w:sz w:val="16"/>
              </w:rPr>
            </w:pPr>
          </w:p>
          <w:p w14:paraId="5F3C5EBB">
            <w:pPr>
              <w:pStyle w:val="9"/>
              <w:rPr>
                <w:sz w:val="16"/>
              </w:rPr>
            </w:pPr>
          </w:p>
          <w:p w14:paraId="581D77D5">
            <w:pPr>
              <w:pStyle w:val="9"/>
              <w:spacing w:before="98"/>
              <w:rPr>
                <w:sz w:val="16"/>
              </w:rPr>
            </w:pPr>
          </w:p>
          <w:p w14:paraId="23BD412F">
            <w:pPr>
              <w:pStyle w:val="9"/>
              <w:ind w:left="15" w:right="1"/>
              <w:jc w:val="center"/>
              <w:rPr>
                <w:sz w:val="16"/>
              </w:rPr>
            </w:pPr>
            <w:r>
              <w:rPr>
                <w:spacing w:val="-10"/>
                <w:sz w:val="16"/>
              </w:rPr>
              <w:t>7</w:t>
            </w:r>
          </w:p>
        </w:tc>
        <w:tc>
          <w:tcPr>
            <w:tcW w:w="823" w:type="dxa"/>
          </w:tcPr>
          <w:p w14:paraId="13D4DD8E">
            <w:pPr>
              <w:pStyle w:val="9"/>
              <w:rPr>
                <w:sz w:val="16"/>
              </w:rPr>
            </w:pPr>
          </w:p>
          <w:p w14:paraId="52C40164">
            <w:pPr>
              <w:pStyle w:val="9"/>
              <w:rPr>
                <w:sz w:val="16"/>
              </w:rPr>
            </w:pPr>
          </w:p>
          <w:p w14:paraId="7C56AFD9">
            <w:pPr>
              <w:pStyle w:val="9"/>
              <w:rPr>
                <w:sz w:val="16"/>
              </w:rPr>
            </w:pPr>
          </w:p>
          <w:p w14:paraId="479DF944">
            <w:pPr>
              <w:pStyle w:val="9"/>
              <w:rPr>
                <w:sz w:val="16"/>
              </w:rPr>
            </w:pPr>
          </w:p>
          <w:p w14:paraId="4E8B7B04">
            <w:pPr>
              <w:pStyle w:val="9"/>
              <w:rPr>
                <w:sz w:val="16"/>
              </w:rPr>
            </w:pPr>
          </w:p>
          <w:p w14:paraId="25AE23ED">
            <w:pPr>
              <w:pStyle w:val="9"/>
              <w:rPr>
                <w:sz w:val="16"/>
              </w:rPr>
            </w:pPr>
          </w:p>
          <w:p w14:paraId="4654EC0E">
            <w:pPr>
              <w:pStyle w:val="9"/>
              <w:spacing w:before="98"/>
              <w:rPr>
                <w:sz w:val="16"/>
              </w:rPr>
            </w:pPr>
          </w:p>
          <w:p w14:paraId="0A6F98C4">
            <w:pPr>
              <w:pStyle w:val="9"/>
              <w:ind w:left="11"/>
              <w:jc w:val="center"/>
              <w:rPr>
                <w:sz w:val="16"/>
              </w:rPr>
            </w:pPr>
            <w:r>
              <w:rPr>
                <w:spacing w:val="-2"/>
                <w:sz w:val="16"/>
              </w:rPr>
              <w:t>428879</w:t>
            </w:r>
          </w:p>
        </w:tc>
        <w:tc>
          <w:tcPr>
            <w:tcW w:w="3260" w:type="dxa"/>
          </w:tcPr>
          <w:p w14:paraId="3DF32289">
            <w:pPr>
              <w:pStyle w:val="9"/>
              <w:tabs>
                <w:tab w:val="left" w:pos="1253"/>
                <w:tab w:val="left" w:pos="1520"/>
                <w:tab w:val="left" w:pos="1977"/>
                <w:tab w:val="left" w:pos="2669"/>
              </w:tabs>
              <w:ind w:left="143" w:right="103"/>
              <w:jc w:val="both"/>
              <w:rPr>
                <w:b/>
                <w:sz w:val="16"/>
              </w:rPr>
            </w:pPr>
            <w:r>
              <w:rPr>
                <w:spacing w:val="-2"/>
                <w:sz w:val="16"/>
              </w:rPr>
              <w:t>GRAMPEADOR</w:t>
            </w:r>
            <w:r>
              <w:rPr>
                <w:sz w:val="16"/>
              </w:rPr>
              <w:tab/>
            </w:r>
            <w:r>
              <w:rPr>
                <w:sz w:val="16"/>
              </w:rPr>
              <w:tab/>
            </w:r>
            <w:r>
              <w:rPr>
                <w:spacing w:val="-2"/>
                <w:sz w:val="16"/>
              </w:rPr>
              <w:t>CIRÚRGICO</w:t>
            </w:r>
            <w:r>
              <w:rPr>
                <w:sz w:val="16"/>
              </w:rPr>
              <w:tab/>
            </w:r>
            <w:r>
              <w:rPr>
                <w:spacing w:val="-2"/>
                <w:sz w:val="16"/>
              </w:rPr>
              <w:t>LINEAR</w:t>
            </w:r>
            <w:r>
              <w:rPr>
                <w:spacing w:val="40"/>
                <w:sz w:val="16"/>
              </w:rPr>
              <w:t xml:space="preserve"> </w:t>
            </w:r>
            <w:r>
              <w:rPr>
                <w:sz w:val="16"/>
              </w:rPr>
              <w:t>ENDOSCÓPICO TAMANHO*: CERCA DE 5MM,</w:t>
            </w:r>
            <w:r>
              <w:rPr>
                <w:spacing w:val="40"/>
                <w:sz w:val="16"/>
              </w:rPr>
              <w:t xml:space="preserve"> </w:t>
            </w:r>
            <w:r>
              <w:rPr>
                <w:sz w:val="16"/>
              </w:rPr>
              <w:t>MATERIAL GRAMPO: CARREGADO C/</w:t>
            </w:r>
            <w:r>
              <w:rPr>
                <w:spacing w:val="40"/>
                <w:sz w:val="16"/>
              </w:rPr>
              <w:t xml:space="preserve"> </w:t>
            </w:r>
            <w:r>
              <w:rPr>
                <w:sz w:val="16"/>
              </w:rPr>
              <w:t>GRAMPO ABSORVÍVEL, ESTERILIDADE*:</w:t>
            </w:r>
            <w:r>
              <w:rPr>
                <w:spacing w:val="40"/>
                <w:sz w:val="16"/>
              </w:rPr>
              <w:t xml:space="preserve"> </w:t>
            </w:r>
            <w:r>
              <w:rPr>
                <w:sz w:val="16"/>
              </w:rPr>
              <w:t xml:space="preserve">ESTÉRIL, DESCARTÁVEL. </w:t>
            </w:r>
            <w:r>
              <w:rPr>
                <w:b/>
                <w:sz w:val="16"/>
              </w:rPr>
              <w:t>CARACTERÍSTICAS</w:t>
            </w:r>
            <w:r>
              <w:rPr>
                <w:b/>
                <w:spacing w:val="40"/>
                <w:sz w:val="16"/>
              </w:rPr>
              <w:t xml:space="preserve"> </w:t>
            </w:r>
            <w:r>
              <w:rPr>
                <w:b/>
                <w:sz w:val="16"/>
              </w:rPr>
              <w:t>ADICIONAIS:</w:t>
            </w:r>
            <w:r>
              <w:rPr>
                <w:b/>
                <w:spacing w:val="-5"/>
                <w:sz w:val="16"/>
              </w:rPr>
              <w:t xml:space="preserve"> </w:t>
            </w:r>
            <w:r>
              <w:rPr>
                <w:b/>
                <w:sz w:val="16"/>
              </w:rPr>
              <w:t>GRAMPEADOR,</w:t>
            </w:r>
            <w:r>
              <w:rPr>
                <w:b/>
                <w:spacing w:val="-3"/>
                <w:sz w:val="16"/>
              </w:rPr>
              <w:t xml:space="preserve"> </w:t>
            </w:r>
            <w:r>
              <w:rPr>
                <w:b/>
                <w:sz w:val="16"/>
              </w:rPr>
              <w:t>PARA</w:t>
            </w:r>
            <w:r>
              <w:rPr>
                <w:b/>
                <w:spacing w:val="32"/>
                <w:sz w:val="16"/>
              </w:rPr>
              <w:t xml:space="preserve"> </w:t>
            </w:r>
            <w:r>
              <w:rPr>
                <w:b/>
                <w:sz w:val="16"/>
              </w:rPr>
              <w:t>FIXAÇÃO</w:t>
            </w:r>
            <w:r>
              <w:rPr>
                <w:b/>
                <w:spacing w:val="40"/>
                <w:sz w:val="16"/>
              </w:rPr>
              <w:t xml:space="preserve"> </w:t>
            </w:r>
            <w:r>
              <w:rPr>
                <w:b/>
                <w:sz w:val="16"/>
              </w:rPr>
              <w:t>DE TELAS, DESCARTÁVEL, ESTÉRIL,</w:t>
            </w:r>
            <w:r>
              <w:rPr>
                <w:b/>
                <w:spacing w:val="40"/>
                <w:sz w:val="16"/>
              </w:rPr>
              <w:t xml:space="preserve"> </w:t>
            </w:r>
            <w:r>
              <w:rPr>
                <w:b/>
                <w:sz w:val="16"/>
              </w:rPr>
              <w:t>CONTENDO 25 A 30 GRAMPOS, PRÉ</w:t>
            </w:r>
            <w:r>
              <w:rPr>
                <w:b/>
                <w:spacing w:val="40"/>
                <w:sz w:val="16"/>
              </w:rPr>
              <w:t xml:space="preserve"> </w:t>
            </w:r>
            <w:r>
              <w:rPr>
                <w:b/>
                <w:sz w:val="16"/>
              </w:rPr>
              <w:t>CARREGADOS, COM SINALIZAÇÃO DE</w:t>
            </w:r>
            <w:r>
              <w:rPr>
                <w:b/>
                <w:spacing w:val="40"/>
                <w:sz w:val="16"/>
              </w:rPr>
              <w:t xml:space="preserve"> </w:t>
            </w:r>
            <w:r>
              <w:rPr>
                <w:b/>
                <w:sz w:val="16"/>
              </w:rPr>
              <w:t>CONTAGEM DE GRAMPOS. EMBALAGEM:</w:t>
            </w:r>
            <w:r>
              <w:rPr>
                <w:b/>
                <w:spacing w:val="40"/>
                <w:sz w:val="16"/>
              </w:rPr>
              <w:t xml:space="preserve"> </w:t>
            </w:r>
            <w:r>
              <w:rPr>
                <w:b/>
                <w:sz w:val="16"/>
              </w:rPr>
              <w:t>PAPEL ALUMINIZADO OU PAPEL GRAU</w:t>
            </w:r>
            <w:r>
              <w:rPr>
                <w:b/>
                <w:spacing w:val="40"/>
                <w:sz w:val="16"/>
              </w:rPr>
              <w:t xml:space="preserve"> </w:t>
            </w:r>
            <w:r>
              <w:rPr>
                <w:b/>
                <w:sz w:val="16"/>
              </w:rPr>
              <w:t>CIRÚRGICO E FILME TERMOPLÁSTICO,</w:t>
            </w:r>
            <w:r>
              <w:rPr>
                <w:b/>
                <w:spacing w:val="40"/>
                <w:sz w:val="16"/>
              </w:rPr>
              <w:t xml:space="preserve"> </w:t>
            </w:r>
            <w:r>
              <w:rPr>
                <w:b/>
                <w:spacing w:val="-2"/>
                <w:sz w:val="16"/>
              </w:rPr>
              <w:t>ABERTURA</w:t>
            </w:r>
            <w:r>
              <w:rPr>
                <w:b/>
                <w:sz w:val="16"/>
              </w:rPr>
              <w:tab/>
            </w:r>
            <w:r>
              <w:rPr>
                <w:b/>
                <w:sz w:val="16"/>
              </w:rPr>
              <w:t>EM PÉTALA. PARA</w:t>
            </w:r>
            <w:r>
              <w:rPr>
                <w:b/>
                <w:spacing w:val="40"/>
                <w:sz w:val="16"/>
              </w:rPr>
              <w:t xml:space="preserve"> </w:t>
            </w:r>
            <w:r>
              <w:rPr>
                <w:b/>
                <w:spacing w:val="-2"/>
                <w:sz w:val="16"/>
              </w:rPr>
              <w:t>HERNIORRAFIA</w:t>
            </w:r>
            <w:r>
              <w:rPr>
                <w:b/>
                <w:sz w:val="16"/>
              </w:rPr>
              <w:tab/>
            </w:r>
            <w:r>
              <w:rPr>
                <w:b/>
                <w:sz w:val="16"/>
              </w:rPr>
              <w:tab/>
            </w:r>
            <w:r>
              <w:rPr>
                <w:b/>
                <w:sz w:val="16"/>
              </w:rPr>
              <w:tab/>
            </w:r>
            <w:r>
              <w:rPr>
                <w:b/>
                <w:spacing w:val="-2"/>
                <w:sz w:val="16"/>
              </w:rPr>
              <w:t>LAPAROSCÓPICA.</w:t>
            </w:r>
            <w:r>
              <w:rPr>
                <w:b/>
                <w:spacing w:val="40"/>
                <w:sz w:val="16"/>
              </w:rPr>
              <w:t xml:space="preserve"> </w:t>
            </w:r>
            <w:r>
              <w:rPr>
                <w:b/>
                <w:spacing w:val="-2"/>
                <w:sz w:val="16"/>
              </w:rPr>
              <w:t>CONSIDERAR</w:t>
            </w:r>
          </w:p>
          <w:p w14:paraId="649692E0">
            <w:pPr>
              <w:pStyle w:val="9"/>
              <w:spacing w:line="178" w:lineRule="exact"/>
              <w:ind w:left="69"/>
              <w:rPr>
                <w:b/>
                <w:sz w:val="16"/>
              </w:rPr>
            </w:pPr>
            <w:r>
              <w:rPr>
                <w:b/>
                <w:spacing w:val="-2"/>
                <w:sz w:val="16"/>
              </w:rPr>
              <w:t>ABSORVÍVEL.</w:t>
            </w:r>
          </w:p>
        </w:tc>
        <w:tc>
          <w:tcPr>
            <w:tcW w:w="711" w:type="dxa"/>
          </w:tcPr>
          <w:p w14:paraId="15D3E8F8">
            <w:pPr>
              <w:pStyle w:val="9"/>
              <w:rPr>
                <w:sz w:val="16"/>
              </w:rPr>
            </w:pPr>
          </w:p>
          <w:p w14:paraId="7A184D7B">
            <w:pPr>
              <w:pStyle w:val="9"/>
              <w:rPr>
                <w:sz w:val="16"/>
              </w:rPr>
            </w:pPr>
          </w:p>
          <w:p w14:paraId="35FE1C07">
            <w:pPr>
              <w:pStyle w:val="9"/>
              <w:rPr>
                <w:sz w:val="16"/>
              </w:rPr>
            </w:pPr>
          </w:p>
          <w:p w14:paraId="66FF6234">
            <w:pPr>
              <w:pStyle w:val="9"/>
              <w:rPr>
                <w:sz w:val="16"/>
              </w:rPr>
            </w:pPr>
          </w:p>
          <w:p w14:paraId="65535C81">
            <w:pPr>
              <w:pStyle w:val="9"/>
              <w:rPr>
                <w:sz w:val="16"/>
              </w:rPr>
            </w:pPr>
          </w:p>
          <w:p w14:paraId="79FE748A">
            <w:pPr>
              <w:pStyle w:val="9"/>
              <w:rPr>
                <w:sz w:val="16"/>
              </w:rPr>
            </w:pPr>
          </w:p>
          <w:p w14:paraId="712B0E9E">
            <w:pPr>
              <w:pStyle w:val="9"/>
              <w:spacing w:before="98"/>
              <w:rPr>
                <w:sz w:val="16"/>
              </w:rPr>
            </w:pPr>
          </w:p>
          <w:p w14:paraId="560DC06A">
            <w:pPr>
              <w:pStyle w:val="9"/>
              <w:ind w:left="11"/>
              <w:jc w:val="center"/>
              <w:rPr>
                <w:sz w:val="16"/>
              </w:rPr>
            </w:pPr>
            <w:r>
              <w:rPr>
                <w:spacing w:val="-5"/>
                <w:sz w:val="16"/>
              </w:rPr>
              <w:t>UND</w:t>
            </w:r>
          </w:p>
        </w:tc>
        <w:tc>
          <w:tcPr>
            <w:tcW w:w="850" w:type="dxa"/>
          </w:tcPr>
          <w:p w14:paraId="3761EE49">
            <w:pPr>
              <w:pStyle w:val="9"/>
              <w:rPr>
                <w:sz w:val="16"/>
              </w:rPr>
            </w:pPr>
          </w:p>
          <w:p w14:paraId="3B3436D7">
            <w:pPr>
              <w:pStyle w:val="9"/>
              <w:rPr>
                <w:sz w:val="16"/>
              </w:rPr>
            </w:pPr>
          </w:p>
          <w:p w14:paraId="5ECC5E86">
            <w:pPr>
              <w:pStyle w:val="9"/>
              <w:rPr>
                <w:sz w:val="16"/>
              </w:rPr>
            </w:pPr>
          </w:p>
          <w:p w14:paraId="38C31669">
            <w:pPr>
              <w:pStyle w:val="9"/>
              <w:rPr>
                <w:sz w:val="16"/>
              </w:rPr>
            </w:pPr>
          </w:p>
          <w:p w14:paraId="28EB89FB">
            <w:pPr>
              <w:pStyle w:val="9"/>
              <w:rPr>
                <w:sz w:val="16"/>
              </w:rPr>
            </w:pPr>
          </w:p>
          <w:p w14:paraId="06D2A279">
            <w:pPr>
              <w:pStyle w:val="9"/>
              <w:rPr>
                <w:sz w:val="16"/>
              </w:rPr>
            </w:pPr>
          </w:p>
          <w:p w14:paraId="37762D8A">
            <w:pPr>
              <w:pStyle w:val="9"/>
              <w:spacing w:before="98"/>
              <w:rPr>
                <w:sz w:val="16"/>
              </w:rPr>
            </w:pPr>
          </w:p>
          <w:p w14:paraId="116E2626">
            <w:pPr>
              <w:pStyle w:val="9"/>
              <w:ind w:left="10" w:right="2"/>
              <w:jc w:val="center"/>
              <w:rPr>
                <w:sz w:val="16"/>
              </w:rPr>
            </w:pPr>
            <w:r>
              <w:rPr>
                <w:spacing w:val="-5"/>
                <w:sz w:val="16"/>
              </w:rPr>
              <w:t>50</w:t>
            </w:r>
          </w:p>
        </w:tc>
        <w:tc>
          <w:tcPr>
            <w:tcW w:w="1419" w:type="dxa"/>
          </w:tcPr>
          <w:p w14:paraId="5083E365">
            <w:pPr>
              <w:pStyle w:val="9"/>
              <w:rPr>
                <w:sz w:val="16"/>
              </w:rPr>
            </w:pPr>
          </w:p>
          <w:p w14:paraId="3C9C3886">
            <w:pPr>
              <w:pStyle w:val="9"/>
              <w:rPr>
                <w:sz w:val="16"/>
              </w:rPr>
            </w:pPr>
          </w:p>
          <w:p w14:paraId="46D41DEC">
            <w:pPr>
              <w:pStyle w:val="9"/>
              <w:rPr>
                <w:sz w:val="16"/>
              </w:rPr>
            </w:pPr>
          </w:p>
          <w:p w14:paraId="50172C95">
            <w:pPr>
              <w:pStyle w:val="9"/>
              <w:rPr>
                <w:sz w:val="16"/>
              </w:rPr>
            </w:pPr>
          </w:p>
          <w:p w14:paraId="0427CADD">
            <w:pPr>
              <w:pStyle w:val="9"/>
              <w:rPr>
                <w:sz w:val="16"/>
              </w:rPr>
            </w:pPr>
          </w:p>
          <w:p w14:paraId="62F31707">
            <w:pPr>
              <w:pStyle w:val="9"/>
              <w:rPr>
                <w:sz w:val="16"/>
              </w:rPr>
            </w:pPr>
          </w:p>
          <w:p w14:paraId="0158DFA6">
            <w:pPr>
              <w:pStyle w:val="9"/>
              <w:spacing w:before="98"/>
              <w:rPr>
                <w:sz w:val="16"/>
              </w:rPr>
            </w:pPr>
          </w:p>
          <w:p w14:paraId="540AF987">
            <w:pPr>
              <w:pStyle w:val="9"/>
              <w:tabs>
                <w:tab w:val="left" w:pos="560"/>
              </w:tabs>
              <w:ind w:left="104"/>
              <w:rPr>
                <w:sz w:val="16"/>
              </w:rPr>
            </w:pPr>
            <w:r>
              <w:rPr>
                <w:spacing w:val="-5"/>
                <w:sz w:val="16"/>
              </w:rPr>
              <w:t>R$</w:t>
            </w:r>
            <w:r>
              <w:rPr>
                <w:sz w:val="16"/>
              </w:rPr>
              <w:tab/>
            </w:r>
            <w:r>
              <w:rPr>
                <w:spacing w:val="-2"/>
                <w:sz w:val="16"/>
              </w:rPr>
              <w:t>1.700,00</w:t>
            </w:r>
          </w:p>
        </w:tc>
        <w:tc>
          <w:tcPr>
            <w:tcW w:w="1415" w:type="dxa"/>
          </w:tcPr>
          <w:p w14:paraId="777D5DAB">
            <w:pPr>
              <w:pStyle w:val="9"/>
              <w:rPr>
                <w:sz w:val="16"/>
              </w:rPr>
            </w:pPr>
          </w:p>
          <w:p w14:paraId="48AF924F">
            <w:pPr>
              <w:pStyle w:val="9"/>
              <w:rPr>
                <w:sz w:val="16"/>
              </w:rPr>
            </w:pPr>
          </w:p>
          <w:p w14:paraId="5F89C6E7">
            <w:pPr>
              <w:pStyle w:val="9"/>
              <w:rPr>
                <w:sz w:val="16"/>
              </w:rPr>
            </w:pPr>
          </w:p>
          <w:p w14:paraId="4B6324A3">
            <w:pPr>
              <w:pStyle w:val="9"/>
              <w:rPr>
                <w:sz w:val="16"/>
              </w:rPr>
            </w:pPr>
          </w:p>
          <w:p w14:paraId="0CD9DCAE">
            <w:pPr>
              <w:pStyle w:val="9"/>
              <w:rPr>
                <w:sz w:val="16"/>
              </w:rPr>
            </w:pPr>
          </w:p>
          <w:p w14:paraId="74F7C0A0">
            <w:pPr>
              <w:pStyle w:val="9"/>
              <w:rPr>
                <w:sz w:val="16"/>
              </w:rPr>
            </w:pPr>
          </w:p>
          <w:p w14:paraId="01E72F50">
            <w:pPr>
              <w:pStyle w:val="9"/>
              <w:spacing w:before="98"/>
              <w:rPr>
                <w:sz w:val="16"/>
              </w:rPr>
            </w:pPr>
          </w:p>
          <w:p w14:paraId="148B70C8">
            <w:pPr>
              <w:pStyle w:val="9"/>
              <w:tabs>
                <w:tab w:val="left" w:pos="488"/>
              </w:tabs>
              <w:ind w:left="104"/>
              <w:rPr>
                <w:sz w:val="16"/>
              </w:rPr>
            </w:pPr>
            <w:r>
              <w:rPr>
                <w:spacing w:val="-5"/>
                <w:sz w:val="16"/>
              </w:rPr>
              <w:t>R$</w:t>
            </w:r>
            <w:r>
              <w:rPr>
                <w:sz w:val="16"/>
              </w:rPr>
              <w:tab/>
            </w:r>
            <w:r>
              <w:rPr>
                <w:spacing w:val="-2"/>
                <w:sz w:val="16"/>
              </w:rPr>
              <w:t>85.000,00</w:t>
            </w:r>
          </w:p>
        </w:tc>
      </w:tr>
    </w:tbl>
    <w:p w14:paraId="7CCE58BB">
      <w:pPr>
        <w:pStyle w:val="9"/>
        <w:spacing w:after="0"/>
        <w:rPr>
          <w:sz w:val="16"/>
        </w:rPr>
        <w:sectPr>
          <w:pgSz w:w="11910" w:h="16840"/>
          <w:pgMar w:top="2160" w:right="708" w:bottom="1860" w:left="850" w:header="708" w:footer="1674" w:gutter="0"/>
          <w:cols w:space="720" w:num="1"/>
        </w:sectPr>
      </w:pPr>
    </w:p>
    <w:p w14:paraId="5D1581A5">
      <w:pPr>
        <w:pStyle w:val="6"/>
        <w:jc w:val="left"/>
        <w:rPr>
          <w:sz w:val="20"/>
        </w:rPr>
      </w:pPr>
    </w:p>
    <w:p w14:paraId="62F574AF">
      <w:pPr>
        <w:pStyle w:val="6"/>
        <w:jc w:val="left"/>
        <w:rPr>
          <w:sz w:val="20"/>
        </w:rPr>
      </w:pPr>
    </w:p>
    <w:p w14:paraId="2670A5DC">
      <w:pPr>
        <w:pStyle w:val="6"/>
        <w:spacing w:before="64"/>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1"/>
        <w:gridCol w:w="823"/>
        <w:gridCol w:w="3260"/>
        <w:gridCol w:w="711"/>
        <w:gridCol w:w="850"/>
        <w:gridCol w:w="1419"/>
        <w:gridCol w:w="1415"/>
      </w:tblGrid>
      <w:tr w14:paraId="3892E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0" w:hRule="atLeast"/>
        </w:trPr>
        <w:tc>
          <w:tcPr>
            <w:tcW w:w="591" w:type="dxa"/>
            <w:tcBorders>
              <w:top w:val="nil"/>
            </w:tcBorders>
          </w:tcPr>
          <w:p w14:paraId="47BA93C9">
            <w:pPr>
              <w:pStyle w:val="9"/>
              <w:rPr>
                <w:sz w:val="16"/>
              </w:rPr>
            </w:pPr>
          </w:p>
          <w:p w14:paraId="641DB7FC">
            <w:pPr>
              <w:pStyle w:val="9"/>
              <w:rPr>
                <w:sz w:val="16"/>
              </w:rPr>
            </w:pPr>
          </w:p>
          <w:p w14:paraId="327B25E7">
            <w:pPr>
              <w:pStyle w:val="9"/>
              <w:rPr>
                <w:sz w:val="16"/>
              </w:rPr>
            </w:pPr>
          </w:p>
          <w:p w14:paraId="2C37313E">
            <w:pPr>
              <w:pStyle w:val="9"/>
              <w:rPr>
                <w:sz w:val="16"/>
              </w:rPr>
            </w:pPr>
          </w:p>
          <w:p w14:paraId="5D05EC7A">
            <w:pPr>
              <w:pStyle w:val="9"/>
              <w:rPr>
                <w:sz w:val="16"/>
              </w:rPr>
            </w:pPr>
          </w:p>
          <w:p w14:paraId="6D26B1C4">
            <w:pPr>
              <w:pStyle w:val="9"/>
              <w:spacing w:before="194"/>
              <w:rPr>
                <w:sz w:val="16"/>
              </w:rPr>
            </w:pPr>
          </w:p>
          <w:p w14:paraId="64AF02D2">
            <w:pPr>
              <w:pStyle w:val="9"/>
              <w:ind w:left="15" w:right="1"/>
              <w:jc w:val="center"/>
              <w:rPr>
                <w:sz w:val="16"/>
              </w:rPr>
            </w:pPr>
            <w:r>
              <w:rPr>
                <w:spacing w:val="-10"/>
                <w:sz w:val="16"/>
              </w:rPr>
              <w:t>8</w:t>
            </w:r>
          </w:p>
        </w:tc>
        <w:tc>
          <w:tcPr>
            <w:tcW w:w="823" w:type="dxa"/>
            <w:tcBorders>
              <w:top w:val="nil"/>
            </w:tcBorders>
          </w:tcPr>
          <w:p w14:paraId="66F333EA">
            <w:pPr>
              <w:pStyle w:val="9"/>
              <w:rPr>
                <w:sz w:val="16"/>
              </w:rPr>
            </w:pPr>
          </w:p>
          <w:p w14:paraId="7FBCAB7A">
            <w:pPr>
              <w:pStyle w:val="9"/>
              <w:rPr>
                <w:sz w:val="16"/>
              </w:rPr>
            </w:pPr>
          </w:p>
          <w:p w14:paraId="4AA97530">
            <w:pPr>
              <w:pStyle w:val="9"/>
              <w:rPr>
                <w:sz w:val="16"/>
              </w:rPr>
            </w:pPr>
          </w:p>
          <w:p w14:paraId="427EE047">
            <w:pPr>
              <w:pStyle w:val="9"/>
              <w:rPr>
                <w:sz w:val="16"/>
              </w:rPr>
            </w:pPr>
          </w:p>
          <w:p w14:paraId="01A35233">
            <w:pPr>
              <w:pStyle w:val="9"/>
              <w:rPr>
                <w:sz w:val="16"/>
              </w:rPr>
            </w:pPr>
          </w:p>
          <w:p w14:paraId="2CD7AA8A">
            <w:pPr>
              <w:pStyle w:val="9"/>
              <w:spacing w:before="194"/>
              <w:rPr>
                <w:sz w:val="16"/>
              </w:rPr>
            </w:pPr>
          </w:p>
          <w:p w14:paraId="63763F7C">
            <w:pPr>
              <w:pStyle w:val="9"/>
              <w:ind w:left="11"/>
              <w:jc w:val="center"/>
              <w:rPr>
                <w:sz w:val="16"/>
              </w:rPr>
            </w:pPr>
            <w:r>
              <w:rPr>
                <w:spacing w:val="-2"/>
                <w:sz w:val="16"/>
              </w:rPr>
              <w:t>428878</w:t>
            </w:r>
          </w:p>
        </w:tc>
        <w:tc>
          <w:tcPr>
            <w:tcW w:w="3260" w:type="dxa"/>
            <w:tcBorders>
              <w:top w:val="nil"/>
            </w:tcBorders>
          </w:tcPr>
          <w:p w14:paraId="78254243">
            <w:pPr>
              <w:pStyle w:val="9"/>
              <w:tabs>
                <w:tab w:val="left" w:pos="1520"/>
                <w:tab w:val="left" w:pos="1946"/>
                <w:tab w:val="left" w:pos="2669"/>
              </w:tabs>
              <w:spacing w:before="1"/>
              <w:ind w:left="143" w:right="103"/>
              <w:jc w:val="both"/>
              <w:rPr>
                <w:b/>
                <w:sz w:val="16"/>
              </w:rPr>
            </w:pPr>
            <w:r>
              <w:rPr>
                <w:spacing w:val="-2"/>
                <w:sz w:val="16"/>
              </w:rPr>
              <w:t>GRAMPEADOR</w:t>
            </w:r>
            <w:r>
              <w:rPr>
                <w:sz w:val="16"/>
              </w:rPr>
              <w:tab/>
            </w:r>
            <w:r>
              <w:rPr>
                <w:spacing w:val="-2"/>
                <w:sz w:val="16"/>
              </w:rPr>
              <w:t>CIRÚRGICO</w:t>
            </w:r>
            <w:r>
              <w:rPr>
                <w:sz w:val="16"/>
              </w:rPr>
              <w:tab/>
            </w:r>
            <w:r>
              <w:rPr>
                <w:spacing w:val="-2"/>
                <w:sz w:val="16"/>
              </w:rPr>
              <w:t>LINEAR</w:t>
            </w:r>
            <w:r>
              <w:rPr>
                <w:spacing w:val="40"/>
                <w:sz w:val="16"/>
              </w:rPr>
              <w:t xml:space="preserve"> </w:t>
            </w:r>
            <w:r>
              <w:rPr>
                <w:sz w:val="16"/>
              </w:rPr>
              <w:t>ENDOSCÓPICO TAMANHO*: CERCA DE 5MM,</w:t>
            </w:r>
            <w:r>
              <w:rPr>
                <w:spacing w:val="40"/>
                <w:sz w:val="16"/>
              </w:rPr>
              <w:t xml:space="preserve"> </w:t>
            </w:r>
            <w:r>
              <w:rPr>
                <w:spacing w:val="-2"/>
                <w:sz w:val="16"/>
              </w:rPr>
              <w:t>MATERIAL</w:t>
            </w:r>
            <w:r>
              <w:rPr>
                <w:spacing w:val="-5"/>
                <w:sz w:val="16"/>
              </w:rPr>
              <w:t xml:space="preserve"> </w:t>
            </w:r>
            <w:r>
              <w:rPr>
                <w:spacing w:val="-2"/>
                <w:sz w:val="16"/>
              </w:rPr>
              <w:t>GRAMPO:</w:t>
            </w:r>
            <w:r>
              <w:rPr>
                <w:spacing w:val="-3"/>
                <w:sz w:val="16"/>
              </w:rPr>
              <w:t xml:space="preserve"> </w:t>
            </w:r>
            <w:r>
              <w:rPr>
                <w:spacing w:val="-2"/>
                <w:sz w:val="16"/>
              </w:rPr>
              <w:t>CARREGADO</w:t>
            </w:r>
            <w:r>
              <w:rPr>
                <w:spacing w:val="-5"/>
                <w:sz w:val="16"/>
              </w:rPr>
              <w:t xml:space="preserve"> </w:t>
            </w:r>
            <w:r>
              <w:rPr>
                <w:spacing w:val="-2"/>
                <w:sz w:val="16"/>
              </w:rPr>
              <w:t>C/</w:t>
            </w:r>
            <w:r>
              <w:rPr>
                <w:spacing w:val="-8"/>
                <w:sz w:val="16"/>
              </w:rPr>
              <w:t xml:space="preserve"> </w:t>
            </w:r>
            <w:r>
              <w:rPr>
                <w:spacing w:val="-2"/>
                <w:sz w:val="16"/>
              </w:rPr>
              <w:t>GRAMPO</w:t>
            </w:r>
            <w:r>
              <w:rPr>
                <w:spacing w:val="40"/>
                <w:sz w:val="16"/>
              </w:rPr>
              <w:t xml:space="preserve"> </w:t>
            </w:r>
            <w:r>
              <w:rPr>
                <w:sz w:val="16"/>
              </w:rPr>
              <w:t>DE TITÂNIO, ESTERILIDADE*: ESTÉRIL,</w:t>
            </w:r>
            <w:r>
              <w:rPr>
                <w:spacing w:val="40"/>
                <w:sz w:val="16"/>
              </w:rPr>
              <w:t xml:space="preserve"> </w:t>
            </w:r>
            <w:r>
              <w:rPr>
                <w:spacing w:val="-2"/>
                <w:sz w:val="16"/>
              </w:rPr>
              <w:t>DESCARTÁVEL.</w:t>
            </w:r>
            <w:r>
              <w:rPr>
                <w:sz w:val="16"/>
              </w:rPr>
              <w:tab/>
            </w:r>
            <w:r>
              <w:rPr>
                <w:sz w:val="16"/>
              </w:rPr>
              <w:tab/>
            </w:r>
            <w:r>
              <w:rPr>
                <w:b/>
                <w:spacing w:val="-2"/>
                <w:sz w:val="16"/>
              </w:rPr>
              <w:t>CARACTERÍSTICAS</w:t>
            </w:r>
            <w:r>
              <w:rPr>
                <w:b/>
                <w:spacing w:val="40"/>
                <w:sz w:val="16"/>
              </w:rPr>
              <w:t xml:space="preserve"> </w:t>
            </w:r>
            <w:r>
              <w:rPr>
                <w:b/>
                <w:sz w:val="16"/>
              </w:rPr>
              <w:t>ADICIONAIS:</w:t>
            </w:r>
            <w:r>
              <w:rPr>
                <w:b/>
                <w:spacing w:val="32"/>
                <w:sz w:val="16"/>
              </w:rPr>
              <w:t xml:space="preserve"> </w:t>
            </w:r>
            <w:r>
              <w:rPr>
                <w:b/>
                <w:sz w:val="16"/>
              </w:rPr>
              <w:t>GRAMPEADOR,</w:t>
            </w:r>
            <w:r>
              <w:rPr>
                <w:b/>
                <w:spacing w:val="-5"/>
                <w:sz w:val="16"/>
              </w:rPr>
              <w:t xml:space="preserve"> </w:t>
            </w:r>
            <w:r>
              <w:rPr>
                <w:b/>
                <w:sz w:val="16"/>
              </w:rPr>
              <w:t>PARA</w:t>
            </w:r>
            <w:r>
              <w:rPr>
                <w:b/>
                <w:spacing w:val="-4"/>
                <w:sz w:val="16"/>
              </w:rPr>
              <w:t xml:space="preserve"> </w:t>
            </w:r>
            <w:r>
              <w:rPr>
                <w:b/>
                <w:sz w:val="16"/>
              </w:rPr>
              <w:t>FIXAÇÃO</w:t>
            </w:r>
            <w:r>
              <w:rPr>
                <w:b/>
                <w:spacing w:val="40"/>
                <w:sz w:val="16"/>
              </w:rPr>
              <w:t xml:space="preserve"> </w:t>
            </w:r>
            <w:r>
              <w:rPr>
                <w:b/>
                <w:sz w:val="16"/>
              </w:rPr>
              <w:t>DE TELAS, DESCARTÁVEL, ESTÉRIL,</w:t>
            </w:r>
            <w:r>
              <w:rPr>
                <w:b/>
                <w:spacing w:val="40"/>
                <w:sz w:val="16"/>
              </w:rPr>
              <w:t xml:space="preserve"> </w:t>
            </w:r>
            <w:r>
              <w:rPr>
                <w:b/>
                <w:sz w:val="16"/>
              </w:rPr>
              <w:t>CONTENDO 25 A 30 GRAMPOS, PRÉ</w:t>
            </w:r>
            <w:r>
              <w:rPr>
                <w:b/>
                <w:spacing w:val="40"/>
                <w:sz w:val="16"/>
              </w:rPr>
              <w:t xml:space="preserve"> </w:t>
            </w:r>
            <w:r>
              <w:rPr>
                <w:b/>
                <w:sz w:val="16"/>
              </w:rPr>
              <w:t>CARREGADOS, COM SINALIZAÇÃO DE</w:t>
            </w:r>
            <w:r>
              <w:rPr>
                <w:b/>
                <w:spacing w:val="40"/>
                <w:sz w:val="16"/>
              </w:rPr>
              <w:t xml:space="preserve"> </w:t>
            </w:r>
            <w:r>
              <w:rPr>
                <w:b/>
                <w:sz w:val="16"/>
              </w:rPr>
              <w:t>CONTAGEM DE GRAMPOS. EMBALAGEM:</w:t>
            </w:r>
            <w:r>
              <w:rPr>
                <w:b/>
                <w:spacing w:val="40"/>
                <w:sz w:val="16"/>
              </w:rPr>
              <w:t xml:space="preserve"> </w:t>
            </w:r>
            <w:r>
              <w:rPr>
                <w:b/>
                <w:sz w:val="16"/>
              </w:rPr>
              <w:t>PAPEL ALUMINIZADO OU PAPEL GRAU</w:t>
            </w:r>
            <w:r>
              <w:rPr>
                <w:b/>
                <w:spacing w:val="40"/>
                <w:sz w:val="16"/>
              </w:rPr>
              <w:t xml:space="preserve"> </w:t>
            </w:r>
            <w:r>
              <w:rPr>
                <w:b/>
                <w:sz w:val="16"/>
              </w:rPr>
              <w:t>CIRÚRGICO E FILME TERMOPLÁSTICO,</w:t>
            </w:r>
            <w:r>
              <w:rPr>
                <w:b/>
                <w:spacing w:val="40"/>
                <w:sz w:val="16"/>
              </w:rPr>
              <w:t xml:space="preserve"> </w:t>
            </w:r>
            <w:r>
              <w:rPr>
                <w:b/>
                <w:spacing w:val="-2"/>
                <w:sz w:val="16"/>
              </w:rPr>
              <w:t>ABERTURA</w:t>
            </w:r>
          </w:p>
          <w:p w14:paraId="471686B0">
            <w:pPr>
              <w:pStyle w:val="9"/>
              <w:spacing w:line="195" w:lineRule="exact"/>
              <w:ind w:left="69"/>
              <w:jc w:val="both"/>
              <w:rPr>
                <w:b/>
                <w:sz w:val="16"/>
              </w:rPr>
            </w:pPr>
            <w:r>
              <w:rPr>
                <w:b/>
                <w:sz w:val="16"/>
              </w:rPr>
              <w:t>EM</w:t>
            </w:r>
            <w:r>
              <w:rPr>
                <w:b/>
                <w:spacing w:val="72"/>
                <w:sz w:val="16"/>
              </w:rPr>
              <w:t xml:space="preserve">   </w:t>
            </w:r>
            <w:r>
              <w:rPr>
                <w:b/>
                <w:sz w:val="16"/>
              </w:rPr>
              <w:t>PÉTALA.</w:t>
            </w:r>
            <w:r>
              <w:rPr>
                <w:b/>
                <w:spacing w:val="73"/>
                <w:sz w:val="16"/>
              </w:rPr>
              <w:t xml:space="preserve">   </w:t>
            </w:r>
            <w:r>
              <w:rPr>
                <w:b/>
                <w:sz w:val="16"/>
              </w:rPr>
              <w:t>PARA</w:t>
            </w:r>
            <w:r>
              <w:rPr>
                <w:b/>
                <w:spacing w:val="74"/>
                <w:sz w:val="16"/>
              </w:rPr>
              <w:t xml:space="preserve">   </w:t>
            </w:r>
            <w:r>
              <w:rPr>
                <w:b/>
                <w:spacing w:val="-2"/>
                <w:sz w:val="16"/>
              </w:rPr>
              <w:t>HERNIORRAFIA</w:t>
            </w:r>
          </w:p>
          <w:p w14:paraId="07D5CDE9">
            <w:pPr>
              <w:pStyle w:val="9"/>
              <w:spacing w:line="175" w:lineRule="exact"/>
              <w:ind w:left="69"/>
              <w:jc w:val="both"/>
              <w:rPr>
                <w:b/>
                <w:sz w:val="16"/>
              </w:rPr>
            </w:pPr>
            <w:r>
              <w:rPr>
                <w:b/>
                <w:spacing w:val="-2"/>
                <w:sz w:val="16"/>
              </w:rPr>
              <w:t>LAPAROSCÓPICA.</w:t>
            </w:r>
            <w:r>
              <w:rPr>
                <w:b/>
                <w:spacing w:val="-4"/>
                <w:sz w:val="16"/>
              </w:rPr>
              <w:t xml:space="preserve"> </w:t>
            </w:r>
            <w:r>
              <w:rPr>
                <w:b/>
                <w:spacing w:val="-2"/>
                <w:sz w:val="16"/>
              </w:rPr>
              <w:t>CONSIDERAR</w:t>
            </w:r>
            <w:r>
              <w:rPr>
                <w:b/>
                <w:spacing w:val="-3"/>
                <w:sz w:val="16"/>
              </w:rPr>
              <w:t xml:space="preserve"> </w:t>
            </w:r>
            <w:r>
              <w:rPr>
                <w:b/>
                <w:spacing w:val="-2"/>
                <w:sz w:val="16"/>
              </w:rPr>
              <w:t>INABSORVÍVEL.</w:t>
            </w:r>
          </w:p>
        </w:tc>
        <w:tc>
          <w:tcPr>
            <w:tcW w:w="711" w:type="dxa"/>
            <w:tcBorders>
              <w:top w:val="nil"/>
            </w:tcBorders>
          </w:tcPr>
          <w:p w14:paraId="5F4B89BF">
            <w:pPr>
              <w:pStyle w:val="9"/>
              <w:rPr>
                <w:sz w:val="16"/>
              </w:rPr>
            </w:pPr>
          </w:p>
          <w:p w14:paraId="22CC641C">
            <w:pPr>
              <w:pStyle w:val="9"/>
              <w:rPr>
                <w:sz w:val="16"/>
              </w:rPr>
            </w:pPr>
          </w:p>
          <w:p w14:paraId="72EBA001">
            <w:pPr>
              <w:pStyle w:val="9"/>
              <w:rPr>
                <w:sz w:val="16"/>
              </w:rPr>
            </w:pPr>
          </w:p>
          <w:p w14:paraId="037F9988">
            <w:pPr>
              <w:pStyle w:val="9"/>
              <w:rPr>
                <w:sz w:val="16"/>
              </w:rPr>
            </w:pPr>
          </w:p>
          <w:p w14:paraId="02936871">
            <w:pPr>
              <w:pStyle w:val="9"/>
              <w:rPr>
                <w:sz w:val="16"/>
              </w:rPr>
            </w:pPr>
          </w:p>
          <w:p w14:paraId="2B139F1D">
            <w:pPr>
              <w:pStyle w:val="9"/>
              <w:spacing w:before="194"/>
              <w:rPr>
                <w:sz w:val="16"/>
              </w:rPr>
            </w:pPr>
          </w:p>
          <w:p w14:paraId="317DA6B8">
            <w:pPr>
              <w:pStyle w:val="9"/>
              <w:ind w:left="11"/>
              <w:jc w:val="center"/>
              <w:rPr>
                <w:sz w:val="16"/>
              </w:rPr>
            </w:pPr>
            <w:r>
              <w:rPr>
                <w:spacing w:val="-5"/>
                <w:sz w:val="16"/>
              </w:rPr>
              <w:t>UND</w:t>
            </w:r>
          </w:p>
        </w:tc>
        <w:tc>
          <w:tcPr>
            <w:tcW w:w="850" w:type="dxa"/>
            <w:tcBorders>
              <w:top w:val="nil"/>
            </w:tcBorders>
          </w:tcPr>
          <w:p w14:paraId="68E481EA">
            <w:pPr>
              <w:pStyle w:val="9"/>
              <w:rPr>
                <w:sz w:val="16"/>
              </w:rPr>
            </w:pPr>
          </w:p>
          <w:p w14:paraId="0CA058AF">
            <w:pPr>
              <w:pStyle w:val="9"/>
              <w:rPr>
                <w:sz w:val="16"/>
              </w:rPr>
            </w:pPr>
          </w:p>
          <w:p w14:paraId="476E7269">
            <w:pPr>
              <w:pStyle w:val="9"/>
              <w:rPr>
                <w:sz w:val="16"/>
              </w:rPr>
            </w:pPr>
          </w:p>
          <w:p w14:paraId="6301DAEC">
            <w:pPr>
              <w:pStyle w:val="9"/>
              <w:rPr>
                <w:sz w:val="16"/>
              </w:rPr>
            </w:pPr>
          </w:p>
          <w:p w14:paraId="4664E031">
            <w:pPr>
              <w:pStyle w:val="9"/>
              <w:rPr>
                <w:sz w:val="16"/>
              </w:rPr>
            </w:pPr>
          </w:p>
          <w:p w14:paraId="71E37D12">
            <w:pPr>
              <w:pStyle w:val="9"/>
              <w:spacing w:before="194"/>
              <w:rPr>
                <w:sz w:val="16"/>
              </w:rPr>
            </w:pPr>
          </w:p>
          <w:p w14:paraId="0FFEA8B5">
            <w:pPr>
              <w:pStyle w:val="9"/>
              <w:ind w:left="10" w:right="2"/>
              <w:jc w:val="center"/>
              <w:rPr>
                <w:sz w:val="16"/>
              </w:rPr>
            </w:pPr>
            <w:r>
              <w:rPr>
                <w:spacing w:val="-5"/>
                <w:sz w:val="16"/>
              </w:rPr>
              <w:t>20</w:t>
            </w:r>
          </w:p>
        </w:tc>
        <w:tc>
          <w:tcPr>
            <w:tcW w:w="1419" w:type="dxa"/>
          </w:tcPr>
          <w:p w14:paraId="46EACF74">
            <w:pPr>
              <w:pStyle w:val="9"/>
              <w:rPr>
                <w:sz w:val="16"/>
              </w:rPr>
            </w:pPr>
          </w:p>
          <w:p w14:paraId="0BE6B3F1">
            <w:pPr>
              <w:pStyle w:val="9"/>
              <w:rPr>
                <w:sz w:val="16"/>
              </w:rPr>
            </w:pPr>
          </w:p>
          <w:p w14:paraId="504C389E">
            <w:pPr>
              <w:pStyle w:val="9"/>
              <w:rPr>
                <w:sz w:val="16"/>
              </w:rPr>
            </w:pPr>
          </w:p>
          <w:p w14:paraId="2E26937E">
            <w:pPr>
              <w:pStyle w:val="9"/>
              <w:rPr>
                <w:sz w:val="16"/>
              </w:rPr>
            </w:pPr>
          </w:p>
          <w:p w14:paraId="0AB9C35D">
            <w:pPr>
              <w:pStyle w:val="9"/>
              <w:rPr>
                <w:sz w:val="16"/>
              </w:rPr>
            </w:pPr>
          </w:p>
          <w:p w14:paraId="797984F7">
            <w:pPr>
              <w:pStyle w:val="9"/>
              <w:spacing w:before="194"/>
              <w:rPr>
                <w:sz w:val="16"/>
              </w:rPr>
            </w:pPr>
          </w:p>
          <w:p w14:paraId="365BF42F">
            <w:pPr>
              <w:pStyle w:val="9"/>
              <w:tabs>
                <w:tab w:val="left" w:pos="560"/>
              </w:tabs>
              <w:ind w:left="104"/>
              <w:rPr>
                <w:sz w:val="16"/>
              </w:rPr>
            </w:pPr>
            <w:r>
              <w:rPr>
                <w:spacing w:val="-5"/>
                <w:sz w:val="16"/>
              </w:rPr>
              <w:t>R$</w:t>
            </w:r>
            <w:r>
              <w:rPr>
                <w:sz w:val="16"/>
              </w:rPr>
              <w:tab/>
            </w:r>
            <w:r>
              <w:rPr>
                <w:spacing w:val="-2"/>
                <w:sz w:val="16"/>
              </w:rPr>
              <w:t>1.700,00</w:t>
            </w:r>
          </w:p>
        </w:tc>
        <w:tc>
          <w:tcPr>
            <w:tcW w:w="1415" w:type="dxa"/>
          </w:tcPr>
          <w:p w14:paraId="63165CCE">
            <w:pPr>
              <w:pStyle w:val="9"/>
              <w:rPr>
                <w:sz w:val="16"/>
              </w:rPr>
            </w:pPr>
          </w:p>
          <w:p w14:paraId="3830F3AE">
            <w:pPr>
              <w:pStyle w:val="9"/>
              <w:rPr>
                <w:sz w:val="16"/>
              </w:rPr>
            </w:pPr>
          </w:p>
          <w:p w14:paraId="5E9AB2C3">
            <w:pPr>
              <w:pStyle w:val="9"/>
              <w:rPr>
                <w:sz w:val="16"/>
              </w:rPr>
            </w:pPr>
          </w:p>
          <w:p w14:paraId="31CE9D2A">
            <w:pPr>
              <w:pStyle w:val="9"/>
              <w:rPr>
                <w:sz w:val="16"/>
              </w:rPr>
            </w:pPr>
          </w:p>
          <w:p w14:paraId="77459ED8">
            <w:pPr>
              <w:pStyle w:val="9"/>
              <w:rPr>
                <w:sz w:val="16"/>
              </w:rPr>
            </w:pPr>
          </w:p>
          <w:p w14:paraId="3856E8BC">
            <w:pPr>
              <w:pStyle w:val="9"/>
              <w:spacing w:before="194"/>
              <w:rPr>
                <w:sz w:val="16"/>
              </w:rPr>
            </w:pPr>
          </w:p>
          <w:p w14:paraId="4D73AE90">
            <w:pPr>
              <w:pStyle w:val="9"/>
              <w:tabs>
                <w:tab w:val="left" w:pos="488"/>
              </w:tabs>
              <w:ind w:left="104"/>
              <w:rPr>
                <w:sz w:val="16"/>
              </w:rPr>
            </w:pPr>
            <w:r>
              <w:rPr>
                <w:spacing w:val="-5"/>
                <w:sz w:val="16"/>
              </w:rPr>
              <w:t>R$</w:t>
            </w:r>
            <w:r>
              <w:rPr>
                <w:sz w:val="16"/>
              </w:rPr>
              <w:tab/>
            </w:r>
            <w:r>
              <w:rPr>
                <w:spacing w:val="-2"/>
                <w:sz w:val="16"/>
              </w:rPr>
              <w:t>34.000,00</w:t>
            </w:r>
          </w:p>
        </w:tc>
      </w:tr>
      <w:tr w14:paraId="1F6BA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8" w:hRule="atLeast"/>
        </w:trPr>
        <w:tc>
          <w:tcPr>
            <w:tcW w:w="591" w:type="dxa"/>
          </w:tcPr>
          <w:p w14:paraId="4C737FAE">
            <w:pPr>
              <w:pStyle w:val="9"/>
              <w:rPr>
                <w:sz w:val="16"/>
              </w:rPr>
            </w:pPr>
          </w:p>
          <w:p w14:paraId="79512478">
            <w:pPr>
              <w:pStyle w:val="9"/>
              <w:rPr>
                <w:sz w:val="16"/>
              </w:rPr>
            </w:pPr>
          </w:p>
          <w:p w14:paraId="0F8A88A8">
            <w:pPr>
              <w:pStyle w:val="9"/>
              <w:rPr>
                <w:sz w:val="16"/>
              </w:rPr>
            </w:pPr>
          </w:p>
          <w:p w14:paraId="6B64531F">
            <w:pPr>
              <w:pStyle w:val="9"/>
              <w:rPr>
                <w:sz w:val="16"/>
              </w:rPr>
            </w:pPr>
          </w:p>
          <w:p w14:paraId="4ED15796">
            <w:pPr>
              <w:pStyle w:val="9"/>
              <w:rPr>
                <w:sz w:val="16"/>
              </w:rPr>
            </w:pPr>
          </w:p>
          <w:p w14:paraId="77109E69">
            <w:pPr>
              <w:pStyle w:val="9"/>
              <w:rPr>
                <w:sz w:val="16"/>
              </w:rPr>
            </w:pPr>
          </w:p>
          <w:p w14:paraId="6F20FFBF">
            <w:pPr>
              <w:pStyle w:val="9"/>
              <w:rPr>
                <w:sz w:val="16"/>
              </w:rPr>
            </w:pPr>
          </w:p>
          <w:p w14:paraId="71CD47CC">
            <w:pPr>
              <w:pStyle w:val="9"/>
              <w:rPr>
                <w:sz w:val="16"/>
              </w:rPr>
            </w:pPr>
          </w:p>
          <w:p w14:paraId="6538055E">
            <w:pPr>
              <w:pStyle w:val="9"/>
              <w:rPr>
                <w:sz w:val="16"/>
              </w:rPr>
            </w:pPr>
          </w:p>
          <w:p w14:paraId="3ADE48CA">
            <w:pPr>
              <w:pStyle w:val="9"/>
              <w:spacing w:before="97"/>
              <w:rPr>
                <w:sz w:val="16"/>
              </w:rPr>
            </w:pPr>
          </w:p>
          <w:p w14:paraId="522CA0EF">
            <w:pPr>
              <w:pStyle w:val="9"/>
              <w:ind w:left="15" w:right="1"/>
              <w:jc w:val="center"/>
              <w:rPr>
                <w:sz w:val="16"/>
              </w:rPr>
            </w:pPr>
            <w:r>
              <w:rPr>
                <w:spacing w:val="-10"/>
                <w:sz w:val="16"/>
              </w:rPr>
              <w:t>9</w:t>
            </w:r>
          </w:p>
        </w:tc>
        <w:tc>
          <w:tcPr>
            <w:tcW w:w="823" w:type="dxa"/>
          </w:tcPr>
          <w:p w14:paraId="786799E4">
            <w:pPr>
              <w:pStyle w:val="9"/>
              <w:rPr>
                <w:sz w:val="16"/>
              </w:rPr>
            </w:pPr>
          </w:p>
          <w:p w14:paraId="4820AA78">
            <w:pPr>
              <w:pStyle w:val="9"/>
              <w:rPr>
                <w:sz w:val="16"/>
              </w:rPr>
            </w:pPr>
          </w:p>
          <w:p w14:paraId="5C109E15">
            <w:pPr>
              <w:pStyle w:val="9"/>
              <w:rPr>
                <w:sz w:val="16"/>
              </w:rPr>
            </w:pPr>
          </w:p>
          <w:p w14:paraId="32994B13">
            <w:pPr>
              <w:pStyle w:val="9"/>
              <w:rPr>
                <w:sz w:val="16"/>
              </w:rPr>
            </w:pPr>
          </w:p>
          <w:p w14:paraId="606CB20E">
            <w:pPr>
              <w:pStyle w:val="9"/>
              <w:rPr>
                <w:sz w:val="16"/>
              </w:rPr>
            </w:pPr>
          </w:p>
          <w:p w14:paraId="09505802">
            <w:pPr>
              <w:pStyle w:val="9"/>
              <w:rPr>
                <w:sz w:val="16"/>
              </w:rPr>
            </w:pPr>
          </w:p>
          <w:p w14:paraId="1E15857C">
            <w:pPr>
              <w:pStyle w:val="9"/>
              <w:rPr>
                <w:sz w:val="16"/>
              </w:rPr>
            </w:pPr>
          </w:p>
          <w:p w14:paraId="02112CF7">
            <w:pPr>
              <w:pStyle w:val="9"/>
              <w:rPr>
                <w:sz w:val="16"/>
              </w:rPr>
            </w:pPr>
          </w:p>
          <w:p w14:paraId="238A37C6">
            <w:pPr>
              <w:pStyle w:val="9"/>
              <w:rPr>
                <w:sz w:val="16"/>
              </w:rPr>
            </w:pPr>
          </w:p>
          <w:p w14:paraId="5DA89A91">
            <w:pPr>
              <w:pStyle w:val="9"/>
              <w:spacing w:before="97"/>
              <w:rPr>
                <w:sz w:val="16"/>
              </w:rPr>
            </w:pPr>
          </w:p>
          <w:p w14:paraId="0DE2A794">
            <w:pPr>
              <w:pStyle w:val="9"/>
              <w:ind w:left="11"/>
              <w:jc w:val="center"/>
              <w:rPr>
                <w:sz w:val="16"/>
              </w:rPr>
            </w:pPr>
            <w:r>
              <w:rPr>
                <w:spacing w:val="-2"/>
                <w:sz w:val="16"/>
              </w:rPr>
              <w:t>476573</w:t>
            </w:r>
          </w:p>
        </w:tc>
        <w:tc>
          <w:tcPr>
            <w:tcW w:w="3260" w:type="dxa"/>
          </w:tcPr>
          <w:p w14:paraId="758BE1DD">
            <w:pPr>
              <w:pStyle w:val="9"/>
              <w:tabs>
                <w:tab w:val="left" w:pos="1082"/>
                <w:tab w:val="left" w:pos="1163"/>
                <w:tab w:val="left" w:pos="1279"/>
                <w:tab w:val="left" w:pos="1344"/>
                <w:tab w:val="left" w:pos="1577"/>
                <w:tab w:val="left" w:pos="1622"/>
                <w:tab w:val="left" w:pos="1754"/>
                <w:tab w:val="left" w:pos="1961"/>
                <w:tab w:val="left" w:pos="2069"/>
                <w:tab w:val="left" w:pos="2148"/>
                <w:tab w:val="left" w:pos="2184"/>
                <w:tab w:val="left" w:pos="2402"/>
                <w:tab w:val="left" w:pos="2477"/>
                <w:tab w:val="left" w:pos="2598"/>
                <w:tab w:val="left" w:pos="2820"/>
                <w:tab w:val="left" w:pos="2928"/>
              </w:tabs>
              <w:spacing w:before="3"/>
              <w:ind w:left="143" w:right="103"/>
              <w:rPr>
                <w:b/>
                <w:sz w:val="16"/>
              </w:rPr>
            </w:pPr>
            <w:r>
              <w:rPr>
                <w:sz w:val="16"/>
              </w:rPr>
              <w:t>TELA</w:t>
            </w:r>
            <w:r>
              <w:rPr>
                <w:spacing w:val="40"/>
                <w:sz w:val="16"/>
              </w:rPr>
              <w:t xml:space="preserve"> </w:t>
            </w:r>
            <w:r>
              <w:rPr>
                <w:sz w:val="16"/>
              </w:rPr>
              <w:t>CIRÚRGICA</w:t>
            </w:r>
            <w:r>
              <w:rPr>
                <w:spacing w:val="40"/>
                <w:sz w:val="16"/>
              </w:rPr>
              <w:t xml:space="preserve"> </w:t>
            </w:r>
            <w:r>
              <w:rPr>
                <w:sz w:val="16"/>
              </w:rPr>
              <w:t>MODELO:</w:t>
            </w:r>
            <w:r>
              <w:rPr>
                <w:spacing w:val="40"/>
                <w:sz w:val="16"/>
              </w:rPr>
              <w:t xml:space="preserve"> </w:t>
            </w:r>
            <w:r>
              <w:rPr>
                <w:sz w:val="16"/>
              </w:rPr>
              <w:t>IMPLANTÁVEL,</w:t>
            </w:r>
            <w:r>
              <w:rPr>
                <w:spacing w:val="40"/>
                <w:sz w:val="16"/>
              </w:rPr>
              <w:t xml:space="preserve"> </w:t>
            </w:r>
            <w:r>
              <w:rPr>
                <w:sz w:val="16"/>
              </w:rPr>
              <w:t>MATERIAL:</w:t>
            </w:r>
            <w:r>
              <w:rPr>
                <w:spacing w:val="40"/>
                <w:sz w:val="16"/>
              </w:rPr>
              <w:t xml:space="preserve"> </w:t>
            </w:r>
            <w:r>
              <w:rPr>
                <w:sz w:val="16"/>
              </w:rPr>
              <w:t>MONOFILAMENTO</w:t>
            </w:r>
            <w:r>
              <w:rPr>
                <w:spacing w:val="40"/>
                <w:sz w:val="16"/>
              </w:rPr>
              <w:t xml:space="preserve"> </w:t>
            </w:r>
            <w:r>
              <w:rPr>
                <w:sz w:val="16"/>
              </w:rPr>
              <w:t>DE</w:t>
            </w:r>
            <w:r>
              <w:rPr>
                <w:spacing w:val="40"/>
                <w:sz w:val="16"/>
              </w:rPr>
              <w:t xml:space="preserve"> </w:t>
            </w:r>
            <w:r>
              <w:rPr>
                <w:spacing w:val="-2"/>
                <w:sz w:val="16"/>
              </w:rPr>
              <w:t>POLIPROPILENO,</w:t>
            </w:r>
            <w:r>
              <w:rPr>
                <w:sz w:val="16"/>
              </w:rPr>
              <w:tab/>
            </w:r>
            <w:r>
              <w:rPr>
                <w:sz w:val="16"/>
              </w:rPr>
              <w:tab/>
            </w:r>
            <w:r>
              <w:rPr>
                <w:sz w:val="16"/>
              </w:rPr>
              <w:tab/>
            </w:r>
            <w:r>
              <w:rPr>
                <w:sz w:val="16"/>
              </w:rPr>
              <w:tab/>
            </w:r>
            <w:r>
              <w:rPr>
                <w:spacing w:val="-18"/>
                <w:sz w:val="16"/>
              </w:rPr>
              <w:t xml:space="preserve"> </w:t>
            </w:r>
            <w:r>
              <w:rPr>
                <w:sz w:val="16"/>
              </w:rPr>
              <w:t>APLICAÇÃO:</w:t>
            </w:r>
            <w:r>
              <w:rPr>
                <w:sz w:val="16"/>
              </w:rPr>
              <w:tab/>
            </w:r>
            <w:r>
              <w:rPr>
                <w:sz w:val="16"/>
              </w:rPr>
              <w:tab/>
            </w:r>
            <w:r>
              <w:rPr>
                <w:sz w:val="16"/>
              </w:rPr>
              <w:tab/>
            </w:r>
            <w:r>
              <w:rPr>
                <w:spacing w:val="-18"/>
                <w:sz w:val="16"/>
              </w:rPr>
              <w:t xml:space="preserve"> </w:t>
            </w:r>
            <w:r>
              <w:rPr>
                <w:spacing w:val="-2"/>
                <w:sz w:val="16"/>
              </w:rPr>
              <w:t>NÃO</w:t>
            </w:r>
            <w:r>
              <w:rPr>
                <w:spacing w:val="40"/>
                <w:sz w:val="16"/>
              </w:rPr>
              <w:t xml:space="preserve"> </w:t>
            </w:r>
            <w:r>
              <w:rPr>
                <w:sz w:val="16"/>
              </w:rPr>
              <w:t>ABSORVÍVEL,</w:t>
            </w:r>
            <w:r>
              <w:rPr>
                <w:spacing w:val="40"/>
                <w:sz w:val="16"/>
              </w:rPr>
              <w:t xml:space="preserve"> </w:t>
            </w:r>
            <w:r>
              <w:rPr>
                <w:sz w:val="16"/>
              </w:rPr>
              <w:t>DIMENSÕES:</w:t>
            </w:r>
            <w:r>
              <w:rPr>
                <w:spacing w:val="40"/>
                <w:sz w:val="16"/>
              </w:rPr>
              <w:t xml:space="preserve"> </w:t>
            </w:r>
            <w:r>
              <w:rPr>
                <w:sz w:val="16"/>
              </w:rPr>
              <w:t>CERCA</w:t>
            </w:r>
            <w:r>
              <w:rPr>
                <w:spacing w:val="40"/>
                <w:sz w:val="16"/>
              </w:rPr>
              <w:t xml:space="preserve"> </w:t>
            </w:r>
            <w:r>
              <w:rPr>
                <w:sz w:val="16"/>
              </w:rPr>
              <w:t>DE</w:t>
            </w:r>
            <w:r>
              <w:rPr>
                <w:spacing w:val="40"/>
                <w:sz w:val="16"/>
              </w:rPr>
              <w:t xml:space="preserve"> </w:t>
            </w:r>
            <w:r>
              <w:rPr>
                <w:sz w:val="16"/>
              </w:rPr>
              <w:t>10</w:t>
            </w:r>
            <w:r>
              <w:rPr>
                <w:spacing w:val="40"/>
                <w:sz w:val="16"/>
              </w:rPr>
              <w:t xml:space="preserve"> </w:t>
            </w:r>
            <w:r>
              <w:rPr>
                <w:sz w:val="16"/>
              </w:rPr>
              <w:t>X</w:t>
            </w:r>
            <w:r>
              <w:rPr>
                <w:spacing w:val="40"/>
                <w:sz w:val="16"/>
              </w:rPr>
              <w:t xml:space="preserve"> </w:t>
            </w:r>
            <w:r>
              <w:rPr>
                <w:spacing w:val="-2"/>
                <w:sz w:val="16"/>
              </w:rPr>
              <w:t>15CM,</w:t>
            </w:r>
            <w:r>
              <w:rPr>
                <w:sz w:val="16"/>
              </w:rPr>
              <w:tab/>
            </w:r>
            <w:r>
              <w:rPr>
                <w:spacing w:val="-18"/>
                <w:sz w:val="16"/>
              </w:rPr>
              <w:t xml:space="preserve"> </w:t>
            </w:r>
            <w:r>
              <w:rPr>
                <w:sz w:val="16"/>
              </w:rPr>
              <w:t>ESTERILIDADE:</w:t>
            </w:r>
            <w:r>
              <w:rPr>
                <w:sz w:val="16"/>
              </w:rPr>
              <w:tab/>
            </w:r>
            <w:r>
              <w:rPr>
                <w:sz w:val="16"/>
              </w:rPr>
              <w:tab/>
            </w:r>
            <w:r>
              <w:rPr>
                <w:sz w:val="16"/>
              </w:rPr>
              <w:tab/>
            </w:r>
            <w:r>
              <w:rPr>
                <w:sz w:val="16"/>
              </w:rPr>
              <w:tab/>
            </w:r>
            <w:r>
              <w:rPr>
                <w:sz w:val="16"/>
              </w:rPr>
              <w:tab/>
            </w:r>
            <w:r>
              <w:rPr>
                <w:sz w:val="16"/>
              </w:rPr>
              <w:tab/>
            </w:r>
            <w:r>
              <w:rPr>
                <w:spacing w:val="-2"/>
                <w:sz w:val="16"/>
              </w:rPr>
              <w:t>ESTÉRIL.</w:t>
            </w:r>
            <w:r>
              <w:rPr>
                <w:spacing w:val="40"/>
                <w:sz w:val="16"/>
              </w:rPr>
              <w:t xml:space="preserve"> </w:t>
            </w:r>
            <w:r>
              <w:rPr>
                <w:b/>
                <w:spacing w:val="-2"/>
                <w:sz w:val="16"/>
              </w:rPr>
              <w:t>CARACTERÍSTICAS</w:t>
            </w:r>
            <w:r>
              <w:rPr>
                <w:b/>
                <w:sz w:val="16"/>
              </w:rPr>
              <w:tab/>
            </w:r>
            <w:r>
              <w:rPr>
                <w:b/>
                <w:sz w:val="16"/>
              </w:rPr>
              <w:tab/>
            </w:r>
            <w:r>
              <w:rPr>
                <w:b/>
                <w:sz w:val="16"/>
              </w:rPr>
              <w:tab/>
            </w:r>
            <w:r>
              <w:rPr>
                <w:b/>
                <w:spacing w:val="-22"/>
                <w:sz w:val="16"/>
              </w:rPr>
              <w:t xml:space="preserve"> </w:t>
            </w:r>
            <w:r>
              <w:rPr>
                <w:b/>
                <w:sz w:val="16"/>
              </w:rPr>
              <w:t>ADICIONAIS:</w:t>
            </w:r>
            <w:r>
              <w:rPr>
                <w:b/>
                <w:sz w:val="16"/>
              </w:rPr>
              <w:tab/>
            </w:r>
            <w:r>
              <w:rPr>
                <w:b/>
                <w:sz w:val="16"/>
              </w:rPr>
              <w:tab/>
            </w:r>
            <w:r>
              <w:rPr>
                <w:b/>
                <w:spacing w:val="-4"/>
                <w:sz w:val="16"/>
              </w:rPr>
              <w:t>TELA</w:t>
            </w:r>
            <w:r>
              <w:rPr>
                <w:b/>
                <w:spacing w:val="40"/>
                <w:sz w:val="16"/>
              </w:rPr>
              <w:t xml:space="preserve"> </w:t>
            </w:r>
            <w:r>
              <w:rPr>
                <w:b/>
                <w:spacing w:val="-2"/>
                <w:sz w:val="16"/>
              </w:rPr>
              <w:t>TRIDIMENSIONAL</w:t>
            </w:r>
            <w:r>
              <w:rPr>
                <w:b/>
                <w:sz w:val="16"/>
              </w:rPr>
              <w:tab/>
            </w:r>
            <w:r>
              <w:rPr>
                <w:b/>
                <w:sz w:val="16"/>
              </w:rPr>
              <w:tab/>
            </w:r>
            <w:r>
              <w:rPr>
                <w:b/>
                <w:spacing w:val="-6"/>
                <w:sz w:val="16"/>
              </w:rPr>
              <w:t>DE</w:t>
            </w:r>
            <w:r>
              <w:rPr>
                <w:b/>
                <w:sz w:val="16"/>
              </w:rPr>
              <w:tab/>
            </w:r>
            <w:r>
              <w:rPr>
                <w:b/>
                <w:sz w:val="16"/>
              </w:rPr>
              <w:tab/>
            </w:r>
            <w:r>
              <w:rPr>
                <w:b/>
                <w:sz w:val="16"/>
              </w:rPr>
              <w:tab/>
            </w:r>
            <w:r>
              <w:rPr>
                <w:b/>
                <w:spacing w:val="-2"/>
                <w:sz w:val="16"/>
              </w:rPr>
              <w:t>POLIPROPILENO</w:t>
            </w:r>
            <w:r>
              <w:rPr>
                <w:b/>
                <w:spacing w:val="40"/>
                <w:sz w:val="16"/>
              </w:rPr>
              <w:t xml:space="preserve"> </w:t>
            </w:r>
            <w:r>
              <w:rPr>
                <w:b/>
                <w:sz w:val="16"/>
              </w:rPr>
              <w:t>MONOFILAMENTAR</w:t>
            </w:r>
            <w:r>
              <w:rPr>
                <w:b/>
                <w:spacing w:val="38"/>
                <w:sz w:val="16"/>
              </w:rPr>
              <w:t xml:space="preserve"> </w:t>
            </w:r>
            <w:r>
              <w:rPr>
                <w:b/>
                <w:sz w:val="16"/>
              </w:rPr>
              <w:t>DE</w:t>
            </w:r>
            <w:r>
              <w:rPr>
                <w:b/>
                <w:spacing w:val="34"/>
                <w:sz w:val="16"/>
              </w:rPr>
              <w:t xml:space="preserve"> </w:t>
            </w:r>
            <w:r>
              <w:rPr>
                <w:b/>
                <w:sz w:val="16"/>
              </w:rPr>
              <w:t>ALTA</w:t>
            </w:r>
            <w:r>
              <w:rPr>
                <w:b/>
                <w:spacing w:val="34"/>
                <w:sz w:val="16"/>
              </w:rPr>
              <w:t xml:space="preserve"> </w:t>
            </w:r>
            <w:r>
              <w:rPr>
                <w:b/>
                <w:sz w:val="16"/>
              </w:rPr>
              <w:t>GRAMATURA</w:t>
            </w:r>
            <w:r>
              <w:rPr>
                <w:b/>
                <w:spacing w:val="40"/>
                <w:sz w:val="16"/>
              </w:rPr>
              <w:t xml:space="preserve"> </w:t>
            </w:r>
            <w:r>
              <w:rPr>
                <w:b/>
                <w:spacing w:val="-2"/>
                <w:sz w:val="16"/>
              </w:rPr>
              <w:t>DESCARTÁVEL</w:t>
            </w:r>
            <w:r>
              <w:rPr>
                <w:b/>
                <w:sz w:val="16"/>
              </w:rPr>
              <w:tab/>
            </w:r>
            <w:r>
              <w:rPr>
                <w:b/>
                <w:sz w:val="16"/>
              </w:rPr>
              <w:tab/>
            </w:r>
            <w:r>
              <w:rPr>
                <w:b/>
                <w:sz w:val="16"/>
              </w:rPr>
              <w:tab/>
            </w:r>
            <w:r>
              <w:rPr>
                <w:b/>
                <w:sz w:val="16"/>
              </w:rPr>
              <w:tab/>
            </w:r>
            <w:r>
              <w:rPr>
                <w:b/>
                <w:spacing w:val="-4"/>
                <w:sz w:val="16"/>
              </w:rPr>
              <w:t>PRÉ-</w:t>
            </w:r>
            <w:r>
              <w:rPr>
                <w:b/>
                <w:sz w:val="16"/>
              </w:rPr>
              <w:tab/>
            </w:r>
            <w:r>
              <w:rPr>
                <w:b/>
                <w:sz w:val="16"/>
              </w:rPr>
              <w:tab/>
            </w:r>
            <w:r>
              <w:rPr>
                <w:b/>
                <w:spacing w:val="-2"/>
                <w:sz w:val="16"/>
              </w:rPr>
              <w:t>MOLDADA</w:t>
            </w:r>
            <w:r>
              <w:rPr>
                <w:b/>
                <w:sz w:val="16"/>
              </w:rPr>
              <w:tab/>
            </w:r>
            <w:r>
              <w:rPr>
                <w:b/>
                <w:sz w:val="16"/>
              </w:rPr>
              <w:tab/>
            </w:r>
            <w:r>
              <w:rPr>
                <w:b/>
                <w:spacing w:val="-6"/>
                <w:sz w:val="16"/>
              </w:rPr>
              <w:t>NO</w:t>
            </w:r>
            <w:r>
              <w:rPr>
                <w:b/>
                <w:spacing w:val="40"/>
                <w:sz w:val="16"/>
              </w:rPr>
              <w:t xml:space="preserve"> </w:t>
            </w:r>
            <w:r>
              <w:rPr>
                <w:b/>
                <w:spacing w:val="-2"/>
                <w:sz w:val="16"/>
              </w:rPr>
              <w:t>FORMATO</w:t>
            </w:r>
            <w:r>
              <w:rPr>
                <w:b/>
                <w:sz w:val="16"/>
              </w:rPr>
              <w:tab/>
            </w:r>
            <w:r>
              <w:rPr>
                <w:b/>
                <w:spacing w:val="-2"/>
                <w:sz w:val="16"/>
              </w:rPr>
              <w:t>ANATÔMICO</w:t>
            </w:r>
            <w:r>
              <w:rPr>
                <w:b/>
                <w:sz w:val="16"/>
              </w:rPr>
              <w:tab/>
            </w:r>
            <w:r>
              <w:rPr>
                <w:b/>
                <w:sz w:val="16"/>
              </w:rPr>
              <w:tab/>
            </w:r>
            <w:r>
              <w:rPr>
                <w:b/>
                <w:sz w:val="16"/>
              </w:rPr>
              <w:tab/>
            </w:r>
            <w:r>
              <w:rPr>
                <w:b/>
                <w:sz w:val="16"/>
              </w:rPr>
              <w:tab/>
            </w:r>
            <w:r>
              <w:rPr>
                <w:b/>
                <w:spacing w:val="-6"/>
                <w:sz w:val="16"/>
              </w:rPr>
              <w:t>DA</w:t>
            </w:r>
            <w:r>
              <w:rPr>
                <w:b/>
                <w:sz w:val="16"/>
              </w:rPr>
              <w:tab/>
            </w:r>
            <w:r>
              <w:rPr>
                <w:b/>
                <w:sz w:val="16"/>
              </w:rPr>
              <w:tab/>
            </w:r>
            <w:r>
              <w:rPr>
                <w:b/>
                <w:sz w:val="16"/>
              </w:rPr>
              <w:tab/>
            </w:r>
            <w:r>
              <w:rPr>
                <w:b/>
                <w:spacing w:val="-12"/>
                <w:sz w:val="16"/>
              </w:rPr>
              <w:t xml:space="preserve"> </w:t>
            </w:r>
            <w:r>
              <w:rPr>
                <w:b/>
                <w:spacing w:val="-2"/>
                <w:sz w:val="16"/>
              </w:rPr>
              <w:t>REGIÃO</w:t>
            </w:r>
            <w:r>
              <w:rPr>
                <w:b/>
                <w:spacing w:val="40"/>
                <w:sz w:val="16"/>
              </w:rPr>
              <w:t xml:space="preserve"> </w:t>
            </w:r>
            <w:r>
              <w:rPr>
                <w:b/>
                <w:sz w:val="16"/>
              </w:rPr>
              <w:t>INGUINAL</w:t>
            </w:r>
            <w:r>
              <w:rPr>
                <w:b/>
                <w:spacing w:val="80"/>
                <w:sz w:val="16"/>
              </w:rPr>
              <w:t xml:space="preserve"> </w:t>
            </w:r>
            <w:r>
              <w:rPr>
                <w:b/>
                <w:sz w:val="16"/>
              </w:rPr>
              <w:t>EXTREMIDADES</w:t>
            </w:r>
            <w:r>
              <w:rPr>
                <w:b/>
                <w:spacing w:val="80"/>
                <w:w w:val="150"/>
                <w:sz w:val="16"/>
              </w:rPr>
              <w:t xml:space="preserve"> </w:t>
            </w:r>
            <w:r>
              <w:rPr>
                <w:b/>
                <w:sz w:val="16"/>
              </w:rPr>
              <w:t>SELADAS</w:t>
            </w:r>
            <w:r>
              <w:rPr>
                <w:b/>
                <w:spacing w:val="80"/>
                <w:sz w:val="16"/>
              </w:rPr>
              <w:t xml:space="preserve"> </w:t>
            </w:r>
            <w:r>
              <w:rPr>
                <w:b/>
                <w:sz w:val="16"/>
              </w:rPr>
              <w:t>EM</w:t>
            </w:r>
            <w:r>
              <w:rPr>
                <w:b/>
                <w:spacing w:val="40"/>
                <w:sz w:val="16"/>
              </w:rPr>
              <w:t xml:space="preserve"> </w:t>
            </w:r>
            <w:r>
              <w:rPr>
                <w:b/>
                <w:sz w:val="16"/>
              </w:rPr>
              <w:t>SILICONE</w:t>
            </w:r>
            <w:r>
              <w:rPr>
                <w:b/>
                <w:spacing w:val="-10"/>
                <w:sz w:val="16"/>
              </w:rPr>
              <w:t xml:space="preserve"> </w:t>
            </w:r>
            <w:r>
              <w:rPr>
                <w:b/>
                <w:sz w:val="16"/>
              </w:rPr>
              <w:t>E</w:t>
            </w:r>
            <w:r>
              <w:rPr>
                <w:b/>
                <w:spacing w:val="-9"/>
                <w:sz w:val="16"/>
              </w:rPr>
              <w:t xml:space="preserve"> </w:t>
            </w:r>
            <w:r>
              <w:rPr>
                <w:b/>
                <w:sz w:val="16"/>
              </w:rPr>
              <w:t>MARCADOR</w:t>
            </w:r>
            <w:r>
              <w:rPr>
                <w:b/>
                <w:spacing w:val="-9"/>
                <w:sz w:val="16"/>
              </w:rPr>
              <w:t xml:space="preserve"> </w:t>
            </w:r>
            <w:r>
              <w:rPr>
                <w:b/>
                <w:sz w:val="16"/>
              </w:rPr>
              <w:t>MEDIAL</w:t>
            </w:r>
            <w:r>
              <w:rPr>
                <w:b/>
                <w:spacing w:val="-9"/>
                <w:sz w:val="16"/>
              </w:rPr>
              <w:t xml:space="preserve"> </w:t>
            </w:r>
            <w:r>
              <w:rPr>
                <w:b/>
                <w:sz w:val="16"/>
              </w:rPr>
              <w:t>QUE</w:t>
            </w:r>
            <w:r>
              <w:rPr>
                <w:b/>
                <w:spacing w:val="-9"/>
                <w:sz w:val="16"/>
              </w:rPr>
              <w:t xml:space="preserve"> </w:t>
            </w:r>
            <w:r>
              <w:rPr>
                <w:b/>
                <w:sz w:val="16"/>
              </w:rPr>
              <w:t>AUXILIA</w:t>
            </w:r>
            <w:r>
              <w:rPr>
                <w:b/>
                <w:spacing w:val="40"/>
                <w:sz w:val="16"/>
              </w:rPr>
              <w:t xml:space="preserve"> </w:t>
            </w:r>
            <w:r>
              <w:rPr>
                <w:b/>
                <w:sz w:val="16"/>
              </w:rPr>
              <w:t>O</w:t>
            </w:r>
            <w:r>
              <w:rPr>
                <w:b/>
                <w:spacing w:val="40"/>
                <w:sz w:val="16"/>
              </w:rPr>
              <w:t xml:space="preserve"> </w:t>
            </w:r>
            <w:r>
              <w:rPr>
                <w:b/>
                <w:sz w:val="16"/>
              </w:rPr>
              <w:t>PENSIONAMENTO</w:t>
            </w:r>
            <w:r>
              <w:rPr>
                <w:b/>
                <w:spacing w:val="80"/>
                <w:sz w:val="16"/>
              </w:rPr>
              <w:t xml:space="preserve"> </w:t>
            </w:r>
            <w:r>
              <w:rPr>
                <w:b/>
                <w:sz w:val="16"/>
              </w:rPr>
              <w:t>CORRETO</w:t>
            </w:r>
            <w:r>
              <w:rPr>
                <w:b/>
                <w:spacing w:val="40"/>
                <w:sz w:val="16"/>
              </w:rPr>
              <w:t xml:space="preserve"> </w:t>
            </w:r>
            <w:r>
              <w:rPr>
                <w:b/>
                <w:sz w:val="16"/>
              </w:rPr>
              <w:t>DA</w:t>
            </w:r>
            <w:r>
              <w:rPr>
                <w:b/>
                <w:spacing w:val="40"/>
                <w:sz w:val="16"/>
              </w:rPr>
              <w:t xml:space="preserve"> </w:t>
            </w:r>
            <w:r>
              <w:rPr>
                <w:b/>
                <w:sz w:val="16"/>
              </w:rPr>
              <w:t>TELA</w:t>
            </w:r>
            <w:r>
              <w:rPr>
                <w:b/>
                <w:spacing w:val="40"/>
                <w:sz w:val="16"/>
              </w:rPr>
              <w:t xml:space="preserve"> </w:t>
            </w:r>
            <w:r>
              <w:rPr>
                <w:b/>
                <w:spacing w:val="-2"/>
                <w:sz w:val="16"/>
              </w:rPr>
              <w:t>TAMANHOS:</w:t>
            </w:r>
            <w:r>
              <w:rPr>
                <w:b/>
                <w:sz w:val="16"/>
              </w:rPr>
              <w:tab/>
            </w:r>
            <w:r>
              <w:rPr>
                <w:b/>
                <w:sz w:val="16"/>
              </w:rPr>
              <w:tab/>
            </w:r>
            <w:r>
              <w:rPr>
                <w:b/>
                <w:sz w:val="16"/>
              </w:rPr>
              <w:tab/>
            </w:r>
            <w:r>
              <w:rPr>
                <w:b/>
                <w:spacing w:val="-2"/>
                <w:sz w:val="16"/>
              </w:rPr>
              <w:t>MÉDIA,</w:t>
            </w:r>
            <w:r>
              <w:rPr>
                <w:b/>
                <w:sz w:val="16"/>
              </w:rPr>
              <w:tab/>
            </w:r>
            <w:r>
              <w:rPr>
                <w:b/>
                <w:sz w:val="16"/>
              </w:rPr>
              <w:tab/>
            </w:r>
            <w:r>
              <w:rPr>
                <w:b/>
                <w:spacing w:val="-2"/>
                <w:sz w:val="16"/>
              </w:rPr>
              <w:t>GRANDE</w:t>
            </w:r>
            <w:r>
              <w:rPr>
                <w:b/>
                <w:sz w:val="16"/>
              </w:rPr>
              <w:tab/>
            </w:r>
            <w:r>
              <w:rPr>
                <w:b/>
                <w:sz w:val="16"/>
              </w:rPr>
              <w:tab/>
            </w:r>
            <w:r>
              <w:rPr>
                <w:b/>
                <w:spacing w:val="-35"/>
                <w:sz w:val="16"/>
              </w:rPr>
              <w:t xml:space="preserve"> </w:t>
            </w:r>
            <w:r>
              <w:rPr>
                <w:b/>
                <w:spacing w:val="-6"/>
                <w:sz w:val="16"/>
              </w:rPr>
              <w:t>OU</w:t>
            </w:r>
            <w:r>
              <w:rPr>
                <w:b/>
                <w:spacing w:val="40"/>
                <w:sz w:val="16"/>
              </w:rPr>
              <w:t xml:space="preserve"> </w:t>
            </w:r>
            <w:r>
              <w:rPr>
                <w:b/>
                <w:spacing w:val="-2"/>
                <w:sz w:val="16"/>
              </w:rPr>
              <w:t>EXTRAGRANDE,</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pacing w:val="-2"/>
                <w:sz w:val="16"/>
              </w:rPr>
              <w:t>LATERALIDADE</w:t>
            </w:r>
            <w:r>
              <w:rPr>
                <w:b/>
                <w:spacing w:val="40"/>
                <w:sz w:val="16"/>
              </w:rPr>
              <w:t xml:space="preserve"> </w:t>
            </w:r>
            <w:r>
              <w:rPr>
                <w:b/>
                <w:spacing w:val="-2"/>
                <w:sz w:val="16"/>
              </w:rPr>
              <w:t>DIREITA/ESQUERDA</w:t>
            </w:r>
            <w:r>
              <w:rPr>
                <w:b/>
                <w:sz w:val="16"/>
              </w:rPr>
              <w:tab/>
            </w:r>
            <w:r>
              <w:rPr>
                <w:b/>
                <w:sz w:val="16"/>
              </w:rPr>
              <w:tab/>
            </w:r>
            <w:r>
              <w:rPr>
                <w:b/>
                <w:sz w:val="16"/>
              </w:rPr>
              <w:tab/>
            </w:r>
            <w:r>
              <w:rPr>
                <w:b/>
                <w:spacing w:val="-4"/>
                <w:sz w:val="16"/>
              </w:rPr>
              <w:t>PARA</w:t>
            </w:r>
            <w:r>
              <w:rPr>
                <w:b/>
                <w:sz w:val="16"/>
              </w:rPr>
              <w:tab/>
            </w:r>
            <w:r>
              <w:rPr>
                <w:b/>
                <w:sz w:val="16"/>
              </w:rPr>
              <w:tab/>
            </w:r>
            <w:r>
              <w:rPr>
                <w:b/>
                <w:sz w:val="16"/>
              </w:rPr>
              <w:tab/>
            </w:r>
            <w:r>
              <w:rPr>
                <w:b/>
                <w:spacing w:val="-2"/>
                <w:sz w:val="16"/>
              </w:rPr>
              <w:t>CORREÇÃO</w:t>
            </w:r>
            <w:r>
              <w:rPr>
                <w:b/>
                <w:spacing w:val="40"/>
                <w:sz w:val="16"/>
              </w:rPr>
              <w:t xml:space="preserve"> </w:t>
            </w:r>
            <w:r>
              <w:rPr>
                <w:b/>
                <w:spacing w:val="-2"/>
                <w:sz w:val="16"/>
              </w:rPr>
              <w:t>CIRÚRGICA</w:t>
            </w:r>
            <w:r>
              <w:rPr>
                <w:b/>
                <w:sz w:val="16"/>
              </w:rPr>
              <w:tab/>
            </w:r>
            <w:r>
              <w:rPr>
                <w:b/>
                <w:sz w:val="16"/>
              </w:rPr>
              <w:tab/>
            </w:r>
            <w:r>
              <w:rPr>
                <w:b/>
                <w:spacing w:val="-6"/>
                <w:sz w:val="16"/>
              </w:rPr>
              <w:t>DE</w:t>
            </w:r>
            <w:r>
              <w:rPr>
                <w:b/>
                <w:sz w:val="16"/>
              </w:rPr>
              <w:tab/>
            </w:r>
            <w:r>
              <w:rPr>
                <w:b/>
                <w:sz w:val="16"/>
              </w:rPr>
              <w:tab/>
            </w:r>
            <w:r>
              <w:rPr>
                <w:b/>
                <w:sz w:val="16"/>
              </w:rPr>
              <w:tab/>
            </w:r>
            <w:r>
              <w:rPr>
                <w:b/>
                <w:spacing w:val="-2"/>
                <w:sz w:val="16"/>
              </w:rPr>
              <w:t>HERNIA</w:t>
            </w:r>
            <w:r>
              <w:rPr>
                <w:b/>
                <w:sz w:val="16"/>
              </w:rPr>
              <w:tab/>
            </w:r>
            <w:r>
              <w:rPr>
                <w:b/>
                <w:sz w:val="16"/>
              </w:rPr>
              <w:tab/>
            </w:r>
            <w:r>
              <w:rPr>
                <w:b/>
                <w:sz w:val="16"/>
              </w:rPr>
              <w:tab/>
            </w:r>
            <w:r>
              <w:rPr>
                <w:b/>
                <w:sz w:val="16"/>
              </w:rPr>
              <w:tab/>
            </w:r>
            <w:r>
              <w:rPr>
                <w:b/>
                <w:spacing w:val="-2"/>
                <w:sz w:val="16"/>
              </w:rPr>
              <w:t>INGUINAL</w:t>
            </w:r>
            <w:r>
              <w:rPr>
                <w:b/>
                <w:spacing w:val="40"/>
                <w:sz w:val="16"/>
              </w:rPr>
              <w:t xml:space="preserve"> </w:t>
            </w:r>
            <w:r>
              <w:rPr>
                <w:b/>
                <w:sz w:val="16"/>
              </w:rPr>
              <w:t>LAPAROSCÓPICA.</w:t>
            </w:r>
            <w:r>
              <w:rPr>
                <w:b/>
                <w:spacing w:val="40"/>
                <w:sz w:val="16"/>
              </w:rPr>
              <w:t xml:space="preserve"> </w:t>
            </w:r>
            <w:r>
              <w:rPr>
                <w:b/>
                <w:sz w:val="16"/>
              </w:rPr>
              <w:t>EMBALAGEM:</w:t>
            </w:r>
            <w:r>
              <w:rPr>
                <w:b/>
                <w:spacing w:val="40"/>
                <w:sz w:val="16"/>
              </w:rPr>
              <w:t xml:space="preserve"> </w:t>
            </w:r>
            <w:r>
              <w:rPr>
                <w:b/>
                <w:sz w:val="16"/>
              </w:rPr>
              <w:t>EM</w:t>
            </w:r>
            <w:r>
              <w:rPr>
                <w:b/>
                <w:spacing w:val="40"/>
                <w:sz w:val="16"/>
              </w:rPr>
              <w:t xml:space="preserve"> </w:t>
            </w:r>
            <w:r>
              <w:rPr>
                <w:b/>
                <w:sz w:val="16"/>
              </w:rPr>
              <w:t>PAPEL</w:t>
            </w:r>
            <w:r>
              <w:rPr>
                <w:b/>
                <w:spacing w:val="40"/>
                <w:sz w:val="16"/>
              </w:rPr>
              <w:t xml:space="preserve"> </w:t>
            </w:r>
            <w:r>
              <w:rPr>
                <w:b/>
                <w:sz w:val="16"/>
              </w:rPr>
              <w:t>ALUMINIZADO OU PAPEL</w:t>
            </w:r>
            <w:r>
              <w:rPr>
                <w:b/>
                <w:spacing w:val="40"/>
                <w:sz w:val="16"/>
              </w:rPr>
              <w:t xml:space="preserve"> </w:t>
            </w:r>
            <w:r>
              <w:rPr>
                <w:b/>
                <w:sz w:val="16"/>
              </w:rPr>
              <w:t>GRAU</w:t>
            </w:r>
            <w:r>
              <w:rPr>
                <w:b/>
                <w:spacing w:val="14"/>
                <w:sz w:val="16"/>
              </w:rPr>
              <w:t xml:space="preserve"> </w:t>
            </w:r>
            <w:r>
              <w:rPr>
                <w:b/>
                <w:sz w:val="16"/>
              </w:rPr>
              <w:t>CIRÚRGICO</w:t>
            </w:r>
            <w:r>
              <w:rPr>
                <w:b/>
                <w:spacing w:val="40"/>
                <w:sz w:val="16"/>
              </w:rPr>
              <w:t xml:space="preserve"> </w:t>
            </w:r>
            <w:r>
              <w:rPr>
                <w:b/>
                <w:sz w:val="16"/>
              </w:rPr>
              <w:t>E</w:t>
            </w:r>
            <w:r>
              <w:rPr>
                <w:b/>
                <w:spacing w:val="40"/>
                <w:sz w:val="16"/>
              </w:rPr>
              <w:t xml:space="preserve"> </w:t>
            </w:r>
            <w:r>
              <w:rPr>
                <w:b/>
                <w:sz w:val="16"/>
              </w:rPr>
              <w:t>FILME</w:t>
            </w:r>
            <w:r>
              <w:rPr>
                <w:b/>
                <w:spacing w:val="40"/>
                <w:sz w:val="16"/>
              </w:rPr>
              <w:t xml:space="preserve"> </w:t>
            </w:r>
            <w:r>
              <w:rPr>
                <w:b/>
                <w:sz w:val="16"/>
              </w:rPr>
              <w:t>TERMOPLÁSTICO</w:t>
            </w:r>
            <w:r>
              <w:rPr>
                <w:b/>
                <w:spacing w:val="40"/>
                <w:sz w:val="16"/>
              </w:rPr>
              <w:t xml:space="preserve"> </w:t>
            </w:r>
            <w:r>
              <w:rPr>
                <w:b/>
                <w:sz w:val="16"/>
              </w:rPr>
              <w:t>ABERTURA</w:t>
            </w:r>
            <w:r>
              <w:rPr>
                <w:b/>
                <w:spacing w:val="40"/>
                <w:sz w:val="16"/>
              </w:rPr>
              <w:t xml:space="preserve"> </w:t>
            </w:r>
            <w:r>
              <w:rPr>
                <w:b/>
                <w:sz w:val="16"/>
              </w:rPr>
              <w:t>EM</w:t>
            </w:r>
            <w:r>
              <w:rPr>
                <w:b/>
                <w:spacing w:val="40"/>
                <w:sz w:val="16"/>
              </w:rPr>
              <w:t xml:space="preserve"> </w:t>
            </w:r>
            <w:r>
              <w:rPr>
                <w:b/>
                <w:sz w:val="16"/>
              </w:rPr>
              <w:t>PÉTALA. TAMANHOS:</w:t>
            </w:r>
          </w:p>
          <w:p w14:paraId="2DDABCF3">
            <w:pPr>
              <w:pStyle w:val="9"/>
              <w:spacing w:line="173" w:lineRule="exact"/>
              <w:ind w:left="69"/>
              <w:rPr>
                <w:b/>
                <w:sz w:val="16"/>
              </w:rPr>
            </w:pPr>
            <w:r>
              <w:rPr>
                <w:b/>
                <w:sz w:val="16"/>
              </w:rPr>
              <w:t>8,5</w:t>
            </w:r>
            <w:r>
              <w:rPr>
                <w:b/>
                <w:spacing w:val="-8"/>
                <w:sz w:val="16"/>
              </w:rPr>
              <w:t xml:space="preserve"> </w:t>
            </w:r>
            <w:r>
              <w:rPr>
                <w:b/>
                <w:sz w:val="16"/>
              </w:rPr>
              <w:t>X</w:t>
            </w:r>
            <w:r>
              <w:rPr>
                <w:b/>
                <w:spacing w:val="-6"/>
                <w:sz w:val="16"/>
              </w:rPr>
              <w:t xml:space="preserve"> </w:t>
            </w:r>
            <w:r>
              <w:rPr>
                <w:b/>
                <w:sz w:val="16"/>
              </w:rPr>
              <w:t>13,7</w:t>
            </w:r>
            <w:r>
              <w:rPr>
                <w:b/>
                <w:spacing w:val="-5"/>
                <w:sz w:val="16"/>
              </w:rPr>
              <w:t xml:space="preserve"> </w:t>
            </w:r>
            <w:r>
              <w:rPr>
                <w:b/>
                <w:sz w:val="16"/>
              </w:rPr>
              <w:t>CM;</w:t>
            </w:r>
            <w:r>
              <w:rPr>
                <w:b/>
                <w:spacing w:val="-9"/>
                <w:sz w:val="16"/>
              </w:rPr>
              <w:t xml:space="preserve"> </w:t>
            </w:r>
            <w:r>
              <w:rPr>
                <w:b/>
                <w:sz w:val="16"/>
              </w:rPr>
              <w:t>10,8</w:t>
            </w:r>
            <w:r>
              <w:rPr>
                <w:b/>
                <w:spacing w:val="-8"/>
                <w:sz w:val="16"/>
              </w:rPr>
              <w:t xml:space="preserve"> </w:t>
            </w:r>
            <w:r>
              <w:rPr>
                <w:b/>
                <w:sz w:val="16"/>
              </w:rPr>
              <w:t>X</w:t>
            </w:r>
            <w:r>
              <w:rPr>
                <w:b/>
                <w:spacing w:val="-6"/>
                <w:sz w:val="16"/>
              </w:rPr>
              <w:t xml:space="preserve"> </w:t>
            </w:r>
            <w:r>
              <w:rPr>
                <w:b/>
                <w:sz w:val="16"/>
              </w:rPr>
              <w:t>16</w:t>
            </w:r>
            <w:r>
              <w:rPr>
                <w:b/>
                <w:spacing w:val="-6"/>
                <w:sz w:val="16"/>
              </w:rPr>
              <w:t xml:space="preserve"> </w:t>
            </w:r>
            <w:r>
              <w:rPr>
                <w:b/>
                <w:sz w:val="16"/>
              </w:rPr>
              <w:t>CM;</w:t>
            </w:r>
            <w:r>
              <w:rPr>
                <w:b/>
                <w:spacing w:val="-9"/>
                <w:sz w:val="16"/>
              </w:rPr>
              <w:t xml:space="preserve"> </w:t>
            </w:r>
            <w:r>
              <w:rPr>
                <w:b/>
                <w:sz w:val="16"/>
              </w:rPr>
              <w:t>12,4</w:t>
            </w:r>
            <w:r>
              <w:rPr>
                <w:b/>
                <w:spacing w:val="-9"/>
                <w:sz w:val="16"/>
              </w:rPr>
              <w:t xml:space="preserve"> </w:t>
            </w:r>
            <w:r>
              <w:rPr>
                <w:b/>
                <w:sz w:val="16"/>
              </w:rPr>
              <w:t>X</w:t>
            </w:r>
            <w:r>
              <w:rPr>
                <w:b/>
                <w:spacing w:val="-8"/>
                <w:sz w:val="16"/>
              </w:rPr>
              <w:t xml:space="preserve"> </w:t>
            </w:r>
            <w:r>
              <w:rPr>
                <w:b/>
                <w:spacing w:val="-2"/>
                <w:sz w:val="16"/>
              </w:rPr>
              <w:t>17,3CM.</w:t>
            </w:r>
          </w:p>
        </w:tc>
        <w:tc>
          <w:tcPr>
            <w:tcW w:w="711" w:type="dxa"/>
          </w:tcPr>
          <w:p w14:paraId="56D989D0">
            <w:pPr>
              <w:pStyle w:val="9"/>
              <w:rPr>
                <w:sz w:val="16"/>
              </w:rPr>
            </w:pPr>
          </w:p>
          <w:p w14:paraId="7F7A5AA3">
            <w:pPr>
              <w:pStyle w:val="9"/>
              <w:rPr>
                <w:sz w:val="16"/>
              </w:rPr>
            </w:pPr>
          </w:p>
          <w:p w14:paraId="0CCDCC0E">
            <w:pPr>
              <w:pStyle w:val="9"/>
              <w:rPr>
                <w:sz w:val="16"/>
              </w:rPr>
            </w:pPr>
          </w:p>
          <w:p w14:paraId="4A2DB7BF">
            <w:pPr>
              <w:pStyle w:val="9"/>
              <w:rPr>
                <w:sz w:val="16"/>
              </w:rPr>
            </w:pPr>
          </w:p>
          <w:p w14:paraId="73040A5F">
            <w:pPr>
              <w:pStyle w:val="9"/>
              <w:rPr>
                <w:sz w:val="16"/>
              </w:rPr>
            </w:pPr>
          </w:p>
          <w:p w14:paraId="3F1DA404">
            <w:pPr>
              <w:pStyle w:val="9"/>
              <w:rPr>
                <w:sz w:val="16"/>
              </w:rPr>
            </w:pPr>
          </w:p>
          <w:p w14:paraId="7DC097C8">
            <w:pPr>
              <w:pStyle w:val="9"/>
              <w:rPr>
                <w:sz w:val="16"/>
              </w:rPr>
            </w:pPr>
          </w:p>
          <w:p w14:paraId="74A20A3B">
            <w:pPr>
              <w:pStyle w:val="9"/>
              <w:rPr>
                <w:sz w:val="16"/>
              </w:rPr>
            </w:pPr>
          </w:p>
          <w:p w14:paraId="3F78B615">
            <w:pPr>
              <w:pStyle w:val="9"/>
              <w:rPr>
                <w:sz w:val="16"/>
              </w:rPr>
            </w:pPr>
          </w:p>
          <w:p w14:paraId="52A4C485">
            <w:pPr>
              <w:pStyle w:val="9"/>
              <w:spacing w:before="97"/>
              <w:rPr>
                <w:sz w:val="16"/>
              </w:rPr>
            </w:pPr>
          </w:p>
          <w:p w14:paraId="0524C234">
            <w:pPr>
              <w:pStyle w:val="9"/>
              <w:ind w:left="11"/>
              <w:jc w:val="center"/>
              <w:rPr>
                <w:sz w:val="16"/>
              </w:rPr>
            </w:pPr>
            <w:r>
              <w:rPr>
                <w:spacing w:val="-5"/>
                <w:sz w:val="16"/>
              </w:rPr>
              <w:t>UND</w:t>
            </w:r>
          </w:p>
        </w:tc>
        <w:tc>
          <w:tcPr>
            <w:tcW w:w="850" w:type="dxa"/>
          </w:tcPr>
          <w:p w14:paraId="09E66875">
            <w:pPr>
              <w:pStyle w:val="9"/>
              <w:rPr>
                <w:sz w:val="16"/>
              </w:rPr>
            </w:pPr>
          </w:p>
          <w:p w14:paraId="3ED737B1">
            <w:pPr>
              <w:pStyle w:val="9"/>
              <w:rPr>
                <w:sz w:val="16"/>
              </w:rPr>
            </w:pPr>
          </w:p>
          <w:p w14:paraId="231C8C3B">
            <w:pPr>
              <w:pStyle w:val="9"/>
              <w:rPr>
                <w:sz w:val="16"/>
              </w:rPr>
            </w:pPr>
          </w:p>
          <w:p w14:paraId="6D5DEF09">
            <w:pPr>
              <w:pStyle w:val="9"/>
              <w:rPr>
                <w:sz w:val="16"/>
              </w:rPr>
            </w:pPr>
          </w:p>
          <w:p w14:paraId="3147FB8D">
            <w:pPr>
              <w:pStyle w:val="9"/>
              <w:rPr>
                <w:sz w:val="16"/>
              </w:rPr>
            </w:pPr>
          </w:p>
          <w:p w14:paraId="1A05E655">
            <w:pPr>
              <w:pStyle w:val="9"/>
              <w:rPr>
                <w:sz w:val="16"/>
              </w:rPr>
            </w:pPr>
          </w:p>
          <w:p w14:paraId="31505A86">
            <w:pPr>
              <w:pStyle w:val="9"/>
              <w:rPr>
                <w:sz w:val="16"/>
              </w:rPr>
            </w:pPr>
          </w:p>
          <w:p w14:paraId="69989D8A">
            <w:pPr>
              <w:pStyle w:val="9"/>
              <w:rPr>
                <w:sz w:val="16"/>
              </w:rPr>
            </w:pPr>
          </w:p>
          <w:p w14:paraId="1B1F4E08">
            <w:pPr>
              <w:pStyle w:val="9"/>
              <w:rPr>
                <w:sz w:val="16"/>
              </w:rPr>
            </w:pPr>
          </w:p>
          <w:p w14:paraId="5D080B02">
            <w:pPr>
              <w:pStyle w:val="9"/>
              <w:spacing w:before="97"/>
              <w:rPr>
                <w:sz w:val="16"/>
              </w:rPr>
            </w:pPr>
          </w:p>
          <w:p w14:paraId="4E3A375F">
            <w:pPr>
              <w:pStyle w:val="9"/>
              <w:ind w:left="10" w:right="2"/>
              <w:jc w:val="center"/>
              <w:rPr>
                <w:sz w:val="16"/>
              </w:rPr>
            </w:pPr>
            <w:r>
              <w:rPr>
                <w:spacing w:val="-5"/>
                <w:sz w:val="16"/>
              </w:rPr>
              <w:t>20</w:t>
            </w:r>
          </w:p>
        </w:tc>
        <w:tc>
          <w:tcPr>
            <w:tcW w:w="1419" w:type="dxa"/>
          </w:tcPr>
          <w:p w14:paraId="494CB085">
            <w:pPr>
              <w:pStyle w:val="9"/>
              <w:rPr>
                <w:sz w:val="16"/>
              </w:rPr>
            </w:pPr>
          </w:p>
          <w:p w14:paraId="0536FEDB">
            <w:pPr>
              <w:pStyle w:val="9"/>
              <w:rPr>
                <w:sz w:val="16"/>
              </w:rPr>
            </w:pPr>
          </w:p>
          <w:p w14:paraId="581FF58D">
            <w:pPr>
              <w:pStyle w:val="9"/>
              <w:rPr>
                <w:sz w:val="16"/>
              </w:rPr>
            </w:pPr>
          </w:p>
          <w:p w14:paraId="21FE9C44">
            <w:pPr>
              <w:pStyle w:val="9"/>
              <w:rPr>
                <w:sz w:val="16"/>
              </w:rPr>
            </w:pPr>
          </w:p>
          <w:p w14:paraId="7EA5ABFB">
            <w:pPr>
              <w:pStyle w:val="9"/>
              <w:rPr>
                <w:sz w:val="16"/>
              </w:rPr>
            </w:pPr>
          </w:p>
          <w:p w14:paraId="3DCDECFD">
            <w:pPr>
              <w:pStyle w:val="9"/>
              <w:rPr>
                <w:sz w:val="16"/>
              </w:rPr>
            </w:pPr>
          </w:p>
          <w:p w14:paraId="5A9CC5E6">
            <w:pPr>
              <w:pStyle w:val="9"/>
              <w:rPr>
                <w:sz w:val="16"/>
              </w:rPr>
            </w:pPr>
          </w:p>
          <w:p w14:paraId="0190847F">
            <w:pPr>
              <w:pStyle w:val="9"/>
              <w:rPr>
                <w:sz w:val="16"/>
              </w:rPr>
            </w:pPr>
          </w:p>
          <w:p w14:paraId="4586727A">
            <w:pPr>
              <w:pStyle w:val="9"/>
              <w:rPr>
                <w:sz w:val="16"/>
              </w:rPr>
            </w:pPr>
          </w:p>
          <w:p w14:paraId="0E878CC1">
            <w:pPr>
              <w:pStyle w:val="9"/>
              <w:spacing w:before="97"/>
              <w:rPr>
                <w:sz w:val="16"/>
              </w:rPr>
            </w:pPr>
          </w:p>
          <w:p w14:paraId="73C5DCC4">
            <w:pPr>
              <w:pStyle w:val="9"/>
              <w:tabs>
                <w:tab w:val="left" w:pos="601"/>
              </w:tabs>
              <w:ind w:left="99"/>
              <w:rPr>
                <w:sz w:val="16"/>
              </w:rPr>
            </w:pPr>
            <w:r>
              <w:rPr>
                <w:spacing w:val="-5"/>
                <w:sz w:val="16"/>
              </w:rPr>
              <w:t>R$</w:t>
            </w:r>
            <w:r>
              <w:rPr>
                <w:sz w:val="16"/>
              </w:rPr>
              <w:tab/>
            </w:r>
            <w:r>
              <w:rPr>
                <w:spacing w:val="-2"/>
                <w:sz w:val="16"/>
              </w:rPr>
              <w:t>750,00</w:t>
            </w:r>
          </w:p>
        </w:tc>
        <w:tc>
          <w:tcPr>
            <w:tcW w:w="1415" w:type="dxa"/>
          </w:tcPr>
          <w:p w14:paraId="6FE0A621">
            <w:pPr>
              <w:pStyle w:val="9"/>
              <w:rPr>
                <w:sz w:val="16"/>
              </w:rPr>
            </w:pPr>
          </w:p>
          <w:p w14:paraId="1D318D84">
            <w:pPr>
              <w:pStyle w:val="9"/>
              <w:rPr>
                <w:sz w:val="16"/>
              </w:rPr>
            </w:pPr>
          </w:p>
          <w:p w14:paraId="0F600CFA">
            <w:pPr>
              <w:pStyle w:val="9"/>
              <w:rPr>
                <w:sz w:val="16"/>
              </w:rPr>
            </w:pPr>
          </w:p>
          <w:p w14:paraId="58EED9D6">
            <w:pPr>
              <w:pStyle w:val="9"/>
              <w:rPr>
                <w:sz w:val="16"/>
              </w:rPr>
            </w:pPr>
          </w:p>
          <w:p w14:paraId="09A48D02">
            <w:pPr>
              <w:pStyle w:val="9"/>
              <w:rPr>
                <w:sz w:val="16"/>
              </w:rPr>
            </w:pPr>
          </w:p>
          <w:p w14:paraId="064F5018">
            <w:pPr>
              <w:pStyle w:val="9"/>
              <w:rPr>
                <w:sz w:val="16"/>
              </w:rPr>
            </w:pPr>
          </w:p>
          <w:p w14:paraId="38386F44">
            <w:pPr>
              <w:pStyle w:val="9"/>
              <w:rPr>
                <w:sz w:val="16"/>
              </w:rPr>
            </w:pPr>
          </w:p>
          <w:p w14:paraId="5DE3A3B5">
            <w:pPr>
              <w:pStyle w:val="9"/>
              <w:rPr>
                <w:sz w:val="16"/>
              </w:rPr>
            </w:pPr>
          </w:p>
          <w:p w14:paraId="5DF61440">
            <w:pPr>
              <w:pStyle w:val="9"/>
              <w:rPr>
                <w:sz w:val="16"/>
              </w:rPr>
            </w:pPr>
          </w:p>
          <w:p w14:paraId="79B5CBBD">
            <w:pPr>
              <w:pStyle w:val="9"/>
              <w:spacing w:before="97"/>
              <w:rPr>
                <w:sz w:val="16"/>
              </w:rPr>
            </w:pPr>
          </w:p>
          <w:p w14:paraId="78714630">
            <w:pPr>
              <w:pStyle w:val="9"/>
              <w:tabs>
                <w:tab w:val="left" w:pos="488"/>
              </w:tabs>
              <w:ind w:left="104"/>
              <w:rPr>
                <w:sz w:val="16"/>
              </w:rPr>
            </w:pPr>
            <w:r>
              <w:rPr>
                <w:spacing w:val="-5"/>
                <w:sz w:val="16"/>
              </w:rPr>
              <w:t>R$</w:t>
            </w:r>
            <w:r>
              <w:rPr>
                <w:sz w:val="16"/>
              </w:rPr>
              <w:tab/>
            </w:r>
            <w:r>
              <w:rPr>
                <w:spacing w:val="-2"/>
                <w:sz w:val="16"/>
              </w:rPr>
              <w:t>15.000,00</w:t>
            </w:r>
          </w:p>
        </w:tc>
      </w:tr>
      <w:tr w14:paraId="5C0C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591" w:type="dxa"/>
          </w:tcPr>
          <w:p w14:paraId="54BEADF7">
            <w:pPr>
              <w:pStyle w:val="9"/>
              <w:rPr>
                <w:sz w:val="16"/>
              </w:rPr>
            </w:pPr>
          </w:p>
          <w:p w14:paraId="5E44A5F6">
            <w:pPr>
              <w:pStyle w:val="9"/>
              <w:spacing w:before="109"/>
              <w:rPr>
                <w:sz w:val="16"/>
              </w:rPr>
            </w:pPr>
          </w:p>
          <w:p w14:paraId="28154280">
            <w:pPr>
              <w:pStyle w:val="9"/>
              <w:ind w:left="15" w:right="1"/>
              <w:jc w:val="center"/>
              <w:rPr>
                <w:sz w:val="16"/>
              </w:rPr>
            </w:pPr>
            <w:r>
              <w:rPr>
                <w:spacing w:val="-5"/>
                <w:sz w:val="16"/>
              </w:rPr>
              <w:t>10</w:t>
            </w:r>
          </w:p>
        </w:tc>
        <w:tc>
          <w:tcPr>
            <w:tcW w:w="823" w:type="dxa"/>
          </w:tcPr>
          <w:p w14:paraId="6BCAACFA">
            <w:pPr>
              <w:pStyle w:val="9"/>
              <w:rPr>
                <w:sz w:val="16"/>
              </w:rPr>
            </w:pPr>
          </w:p>
          <w:p w14:paraId="07F4DEE2">
            <w:pPr>
              <w:pStyle w:val="9"/>
              <w:spacing w:before="109"/>
              <w:rPr>
                <w:sz w:val="16"/>
              </w:rPr>
            </w:pPr>
          </w:p>
          <w:p w14:paraId="0F17A9ED">
            <w:pPr>
              <w:pStyle w:val="9"/>
              <w:ind w:left="11"/>
              <w:jc w:val="center"/>
              <w:rPr>
                <w:sz w:val="16"/>
              </w:rPr>
            </w:pPr>
            <w:r>
              <w:rPr>
                <w:spacing w:val="-2"/>
                <w:sz w:val="16"/>
              </w:rPr>
              <w:t>428441</w:t>
            </w:r>
          </w:p>
        </w:tc>
        <w:tc>
          <w:tcPr>
            <w:tcW w:w="3260" w:type="dxa"/>
          </w:tcPr>
          <w:p w14:paraId="50816B17">
            <w:pPr>
              <w:pStyle w:val="9"/>
              <w:spacing w:before="26"/>
              <w:rPr>
                <w:sz w:val="16"/>
              </w:rPr>
            </w:pPr>
          </w:p>
          <w:p w14:paraId="43479547">
            <w:pPr>
              <w:pStyle w:val="9"/>
              <w:tabs>
                <w:tab w:val="left" w:pos="1419"/>
                <w:tab w:val="left" w:pos="2542"/>
              </w:tabs>
              <w:ind w:left="69" w:right="57"/>
              <w:jc w:val="both"/>
              <w:rPr>
                <w:sz w:val="16"/>
              </w:rPr>
            </w:pPr>
            <w:r>
              <w:rPr>
                <w:spacing w:val="-2"/>
                <w:sz w:val="16"/>
              </w:rPr>
              <w:t>GRAMPEADOR</w:t>
            </w:r>
            <w:r>
              <w:rPr>
                <w:sz w:val="16"/>
              </w:rPr>
              <w:tab/>
            </w:r>
            <w:r>
              <w:rPr>
                <w:spacing w:val="-2"/>
                <w:sz w:val="16"/>
              </w:rPr>
              <w:t>CIRÚRGICO</w:t>
            </w:r>
            <w:r>
              <w:rPr>
                <w:sz w:val="16"/>
              </w:rPr>
              <w:tab/>
            </w:r>
            <w:r>
              <w:rPr>
                <w:spacing w:val="-2"/>
                <w:sz w:val="16"/>
              </w:rPr>
              <w:t>CIRCULAR</w:t>
            </w:r>
            <w:r>
              <w:rPr>
                <w:spacing w:val="40"/>
                <w:sz w:val="16"/>
              </w:rPr>
              <w:t xml:space="preserve"> </w:t>
            </w:r>
            <w:r>
              <w:rPr>
                <w:sz w:val="16"/>
              </w:rPr>
              <w:t>INTRALUMINAL, FORMATO CORPO: CURVO,</w:t>
            </w:r>
            <w:r>
              <w:rPr>
                <w:spacing w:val="40"/>
                <w:sz w:val="16"/>
              </w:rPr>
              <w:t xml:space="preserve"> </w:t>
            </w:r>
            <w:r>
              <w:rPr>
                <w:sz w:val="16"/>
              </w:rPr>
              <w:t>MATERIAL GRAMPO: TITÂNIO, DIÂMETRO</w:t>
            </w:r>
            <w:r>
              <w:rPr>
                <w:spacing w:val="40"/>
                <w:sz w:val="16"/>
              </w:rPr>
              <w:t xml:space="preserve"> </w:t>
            </w:r>
            <w:r>
              <w:rPr>
                <w:sz w:val="16"/>
              </w:rPr>
              <w:t>GRAMPO:</w:t>
            </w:r>
            <w:r>
              <w:rPr>
                <w:spacing w:val="47"/>
                <w:sz w:val="16"/>
              </w:rPr>
              <w:t xml:space="preserve">  </w:t>
            </w:r>
            <w:r>
              <w:rPr>
                <w:sz w:val="16"/>
              </w:rPr>
              <w:t>CERCA</w:t>
            </w:r>
            <w:r>
              <w:rPr>
                <w:spacing w:val="46"/>
                <w:sz w:val="16"/>
              </w:rPr>
              <w:t xml:space="preserve">  </w:t>
            </w:r>
            <w:r>
              <w:rPr>
                <w:sz w:val="16"/>
              </w:rPr>
              <w:t>DE</w:t>
            </w:r>
            <w:r>
              <w:rPr>
                <w:spacing w:val="48"/>
                <w:sz w:val="16"/>
              </w:rPr>
              <w:t xml:space="preserve">  </w:t>
            </w:r>
            <w:r>
              <w:rPr>
                <w:sz w:val="16"/>
              </w:rPr>
              <w:t>32</w:t>
            </w:r>
            <w:r>
              <w:rPr>
                <w:spacing w:val="48"/>
                <w:sz w:val="16"/>
              </w:rPr>
              <w:t xml:space="preserve">  </w:t>
            </w:r>
            <w:r>
              <w:rPr>
                <w:sz w:val="16"/>
              </w:rPr>
              <w:t>OU</w:t>
            </w:r>
            <w:r>
              <w:rPr>
                <w:spacing w:val="46"/>
                <w:sz w:val="16"/>
              </w:rPr>
              <w:t xml:space="preserve">  </w:t>
            </w:r>
            <w:r>
              <w:rPr>
                <w:sz w:val="16"/>
              </w:rPr>
              <w:t>35</w:t>
            </w:r>
            <w:r>
              <w:rPr>
                <w:spacing w:val="47"/>
                <w:sz w:val="16"/>
              </w:rPr>
              <w:t xml:space="preserve">  </w:t>
            </w:r>
            <w:r>
              <w:rPr>
                <w:spacing w:val="-5"/>
                <w:sz w:val="16"/>
              </w:rPr>
              <w:t>MM,</w:t>
            </w:r>
          </w:p>
          <w:p w14:paraId="66FA9EEF">
            <w:pPr>
              <w:pStyle w:val="9"/>
              <w:spacing w:before="1" w:line="176" w:lineRule="exact"/>
              <w:ind w:left="69"/>
              <w:jc w:val="both"/>
              <w:rPr>
                <w:sz w:val="16"/>
              </w:rPr>
            </w:pPr>
            <w:r>
              <w:rPr>
                <w:sz w:val="16"/>
              </w:rPr>
              <w:t>ESTERILIDADE:</w:t>
            </w:r>
            <w:r>
              <w:rPr>
                <w:spacing w:val="-8"/>
                <w:sz w:val="16"/>
              </w:rPr>
              <w:t xml:space="preserve"> </w:t>
            </w:r>
            <w:r>
              <w:rPr>
                <w:sz w:val="16"/>
              </w:rPr>
              <w:t>ESTÉRIL,</w:t>
            </w:r>
            <w:r>
              <w:rPr>
                <w:spacing w:val="-8"/>
                <w:sz w:val="16"/>
              </w:rPr>
              <w:t xml:space="preserve"> </w:t>
            </w:r>
            <w:r>
              <w:rPr>
                <w:spacing w:val="-2"/>
                <w:sz w:val="16"/>
              </w:rPr>
              <w:t>DESCARTÁVEL.</w:t>
            </w:r>
          </w:p>
        </w:tc>
        <w:tc>
          <w:tcPr>
            <w:tcW w:w="711" w:type="dxa"/>
          </w:tcPr>
          <w:p w14:paraId="3463F4EB">
            <w:pPr>
              <w:pStyle w:val="9"/>
              <w:rPr>
                <w:sz w:val="16"/>
              </w:rPr>
            </w:pPr>
          </w:p>
          <w:p w14:paraId="7542E0BA">
            <w:pPr>
              <w:pStyle w:val="9"/>
              <w:spacing w:before="109"/>
              <w:rPr>
                <w:sz w:val="16"/>
              </w:rPr>
            </w:pPr>
          </w:p>
          <w:p w14:paraId="30E1E0C3">
            <w:pPr>
              <w:pStyle w:val="9"/>
              <w:ind w:left="11"/>
              <w:jc w:val="center"/>
              <w:rPr>
                <w:sz w:val="16"/>
              </w:rPr>
            </w:pPr>
            <w:r>
              <w:rPr>
                <w:spacing w:val="-5"/>
                <w:sz w:val="16"/>
              </w:rPr>
              <w:t>UND</w:t>
            </w:r>
          </w:p>
        </w:tc>
        <w:tc>
          <w:tcPr>
            <w:tcW w:w="850" w:type="dxa"/>
          </w:tcPr>
          <w:p w14:paraId="3C63FD8C">
            <w:pPr>
              <w:pStyle w:val="9"/>
              <w:rPr>
                <w:sz w:val="16"/>
              </w:rPr>
            </w:pPr>
          </w:p>
          <w:p w14:paraId="088BEDD6">
            <w:pPr>
              <w:pStyle w:val="9"/>
              <w:spacing w:before="109"/>
              <w:rPr>
                <w:sz w:val="16"/>
              </w:rPr>
            </w:pPr>
          </w:p>
          <w:p w14:paraId="34D607F8">
            <w:pPr>
              <w:pStyle w:val="9"/>
              <w:ind w:left="10" w:right="2"/>
              <w:jc w:val="center"/>
              <w:rPr>
                <w:sz w:val="16"/>
              </w:rPr>
            </w:pPr>
            <w:r>
              <w:rPr>
                <w:spacing w:val="-5"/>
                <w:sz w:val="16"/>
              </w:rPr>
              <w:t>10</w:t>
            </w:r>
          </w:p>
        </w:tc>
        <w:tc>
          <w:tcPr>
            <w:tcW w:w="1419" w:type="dxa"/>
          </w:tcPr>
          <w:p w14:paraId="513259CD">
            <w:pPr>
              <w:pStyle w:val="9"/>
              <w:rPr>
                <w:sz w:val="16"/>
              </w:rPr>
            </w:pPr>
          </w:p>
          <w:p w14:paraId="716A768B">
            <w:pPr>
              <w:pStyle w:val="9"/>
              <w:spacing w:before="109"/>
              <w:rPr>
                <w:sz w:val="16"/>
              </w:rPr>
            </w:pPr>
          </w:p>
          <w:p w14:paraId="7C512EBD">
            <w:pPr>
              <w:pStyle w:val="9"/>
              <w:tabs>
                <w:tab w:val="left" w:pos="668"/>
              </w:tabs>
              <w:ind w:left="104"/>
              <w:rPr>
                <w:sz w:val="16"/>
              </w:rPr>
            </w:pPr>
            <w:r>
              <w:rPr>
                <w:spacing w:val="-5"/>
                <w:sz w:val="16"/>
              </w:rPr>
              <w:t>R$</w:t>
            </w:r>
            <w:r>
              <w:rPr>
                <w:sz w:val="16"/>
              </w:rPr>
              <w:tab/>
            </w:r>
            <w:r>
              <w:rPr>
                <w:spacing w:val="-2"/>
                <w:sz w:val="16"/>
              </w:rPr>
              <w:t>940,00</w:t>
            </w:r>
          </w:p>
        </w:tc>
        <w:tc>
          <w:tcPr>
            <w:tcW w:w="1415" w:type="dxa"/>
          </w:tcPr>
          <w:p w14:paraId="1DF48E38">
            <w:pPr>
              <w:pStyle w:val="9"/>
              <w:rPr>
                <w:sz w:val="16"/>
              </w:rPr>
            </w:pPr>
          </w:p>
          <w:p w14:paraId="202CF3E4">
            <w:pPr>
              <w:pStyle w:val="9"/>
              <w:spacing w:before="109"/>
              <w:rPr>
                <w:sz w:val="16"/>
              </w:rPr>
            </w:pPr>
          </w:p>
          <w:p w14:paraId="3A66A801">
            <w:pPr>
              <w:pStyle w:val="9"/>
              <w:tabs>
                <w:tab w:val="left" w:pos="560"/>
              </w:tabs>
              <w:ind w:left="104"/>
              <w:rPr>
                <w:sz w:val="16"/>
              </w:rPr>
            </w:pPr>
            <w:r>
              <w:rPr>
                <w:spacing w:val="-5"/>
                <w:sz w:val="16"/>
              </w:rPr>
              <w:t>R$</w:t>
            </w:r>
            <w:r>
              <w:rPr>
                <w:sz w:val="16"/>
              </w:rPr>
              <w:tab/>
            </w:r>
            <w:r>
              <w:rPr>
                <w:spacing w:val="-2"/>
                <w:sz w:val="16"/>
              </w:rPr>
              <w:t>9.400,00</w:t>
            </w:r>
          </w:p>
        </w:tc>
      </w:tr>
      <w:tr w14:paraId="1E552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591" w:type="dxa"/>
          </w:tcPr>
          <w:p w14:paraId="1CAFE5EB">
            <w:pPr>
              <w:pStyle w:val="9"/>
              <w:spacing w:before="194"/>
              <w:rPr>
                <w:sz w:val="16"/>
              </w:rPr>
            </w:pPr>
          </w:p>
          <w:p w14:paraId="1C68B2B6">
            <w:pPr>
              <w:pStyle w:val="9"/>
              <w:ind w:left="15" w:right="1"/>
              <w:jc w:val="center"/>
              <w:rPr>
                <w:sz w:val="16"/>
              </w:rPr>
            </w:pPr>
            <w:r>
              <w:rPr>
                <w:spacing w:val="-5"/>
                <w:sz w:val="16"/>
              </w:rPr>
              <w:t>11</w:t>
            </w:r>
          </w:p>
        </w:tc>
        <w:tc>
          <w:tcPr>
            <w:tcW w:w="823" w:type="dxa"/>
          </w:tcPr>
          <w:p w14:paraId="1A183AAF">
            <w:pPr>
              <w:pStyle w:val="9"/>
              <w:spacing w:before="194"/>
              <w:rPr>
                <w:sz w:val="16"/>
              </w:rPr>
            </w:pPr>
          </w:p>
          <w:p w14:paraId="55AE8CE3">
            <w:pPr>
              <w:pStyle w:val="9"/>
              <w:ind w:left="11"/>
              <w:jc w:val="center"/>
              <w:rPr>
                <w:sz w:val="16"/>
              </w:rPr>
            </w:pPr>
            <w:r>
              <w:rPr>
                <w:spacing w:val="-2"/>
                <w:sz w:val="16"/>
              </w:rPr>
              <w:t>428440</w:t>
            </w:r>
          </w:p>
        </w:tc>
        <w:tc>
          <w:tcPr>
            <w:tcW w:w="3260" w:type="dxa"/>
          </w:tcPr>
          <w:p w14:paraId="6EDA3988">
            <w:pPr>
              <w:pStyle w:val="9"/>
              <w:tabs>
                <w:tab w:val="left" w:pos="1419"/>
                <w:tab w:val="left" w:pos="2542"/>
              </w:tabs>
              <w:ind w:left="69" w:right="57"/>
              <w:jc w:val="both"/>
              <w:rPr>
                <w:sz w:val="16"/>
              </w:rPr>
            </w:pPr>
            <w:r>
              <w:rPr>
                <w:spacing w:val="-2"/>
                <w:sz w:val="16"/>
              </w:rPr>
              <w:t>GRAMPEADOR</w:t>
            </w:r>
            <w:r>
              <w:rPr>
                <w:sz w:val="16"/>
              </w:rPr>
              <w:tab/>
            </w:r>
            <w:r>
              <w:rPr>
                <w:spacing w:val="-2"/>
                <w:sz w:val="16"/>
              </w:rPr>
              <w:t>CIRÚRGICO</w:t>
            </w:r>
            <w:r>
              <w:rPr>
                <w:sz w:val="16"/>
              </w:rPr>
              <w:tab/>
            </w:r>
            <w:r>
              <w:rPr>
                <w:spacing w:val="-2"/>
                <w:sz w:val="16"/>
              </w:rPr>
              <w:t>CIRCULAR</w:t>
            </w:r>
            <w:r>
              <w:rPr>
                <w:spacing w:val="40"/>
                <w:sz w:val="16"/>
              </w:rPr>
              <w:t xml:space="preserve"> </w:t>
            </w:r>
            <w:r>
              <w:rPr>
                <w:sz w:val="16"/>
              </w:rPr>
              <w:t>INTRALUMINAL, FORMATO CORPO: CURVO,</w:t>
            </w:r>
            <w:r>
              <w:rPr>
                <w:spacing w:val="40"/>
                <w:sz w:val="16"/>
              </w:rPr>
              <w:t xml:space="preserve"> </w:t>
            </w:r>
            <w:r>
              <w:rPr>
                <w:sz w:val="16"/>
              </w:rPr>
              <w:t>MATERIAL GRAMPO: TITÂNIO, DIÂMETRO</w:t>
            </w:r>
            <w:r>
              <w:rPr>
                <w:spacing w:val="40"/>
                <w:sz w:val="16"/>
              </w:rPr>
              <w:t xml:space="preserve"> </w:t>
            </w:r>
            <w:r>
              <w:rPr>
                <w:sz w:val="16"/>
              </w:rPr>
              <w:t>GRAMPO:</w:t>
            </w:r>
            <w:r>
              <w:rPr>
                <w:spacing w:val="47"/>
                <w:sz w:val="16"/>
              </w:rPr>
              <w:t xml:space="preserve">  </w:t>
            </w:r>
            <w:r>
              <w:rPr>
                <w:sz w:val="16"/>
              </w:rPr>
              <w:t>CERCA</w:t>
            </w:r>
            <w:r>
              <w:rPr>
                <w:spacing w:val="46"/>
                <w:sz w:val="16"/>
              </w:rPr>
              <w:t xml:space="preserve">  </w:t>
            </w:r>
            <w:r>
              <w:rPr>
                <w:sz w:val="16"/>
              </w:rPr>
              <w:t>DE</w:t>
            </w:r>
            <w:r>
              <w:rPr>
                <w:spacing w:val="48"/>
                <w:sz w:val="16"/>
              </w:rPr>
              <w:t xml:space="preserve">  </w:t>
            </w:r>
            <w:r>
              <w:rPr>
                <w:sz w:val="16"/>
              </w:rPr>
              <w:t>25</w:t>
            </w:r>
            <w:r>
              <w:rPr>
                <w:spacing w:val="48"/>
                <w:sz w:val="16"/>
              </w:rPr>
              <w:t xml:space="preserve">  </w:t>
            </w:r>
            <w:r>
              <w:rPr>
                <w:sz w:val="16"/>
              </w:rPr>
              <w:t>OU</w:t>
            </w:r>
            <w:r>
              <w:rPr>
                <w:spacing w:val="46"/>
                <w:sz w:val="16"/>
              </w:rPr>
              <w:t xml:space="preserve">  </w:t>
            </w:r>
            <w:r>
              <w:rPr>
                <w:sz w:val="16"/>
              </w:rPr>
              <w:t>28</w:t>
            </w:r>
            <w:r>
              <w:rPr>
                <w:spacing w:val="47"/>
                <w:sz w:val="16"/>
              </w:rPr>
              <w:t xml:space="preserve">  </w:t>
            </w:r>
            <w:r>
              <w:rPr>
                <w:spacing w:val="-5"/>
                <w:sz w:val="16"/>
              </w:rPr>
              <w:t>MM,</w:t>
            </w:r>
          </w:p>
          <w:p w14:paraId="1749C064">
            <w:pPr>
              <w:pStyle w:val="9"/>
              <w:spacing w:line="175" w:lineRule="exact"/>
              <w:ind w:left="69"/>
              <w:jc w:val="both"/>
              <w:rPr>
                <w:b/>
                <w:sz w:val="16"/>
              </w:rPr>
            </w:pPr>
            <w:r>
              <w:rPr>
                <w:sz w:val="16"/>
              </w:rPr>
              <w:t>ESTERILIDADE:</w:t>
            </w:r>
            <w:r>
              <w:rPr>
                <w:spacing w:val="-8"/>
                <w:sz w:val="16"/>
              </w:rPr>
              <w:t xml:space="preserve"> </w:t>
            </w:r>
            <w:r>
              <w:rPr>
                <w:sz w:val="16"/>
              </w:rPr>
              <w:t>ESTÉRIL,</w:t>
            </w:r>
            <w:r>
              <w:rPr>
                <w:spacing w:val="-8"/>
                <w:sz w:val="16"/>
              </w:rPr>
              <w:t xml:space="preserve"> </w:t>
            </w:r>
            <w:r>
              <w:rPr>
                <w:spacing w:val="-2"/>
                <w:sz w:val="16"/>
              </w:rPr>
              <w:t>DESCARTÁVEL</w:t>
            </w:r>
            <w:r>
              <w:rPr>
                <w:b/>
                <w:spacing w:val="-2"/>
                <w:sz w:val="16"/>
              </w:rPr>
              <w:t>.</w:t>
            </w:r>
          </w:p>
        </w:tc>
        <w:tc>
          <w:tcPr>
            <w:tcW w:w="711" w:type="dxa"/>
          </w:tcPr>
          <w:p w14:paraId="5CD8A502">
            <w:pPr>
              <w:pStyle w:val="9"/>
              <w:spacing w:before="194"/>
              <w:rPr>
                <w:sz w:val="16"/>
              </w:rPr>
            </w:pPr>
          </w:p>
          <w:p w14:paraId="2B33D926">
            <w:pPr>
              <w:pStyle w:val="9"/>
              <w:ind w:left="11"/>
              <w:jc w:val="center"/>
              <w:rPr>
                <w:sz w:val="16"/>
              </w:rPr>
            </w:pPr>
            <w:r>
              <w:rPr>
                <w:spacing w:val="-5"/>
                <w:sz w:val="16"/>
              </w:rPr>
              <w:t>UND</w:t>
            </w:r>
          </w:p>
        </w:tc>
        <w:tc>
          <w:tcPr>
            <w:tcW w:w="850" w:type="dxa"/>
          </w:tcPr>
          <w:p w14:paraId="10FBAE3A">
            <w:pPr>
              <w:pStyle w:val="9"/>
              <w:spacing w:before="194"/>
              <w:rPr>
                <w:sz w:val="16"/>
              </w:rPr>
            </w:pPr>
          </w:p>
          <w:p w14:paraId="1A239862">
            <w:pPr>
              <w:pStyle w:val="9"/>
              <w:ind w:left="10" w:right="2"/>
              <w:jc w:val="center"/>
              <w:rPr>
                <w:sz w:val="16"/>
              </w:rPr>
            </w:pPr>
            <w:r>
              <w:rPr>
                <w:spacing w:val="-5"/>
                <w:sz w:val="16"/>
              </w:rPr>
              <w:t>10</w:t>
            </w:r>
          </w:p>
        </w:tc>
        <w:tc>
          <w:tcPr>
            <w:tcW w:w="1419" w:type="dxa"/>
          </w:tcPr>
          <w:p w14:paraId="1919B332">
            <w:pPr>
              <w:pStyle w:val="9"/>
              <w:spacing w:before="194"/>
              <w:rPr>
                <w:sz w:val="16"/>
              </w:rPr>
            </w:pPr>
          </w:p>
          <w:p w14:paraId="1F0BB78D">
            <w:pPr>
              <w:pStyle w:val="9"/>
              <w:tabs>
                <w:tab w:val="left" w:pos="560"/>
              </w:tabs>
              <w:ind w:left="104"/>
              <w:rPr>
                <w:sz w:val="16"/>
              </w:rPr>
            </w:pPr>
            <w:r>
              <w:rPr>
                <w:spacing w:val="-5"/>
                <w:sz w:val="16"/>
              </w:rPr>
              <w:t>R$</w:t>
            </w:r>
            <w:r>
              <w:rPr>
                <w:sz w:val="16"/>
              </w:rPr>
              <w:tab/>
            </w:r>
            <w:r>
              <w:rPr>
                <w:spacing w:val="-2"/>
                <w:sz w:val="16"/>
              </w:rPr>
              <w:t>1.064,70</w:t>
            </w:r>
          </w:p>
        </w:tc>
        <w:tc>
          <w:tcPr>
            <w:tcW w:w="1415" w:type="dxa"/>
          </w:tcPr>
          <w:p w14:paraId="293F4213">
            <w:pPr>
              <w:pStyle w:val="9"/>
              <w:spacing w:before="194"/>
              <w:rPr>
                <w:sz w:val="16"/>
              </w:rPr>
            </w:pPr>
          </w:p>
          <w:p w14:paraId="553AA48E">
            <w:pPr>
              <w:pStyle w:val="9"/>
              <w:tabs>
                <w:tab w:val="left" w:pos="488"/>
              </w:tabs>
              <w:ind w:left="104"/>
              <w:rPr>
                <w:sz w:val="16"/>
              </w:rPr>
            </w:pPr>
            <w:r>
              <w:rPr>
                <w:spacing w:val="-5"/>
                <w:sz w:val="16"/>
              </w:rPr>
              <w:t>R$</w:t>
            </w:r>
            <w:r>
              <w:rPr>
                <w:sz w:val="16"/>
              </w:rPr>
              <w:tab/>
            </w:r>
            <w:r>
              <w:rPr>
                <w:spacing w:val="-2"/>
                <w:sz w:val="16"/>
              </w:rPr>
              <w:t>10.647,00</w:t>
            </w:r>
          </w:p>
        </w:tc>
      </w:tr>
      <w:tr w14:paraId="646BC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1" w:hRule="atLeast"/>
        </w:trPr>
        <w:tc>
          <w:tcPr>
            <w:tcW w:w="591" w:type="dxa"/>
          </w:tcPr>
          <w:p w14:paraId="3DF7490A">
            <w:pPr>
              <w:pStyle w:val="9"/>
              <w:rPr>
                <w:sz w:val="16"/>
              </w:rPr>
            </w:pPr>
          </w:p>
          <w:p w14:paraId="6466A0BA">
            <w:pPr>
              <w:pStyle w:val="9"/>
              <w:spacing w:before="112"/>
              <w:rPr>
                <w:sz w:val="16"/>
              </w:rPr>
            </w:pPr>
          </w:p>
          <w:p w14:paraId="4FF32508">
            <w:pPr>
              <w:pStyle w:val="9"/>
              <w:ind w:left="15" w:right="1"/>
              <w:jc w:val="center"/>
              <w:rPr>
                <w:sz w:val="16"/>
              </w:rPr>
            </w:pPr>
            <w:r>
              <w:rPr>
                <w:spacing w:val="-5"/>
                <w:sz w:val="16"/>
              </w:rPr>
              <w:t>12</w:t>
            </w:r>
          </w:p>
        </w:tc>
        <w:tc>
          <w:tcPr>
            <w:tcW w:w="823" w:type="dxa"/>
          </w:tcPr>
          <w:p w14:paraId="3E2E8FA4">
            <w:pPr>
              <w:pStyle w:val="9"/>
              <w:rPr>
                <w:sz w:val="16"/>
              </w:rPr>
            </w:pPr>
          </w:p>
          <w:p w14:paraId="1EFD688E">
            <w:pPr>
              <w:pStyle w:val="9"/>
              <w:spacing w:before="112"/>
              <w:rPr>
                <w:sz w:val="16"/>
              </w:rPr>
            </w:pPr>
          </w:p>
          <w:p w14:paraId="47173592">
            <w:pPr>
              <w:pStyle w:val="9"/>
              <w:ind w:left="11"/>
              <w:jc w:val="center"/>
              <w:rPr>
                <w:sz w:val="16"/>
              </w:rPr>
            </w:pPr>
            <w:r>
              <w:rPr>
                <w:spacing w:val="-2"/>
                <w:sz w:val="16"/>
              </w:rPr>
              <w:t>428439</w:t>
            </w:r>
          </w:p>
        </w:tc>
        <w:tc>
          <w:tcPr>
            <w:tcW w:w="3260" w:type="dxa"/>
          </w:tcPr>
          <w:p w14:paraId="14367E78">
            <w:pPr>
              <w:pStyle w:val="9"/>
              <w:spacing w:before="26"/>
              <w:rPr>
                <w:sz w:val="16"/>
              </w:rPr>
            </w:pPr>
          </w:p>
          <w:p w14:paraId="17A18DB6">
            <w:pPr>
              <w:pStyle w:val="9"/>
              <w:tabs>
                <w:tab w:val="left" w:pos="1419"/>
                <w:tab w:val="left" w:pos="2542"/>
              </w:tabs>
              <w:ind w:left="69" w:right="57"/>
              <w:jc w:val="both"/>
              <w:rPr>
                <w:sz w:val="16"/>
              </w:rPr>
            </w:pPr>
            <w:r>
              <w:rPr>
                <w:spacing w:val="-2"/>
                <w:sz w:val="16"/>
              </w:rPr>
              <w:t>GRAMPEADOR</w:t>
            </w:r>
            <w:r>
              <w:rPr>
                <w:sz w:val="16"/>
              </w:rPr>
              <w:tab/>
            </w:r>
            <w:r>
              <w:rPr>
                <w:spacing w:val="-2"/>
                <w:sz w:val="16"/>
              </w:rPr>
              <w:t>CIRÚRGICO</w:t>
            </w:r>
            <w:r>
              <w:rPr>
                <w:sz w:val="16"/>
              </w:rPr>
              <w:tab/>
            </w:r>
            <w:r>
              <w:rPr>
                <w:spacing w:val="-2"/>
                <w:sz w:val="16"/>
              </w:rPr>
              <w:t>CIRCULAR</w:t>
            </w:r>
            <w:r>
              <w:rPr>
                <w:spacing w:val="40"/>
                <w:sz w:val="16"/>
              </w:rPr>
              <w:t xml:space="preserve"> </w:t>
            </w:r>
            <w:r>
              <w:rPr>
                <w:sz w:val="16"/>
              </w:rPr>
              <w:t>INTRALUMINAL, FORMATO CORPO: CURVO,</w:t>
            </w:r>
            <w:r>
              <w:rPr>
                <w:spacing w:val="40"/>
                <w:sz w:val="16"/>
              </w:rPr>
              <w:t xml:space="preserve"> </w:t>
            </w:r>
            <w:r>
              <w:rPr>
                <w:sz w:val="16"/>
              </w:rPr>
              <w:t>MATERIAL GRAMPO: TITÂNIO, DIÂMETRO</w:t>
            </w:r>
            <w:r>
              <w:rPr>
                <w:spacing w:val="40"/>
                <w:sz w:val="16"/>
              </w:rPr>
              <w:t xml:space="preserve"> </w:t>
            </w:r>
            <w:r>
              <w:rPr>
                <w:sz w:val="16"/>
              </w:rPr>
              <w:t>GRAMPO:</w:t>
            </w:r>
            <w:r>
              <w:rPr>
                <w:spacing w:val="48"/>
                <w:sz w:val="16"/>
              </w:rPr>
              <w:t xml:space="preserve"> </w:t>
            </w:r>
            <w:r>
              <w:rPr>
                <w:sz w:val="16"/>
              </w:rPr>
              <w:t>CERCA</w:t>
            </w:r>
            <w:r>
              <w:rPr>
                <w:spacing w:val="48"/>
                <w:sz w:val="16"/>
              </w:rPr>
              <w:t xml:space="preserve"> </w:t>
            </w:r>
            <w:r>
              <w:rPr>
                <w:sz w:val="16"/>
              </w:rPr>
              <w:t>DE</w:t>
            </w:r>
            <w:r>
              <w:rPr>
                <w:spacing w:val="48"/>
                <w:sz w:val="16"/>
              </w:rPr>
              <w:t xml:space="preserve"> </w:t>
            </w:r>
            <w:r>
              <w:rPr>
                <w:sz w:val="16"/>
              </w:rPr>
              <w:t>21</w:t>
            </w:r>
            <w:r>
              <w:rPr>
                <w:spacing w:val="48"/>
                <w:sz w:val="16"/>
              </w:rPr>
              <w:t xml:space="preserve"> </w:t>
            </w:r>
            <w:r>
              <w:rPr>
                <w:sz w:val="16"/>
              </w:rPr>
              <w:t>MM,</w:t>
            </w:r>
            <w:r>
              <w:rPr>
                <w:spacing w:val="48"/>
                <w:sz w:val="16"/>
              </w:rPr>
              <w:t xml:space="preserve"> </w:t>
            </w:r>
            <w:r>
              <w:rPr>
                <w:spacing w:val="-2"/>
                <w:sz w:val="16"/>
              </w:rPr>
              <w:t>ESTERILIDADE:</w:t>
            </w:r>
          </w:p>
          <w:p w14:paraId="670F6FE4">
            <w:pPr>
              <w:pStyle w:val="9"/>
              <w:spacing w:before="1" w:line="178" w:lineRule="exact"/>
              <w:ind w:left="69"/>
              <w:jc w:val="both"/>
              <w:rPr>
                <w:sz w:val="16"/>
              </w:rPr>
            </w:pPr>
            <w:r>
              <w:rPr>
                <w:sz w:val="16"/>
              </w:rPr>
              <w:t>ESTÉRIL,</w:t>
            </w:r>
            <w:r>
              <w:rPr>
                <w:spacing w:val="-3"/>
                <w:sz w:val="16"/>
              </w:rPr>
              <w:t xml:space="preserve"> </w:t>
            </w:r>
            <w:r>
              <w:rPr>
                <w:spacing w:val="-2"/>
                <w:sz w:val="16"/>
              </w:rPr>
              <w:t>DESCARTÁVEL</w:t>
            </w:r>
          </w:p>
        </w:tc>
        <w:tc>
          <w:tcPr>
            <w:tcW w:w="711" w:type="dxa"/>
          </w:tcPr>
          <w:p w14:paraId="02B038BF">
            <w:pPr>
              <w:pStyle w:val="9"/>
              <w:rPr>
                <w:sz w:val="16"/>
              </w:rPr>
            </w:pPr>
          </w:p>
          <w:p w14:paraId="7C70D610">
            <w:pPr>
              <w:pStyle w:val="9"/>
              <w:spacing w:before="112"/>
              <w:rPr>
                <w:sz w:val="16"/>
              </w:rPr>
            </w:pPr>
          </w:p>
          <w:p w14:paraId="4907BD20">
            <w:pPr>
              <w:pStyle w:val="9"/>
              <w:ind w:left="11"/>
              <w:jc w:val="center"/>
              <w:rPr>
                <w:sz w:val="16"/>
              </w:rPr>
            </w:pPr>
            <w:r>
              <w:rPr>
                <w:spacing w:val="-5"/>
                <w:sz w:val="16"/>
              </w:rPr>
              <w:t>UND</w:t>
            </w:r>
          </w:p>
        </w:tc>
        <w:tc>
          <w:tcPr>
            <w:tcW w:w="850" w:type="dxa"/>
          </w:tcPr>
          <w:p w14:paraId="3CD7DA24">
            <w:pPr>
              <w:pStyle w:val="9"/>
              <w:rPr>
                <w:sz w:val="16"/>
              </w:rPr>
            </w:pPr>
          </w:p>
          <w:p w14:paraId="0FB9FF12">
            <w:pPr>
              <w:pStyle w:val="9"/>
              <w:spacing w:before="112"/>
              <w:rPr>
                <w:sz w:val="16"/>
              </w:rPr>
            </w:pPr>
          </w:p>
          <w:p w14:paraId="04CCE10F">
            <w:pPr>
              <w:pStyle w:val="9"/>
              <w:ind w:left="10" w:right="2"/>
              <w:jc w:val="center"/>
              <w:rPr>
                <w:sz w:val="16"/>
              </w:rPr>
            </w:pPr>
            <w:r>
              <w:rPr>
                <w:spacing w:val="-5"/>
                <w:sz w:val="16"/>
              </w:rPr>
              <w:t>10</w:t>
            </w:r>
          </w:p>
        </w:tc>
        <w:tc>
          <w:tcPr>
            <w:tcW w:w="1419" w:type="dxa"/>
          </w:tcPr>
          <w:p w14:paraId="4D4068E5">
            <w:pPr>
              <w:pStyle w:val="9"/>
              <w:rPr>
                <w:sz w:val="16"/>
              </w:rPr>
            </w:pPr>
          </w:p>
          <w:p w14:paraId="49F4114A">
            <w:pPr>
              <w:pStyle w:val="9"/>
              <w:spacing w:before="112"/>
              <w:rPr>
                <w:sz w:val="16"/>
              </w:rPr>
            </w:pPr>
          </w:p>
          <w:p w14:paraId="7CF140A9">
            <w:pPr>
              <w:pStyle w:val="9"/>
              <w:tabs>
                <w:tab w:val="left" w:pos="560"/>
              </w:tabs>
              <w:ind w:left="104"/>
              <w:rPr>
                <w:sz w:val="16"/>
              </w:rPr>
            </w:pPr>
            <w:r>
              <w:rPr>
                <w:spacing w:val="-5"/>
                <w:sz w:val="16"/>
              </w:rPr>
              <w:t>R$</w:t>
            </w:r>
            <w:r>
              <w:rPr>
                <w:sz w:val="16"/>
              </w:rPr>
              <w:tab/>
            </w:r>
            <w:r>
              <w:rPr>
                <w:spacing w:val="-2"/>
                <w:sz w:val="16"/>
              </w:rPr>
              <w:t>1.390,00</w:t>
            </w:r>
          </w:p>
        </w:tc>
        <w:tc>
          <w:tcPr>
            <w:tcW w:w="1415" w:type="dxa"/>
          </w:tcPr>
          <w:p w14:paraId="73522A56">
            <w:pPr>
              <w:pStyle w:val="9"/>
              <w:rPr>
                <w:sz w:val="16"/>
              </w:rPr>
            </w:pPr>
          </w:p>
          <w:p w14:paraId="438F618B">
            <w:pPr>
              <w:pStyle w:val="9"/>
              <w:spacing w:before="112"/>
              <w:rPr>
                <w:sz w:val="16"/>
              </w:rPr>
            </w:pPr>
          </w:p>
          <w:p w14:paraId="5C83917B">
            <w:pPr>
              <w:pStyle w:val="9"/>
              <w:tabs>
                <w:tab w:val="left" w:pos="488"/>
              </w:tabs>
              <w:ind w:left="104"/>
              <w:rPr>
                <w:sz w:val="16"/>
              </w:rPr>
            </w:pPr>
            <w:r>
              <w:rPr>
                <w:spacing w:val="-5"/>
                <w:sz w:val="16"/>
              </w:rPr>
              <w:t>R$</w:t>
            </w:r>
            <w:r>
              <w:rPr>
                <w:sz w:val="16"/>
              </w:rPr>
              <w:tab/>
            </w:r>
            <w:r>
              <w:rPr>
                <w:spacing w:val="-2"/>
                <w:sz w:val="16"/>
              </w:rPr>
              <w:t>13.900,00</w:t>
            </w:r>
          </w:p>
        </w:tc>
      </w:tr>
    </w:tbl>
    <w:p w14:paraId="2315004F">
      <w:pPr>
        <w:pStyle w:val="9"/>
        <w:spacing w:after="0"/>
        <w:rPr>
          <w:sz w:val="16"/>
        </w:rPr>
        <w:sectPr>
          <w:pgSz w:w="11910" w:h="16840"/>
          <w:pgMar w:top="2160" w:right="708" w:bottom="1860" w:left="850" w:header="708" w:footer="1674" w:gutter="0"/>
          <w:cols w:space="720" w:num="1"/>
        </w:sectPr>
      </w:pPr>
    </w:p>
    <w:p w14:paraId="0D63734E">
      <w:pPr>
        <w:pStyle w:val="6"/>
        <w:jc w:val="left"/>
        <w:rPr>
          <w:sz w:val="20"/>
        </w:rPr>
      </w:pPr>
    </w:p>
    <w:p w14:paraId="5E0EBB31">
      <w:pPr>
        <w:pStyle w:val="6"/>
        <w:jc w:val="left"/>
        <w:rPr>
          <w:sz w:val="20"/>
        </w:rPr>
      </w:pPr>
    </w:p>
    <w:p w14:paraId="29589D77">
      <w:pPr>
        <w:pStyle w:val="6"/>
        <w:spacing w:before="59" w:after="1"/>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1"/>
        <w:gridCol w:w="823"/>
        <w:gridCol w:w="3260"/>
        <w:gridCol w:w="711"/>
        <w:gridCol w:w="850"/>
        <w:gridCol w:w="1419"/>
        <w:gridCol w:w="1415"/>
      </w:tblGrid>
      <w:tr w14:paraId="700B5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591" w:type="dxa"/>
            <w:tcBorders>
              <w:top w:val="nil"/>
            </w:tcBorders>
          </w:tcPr>
          <w:p w14:paraId="39654832">
            <w:pPr>
              <w:pStyle w:val="9"/>
              <w:rPr>
                <w:sz w:val="16"/>
              </w:rPr>
            </w:pPr>
          </w:p>
          <w:p w14:paraId="39CF060E">
            <w:pPr>
              <w:pStyle w:val="9"/>
              <w:spacing w:before="112"/>
              <w:rPr>
                <w:sz w:val="16"/>
              </w:rPr>
            </w:pPr>
          </w:p>
          <w:p w14:paraId="6EC5F906">
            <w:pPr>
              <w:pStyle w:val="9"/>
              <w:ind w:left="15" w:right="1"/>
              <w:jc w:val="center"/>
              <w:rPr>
                <w:sz w:val="16"/>
              </w:rPr>
            </w:pPr>
            <w:r>
              <w:rPr>
                <w:spacing w:val="-5"/>
                <w:sz w:val="16"/>
              </w:rPr>
              <w:t>13</w:t>
            </w:r>
          </w:p>
        </w:tc>
        <w:tc>
          <w:tcPr>
            <w:tcW w:w="823" w:type="dxa"/>
            <w:tcBorders>
              <w:top w:val="nil"/>
            </w:tcBorders>
          </w:tcPr>
          <w:p w14:paraId="275B8C27">
            <w:pPr>
              <w:pStyle w:val="9"/>
              <w:rPr>
                <w:sz w:val="16"/>
              </w:rPr>
            </w:pPr>
          </w:p>
          <w:p w14:paraId="0EB6582A">
            <w:pPr>
              <w:pStyle w:val="9"/>
              <w:spacing w:before="112"/>
              <w:rPr>
                <w:sz w:val="16"/>
              </w:rPr>
            </w:pPr>
          </w:p>
          <w:p w14:paraId="1CFB5E27">
            <w:pPr>
              <w:pStyle w:val="9"/>
              <w:ind w:left="11"/>
              <w:jc w:val="center"/>
              <w:rPr>
                <w:sz w:val="16"/>
              </w:rPr>
            </w:pPr>
            <w:r>
              <w:rPr>
                <w:spacing w:val="-2"/>
                <w:sz w:val="16"/>
              </w:rPr>
              <w:t>430376</w:t>
            </w:r>
          </w:p>
        </w:tc>
        <w:tc>
          <w:tcPr>
            <w:tcW w:w="3260" w:type="dxa"/>
            <w:tcBorders>
              <w:top w:val="nil"/>
            </w:tcBorders>
          </w:tcPr>
          <w:p w14:paraId="2741FD9E">
            <w:pPr>
              <w:pStyle w:val="9"/>
              <w:spacing w:before="29"/>
              <w:rPr>
                <w:sz w:val="16"/>
              </w:rPr>
            </w:pPr>
          </w:p>
          <w:p w14:paraId="51E193B5">
            <w:pPr>
              <w:pStyle w:val="9"/>
              <w:ind w:left="69" w:right="55"/>
              <w:jc w:val="both"/>
              <w:rPr>
                <w:sz w:val="16"/>
              </w:rPr>
            </w:pPr>
            <w:r>
              <w:rPr>
                <w:sz w:val="16"/>
              </w:rPr>
              <w:t>GRAMPEADOR CIRÚRGICO, FORMATO CURVO,</w:t>
            </w:r>
            <w:r>
              <w:rPr>
                <w:spacing w:val="40"/>
                <w:sz w:val="16"/>
              </w:rPr>
              <w:t xml:space="preserve"> </w:t>
            </w:r>
            <w:r>
              <w:rPr>
                <w:sz w:val="16"/>
              </w:rPr>
              <w:t>TIPO CORTANTE,</w:t>
            </w:r>
            <w:r>
              <w:rPr>
                <w:spacing w:val="-1"/>
                <w:sz w:val="16"/>
              </w:rPr>
              <w:t xml:space="preserve"> </w:t>
            </w:r>
            <w:r>
              <w:rPr>
                <w:sz w:val="16"/>
              </w:rPr>
              <w:t>COMPRIMENTO CERCA DE 40,</w:t>
            </w:r>
            <w:r>
              <w:rPr>
                <w:spacing w:val="40"/>
                <w:sz w:val="16"/>
              </w:rPr>
              <w:t xml:space="preserve"> </w:t>
            </w:r>
            <w:r>
              <w:rPr>
                <w:sz w:val="16"/>
              </w:rPr>
              <w:t xml:space="preserve">MODELO </w:t>
            </w:r>
            <w:r>
              <w:rPr>
                <w:b/>
                <w:sz w:val="16"/>
              </w:rPr>
              <w:t>RECARREGÁVEL</w:t>
            </w:r>
            <w:r>
              <w:rPr>
                <w:sz w:val="16"/>
              </w:rPr>
              <w:t xml:space="preserve">, </w:t>
            </w:r>
            <w:r>
              <w:rPr>
                <w:b/>
                <w:sz w:val="16"/>
              </w:rPr>
              <w:t xml:space="preserve">CARREGADO </w:t>
            </w:r>
            <w:r>
              <w:rPr>
                <w:sz w:val="16"/>
              </w:rPr>
              <w:t>COM</w:t>
            </w:r>
            <w:r>
              <w:rPr>
                <w:spacing w:val="40"/>
                <w:sz w:val="16"/>
              </w:rPr>
              <w:t xml:space="preserve"> </w:t>
            </w:r>
            <w:r>
              <w:rPr>
                <w:sz w:val="16"/>
              </w:rPr>
              <w:t>GRAMPO</w:t>
            </w:r>
            <w:r>
              <w:rPr>
                <w:spacing w:val="43"/>
                <w:sz w:val="16"/>
              </w:rPr>
              <w:t xml:space="preserve"> </w:t>
            </w:r>
            <w:r>
              <w:rPr>
                <w:sz w:val="16"/>
              </w:rPr>
              <w:t>TITÂNIO,</w:t>
            </w:r>
            <w:r>
              <w:rPr>
                <w:spacing w:val="45"/>
                <w:sz w:val="16"/>
              </w:rPr>
              <w:t xml:space="preserve"> </w:t>
            </w:r>
            <w:r>
              <w:rPr>
                <w:sz w:val="16"/>
              </w:rPr>
              <w:t>APLICAÇÃO</w:t>
            </w:r>
            <w:r>
              <w:rPr>
                <w:spacing w:val="44"/>
                <w:sz w:val="16"/>
              </w:rPr>
              <w:t xml:space="preserve"> </w:t>
            </w:r>
            <w:r>
              <w:rPr>
                <w:sz w:val="16"/>
              </w:rPr>
              <w:t>PARA</w:t>
            </w:r>
            <w:r>
              <w:rPr>
                <w:spacing w:val="45"/>
                <w:sz w:val="16"/>
              </w:rPr>
              <w:t xml:space="preserve"> </w:t>
            </w:r>
            <w:r>
              <w:rPr>
                <w:spacing w:val="-2"/>
                <w:sz w:val="16"/>
              </w:rPr>
              <w:t>TECIDO</w:t>
            </w:r>
          </w:p>
          <w:p w14:paraId="05AB49AE">
            <w:pPr>
              <w:pStyle w:val="9"/>
              <w:spacing w:line="174" w:lineRule="exact"/>
              <w:ind w:left="69"/>
              <w:jc w:val="both"/>
              <w:rPr>
                <w:sz w:val="16"/>
              </w:rPr>
            </w:pPr>
            <w:r>
              <w:rPr>
                <w:spacing w:val="-2"/>
                <w:sz w:val="16"/>
              </w:rPr>
              <w:t>ESPESSO,</w:t>
            </w:r>
            <w:r>
              <w:rPr>
                <w:spacing w:val="9"/>
                <w:sz w:val="16"/>
              </w:rPr>
              <w:t xml:space="preserve"> </w:t>
            </w:r>
            <w:r>
              <w:rPr>
                <w:spacing w:val="-2"/>
                <w:sz w:val="16"/>
              </w:rPr>
              <w:t>ESTERILIDADE</w:t>
            </w:r>
            <w:r>
              <w:rPr>
                <w:spacing w:val="9"/>
                <w:sz w:val="16"/>
              </w:rPr>
              <w:t xml:space="preserve"> </w:t>
            </w:r>
            <w:r>
              <w:rPr>
                <w:spacing w:val="-2"/>
                <w:sz w:val="16"/>
              </w:rPr>
              <w:t>ESTÉRIL,</w:t>
            </w:r>
            <w:r>
              <w:rPr>
                <w:spacing w:val="9"/>
                <w:sz w:val="16"/>
              </w:rPr>
              <w:t xml:space="preserve"> </w:t>
            </w:r>
            <w:r>
              <w:rPr>
                <w:spacing w:val="-2"/>
                <w:sz w:val="16"/>
              </w:rPr>
              <w:t>DESCARTÁVEL.</w:t>
            </w:r>
          </w:p>
        </w:tc>
        <w:tc>
          <w:tcPr>
            <w:tcW w:w="711" w:type="dxa"/>
            <w:tcBorders>
              <w:top w:val="nil"/>
            </w:tcBorders>
          </w:tcPr>
          <w:p w14:paraId="294C8C2C">
            <w:pPr>
              <w:pStyle w:val="9"/>
              <w:rPr>
                <w:sz w:val="16"/>
              </w:rPr>
            </w:pPr>
          </w:p>
          <w:p w14:paraId="6424D862">
            <w:pPr>
              <w:pStyle w:val="9"/>
              <w:spacing w:before="112"/>
              <w:rPr>
                <w:sz w:val="16"/>
              </w:rPr>
            </w:pPr>
          </w:p>
          <w:p w14:paraId="450F0376">
            <w:pPr>
              <w:pStyle w:val="9"/>
              <w:ind w:left="11"/>
              <w:jc w:val="center"/>
              <w:rPr>
                <w:sz w:val="16"/>
              </w:rPr>
            </w:pPr>
            <w:r>
              <w:rPr>
                <w:spacing w:val="-5"/>
                <w:sz w:val="16"/>
              </w:rPr>
              <w:t>UND</w:t>
            </w:r>
          </w:p>
        </w:tc>
        <w:tc>
          <w:tcPr>
            <w:tcW w:w="850" w:type="dxa"/>
            <w:tcBorders>
              <w:top w:val="nil"/>
            </w:tcBorders>
          </w:tcPr>
          <w:p w14:paraId="424F4D24">
            <w:pPr>
              <w:pStyle w:val="9"/>
              <w:rPr>
                <w:sz w:val="16"/>
              </w:rPr>
            </w:pPr>
          </w:p>
          <w:p w14:paraId="5AC0F8F3">
            <w:pPr>
              <w:pStyle w:val="9"/>
              <w:spacing w:before="112"/>
              <w:rPr>
                <w:sz w:val="16"/>
              </w:rPr>
            </w:pPr>
          </w:p>
          <w:p w14:paraId="71344C51">
            <w:pPr>
              <w:pStyle w:val="9"/>
              <w:ind w:left="10" w:right="2"/>
              <w:jc w:val="center"/>
              <w:rPr>
                <w:sz w:val="16"/>
              </w:rPr>
            </w:pPr>
            <w:r>
              <w:rPr>
                <w:spacing w:val="-5"/>
                <w:sz w:val="16"/>
              </w:rPr>
              <w:t>15</w:t>
            </w:r>
          </w:p>
        </w:tc>
        <w:tc>
          <w:tcPr>
            <w:tcW w:w="1419" w:type="dxa"/>
            <w:tcBorders>
              <w:top w:val="nil"/>
            </w:tcBorders>
          </w:tcPr>
          <w:p w14:paraId="38CE45EA">
            <w:pPr>
              <w:pStyle w:val="9"/>
              <w:rPr>
                <w:sz w:val="16"/>
              </w:rPr>
            </w:pPr>
          </w:p>
          <w:p w14:paraId="4152CF0C">
            <w:pPr>
              <w:pStyle w:val="9"/>
              <w:spacing w:before="112"/>
              <w:rPr>
                <w:sz w:val="16"/>
              </w:rPr>
            </w:pPr>
          </w:p>
          <w:p w14:paraId="617FA950">
            <w:pPr>
              <w:pStyle w:val="9"/>
              <w:tabs>
                <w:tab w:val="left" w:pos="560"/>
              </w:tabs>
              <w:ind w:left="104"/>
              <w:rPr>
                <w:sz w:val="16"/>
              </w:rPr>
            </w:pPr>
            <w:r>
              <w:rPr>
                <w:spacing w:val="-5"/>
                <w:sz w:val="16"/>
              </w:rPr>
              <w:t>R$</w:t>
            </w:r>
            <w:r>
              <w:rPr>
                <w:sz w:val="16"/>
              </w:rPr>
              <w:tab/>
            </w:r>
            <w:r>
              <w:rPr>
                <w:spacing w:val="-2"/>
                <w:sz w:val="16"/>
              </w:rPr>
              <w:t>1.499,00</w:t>
            </w:r>
          </w:p>
        </w:tc>
        <w:tc>
          <w:tcPr>
            <w:tcW w:w="1415" w:type="dxa"/>
            <w:tcBorders>
              <w:top w:val="nil"/>
            </w:tcBorders>
          </w:tcPr>
          <w:p w14:paraId="3A30C08E">
            <w:pPr>
              <w:pStyle w:val="9"/>
              <w:rPr>
                <w:sz w:val="16"/>
              </w:rPr>
            </w:pPr>
          </w:p>
          <w:p w14:paraId="7B03CEDA">
            <w:pPr>
              <w:pStyle w:val="9"/>
              <w:spacing w:before="112"/>
              <w:rPr>
                <w:sz w:val="16"/>
              </w:rPr>
            </w:pPr>
          </w:p>
          <w:p w14:paraId="509526E1">
            <w:pPr>
              <w:pStyle w:val="9"/>
              <w:tabs>
                <w:tab w:val="left" w:pos="488"/>
              </w:tabs>
              <w:ind w:left="104"/>
              <w:rPr>
                <w:sz w:val="16"/>
              </w:rPr>
            </w:pPr>
            <w:r>
              <w:rPr>
                <w:spacing w:val="-5"/>
                <w:sz w:val="16"/>
              </w:rPr>
              <w:t>R$</w:t>
            </w:r>
            <w:r>
              <w:rPr>
                <w:sz w:val="16"/>
              </w:rPr>
              <w:tab/>
            </w:r>
            <w:r>
              <w:rPr>
                <w:spacing w:val="-2"/>
                <w:sz w:val="16"/>
              </w:rPr>
              <w:t>22.485,00</w:t>
            </w:r>
          </w:p>
        </w:tc>
      </w:tr>
      <w:tr w14:paraId="56A0D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2" w:hRule="atLeast"/>
        </w:trPr>
        <w:tc>
          <w:tcPr>
            <w:tcW w:w="591" w:type="dxa"/>
          </w:tcPr>
          <w:p w14:paraId="7E5640C8">
            <w:pPr>
              <w:pStyle w:val="9"/>
              <w:rPr>
                <w:sz w:val="16"/>
              </w:rPr>
            </w:pPr>
          </w:p>
          <w:p w14:paraId="45339E15">
            <w:pPr>
              <w:pStyle w:val="9"/>
              <w:rPr>
                <w:sz w:val="16"/>
              </w:rPr>
            </w:pPr>
          </w:p>
          <w:p w14:paraId="20FCA402">
            <w:pPr>
              <w:pStyle w:val="9"/>
              <w:rPr>
                <w:sz w:val="16"/>
              </w:rPr>
            </w:pPr>
          </w:p>
          <w:p w14:paraId="14B809CD">
            <w:pPr>
              <w:pStyle w:val="9"/>
              <w:rPr>
                <w:sz w:val="16"/>
              </w:rPr>
            </w:pPr>
          </w:p>
          <w:p w14:paraId="107CC521">
            <w:pPr>
              <w:pStyle w:val="9"/>
              <w:spacing w:before="6"/>
              <w:rPr>
                <w:sz w:val="16"/>
              </w:rPr>
            </w:pPr>
          </w:p>
          <w:p w14:paraId="76713753">
            <w:pPr>
              <w:pStyle w:val="9"/>
              <w:ind w:left="15" w:right="1"/>
              <w:jc w:val="center"/>
              <w:rPr>
                <w:sz w:val="16"/>
              </w:rPr>
            </w:pPr>
            <w:r>
              <w:rPr>
                <w:spacing w:val="-5"/>
                <w:sz w:val="16"/>
              </w:rPr>
              <w:t>14</w:t>
            </w:r>
          </w:p>
        </w:tc>
        <w:tc>
          <w:tcPr>
            <w:tcW w:w="823" w:type="dxa"/>
          </w:tcPr>
          <w:p w14:paraId="45391FCA">
            <w:pPr>
              <w:pStyle w:val="9"/>
              <w:rPr>
                <w:sz w:val="16"/>
              </w:rPr>
            </w:pPr>
          </w:p>
          <w:p w14:paraId="03806917">
            <w:pPr>
              <w:pStyle w:val="9"/>
              <w:rPr>
                <w:sz w:val="16"/>
              </w:rPr>
            </w:pPr>
          </w:p>
          <w:p w14:paraId="4835E066">
            <w:pPr>
              <w:pStyle w:val="9"/>
              <w:rPr>
                <w:sz w:val="16"/>
              </w:rPr>
            </w:pPr>
          </w:p>
          <w:p w14:paraId="5C4094DD">
            <w:pPr>
              <w:pStyle w:val="9"/>
              <w:rPr>
                <w:sz w:val="16"/>
              </w:rPr>
            </w:pPr>
          </w:p>
          <w:p w14:paraId="53B5E994">
            <w:pPr>
              <w:pStyle w:val="9"/>
              <w:spacing w:before="6"/>
              <w:rPr>
                <w:sz w:val="16"/>
              </w:rPr>
            </w:pPr>
          </w:p>
          <w:p w14:paraId="02C0ABAD">
            <w:pPr>
              <w:pStyle w:val="9"/>
              <w:ind w:left="11"/>
              <w:jc w:val="center"/>
              <w:rPr>
                <w:sz w:val="16"/>
              </w:rPr>
            </w:pPr>
            <w:r>
              <w:rPr>
                <w:spacing w:val="-2"/>
                <w:sz w:val="16"/>
              </w:rPr>
              <w:t>446415</w:t>
            </w:r>
          </w:p>
        </w:tc>
        <w:tc>
          <w:tcPr>
            <w:tcW w:w="3260" w:type="dxa"/>
          </w:tcPr>
          <w:p w14:paraId="6FC5BB41">
            <w:pPr>
              <w:pStyle w:val="9"/>
              <w:rPr>
                <w:sz w:val="16"/>
              </w:rPr>
            </w:pPr>
          </w:p>
          <w:p w14:paraId="4AA17DAC">
            <w:pPr>
              <w:pStyle w:val="9"/>
              <w:spacing w:before="11"/>
              <w:rPr>
                <w:sz w:val="16"/>
              </w:rPr>
            </w:pPr>
          </w:p>
          <w:p w14:paraId="308B17B3">
            <w:pPr>
              <w:pStyle w:val="9"/>
              <w:ind w:left="69" w:right="56"/>
              <w:jc w:val="both"/>
              <w:rPr>
                <w:sz w:val="16"/>
              </w:rPr>
            </w:pPr>
            <w:r>
              <w:rPr>
                <w:sz w:val="16"/>
              </w:rPr>
              <w:t>TROCARTE, APRESENTAÇÃO: CONJUNTO,</w:t>
            </w:r>
            <w:r>
              <w:rPr>
                <w:spacing w:val="40"/>
                <w:sz w:val="16"/>
              </w:rPr>
              <w:t xml:space="preserve"> </w:t>
            </w:r>
            <w:r>
              <w:rPr>
                <w:sz w:val="16"/>
              </w:rPr>
              <w:t>MATERIAL:</w:t>
            </w:r>
            <w:r>
              <w:rPr>
                <w:spacing w:val="-10"/>
                <w:sz w:val="16"/>
              </w:rPr>
              <w:t xml:space="preserve"> </w:t>
            </w:r>
            <w:r>
              <w:rPr>
                <w:sz w:val="16"/>
              </w:rPr>
              <w:t>POLÍMERO,</w:t>
            </w:r>
            <w:r>
              <w:rPr>
                <w:spacing w:val="-9"/>
                <w:sz w:val="16"/>
              </w:rPr>
              <w:t xml:space="preserve"> </w:t>
            </w:r>
            <w:r>
              <w:rPr>
                <w:sz w:val="16"/>
              </w:rPr>
              <w:t>ISENTO</w:t>
            </w:r>
            <w:r>
              <w:rPr>
                <w:spacing w:val="-9"/>
                <w:sz w:val="16"/>
              </w:rPr>
              <w:t xml:space="preserve"> </w:t>
            </w:r>
            <w:r>
              <w:rPr>
                <w:sz w:val="16"/>
              </w:rPr>
              <w:t>LÁTEX</w:t>
            </w:r>
            <w:r>
              <w:rPr>
                <w:spacing w:val="-9"/>
                <w:sz w:val="16"/>
              </w:rPr>
              <w:t xml:space="preserve"> </w:t>
            </w:r>
            <w:r>
              <w:rPr>
                <w:sz w:val="16"/>
              </w:rPr>
              <w:t>NATURAL,</w:t>
            </w:r>
            <w:r>
              <w:rPr>
                <w:spacing w:val="40"/>
                <w:sz w:val="16"/>
              </w:rPr>
              <w:t xml:space="preserve"> </w:t>
            </w:r>
            <w:r>
              <w:rPr>
                <w:sz w:val="16"/>
              </w:rPr>
              <w:t xml:space="preserve">TIPO CÂNULA: CÂNULA C, </w:t>
            </w:r>
            <w:r>
              <w:rPr>
                <w:b/>
                <w:color w:val="FF0000"/>
                <w:sz w:val="16"/>
              </w:rPr>
              <w:t>SUPERFÍCIE</w:t>
            </w:r>
            <w:r>
              <w:rPr>
                <w:b/>
                <w:color w:val="FF0000"/>
                <w:spacing w:val="40"/>
                <w:sz w:val="16"/>
              </w:rPr>
              <w:t xml:space="preserve"> </w:t>
            </w:r>
            <w:r>
              <w:rPr>
                <w:b/>
                <w:color w:val="FF0000"/>
                <w:sz w:val="16"/>
              </w:rPr>
              <w:t xml:space="preserve">ESTRIADA, </w:t>
            </w:r>
            <w:r>
              <w:rPr>
                <w:sz w:val="16"/>
              </w:rPr>
              <w:t>VÁLVULA: VEDANTE EM SILICONE,</w:t>
            </w:r>
            <w:r>
              <w:rPr>
                <w:spacing w:val="40"/>
                <w:sz w:val="16"/>
              </w:rPr>
              <w:t xml:space="preserve"> </w:t>
            </w:r>
            <w:r>
              <w:rPr>
                <w:sz w:val="16"/>
              </w:rPr>
              <w:t>COMPONENTE 1: TORNEIRA P, INSUFLAÇÃO,</w:t>
            </w:r>
            <w:r>
              <w:rPr>
                <w:spacing w:val="40"/>
                <w:sz w:val="16"/>
              </w:rPr>
              <w:t xml:space="preserve"> </w:t>
            </w:r>
            <w:r>
              <w:rPr>
                <w:sz w:val="16"/>
              </w:rPr>
              <w:t>ADICIONAL: C, REDUTOR, COMPONENTE 2:</w:t>
            </w:r>
            <w:r>
              <w:rPr>
                <w:spacing w:val="40"/>
                <w:sz w:val="16"/>
              </w:rPr>
              <w:t xml:space="preserve"> </w:t>
            </w:r>
            <w:r>
              <w:rPr>
                <w:sz w:val="16"/>
              </w:rPr>
              <w:t>OBTURADOR PONTA DISTAL ROMBA NÃO</w:t>
            </w:r>
            <w:r>
              <w:rPr>
                <w:spacing w:val="40"/>
                <w:sz w:val="16"/>
              </w:rPr>
              <w:t xml:space="preserve"> </w:t>
            </w:r>
            <w:r>
              <w:rPr>
                <w:sz w:val="16"/>
              </w:rPr>
              <w:t>CORTANTE,</w:t>
            </w:r>
            <w:r>
              <w:rPr>
                <w:spacing w:val="11"/>
                <w:sz w:val="16"/>
              </w:rPr>
              <w:t xml:space="preserve"> </w:t>
            </w:r>
            <w:r>
              <w:rPr>
                <w:sz w:val="16"/>
              </w:rPr>
              <w:t>DIMENSÕES:</w:t>
            </w:r>
            <w:r>
              <w:rPr>
                <w:spacing w:val="13"/>
                <w:sz w:val="16"/>
              </w:rPr>
              <w:t xml:space="preserve"> </w:t>
            </w:r>
            <w:r>
              <w:rPr>
                <w:sz w:val="16"/>
              </w:rPr>
              <w:t>CERCA</w:t>
            </w:r>
            <w:r>
              <w:rPr>
                <w:spacing w:val="12"/>
                <w:sz w:val="16"/>
              </w:rPr>
              <w:t xml:space="preserve"> </w:t>
            </w:r>
            <w:r>
              <w:rPr>
                <w:sz w:val="16"/>
              </w:rPr>
              <w:t>12</w:t>
            </w:r>
            <w:r>
              <w:rPr>
                <w:spacing w:val="9"/>
                <w:sz w:val="16"/>
              </w:rPr>
              <w:t xml:space="preserve"> </w:t>
            </w:r>
            <w:r>
              <w:rPr>
                <w:sz w:val="16"/>
              </w:rPr>
              <w:t>X</w:t>
            </w:r>
            <w:r>
              <w:rPr>
                <w:spacing w:val="13"/>
                <w:sz w:val="16"/>
              </w:rPr>
              <w:t xml:space="preserve"> </w:t>
            </w:r>
            <w:r>
              <w:rPr>
                <w:sz w:val="16"/>
              </w:rPr>
              <w:t>100</w:t>
            </w:r>
            <w:r>
              <w:rPr>
                <w:spacing w:val="12"/>
                <w:sz w:val="16"/>
              </w:rPr>
              <w:t xml:space="preserve"> </w:t>
            </w:r>
            <w:r>
              <w:rPr>
                <w:spacing w:val="-5"/>
                <w:sz w:val="16"/>
              </w:rPr>
              <w:t>MM,</w:t>
            </w:r>
          </w:p>
          <w:p w14:paraId="4F8998DA">
            <w:pPr>
              <w:pStyle w:val="9"/>
              <w:spacing w:line="178" w:lineRule="exact"/>
              <w:ind w:left="69"/>
              <w:jc w:val="both"/>
              <w:rPr>
                <w:sz w:val="16"/>
              </w:rPr>
            </w:pPr>
            <w:r>
              <w:rPr>
                <w:sz w:val="16"/>
              </w:rPr>
              <w:t>TIPO</w:t>
            </w:r>
            <w:r>
              <w:rPr>
                <w:spacing w:val="-4"/>
                <w:sz w:val="16"/>
              </w:rPr>
              <w:t xml:space="preserve"> </w:t>
            </w:r>
            <w:r>
              <w:rPr>
                <w:sz w:val="16"/>
              </w:rPr>
              <w:t>USWO:</w:t>
            </w:r>
            <w:r>
              <w:rPr>
                <w:spacing w:val="-4"/>
                <w:sz w:val="16"/>
              </w:rPr>
              <w:t xml:space="preserve"> </w:t>
            </w:r>
            <w:r>
              <w:rPr>
                <w:sz w:val="16"/>
              </w:rPr>
              <w:t>ESTÉRIL,</w:t>
            </w:r>
            <w:r>
              <w:rPr>
                <w:spacing w:val="-2"/>
                <w:sz w:val="16"/>
              </w:rPr>
              <w:t xml:space="preserve"> DESCARTÁVEL.</w:t>
            </w:r>
          </w:p>
        </w:tc>
        <w:tc>
          <w:tcPr>
            <w:tcW w:w="711" w:type="dxa"/>
          </w:tcPr>
          <w:p w14:paraId="5CBE9E02">
            <w:pPr>
              <w:pStyle w:val="9"/>
              <w:rPr>
                <w:sz w:val="16"/>
              </w:rPr>
            </w:pPr>
          </w:p>
          <w:p w14:paraId="622180A7">
            <w:pPr>
              <w:pStyle w:val="9"/>
              <w:rPr>
                <w:sz w:val="16"/>
              </w:rPr>
            </w:pPr>
          </w:p>
          <w:p w14:paraId="311526E7">
            <w:pPr>
              <w:pStyle w:val="9"/>
              <w:rPr>
                <w:sz w:val="16"/>
              </w:rPr>
            </w:pPr>
          </w:p>
          <w:p w14:paraId="4B513289">
            <w:pPr>
              <w:pStyle w:val="9"/>
              <w:rPr>
                <w:sz w:val="16"/>
              </w:rPr>
            </w:pPr>
          </w:p>
          <w:p w14:paraId="35232D27">
            <w:pPr>
              <w:pStyle w:val="9"/>
              <w:spacing w:before="6"/>
              <w:rPr>
                <w:sz w:val="16"/>
              </w:rPr>
            </w:pPr>
          </w:p>
          <w:p w14:paraId="55522FD6">
            <w:pPr>
              <w:pStyle w:val="9"/>
              <w:ind w:left="11"/>
              <w:jc w:val="center"/>
              <w:rPr>
                <w:sz w:val="16"/>
              </w:rPr>
            </w:pPr>
            <w:r>
              <w:rPr>
                <w:spacing w:val="-5"/>
                <w:sz w:val="16"/>
              </w:rPr>
              <w:t>UND</w:t>
            </w:r>
          </w:p>
        </w:tc>
        <w:tc>
          <w:tcPr>
            <w:tcW w:w="850" w:type="dxa"/>
          </w:tcPr>
          <w:p w14:paraId="37AC74F0">
            <w:pPr>
              <w:pStyle w:val="9"/>
              <w:rPr>
                <w:sz w:val="16"/>
              </w:rPr>
            </w:pPr>
          </w:p>
          <w:p w14:paraId="58A85151">
            <w:pPr>
              <w:pStyle w:val="9"/>
              <w:rPr>
                <w:sz w:val="16"/>
              </w:rPr>
            </w:pPr>
          </w:p>
          <w:p w14:paraId="14DF9FC9">
            <w:pPr>
              <w:pStyle w:val="9"/>
              <w:rPr>
                <w:sz w:val="16"/>
              </w:rPr>
            </w:pPr>
          </w:p>
          <w:p w14:paraId="1E12CB89">
            <w:pPr>
              <w:pStyle w:val="9"/>
              <w:rPr>
                <w:sz w:val="16"/>
              </w:rPr>
            </w:pPr>
          </w:p>
          <w:p w14:paraId="406FBD8F">
            <w:pPr>
              <w:pStyle w:val="9"/>
              <w:spacing w:before="6"/>
              <w:rPr>
                <w:sz w:val="16"/>
              </w:rPr>
            </w:pPr>
          </w:p>
          <w:p w14:paraId="5C62291E">
            <w:pPr>
              <w:pStyle w:val="9"/>
              <w:ind w:left="10" w:right="2"/>
              <w:jc w:val="center"/>
              <w:rPr>
                <w:sz w:val="16"/>
              </w:rPr>
            </w:pPr>
            <w:r>
              <w:rPr>
                <w:spacing w:val="-5"/>
                <w:sz w:val="16"/>
              </w:rPr>
              <w:t>40</w:t>
            </w:r>
          </w:p>
        </w:tc>
        <w:tc>
          <w:tcPr>
            <w:tcW w:w="1419" w:type="dxa"/>
          </w:tcPr>
          <w:p w14:paraId="5F1F8E16">
            <w:pPr>
              <w:pStyle w:val="9"/>
              <w:rPr>
                <w:sz w:val="16"/>
              </w:rPr>
            </w:pPr>
          </w:p>
          <w:p w14:paraId="6828503B">
            <w:pPr>
              <w:pStyle w:val="9"/>
              <w:rPr>
                <w:sz w:val="16"/>
              </w:rPr>
            </w:pPr>
          </w:p>
          <w:p w14:paraId="31FA8510">
            <w:pPr>
              <w:pStyle w:val="9"/>
              <w:rPr>
                <w:sz w:val="16"/>
              </w:rPr>
            </w:pPr>
          </w:p>
          <w:p w14:paraId="5F4E985D">
            <w:pPr>
              <w:pStyle w:val="9"/>
              <w:rPr>
                <w:sz w:val="16"/>
              </w:rPr>
            </w:pPr>
          </w:p>
          <w:p w14:paraId="48583B1E">
            <w:pPr>
              <w:pStyle w:val="9"/>
              <w:spacing w:before="6"/>
              <w:rPr>
                <w:sz w:val="16"/>
              </w:rPr>
            </w:pPr>
          </w:p>
          <w:p w14:paraId="466DD8B2">
            <w:pPr>
              <w:pStyle w:val="9"/>
              <w:tabs>
                <w:tab w:val="left" w:pos="668"/>
              </w:tabs>
              <w:ind w:left="104"/>
              <w:rPr>
                <w:sz w:val="16"/>
              </w:rPr>
            </w:pPr>
            <w:r>
              <w:rPr>
                <w:spacing w:val="-5"/>
                <w:sz w:val="16"/>
              </w:rPr>
              <w:t>R$</w:t>
            </w:r>
            <w:r>
              <w:rPr>
                <w:sz w:val="16"/>
              </w:rPr>
              <w:tab/>
            </w:r>
            <w:r>
              <w:rPr>
                <w:spacing w:val="-2"/>
                <w:sz w:val="16"/>
              </w:rPr>
              <w:t>400,00</w:t>
            </w:r>
          </w:p>
        </w:tc>
        <w:tc>
          <w:tcPr>
            <w:tcW w:w="1415" w:type="dxa"/>
          </w:tcPr>
          <w:p w14:paraId="10AEEC60">
            <w:pPr>
              <w:pStyle w:val="9"/>
              <w:rPr>
                <w:sz w:val="16"/>
              </w:rPr>
            </w:pPr>
          </w:p>
          <w:p w14:paraId="176E0A62">
            <w:pPr>
              <w:pStyle w:val="9"/>
              <w:rPr>
                <w:sz w:val="16"/>
              </w:rPr>
            </w:pPr>
          </w:p>
          <w:p w14:paraId="51ED9453">
            <w:pPr>
              <w:pStyle w:val="9"/>
              <w:rPr>
                <w:sz w:val="16"/>
              </w:rPr>
            </w:pPr>
          </w:p>
          <w:p w14:paraId="781F07AF">
            <w:pPr>
              <w:pStyle w:val="9"/>
              <w:rPr>
                <w:sz w:val="16"/>
              </w:rPr>
            </w:pPr>
          </w:p>
          <w:p w14:paraId="0F8569CB">
            <w:pPr>
              <w:pStyle w:val="9"/>
              <w:spacing w:before="6"/>
              <w:rPr>
                <w:sz w:val="16"/>
              </w:rPr>
            </w:pPr>
          </w:p>
          <w:p w14:paraId="163E3904">
            <w:pPr>
              <w:pStyle w:val="9"/>
              <w:tabs>
                <w:tab w:val="left" w:pos="488"/>
              </w:tabs>
              <w:ind w:left="104"/>
              <w:rPr>
                <w:sz w:val="16"/>
              </w:rPr>
            </w:pPr>
            <w:r>
              <w:rPr>
                <w:spacing w:val="-5"/>
                <w:sz w:val="16"/>
              </w:rPr>
              <w:t>R$</w:t>
            </w:r>
            <w:r>
              <w:rPr>
                <w:sz w:val="16"/>
              </w:rPr>
              <w:tab/>
            </w:r>
            <w:r>
              <w:rPr>
                <w:spacing w:val="-2"/>
                <w:sz w:val="16"/>
              </w:rPr>
              <w:t>16.000,00</w:t>
            </w:r>
          </w:p>
        </w:tc>
      </w:tr>
      <w:tr w14:paraId="61D04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591" w:type="dxa"/>
          </w:tcPr>
          <w:p w14:paraId="35DB3121">
            <w:pPr>
              <w:pStyle w:val="9"/>
              <w:rPr>
                <w:sz w:val="16"/>
              </w:rPr>
            </w:pPr>
          </w:p>
          <w:p w14:paraId="3A96ED76">
            <w:pPr>
              <w:pStyle w:val="9"/>
              <w:rPr>
                <w:sz w:val="16"/>
              </w:rPr>
            </w:pPr>
          </w:p>
          <w:p w14:paraId="28152062">
            <w:pPr>
              <w:pStyle w:val="9"/>
              <w:rPr>
                <w:sz w:val="16"/>
              </w:rPr>
            </w:pPr>
          </w:p>
          <w:p w14:paraId="37DF4885">
            <w:pPr>
              <w:pStyle w:val="9"/>
              <w:rPr>
                <w:sz w:val="16"/>
              </w:rPr>
            </w:pPr>
          </w:p>
          <w:p w14:paraId="160EB9E1">
            <w:pPr>
              <w:pStyle w:val="9"/>
              <w:spacing w:before="3"/>
              <w:rPr>
                <w:sz w:val="16"/>
              </w:rPr>
            </w:pPr>
          </w:p>
          <w:p w14:paraId="5F67105F">
            <w:pPr>
              <w:pStyle w:val="9"/>
              <w:ind w:left="15" w:right="1"/>
              <w:jc w:val="center"/>
              <w:rPr>
                <w:sz w:val="16"/>
              </w:rPr>
            </w:pPr>
            <w:r>
              <w:rPr>
                <w:spacing w:val="-5"/>
                <w:sz w:val="16"/>
              </w:rPr>
              <w:t>15</w:t>
            </w:r>
          </w:p>
        </w:tc>
        <w:tc>
          <w:tcPr>
            <w:tcW w:w="823" w:type="dxa"/>
          </w:tcPr>
          <w:p w14:paraId="5D30B2BE">
            <w:pPr>
              <w:pStyle w:val="9"/>
              <w:rPr>
                <w:sz w:val="16"/>
              </w:rPr>
            </w:pPr>
          </w:p>
          <w:p w14:paraId="771C22B9">
            <w:pPr>
              <w:pStyle w:val="9"/>
              <w:rPr>
                <w:sz w:val="16"/>
              </w:rPr>
            </w:pPr>
          </w:p>
          <w:p w14:paraId="626266DA">
            <w:pPr>
              <w:pStyle w:val="9"/>
              <w:rPr>
                <w:sz w:val="16"/>
              </w:rPr>
            </w:pPr>
          </w:p>
          <w:p w14:paraId="298B8FCE">
            <w:pPr>
              <w:pStyle w:val="9"/>
              <w:rPr>
                <w:sz w:val="16"/>
              </w:rPr>
            </w:pPr>
          </w:p>
          <w:p w14:paraId="5948B8A9">
            <w:pPr>
              <w:pStyle w:val="9"/>
              <w:spacing w:before="3"/>
              <w:rPr>
                <w:sz w:val="16"/>
              </w:rPr>
            </w:pPr>
          </w:p>
          <w:p w14:paraId="679DE4F0">
            <w:pPr>
              <w:pStyle w:val="9"/>
              <w:ind w:left="11"/>
              <w:jc w:val="center"/>
              <w:rPr>
                <w:sz w:val="16"/>
              </w:rPr>
            </w:pPr>
            <w:r>
              <w:rPr>
                <w:spacing w:val="-2"/>
                <w:sz w:val="16"/>
              </w:rPr>
              <w:t>472218</w:t>
            </w:r>
          </w:p>
        </w:tc>
        <w:tc>
          <w:tcPr>
            <w:tcW w:w="3260" w:type="dxa"/>
          </w:tcPr>
          <w:p w14:paraId="068FF485">
            <w:pPr>
              <w:pStyle w:val="9"/>
              <w:rPr>
                <w:sz w:val="16"/>
              </w:rPr>
            </w:pPr>
          </w:p>
          <w:p w14:paraId="6A3774FA">
            <w:pPr>
              <w:pStyle w:val="9"/>
              <w:spacing w:before="8"/>
              <w:rPr>
                <w:sz w:val="16"/>
              </w:rPr>
            </w:pPr>
          </w:p>
          <w:p w14:paraId="1551ABA9">
            <w:pPr>
              <w:pStyle w:val="9"/>
              <w:spacing w:before="1"/>
              <w:ind w:left="69" w:right="57"/>
              <w:jc w:val="both"/>
              <w:rPr>
                <w:sz w:val="16"/>
              </w:rPr>
            </w:pPr>
            <w:r>
              <w:rPr>
                <w:sz w:val="16"/>
              </w:rPr>
              <w:t>INSTRUMENTO P, CORTE E COAGULAÇÃO DE</w:t>
            </w:r>
            <w:r>
              <w:rPr>
                <w:spacing w:val="40"/>
                <w:sz w:val="16"/>
              </w:rPr>
              <w:t xml:space="preserve"> </w:t>
            </w:r>
            <w:r>
              <w:rPr>
                <w:sz w:val="16"/>
              </w:rPr>
              <w:t>VASO, TECIDO, MODELO: ATÉ 5 MM,</w:t>
            </w:r>
            <w:r>
              <w:rPr>
                <w:spacing w:val="40"/>
                <w:sz w:val="16"/>
              </w:rPr>
              <w:t xml:space="preserve"> </w:t>
            </w:r>
            <w:r>
              <w:rPr>
                <w:sz w:val="16"/>
              </w:rPr>
              <w:t>APLICAÇÃO: P, VIDEOCIRURGIA, TIPO PONTA:</w:t>
            </w:r>
            <w:r>
              <w:rPr>
                <w:spacing w:val="40"/>
                <w:sz w:val="16"/>
              </w:rPr>
              <w:t xml:space="preserve"> </w:t>
            </w:r>
            <w:r>
              <w:rPr>
                <w:sz w:val="16"/>
              </w:rPr>
              <w:t>PONTA</w:t>
            </w:r>
            <w:r>
              <w:rPr>
                <w:spacing w:val="9"/>
                <w:sz w:val="16"/>
              </w:rPr>
              <w:t xml:space="preserve"> </w:t>
            </w:r>
            <w:r>
              <w:rPr>
                <w:sz w:val="16"/>
              </w:rPr>
              <w:t>CURVA,</w:t>
            </w:r>
            <w:r>
              <w:rPr>
                <w:spacing w:val="10"/>
                <w:sz w:val="16"/>
              </w:rPr>
              <w:t xml:space="preserve"> </w:t>
            </w:r>
            <w:r>
              <w:rPr>
                <w:sz w:val="16"/>
              </w:rPr>
              <w:t>DIMENSÃO:</w:t>
            </w:r>
            <w:r>
              <w:rPr>
                <w:spacing w:val="8"/>
                <w:sz w:val="16"/>
              </w:rPr>
              <w:t xml:space="preserve"> </w:t>
            </w:r>
            <w:r>
              <w:rPr>
                <w:sz w:val="16"/>
              </w:rPr>
              <w:t>CERCA</w:t>
            </w:r>
            <w:r>
              <w:rPr>
                <w:spacing w:val="7"/>
                <w:sz w:val="16"/>
              </w:rPr>
              <w:t xml:space="preserve"> </w:t>
            </w:r>
            <w:r>
              <w:rPr>
                <w:sz w:val="16"/>
              </w:rPr>
              <w:t>DE</w:t>
            </w:r>
            <w:r>
              <w:rPr>
                <w:spacing w:val="9"/>
                <w:sz w:val="16"/>
              </w:rPr>
              <w:t xml:space="preserve"> </w:t>
            </w:r>
            <w:r>
              <w:rPr>
                <w:sz w:val="16"/>
              </w:rPr>
              <w:t>5</w:t>
            </w:r>
            <w:r>
              <w:rPr>
                <w:spacing w:val="9"/>
                <w:sz w:val="16"/>
              </w:rPr>
              <w:t xml:space="preserve"> </w:t>
            </w:r>
            <w:r>
              <w:rPr>
                <w:sz w:val="16"/>
              </w:rPr>
              <w:t>MM</w:t>
            </w:r>
            <w:r>
              <w:rPr>
                <w:spacing w:val="9"/>
                <w:sz w:val="16"/>
              </w:rPr>
              <w:t xml:space="preserve"> </w:t>
            </w:r>
            <w:r>
              <w:rPr>
                <w:spacing w:val="-10"/>
                <w:sz w:val="16"/>
              </w:rPr>
              <w:t>X</w:t>
            </w:r>
          </w:p>
          <w:p w14:paraId="1EE8509C">
            <w:pPr>
              <w:pStyle w:val="9"/>
              <w:spacing w:before="1"/>
              <w:ind w:left="69" w:right="56"/>
              <w:jc w:val="both"/>
              <w:rPr>
                <w:b/>
                <w:sz w:val="16"/>
              </w:rPr>
            </w:pPr>
            <w:r>
              <w:rPr>
                <w:sz w:val="16"/>
              </w:rPr>
              <w:t>25 CM, HASTE: HASTE RETA, C, MANOPLA,</w:t>
            </w:r>
            <w:r>
              <w:rPr>
                <w:spacing w:val="40"/>
                <w:sz w:val="16"/>
              </w:rPr>
              <w:t xml:space="preserve"> </w:t>
            </w:r>
            <w:r>
              <w:rPr>
                <w:sz w:val="16"/>
              </w:rPr>
              <w:t xml:space="preserve">COMPATIBILIDADE: COMPATÍVEL C, </w:t>
            </w:r>
            <w:r>
              <w:rPr>
                <w:b/>
                <w:sz w:val="16"/>
              </w:rPr>
              <w:t>BISTURI</w:t>
            </w:r>
            <w:r>
              <w:rPr>
                <w:b/>
                <w:spacing w:val="40"/>
                <w:sz w:val="16"/>
              </w:rPr>
              <w:t xml:space="preserve"> </w:t>
            </w:r>
            <w:r>
              <w:rPr>
                <w:b/>
                <w:sz w:val="16"/>
              </w:rPr>
              <w:t>ULTRASSÔNICO</w:t>
            </w:r>
            <w:r>
              <w:rPr>
                <w:sz w:val="16"/>
              </w:rPr>
              <w:t>, ESTERILIDADE: ESTÉRIL, USO</w:t>
            </w:r>
            <w:r>
              <w:rPr>
                <w:spacing w:val="40"/>
                <w:sz w:val="16"/>
              </w:rPr>
              <w:t xml:space="preserve"> </w:t>
            </w:r>
            <w:r>
              <w:rPr>
                <w:sz w:val="16"/>
              </w:rPr>
              <w:t>ÚNICO.</w:t>
            </w:r>
            <w:r>
              <w:rPr>
                <w:b/>
                <w:sz w:val="16"/>
              </w:rPr>
              <w:t>E/OU</w:t>
            </w:r>
            <w:r>
              <w:rPr>
                <w:b/>
                <w:spacing w:val="78"/>
                <w:sz w:val="16"/>
              </w:rPr>
              <w:t xml:space="preserve">   </w:t>
            </w:r>
            <w:r>
              <w:rPr>
                <w:b/>
                <w:sz w:val="16"/>
              </w:rPr>
              <w:t>MODELO</w:t>
            </w:r>
            <w:r>
              <w:rPr>
                <w:b/>
                <w:spacing w:val="79"/>
                <w:sz w:val="16"/>
              </w:rPr>
              <w:t xml:space="preserve">   </w:t>
            </w:r>
            <w:r>
              <w:rPr>
                <w:b/>
                <w:spacing w:val="-2"/>
                <w:sz w:val="16"/>
              </w:rPr>
              <w:t>EQUIVALENTE,</w:t>
            </w:r>
          </w:p>
          <w:p w14:paraId="4A5A62EC">
            <w:pPr>
              <w:pStyle w:val="9"/>
              <w:spacing w:line="177" w:lineRule="exact"/>
              <w:ind w:left="69"/>
              <w:jc w:val="both"/>
              <w:rPr>
                <w:b/>
                <w:sz w:val="16"/>
              </w:rPr>
            </w:pPr>
            <w:r>
              <w:rPr>
                <w:b/>
                <w:sz w:val="16"/>
              </w:rPr>
              <w:t>TAMANHOS</w:t>
            </w:r>
            <w:r>
              <w:rPr>
                <w:b/>
                <w:spacing w:val="-8"/>
                <w:sz w:val="16"/>
              </w:rPr>
              <w:t xml:space="preserve"> </w:t>
            </w:r>
            <w:r>
              <w:rPr>
                <w:b/>
                <w:sz w:val="16"/>
              </w:rPr>
              <w:t>EQUIVALENTES</w:t>
            </w:r>
            <w:r>
              <w:rPr>
                <w:b/>
                <w:spacing w:val="-6"/>
                <w:sz w:val="16"/>
              </w:rPr>
              <w:t xml:space="preserve"> </w:t>
            </w:r>
            <w:r>
              <w:rPr>
                <w:b/>
                <w:sz w:val="16"/>
              </w:rPr>
              <w:t>OU</w:t>
            </w:r>
            <w:r>
              <w:rPr>
                <w:b/>
                <w:spacing w:val="-6"/>
                <w:sz w:val="16"/>
              </w:rPr>
              <w:t xml:space="preserve"> </w:t>
            </w:r>
            <w:r>
              <w:rPr>
                <w:b/>
                <w:spacing w:val="-2"/>
                <w:sz w:val="16"/>
              </w:rPr>
              <w:t>SUBSTITUTOS.</w:t>
            </w:r>
          </w:p>
        </w:tc>
        <w:tc>
          <w:tcPr>
            <w:tcW w:w="711" w:type="dxa"/>
          </w:tcPr>
          <w:p w14:paraId="7A0D3512">
            <w:pPr>
              <w:pStyle w:val="9"/>
              <w:rPr>
                <w:sz w:val="16"/>
              </w:rPr>
            </w:pPr>
          </w:p>
          <w:p w14:paraId="616535DC">
            <w:pPr>
              <w:pStyle w:val="9"/>
              <w:rPr>
                <w:sz w:val="16"/>
              </w:rPr>
            </w:pPr>
          </w:p>
          <w:p w14:paraId="7814A1CB">
            <w:pPr>
              <w:pStyle w:val="9"/>
              <w:rPr>
                <w:sz w:val="16"/>
              </w:rPr>
            </w:pPr>
          </w:p>
          <w:p w14:paraId="29DA3CE2">
            <w:pPr>
              <w:pStyle w:val="9"/>
              <w:rPr>
                <w:sz w:val="16"/>
              </w:rPr>
            </w:pPr>
          </w:p>
          <w:p w14:paraId="6A804FFF">
            <w:pPr>
              <w:pStyle w:val="9"/>
              <w:spacing w:before="3"/>
              <w:rPr>
                <w:sz w:val="16"/>
              </w:rPr>
            </w:pPr>
          </w:p>
          <w:p w14:paraId="535B5008">
            <w:pPr>
              <w:pStyle w:val="9"/>
              <w:ind w:left="11"/>
              <w:jc w:val="center"/>
              <w:rPr>
                <w:sz w:val="16"/>
              </w:rPr>
            </w:pPr>
            <w:r>
              <w:rPr>
                <w:spacing w:val="-5"/>
                <w:sz w:val="16"/>
              </w:rPr>
              <w:t>UND</w:t>
            </w:r>
          </w:p>
        </w:tc>
        <w:tc>
          <w:tcPr>
            <w:tcW w:w="850" w:type="dxa"/>
          </w:tcPr>
          <w:p w14:paraId="5210A3F8">
            <w:pPr>
              <w:pStyle w:val="9"/>
              <w:rPr>
                <w:sz w:val="16"/>
              </w:rPr>
            </w:pPr>
          </w:p>
          <w:p w14:paraId="68D1E100">
            <w:pPr>
              <w:pStyle w:val="9"/>
              <w:rPr>
                <w:sz w:val="16"/>
              </w:rPr>
            </w:pPr>
          </w:p>
          <w:p w14:paraId="2C0FD616">
            <w:pPr>
              <w:pStyle w:val="9"/>
              <w:rPr>
                <w:sz w:val="16"/>
              </w:rPr>
            </w:pPr>
          </w:p>
          <w:p w14:paraId="50A23C77">
            <w:pPr>
              <w:pStyle w:val="9"/>
              <w:rPr>
                <w:sz w:val="16"/>
              </w:rPr>
            </w:pPr>
          </w:p>
          <w:p w14:paraId="2142821E">
            <w:pPr>
              <w:pStyle w:val="9"/>
              <w:spacing w:before="3"/>
              <w:rPr>
                <w:sz w:val="16"/>
              </w:rPr>
            </w:pPr>
          </w:p>
          <w:p w14:paraId="6CB138F3">
            <w:pPr>
              <w:pStyle w:val="9"/>
              <w:ind w:left="10" w:right="2"/>
              <w:jc w:val="center"/>
              <w:rPr>
                <w:sz w:val="16"/>
              </w:rPr>
            </w:pPr>
            <w:r>
              <w:rPr>
                <w:spacing w:val="-5"/>
                <w:sz w:val="16"/>
              </w:rPr>
              <w:t>20</w:t>
            </w:r>
          </w:p>
        </w:tc>
        <w:tc>
          <w:tcPr>
            <w:tcW w:w="1419" w:type="dxa"/>
          </w:tcPr>
          <w:p w14:paraId="5F5E696E">
            <w:pPr>
              <w:pStyle w:val="9"/>
              <w:rPr>
                <w:sz w:val="16"/>
              </w:rPr>
            </w:pPr>
          </w:p>
          <w:p w14:paraId="40C202BE">
            <w:pPr>
              <w:pStyle w:val="9"/>
              <w:rPr>
                <w:sz w:val="16"/>
              </w:rPr>
            </w:pPr>
          </w:p>
          <w:p w14:paraId="753597B1">
            <w:pPr>
              <w:pStyle w:val="9"/>
              <w:rPr>
                <w:sz w:val="16"/>
              </w:rPr>
            </w:pPr>
          </w:p>
          <w:p w14:paraId="4884F32B">
            <w:pPr>
              <w:pStyle w:val="9"/>
              <w:rPr>
                <w:sz w:val="16"/>
              </w:rPr>
            </w:pPr>
          </w:p>
          <w:p w14:paraId="34C3945C">
            <w:pPr>
              <w:pStyle w:val="9"/>
              <w:spacing w:before="3"/>
              <w:rPr>
                <w:sz w:val="16"/>
              </w:rPr>
            </w:pPr>
          </w:p>
          <w:p w14:paraId="1D06227B">
            <w:pPr>
              <w:pStyle w:val="9"/>
              <w:tabs>
                <w:tab w:val="left" w:pos="560"/>
              </w:tabs>
              <w:ind w:left="104"/>
              <w:rPr>
                <w:sz w:val="16"/>
              </w:rPr>
            </w:pPr>
            <w:r>
              <w:rPr>
                <w:spacing w:val="-5"/>
                <w:sz w:val="16"/>
              </w:rPr>
              <w:t>R$</w:t>
            </w:r>
            <w:r>
              <w:rPr>
                <w:sz w:val="16"/>
              </w:rPr>
              <w:tab/>
            </w:r>
            <w:r>
              <w:rPr>
                <w:spacing w:val="-2"/>
                <w:sz w:val="16"/>
              </w:rPr>
              <w:t>2.299,99</w:t>
            </w:r>
          </w:p>
        </w:tc>
        <w:tc>
          <w:tcPr>
            <w:tcW w:w="1415" w:type="dxa"/>
          </w:tcPr>
          <w:p w14:paraId="6BDB9DEE">
            <w:pPr>
              <w:pStyle w:val="9"/>
              <w:rPr>
                <w:sz w:val="16"/>
              </w:rPr>
            </w:pPr>
          </w:p>
          <w:p w14:paraId="2AEDC48E">
            <w:pPr>
              <w:pStyle w:val="9"/>
              <w:rPr>
                <w:sz w:val="16"/>
              </w:rPr>
            </w:pPr>
          </w:p>
          <w:p w14:paraId="33302FAD">
            <w:pPr>
              <w:pStyle w:val="9"/>
              <w:rPr>
                <w:sz w:val="16"/>
              </w:rPr>
            </w:pPr>
          </w:p>
          <w:p w14:paraId="12DB7D5B">
            <w:pPr>
              <w:pStyle w:val="9"/>
              <w:rPr>
                <w:sz w:val="16"/>
              </w:rPr>
            </w:pPr>
          </w:p>
          <w:p w14:paraId="3FE27FC9">
            <w:pPr>
              <w:pStyle w:val="9"/>
              <w:spacing w:before="3"/>
              <w:rPr>
                <w:sz w:val="16"/>
              </w:rPr>
            </w:pPr>
          </w:p>
          <w:p w14:paraId="1DFC87C3">
            <w:pPr>
              <w:pStyle w:val="9"/>
              <w:tabs>
                <w:tab w:val="left" w:pos="488"/>
              </w:tabs>
              <w:ind w:left="104"/>
              <w:rPr>
                <w:sz w:val="16"/>
              </w:rPr>
            </w:pPr>
            <w:r>
              <w:rPr>
                <w:spacing w:val="-5"/>
                <w:sz w:val="16"/>
              </w:rPr>
              <w:t>R$</w:t>
            </w:r>
            <w:r>
              <w:rPr>
                <w:sz w:val="16"/>
              </w:rPr>
              <w:tab/>
            </w:r>
            <w:r>
              <w:rPr>
                <w:spacing w:val="-2"/>
                <w:sz w:val="16"/>
              </w:rPr>
              <w:t>45.999,80</w:t>
            </w:r>
          </w:p>
        </w:tc>
      </w:tr>
      <w:tr w14:paraId="4D256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9" w:hRule="atLeast"/>
        </w:trPr>
        <w:tc>
          <w:tcPr>
            <w:tcW w:w="591" w:type="dxa"/>
          </w:tcPr>
          <w:p w14:paraId="0413D3CA">
            <w:pPr>
              <w:pStyle w:val="9"/>
              <w:rPr>
                <w:sz w:val="16"/>
              </w:rPr>
            </w:pPr>
          </w:p>
          <w:p w14:paraId="2F2D3F7A">
            <w:pPr>
              <w:pStyle w:val="9"/>
              <w:rPr>
                <w:sz w:val="16"/>
              </w:rPr>
            </w:pPr>
          </w:p>
          <w:p w14:paraId="53BCDD47">
            <w:pPr>
              <w:pStyle w:val="9"/>
              <w:rPr>
                <w:sz w:val="16"/>
              </w:rPr>
            </w:pPr>
          </w:p>
          <w:p w14:paraId="3DB4B386">
            <w:pPr>
              <w:pStyle w:val="9"/>
              <w:spacing w:before="79"/>
              <w:rPr>
                <w:sz w:val="16"/>
              </w:rPr>
            </w:pPr>
          </w:p>
          <w:p w14:paraId="10EB0A53">
            <w:pPr>
              <w:pStyle w:val="9"/>
              <w:ind w:left="15" w:right="1"/>
              <w:jc w:val="center"/>
              <w:rPr>
                <w:sz w:val="16"/>
              </w:rPr>
            </w:pPr>
            <w:r>
              <w:rPr>
                <w:spacing w:val="-5"/>
                <w:sz w:val="16"/>
              </w:rPr>
              <w:t>16</w:t>
            </w:r>
          </w:p>
        </w:tc>
        <w:tc>
          <w:tcPr>
            <w:tcW w:w="823" w:type="dxa"/>
          </w:tcPr>
          <w:p w14:paraId="12DDC90C">
            <w:pPr>
              <w:pStyle w:val="9"/>
              <w:rPr>
                <w:sz w:val="16"/>
              </w:rPr>
            </w:pPr>
          </w:p>
          <w:p w14:paraId="7DEF5664">
            <w:pPr>
              <w:pStyle w:val="9"/>
              <w:rPr>
                <w:sz w:val="16"/>
              </w:rPr>
            </w:pPr>
          </w:p>
          <w:p w14:paraId="0CB9E576">
            <w:pPr>
              <w:pStyle w:val="9"/>
              <w:rPr>
                <w:sz w:val="16"/>
              </w:rPr>
            </w:pPr>
          </w:p>
          <w:p w14:paraId="522AD3EA">
            <w:pPr>
              <w:pStyle w:val="9"/>
              <w:spacing w:before="79"/>
              <w:rPr>
                <w:sz w:val="16"/>
              </w:rPr>
            </w:pPr>
          </w:p>
          <w:p w14:paraId="04C42164">
            <w:pPr>
              <w:pStyle w:val="9"/>
              <w:ind w:left="11"/>
              <w:jc w:val="center"/>
              <w:rPr>
                <w:sz w:val="16"/>
              </w:rPr>
            </w:pPr>
            <w:r>
              <w:rPr>
                <w:spacing w:val="-2"/>
                <w:sz w:val="16"/>
              </w:rPr>
              <w:t>472221</w:t>
            </w:r>
          </w:p>
        </w:tc>
        <w:tc>
          <w:tcPr>
            <w:tcW w:w="3260" w:type="dxa"/>
          </w:tcPr>
          <w:p w14:paraId="5B14D3A2">
            <w:pPr>
              <w:pStyle w:val="9"/>
              <w:spacing w:before="159"/>
              <w:ind w:left="69" w:right="58"/>
              <w:jc w:val="both"/>
              <w:rPr>
                <w:sz w:val="16"/>
              </w:rPr>
            </w:pPr>
            <w:r>
              <w:rPr>
                <w:sz w:val="16"/>
              </w:rPr>
              <w:t>INSTRUMENTO P, CORTE E COAGULAÇÃO DE</w:t>
            </w:r>
            <w:r>
              <w:rPr>
                <w:spacing w:val="40"/>
                <w:sz w:val="16"/>
              </w:rPr>
              <w:t xml:space="preserve"> </w:t>
            </w:r>
            <w:r>
              <w:rPr>
                <w:sz w:val="16"/>
              </w:rPr>
              <w:t>VASO, TECIDO, MODELO: ATÉ 7 MM,</w:t>
            </w:r>
            <w:r>
              <w:rPr>
                <w:spacing w:val="40"/>
                <w:sz w:val="16"/>
              </w:rPr>
              <w:t xml:space="preserve"> </w:t>
            </w:r>
            <w:r>
              <w:rPr>
                <w:sz w:val="16"/>
              </w:rPr>
              <w:t>APLICAÇÃO: P, VIDEOCIRURGIA, TIPO PONTA:</w:t>
            </w:r>
            <w:r>
              <w:rPr>
                <w:spacing w:val="40"/>
                <w:sz w:val="16"/>
              </w:rPr>
              <w:t xml:space="preserve"> </w:t>
            </w:r>
            <w:r>
              <w:rPr>
                <w:sz w:val="16"/>
              </w:rPr>
              <w:t>PONTA</w:t>
            </w:r>
            <w:r>
              <w:rPr>
                <w:spacing w:val="9"/>
                <w:sz w:val="16"/>
              </w:rPr>
              <w:t xml:space="preserve"> </w:t>
            </w:r>
            <w:r>
              <w:rPr>
                <w:sz w:val="16"/>
              </w:rPr>
              <w:t>CURVA,</w:t>
            </w:r>
            <w:r>
              <w:rPr>
                <w:spacing w:val="10"/>
                <w:sz w:val="16"/>
              </w:rPr>
              <w:t xml:space="preserve"> </w:t>
            </w:r>
            <w:r>
              <w:rPr>
                <w:sz w:val="16"/>
              </w:rPr>
              <w:t>DIMENSÃO:</w:t>
            </w:r>
            <w:r>
              <w:rPr>
                <w:spacing w:val="8"/>
                <w:sz w:val="16"/>
              </w:rPr>
              <w:t xml:space="preserve"> </w:t>
            </w:r>
            <w:r>
              <w:rPr>
                <w:sz w:val="16"/>
              </w:rPr>
              <w:t>CERCA</w:t>
            </w:r>
            <w:r>
              <w:rPr>
                <w:spacing w:val="7"/>
                <w:sz w:val="16"/>
              </w:rPr>
              <w:t xml:space="preserve"> </w:t>
            </w:r>
            <w:r>
              <w:rPr>
                <w:sz w:val="16"/>
              </w:rPr>
              <w:t>DE</w:t>
            </w:r>
            <w:r>
              <w:rPr>
                <w:spacing w:val="9"/>
                <w:sz w:val="16"/>
              </w:rPr>
              <w:t xml:space="preserve"> </w:t>
            </w:r>
            <w:r>
              <w:rPr>
                <w:sz w:val="16"/>
              </w:rPr>
              <w:t>5</w:t>
            </w:r>
            <w:r>
              <w:rPr>
                <w:spacing w:val="9"/>
                <w:sz w:val="16"/>
              </w:rPr>
              <w:t xml:space="preserve"> </w:t>
            </w:r>
            <w:r>
              <w:rPr>
                <w:sz w:val="16"/>
              </w:rPr>
              <w:t>MM</w:t>
            </w:r>
            <w:r>
              <w:rPr>
                <w:spacing w:val="9"/>
                <w:sz w:val="16"/>
              </w:rPr>
              <w:t xml:space="preserve"> </w:t>
            </w:r>
            <w:r>
              <w:rPr>
                <w:spacing w:val="-10"/>
                <w:sz w:val="16"/>
              </w:rPr>
              <w:t>X</w:t>
            </w:r>
          </w:p>
          <w:p w14:paraId="2B4ADC97">
            <w:pPr>
              <w:pStyle w:val="9"/>
              <w:spacing w:before="1"/>
              <w:ind w:left="69" w:right="56"/>
              <w:jc w:val="both"/>
              <w:rPr>
                <w:b/>
                <w:sz w:val="16"/>
              </w:rPr>
            </w:pPr>
            <w:r>
              <w:rPr>
                <w:sz w:val="16"/>
              </w:rPr>
              <w:t>35 CM, HASTE: HASTE RETA, C, MANOPLA,</w:t>
            </w:r>
            <w:r>
              <w:rPr>
                <w:spacing w:val="40"/>
                <w:sz w:val="16"/>
              </w:rPr>
              <w:t xml:space="preserve"> </w:t>
            </w:r>
            <w:r>
              <w:rPr>
                <w:sz w:val="16"/>
              </w:rPr>
              <w:t xml:space="preserve">COMPATIBILIDADE: COMPATÍVEL C, </w:t>
            </w:r>
            <w:r>
              <w:rPr>
                <w:b/>
                <w:sz w:val="16"/>
              </w:rPr>
              <w:t>BISTURI</w:t>
            </w:r>
            <w:r>
              <w:rPr>
                <w:b/>
                <w:spacing w:val="40"/>
                <w:sz w:val="16"/>
              </w:rPr>
              <w:t xml:space="preserve"> </w:t>
            </w:r>
            <w:r>
              <w:rPr>
                <w:b/>
                <w:sz w:val="16"/>
              </w:rPr>
              <w:t>ULTRASSÔNICO</w:t>
            </w:r>
            <w:r>
              <w:rPr>
                <w:sz w:val="16"/>
              </w:rPr>
              <w:t>, ESTERILIDADE: ESTÉRIL, USO</w:t>
            </w:r>
            <w:r>
              <w:rPr>
                <w:spacing w:val="40"/>
                <w:sz w:val="16"/>
              </w:rPr>
              <w:t xml:space="preserve"> </w:t>
            </w:r>
            <w:r>
              <w:rPr>
                <w:sz w:val="16"/>
              </w:rPr>
              <w:t>ÚNICO.</w:t>
            </w:r>
            <w:r>
              <w:rPr>
                <w:spacing w:val="62"/>
                <w:sz w:val="16"/>
              </w:rPr>
              <w:t xml:space="preserve">  </w:t>
            </w:r>
            <w:r>
              <w:rPr>
                <w:b/>
                <w:sz w:val="16"/>
              </w:rPr>
              <w:t>TAMANHOS</w:t>
            </w:r>
            <w:r>
              <w:rPr>
                <w:b/>
                <w:spacing w:val="62"/>
                <w:sz w:val="16"/>
              </w:rPr>
              <w:t xml:space="preserve">  </w:t>
            </w:r>
            <w:r>
              <w:rPr>
                <w:b/>
                <w:sz w:val="16"/>
              </w:rPr>
              <w:t>EQUIVALENTES</w:t>
            </w:r>
            <w:r>
              <w:rPr>
                <w:b/>
                <w:spacing w:val="62"/>
                <w:sz w:val="16"/>
              </w:rPr>
              <w:t xml:space="preserve">  </w:t>
            </w:r>
            <w:r>
              <w:rPr>
                <w:b/>
                <w:spacing w:val="-5"/>
                <w:sz w:val="16"/>
              </w:rPr>
              <w:t>OU</w:t>
            </w:r>
          </w:p>
          <w:p w14:paraId="3C93B6F1">
            <w:pPr>
              <w:pStyle w:val="9"/>
              <w:spacing w:before="1" w:line="175" w:lineRule="exact"/>
              <w:ind w:left="69"/>
              <w:rPr>
                <w:b/>
                <w:sz w:val="16"/>
              </w:rPr>
            </w:pPr>
            <w:r>
              <w:rPr>
                <w:b/>
                <w:spacing w:val="-2"/>
                <w:sz w:val="16"/>
              </w:rPr>
              <w:t>SUBSTITUTOS.</w:t>
            </w:r>
          </w:p>
        </w:tc>
        <w:tc>
          <w:tcPr>
            <w:tcW w:w="711" w:type="dxa"/>
          </w:tcPr>
          <w:p w14:paraId="2E614EDD">
            <w:pPr>
              <w:pStyle w:val="9"/>
              <w:rPr>
                <w:sz w:val="16"/>
              </w:rPr>
            </w:pPr>
          </w:p>
          <w:p w14:paraId="61545797">
            <w:pPr>
              <w:pStyle w:val="9"/>
              <w:rPr>
                <w:sz w:val="16"/>
              </w:rPr>
            </w:pPr>
          </w:p>
          <w:p w14:paraId="68DAF519">
            <w:pPr>
              <w:pStyle w:val="9"/>
              <w:rPr>
                <w:sz w:val="16"/>
              </w:rPr>
            </w:pPr>
          </w:p>
          <w:p w14:paraId="385518CE">
            <w:pPr>
              <w:pStyle w:val="9"/>
              <w:spacing w:before="79"/>
              <w:rPr>
                <w:sz w:val="16"/>
              </w:rPr>
            </w:pPr>
          </w:p>
          <w:p w14:paraId="7E410958">
            <w:pPr>
              <w:pStyle w:val="9"/>
              <w:ind w:left="11"/>
              <w:jc w:val="center"/>
              <w:rPr>
                <w:sz w:val="16"/>
              </w:rPr>
            </w:pPr>
            <w:r>
              <w:rPr>
                <w:spacing w:val="-5"/>
                <w:sz w:val="16"/>
              </w:rPr>
              <w:t>UND</w:t>
            </w:r>
          </w:p>
        </w:tc>
        <w:tc>
          <w:tcPr>
            <w:tcW w:w="850" w:type="dxa"/>
          </w:tcPr>
          <w:p w14:paraId="005B6B4F">
            <w:pPr>
              <w:pStyle w:val="9"/>
              <w:rPr>
                <w:sz w:val="16"/>
              </w:rPr>
            </w:pPr>
          </w:p>
          <w:p w14:paraId="2E496E23">
            <w:pPr>
              <w:pStyle w:val="9"/>
              <w:rPr>
                <w:sz w:val="16"/>
              </w:rPr>
            </w:pPr>
          </w:p>
          <w:p w14:paraId="27FB5FB3">
            <w:pPr>
              <w:pStyle w:val="9"/>
              <w:rPr>
                <w:sz w:val="16"/>
              </w:rPr>
            </w:pPr>
          </w:p>
          <w:p w14:paraId="491FB88A">
            <w:pPr>
              <w:pStyle w:val="9"/>
              <w:spacing w:before="79"/>
              <w:rPr>
                <w:sz w:val="16"/>
              </w:rPr>
            </w:pPr>
          </w:p>
          <w:p w14:paraId="2BF47EA5">
            <w:pPr>
              <w:pStyle w:val="9"/>
              <w:ind w:left="10" w:right="2"/>
              <w:jc w:val="center"/>
              <w:rPr>
                <w:sz w:val="16"/>
              </w:rPr>
            </w:pPr>
            <w:r>
              <w:rPr>
                <w:spacing w:val="-5"/>
                <w:sz w:val="16"/>
              </w:rPr>
              <w:t>30</w:t>
            </w:r>
          </w:p>
        </w:tc>
        <w:tc>
          <w:tcPr>
            <w:tcW w:w="1419" w:type="dxa"/>
          </w:tcPr>
          <w:p w14:paraId="2C20848E">
            <w:pPr>
              <w:pStyle w:val="9"/>
              <w:rPr>
                <w:sz w:val="16"/>
              </w:rPr>
            </w:pPr>
          </w:p>
          <w:p w14:paraId="42C2E10E">
            <w:pPr>
              <w:pStyle w:val="9"/>
              <w:rPr>
                <w:sz w:val="16"/>
              </w:rPr>
            </w:pPr>
          </w:p>
          <w:p w14:paraId="114504BF">
            <w:pPr>
              <w:pStyle w:val="9"/>
              <w:rPr>
                <w:sz w:val="16"/>
              </w:rPr>
            </w:pPr>
          </w:p>
          <w:p w14:paraId="08FB8335">
            <w:pPr>
              <w:pStyle w:val="9"/>
              <w:spacing w:before="79"/>
              <w:rPr>
                <w:sz w:val="16"/>
              </w:rPr>
            </w:pPr>
          </w:p>
          <w:p w14:paraId="6315CBCC">
            <w:pPr>
              <w:pStyle w:val="9"/>
              <w:tabs>
                <w:tab w:val="left" w:pos="560"/>
              </w:tabs>
              <w:ind w:left="104"/>
              <w:rPr>
                <w:sz w:val="16"/>
              </w:rPr>
            </w:pPr>
            <w:r>
              <w:rPr>
                <w:spacing w:val="-5"/>
                <w:sz w:val="16"/>
              </w:rPr>
              <w:t>R$</w:t>
            </w:r>
            <w:r>
              <w:rPr>
                <w:sz w:val="16"/>
              </w:rPr>
              <w:tab/>
            </w:r>
            <w:r>
              <w:rPr>
                <w:spacing w:val="-2"/>
                <w:sz w:val="16"/>
              </w:rPr>
              <w:t>2.316,91</w:t>
            </w:r>
          </w:p>
        </w:tc>
        <w:tc>
          <w:tcPr>
            <w:tcW w:w="1415" w:type="dxa"/>
          </w:tcPr>
          <w:p w14:paraId="16811BF4">
            <w:pPr>
              <w:pStyle w:val="9"/>
              <w:rPr>
                <w:sz w:val="16"/>
              </w:rPr>
            </w:pPr>
          </w:p>
          <w:p w14:paraId="7FD00C6E">
            <w:pPr>
              <w:pStyle w:val="9"/>
              <w:rPr>
                <w:sz w:val="16"/>
              </w:rPr>
            </w:pPr>
          </w:p>
          <w:p w14:paraId="7C235739">
            <w:pPr>
              <w:pStyle w:val="9"/>
              <w:rPr>
                <w:sz w:val="16"/>
              </w:rPr>
            </w:pPr>
          </w:p>
          <w:p w14:paraId="6DB54C01">
            <w:pPr>
              <w:pStyle w:val="9"/>
              <w:spacing w:before="79"/>
              <w:rPr>
                <w:sz w:val="16"/>
              </w:rPr>
            </w:pPr>
          </w:p>
          <w:p w14:paraId="7F1EEE90">
            <w:pPr>
              <w:pStyle w:val="9"/>
              <w:tabs>
                <w:tab w:val="left" w:pos="488"/>
              </w:tabs>
              <w:ind w:left="104"/>
              <w:rPr>
                <w:sz w:val="16"/>
              </w:rPr>
            </w:pPr>
            <w:r>
              <w:rPr>
                <w:spacing w:val="-5"/>
                <w:sz w:val="16"/>
              </w:rPr>
              <w:t>R$</w:t>
            </w:r>
            <w:r>
              <w:rPr>
                <w:sz w:val="16"/>
              </w:rPr>
              <w:tab/>
            </w:r>
            <w:r>
              <w:rPr>
                <w:spacing w:val="-2"/>
                <w:sz w:val="16"/>
              </w:rPr>
              <w:t>69.507,30</w:t>
            </w:r>
          </w:p>
        </w:tc>
      </w:tr>
      <w:tr w14:paraId="779DB8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591" w:type="dxa"/>
          </w:tcPr>
          <w:p w14:paraId="2BB47A1E">
            <w:pPr>
              <w:pStyle w:val="9"/>
              <w:rPr>
                <w:sz w:val="16"/>
              </w:rPr>
            </w:pPr>
          </w:p>
          <w:p w14:paraId="3447AA7E">
            <w:pPr>
              <w:pStyle w:val="9"/>
              <w:rPr>
                <w:sz w:val="16"/>
              </w:rPr>
            </w:pPr>
          </w:p>
          <w:p w14:paraId="6109ED89">
            <w:pPr>
              <w:pStyle w:val="9"/>
              <w:rPr>
                <w:sz w:val="16"/>
              </w:rPr>
            </w:pPr>
          </w:p>
          <w:p w14:paraId="2476327A">
            <w:pPr>
              <w:pStyle w:val="9"/>
              <w:rPr>
                <w:sz w:val="16"/>
              </w:rPr>
            </w:pPr>
          </w:p>
          <w:p w14:paraId="70D512CB">
            <w:pPr>
              <w:pStyle w:val="9"/>
              <w:spacing w:before="4"/>
              <w:rPr>
                <w:sz w:val="16"/>
              </w:rPr>
            </w:pPr>
          </w:p>
          <w:p w14:paraId="1126FBD7">
            <w:pPr>
              <w:pStyle w:val="9"/>
              <w:ind w:left="15" w:right="1"/>
              <w:jc w:val="center"/>
              <w:rPr>
                <w:sz w:val="16"/>
              </w:rPr>
            </w:pPr>
            <w:r>
              <w:rPr>
                <w:spacing w:val="-5"/>
                <w:sz w:val="16"/>
              </w:rPr>
              <w:t>17</w:t>
            </w:r>
          </w:p>
        </w:tc>
        <w:tc>
          <w:tcPr>
            <w:tcW w:w="823" w:type="dxa"/>
          </w:tcPr>
          <w:p w14:paraId="4E98A483">
            <w:pPr>
              <w:pStyle w:val="9"/>
              <w:rPr>
                <w:sz w:val="16"/>
              </w:rPr>
            </w:pPr>
          </w:p>
          <w:p w14:paraId="130ECCC9">
            <w:pPr>
              <w:pStyle w:val="9"/>
              <w:rPr>
                <w:sz w:val="16"/>
              </w:rPr>
            </w:pPr>
          </w:p>
          <w:p w14:paraId="20AAFE9C">
            <w:pPr>
              <w:pStyle w:val="9"/>
              <w:rPr>
                <w:sz w:val="16"/>
              </w:rPr>
            </w:pPr>
          </w:p>
          <w:p w14:paraId="6D0F5EA3">
            <w:pPr>
              <w:pStyle w:val="9"/>
              <w:rPr>
                <w:sz w:val="16"/>
              </w:rPr>
            </w:pPr>
          </w:p>
          <w:p w14:paraId="3F9D724F">
            <w:pPr>
              <w:pStyle w:val="9"/>
              <w:spacing w:before="4"/>
              <w:rPr>
                <w:sz w:val="16"/>
              </w:rPr>
            </w:pPr>
          </w:p>
          <w:p w14:paraId="69A59BAA">
            <w:pPr>
              <w:pStyle w:val="9"/>
              <w:ind w:left="11"/>
              <w:jc w:val="center"/>
              <w:rPr>
                <w:sz w:val="16"/>
              </w:rPr>
            </w:pPr>
            <w:r>
              <w:rPr>
                <w:spacing w:val="-2"/>
                <w:sz w:val="16"/>
              </w:rPr>
              <w:t>472217</w:t>
            </w:r>
          </w:p>
        </w:tc>
        <w:tc>
          <w:tcPr>
            <w:tcW w:w="3260" w:type="dxa"/>
          </w:tcPr>
          <w:p w14:paraId="7D3038F5">
            <w:pPr>
              <w:pStyle w:val="9"/>
              <w:rPr>
                <w:sz w:val="16"/>
              </w:rPr>
            </w:pPr>
          </w:p>
          <w:p w14:paraId="0816D641">
            <w:pPr>
              <w:pStyle w:val="9"/>
              <w:spacing w:before="11"/>
              <w:rPr>
                <w:sz w:val="16"/>
              </w:rPr>
            </w:pPr>
          </w:p>
          <w:p w14:paraId="0B2FA251">
            <w:pPr>
              <w:pStyle w:val="9"/>
              <w:ind w:left="69" w:right="57"/>
              <w:jc w:val="both"/>
              <w:rPr>
                <w:sz w:val="16"/>
              </w:rPr>
            </w:pPr>
            <w:r>
              <w:rPr>
                <w:sz w:val="16"/>
              </w:rPr>
              <w:t>INSTRUMENTO P, CORTE E COAGULAÇÃO DE</w:t>
            </w:r>
            <w:r>
              <w:rPr>
                <w:spacing w:val="40"/>
                <w:sz w:val="16"/>
              </w:rPr>
              <w:t xml:space="preserve"> </w:t>
            </w:r>
            <w:r>
              <w:rPr>
                <w:sz w:val="16"/>
              </w:rPr>
              <w:t>VASO, TECIDO, MODELO: ATÉ 5 MM,</w:t>
            </w:r>
            <w:r>
              <w:rPr>
                <w:spacing w:val="40"/>
                <w:sz w:val="16"/>
              </w:rPr>
              <w:t xml:space="preserve"> </w:t>
            </w:r>
            <w:r>
              <w:rPr>
                <w:sz w:val="16"/>
              </w:rPr>
              <w:t>APLICAÇÃO:</w:t>
            </w:r>
            <w:r>
              <w:rPr>
                <w:spacing w:val="-2"/>
                <w:sz w:val="16"/>
              </w:rPr>
              <w:t xml:space="preserve"> </w:t>
            </w:r>
            <w:r>
              <w:rPr>
                <w:sz w:val="16"/>
              </w:rPr>
              <w:t>P,</w:t>
            </w:r>
            <w:r>
              <w:rPr>
                <w:spacing w:val="-1"/>
                <w:sz w:val="16"/>
              </w:rPr>
              <w:t xml:space="preserve"> </w:t>
            </w:r>
            <w:r>
              <w:rPr>
                <w:sz w:val="16"/>
              </w:rPr>
              <w:t>CIRURGIA</w:t>
            </w:r>
            <w:r>
              <w:rPr>
                <w:spacing w:val="-4"/>
                <w:sz w:val="16"/>
              </w:rPr>
              <w:t xml:space="preserve"> </w:t>
            </w:r>
            <w:r>
              <w:rPr>
                <w:sz w:val="16"/>
              </w:rPr>
              <w:t>ABERTA,</w:t>
            </w:r>
            <w:r>
              <w:rPr>
                <w:spacing w:val="-1"/>
                <w:sz w:val="16"/>
              </w:rPr>
              <w:t xml:space="preserve"> </w:t>
            </w:r>
            <w:r>
              <w:rPr>
                <w:sz w:val="16"/>
              </w:rPr>
              <w:t>TIPO</w:t>
            </w:r>
            <w:r>
              <w:rPr>
                <w:spacing w:val="-3"/>
                <w:sz w:val="16"/>
              </w:rPr>
              <w:t xml:space="preserve"> </w:t>
            </w:r>
            <w:r>
              <w:rPr>
                <w:sz w:val="16"/>
              </w:rPr>
              <w:t>PONTA:</w:t>
            </w:r>
            <w:r>
              <w:rPr>
                <w:spacing w:val="40"/>
                <w:sz w:val="16"/>
              </w:rPr>
              <w:t xml:space="preserve"> </w:t>
            </w:r>
            <w:r>
              <w:rPr>
                <w:sz w:val="16"/>
              </w:rPr>
              <w:t>PONTA</w:t>
            </w:r>
            <w:r>
              <w:rPr>
                <w:spacing w:val="9"/>
                <w:sz w:val="16"/>
              </w:rPr>
              <w:t xml:space="preserve"> </w:t>
            </w:r>
            <w:r>
              <w:rPr>
                <w:sz w:val="16"/>
              </w:rPr>
              <w:t>CURVA,</w:t>
            </w:r>
            <w:r>
              <w:rPr>
                <w:spacing w:val="10"/>
                <w:sz w:val="16"/>
              </w:rPr>
              <w:t xml:space="preserve"> </w:t>
            </w:r>
            <w:r>
              <w:rPr>
                <w:sz w:val="16"/>
              </w:rPr>
              <w:t>DIMENSÃO:</w:t>
            </w:r>
            <w:r>
              <w:rPr>
                <w:spacing w:val="8"/>
                <w:sz w:val="16"/>
              </w:rPr>
              <w:t xml:space="preserve"> </w:t>
            </w:r>
            <w:r>
              <w:rPr>
                <w:sz w:val="16"/>
              </w:rPr>
              <w:t>CERCA</w:t>
            </w:r>
            <w:r>
              <w:rPr>
                <w:spacing w:val="7"/>
                <w:sz w:val="16"/>
              </w:rPr>
              <w:t xml:space="preserve"> </w:t>
            </w:r>
            <w:r>
              <w:rPr>
                <w:sz w:val="16"/>
              </w:rPr>
              <w:t>DE</w:t>
            </w:r>
            <w:r>
              <w:rPr>
                <w:spacing w:val="9"/>
                <w:sz w:val="16"/>
              </w:rPr>
              <w:t xml:space="preserve"> </w:t>
            </w:r>
            <w:r>
              <w:rPr>
                <w:sz w:val="16"/>
              </w:rPr>
              <w:t>5</w:t>
            </w:r>
            <w:r>
              <w:rPr>
                <w:spacing w:val="9"/>
                <w:sz w:val="16"/>
              </w:rPr>
              <w:t xml:space="preserve"> </w:t>
            </w:r>
            <w:r>
              <w:rPr>
                <w:sz w:val="16"/>
              </w:rPr>
              <w:t>MM</w:t>
            </w:r>
            <w:r>
              <w:rPr>
                <w:spacing w:val="9"/>
                <w:sz w:val="16"/>
              </w:rPr>
              <w:t xml:space="preserve"> </w:t>
            </w:r>
            <w:r>
              <w:rPr>
                <w:spacing w:val="-10"/>
                <w:sz w:val="16"/>
              </w:rPr>
              <w:t>X</w:t>
            </w:r>
          </w:p>
          <w:p w14:paraId="3F0C90BD">
            <w:pPr>
              <w:pStyle w:val="9"/>
              <w:ind w:left="69" w:right="56"/>
              <w:jc w:val="both"/>
              <w:rPr>
                <w:b/>
                <w:sz w:val="16"/>
              </w:rPr>
            </w:pPr>
            <w:r>
              <w:rPr>
                <w:sz w:val="16"/>
              </w:rPr>
              <w:t>25 CM, HASTE: HASTE RETA, C, MANOPLA,</w:t>
            </w:r>
            <w:r>
              <w:rPr>
                <w:spacing w:val="40"/>
                <w:sz w:val="16"/>
              </w:rPr>
              <w:t xml:space="preserve"> </w:t>
            </w:r>
            <w:r>
              <w:rPr>
                <w:sz w:val="16"/>
              </w:rPr>
              <w:t xml:space="preserve">COMPATIBILIDADE: COMPATÍVEL C, </w:t>
            </w:r>
            <w:r>
              <w:rPr>
                <w:b/>
                <w:sz w:val="16"/>
              </w:rPr>
              <w:t>BISTURI</w:t>
            </w:r>
            <w:r>
              <w:rPr>
                <w:b/>
                <w:spacing w:val="40"/>
                <w:sz w:val="16"/>
              </w:rPr>
              <w:t xml:space="preserve"> </w:t>
            </w:r>
            <w:r>
              <w:rPr>
                <w:b/>
                <w:sz w:val="16"/>
              </w:rPr>
              <w:t>ULTRASSÔNICO</w:t>
            </w:r>
            <w:r>
              <w:rPr>
                <w:sz w:val="16"/>
              </w:rPr>
              <w:t>, ESTERILIDADE: ESTÉRIL, USO</w:t>
            </w:r>
            <w:r>
              <w:rPr>
                <w:spacing w:val="40"/>
                <w:sz w:val="16"/>
              </w:rPr>
              <w:t xml:space="preserve"> </w:t>
            </w:r>
            <w:r>
              <w:rPr>
                <w:sz w:val="16"/>
              </w:rPr>
              <w:t>ÚNICO.</w:t>
            </w:r>
            <w:r>
              <w:rPr>
                <w:spacing w:val="62"/>
                <w:sz w:val="16"/>
              </w:rPr>
              <w:t xml:space="preserve">  </w:t>
            </w:r>
            <w:r>
              <w:rPr>
                <w:b/>
                <w:sz w:val="16"/>
              </w:rPr>
              <w:t>TAMANHOS</w:t>
            </w:r>
            <w:r>
              <w:rPr>
                <w:b/>
                <w:spacing w:val="62"/>
                <w:sz w:val="16"/>
              </w:rPr>
              <w:t xml:space="preserve">  </w:t>
            </w:r>
            <w:r>
              <w:rPr>
                <w:b/>
                <w:sz w:val="16"/>
              </w:rPr>
              <w:t>EQUIVALENTES</w:t>
            </w:r>
            <w:r>
              <w:rPr>
                <w:b/>
                <w:spacing w:val="62"/>
                <w:sz w:val="16"/>
              </w:rPr>
              <w:t xml:space="preserve">  </w:t>
            </w:r>
            <w:r>
              <w:rPr>
                <w:b/>
                <w:spacing w:val="-5"/>
                <w:sz w:val="16"/>
              </w:rPr>
              <w:t>OU</w:t>
            </w:r>
          </w:p>
          <w:p w14:paraId="0036FA15">
            <w:pPr>
              <w:pStyle w:val="9"/>
              <w:spacing w:line="175" w:lineRule="exact"/>
              <w:ind w:left="69"/>
              <w:rPr>
                <w:b/>
                <w:sz w:val="16"/>
              </w:rPr>
            </w:pPr>
            <w:r>
              <w:rPr>
                <w:b/>
                <w:spacing w:val="-2"/>
                <w:sz w:val="16"/>
              </w:rPr>
              <w:t>SUBSTITUTOS.</w:t>
            </w:r>
          </w:p>
        </w:tc>
        <w:tc>
          <w:tcPr>
            <w:tcW w:w="711" w:type="dxa"/>
          </w:tcPr>
          <w:p w14:paraId="2B82A2AD">
            <w:pPr>
              <w:pStyle w:val="9"/>
              <w:rPr>
                <w:sz w:val="16"/>
              </w:rPr>
            </w:pPr>
          </w:p>
          <w:p w14:paraId="688D2F3A">
            <w:pPr>
              <w:pStyle w:val="9"/>
              <w:rPr>
                <w:sz w:val="16"/>
              </w:rPr>
            </w:pPr>
          </w:p>
          <w:p w14:paraId="60F76A25">
            <w:pPr>
              <w:pStyle w:val="9"/>
              <w:rPr>
                <w:sz w:val="16"/>
              </w:rPr>
            </w:pPr>
          </w:p>
          <w:p w14:paraId="6D338FE6">
            <w:pPr>
              <w:pStyle w:val="9"/>
              <w:rPr>
                <w:sz w:val="16"/>
              </w:rPr>
            </w:pPr>
          </w:p>
          <w:p w14:paraId="29B5485C">
            <w:pPr>
              <w:pStyle w:val="9"/>
              <w:spacing w:before="4"/>
              <w:rPr>
                <w:sz w:val="16"/>
              </w:rPr>
            </w:pPr>
          </w:p>
          <w:p w14:paraId="2B5BAEF3">
            <w:pPr>
              <w:pStyle w:val="9"/>
              <w:ind w:left="11"/>
              <w:jc w:val="center"/>
              <w:rPr>
                <w:sz w:val="16"/>
              </w:rPr>
            </w:pPr>
            <w:r>
              <w:rPr>
                <w:spacing w:val="-5"/>
                <w:sz w:val="16"/>
              </w:rPr>
              <w:t>UND</w:t>
            </w:r>
          </w:p>
        </w:tc>
        <w:tc>
          <w:tcPr>
            <w:tcW w:w="850" w:type="dxa"/>
          </w:tcPr>
          <w:p w14:paraId="0DF67682">
            <w:pPr>
              <w:pStyle w:val="9"/>
              <w:rPr>
                <w:sz w:val="16"/>
              </w:rPr>
            </w:pPr>
          </w:p>
          <w:p w14:paraId="2A8E46DC">
            <w:pPr>
              <w:pStyle w:val="9"/>
              <w:rPr>
                <w:sz w:val="16"/>
              </w:rPr>
            </w:pPr>
          </w:p>
          <w:p w14:paraId="4D828DA3">
            <w:pPr>
              <w:pStyle w:val="9"/>
              <w:rPr>
                <w:sz w:val="16"/>
              </w:rPr>
            </w:pPr>
          </w:p>
          <w:p w14:paraId="022A50D5">
            <w:pPr>
              <w:pStyle w:val="9"/>
              <w:rPr>
                <w:sz w:val="16"/>
              </w:rPr>
            </w:pPr>
          </w:p>
          <w:p w14:paraId="5FDF695E">
            <w:pPr>
              <w:pStyle w:val="9"/>
              <w:spacing w:before="4"/>
              <w:rPr>
                <w:sz w:val="16"/>
              </w:rPr>
            </w:pPr>
          </w:p>
          <w:p w14:paraId="60F508F0">
            <w:pPr>
              <w:pStyle w:val="9"/>
              <w:ind w:left="10" w:right="2"/>
              <w:jc w:val="center"/>
              <w:rPr>
                <w:sz w:val="16"/>
              </w:rPr>
            </w:pPr>
            <w:r>
              <w:rPr>
                <w:spacing w:val="-5"/>
                <w:sz w:val="16"/>
              </w:rPr>
              <w:t>20</w:t>
            </w:r>
          </w:p>
        </w:tc>
        <w:tc>
          <w:tcPr>
            <w:tcW w:w="1419" w:type="dxa"/>
          </w:tcPr>
          <w:p w14:paraId="1B4DA033">
            <w:pPr>
              <w:pStyle w:val="9"/>
              <w:rPr>
                <w:sz w:val="16"/>
              </w:rPr>
            </w:pPr>
          </w:p>
          <w:p w14:paraId="5449D89E">
            <w:pPr>
              <w:pStyle w:val="9"/>
              <w:rPr>
                <w:sz w:val="16"/>
              </w:rPr>
            </w:pPr>
          </w:p>
          <w:p w14:paraId="5991A0AE">
            <w:pPr>
              <w:pStyle w:val="9"/>
              <w:rPr>
                <w:sz w:val="16"/>
              </w:rPr>
            </w:pPr>
          </w:p>
          <w:p w14:paraId="387EAAC0">
            <w:pPr>
              <w:pStyle w:val="9"/>
              <w:rPr>
                <w:sz w:val="16"/>
              </w:rPr>
            </w:pPr>
          </w:p>
          <w:p w14:paraId="743F3376">
            <w:pPr>
              <w:pStyle w:val="9"/>
              <w:spacing w:before="4"/>
              <w:rPr>
                <w:sz w:val="16"/>
              </w:rPr>
            </w:pPr>
          </w:p>
          <w:p w14:paraId="11CB6189">
            <w:pPr>
              <w:pStyle w:val="9"/>
              <w:tabs>
                <w:tab w:val="left" w:pos="560"/>
              </w:tabs>
              <w:ind w:left="104"/>
              <w:rPr>
                <w:sz w:val="16"/>
              </w:rPr>
            </w:pPr>
            <w:r>
              <w:rPr>
                <w:spacing w:val="-5"/>
                <w:sz w:val="16"/>
              </w:rPr>
              <w:t>R$</w:t>
            </w:r>
            <w:r>
              <w:rPr>
                <w:sz w:val="16"/>
              </w:rPr>
              <w:tab/>
            </w:r>
            <w:r>
              <w:rPr>
                <w:spacing w:val="-2"/>
                <w:sz w:val="16"/>
              </w:rPr>
              <w:t>2.430,00</w:t>
            </w:r>
          </w:p>
        </w:tc>
        <w:tc>
          <w:tcPr>
            <w:tcW w:w="1415" w:type="dxa"/>
          </w:tcPr>
          <w:p w14:paraId="42ECBBD6">
            <w:pPr>
              <w:pStyle w:val="9"/>
              <w:rPr>
                <w:sz w:val="16"/>
              </w:rPr>
            </w:pPr>
          </w:p>
          <w:p w14:paraId="466EF402">
            <w:pPr>
              <w:pStyle w:val="9"/>
              <w:rPr>
                <w:sz w:val="16"/>
              </w:rPr>
            </w:pPr>
          </w:p>
          <w:p w14:paraId="0206FE38">
            <w:pPr>
              <w:pStyle w:val="9"/>
              <w:rPr>
                <w:sz w:val="16"/>
              </w:rPr>
            </w:pPr>
          </w:p>
          <w:p w14:paraId="5C45FBBC">
            <w:pPr>
              <w:pStyle w:val="9"/>
              <w:rPr>
                <w:sz w:val="16"/>
              </w:rPr>
            </w:pPr>
          </w:p>
          <w:p w14:paraId="56DB1F63">
            <w:pPr>
              <w:pStyle w:val="9"/>
              <w:spacing w:before="4"/>
              <w:rPr>
                <w:sz w:val="16"/>
              </w:rPr>
            </w:pPr>
          </w:p>
          <w:p w14:paraId="49791BE4">
            <w:pPr>
              <w:pStyle w:val="9"/>
              <w:tabs>
                <w:tab w:val="left" w:pos="488"/>
              </w:tabs>
              <w:ind w:left="104"/>
              <w:rPr>
                <w:sz w:val="16"/>
              </w:rPr>
            </w:pPr>
            <w:r>
              <w:rPr>
                <w:spacing w:val="-5"/>
                <w:sz w:val="16"/>
              </w:rPr>
              <w:t>R$</w:t>
            </w:r>
            <w:r>
              <w:rPr>
                <w:sz w:val="16"/>
              </w:rPr>
              <w:tab/>
            </w:r>
            <w:r>
              <w:rPr>
                <w:spacing w:val="-2"/>
                <w:sz w:val="16"/>
              </w:rPr>
              <w:t>48.600,00</w:t>
            </w:r>
          </w:p>
        </w:tc>
      </w:tr>
    </w:tbl>
    <w:p w14:paraId="5273FCA7">
      <w:pPr>
        <w:pStyle w:val="9"/>
        <w:spacing w:after="0"/>
        <w:rPr>
          <w:sz w:val="16"/>
        </w:rPr>
        <w:sectPr>
          <w:pgSz w:w="11910" w:h="16840"/>
          <w:pgMar w:top="2160" w:right="708" w:bottom="1860" w:left="850" w:header="708" w:footer="1674" w:gutter="0"/>
          <w:cols w:space="720" w:num="1"/>
        </w:sectPr>
      </w:pPr>
    </w:p>
    <w:p w14:paraId="65BE95C8">
      <w:pPr>
        <w:pStyle w:val="6"/>
        <w:jc w:val="left"/>
        <w:rPr>
          <w:sz w:val="20"/>
        </w:rPr>
      </w:pPr>
    </w:p>
    <w:p w14:paraId="261AAFBC">
      <w:pPr>
        <w:pStyle w:val="6"/>
        <w:jc w:val="left"/>
        <w:rPr>
          <w:sz w:val="20"/>
        </w:rPr>
      </w:pPr>
    </w:p>
    <w:p w14:paraId="61ACE5A9">
      <w:pPr>
        <w:pStyle w:val="6"/>
        <w:spacing w:before="60"/>
        <w:jc w:val="left"/>
        <w:rPr>
          <w:sz w:val="20"/>
        </w:rPr>
      </w:pPr>
    </w:p>
    <w:tbl>
      <w:tblPr>
        <w:tblStyle w:val="5"/>
        <w:tblW w:w="0" w:type="auto"/>
        <w:tblInd w:w="2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1"/>
        <w:gridCol w:w="823"/>
        <w:gridCol w:w="3260"/>
        <w:gridCol w:w="711"/>
        <w:gridCol w:w="850"/>
        <w:gridCol w:w="1419"/>
        <w:gridCol w:w="1415"/>
      </w:tblGrid>
      <w:tr w14:paraId="7C973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591" w:type="dxa"/>
            <w:tcBorders>
              <w:top w:val="nil"/>
            </w:tcBorders>
          </w:tcPr>
          <w:p w14:paraId="5E799050">
            <w:pPr>
              <w:pStyle w:val="9"/>
              <w:rPr>
                <w:sz w:val="16"/>
              </w:rPr>
            </w:pPr>
          </w:p>
          <w:p w14:paraId="56FF424A">
            <w:pPr>
              <w:pStyle w:val="9"/>
              <w:rPr>
                <w:sz w:val="16"/>
              </w:rPr>
            </w:pPr>
          </w:p>
          <w:p w14:paraId="6A0182FE">
            <w:pPr>
              <w:pStyle w:val="9"/>
              <w:rPr>
                <w:sz w:val="16"/>
              </w:rPr>
            </w:pPr>
          </w:p>
          <w:p w14:paraId="1B640288">
            <w:pPr>
              <w:pStyle w:val="9"/>
              <w:rPr>
                <w:sz w:val="16"/>
              </w:rPr>
            </w:pPr>
          </w:p>
          <w:p w14:paraId="1D7EFBE0">
            <w:pPr>
              <w:pStyle w:val="9"/>
              <w:spacing w:before="6"/>
              <w:rPr>
                <w:sz w:val="16"/>
              </w:rPr>
            </w:pPr>
          </w:p>
          <w:p w14:paraId="40344A8B">
            <w:pPr>
              <w:pStyle w:val="9"/>
              <w:ind w:left="15" w:right="1"/>
              <w:jc w:val="center"/>
              <w:rPr>
                <w:sz w:val="16"/>
              </w:rPr>
            </w:pPr>
            <w:r>
              <w:rPr>
                <w:spacing w:val="-5"/>
                <w:sz w:val="16"/>
              </w:rPr>
              <w:t>18</w:t>
            </w:r>
          </w:p>
        </w:tc>
        <w:tc>
          <w:tcPr>
            <w:tcW w:w="823" w:type="dxa"/>
            <w:tcBorders>
              <w:top w:val="nil"/>
            </w:tcBorders>
          </w:tcPr>
          <w:p w14:paraId="7AF2C769">
            <w:pPr>
              <w:pStyle w:val="9"/>
              <w:rPr>
                <w:sz w:val="16"/>
              </w:rPr>
            </w:pPr>
          </w:p>
          <w:p w14:paraId="708D3C38">
            <w:pPr>
              <w:pStyle w:val="9"/>
              <w:rPr>
                <w:sz w:val="16"/>
              </w:rPr>
            </w:pPr>
          </w:p>
          <w:p w14:paraId="5A73268C">
            <w:pPr>
              <w:pStyle w:val="9"/>
              <w:rPr>
                <w:sz w:val="16"/>
              </w:rPr>
            </w:pPr>
          </w:p>
          <w:p w14:paraId="43E156BA">
            <w:pPr>
              <w:pStyle w:val="9"/>
              <w:rPr>
                <w:sz w:val="16"/>
              </w:rPr>
            </w:pPr>
          </w:p>
          <w:p w14:paraId="3B8373D2">
            <w:pPr>
              <w:pStyle w:val="9"/>
              <w:spacing w:before="6"/>
              <w:rPr>
                <w:sz w:val="16"/>
              </w:rPr>
            </w:pPr>
          </w:p>
          <w:p w14:paraId="50421EC3">
            <w:pPr>
              <w:pStyle w:val="9"/>
              <w:ind w:left="167"/>
              <w:rPr>
                <w:sz w:val="16"/>
              </w:rPr>
            </w:pPr>
            <w:r>
              <w:rPr>
                <w:spacing w:val="-2"/>
                <w:sz w:val="16"/>
              </w:rPr>
              <w:t>471936</w:t>
            </w:r>
          </w:p>
        </w:tc>
        <w:tc>
          <w:tcPr>
            <w:tcW w:w="3260" w:type="dxa"/>
            <w:tcBorders>
              <w:top w:val="nil"/>
            </w:tcBorders>
          </w:tcPr>
          <w:p w14:paraId="66C36501">
            <w:pPr>
              <w:pStyle w:val="9"/>
              <w:rPr>
                <w:sz w:val="16"/>
              </w:rPr>
            </w:pPr>
          </w:p>
          <w:p w14:paraId="26362CD0">
            <w:pPr>
              <w:pStyle w:val="9"/>
              <w:spacing w:before="11"/>
              <w:rPr>
                <w:sz w:val="16"/>
              </w:rPr>
            </w:pPr>
          </w:p>
          <w:p w14:paraId="63906D2B">
            <w:pPr>
              <w:pStyle w:val="9"/>
              <w:ind w:left="69" w:right="58"/>
              <w:jc w:val="both"/>
              <w:rPr>
                <w:sz w:val="16"/>
              </w:rPr>
            </w:pPr>
            <w:r>
              <w:rPr>
                <w:sz w:val="16"/>
              </w:rPr>
              <w:t>INSTRUMENTAL</w:t>
            </w:r>
            <w:r>
              <w:rPr>
                <w:spacing w:val="-10"/>
                <w:sz w:val="16"/>
              </w:rPr>
              <w:t xml:space="preserve"> </w:t>
            </w:r>
            <w:r>
              <w:rPr>
                <w:sz w:val="16"/>
              </w:rPr>
              <w:t>P/</w:t>
            </w:r>
            <w:r>
              <w:rPr>
                <w:spacing w:val="-9"/>
                <w:sz w:val="16"/>
              </w:rPr>
              <w:t xml:space="preserve"> </w:t>
            </w:r>
            <w:r>
              <w:rPr>
                <w:sz w:val="16"/>
              </w:rPr>
              <w:t>ENDOSCOPIO,</w:t>
            </w:r>
            <w:r>
              <w:rPr>
                <w:spacing w:val="-9"/>
                <w:sz w:val="16"/>
              </w:rPr>
              <w:t xml:space="preserve"> </w:t>
            </w:r>
            <w:r>
              <w:rPr>
                <w:sz w:val="16"/>
              </w:rPr>
              <w:t>HASTE:</w:t>
            </w:r>
            <w:r>
              <w:rPr>
                <w:spacing w:val="-9"/>
                <w:sz w:val="16"/>
              </w:rPr>
              <w:t xml:space="preserve"> </w:t>
            </w:r>
            <w:r>
              <w:rPr>
                <w:sz w:val="16"/>
              </w:rPr>
              <w:t>HASTE</w:t>
            </w:r>
            <w:r>
              <w:rPr>
                <w:spacing w:val="40"/>
                <w:sz w:val="16"/>
              </w:rPr>
              <w:t xml:space="preserve"> </w:t>
            </w:r>
            <w:r>
              <w:rPr>
                <w:sz w:val="16"/>
              </w:rPr>
              <w:t>S/</w:t>
            </w:r>
            <w:r>
              <w:rPr>
                <w:spacing w:val="9"/>
                <w:sz w:val="16"/>
              </w:rPr>
              <w:t xml:space="preserve"> </w:t>
            </w:r>
            <w:r>
              <w:rPr>
                <w:sz w:val="16"/>
              </w:rPr>
              <w:t>ISOLAMENTO,</w:t>
            </w:r>
            <w:r>
              <w:rPr>
                <w:spacing w:val="11"/>
                <w:sz w:val="16"/>
              </w:rPr>
              <w:t xml:space="preserve"> </w:t>
            </w:r>
            <w:r>
              <w:rPr>
                <w:sz w:val="16"/>
              </w:rPr>
              <w:t>DIMENSÃO:</w:t>
            </w:r>
            <w:r>
              <w:rPr>
                <w:spacing w:val="11"/>
                <w:sz w:val="16"/>
              </w:rPr>
              <w:t xml:space="preserve"> </w:t>
            </w:r>
            <w:r>
              <w:rPr>
                <w:sz w:val="16"/>
              </w:rPr>
              <w:t>CERCA</w:t>
            </w:r>
            <w:r>
              <w:rPr>
                <w:spacing w:val="9"/>
                <w:sz w:val="16"/>
              </w:rPr>
              <w:t xml:space="preserve"> </w:t>
            </w:r>
            <w:r>
              <w:rPr>
                <w:sz w:val="16"/>
              </w:rPr>
              <w:t>DE</w:t>
            </w:r>
            <w:r>
              <w:rPr>
                <w:spacing w:val="11"/>
                <w:sz w:val="16"/>
              </w:rPr>
              <w:t xml:space="preserve"> </w:t>
            </w:r>
            <w:r>
              <w:rPr>
                <w:sz w:val="16"/>
              </w:rPr>
              <w:t>6</w:t>
            </w:r>
            <w:r>
              <w:rPr>
                <w:spacing w:val="11"/>
                <w:sz w:val="16"/>
              </w:rPr>
              <w:t xml:space="preserve"> </w:t>
            </w:r>
            <w:r>
              <w:rPr>
                <w:sz w:val="16"/>
              </w:rPr>
              <w:t>FR</w:t>
            </w:r>
            <w:r>
              <w:rPr>
                <w:spacing w:val="11"/>
                <w:sz w:val="16"/>
              </w:rPr>
              <w:t xml:space="preserve"> </w:t>
            </w:r>
            <w:r>
              <w:rPr>
                <w:spacing w:val="-10"/>
                <w:sz w:val="16"/>
              </w:rPr>
              <w:t>X</w:t>
            </w:r>
          </w:p>
          <w:p w14:paraId="1F4549C9">
            <w:pPr>
              <w:pStyle w:val="9"/>
              <w:spacing w:before="1"/>
              <w:ind w:left="69" w:right="55"/>
              <w:jc w:val="both"/>
              <w:rPr>
                <w:b/>
                <w:sz w:val="16"/>
              </w:rPr>
            </w:pPr>
            <w:r>
              <w:rPr>
                <w:sz w:val="16"/>
              </w:rPr>
              <w:t>100 CM, CARACTERÍSTICAS ADICIONAIS 1:P/</w:t>
            </w:r>
            <w:r>
              <w:rPr>
                <w:spacing w:val="40"/>
                <w:sz w:val="16"/>
              </w:rPr>
              <w:t xml:space="preserve"> </w:t>
            </w:r>
            <w:r>
              <w:rPr>
                <w:sz w:val="16"/>
              </w:rPr>
              <w:t>HEMODINÂMICA, COMPONENTE 2:MANOPLA,</w:t>
            </w:r>
            <w:r>
              <w:rPr>
                <w:spacing w:val="40"/>
                <w:sz w:val="16"/>
              </w:rPr>
              <w:t xml:space="preserve"> </w:t>
            </w:r>
            <w:r>
              <w:rPr>
                <w:sz w:val="16"/>
              </w:rPr>
              <w:t>TIPO:BIÓPSIA ENDOMIOCARDICA, TIPO</w:t>
            </w:r>
            <w:r>
              <w:rPr>
                <w:spacing w:val="40"/>
                <w:sz w:val="16"/>
              </w:rPr>
              <w:t xml:space="preserve"> </w:t>
            </w:r>
            <w:r>
              <w:rPr>
                <w:sz w:val="16"/>
              </w:rPr>
              <w:t>PONTA:CONCHA, ESTERILIDADE:ESTÉRIL, USO</w:t>
            </w:r>
            <w:r>
              <w:rPr>
                <w:spacing w:val="40"/>
                <w:sz w:val="16"/>
              </w:rPr>
              <w:t xml:space="preserve"> </w:t>
            </w:r>
            <w:r>
              <w:rPr>
                <w:sz w:val="16"/>
              </w:rPr>
              <w:t xml:space="preserve">ÚNICO. </w:t>
            </w:r>
            <w:r>
              <w:rPr>
                <w:b/>
                <w:sz w:val="16"/>
              </w:rPr>
              <w:t>CARACTERÍSTICAS ADICIONAIS:</w:t>
            </w:r>
            <w:r>
              <w:rPr>
                <w:b/>
                <w:spacing w:val="40"/>
                <w:sz w:val="16"/>
              </w:rPr>
              <w:t xml:space="preserve"> </w:t>
            </w:r>
            <w:r>
              <w:rPr>
                <w:b/>
                <w:sz w:val="16"/>
              </w:rPr>
              <w:t>CONSIDERAR</w:t>
            </w:r>
            <w:r>
              <w:rPr>
                <w:b/>
                <w:spacing w:val="59"/>
                <w:sz w:val="16"/>
              </w:rPr>
              <w:t xml:space="preserve">  </w:t>
            </w:r>
            <w:r>
              <w:rPr>
                <w:b/>
                <w:sz w:val="16"/>
              </w:rPr>
              <w:t>MODELO</w:t>
            </w:r>
            <w:r>
              <w:rPr>
                <w:b/>
                <w:spacing w:val="59"/>
                <w:sz w:val="16"/>
              </w:rPr>
              <w:t xml:space="preserve">  </w:t>
            </w:r>
            <w:r>
              <w:rPr>
                <w:b/>
                <w:sz w:val="16"/>
              </w:rPr>
              <w:t>BIOTOMO</w:t>
            </w:r>
            <w:r>
              <w:rPr>
                <w:b/>
                <w:spacing w:val="60"/>
                <w:sz w:val="16"/>
              </w:rPr>
              <w:t xml:space="preserve">  </w:t>
            </w:r>
            <w:r>
              <w:rPr>
                <w:b/>
                <w:spacing w:val="-4"/>
                <w:sz w:val="16"/>
              </w:rPr>
              <w:t>PARA</w:t>
            </w:r>
          </w:p>
          <w:p w14:paraId="3F7F63CB">
            <w:pPr>
              <w:pStyle w:val="9"/>
              <w:spacing w:line="175" w:lineRule="exact"/>
              <w:ind w:left="69"/>
              <w:jc w:val="both"/>
              <w:rPr>
                <w:b/>
                <w:sz w:val="16"/>
              </w:rPr>
            </w:pPr>
            <w:r>
              <w:rPr>
                <w:b/>
                <w:sz w:val="16"/>
              </w:rPr>
              <w:t>BIOPSIA</w:t>
            </w:r>
            <w:r>
              <w:rPr>
                <w:b/>
                <w:spacing w:val="-7"/>
                <w:sz w:val="16"/>
              </w:rPr>
              <w:t xml:space="preserve"> </w:t>
            </w:r>
            <w:r>
              <w:rPr>
                <w:b/>
                <w:spacing w:val="-2"/>
                <w:sz w:val="16"/>
              </w:rPr>
              <w:t>ENDOMIOCÁRDICA.</w:t>
            </w:r>
          </w:p>
        </w:tc>
        <w:tc>
          <w:tcPr>
            <w:tcW w:w="711" w:type="dxa"/>
            <w:tcBorders>
              <w:top w:val="nil"/>
            </w:tcBorders>
          </w:tcPr>
          <w:p w14:paraId="7238C9A4">
            <w:pPr>
              <w:pStyle w:val="9"/>
              <w:rPr>
                <w:sz w:val="16"/>
              </w:rPr>
            </w:pPr>
          </w:p>
          <w:p w14:paraId="07E3701F">
            <w:pPr>
              <w:pStyle w:val="9"/>
              <w:rPr>
                <w:sz w:val="16"/>
              </w:rPr>
            </w:pPr>
          </w:p>
          <w:p w14:paraId="13288511">
            <w:pPr>
              <w:pStyle w:val="9"/>
              <w:rPr>
                <w:sz w:val="16"/>
              </w:rPr>
            </w:pPr>
          </w:p>
          <w:p w14:paraId="51854CCF">
            <w:pPr>
              <w:pStyle w:val="9"/>
              <w:rPr>
                <w:sz w:val="16"/>
              </w:rPr>
            </w:pPr>
          </w:p>
          <w:p w14:paraId="44959EF2">
            <w:pPr>
              <w:pStyle w:val="9"/>
              <w:spacing w:before="6"/>
              <w:rPr>
                <w:sz w:val="16"/>
              </w:rPr>
            </w:pPr>
          </w:p>
          <w:p w14:paraId="1AFE0BA9">
            <w:pPr>
              <w:pStyle w:val="9"/>
              <w:ind w:left="203"/>
              <w:rPr>
                <w:sz w:val="16"/>
              </w:rPr>
            </w:pPr>
            <w:r>
              <w:rPr>
                <w:spacing w:val="-5"/>
                <w:sz w:val="16"/>
              </w:rPr>
              <w:t>UND</w:t>
            </w:r>
          </w:p>
        </w:tc>
        <w:tc>
          <w:tcPr>
            <w:tcW w:w="850" w:type="dxa"/>
            <w:tcBorders>
              <w:top w:val="nil"/>
            </w:tcBorders>
          </w:tcPr>
          <w:p w14:paraId="3FC2504D">
            <w:pPr>
              <w:pStyle w:val="9"/>
              <w:rPr>
                <w:sz w:val="16"/>
              </w:rPr>
            </w:pPr>
          </w:p>
          <w:p w14:paraId="3F8E3492">
            <w:pPr>
              <w:pStyle w:val="9"/>
              <w:rPr>
                <w:sz w:val="16"/>
              </w:rPr>
            </w:pPr>
          </w:p>
          <w:p w14:paraId="769F8C99">
            <w:pPr>
              <w:pStyle w:val="9"/>
              <w:rPr>
                <w:sz w:val="16"/>
              </w:rPr>
            </w:pPr>
          </w:p>
          <w:p w14:paraId="09535A10">
            <w:pPr>
              <w:pStyle w:val="9"/>
              <w:rPr>
                <w:sz w:val="16"/>
              </w:rPr>
            </w:pPr>
          </w:p>
          <w:p w14:paraId="1CEFC076">
            <w:pPr>
              <w:pStyle w:val="9"/>
              <w:spacing w:before="6"/>
              <w:rPr>
                <w:sz w:val="16"/>
              </w:rPr>
            </w:pPr>
          </w:p>
          <w:p w14:paraId="71832564">
            <w:pPr>
              <w:pStyle w:val="9"/>
              <w:ind w:left="10" w:right="2"/>
              <w:jc w:val="center"/>
              <w:rPr>
                <w:sz w:val="16"/>
              </w:rPr>
            </w:pPr>
            <w:r>
              <w:rPr>
                <w:spacing w:val="-5"/>
                <w:sz w:val="16"/>
              </w:rPr>
              <w:t>10</w:t>
            </w:r>
          </w:p>
        </w:tc>
        <w:tc>
          <w:tcPr>
            <w:tcW w:w="1419" w:type="dxa"/>
            <w:tcBorders>
              <w:top w:val="nil"/>
            </w:tcBorders>
          </w:tcPr>
          <w:p w14:paraId="46FBAB1D">
            <w:pPr>
              <w:pStyle w:val="9"/>
              <w:rPr>
                <w:sz w:val="16"/>
              </w:rPr>
            </w:pPr>
          </w:p>
          <w:p w14:paraId="31C40CBD">
            <w:pPr>
              <w:pStyle w:val="9"/>
              <w:rPr>
                <w:sz w:val="16"/>
              </w:rPr>
            </w:pPr>
          </w:p>
          <w:p w14:paraId="131C9A37">
            <w:pPr>
              <w:pStyle w:val="9"/>
              <w:rPr>
                <w:sz w:val="16"/>
              </w:rPr>
            </w:pPr>
          </w:p>
          <w:p w14:paraId="2605484F">
            <w:pPr>
              <w:pStyle w:val="9"/>
              <w:rPr>
                <w:sz w:val="16"/>
              </w:rPr>
            </w:pPr>
          </w:p>
          <w:p w14:paraId="6B5BBFA9">
            <w:pPr>
              <w:pStyle w:val="9"/>
              <w:spacing w:before="6"/>
              <w:rPr>
                <w:sz w:val="16"/>
              </w:rPr>
            </w:pPr>
          </w:p>
          <w:p w14:paraId="464A3DCD">
            <w:pPr>
              <w:pStyle w:val="9"/>
              <w:tabs>
                <w:tab w:val="left" w:pos="560"/>
              </w:tabs>
              <w:ind w:left="104"/>
              <w:rPr>
                <w:sz w:val="16"/>
              </w:rPr>
            </w:pPr>
            <w:r>
              <w:rPr>
                <w:spacing w:val="-5"/>
                <w:sz w:val="16"/>
              </w:rPr>
              <w:t>R$</w:t>
            </w:r>
            <w:r>
              <w:rPr>
                <w:sz w:val="16"/>
              </w:rPr>
              <w:tab/>
            </w:r>
            <w:r>
              <w:rPr>
                <w:spacing w:val="-2"/>
                <w:sz w:val="16"/>
              </w:rPr>
              <w:t>4.345,00</w:t>
            </w:r>
          </w:p>
        </w:tc>
        <w:tc>
          <w:tcPr>
            <w:tcW w:w="1415" w:type="dxa"/>
            <w:tcBorders>
              <w:top w:val="nil"/>
            </w:tcBorders>
          </w:tcPr>
          <w:p w14:paraId="5982B127">
            <w:pPr>
              <w:pStyle w:val="9"/>
              <w:rPr>
                <w:sz w:val="16"/>
              </w:rPr>
            </w:pPr>
          </w:p>
          <w:p w14:paraId="1F707B61">
            <w:pPr>
              <w:pStyle w:val="9"/>
              <w:rPr>
                <w:sz w:val="16"/>
              </w:rPr>
            </w:pPr>
          </w:p>
          <w:p w14:paraId="6B1E0D62">
            <w:pPr>
              <w:pStyle w:val="9"/>
              <w:rPr>
                <w:sz w:val="16"/>
              </w:rPr>
            </w:pPr>
          </w:p>
          <w:p w14:paraId="6E03C482">
            <w:pPr>
              <w:pStyle w:val="9"/>
              <w:rPr>
                <w:sz w:val="16"/>
              </w:rPr>
            </w:pPr>
          </w:p>
          <w:p w14:paraId="7F36FD99">
            <w:pPr>
              <w:pStyle w:val="9"/>
              <w:spacing w:before="6"/>
              <w:rPr>
                <w:sz w:val="16"/>
              </w:rPr>
            </w:pPr>
          </w:p>
          <w:p w14:paraId="778A6F32">
            <w:pPr>
              <w:pStyle w:val="9"/>
              <w:tabs>
                <w:tab w:val="left" w:pos="488"/>
              </w:tabs>
              <w:ind w:left="104"/>
              <w:rPr>
                <w:sz w:val="16"/>
              </w:rPr>
            </w:pPr>
            <w:r>
              <w:rPr>
                <w:spacing w:val="-5"/>
                <w:sz w:val="16"/>
              </w:rPr>
              <w:t>R$</w:t>
            </w:r>
            <w:r>
              <w:rPr>
                <w:sz w:val="16"/>
              </w:rPr>
              <w:tab/>
            </w:r>
            <w:r>
              <w:rPr>
                <w:spacing w:val="-2"/>
                <w:sz w:val="16"/>
              </w:rPr>
              <w:t>43.450,00</w:t>
            </w:r>
          </w:p>
        </w:tc>
      </w:tr>
      <w:tr w14:paraId="1D23E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591" w:type="dxa"/>
            <w:shd w:val="clear" w:color="auto" w:fill="F1F1F1"/>
          </w:tcPr>
          <w:p w14:paraId="2DF519EA">
            <w:pPr>
              <w:pStyle w:val="9"/>
              <w:rPr>
                <w:rFonts w:ascii="Times New Roman"/>
                <w:sz w:val="20"/>
              </w:rPr>
            </w:pPr>
          </w:p>
        </w:tc>
        <w:tc>
          <w:tcPr>
            <w:tcW w:w="823" w:type="dxa"/>
            <w:shd w:val="clear" w:color="auto" w:fill="F1F1F1"/>
          </w:tcPr>
          <w:p w14:paraId="39A9AD27">
            <w:pPr>
              <w:pStyle w:val="9"/>
              <w:rPr>
                <w:rFonts w:ascii="Times New Roman"/>
                <w:sz w:val="20"/>
              </w:rPr>
            </w:pPr>
          </w:p>
        </w:tc>
        <w:tc>
          <w:tcPr>
            <w:tcW w:w="3260" w:type="dxa"/>
            <w:shd w:val="clear" w:color="auto" w:fill="F1F1F1"/>
          </w:tcPr>
          <w:p w14:paraId="4EEB4D13">
            <w:pPr>
              <w:pStyle w:val="9"/>
              <w:spacing w:before="104" w:line="178" w:lineRule="exact"/>
              <w:ind w:left="10"/>
              <w:jc w:val="center"/>
              <w:rPr>
                <w:b/>
                <w:sz w:val="16"/>
              </w:rPr>
            </w:pPr>
            <w:r>
              <w:rPr>
                <w:b/>
                <w:sz w:val="16"/>
              </w:rPr>
              <w:t>SOMA</w:t>
            </w:r>
            <w:r>
              <w:rPr>
                <w:b/>
                <w:spacing w:val="-2"/>
                <w:sz w:val="16"/>
              </w:rPr>
              <w:t xml:space="preserve"> </w:t>
            </w:r>
            <w:r>
              <w:rPr>
                <w:b/>
                <w:sz w:val="16"/>
              </w:rPr>
              <w:t>ITENS</w:t>
            </w:r>
            <w:r>
              <w:rPr>
                <w:b/>
                <w:spacing w:val="-2"/>
                <w:sz w:val="16"/>
              </w:rPr>
              <w:t xml:space="preserve"> </w:t>
            </w:r>
            <w:r>
              <w:rPr>
                <w:b/>
                <w:sz w:val="16"/>
              </w:rPr>
              <w:t>7</w:t>
            </w:r>
            <w:r>
              <w:rPr>
                <w:b/>
                <w:spacing w:val="-4"/>
                <w:sz w:val="16"/>
              </w:rPr>
              <w:t xml:space="preserve"> </w:t>
            </w:r>
            <w:r>
              <w:rPr>
                <w:b/>
                <w:sz w:val="16"/>
              </w:rPr>
              <w:t>A</w:t>
            </w:r>
            <w:r>
              <w:rPr>
                <w:b/>
                <w:spacing w:val="-1"/>
                <w:sz w:val="16"/>
              </w:rPr>
              <w:t xml:space="preserve"> </w:t>
            </w:r>
            <w:r>
              <w:rPr>
                <w:b/>
                <w:spacing w:val="-5"/>
                <w:sz w:val="16"/>
              </w:rPr>
              <w:t>18</w:t>
            </w:r>
          </w:p>
        </w:tc>
        <w:tc>
          <w:tcPr>
            <w:tcW w:w="711" w:type="dxa"/>
            <w:shd w:val="clear" w:color="auto" w:fill="F1F1F1"/>
          </w:tcPr>
          <w:p w14:paraId="1A605815">
            <w:pPr>
              <w:pStyle w:val="9"/>
              <w:rPr>
                <w:rFonts w:ascii="Times New Roman"/>
                <w:sz w:val="20"/>
              </w:rPr>
            </w:pPr>
          </w:p>
        </w:tc>
        <w:tc>
          <w:tcPr>
            <w:tcW w:w="850" w:type="dxa"/>
            <w:shd w:val="clear" w:color="auto" w:fill="F1F1F1"/>
          </w:tcPr>
          <w:p w14:paraId="101FF87D">
            <w:pPr>
              <w:pStyle w:val="9"/>
              <w:rPr>
                <w:rFonts w:ascii="Times New Roman"/>
                <w:sz w:val="20"/>
              </w:rPr>
            </w:pPr>
          </w:p>
        </w:tc>
        <w:tc>
          <w:tcPr>
            <w:tcW w:w="1419" w:type="dxa"/>
            <w:shd w:val="clear" w:color="auto" w:fill="F1F1F1"/>
          </w:tcPr>
          <w:p w14:paraId="03D6D411">
            <w:pPr>
              <w:pStyle w:val="9"/>
              <w:rPr>
                <w:rFonts w:ascii="Times New Roman"/>
                <w:sz w:val="20"/>
              </w:rPr>
            </w:pPr>
          </w:p>
        </w:tc>
        <w:tc>
          <w:tcPr>
            <w:tcW w:w="1415" w:type="dxa"/>
            <w:shd w:val="clear" w:color="auto" w:fill="F1F1F1"/>
          </w:tcPr>
          <w:p w14:paraId="75A6DB12">
            <w:pPr>
              <w:pStyle w:val="9"/>
              <w:spacing w:before="51"/>
              <w:ind w:left="104"/>
              <w:rPr>
                <w:b/>
                <w:sz w:val="16"/>
              </w:rPr>
            </w:pPr>
            <w:r>
              <w:rPr>
                <w:b/>
                <w:sz w:val="16"/>
              </w:rPr>
              <w:t>R$</w:t>
            </w:r>
            <w:r>
              <w:rPr>
                <w:b/>
                <w:spacing w:val="35"/>
                <w:sz w:val="16"/>
              </w:rPr>
              <w:t xml:space="preserve">  </w:t>
            </w:r>
            <w:r>
              <w:rPr>
                <w:b/>
                <w:spacing w:val="-2"/>
                <w:sz w:val="16"/>
              </w:rPr>
              <w:t>413.989,10</w:t>
            </w:r>
          </w:p>
        </w:tc>
      </w:tr>
      <w:tr w14:paraId="3EF27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591" w:type="dxa"/>
            <w:shd w:val="clear" w:color="auto" w:fill="F1F1F1"/>
          </w:tcPr>
          <w:p w14:paraId="6E40DD40">
            <w:pPr>
              <w:pStyle w:val="9"/>
              <w:rPr>
                <w:rFonts w:ascii="Times New Roman"/>
                <w:sz w:val="20"/>
              </w:rPr>
            </w:pPr>
          </w:p>
        </w:tc>
        <w:tc>
          <w:tcPr>
            <w:tcW w:w="823" w:type="dxa"/>
            <w:shd w:val="clear" w:color="auto" w:fill="F1F1F1"/>
          </w:tcPr>
          <w:p w14:paraId="3FA1AEA7">
            <w:pPr>
              <w:pStyle w:val="9"/>
              <w:rPr>
                <w:rFonts w:ascii="Times New Roman"/>
                <w:sz w:val="20"/>
              </w:rPr>
            </w:pPr>
          </w:p>
        </w:tc>
        <w:tc>
          <w:tcPr>
            <w:tcW w:w="3260" w:type="dxa"/>
            <w:shd w:val="clear" w:color="auto" w:fill="F1F1F1"/>
          </w:tcPr>
          <w:p w14:paraId="3C29C447">
            <w:pPr>
              <w:pStyle w:val="9"/>
              <w:spacing w:before="102" w:line="178" w:lineRule="exact"/>
              <w:ind w:left="10" w:right="2"/>
              <w:jc w:val="center"/>
              <w:rPr>
                <w:b/>
                <w:sz w:val="16"/>
              </w:rPr>
            </w:pPr>
            <w:r>
              <w:rPr>
                <w:b/>
                <w:sz w:val="16"/>
              </w:rPr>
              <w:t>TOTAL</w:t>
            </w:r>
            <w:r>
              <w:rPr>
                <w:b/>
                <w:spacing w:val="-4"/>
                <w:sz w:val="16"/>
              </w:rPr>
              <w:t xml:space="preserve"> </w:t>
            </w:r>
            <w:r>
              <w:rPr>
                <w:b/>
                <w:sz w:val="16"/>
              </w:rPr>
              <w:t>GERAL</w:t>
            </w:r>
            <w:r>
              <w:rPr>
                <w:b/>
                <w:spacing w:val="-3"/>
                <w:sz w:val="16"/>
              </w:rPr>
              <w:t xml:space="preserve"> </w:t>
            </w:r>
            <w:r>
              <w:rPr>
                <w:b/>
                <w:spacing w:val="-2"/>
                <w:sz w:val="16"/>
              </w:rPr>
              <w:t>ESTIMADO</w:t>
            </w:r>
          </w:p>
        </w:tc>
        <w:tc>
          <w:tcPr>
            <w:tcW w:w="711" w:type="dxa"/>
            <w:shd w:val="clear" w:color="auto" w:fill="F1F1F1"/>
          </w:tcPr>
          <w:p w14:paraId="1C5EE49E">
            <w:pPr>
              <w:pStyle w:val="9"/>
              <w:rPr>
                <w:rFonts w:ascii="Times New Roman"/>
                <w:sz w:val="20"/>
              </w:rPr>
            </w:pPr>
          </w:p>
        </w:tc>
        <w:tc>
          <w:tcPr>
            <w:tcW w:w="850" w:type="dxa"/>
            <w:shd w:val="clear" w:color="auto" w:fill="F1F1F1"/>
          </w:tcPr>
          <w:p w14:paraId="5DB9E12F">
            <w:pPr>
              <w:pStyle w:val="9"/>
              <w:rPr>
                <w:rFonts w:ascii="Times New Roman"/>
                <w:sz w:val="20"/>
              </w:rPr>
            </w:pPr>
          </w:p>
        </w:tc>
        <w:tc>
          <w:tcPr>
            <w:tcW w:w="1419" w:type="dxa"/>
            <w:shd w:val="clear" w:color="auto" w:fill="F1F1F1"/>
          </w:tcPr>
          <w:p w14:paraId="0263E0E6">
            <w:pPr>
              <w:pStyle w:val="9"/>
              <w:rPr>
                <w:rFonts w:ascii="Times New Roman"/>
                <w:sz w:val="20"/>
              </w:rPr>
            </w:pPr>
          </w:p>
        </w:tc>
        <w:tc>
          <w:tcPr>
            <w:tcW w:w="1415" w:type="dxa"/>
            <w:shd w:val="clear" w:color="auto" w:fill="F1F1F1"/>
          </w:tcPr>
          <w:p w14:paraId="1073369F">
            <w:pPr>
              <w:pStyle w:val="9"/>
              <w:spacing w:before="51"/>
              <w:ind w:left="104"/>
              <w:rPr>
                <w:b/>
                <w:sz w:val="16"/>
              </w:rPr>
            </w:pPr>
            <w:r>
              <w:rPr>
                <w:b/>
                <w:sz w:val="16"/>
              </w:rPr>
              <w:t>R$</w:t>
            </w:r>
            <w:r>
              <w:rPr>
                <w:b/>
                <w:spacing w:val="35"/>
                <w:sz w:val="16"/>
              </w:rPr>
              <w:t xml:space="preserve">  </w:t>
            </w:r>
            <w:r>
              <w:rPr>
                <w:b/>
                <w:spacing w:val="-2"/>
                <w:sz w:val="16"/>
              </w:rPr>
              <w:t>645.599,10</w:t>
            </w:r>
          </w:p>
        </w:tc>
      </w:tr>
    </w:tbl>
    <w:p w14:paraId="6F12E0F0">
      <w:pPr>
        <w:pStyle w:val="2"/>
        <w:numPr>
          <w:ilvl w:val="0"/>
          <w:numId w:val="27"/>
        </w:numPr>
        <w:tabs>
          <w:tab w:val="left" w:pos="988"/>
        </w:tabs>
        <w:spacing w:before="122" w:after="0" w:line="240" w:lineRule="auto"/>
        <w:ind w:left="988" w:right="0" w:hanging="706"/>
        <w:jc w:val="both"/>
      </w:pPr>
      <w:r>
        <w:t>JUSTIFICATIVA</w:t>
      </w:r>
      <w:r>
        <w:rPr>
          <w:spacing w:val="-7"/>
        </w:rPr>
        <w:t xml:space="preserve"> </w:t>
      </w:r>
      <w:r>
        <w:t>PARA</w:t>
      </w:r>
      <w:r>
        <w:rPr>
          <w:spacing w:val="-7"/>
        </w:rPr>
        <w:t xml:space="preserve"> </w:t>
      </w:r>
      <w:r>
        <w:t>NÃO</w:t>
      </w:r>
      <w:r>
        <w:rPr>
          <w:spacing w:val="-6"/>
        </w:rPr>
        <w:t xml:space="preserve"> </w:t>
      </w:r>
      <w:r>
        <w:t>APLICAÇÃO</w:t>
      </w:r>
      <w:r>
        <w:rPr>
          <w:spacing w:val="-8"/>
        </w:rPr>
        <w:t xml:space="preserve"> </w:t>
      </w:r>
      <w:r>
        <w:t>DO</w:t>
      </w:r>
      <w:r>
        <w:rPr>
          <w:spacing w:val="-7"/>
        </w:rPr>
        <w:t xml:space="preserve"> </w:t>
      </w:r>
      <w:r>
        <w:t>CRITÉRIO</w:t>
      </w:r>
      <w:r>
        <w:rPr>
          <w:spacing w:val="-9"/>
        </w:rPr>
        <w:t xml:space="preserve"> </w:t>
      </w:r>
      <w:r>
        <w:t>DE</w:t>
      </w:r>
      <w:r>
        <w:rPr>
          <w:spacing w:val="-5"/>
        </w:rPr>
        <w:t xml:space="preserve"> </w:t>
      </w:r>
      <w:r>
        <w:t>EXCLUSIVIDADE</w:t>
      </w:r>
      <w:r>
        <w:rPr>
          <w:spacing w:val="-4"/>
        </w:rPr>
        <w:t xml:space="preserve"> </w:t>
      </w:r>
      <w:r>
        <w:rPr>
          <w:spacing w:val="-2"/>
        </w:rPr>
        <w:t>ME/EPP</w:t>
      </w:r>
    </w:p>
    <w:p w14:paraId="522B9CE5">
      <w:pPr>
        <w:pStyle w:val="8"/>
        <w:numPr>
          <w:ilvl w:val="1"/>
          <w:numId w:val="27"/>
        </w:numPr>
        <w:tabs>
          <w:tab w:val="left" w:pos="986"/>
        </w:tabs>
        <w:spacing w:before="120" w:after="0" w:line="240" w:lineRule="auto"/>
        <w:ind w:left="282" w:right="424" w:firstLine="0"/>
        <w:jc w:val="both"/>
        <w:rPr>
          <w:sz w:val="22"/>
        </w:rPr>
      </w:pPr>
      <w:r>
        <w:rPr>
          <w:sz w:val="22"/>
        </w:rPr>
        <w:t>A manutenção da exclusividade de participação de ME/EPP pode ocasionar o fracasso da licitação, tendo</w:t>
      </w:r>
      <w:r>
        <w:rPr>
          <w:spacing w:val="-1"/>
          <w:sz w:val="22"/>
        </w:rPr>
        <w:t xml:space="preserve"> </w:t>
      </w:r>
      <w:r>
        <w:rPr>
          <w:sz w:val="22"/>
        </w:rPr>
        <w:t>em</w:t>
      </w:r>
      <w:r>
        <w:rPr>
          <w:spacing w:val="-1"/>
          <w:sz w:val="22"/>
        </w:rPr>
        <w:t xml:space="preserve"> </w:t>
      </w:r>
      <w:r>
        <w:rPr>
          <w:sz w:val="22"/>
        </w:rPr>
        <w:t>vista que</w:t>
      </w:r>
      <w:r>
        <w:rPr>
          <w:spacing w:val="-2"/>
          <w:sz w:val="22"/>
        </w:rPr>
        <w:t xml:space="preserve"> </w:t>
      </w:r>
      <w:r>
        <w:rPr>
          <w:sz w:val="22"/>
        </w:rPr>
        <w:t>acaso</w:t>
      </w:r>
      <w:r>
        <w:rPr>
          <w:spacing w:val="-1"/>
          <w:sz w:val="22"/>
        </w:rPr>
        <w:t xml:space="preserve"> </w:t>
      </w:r>
      <w:r>
        <w:rPr>
          <w:sz w:val="22"/>
        </w:rPr>
        <w:t>seja realizada</w:t>
      </w:r>
      <w:r>
        <w:rPr>
          <w:spacing w:val="-2"/>
          <w:sz w:val="22"/>
        </w:rPr>
        <w:t xml:space="preserve"> </w:t>
      </w:r>
      <w:r>
        <w:rPr>
          <w:sz w:val="22"/>
        </w:rPr>
        <w:t>de forma</w:t>
      </w:r>
      <w:r>
        <w:rPr>
          <w:spacing w:val="-2"/>
          <w:sz w:val="22"/>
        </w:rPr>
        <w:t xml:space="preserve"> </w:t>
      </w:r>
      <w:r>
        <w:rPr>
          <w:sz w:val="22"/>
        </w:rPr>
        <w:t>exclusiva não consigamos</w:t>
      </w:r>
      <w:r>
        <w:rPr>
          <w:spacing w:val="-2"/>
          <w:sz w:val="22"/>
        </w:rPr>
        <w:t xml:space="preserve"> </w:t>
      </w:r>
      <w:r>
        <w:rPr>
          <w:sz w:val="22"/>
        </w:rPr>
        <w:t>fornecedores</w:t>
      </w:r>
      <w:r>
        <w:rPr>
          <w:spacing w:val="-2"/>
          <w:sz w:val="22"/>
        </w:rPr>
        <w:t xml:space="preserve"> </w:t>
      </w:r>
      <w:r>
        <w:rPr>
          <w:sz w:val="22"/>
        </w:rPr>
        <w:t>aptos</w:t>
      </w:r>
      <w:r>
        <w:rPr>
          <w:spacing w:val="-2"/>
          <w:sz w:val="22"/>
        </w:rPr>
        <w:t xml:space="preserve"> </w:t>
      </w:r>
      <w:r>
        <w:rPr>
          <w:sz w:val="22"/>
        </w:rPr>
        <w:t>a abastecer o Hospital, ocasionando a paralisação de procedimentos cirúrgicos, bem como prejudicando os pacientes internados, etc.</w:t>
      </w:r>
    </w:p>
    <w:p w14:paraId="1667C552">
      <w:pPr>
        <w:pStyle w:val="8"/>
        <w:numPr>
          <w:ilvl w:val="1"/>
          <w:numId w:val="27"/>
        </w:numPr>
        <w:tabs>
          <w:tab w:val="left" w:pos="986"/>
        </w:tabs>
        <w:spacing w:before="119" w:after="0" w:line="240" w:lineRule="auto"/>
        <w:ind w:left="282" w:right="421" w:firstLine="0"/>
        <w:jc w:val="both"/>
        <w:rPr>
          <w:sz w:val="22"/>
        </w:rPr>
      </w:pPr>
      <w:r>
        <w:rPr>
          <w:sz w:val="22"/>
        </w:rPr>
        <w:t>Resta salientar que a restrição à participação de outras empresas, encontra respaldo jurídico na Lei Complementar n. 123/2006, conforme expressa o inciso I do artigo 48, in verbis:</w:t>
      </w:r>
    </w:p>
    <w:p w14:paraId="5CE22B0A">
      <w:pPr>
        <w:pStyle w:val="6"/>
        <w:spacing w:before="121"/>
        <w:ind w:left="2551" w:right="433"/>
      </w:pPr>
      <w:r>
        <w:t>”Art. 48. Para o cumprimento do disposto no art. 47 desta Lei Complementar, a administração pública: (Redação dada pela Lei Complementar nº 147, de 2014)</w:t>
      </w:r>
    </w:p>
    <w:p w14:paraId="389D75A2">
      <w:pPr>
        <w:pStyle w:val="6"/>
        <w:spacing w:before="120"/>
        <w:ind w:left="2551" w:right="427"/>
      </w:pPr>
      <w:r>
        <w:t>I - Deverá realizar processo licitatório destinado exclusivamente à participação de microempresas e empresas de pequeno porte nos itens de contratação cujo valor seja de até R$ 80.000,00 (oitenta mil reais).</w:t>
      </w:r>
    </w:p>
    <w:p w14:paraId="7599B8D5">
      <w:pPr>
        <w:pStyle w:val="8"/>
        <w:numPr>
          <w:ilvl w:val="1"/>
          <w:numId w:val="27"/>
        </w:numPr>
        <w:tabs>
          <w:tab w:val="left" w:pos="986"/>
        </w:tabs>
        <w:spacing w:before="121" w:after="0" w:line="240" w:lineRule="auto"/>
        <w:ind w:left="282" w:right="423" w:firstLine="0"/>
        <w:jc w:val="both"/>
        <w:rPr>
          <w:sz w:val="22"/>
        </w:rPr>
      </w:pPr>
      <w:r>
        <w:rPr>
          <w:sz w:val="22"/>
        </w:rPr>
        <w:t>Entretanto, o critério baseado no valor da contratação não é absoluto, sendo determinado à Administração</w:t>
      </w:r>
      <w:r>
        <w:rPr>
          <w:spacing w:val="-13"/>
          <w:sz w:val="22"/>
        </w:rPr>
        <w:t xml:space="preserve"> </w:t>
      </w:r>
      <w:r>
        <w:rPr>
          <w:sz w:val="22"/>
        </w:rPr>
        <w:t>Pública</w:t>
      </w:r>
      <w:r>
        <w:rPr>
          <w:spacing w:val="-12"/>
          <w:sz w:val="22"/>
        </w:rPr>
        <w:t xml:space="preserve"> </w:t>
      </w:r>
      <w:r>
        <w:rPr>
          <w:sz w:val="22"/>
        </w:rPr>
        <w:t>que</w:t>
      </w:r>
      <w:r>
        <w:rPr>
          <w:spacing w:val="-13"/>
          <w:sz w:val="22"/>
        </w:rPr>
        <w:t xml:space="preserve"> </w:t>
      </w:r>
      <w:r>
        <w:rPr>
          <w:sz w:val="22"/>
        </w:rPr>
        <w:t>deixe</w:t>
      </w:r>
      <w:r>
        <w:rPr>
          <w:spacing w:val="-12"/>
          <w:sz w:val="22"/>
        </w:rPr>
        <w:t xml:space="preserve"> </w:t>
      </w:r>
      <w:r>
        <w:rPr>
          <w:sz w:val="22"/>
        </w:rPr>
        <w:t>de</w:t>
      </w:r>
      <w:r>
        <w:rPr>
          <w:spacing w:val="-13"/>
          <w:sz w:val="22"/>
        </w:rPr>
        <w:t xml:space="preserve"> </w:t>
      </w:r>
      <w:r>
        <w:rPr>
          <w:sz w:val="22"/>
        </w:rPr>
        <w:t>aplicar</w:t>
      </w:r>
      <w:r>
        <w:rPr>
          <w:spacing w:val="-12"/>
          <w:sz w:val="22"/>
        </w:rPr>
        <w:t xml:space="preserve"> </w:t>
      </w:r>
      <w:r>
        <w:rPr>
          <w:sz w:val="22"/>
        </w:rPr>
        <w:t>esse</w:t>
      </w:r>
      <w:r>
        <w:rPr>
          <w:spacing w:val="-13"/>
          <w:sz w:val="22"/>
        </w:rPr>
        <w:t xml:space="preserve"> </w:t>
      </w:r>
      <w:r>
        <w:rPr>
          <w:sz w:val="22"/>
        </w:rPr>
        <w:t>critério</w:t>
      </w:r>
      <w:r>
        <w:rPr>
          <w:spacing w:val="-12"/>
          <w:sz w:val="22"/>
        </w:rPr>
        <w:t xml:space="preserve"> </w:t>
      </w:r>
      <w:r>
        <w:rPr>
          <w:sz w:val="22"/>
        </w:rPr>
        <w:t>acaso</w:t>
      </w:r>
      <w:r>
        <w:rPr>
          <w:spacing w:val="-12"/>
          <w:sz w:val="22"/>
        </w:rPr>
        <w:t xml:space="preserve"> </w:t>
      </w:r>
      <w:r>
        <w:rPr>
          <w:sz w:val="22"/>
        </w:rPr>
        <w:t>importe</w:t>
      </w:r>
      <w:r>
        <w:rPr>
          <w:spacing w:val="-13"/>
          <w:sz w:val="22"/>
        </w:rPr>
        <w:t xml:space="preserve"> </w:t>
      </w:r>
      <w:r>
        <w:rPr>
          <w:sz w:val="22"/>
        </w:rPr>
        <w:t>prejuízo</w:t>
      </w:r>
      <w:r>
        <w:rPr>
          <w:spacing w:val="-12"/>
          <w:sz w:val="22"/>
        </w:rPr>
        <w:t xml:space="preserve"> </w:t>
      </w:r>
      <w:r>
        <w:rPr>
          <w:sz w:val="22"/>
        </w:rPr>
        <w:t>ao</w:t>
      </w:r>
      <w:r>
        <w:rPr>
          <w:spacing w:val="-13"/>
          <w:sz w:val="22"/>
        </w:rPr>
        <w:t xml:space="preserve"> </w:t>
      </w:r>
      <w:r>
        <w:rPr>
          <w:sz w:val="22"/>
        </w:rPr>
        <w:t>Ente</w:t>
      </w:r>
      <w:r>
        <w:rPr>
          <w:spacing w:val="-12"/>
          <w:sz w:val="22"/>
        </w:rPr>
        <w:t xml:space="preserve"> </w:t>
      </w:r>
      <w:r>
        <w:rPr>
          <w:sz w:val="22"/>
        </w:rPr>
        <w:t>Público,</w:t>
      </w:r>
      <w:r>
        <w:rPr>
          <w:spacing w:val="-13"/>
          <w:sz w:val="22"/>
        </w:rPr>
        <w:t xml:space="preserve"> </w:t>
      </w:r>
      <w:r>
        <w:rPr>
          <w:sz w:val="22"/>
        </w:rPr>
        <w:t>nos</w:t>
      </w:r>
      <w:r>
        <w:rPr>
          <w:spacing w:val="-12"/>
          <w:sz w:val="22"/>
        </w:rPr>
        <w:t xml:space="preserve"> </w:t>
      </w:r>
      <w:r>
        <w:rPr>
          <w:sz w:val="22"/>
        </w:rPr>
        <w:t xml:space="preserve">seguintes </w:t>
      </w:r>
      <w:r>
        <w:rPr>
          <w:spacing w:val="-2"/>
          <w:sz w:val="22"/>
        </w:rPr>
        <w:t>termos:</w:t>
      </w:r>
    </w:p>
    <w:p w14:paraId="1ACC27F1">
      <w:pPr>
        <w:pStyle w:val="6"/>
        <w:spacing w:before="118"/>
        <w:ind w:left="2551" w:right="425"/>
      </w:pPr>
      <w:r>
        <w:t>“Art.</w:t>
      </w:r>
      <w:r>
        <w:rPr>
          <w:spacing w:val="-11"/>
        </w:rPr>
        <w:t xml:space="preserve"> </w:t>
      </w:r>
      <w:r>
        <w:t>49.</w:t>
      </w:r>
      <w:r>
        <w:rPr>
          <w:spacing w:val="-12"/>
        </w:rPr>
        <w:t xml:space="preserve"> </w:t>
      </w:r>
      <w:r>
        <w:t>Não</w:t>
      </w:r>
      <w:r>
        <w:rPr>
          <w:spacing w:val="-11"/>
        </w:rPr>
        <w:t xml:space="preserve"> </w:t>
      </w:r>
      <w:r>
        <w:t>se</w:t>
      </w:r>
      <w:r>
        <w:rPr>
          <w:spacing w:val="-11"/>
        </w:rPr>
        <w:t xml:space="preserve"> </w:t>
      </w:r>
      <w:r>
        <w:t>aplica</w:t>
      </w:r>
      <w:r>
        <w:rPr>
          <w:spacing w:val="-11"/>
        </w:rPr>
        <w:t xml:space="preserve"> </w:t>
      </w:r>
      <w:r>
        <w:t>o</w:t>
      </w:r>
      <w:r>
        <w:rPr>
          <w:spacing w:val="-10"/>
        </w:rPr>
        <w:t xml:space="preserve"> </w:t>
      </w:r>
      <w:r>
        <w:t>disposto</w:t>
      </w:r>
      <w:r>
        <w:rPr>
          <w:spacing w:val="-10"/>
        </w:rPr>
        <w:t xml:space="preserve"> </w:t>
      </w:r>
      <w:r>
        <w:t>nos</w:t>
      </w:r>
      <w:r>
        <w:rPr>
          <w:spacing w:val="-11"/>
        </w:rPr>
        <w:t xml:space="preserve"> </w:t>
      </w:r>
      <w:r>
        <w:t>arts.</w:t>
      </w:r>
      <w:r>
        <w:rPr>
          <w:spacing w:val="-12"/>
        </w:rPr>
        <w:t xml:space="preserve"> </w:t>
      </w:r>
      <w:r>
        <w:t>47</w:t>
      </w:r>
      <w:r>
        <w:rPr>
          <w:spacing w:val="-11"/>
        </w:rPr>
        <w:t xml:space="preserve"> </w:t>
      </w:r>
      <w:r>
        <w:t>e</w:t>
      </w:r>
      <w:r>
        <w:rPr>
          <w:spacing w:val="-11"/>
        </w:rPr>
        <w:t xml:space="preserve"> </w:t>
      </w:r>
      <w:r>
        <w:t>48</w:t>
      </w:r>
      <w:r>
        <w:rPr>
          <w:spacing w:val="-11"/>
        </w:rPr>
        <w:t xml:space="preserve"> </w:t>
      </w:r>
      <w:r>
        <w:t>desta</w:t>
      </w:r>
      <w:r>
        <w:rPr>
          <w:spacing w:val="-12"/>
        </w:rPr>
        <w:t xml:space="preserve"> </w:t>
      </w:r>
      <w:r>
        <w:t>Lei</w:t>
      </w:r>
      <w:r>
        <w:rPr>
          <w:spacing w:val="-11"/>
        </w:rPr>
        <w:t xml:space="preserve"> </w:t>
      </w:r>
      <w:r>
        <w:t>Complementar</w:t>
      </w:r>
      <w:r>
        <w:rPr>
          <w:spacing w:val="-12"/>
        </w:rPr>
        <w:t xml:space="preserve"> </w:t>
      </w:r>
      <w:r>
        <w:t xml:space="preserve">quando: </w:t>
      </w:r>
      <w:r>
        <w:rPr>
          <w:spacing w:val="-2"/>
        </w:rPr>
        <w:t>(...)</w:t>
      </w:r>
    </w:p>
    <w:p w14:paraId="206865A0">
      <w:pPr>
        <w:pStyle w:val="6"/>
        <w:spacing w:before="121"/>
        <w:ind w:left="2551" w:right="425"/>
      </w:pPr>
      <w:r>
        <w:t>III</w:t>
      </w:r>
      <w:r>
        <w:rPr>
          <w:spacing w:val="-10"/>
        </w:rPr>
        <w:t xml:space="preserve"> </w:t>
      </w:r>
      <w:r>
        <w:t>-</w:t>
      </w:r>
      <w:r>
        <w:rPr>
          <w:spacing w:val="-10"/>
        </w:rPr>
        <w:t xml:space="preserve"> </w:t>
      </w:r>
      <w:r>
        <w:t>o</w:t>
      </w:r>
      <w:r>
        <w:rPr>
          <w:spacing w:val="-9"/>
        </w:rPr>
        <w:t xml:space="preserve"> </w:t>
      </w:r>
      <w:r>
        <w:t>tratamento</w:t>
      </w:r>
      <w:r>
        <w:rPr>
          <w:spacing w:val="-11"/>
        </w:rPr>
        <w:t xml:space="preserve"> </w:t>
      </w:r>
      <w:r>
        <w:t>diferenciado</w:t>
      </w:r>
      <w:r>
        <w:rPr>
          <w:spacing w:val="-9"/>
        </w:rPr>
        <w:t xml:space="preserve"> </w:t>
      </w:r>
      <w:r>
        <w:t>e</w:t>
      </w:r>
      <w:r>
        <w:rPr>
          <w:spacing w:val="-9"/>
        </w:rPr>
        <w:t xml:space="preserve"> </w:t>
      </w:r>
      <w:r>
        <w:t>simplificado</w:t>
      </w:r>
      <w:r>
        <w:rPr>
          <w:spacing w:val="-9"/>
        </w:rPr>
        <w:t xml:space="preserve"> </w:t>
      </w:r>
      <w:r>
        <w:t>para</w:t>
      </w:r>
      <w:r>
        <w:rPr>
          <w:spacing w:val="-11"/>
        </w:rPr>
        <w:t xml:space="preserve"> </w:t>
      </w:r>
      <w:r>
        <w:t>as</w:t>
      </w:r>
      <w:r>
        <w:rPr>
          <w:spacing w:val="-13"/>
        </w:rPr>
        <w:t xml:space="preserve"> </w:t>
      </w:r>
      <w:r>
        <w:t>microempresas</w:t>
      </w:r>
      <w:r>
        <w:rPr>
          <w:spacing w:val="-9"/>
        </w:rPr>
        <w:t xml:space="preserve"> </w:t>
      </w:r>
      <w:r>
        <w:t>e</w:t>
      </w:r>
      <w:r>
        <w:rPr>
          <w:spacing w:val="-12"/>
        </w:rPr>
        <w:t xml:space="preserve"> </w:t>
      </w:r>
      <w:r>
        <w:t>empresas</w:t>
      </w:r>
      <w:r>
        <w:rPr>
          <w:spacing w:val="-10"/>
        </w:rPr>
        <w:t xml:space="preserve"> </w:t>
      </w:r>
      <w:r>
        <w:t>de pequeno porte não for vantajoso para a administração pública ou representar prejuízo ao conjunto ou complexo do objeto a ser contratado;”</w:t>
      </w:r>
    </w:p>
    <w:p w14:paraId="1C175DBC">
      <w:pPr>
        <w:pStyle w:val="8"/>
        <w:numPr>
          <w:ilvl w:val="1"/>
          <w:numId w:val="27"/>
        </w:numPr>
        <w:tabs>
          <w:tab w:val="left" w:pos="986"/>
        </w:tabs>
        <w:spacing w:before="121" w:after="0" w:line="240" w:lineRule="auto"/>
        <w:ind w:left="282" w:right="424" w:firstLine="0"/>
        <w:jc w:val="both"/>
        <w:rPr>
          <w:sz w:val="22"/>
        </w:rPr>
      </w:pPr>
      <w:r>
        <w:rPr>
          <w:sz w:val="22"/>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6D2A0FB8">
      <w:pPr>
        <w:pStyle w:val="6"/>
        <w:spacing w:before="119"/>
        <w:ind w:left="2551" w:right="429"/>
      </w:pPr>
      <w:r>
        <w:t xml:space="preserve">“Art. 6º Os órgãos e entidades contratantes deverão realizar processo licitatório destinado exclusivamente à participação de microempresas e empresas de pequeno porte nas contratações cujo valor seja de até R$ 80.000,00 (oitenta mil </w:t>
      </w:r>
      <w:r>
        <w:rPr>
          <w:spacing w:val="-2"/>
        </w:rPr>
        <w:t>reais).”</w:t>
      </w:r>
    </w:p>
    <w:p w14:paraId="7D9BD2C2">
      <w:pPr>
        <w:pStyle w:val="6"/>
        <w:spacing w:after="0"/>
        <w:sectPr>
          <w:pgSz w:w="11910" w:h="16840"/>
          <w:pgMar w:top="2160" w:right="708" w:bottom="1860" w:left="850" w:header="708" w:footer="1674" w:gutter="0"/>
          <w:cols w:space="720" w:num="1"/>
        </w:sectPr>
      </w:pPr>
    </w:p>
    <w:p w14:paraId="27F66E46">
      <w:pPr>
        <w:pStyle w:val="6"/>
        <w:jc w:val="left"/>
      </w:pPr>
    </w:p>
    <w:p w14:paraId="15BD7282">
      <w:pPr>
        <w:pStyle w:val="6"/>
        <w:spacing w:before="257"/>
        <w:jc w:val="left"/>
      </w:pPr>
    </w:p>
    <w:p w14:paraId="704DD717">
      <w:pPr>
        <w:pStyle w:val="8"/>
        <w:numPr>
          <w:ilvl w:val="1"/>
          <w:numId w:val="27"/>
        </w:numPr>
        <w:tabs>
          <w:tab w:val="left" w:pos="986"/>
        </w:tabs>
        <w:spacing w:before="0" w:after="0" w:line="240" w:lineRule="auto"/>
        <w:ind w:left="986" w:right="0" w:hanging="704"/>
        <w:jc w:val="both"/>
        <w:rPr>
          <w:sz w:val="22"/>
        </w:rPr>
      </w:pPr>
      <w:r>
        <w:rPr>
          <w:sz w:val="22"/>
        </w:rPr>
        <w:t>Em</w:t>
      </w:r>
      <w:r>
        <w:rPr>
          <w:spacing w:val="-3"/>
          <w:sz w:val="22"/>
        </w:rPr>
        <w:t xml:space="preserve"> </w:t>
      </w:r>
      <w:r>
        <w:rPr>
          <w:sz w:val="22"/>
        </w:rPr>
        <w:t>seqüência,</w:t>
      </w:r>
      <w:r>
        <w:rPr>
          <w:spacing w:val="-5"/>
          <w:sz w:val="22"/>
        </w:rPr>
        <w:t xml:space="preserve"> </w:t>
      </w:r>
      <w:r>
        <w:rPr>
          <w:sz w:val="22"/>
        </w:rPr>
        <w:t>o</w:t>
      </w:r>
      <w:r>
        <w:rPr>
          <w:spacing w:val="-3"/>
          <w:sz w:val="22"/>
        </w:rPr>
        <w:t xml:space="preserve"> </w:t>
      </w:r>
      <w:r>
        <w:rPr>
          <w:sz w:val="22"/>
        </w:rPr>
        <w:t>art.</w:t>
      </w:r>
      <w:r>
        <w:rPr>
          <w:spacing w:val="-3"/>
          <w:sz w:val="22"/>
        </w:rPr>
        <w:t xml:space="preserve"> </w:t>
      </w:r>
      <w:r>
        <w:rPr>
          <w:sz w:val="22"/>
        </w:rPr>
        <w:t>10º,</w:t>
      </w:r>
      <w:r>
        <w:rPr>
          <w:spacing w:val="-6"/>
          <w:sz w:val="22"/>
        </w:rPr>
        <w:t xml:space="preserve"> </w:t>
      </w:r>
      <w:r>
        <w:rPr>
          <w:sz w:val="22"/>
        </w:rPr>
        <w:t>do</w:t>
      </w:r>
      <w:r>
        <w:rPr>
          <w:spacing w:val="-5"/>
          <w:sz w:val="22"/>
        </w:rPr>
        <w:t xml:space="preserve"> </w:t>
      </w:r>
      <w:r>
        <w:rPr>
          <w:sz w:val="22"/>
        </w:rPr>
        <w:t>mesmo</w:t>
      </w:r>
      <w:r>
        <w:rPr>
          <w:spacing w:val="-4"/>
          <w:sz w:val="22"/>
        </w:rPr>
        <w:t xml:space="preserve"> </w:t>
      </w:r>
      <w:r>
        <w:rPr>
          <w:sz w:val="22"/>
        </w:rPr>
        <w:t>modo,</w:t>
      </w:r>
      <w:r>
        <w:rPr>
          <w:spacing w:val="-6"/>
          <w:sz w:val="22"/>
        </w:rPr>
        <w:t xml:space="preserve"> </w:t>
      </w:r>
      <w:r>
        <w:rPr>
          <w:sz w:val="22"/>
        </w:rPr>
        <w:t>excepciona</w:t>
      </w:r>
      <w:r>
        <w:rPr>
          <w:spacing w:val="-3"/>
          <w:sz w:val="22"/>
        </w:rPr>
        <w:t xml:space="preserve"> </w:t>
      </w:r>
      <w:r>
        <w:rPr>
          <w:sz w:val="22"/>
        </w:rPr>
        <w:t>a</w:t>
      </w:r>
      <w:r>
        <w:rPr>
          <w:spacing w:val="-3"/>
          <w:sz w:val="22"/>
        </w:rPr>
        <w:t xml:space="preserve"> </w:t>
      </w:r>
      <w:r>
        <w:rPr>
          <w:spacing w:val="-2"/>
          <w:sz w:val="22"/>
        </w:rPr>
        <w:t>regra:</w:t>
      </w:r>
    </w:p>
    <w:p w14:paraId="62576B8A">
      <w:pPr>
        <w:pStyle w:val="6"/>
        <w:spacing w:before="120" w:line="348" w:lineRule="auto"/>
        <w:ind w:left="2551" w:right="2418"/>
      </w:pPr>
      <w:r>
        <w:t>“Art.</w:t>
      </w:r>
      <w:r>
        <w:rPr>
          <w:spacing w:val="-5"/>
        </w:rPr>
        <w:t xml:space="preserve"> </w:t>
      </w:r>
      <w:r>
        <w:t>10</w:t>
      </w:r>
      <w:r>
        <w:rPr>
          <w:spacing w:val="-5"/>
        </w:rPr>
        <w:t xml:space="preserve"> </w:t>
      </w:r>
      <w:r>
        <w:t>ºNão</w:t>
      </w:r>
      <w:r>
        <w:rPr>
          <w:spacing w:val="-5"/>
        </w:rPr>
        <w:t xml:space="preserve"> </w:t>
      </w:r>
      <w:r>
        <w:t>se</w:t>
      </w:r>
      <w:r>
        <w:rPr>
          <w:spacing w:val="-2"/>
        </w:rPr>
        <w:t xml:space="preserve"> </w:t>
      </w:r>
      <w:r>
        <w:t>aplica</w:t>
      </w:r>
      <w:r>
        <w:rPr>
          <w:spacing w:val="-3"/>
        </w:rPr>
        <w:t xml:space="preserve"> </w:t>
      </w:r>
      <w:r>
        <w:t>o</w:t>
      </w:r>
      <w:r>
        <w:rPr>
          <w:spacing w:val="-4"/>
        </w:rPr>
        <w:t xml:space="preserve"> </w:t>
      </w:r>
      <w:r>
        <w:t>disposto</w:t>
      </w:r>
      <w:r>
        <w:rPr>
          <w:spacing w:val="-2"/>
        </w:rPr>
        <w:t xml:space="preserve"> </w:t>
      </w:r>
      <w:r>
        <w:t>nos</w:t>
      </w:r>
      <w:r>
        <w:rPr>
          <w:spacing w:val="-3"/>
        </w:rPr>
        <w:t xml:space="preserve"> </w:t>
      </w:r>
      <w:r>
        <w:t>arts.</w:t>
      </w:r>
      <w:r>
        <w:rPr>
          <w:spacing w:val="-6"/>
        </w:rPr>
        <w:t xml:space="preserve"> </w:t>
      </w:r>
      <w:r>
        <w:t>6º</w:t>
      </w:r>
      <w:r>
        <w:rPr>
          <w:spacing w:val="-5"/>
        </w:rPr>
        <w:t xml:space="preserve"> </w:t>
      </w:r>
      <w:r>
        <w:t>ao</w:t>
      </w:r>
      <w:r>
        <w:rPr>
          <w:spacing w:val="-4"/>
        </w:rPr>
        <w:t xml:space="preserve"> </w:t>
      </w:r>
      <w:r>
        <w:t>8º</w:t>
      </w:r>
      <w:r>
        <w:rPr>
          <w:spacing w:val="-3"/>
        </w:rPr>
        <w:t xml:space="preserve"> </w:t>
      </w:r>
      <w:r>
        <w:t xml:space="preserve">quando: </w:t>
      </w:r>
      <w:r>
        <w:rPr>
          <w:spacing w:val="-2"/>
        </w:rPr>
        <w:t>(...)</w:t>
      </w:r>
    </w:p>
    <w:p w14:paraId="1DDDF4B9">
      <w:pPr>
        <w:pStyle w:val="6"/>
        <w:ind w:left="2551" w:right="424"/>
      </w:pPr>
      <w:r>
        <w:t>II</w:t>
      </w:r>
      <w:r>
        <w:rPr>
          <w:spacing w:val="-3"/>
        </w:rPr>
        <w:t xml:space="preserve"> </w:t>
      </w:r>
      <w:r>
        <w:t>-</w:t>
      </w:r>
      <w:r>
        <w:rPr>
          <w:spacing w:val="-3"/>
        </w:rPr>
        <w:t xml:space="preserve"> </w:t>
      </w:r>
      <w:r>
        <w:t>o</w:t>
      </w:r>
      <w:r>
        <w:rPr>
          <w:spacing w:val="-2"/>
        </w:rPr>
        <w:t xml:space="preserve"> </w:t>
      </w:r>
      <w:r>
        <w:t>tratamento</w:t>
      </w:r>
      <w:r>
        <w:rPr>
          <w:spacing w:val="-2"/>
        </w:rPr>
        <w:t xml:space="preserve"> </w:t>
      </w:r>
      <w:r>
        <w:t>diferenciado</w:t>
      </w:r>
      <w:r>
        <w:rPr>
          <w:spacing w:val="-2"/>
        </w:rPr>
        <w:t xml:space="preserve"> </w:t>
      </w:r>
      <w:r>
        <w:t>e</w:t>
      </w:r>
      <w:r>
        <w:rPr>
          <w:spacing w:val="-3"/>
        </w:rPr>
        <w:t xml:space="preserve"> </w:t>
      </w:r>
      <w:r>
        <w:t>simplificado</w:t>
      </w:r>
      <w:r>
        <w:rPr>
          <w:spacing w:val="-2"/>
        </w:rPr>
        <w:t xml:space="preserve"> </w:t>
      </w:r>
      <w:r>
        <w:t>para</w:t>
      </w:r>
      <w:r>
        <w:rPr>
          <w:spacing w:val="-3"/>
        </w:rPr>
        <w:t xml:space="preserve"> </w:t>
      </w:r>
      <w:r>
        <w:t>as</w:t>
      </w:r>
      <w:r>
        <w:rPr>
          <w:spacing w:val="-5"/>
        </w:rPr>
        <w:t xml:space="preserve"> </w:t>
      </w:r>
      <w:r>
        <w:t>microempresas</w:t>
      </w:r>
      <w:r>
        <w:rPr>
          <w:spacing w:val="-3"/>
        </w:rPr>
        <w:t xml:space="preserve"> </w:t>
      </w:r>
      <w:r>
        <w:t>e</w:t>
      </w:r>
      <w:r>
        <w:rPr>
          <w:spacing w:val="-3"/>
        </w:rPr>
        <w:t xml:space="preserve"> </w:t>
      </w:r>
      <w:r>
        <w:t>as</w:t>
      </w:r>
      <w:r>
        <w:rPr>
          <w:spacing w:val="-5"/>
        </w:rPr>
        <w:t xml:space="preserve"> </w:t>
      </w:r>
      <w:r>
        <w:t>empresas de pequeno porte não for vantajoso para a administração pública ou representar prejuízo</w:t>
      </w:r>
      <w:r>
        <w:rPr>
          <w:spacing w:val="-13"/>
        </w:rPr>
        <w:t xml:space="preserve"> </w:t>
      </w:r>
      <w:r>
        <w:t>ao</w:t>
      </w:r>
      <w:r>
        <w:rPr>
          <w:spacing w:val="-12"/>
        </w:rPr>
        <w:t xml:space="preserve"> </w:t>
      </w:r>
      <w:r>
        <w:t>conjunto</w:t>
      </w:r>
      <w:r>
        <w:rPr>
          <w:spacing w:val="-13"/>
        </w:rPr>
        <w:t xml:space="preserve"> </w:t>
      </w:r>
      <w:r>
        <w:t>ou</w:t>
      </w:r>
      <w:r>
        <w:rPr>
          <w:spacing w:val="-13"/>
        </w:rPr>
        <w:t xml:space="preserve"> </w:t>
      </w:r>
      <w:r>
        <w:t>ao</w:t>
      </w:r>
      <w:r>
        <w:rPr>
          <w:spacing w:val="-13"/>
        </w:rPr>
        <w:t xml:space="preserve"> </w:t>
      </w:r>
      <w:r>
        <w:t>complexo</w:t>
      </w:r>
      <w:r>
        <w:rPr>
          <w:spacing w:val="-13"/>
        </w:rPr>
        <w:t xml:space="preserve"> </w:t>
      </w:r>
      <w:r>
        <w:t>do</w:t>
      </w:r>
      <w:r>
        <w:rPr>
          <w:spacing w:val="-13"/>
        </w:rPr>
        <w:t xml:space="preserve"> </w:t>
      </w:r>
      <w:r>
        <w:t>objeto</w:t>
      </w:r>
      <w:r>
        <w:rPr>
          <w:spacing w:val="-12"/>
        </w:rPr>
        <w:t xml:space="preserve"> </w:t>
      </w:r>
      <w:r>
        <w:t>a</w:t>
      </w:r>
      <w:r>
        <w:rPr>
          <w:spacing w:val="-13"/>
        </w:rPr>
        <w:t xml:space="preserve"> </w:t>
      </w:r>
      <w:r>
        <w:t>ser</w:t>
      </w:r>
      <w:r>
        <w:rPr>
          <w:spacing w:val="-12"/>
        </w:rPr>
        <w:t xml:space="preserve"> </w:t>
      </w:r>
      <w:r>
        <w:t>contratado,</w:t>
      </w:r>
      <w:r>
        <w:rPr>
          <w:spacing w:val="-13"/>
        </w:rPr>
        <w:t xml:space="preserve"> </w:t>
      </w:r>
      <w:r>
        <w:t>justificadamente.”</w:t>
      </w:r>
    </w:p>
    <w:p w14:paraId="0F89893A">
      <w:pPr>
        <w:pStyle w:val="8"/>
        <w:numPr>
          <w:ilvl w:val="1"/>
          <w:numId w:val="27"/>
        </w:numPr>
        <w:tabs>
          <w:tab w:val="left" w:pos="986"/>
        </w:tabs>
        <w:spacing w:before="120" w:after="0" w:line="240" w:lineRule="auto"/>
        <w:ind w:left="282" w:right="424" w:firstLine="0"/>
        <w:jc w:val="both"/>
        <w:rPr>
          <w:sz w:val="22"/>
        </w:rPr>
      </w:pPr>
      <w:r>
        <w:rPr>
          <w:sz w:val="22"/>
        </w:rPr>
        <w:t>Depreende-se do que explanado que a Lei Complementar 123/06 visa fomentar a participação das ME/EPP</w:t>
      </w:r>
      <w:r>
        <w:rPr>
          <w:spacing w:val="-1"/>
          <w:sz w:val="22"/>
        </w:rPr>
        <w:t xml:space="preserve"> </w:t>
      </w:r>
      <w:r>
        <w:rPr>
          <w:sz w:val="22"/>
        </w:rPr>
        <w:t>nas</w:t>
      </w:r>
      <w:r>
        <w:rPr>
          <w:spacing w:val="-2"/>
          <w:sz w:val="22"/>
        </w:rPr>
        <w:t xml:space="preserve"> </w:t>
      </w:r>
      <w:r>
        <w:rPr>
          <w:sz w:val="22"/>
        </w:rPr>
        <w:t>licitações,</w:t>
      </w:r>
      <w:r>
        <w:rPr>
          <w:spacing w:val="-1"/>
          <w:sz w:val="22"/>
        </w:rPr>
        <w:t xml:space="preserve"> </w:t>
      </w:r>
      <w:r>
        <w:rPr>
          <w:sz w:val="22"/>
        </w:rPr>
        <w:t>todavia,</w:t>
      </w:r>
      <w:r>
        <w:rPr>
          <w:spacing w:val="-2"/>
          <w:sz w:val="22"/>
        </w:rPr>
        <w:t xml:space="preserve"> </w:t>
      </w:r>
      <w:r>
        <w:rPr>
          <w:sz w:val="22"/>
        </w:rPr>
        <w:t>não</w:t>
      </w:r>
      <w:r>
        <w:rPr>
          <w:spacing w:val="-2"/>
          <w:sz w:val="22"/>
        </w:rPr>
        <w:t xml:space="preserve"> </w:t>
      </w:r>
      <w:r>
        <w:rPr>
          <w:sz w:val="22"/>
        </w:rPr>
        <w:t>deseja</w:t>
      </w:r>
      <w:r>
        <w:rPr>
          <w:spacing w:val="-2"/>
          <w:sz w:val="22"/>
        </w:rPr>
        <w:t xml:space="preserve"> </w:t>
      </w:r>
      <w:r>
        <w:rPr>
          <w:sz w:val="22"/>
        </w:rPr>
        <w:t>impor</w:t>
      </w:r>
      <w:r>
        <w:rPr>
          <w:spacing w:val="-2"/>
          <w:sz w:val="22"/>
        </w:rPr>
        <w:t xml:space="preserve"> </w:t>
      </w:r>
      <w:r>
        <w:rPr>
          <w:sz w:val="22"/>
        </w:rPr>
        <w:t>a</w:t>
      </w:r>
      <w:r>
        <w:rPr>
          <w:spacing w:val="-2"/>
          <w:sz w:val="22"/>
        </w:rPr>
        <w:t xml:space="preserve"> </w:t>
      </w:r>
      <w:r>
        <w:rPr>
          <w:sz w:val="22"/>
        </w:rPr>
        <w:t>sua</w:t>
      </w:r>
      <w:r>
        <w:rPr>
          <w:spacing w:val="-2"/>
          <w:sz w:val="22"/>
        </w:rPr>
        <w:t xml:space="preserve"> </w:t>
      </w:r>
      <w:r>
        <w:rPr>
          <w:sz w:val="22"/>
        </w:rPr>
        <w:t>presença</w:t>
      </w:r>
      <w:r>
        <w:rPr>
          <w:spacing w:val="-2"/>
          <w:sz w:val="22"/>
        </w:rPr>
        <w:t xml:space="preserve"> </w:t>
      </w:r>
      <w:r>
        <w:rPr>
          <w:sz w:val="22"/>
        </w:rPr>
        <w:t>elevando</w:t>
      </w:r>
      <w:r>
        <w:rPr>
          <w:spacing w:val="-1"/>
          <w:sz w:val="22"/>
        </w:rPr>
        <w:t xml:space="preserve"> </w:t>
      </w:r>
      <w:r>
        <w:rPr>
          <w:sz w:val="22"/>
        </w:rPr>
        <w:t>a</w:t>
      </w:r>
      <w:r>
        <w:rPr>
          <w:spacing w:val="-2"/>
          <w:sz w:val="22"/>
        </w:rPr>
        <w:t xml:space="preserve"> </w:t>
      </w:r>
      <w:r>
        <w:rPr>
          <w:sz w:val="22"/>
        </w:rPr>
        <w:t>hipossuficiência</w:t>
      </w:r>
      <w:r>
        <w:rPr>
          <w:spacing w:val="-2"/>
          <w:sz w:val="22"/>
        </w:rPr>
        <w:t xml:space="preserve"> </w:t>
      </w:r>
      <w:r>
        <w:rPr>
          <w:sz w:val="22"/>
        </w:rPr>
        <w:t>econômica</w:t>
      </w:r>
      <w:r>
        <w:rPr>
          <w:spacing w:val="-2"/>
          <w:sz w:val="22"/>
        </w:rPr>
        <w:t xml:space="preserve"> </w:t>
      </w:r>
      <w:r>
        <w:rPr>
          <w:sz w:val="22"/>
        </w:rPr>
        <w:t>das mesmas acima do interesse público.</w:t>
      </w:r>
    </w:p>
    <w:p w14:paraId="3A033B41">
      <w:pPr>
        <w:pStyle w:val="8"/>
        <w:numPr>
          <w:ilvl w:val="1"/>
          <w:numId w:val="27"/>
        </w:numPr>
        <w:tabs>
          <w:tab w:val="left" w:pos="986"/>
        </w:tabs>
        <w:spacing w:before="118" w:after="0" w:line="240" w:lineRule="auto"/>
        <w:ind w:left="282" w:right="426" w:firstLine="0"/>
        <w:jc w:val="both"/>
        <w:rPr>
          <w:sz w:val="22"/>
        </w:rPr>
      </w:pPr>
      <w:r>
        <w:rPr>
          <w:sz w:val="22"/>
        </w:rPr>
        <w:t>Imprescindível, portanto, sopesar os princípios pertinentes ao presente certame e tão caros à licitação, como o da competitividade, da economicidade e da eficiência, buscando-se a perfectibilização do comando</w:t>
      </w:r>
      <w:r>
        <w:rPr>
          <w:spacing w:val="-3"/>
          <w:sz w:val="22"/>
        </w:rPr>
        <w:t xml:space="preserve"> </w:t>
      </w:r>
      <w:r>
        <w:rPr>
          <w:sz w:val="22"/>
        </w:rPr>
        <w:t>legal</w:t>
      </w:r>
      <w:r>
        <w:rPr>
          <w:spacing w:val="-5"/>
          <w:sz w:val="22"/>
        </w:rPr>
        <w:t xml:space="preserve"> </w:t>
      </w:r>
      <w:r>
        <w:rPr>
          <w:sz w:val="22"/>
        </w:rPr>
        <w:t>vislumbrado</w:t>
      </w:r>
      <w:r>
        <w:rPr>
          <w:spacing w:val="-3"/>
          <w:sz w:val="22"/>
        </w:rPr>
        <w:t xml:space="preserve"> </w:t>
      </w:r>
      <w:r>
        <w:rPr>
          <w:sz w:val="22"/>
        </w:rPr>
        <w:t>no</w:t>
      </w:r>
      <w:r>
        <w:rPr>
          <w:spacing w:val="-5"/>
          <w:sz w:val="22"/>
        </w:rPr>
        <w:t xml:space="preserve"> </w:t>
      </w:r>
      <w:r>
        <w:rPr>
          <w:sz w:val="22"/>
        </w:rPr>
        <w:t>art.</w:t>
      </w:r>
      <w:r>
        <w:rPr>
          <w:spacing w:val="-5"/>
          <w:sz w:val="22"/>
        </w:rPr>
        <w:t xml:space="preserve"> </w:t>
      </w:r>
      <w:r>
        <w:rPr>
          <w:sz w:val="22"/>
        </w:rPr>
        <w:t>5º</w:t>
      </w:r>
      <w:r>
        <w:rPr>
          <w:spacing w:val="-4"/>
          <w:sz w:val="22"/>
        </w:rPr>
        <w:t xml:space="preserve"> </w:t>
      </w:r>
      <w:r>
        <w:rPr>
          <w:sz w:val="22"/>
        </w:rPr>
        <w:t>da</w:t>
      </w:r>
      <w:r>
        <w:rPr>
          <w:spacing w:val="-4"/>
          <w:sz w:val="22"/>
        </w:rPr>
        <w:t xml:space="preserve"> </w:t>
      </w:r>
      <w:r>
        <w:rPr>
          <w:sz w:val="22"/>
        </w:rPr>
        <w:t>Lei</w:t>
      </w:r>
      <w:r>
        <w:rPr>
          <w:spacing w:val="-4"/>
          <w:sz w:val="22"/>
        </w:rPr>
        <w:t xml:space="preserve"> </w:t>
      </w:r>
      <w:r>
        <w:rPr>
          <w:sz w:val="22"/>
        </w:rPr>
        <w:t>14.133/21</w:t>
      </w:r>
      <w:r>
        <w:rPr>
          <w:spacing w:val="-4"/>
          <w:sz w:val="22"/>
        </w:rPr>
        <w:t xml:space="preserve"> </w:t>
      </w:r>
      <w:r>
        <w:rPr>
          <w:sz w:val="22"/>
        </w:rPr>
        <w:t>que</w:t>
      </w:r>
      <w:r>
        <w:rPr>
          <w:spacing w:val="-4"/>
          <w:sz w:val="22"/>
        </w:rPr>
        <w:t xml:space="preserve"> </w:t>
      </w:r>
      <w:r>
        <w:rPr>
          <w:sz w:val="22"/>
        </w:rPr>
        <w:t>visa</w:t>
      </w:r>
      <w:r>
        <w:rPr>
          <w:spacing w:val="-4"/>
          <w:sz w:val="22"/>
        </w:rPr>
        <w:t xml:space="preserve"> </w:t>
      </w:r>
      <w:r>
        <w:rPr>
          <w:sz w:val="22"/>
        </w:rPr>
        <w:t>à</w:t>
      </w:r>
      <w:r>
        <w:rPr>
          <w:spacing w:val="-4"/>
          <w:sz w:val="22"/>
        </w:rPr>
        <w:t xml:space="preserve"> </w:t>
      </w:r>
      <w:r>
        <w:rPr>
          <w:sz w:val="22"/>
        </w:rPr>
        <w:t>escolha</w:t>
      </w:r>
      <w:r>
        <w:rPr>
          <w:spacing w:val="-7"/>
          <w:sz w:val="22"/>
        </w:rPr>
        <w:t xml:space="preserve"> </w:t>
      </w:r>
      <w:r>
        <w:rPr>
          <w:sz w:val="22"/>
        </w:rPr>
        <w:t>da</w:t>
      </w:r>
      <w:r>
        <w:rPr>
          <w:spacing w:val="-4"/>
          <w:sz w:val="22"/>
        </w:rPr>
        <w:t xml:space="preserve"> </w:t>
      </w:r>
      <w:r>
        <w:rPr>
          <w:sz w:val="22"/>
        </w:rPr>
        <w:t>proposta</w:t>
      </w:r>
      <w:r>
        <w:rPr>
          <w:spacing w:val="-6"/>
          <w:sz w:val="22"/>
        </w:rPr>
        <w:t xml:space="preserve"> </w:t>
      </w:r>
      <w:r>
        <w:rPr>
          <w:sz w:val="22"/>
        </w:rPr>
        <w:t>mais</w:t>
      </w:r>
      <w:r>
        <w:rPr>
          <w:spacing w:val="-7"/>
          <w:sz w:val="22"/>
        </w:rPr>
        <w:t xml:space="preserve"> </w:t>
      </w:r>
      <w:r>
        <w:rPr>
          <w:sz w:val="22"/>
        </w:rPr>
        <w:t>vantajosa</w:t>
      </w:r>
      <w:r>
        <w:rPr>
          <w:spacing w:val="-4"/>
          <w:sz w:val="22"/>
        </w:rPr>
        <w:t xml:space="preserve"> </w:t>
      </w:r>
      <w:r>
        <w:rPr>
          <w:sz w:val="22"/>
        </w:rPr>
        <w:t>para</w:t>
      </w:r>
      <w:r>
        <w:rPr>
          <w:spacing w:val="-7"/>
          <w:sz w:val="22"/>
        </w:rPr>
        <w:t xml:space="preserve"> </w:t>
      </w:r>
      <w:r>
        <w:rPr>
          <w:sz w:val="22"/>
        </w:rPr>
        <w:t>à Administração, in verbis:</w:t>
      </w:r>
    </w:p>
    <w:p w14:paraId="1FD3C734">
      <w:pPr>
        <w:pStyle w:val="6"/>
        <w:spacing w:before="121"/>
        <w:ind w:left="1984" w:right="422"/>
      </w:pPr>
      <w:r>
        <w:t>“Art. 5º Na aplicação desta Lei, serão observados os princípios da legalidade, da impessoalidade, da moralidade, da publicidade, da eficiência, do interesse público, da probidade administrativa, da igualdade, do planejamento, da transparência, da eficácia, da</w:t>
      </w:r>
      <w:r>
        <w:rPr>
          <w:spacing w:val="-8"/>
        </w:rPr>
        <w:t xml:space="preserve"> </w:t>
      </w:r>
      <w:r>
        <w:t>segregação</w:t>
      </w:r>
      <w:r>
        <w:rPr>
          <w:spacing w:val="-9"/>
        </w:rPr>
        <w:t xml:space="preserve"> </w:t>
      </w:r>
      <w:r>
        <w:t>de</w:t>
      </w:r>
      <w:r>
        <w:rPr>
          <w:spacing w:val="-9"/>
        </w:rPr>
        <w:t xml:space="preserve"> </w:t>
      </w:r>
      <w:r>
        <w:t>funções,</w:t>
      </w:r>
      <w:r>
        <w:rPr>
          <w:spacing w:val="-12"/>
        </w:rPr>
        <w:t xml:space="preserve"> </w:t>
      </w:r>
      <w:r>
        <w:t>da</w:t>
      </w:r>
      <w:r>
        <w:rPr>
          <w:spacing w:val="-8"/>
        </w:rPr>
        <w:t xml:space="preserve"> </w:t>
      </w:r>
      <w:r>
        <w:t>motivação,</w:t>
      </w:r>
      <w:r>
        <w:rPr>
          <w:spacing w:val="-10"/>
        </w:rPr>
        <w:t xml:space="preserve"> </w:t>
      </w:r>
      <w:r>
        <w:t>da</w:t>
      </w:r>
      <w:r>
        <w:rPr>
          <w:spacing w:val="-10"/>
        </w:rPr>
        <w:t xml:space="preserve"> </w:t>
      </w:r>
      <w:r>
        <w:t>vinculação</w:t>
      </w:r>
      <w:r>
        <w:rPr>
          <w:spacing w:val="-6"/>
        </w:rPr>
        <w:t xml:space="preserve"> </w:t>
      </w:r>
      <w:r>
        <w:t>ao</w:t>
      </w:r>
      <w:r>
        <w:rPr>
          <w:spacing w:val="-9"/>
        </w:rPr>
        <w:t xml:space="preserve"> </w:t>
      </w:r>
      <w:r>
        <w:t>edital,</w:t>
      </w:r>
      <w:r>
        <w:rPr>
          <w:spacing w:val="-10"/>
        </w:rPr>
        <w:t xml:space="preserve"> </w:t>
      </w:r>
      <w:r>
        <w:t>do</w:t>
      </w:r>
      <w:r>
        <w:rPr>
          <w:spacing w:val="-9"/>
        </w:rPr>
        <w:t xml:space="preserve"> </w:t>
      </w:r>
      <w:r>
        <w:t>julgamento</w:t>
      </w:r>
      <w:r>
        <w:rPr>
          <w:spacing w:val="-9"/>
        </w:rPr>
        <w:t xml:space="preserve"> </w:t>
      </w:r>
      <w:r>
        <w:t>objetivo, da segurança jurídica, da razoabilidade, da competitividade, da proporcionalidade, da celeridade,</w:t>
      </w:r>
      <w:r>
        <w:rPr>
          <w:spacing w:val="-10"/>
        </w:rPr>
        <w:t xml:space="preserve"> </w:t>
      </w:r>
      <w:r>
        <w:t>da</w:t>
      </w:r>
      <w:r>
        <w:rPr>
          <w:spacing w:val="-9"/>
        </w:rPr>
        <w:t xml:space="preserve"> </w:t>
      </w:r>
      <w:r>
        <w:t>economicidade</w:t>
      </w:r>
      <w:r>
        <w:rPr>
          <w:spacing w:val="-8"/>
        </w:rPr>
        <w:t xml:space="preserve"> </w:t>
      </w:r>
      <w:r>
        <w:t>e</w:t>
      </w:r>
      <w:r>
        <w:rPr>
          <w:spacing w:val="-8"/>
        </w:rPr>
        <w:t xml:space="preserve"> </w:t>
      </w:r>
      <w:r>
        <w:t>do</w:t>
      </w:r>
      <w:r>
        <w:rPr>
          <w:spacing w:val="-7"/>
        </w:rPr>
        <w:t xml:space="preserve"> </w:t>
      </w:r>
      <w:r>
        <w:t>desenvolvimento</w:t>
      </w:r>
      <w:r>
        <w:rPr>
          <w:spacing w:val="-10"/>
        </w:rPr>
        <w:t xml:space="preserve"> </w:t>
      </w:r>
      <w:r>
        <w:t>nacional</w:t>
      </w:r>
      <w:r>
        <w:rPr>
          <w:spacing w:val="-9"/>
        </w:rPr>
        <w:t xml:space="preserve"> </w:t>
      </w:r>
      <w:r>
        <w:t>sustentável,</w:t>
      </w:r>
      <w:r>
        <w:rPr>
          <w:spacing w:val="-11"/>
        </w:rPr>
        <w:t xml:space="preserve"> </w:t>
      </w:r>
      <w:r>
        <w:t>assim</w:t>
      </w:r>
      <w:r>
        <w:rPr>
          <w:spacing w:val="-8"/>
        </w:rPr>
        <w:t xml:space="preserve"> </w:t>
      </w:r>
      <w:r>
        <w:t>como</w:t>
      </w:r>
      <w:r>
        <w:rPr>
          <w:spacing w:val="-7"/>
        </w:rPr>
        <w:t xml:space="preserve"> </w:t>
      </w:r>
      <w:r>
        <w:t>as disposições do Decreto-Lei nº 4.657, de 4 de setembro de 1942 (Lei de Introdução às Normas do Direito Brasileiro).”</w:t>
      </w:r>
    </w:p>
    <w:p w14:paraId="123A3082">
      <w:pPr>
        <w:pStyle w:val="8"/>
        <w:numPr>
          <w:ilvl w:val="1"/>
          <w:numId w:val="27"/>
        </w:numPr>
        <w:tabs>
          <w:tab w:val="left" w:pos="986"/>
        </w:tabs>
        <w:spacing w:before="120" w:after="0" w:line="240" w:lineRule="auto"/>
        <w:ind w:left="282" w:right="427" w:firstLine="0"/>
        <w:jc w:val="both"/>
        <w:rPr>
          <w:sz w:val="22"/>
        </w:rPr>
      </w:pPr>
      <w:r>
        <w:rPr>
          <w:sz w:val="22"/>
        </w:rPr>
        <w:t xml:space="preserve">Ressaltamos, mais uma vez, que por se tratar de materiais de saúde, imperioso que existam fabricantes na disputa, que possam competir a nível de preços, quantidade e qualidade dos materiais </w:t>
      </w:r>
      <w:r>
        <w:rPr>
          <w:spacing w:val="-2"/>
          <w:sz w:val="22"/>
        </w:rPr>
        <w:t>fornecidos.</w:t>
      </w:r>
    </w:p>
    <w:p w14:paraId="37B89F61">
      <w:pPr>
        <w:pStyle w:val="8"/>
        <w:numPr>
          <w:ilvl w:val="1"/>
          <w:numId w:val="27"/>
        </w:numPr>
        <w:tabs>
          <w:tab w:val="left" w:pos="986"/>
        </w:tabs>
        <w:spacing w:before="121" w:after="0" w:line="240" w:lineRule="auto"/>
        <w:ind w:left="282" w:right="421" w:firstLine="0"/>
        <w:jc w:val="both"/>
        <w:rPr>
          <w:sz w:val="22"/>
        </w:rPr>
      </w:pPr>
      <w:r>
        <w:rPr>
          <w:sz w:val="22"/>
        </w:rPr>
        <w:t>Visando também garantir a promoção do desenvolvimento nacional sustentável, onde a Administração Pública não pode submeter ao risco de firmar contratações de porte muito superior a capacidade real da empresa, a sustentabilidade, neste caso, pressupõe que haja um equilíbrio entre a demanda e o potencial logístico da empresa.</w:t>
      </w:r>
    </w:p>
    <w:p w14:paraId="4C97047E">
      <w:pPr>
        <w:pStyle w:val="8"/>
        <w:numPr>
          <w:ilvl w:val="1"/>
          <w:numId w:val="27"/>
        </w:numPr>
        <w:tabs>
          <w:tab w:val="left" w:pos="987"/>
        </w:tabs>
        <w:spacing w:before="124" w:after="0" w:line="237" w:lineRule="auto"/>
        <w:ind w:left="282" w:right="427" w:firstLine="0"/>
        <w:jc w:val="both"/>
        <w:rPr>
          <w:sz w:val="22"/>
        </w:rPr>
      </w:pPr>
      <w:r>
        <w:rPr>
          <w:sz w:val="22"/>
        </w:rPr>
        <w:t>O que se quer com essa medida é não desabastecer a Unidade de Saúde, a fim de não suspender cirurgias, procedimentos, exames e atendimentos.</w:t>
      </w:r>
    </w:p>
    <w:p w14:paraId="1E1DF5E1">
      <w:pPr>
        <w:pStyle w:val="8"/>
        <w:numPr>
          <w:ilvl w:val="1"/>
          <w:numId w:val="27"/>
        </w:numPr>
        <w:tabs>
          <w:tab w:val="left" w:pos="987"/>
        </w:tabs>
        <w:spacing w:before="121" w:after="0" w:line="240" w:lineRule="auto"/>
        <w:ind w:left="282" w:right="422" w:firstLine="0"/>
        <w:jc w:val="both"/>
        <w:rPr>
          <w:sz w:val="22"/>
        </w:rPr>
      </w:pPr>
      <w:r>
        <w:rPr>
          <w:sz w:val="22"/>
        </w:rPr>
        <w:t>Ainda calha esclarecer que repetir o processo licitatório, além do prejuízo a saúde dos pacientes, geraria demasiado gasto com pessoal, publicação, trazendo significativo custo aos cofres públicos.</w:t>
      </w:r>
    </w:p>
    <w:p w14:paraId="2A9EFD7B">
      <w:pPr>
        <w:pStyle w:val="6"/>
        <w:spacing w:before="2"/>
        <w:jc w:val="left"/>
        <w:rPr>
          <w:sz w:val="8"/>
        </w:rPr>
      </w:pPr>
      <w:r>
        <w:rPr>
          <w:sz w:val="8"/>
        </w:rPr>
        <mc:AlternateContent>
          <mc:Choice Requires="wpg">
            <w:drawing>
              <wp:anchor distT="0" distB="0" distL="0" distR="0" simplePos="0" relativeHeight="251680768" behindDoc="1" locked="0" layoutInCell="1" allowOverlap="1">
                <wp:simplePos x="0" y="0"/>
                <wp:positionH relativeFrom="page">
                  <wp:posOffset>701040</wp:posOffset>
                </wp:positionH>
                <wp:positionV relativeFrom="paragraph">
                  <wp:posOffset>78740</wp:posOffset>
                </wp:positionV>
                <wp:extent cx="6158230" cy="341630"/>
                <wp:effectExtent l="0" t="0" r="0" b="0"/>
                <wp:wrapTopAndBottom/>
                <wp:docPr id="44" name="Group 44"/>
                <wp:cNvGraphicFramePr/>
                <a:graphic xmlns:a="http://schemas.openxmlformats.org/drawingml/2006/main">
                  <a:graphicData uri="http://schemas.microsoft.com/office/word/2010/wordprocessingGroup">
                    <wpg:wgp>
                      <wpg:cNvGrpSpPr/>
                      <wpg:grpSpPr>
                        <a:xfrm>
                          <a:off x="0" y="0"/>
                          <a:ext cx="6158230" cy="341630"/>
                          <a:chOff x="0" y="0"/>
                          <a:chExt cx="6158230" cy="341630"/>
                        </a:xfrm>
                      </wpg:grpSpPr>
                      <wps:wsp>
                        <wps:cNvPr id="45" name="Graphic 45"/>
                        <wps:cNvSpPr/>
                        <wps:spPr>
                          <a:xfrm>
                            <a:off x="0" y="0"/>
                            <a:ext cx="6158230" cy="341630"/>
                          </a:xfrm>
                          <a:custGeom>
                            <a:avLst/>
                            <a:gdLst/>
                            <a:ahLst/>
                            <a:cxnLst/>
                            <a:rect l="l" t="t" r="r" b="b"/>
                            <a:pathLst>
                              <a:path w="6158230" h="341630">
                                <a:moveTo>
                                  <a:pt x="6158230" y="170700"/>
                                </a:moveTo>
                                <a:lnTo>
                                  <a:pt x="0" y="170700"/>
                                </a:lnTo>
                                <a:lnTo>
                                  <a:pt x="0" y="341376"/>
                                </a:lnTo>
                                <a:lnTo>
                                  <a:pt x="6158230" y="341376"/>
                                </a:lnTo>
                                <a:lnTo>
                                  <a:pt x="6158230" y="170700"/>
                                </a:lnTo>
                                <a:close/>
                              </a:path>
                              <a:path w="6158230" h="341630">
                                <a:moveTo>
                                  <a:pt x="6158230" y="0"/>
                                </a:moveTo>
                                <a:lnTo>
                                  <a:pt x="0" y="0"/>
                                </a:lnTo>
                                <a:lnTo>
                                  <a:pt x="0" y="170688"/>
                                </a:lnTo>
                                <a:lnTo>
                                  <a:pt x="6158230" y="170688"/>
                                </a:lnTo>
                                <a:lnTo>
                                  <a:pt x="6158230" y="0"/>
                                </a:lnTo>
                                <a:close/>
                              </a:path>
                            </a:pathLst>
                          </a:custGeom>
                          <a:solidFill>
                            <a:srgbClr val="F1F1F1"/>
                          </a:solidFill>
                        </wps:spPr>
                        <wps:bodyPr wrap="square" lIns="0" tIns="0" rIns="0" bIns="0" rtlCol="0">
                          <a:noAutofit/>
                        </wps:bodyPr>
                      </wps:wsp>
                      <wps:wsp>
                        <wps:cNvPr id="46" name="Textbox 46"/>
                        <wps:cNvSpPr txBox="1"/>
                        <wps:spPr>
                          <a:xfrm>
                            <a:off x="18288" y="25907"/>
                            <a:ext cx="191770" cy="140335"/>
                          </a:xfrm>
                          <a:prstGeom prst="rect">
                            <a:avLst/>
                          </a:prstGeom>
                        </wps:spPr>
                        <wps:txbx>
                          <w:txbxContent>
                            <w:p w14:paraId="4394BEEE">
                              <w:pPr>
                                <w:spacing w:before="0" w:line="221" w:lineRule="exact"/>
                                <w:ind w:left="0" w:right="0" w:firstLine="0"/>
                                <w:jc w:val="left"/>
                                <w:rPr>
                                  <w:b/>
                                  <w:sz w:val="22"/>
                                </w:rPr>
                              </w:pPr>
                              <w:r>
                                <w:rPr>
                                  <w:b/>
                                  <w:spacing w:val="-5"/>
                                  <w:sz w:val="22"/>
                                </w:rPr>
                                <w:t>16.</w:t>
                              </w:r>
                            </w:p>
                          </w:txbxContent>
                        </wps:txbx>
                        <wps:bodyPr wrap="square" lIns="0" tIns="0" rIns="0" bIns="0" rtlCol="0">
                          <a:noAutofit/>
                        </wps:bodyPr>
                      </wps:wsp>
                      <wps:wsp>
                        <wps:cNvPr id="47" name="Textbox 47"/>
                        <wps:cNvSpPr txBox="1"/>
                        <wps:spPr>
                          <a:xfrm>
                            <a:off x="468172" y="25907"/>
                            <a:ext cx="1198880" cy="311150"/>
                          </a:xfrm>
                          <a:prstGeom prst="rect">
                            <a:avLst/>
                          </a:prstGeom>
                        </wps:spPr>
                        <wps:txbx>
                          <w:txbxContent>
                            <w:p w14:paraId="7ADB983B">
                              <w:pPr>
                                <w:spacing w:before="0" w:line="225" w:lineRule="exact"/>
                                <w:ind w:left="0" w:right="0" w:firstLine="0"/>
                                <w:jc w:val="left"/>
                                <w:rPr>
                                  <w:b/>
                                  <w:sz w:val="22"/>
                                </w:rPr>
                              </w:pPr>
                              <w:r>
                                <w:rPr>
                                  <w:b/>
                                  <w:spacing w:val="-2"/>
                                  <w:sz w:val="22"/>
                                </w:rPr>
                                <w:t>DOCUMENTAÇÃO</w:t>
                              </w:r>
                            </w:p>
                            <w:p w14:paraId="2E23DD9F">
                              <w:pPr>
                                <w:spacing w:before="0" w:line="265" w:lineRule="exact"/>
                                <w:ind w:left="0" w:right="0" w:firstLine="0"/>
                                <w:jc w:val="left"/>
                                <w:rPr>
                                  <w:b/>
                                  <w:sz w:val="22"/>
                                </w:rPr>
                              </w:pPr>
                              <w:r>
                                <w:rPr>
                                  <w:b/>
                                  <w:sz w:val="22"/>
                                </w:rPr>
                                <w:t>PARA</w:t>
                              </w:r>
                              <w:r>
                                <w:rPr>
                                  <w:b/>
                                  <w:spacing w:val="-2"/>
                                  <w:sz w:val="22"/>
                                </w:rPr>
                                <w:t xml:space="preserve"> HABILITAÇÃO:</w:t>
                              </w:r>
                            </w:p>
                          </w:txbxContent>
                        </wps:txbx>
                        <wps:bodyPr wrap="square" lIns="0" tIns="0" rIns="0" bIns="0" rtlCol="0">
                          <a:noAutofit/>
                        </wps:bodyPr>
                      </wps:wsp>
                      <wps:wsp>
                        <wps:cNvPr id="48" name="Textbox 48"/>
                        <wps:cNvSpPr txBox="1"/>
                        <wps:spPr>
                          <a:xfrm>
                            <a:off x="1817242" y="25907"/>
                            <a:ext cx="1021080" cy="140335"/>
                          </a:xfrm>
                          <a:prstGeom prst="rect">
                            <a:avLst/>
                          </a:prstGeom>
                        </wps:spPr>
                        <wps:txbx>
                          <w:txbxContent>
                            <w:p w14:paraId="5A920CCE">
                              <w:pPr>
                                <w:spacing w:before="0" w:line="221" w:lineRule="exact"/>
                                <w:ind w:left="0" w:right="0" w:firstLine="0"/>
                                <w:jc w:val="left"/>
                                <w:rPr>
                                  <w:b/>
                                  <w:sz w:val="22"/>
                                </w:rPr>
                              </w:pPr>
                              <w:r>
                                <w:rPr>
                                  <w:b/>
                                  <w:spacing w:val="-2"/>
                                  <w:sz w:val="22"/>
                                </w:rPr>
                                <w:t>COMPLEMENTAR</w:t>
                              </w:r>
                            </w:p>
                          </w:txbxContent>
                        </wps:txbx>
                        <wps:bodyPr wrap="square" lIns="0" tIns="0" rIns="0" bIns="0" rtlCol="0">
                          <a:noAutofit/>
                        </wps:bodyPr>
                      </wps:wsp>
                      <wps:wsp>
                        <wps:cNvPr id="49" name="Textbox 49"/>
                        <wps:cNvSpPr txBox="1"/>
                        <wps:spPr>
                          <a:xfrm>
                            <a:off x="3165982" y="25907"/>
                            <a:ext cx="934719" cy="140335"/>
                          </a:xfrm>
                          <a:prstGeom prst="rect">
                            <a:avLst/>
                          </a:prstGeom>
                        </wps:spPr>
                        <wps:txbx>
                          <w:txbxContent>
                            <w:p w14:paraId="47839488">
                              <w:pPr>
                                <w:tabs>
                                  <w:tab w:val="left" w:pos="708"/>
                                </w:tabs>
                                <w:spacing w:before="0" w:line="221" w:lineRule="exact"/>
                                <w:ind w:left="0" w:right="0" w:firstLine="0"/>
                                <w:jc w:val="left"/>
                                <w:rPr>
                                  <w:b/>
                                  <w:sz w:val="22"/>
                                </w:rPr>
                              </w:pPr>
                              <w:r>
                                <w:rPr>
                                  <w:b/>
                                  <w:spacing w:val="-5"/>
                                  <w:sz w:val="22"/>
                                </w:rPr>
                                <w:t>QUE</w:t>
                              </w:r>
                              <w:r>
                                <w:rPr>
                                  <w:b/>
                                  <w:sz w:val="22"/>
                                </w:rPr>
                                <w:tab/>
                              </w:r>
                              <w:r>
                                <w:rPr>
                                  <w:b/>
                                  <w:spacing w:val="-2"/>
                                  <w:sz w:val="22"/>
                                </w:rPr>
                                <w:t>DEVERÁ</w:t>
                              </w:r>
                            </w:p>
                          </w:txbxContent>
                        </wps:txbx>
                        <wps:bodyPr wrap="square" lIns="0" tIns="0" rIns="0" bIns="0" rtlCol="0">
                          <a:noAutofit/>
                        </wps:bodyPr>
                      </wps:wsp>
                      <wps:wsp>
                        <wps:cNvPr id="50" name="Textbox 50"/>
                        <wps:cNvSpPr txBox="1"/>
                        <wps:spPr>
                          <a:xfrm>
                            <a:off x="4514977" y="25907"/>
                            <a:ext cx="1036955" cy="140335"/>
                          </a:xfrm>
                          <a:prstGeom prst="rect">
                            <a:avLst/>
                          </a:prstGeom>
                        </wps:spPr>
                        <wps:txbx>
                          <w:txbxContent>
                            <w:p w14:paraId="2C376F8D">
                              <w:pPr>
                                <w:tabs>
                                  <w:tab w:val="left" w:pos="708"/>
                                </w:tabs>
                                <w:spacing w:before="0" w:line="221" w:lineRule="exact"/>
                                <w:ind w:left="0" w:right="0" w:firstLine="0"/>
                                <w:jc w:val="left"/>
                                <w:rPr>
                                  <w:b/>
                                  <w:sz w:val="22"/>
                                </w:rPr>
                              </w:pPr>
                              <w:r>
                                <w:rPr>
                                  <w:b/>
                                  <w:spacing w:val="-5"/>
                                  <w:sz w:val="22"/>
                                </w:rPr>
                                <w:t>SER</w:t>
                              </w:r>
                              <w:r>
                                <w:rPr>
                                  <w:b/>
                                  <w:sz w:val="22"/>
                                </w:rPr>
                                <w:tab/>
                              </w:r>
                              <w:r>
                                <w:rPr>
                                  <w:b/>
                                  <w:spacing w:val="-2"/>
                                  <w:sz w:val="22"/>
                                </w:rPr>
                                <w:t>ENVIADA,</w:t>
                              </w:r>
                            </w:p>
                          </w:txbxContent>
                        </wps:txbx>
                        <wps:bodyPr wrap="square" lIns="0" tIns="0" rIns="0" bIns="0" rtlCol="0">
                          <a:noAutofit/>
                        </wps:bodyPr>
                      </wps:wsp>
                    </wpg:wgp>
                  </a:graphicData>
                </a:graphic>
              </wp:anchor>
            </w:drawing>
          </mc:Choice>
          <mc:Fallback>
            <w:pict>
              <v:group id="Group 44" o:spid="_x0000_s1026" o:spt="203" style="position:absolute;left:0pt;margin-left:55.2pt;margin-top:6.2pt;height:26.9pt;width:484.9pt;mso-position-horizontal-relative:page;mso-wrap-distance-bottom:0pt;mso-wrap-distance-top:0pt;z-index:-251635712;mso-width-relative:page;mso-height-relative:page;" coordsize="6158230,341630" o:gfxdata="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">
                <o:lock v:ext="edit" aspectratio="f"/>
                <v:shape id="Graphic 45" o:spid="_x0000_s1026" o:spt="100" style="position:absolute;left:0;top:0;height:341630;width:6158230;" fillcolor="#F1F1F1" filled="t" stroked="f" coordsize="6158230,341630" o:gfxdata="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NKETvQAA&#10;ANsAAAAPAAAAAAAAAAEAIAAAACIAAABkcnMvZG93bnJldi54bWxQSwECFAAUAAAACACHTuJAMy8F&#10;njsAAAA5AAAAEAAAAAAAAAABACAAAAAMAQAAZHJzL3NoYXBleG1sLnhtbFBLBQYAAAAABgAGAFsB&#10;AAC2AwAAAAA=&#10;" path="m6158230,170700l0,170700,0,341376,6158230,341376,6158230,170700xem6158230,0l0,0,0,170688,6158230,170688,6158230,0xe">
                  <v:fill on="t" focussize="0,0"/>
                  <v:stroke on="f"/>
                  <v:imagedata o:title=""/>
                  <o:lock v:ext="edit" aspectratio="f"/>
                  <v:textbox inset="0mm,0mm,0mm,0mm"/>
                </v:shape>
                <v:shape id="Textbox 46" o:spid="_x0000_s1026" o:spt="202" type="#_x0000_t202" style="position:absolute;left:18288;top:25907;height:140335;width:191770;" filled="f" stroked="f" coordsize="21600,21600" o:gfxdata="UEsDBAoAAAAAAIdO4kAAAAAAAAAAAAAAAAAEAAAAZHJzL1BLAwQUAAAACACHTuJA+RzjSr0AAADb&#10;AAAADwAAAGRycy9kb3ducmV2LnhtbEWPQWsCMRSE7wX/Q3hCbzWxl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HONK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394BEEE">
                        <w:pPr>
                          <w:spacing w:before="0" w:line="221" w:lineRule="exact"/>
                          <w:ind w:left="0" w:right="0" w:firstLine="0"/>
                          <w:jc w:val="left"/>
                          <w:rPr>
                            <w:b/>
                            <w:sz w:val="22"/>
                          </w:rPr>
                        </w:pPr>
                        <w:r>
                          <w:rPr>
                            <w:b/>
                            <w:spacing w:val="-5"/>
                            <w:sz w:val="22"/>
                          </w:rPr>
                          <w:t>16.</w:t>
                        </w:r>
                      </w:p>
                    </w:txbxContent>
                  </v:textbox>
                </v:shape>
                <v:shape id="Textbox 47" o:spid="_x0000_s1026" o:spt="202" type="#_x0000_t202" style="position:absolute;left:468172;top:25907;height:311150;width:1198880;" filled="f" stroked="f" coordsize="21600,21600" o:gfxdata="UEsDBAoAAAAAAIdO4kAAAAAAAAAAAAAAAAAEAAAAZHJzL1BLAwQUAAAACACHTuJAllBG0b4AAADb&#10;AAAADwAAAGRycy9kb3ducmV2LnhtbEWPT2sCMRTE7wW/Q3hCbzWxF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BG0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ADB983B">
                        <w:pPr>
                          <w:spacing w:before="0" w:line="225" w:lineRule="exact"/>
                          <w:ind w:left="0" w:right="0" w:firstLine="0"/>
                          <w:jc w:val="left"/>
                          <w:rPr>
                            <w:b/>
                            <w:sz w:val="22"/>
                          </w:rPr>
                        </w:pPr>
                        <w:r>
                          <w:rPr>
                            <w:b/>
                            <w:spacing w:val="-2"/>
                            <w:sz w:val="22"/>
                          </w:rPr>
                          <w:t>DOCUMENTAÇÃO</w:t>
                        </w:r>
                      </w:p>
                      <w:p w14:paraId="2E23DD9F">
                        <w:pPr>
                          <w:spacing w:before="0" w:line="265" w:lineRule="exact"/>
                          <w:ind w:left="0" w:right="0" w:firstLine="0"/>
                          <w:jc w:val="left"/>
                          <w:rPr>
                            <w:b/>
                            <w:sz w:val="22"/>
                          </w:rPr>
                        </w:pPr>
                        <w:r>
                          <w:rPr>
                            <w:b/>
                            <w:sz w:val="22"/>
                          </w:rPr>
                          <w:t>PARA</w:t>
                        </w:r>
                        <w:r>
                          <w:rPr>
                            <w:b/>
                            <w:spacing w:val="-2"/>
                            <w:sz w:val="22"/>
                          </w:rPr>
                          <w:t xml:space="preserve"> HABILITAÇÃO:</w:t>
                        </w:r>
                      </w:p>
                    </w:txbxContent>
                  </v:textbox>
                </v:shape>
                <v:shape id="Textbox 48" o:spid="_x0000_s1026" o:spt="202" type="#_x0000_t202" style="position:absolute;left:1817242;top:25907;height:140335;width:1021080;"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5A920CCE">
                        <w:pPr>
                          <w:spacing w:before="0" w:line="221" w:lineRule="exact"/>
                          <w:ind w:left="0" w:right="0" w:firstLine="0"/>
                          <w:jc w:val="left"/>
                          <w:rPr>
                            <w:b/>
                            <w:sz w:val="22"/>
                          </w:rPr>
                        </w:pPr>
                        <w:r>
                          <w:rPr>
                            <w:b/>
                            <w:spacing w:val="-2"/>
                            <w:sz w:val="22"/>
                          </w:rPr>
                          <w:t>COMPLEMENTAR</w:t>
                        </w:r>
                      </w:p>
                    </w:txbxContent>
                  </v:textbox>
                </v:shape>
                <v:shape id="Textbox 49" o:spid="_x0000_s1026" o:spt="202" type="#_x0000_t202" style="position:absolute;left:3165982;top:25907;height:140335;width:934719;" filled="f" stroked="f" coordsize="21600,21600" o:gfxdata="UEsDBAoAAAAAAIdO4kAAAAAAAAAAAAAAAAAEAAAAZHJzL1BLAwQUAAAACACHTuJAiIN3OL0AAADb&#10;AAAADwAAAGRycy9kb3ducmV2LnhtbEWPQWsCMRSE74L/ITyhN00sR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g3c4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47839488">
                        <w:pPr>
                          <w:tabs>
                            <w:tab w:val="left" w:pos="708"/>
                          </w:tabs>
                          <w:spacing w:before="0" w:line="221" w:lineRule="exact"/>
                          <w:ind w:left="0" w:right="0" w:firstLine="0"/>
                          <w:jc w:val="left"/>
                          <w:rPr>
                            <w:b/>
                            <w:sz w:val="22"/>
                          </w:rPr>
                        </w:pPr>
                        <w:r>
                          <w:rPr>
                            <w:b/>
                            <w:spacing w:val="-5"/>
                            <w:sz w:val="22"/>
                          </w:rPr>
                          <w:t>QUE</w:t>
                        </w:r>
                        <w:r>
                          <w:rPr>
                            <w:b/>
                            <w:sz w:val="22"/>
                          </w:rPr>
                          <w:tab/>
                        </w:r>
                        <w:r>
                          <w:rPr>
                            <w:b/>
                            <w:spacing w:val="-2"/>
                            <w:sz w:val="22"/>
                          </w:rPr>
                          <w:t>DEVERÁ</w:t>
                        </w:r>
                      </w:p>
                    </w:txbxContent>
                  </v:textbox>
                </v:shape>
                <v:shape id="Textbox 50" o:spid="_x0000_s1026" o:spt="202" type="#_x0000_t202" style="position:absolute;left:4514977;top:25907;height:140335;width:1036955;"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2C376F8D">
                        <w:pPr>
                          <w:tabs>
                            <w:tab w:val="left" w:pos="708"/>
                          </w:tabs>
                          <w:spacing w:before="0" w:line="221" w:lineRule="exact"/>
                          <w:ind w:left="0" w:right="0" w:firstLine="0"/>
                          <w:jc w:val="left"/>
                          <w:rPr>
                            <w:b/>
                            <w:sz w:val="22"/>
                          </w:rPr>
                        </w:pPr>
                        <w:r>
                          <w:rPr>
                            <w:b/>
                            <w:spacing w:val="-5"/>
                            <w:sz w:val="22"/>
                          </w:rPr>
                          <w:t>SER</w:t>
                        </w:r>
                        <w:r>
                          <w:rPr>
                            <w:b/>
                            <w:sz w:val="22"/>
                          </w:rPr>
                          <w:tab/>
                        </w:r>
                        <w:r>
                          <w:rPr>
                            <w:b/>
                            <w:spacing w:val="-2"/>
                            <w:sz w:val="22"/>
                          </w:rPr>
                          <w:t>ENVIADA,</w:t>
                        </w:r>
                      </w:p>
                    </w:txbxContent>
                  </v:textbox>
                </v:shape>
                <w10:wrap type="topAndBottom"/>
              </v:group>
            </w:pict>
          </mc:Fallback>
        </mc:AlternateContent>
      </w:r>
    </w:p>
    <w:p w14:paraId="2F2234FA">
      <w:pPr>
        <w:pStyle w:val="8"/>
        <w:numPr>
          <w:ilvl w:val="1"/>
          <w:numId w:val="28"/>
        </w:numPr>
        <w:tabs>
          <w:tab w:val="left" w:pos="991"/>
        </w:tabs>
        <w:spacing w:before="117" w:after="0" w:line="240" w:lineRule="auto"/>
        <w:ind w:left="991" w:right="0" w:hanging="709"/>
        <w:jc w:val="left"/>
        <w:rPr>
          <w:sz w:val="22"/>
        </w:rPr>
      </w:pPr>
      <w:r>
        <w:rPr>
          <w:sz w:val="22"/>
          <w:u w:val="single"/>
        </w:rPr>
        <w:t>Quanto</w:t>
      </w:r>
      <w:r>
        <w:rPr>
          <w:spacing w:val="-1"/>
          <w:sz w:val="22"/>
          <w:u w:val="single"/>
        </w:rPr>
        <w:t xml:space="preserve"> </w:t>
      </w:r>
      <w:r>
        <w:rPr>
          <w:sz w:val="22"/>
          <w:u w:val="single"/>
        </w:rPr>
        <w:t>à</w:t>
      </w:r>
      <w:r>
        <w:rPr>
          <w:spacing w:val="-3"/>
          <w:sz w:val="22"/>
          <w:u w:val="single"/>
        </w:rPr>
        <w:t xml:space="preserve"> </w:t>
      </w:r>
      <w:r>
        <w:rPr>
          <w:spacing w:val="-2"/>
          <w:sz w:val="22"/>
          <w:u w:val="single"/>
        </w:rPr>
        <w:t>forma:</w:t>
      </w:r>
    </w:p>
    <w:p w14:paraId="75E1A42E">
      <w:pPr>
        <w:pStyle w:val="8"/>
        <w:numPr>
          <w:ilvl w:val="2"/>
          <w:numId w:val="28"/>
        </w:numPr>
        <w:tabs>
          <w:tab w:val="left" w:pos="985"/>
        </w:tabs>
        <w:spacing w:before="120" w:after="0" w:line="240" w:lineRule="auto"/>
        <w:ind w:left="985" w:right="0" w:hanging="703"/>
        <w:jc w:val="left"/>
        <w:rPr>
          <w:sz w:val="22"/>
        </w:rPr>
      </w:pPr>
      <w:r>
        <w:rPr>
          <w:sz w:val="22"/>
        </w:rPr>
        <w:t>Apresentar</w:t>
      </w:r>
      <w:r>
        <w:rPr>
          <w:spacing w:val="-4"/>
          <w:sz w:val="22"/>
        </w:rPr>
        <w:t xml:space="preserve"> </w:t>
      </w:r>
      <w:r>
        <w:rPr>
          <w:sz w:val="22"/>
        </w:rPr>
        <w:t>registro</w:t>
      </w:r>
      <w:r>
        <w:rPr>
          <w:spacing w:val="-3"/>
          <w:sz w:val="22"/>
        </w:rPr>
        <w:t xml:space="preserve"> </w:t>
      </w:r>
      <w:r>
        <w:rPr>
          <w:sz w:val="22"/>
        </w:rPr>
        <w:t>na</w:t>
      </w:r>
      <w:r>
        <w:rPr>
          <w:spacing w:val="-4"/>
          <w:sz w:val="22"/>
        </w:rPr>
        <w:t xml:space="preserve"> </w:t>
      </w:r>
      <w:r>
        <w:rPr>
          <w:sz w:val="22"/>
        </w:rPr>
        <w:t>ANVISA,</w:t>
      </w:r>
      <w:r>
        <w:rPr>
          <w:spacing w:val="-4"/>
          <w:sz w:val="22"/>
        </w:rPr>
        <w:t xml:space="preserve"> </w:t>
      </w:r>
      <w:r>
        <w:rPr>
          <w:sz w:val="22"/>
        </w:rPr>
        <w:t>conformidade</w:t>
      </w:r>
      <w:r>
        <w:rPr>
          <w:spacing w:val="-6"/>
          <w:sz w:val="22"/>
        </w:rPr>
        <w:t xml:space="preserve"> </w:t>
      </w:r>
      <w:r>
        <w:rPr>
          <w:sz w:val="22"/>
        </w:rPr>
        <w:t>com</w:t>
      </w:r>
      <w:r>
        <w:rPr>
          <w:spacing w:val="-6"/>
          <w:sz w:val="22"/>
        </w:rPr>
        <w:t xml:space="preserve"> </w:t>
      </w:r>
      <w:r>
        <w:rPr>
          <w:sz w:val="22"/>
        </w:rPr>
        <w:t>norma</w:t>
      </w:r>
      <w:r>
        <w:rPr>
          <w:spacing w:val="-4"/>
          <w:sz w:val="22"/>
        </w:rPr>
        <w:t xml:space="preserve"> </w:t>
      </w:r>
      <w:r>
        <w:rPr>
          <w:sz w:val="22"/>
        </w:rPr>
        <w:t>ABNT</w:t>
      </w:r>
      <w:r>
        <w:rPr>
          <w:spacing w:val="-6"/>
          <w:sz w:val="22"/>
        </w:rPr>
        <w:t xml:space="preserve"> </w:t>
      </w:r>
      <w:r>
        <w:rPr>
          <w:sz w:val="22"/>
        </w:rPr>
        <w:t>NBR</w:t>
      </w:r>
      <w:r>
        <w:rPr>
          <w:spacing w:val="-6"/>
          <w:sz w:val="22"/>
        </w:rPr>
        <w:t xml:space="preserve"> </w:t>
      </w:r>
      <w:r>
        <w:rPr>
          <w:sz w:val="22"/>
        </w:rPr>
        <w:t>14990-</w:t>
      </w:r>
      <w:r>
        <w:rPr>
          <w:spacing w:val="-10"/>
          <w:sz w:val="22"/>
        </w:rPr>
        <w:t>2</w:t>
      </w:r>
    </w:p>
    <w:p w14:paraId="2B42BC06">
      <w:pPr>
        <w:pStyle w:val="8"/>
        <w:numPr>
          <w:ilvl w:val="2"/>
          <w:numId w:val="28"/>
        </w:numPr>
        <w:tabs>
          <w:tab w:val="left" w:pos="985"/>
        </w:tabs>
        <w:spacing w:before="120" w:after="0" w:line="240" w:lineRule="auto"/>
        <w:ind w:left="985" w:right="0" w:hanging="703"/>
        <w:jc w:val="left"/>
        <w:rPr>
          <w:sz w:val="22"/>
        </w:rPr>
      </w:pPr>
      <w:r>
        <w:rPr>
          <w:sz w:val="22"/>
        </w:rPr>
        <w:t>Todas</w:t>
      </w:r>
      <w:r>
        <w:rPr>
          <w:spacing w:val="11"/>
          <w:sz w:val="22"/>
        </w:rPr>
        <w:t xml:space="preserve"> </w:t>
      </w:r>
      <w:r>
        <w:rPr>
          <w:sz w:val="22"/>
        </w:rPr>
        <w:t>as</w:t>
      </w:r>
      <w:r>
        <w:rPr>
          <w:spacing w:val="12"/>
          <w:sz w:val="22"/>
        </w:rPr>
        <w:t xml:space="preserve"> </w:t>
      </w:r>
      <w:r>
        <w:rPr>
          <w:sz w:val="22"/>
        </w:rPr>
        <w:t>características</w:t>
      </w:r>
      <w:r>
        <w:rPr>
          <w:spacing w:val="12"/>
          <w:sz w:val="22"/>
        </w:rPr>
        <w:t xml:space="preserve"> </w:t>
      </w:r>
      <w:r>
        <w:rPr>
          <w:sz w:val="22"/>
        </w:rPr>
        <w:t>declaradas</w:t>
      </w:r>
      <w:r>
        <w:rPr>
          <w:spacing w:val="12"/>
          <w:sz w:val="22"/>
        </w:rPr>
        <w:t xml:space="preserve"> </w:t>
      </w:r>
      <w:r>
        <w:rPr>
          <w:sz w:val="22"/>
        </w:rPr>
        <w:t>devem</w:t>
      </w:r>
      <w:r>
        <w:rPr>
          <w:spacing w:val="11"/>
          <w:sz w:val="22"/>
        </w:rPr>
        <w:t xml:space="preserve"> </w:t>
      </w:r>
      <w:r>
        <w:rPr>
          <w:sz w:val="22"/>
        </w:rPr>
        <w:t>ser</w:t>
      </w:r>
      <w:r>
        <w:rPr>
          <w:spacing w:val="11"/>
          <w:sz w:val="22"/>
        </w:rPr>
        <w:t xml:space="preserve"> </w:t>
      </w:r>
      <w:r>
        <w:rPr>
          <w:sz w:val="22"/>
        </w:rPr>
        <w:t>descritas</w:t>
      </w:r>
      <w:r>
        <w:rPr>
          <w:spacing w:val="12"/>
          <w:sz w:val="22"/>
        </w:rPr>
        <w:t xml:space="preserve"> </w:t>
      </w:r>
      <w:r>
        <w:rPr>
          <w:sz w:val="22"/>
        </w:rPr>
        <w:t>pelos</w:t>
      </w:r>
      <w:r>
        <w:rPr>
          <w:spacing w:val="12"/>
          <w:sz w:val="22"/>
        </w:rPr>
        <w:t xml:space="preserve"> </w:t>
      </w:r>
      <w:r>
        <w:rPr>
          <w:sz w:val="22"/>
        </w:rPr>
        <w:t>licitantes</w:t>
      </w:r>
      <w:r>
        <w:rPr>
          <w:spacing w:val="10"/>
          <w:sz w:val="22"/>
        </w:rPr>
        <w:t xml:space="preserve"> </w:t>
      </w:r>
      <w:r>
        <w:rPr>
          <w:sz w:val="22"/>
        </w:rPr>
        <w:t>e</w:t>
      </w:r>
      <w:r>
        <w:rPr>
          <w:spacing w:val="12"/>
          <w:sz w:val="22"/>
        </w:rPr>
        <w:t xml:space="preserve"> </w:t>
      </w:r>
      <w:r>
        <w:rPr>
          <w:sz w:val="22"/>
        </w:rPr>
        <w:t>comprovadas</w:t>
      </w:r>
      <w:r>
        <w:rPr>
          <w:spacing w:val="12"/>
          <w:sz w:val="22"/>
        </w:rPr>
        <w:t xml:space="preserve"> </w:t>
      </w:r>
      <w:r>
        <w:rPr>
          <w:sz w:val="22"/>
        </w:rPr>
        <w:t>através</w:t>
      </w:r>
      <w:r>
        <w:rPr>
          <w:spacing w:val="12"/>
          <w:sz w:val="22"/>
        </w:rPr>
        <w:t xml:space="preserve"> </w:t>
      </w:r>
      <w:r>
        <w:rPr>
          <w:spacing w:val="-5"/>
          <w:sz w:val="22"/>
        </w:rPr>
        <w:t>de</w:t>
      </w:r>
    </w:p>
    <w:p w14:paraId="1066109E">
      <w:pPr>
        <w:pStyle w:val="8"/>
        <w:spacing w:after="0" w:line="240" w:lineRule="auto"/>
        <w:jc w:val="left"/>
        <w:rPr>
          <w:sz w:val="22"/>
        </w:rPr>
        <w:sectPr>
          <w:pgSz w:w="11910" w:h="16840"/>
          <w:pgMar w:top="2160" w:right="708" w:bottom="1860" w:left="850" w:header="708" w:footer="1674" w:gutter="0"/>
          <w:cols w:space="720" w:num="1"/>
        </w:sectPr>
      </w:pPr>
    </w:p>
    <w:p w14:paraId="4721F6F0">
      <w:pPr>
        <w:pStyle w:val="6"/>
        <w:jc w:val="left"/>
      </w:pPr>
    </w:p>
    <w:p w14:paraId="1A35D5D0">
      <w:pPr>
        <w:pStyle w:val="6"/>
        <w:spacing w:before="257"/>
        <w:jc w:val="left"/>
      </w:pPr>
    </w:p>
    <w:p w14:paraId="5AE38347">
      <w:pPr>
        <w:pStyle w:val="6"/>
        <w:ind w:left="282" w:right="426"/>
      </w:pPr>
      <w:r>
        <w:t>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3C79FB96">
      <w:pPr>
        <w:pStyle w:val="8"/>
        <w:numPr>
          <w:ilvl w:val="2"/>
          <w:numId w:val="28"/>
        </w:numPr>
        <w:tabs>
          <w:tab w:val="left" w:pos="985"/>
        </w:tabs>
        <w:spacing w:before="121" w:after="0" w:line="240" w:lineRule="auto"/>
        <w:ind w:left="282" w:right="422" w:firstLine="0"/>
        <w:jc w:val="left"/>
        <w:rPr>
          <w:sz w:val="22"/>
        </w:rPr>
      </w:pPr>
      <w:r>
        <w:rPr>
          <w:sz w:val="22"/>
        </w:rPr>
        <w:t>Os materiais informativos utilizados para comprovar as especificações dos</w:t>
      </w:r>
      <w:r>
        <w:rPr>
          <w:spacing w:val="25"/>
          <w:sz w:val="22"/>
        </w:rPr>
        <w:t xml:space="preserve"> </w:t>
      </w:r>
      <w:r>
        <w:rPr>
          <w:sz w:val="22"/>
        </w:rPr>
        <w:t>produtos cotados, que estejam</w:t>
      </w:r>
      <w:r>
        <w:rPr>
          <w:spacing w:val="-13"/>
          <w:sz w:val="22"/>
        </w:rPr>
        <w:t xml:space="preserve"> </w:t>
      </w:r>
      <w:r>
        <w:rPr>
          <w:sz w:val="22"/>
        </w:rPr>
        <w:t>impressos</w:t>
      </w:r>
      <w:r>
        <w:rPr>
          <w:spacing w:val="-12"/>
          <w:sz w:val="22"/>
        </w:rPr>
        <w:t xml:space="preserve"> </w:t>
      </w:r>
      <w:r>
        <w:rPr>
          <w:sz w:val="22"/>
        </w:rPr>
        <w:t>em</w:t>
      </w:r>
      <w:r>
        <w:rPr>
          <w:spacing w:val="-13"/>
          <w:sz w:val="22"/>
        </w:rPr>
        <w:t xml:space="preserve"> </w:t>
      </w:r>
      <w:r>
        <w:rPr>
          <w:sz w:val="22"/>
        </w:rPr>
        <w:t>idioma</w:t>
      </w:r>
      <w:r>
        <w:rPr>
          <w:spacing w:val="-12"/>
          <w:sz w:val="22"/>
        </w:rPr>
        <w:t xml:space="preserve"> </w:t>
      </w:r>
      <w:r>
        <w:rPr>
          <w:sz w:val="22"/>
        </w:rPr>
        <w:t>diverso</w:t>
      </w:r>
      <w:r>
        <w:rPr>
          <w:spacing w:val="-13"/>
          <w:sz w:val="22"/>
        </w:rPr>
        <w:t xml:space="preserve"> </w:t>
      </w:r>
      <w:r>
        <w:rPr>
          <w:sz w:val="22"/>
        </w:rPr>
        <w:t>do</w:t>
      </w:r>
      <w:r>
        <w:rPr>
          <w:spacing w:val="-12"/>
          <w:sz w:val="22"/>
        </w:rPr>
        <w:t xml:space="preserve"> </w:t>
      </w:r>
      <w:r>
        <w:rPr>
          <w:sz w:val="22"/>
        </w:rPr>
        <w:t>nacional,</w:t>
      </w:r>
      <w:r>
        <w:rPr>
          <w:spacing w:val="-13"/>
          <w:sz w:val="22"/>
        </w:rPr>
        <w:t xml:space="preserve"> </w:t>
      </w:r>
      <w:r>
        <w:rPr>
          <w:sz w:val="22"/>
        </w:rPr>
        <w:t>deverão</w:t>
      </w:r>
      <w:r>
        <w:rPr>
          <w:spacing w:val="-12"/>
          <w:sz w:val="22"/>
        </w:rPr>
        <w:t xml:space="preserve"> </w:t>
      </w:r>
      <w:r>
        <w:rPr>
          <w:sz w:val="22"/>
        </w:rPr>
        <w:t>ser</w:t>
      </w:r>
      <w:r>
        <w:rPr>
          <w:spacing w:val="-12"/>
          <w:sz w:val="22"/>
        </w:rPr>
        <w:t xml:space="preserve"> </w:t>
      </w:r>
      <w:r>
        <w:rPr>
          <w:sz w:val="22"/>
        </w:rPr>
        <w:t>apresentados</w:t>
      </w:r>
      <w:r>
        <w:rPr>
          <w:spacing w:val="-13"/>
          <w:sz w:val="22"/>
        </w:rPr>
        <w:t xml:space="preserve"> </w:t>
      </w:r>
      <w:r>
        <w:rPr>
          <w:sz w:val="22"/>
        </w:rPr>
        <w:t>com</w:t>
      </w:r>
      <w:r>
        <w:rPr>
          <w:spacing w:val="-13"/>
          <w:sz w:val="22"/>
        </w:rPr>
        <w:t xml:space="preserve"> </w:t>
      </w:r>
      <w:r>
        <w:rPr>
          <w:sz w:val="22"/>
        </w:rPr>
        <w:t>tradução</w:t>
      </w:r>
      <w:r>
        <w:rPr>
          <w:spacing w:val="-12"/>
          <w:sz w:val="22"/>
        </w:rPr>
        <w:t xml:space="preserve"> </w:t>
      </w:r>
      <w:r>
        <w:rPr>
          <w:sz w:val="22"/>
        </w:rPr>
        <w:t>para</w:t>
      </w:r>
      <w:r>
        <w:rPr>
          <w:spacing w:val="-15"/>
          <w:sz w:val="22"/>
        </w:rPr>
        <w:t xml:space="preserve"> </w:t>
      </w:r>
      <w:r>
        <w:rPr>
          <w:sz w:val="22"/>
        </w:rPr>
        <w:t>o</w:t>
      </w:r>
      <w:r>
        <w:rPr>
          <w:spacing w:val="-13"/>
          <w:sz w:val="22"/>
        </w:rPr>
        <w:t xml:space="preserve"> </w:t>
      </w:r>
      <w:r>
        <w:rPr>
          <w:sz w:val="22"/>
        </w:rPr>
        <w:t>português.</w:t>
      </w:r>
    </w:p>
    <w:p w14:paraId="446DF987">
      <w:pPr>
        <w:pStyle w:val="8"/>
        <w:numPr>
          <w:ilvl w:val="2"/>
          <w:numId w:val="28"/>
        </w:numPr>
        <w:tabs>
          <w:tab w:val="left" w:pos="985"/>
        </w:tabs>
        <w:spacing w:before="121" w:after="0" w:line="240" w:lineRule="auto"/>
        <w:ind w:left="282" w:right="428" w:firstLine="0"/>
        <w:jc w:val="left"/>
        <w:rPr>
          <w:sz w:val="22"/>
        </w:rPr>
      </w:pPr>
      <w:r>
        <w:rPr>
          <w:sz w:val="22"/>
        </w:rPr>
        <w:t>Os</w:t>
      </w:r>
      <w:r>
        <w:rPr>
          <w:spacing w:val="36"/>
          <w:sz w:val="22"/>
        </w:rPr>
        <w:t xml:space="preserve"> </w:t>
      </w:r>
      <w:r>
        <w:rPr>
          <w:sz w:val="22"/>
        </w:rPr>
        <w:t>documentos</w:t>
      </w:r>
      <w:r>
        <w:rPr>
          <w:spacing w:val="33"/>
          <w:sz w:val="22"/>
        </w:rPr>
        <w:t xml:space="preserve"> </w:t>
      </w:r>
      <w:r>
        <w:rPr>
          <w:sz w:val="22"/>
        </w:rPr>
        <w:t>apresentados</w:t>
      </w:r>
      <w:r>
        <w:rPr>
          <w:spacing w:val="36"/>
          <w:sz w:val="22"/>
        </w:rPr>
        <w:t xml:space="preserve"> </w:t>
      </w:r>
      <w:r>
        <w:rPr>
          <w:sz w:val="22"/>
        </w:rPr>
        <w:t>por</w:t>
      </w:r>
      <w:r>
        <w:rPr>
          <w:spacing w:val="35"/>
          <w:sz w:val="22"/>
        </w:rPr>
        <w:t xml:space="preserve"> </w:t>
      </w:r>
      <w:r>
        <w:rPr>
          <w:sz w:val="22"/>
        </w:rPr>
        <w:t>distribuidoras</w:t>
      </w:r>
      <w:r>
        <w:rPr>
          <w:spacing w:val="36"/>
          <w:sz w:val="22"/>
        </w:rPr>
        <w:t xml:space="preserve"> </w:t>
      </w:r>
      <w:r>
        <w:rPr>
          <w:sz w:val="22"/>
        </w:rPr>
        <w:t>devem</w:t>
      </w:r>
      <w:r>
        <w:rPr>
          <w:spacing w:val="35"/>
          <w:sz w:val="22"/>
        </w:rPr>
        <w:t xml:space="preserve"> </w:t>
      </w:r>
      <w:r>
        <w:rPr>
          <w:sz w:val="22"/>
        </w:rPr>
        <w:t>se</w:t>
      </w:r>
      <w:r>
        <w:rPr>
          <w:spacing w:val="34"/>
          <w:sz w:val="22"/>
        </w:rPr>
        <w:t xml:space="preserve"> </w:t>
      </w:r>
      <w:r>
        <w:rPr>
          <w:sz w:val="22"/>
        </w:rPr>
        <w:t>referir</w:t>
      </w:r>
      <w:r>
        <w:rPr>
          <w:spacing w:val="33"/>
          <w:sz w:val="22"/>
        </w:rPr>
        <w:t xml:space="preserve"> </w:t>
      </w:r>
      <w:r>
        <w:rPr>
          <w:sz w:val="22"/>
        </w:rPr>
        <w:t>a</w:t>
      </w:r>
      <w:r>
        <w:rPr>
          <w:spacing w:val="33"/>
          <w:sz w:val="22"/>
        </w:rPr>
        <w:t xml:space="preserve"> </w:t>
      </w:r>
      <w:r>
        <w:rPr>
          <w:sz w:val="22"/>
        </w:rPr>
        <w:t>cada</w:t>
      </w:r>
      <w:r>
        <w:rPr>
          <w:spacing w:val="33"/>
          <w:sz w:val="22"/>
        </w:rPr>
        <w:t xml:space="preserve"> </w:t>
      </w:r>
      <w:r>
        <w:rPr>
          <w:sz w:val="22"/>
        </w:rPr>
        <w:t>marca/laboratório</w:t>
      </w:r>
      <w:r>
        <w:rPr>
          <w:spacing w:val="34"/>
          <w:sz w:val="22"/>
        </w:rPr>
        <w:t xml:space="preserve"> </w:t>
      </w:r>
      <w:r>
        <w:rPr>
          <w:sz w:val="22"/>
        </w:rPr>
        <w:t>dos produtos cotados.</w:t>
      </w:r>
    </w:p>
    <w:p w14:paraId="00B643F5">
      <w:pPr>
        <w:pStyle w:val="8"/>
        <w:numPr>
          <w:ilvl w:val="2"/>
          <w:numId w:val="28"/>
        </w:numPr>
        <w:tabs>
          <w:tab w:val="left" w:pos="985"/>
        </w:tabs>
        <w:spacing w:before="122" w:after="0" w:line="237" w:lineRule="auto"/>
        <w:ind w:left="282" w:right="423" w:firstLine="0"/>
        <w:jc w:val="left"/>
        <w:rPr>
          <w:sz w:val="22"/>
        </w:rPr>
      </w:pPr>
      <w:r>
        <w:rPr>
          <w:sz w:val="22"/>
        </w:rPr>
        <w:t>Os</w:t>
      </w:r>
      <w:r>
        <w:rPr>
          <w:spacing w:val="75"/>
          <w:sz w:val="22"/>
        </w:rPr>
        <w:t xml:space="preserve"> </w:t>
      </w:r>
      <w:r>
        <w:rPr>
          <w:sz w:val="22"/>
        </w:rPr>
        <w:t>documentos</w:t>
      </w:r>
      <w:r>
        <w:rPr>
          <w:spacing w:val="75"/>
          <w:sz w:val="22"/>
        </w:rPr>
        <w:t xml:space="preserve"> </w:t>
      </w:r>
      <w:r>
        <w:rPr>
          <w:sz w:val="22"/>
        </w:rPr>
        <w:t>poderão</w:t>
      </w:r>
      <w:r>
        <w:rPr>
          <w:spacing w:val="74"/>
          <w:sz w:val="22"/>
        </w:rPr>
        <w:t xml:space="preserve"> </w:t>
      </w:r>
      <w:r>
        <w:rPr>
          <w:sz w:val="22"/>
        </w:rPr>
        <w:t>ser</w:t>
      </w:r>
      <w:r>
        <w:rPr>
          <w:spacing w:val="76"/>
          <w:sz w:val="22"/>
        </w:rPr>
        <w:t xml:space="preserve"> </w:t>
      </w:r>
      <w:r>
        <w:rPr>
          <w:sz w:val="22"/>
        </w:rPr>
        <w:t>apresentados</w:t>
      </w:r>
      <w:r>
        <w:rPr>
          <w:spacing w:val="75"/>
          <w:sz w:val="22"/>
        </w:rPr>
        <w:t xml:space="preserve"> </w:t>
      </w:r>
      <w:r>
        <w:rPr>
          <w:sz w:val="22"/>
        </w:rPr>
        <w:t>em</w:t>
      </w:r>
      <w:r>
        <w:rPr>
          <w:spacing w:val="74"/>
          <w:sz w:val="22"/>
        </w:rPr>
        <w:t xml:space="preserve"> </w:t>
      </w:r>
      <w:r>
        <w:rPr>
          <w:sz w:val="22"/>
        </w:rPr>
        <w:t>original,</w:t>
      </w:r>
      <w:r>
        <w:rPr>
          <w:spacing w:val="75"/>
          <w:sz w:val="22"/>
        </w:rPr>
        <w:t xml:space="preserve"> </w:t>
      </w:r>
      <w:r>
        <w:rPr>
          <w:sz w:val="22"/>
        </w:rPr>
        <w:t>cópia</w:t>
      </w:r>
      <w:r>
        <w:rPr>
          <w:spacing w:val="75"/>
          <w:sz w:val="22"/>
        </w:rPr>
        <w:t xml:space="preserve"> </w:t>
      </w:r>
      <w:r>
        <w:rPr>
          <w:sz w:val="22"/>
        </w:rPr>
        <w:t>autenticada</w:t>
      </w:r>
      <w:r>
        <w:rPr>
          <w:spacing w:val="72"/>
          <w:sz w:val="22"/>
        </w:rPr>
        <w:t xml:space="preserve"> </w:t>
      </w:r>
      <w:r>
        <w:rPr>
          <w:sz w:val="22"/>
        </w:rPr>
        <w:t>ou</w:t>
      </w:r>
      <w:r>
        <w:rPr>
          <w:spacing w:val="75"/>
          <w:sz w:val="22"/>
        </w:rPr>
        <w:t xml:space="preserve"> </w:t>
      </w:r>
      <w:r>
        <w:rPr>
          <w:sz w:val="22"/>
        </w:rPr>
        <w:t>cópia</w:t>
      </w:r>
      <w:r>
        <w:rPr>
          <w:spacing w:val="75"/>
          <w:sz w:val="22"/>
        </w:rPr>
        <w:t xml:space="preserve"> </w:t>
      </w:r>
      <w:r>
        <w:rPr>
          <w:sz w:val="22"/>
        </w:rPr>
        <w:t>simples acompanhada do original, para que possa ser autenticada.</w:t>
      </w:r>
    </w:p>
    <w:p w14:paraId="7AF4D146">
      <w:pPr>
        <w:pStyle w:val="8"/>
        <w:numPr>
          <w:ilvl w:val="2"/>
          <w:numId w:val="28"/>
        </w:numPr>
        <w:tabs>
          <w:tab w:val="left" w:pos="985"/>
        </w:tabs>
        <w:spacing w:before="122" w:after="0" w:line="240" w:lineRule="auto"/>
        <w:ind w:left="282" w:right="426" w:firstLine="0"/>
        <w:jc w:val="left"/>
        <w:rPr>
          <w:sz w:val="22"/>
        </w:rPr>
      </w:pPr>
      <w:r>
        <w:rPr>
          <w:sz w:val="22"/>
        </w:rPr>
        <w:t>O</w:t>
      </w:r>
      <w:r>
        <w:rPr>
          <w:spacing w:val="80"/>
          <w:sz w:val="22"/>
        </w:rPr>
        <w:t xml:space="preserve"> </w:t>
      </w:r>
      <w:r>
        <w:rPr>
          <w:sz w:val="22"/>
        </w:rPr>
        <w:t>(s)</w:t>
      </w:r>
      <w:r>
        <w:rPr>
          <w:spacing w:val="80"/>
          <w:sz w:val="22"/>
        </w:rPr>
        <w:t xml:space="preserve"> </w:t>
      </w:r>
      <w:r>
        <w:rPr>
          <w:sz w:val="22"/>
        </w:rPr>
        <w:t>documento</w:t>
      </w:r>
      <w:r>
        <w:rPr>
          <w:spacing w:val="80"/>
          <w:sz w:val="22"/>
        </w:rPr>
        <w:t xml:space="preserve"> </w:t>
      </w:r>
      <w:r>
        <w:rPr>
          <w:sz w:val="22"/>
        </w:rPr>
        <w:t>(s)</w:t>
      </w:r>
      <w:r>
        <w:rPr>
          <w:spacing w:val="80"/>
          <w:sz w:val="22"/>
        </w:rPr>
        <w:t xml:space="preserve"> </w:t>
      </w:r>
      <w:r>
        <w:rPr>
          <w:sz w:val="22"/>
        </w:rPr>
        <w:t>apresentado</w:t>
      </w:r>
      <w:r>
        <w:rPr>
          <w:spacing w:val="80"/>
          <w:sz w:val="22"/>
        </w:rPr>
        <w:t xml:space="preserve"> </w:t>
      </w:r>
      <w:r>
        <w:rPr>
          <w:sz w:val="22"/>
        </w:rPr>
        <w:t>(s)</w:t>
      </w:r>
      <w:r>
        <w:rPr>
          <w:spacing w:val="80"/>
          <w:sz w:val="22"/>
        </w:rPr>
        <w:t xml:space="preserve"> </w:t>
      </w:r>
      <w:r>
        <w:rPr>
          <w:sz w:val="22"/>
        </w:rPr>
        <w:t>por</w:t>
      </w:r>
      <w:r>
        <w:rPr>
          <w:spacing w:val="80"/>
          <w:sz w:val="22"/>
        </w:rPr>
        <w:t xml:space="preserve"> </w:t>
      </w:r>
      <w:r>
        <w:rPr>
          <w:sz w:val="22"/>
        </w:rPr>
        <w:t>meio</w:t>
      </w:r>
      <w:r>
        <w:rPr>
          <w:spacing w:val="80"/>
          <w:sz w:val="22"/>
        </w:rPr>
        <w:t xml:space="preserve"> </w:t>
      </w:r>
      <w:r>
        <w:rPr>
          <w:sz w:val="22"/>
        </w:rPr>
        <w:t>de</w:t>
      </w:r>
      <w:r>
        <w:rPr>
          <w:spacing w:val="80"/>
          <w:sz w:val="22"/>
        </w:rPr>
        <w:t xml:space="preserve"> </w:t>
      </w:r>
      <w:r>
        <w:rPr>
          <w:sz w:val="22"/>
        </w:rPr>
        <w:t>publicação</w:t>
      </w:r>
      <w:r>
        <w:rPr>
          <w:spacing w:val="80"/>
          <w:sz w:val="22"/>
        </w:rPr>
        <w:t xml:space="preserve"> </w:t>
      </w:r>
      <w:r>
        <w:rPr>
          <w:sz w:val="22"/>
        </w:rPr>
        <w:t>no</w:t>
      </w:r>
      <w:r>
        <w:rPr>
          <w:spacing w:val="80"/>
          <w:sz w:val="22"/>
        </w:rPr>
        <w:t xml:space="preserve"> </w:t>
      </w:r>
      <w:r>
        <w:rPr>
          <w:sz w:val="22"/>
        </w:rPr>
        <w:t>Diário</w:t>
      </w:r>
      <w:r>
        <w:rPr>
          <w:spacing w:val="80"/>
          <w:sz w:val="22"/>
        </w:rPr>
        <w:t xml:space="preserve"> </w:t>
      </w:r>
      <w:r>
        <w:rPr>
          <w:sz w:val="22"/>
        </w:rPr>
        <w:t>Oficial</w:t>
      </w:r>
      <w:r>
        <w:rPr>
          <w:spacing w:val="80"/>
          <w:sz w:val="22"/>
        </w:rPr>
        <w:t xml:space="preserve"> </w:t>
      </w:r>
      <w:r>
        <w:rPr>
          <w:sz w:val="22"/>
        </w:rPr>
        <w:t>deve</w:t>
      </w:r>
      <w:r>
        <w:rPr>
          <w:spacing w:val="80"/>
          <w:sz w:val="22"/>
        </w:rPr>
        <w:t xml:space="preserve"> </w:t>
      </w:r>
      <w:r>
        <w:rPr>
          <w:sz w:val="22"/>
        </w:rPr>
        <w:t>(m), preferencialmente, destacar, com marca-texto, o (s) produto (s) cotado (s).</w:t>
      </w:r>
    </w:p>
    <w:p w14:paraId="35DB82CC">
      <w:pPr>
        <w:pStyle w:val="8"/>
        <w:numPr>
          <w:ilvl w:val="2"/>
          <w:numId w:val="28"/>
        </w:numPr>
        <w:tabs>
          <w:tab w:val="left" w:pos="985"/>
        </w:tabs>
        <w:spacing w:before="120" w:after="0" w:line="240" w:lineRule="auto"/>
        <w:ind w:left="282" w:right="428" w:firstLine="0"/>
        <w:jc w:val="left"/>
        <w:rPr>
          <w:sz w:val="22"/>
        </w:rPr>
      </w:pPr>
      <w:r>
        <w:rPr>
          <w:sz w:val="22"/>
        </w:rPr>
        <w:t>Os registros ou publicações no DOU devem ser identificados com o número do item/lote a que se referem, a fim de facilitar o julgamento das Propostas de Preços.</w:t>
      </w:r>
    </w:p>
    <w:p w14:paraId="3322464D">
      <w:pPr>
        <w:pStyle w:val="3"/>
        <w:numPr>
          <w:ilvl w:val="0"/>
          <w:numId w:val="29"/>
        </w:numPr>
        <w:tabs>
          <w:tab w:val="left" w:pos="991"/>
        </w:tabs>
        <w:spacing w:before="121" w:after="0" w:line="240" w:lineRule="auto"/>
        <w:ind w:left="991" w:right="0" w:hanging="709"/>
        <w:jc w:val="left"/>
        <w:rPr>
          <w:u w:val="none"/>
        </w:rPr>
      </w:pPr>
      <w:r>
        <w:rPr>
          <w:u w:val="single"/>
        </w:rPr>
        <w:t>Quanto</w:t>
      </w:r>
      <w:r>
        <w:rPr>
          <w:spacing w:val="-5"/>
          <w:u w:val="single"/>
        </w:rPr>
        <w:t xml:space="preserve"> </w:t>
      </w:r>
      <w:r>
        <w:rPr>
          <w:u w:val="single"/>
        </w:rPr>
        <w:t>ao</w:t>
      </w:r>
      <w:r>
        <w:rPr>
          <w:spacing w:val="-6"/>
          <w:u w:val="single"/>
        </w:rPr>
        <w:t xml:space="preserve"> </w:t>
      </w:r>
      <w:r>
        <w:rPr>
          <w:u w:val="single"/>
        </w:rPr>
        <w:t>conteúdo,</w:t>
      </w:r>
      <w:r>
        <w:rPr>
          <w:spacing w:val="-2"/>
          <w:u w:val="single"/>
        </w:rPr>
        <w:t xml:space="preserve"> </w:t>
      </w:r>
      <w:r>
        <w:rPr>
          <w:u w:val="single"/>
        </w:rPr>
        <w:t>deverão</w:t>
      </w:r>
      <w:r>
        <w:rPr>
          <w:spacing w:val="-5"/>
          <w:u w:val="single"/>
        </w:rPr>
        <w:t xml:space="preserve"> </w:t>
      </w:r>
      <w:r>
        <w:rPr>
          <w:u w:val="single"/>
        </w:rPr>
        <w:t>ser</w:t>
      </w:r>
      <w:r>
        <w:rPr>
          <w:spacing w:val="-3"/>
          <w:u w:val="single"/>
        </w:rPr>
        <w:t xml:space="preserve"> </w:t>
      </w:r>
      <w:r>
        <w:rPr>
          <w:spacing w:val="-2"/>
          <w:u w:val="single"/>
        </w:rPr>
        <w:t>apresentados:</w:t>
      </w:r>
    </w:p>
    <w:p w14:paraId="75A9AAC8">
      <w:pPr>
        <w:pStyle w:val="8"/>
        <w:numPr>
          <w:ilvl w:val="1"/>
          <w:numId w:val="29"/>
        </w:numPr>
        <w:tabs>
          <w:tab w:val="left" w:pos="991"/>
        </w:tabs>
        <w:spacing w:before="120" w:after="0" w:line="240" w:lineRule="auto"/>
        <w:ind w:left="282" w:right="428" w:firstLine="0"/>
        <w:jc w:val="left"/>
        <w:rPr>
          <w:sz w:val="22"/>
        </w:rPr>
      </w:pPr>
      <w:r>
        <w:rPr>
          <w:sz w:val="22"/>
        </w:rPr>
        <w:t>Certificado</w:t>
      </w:r>
      <w:r>
        <w:rPr>
          <w:spacing w:val="27"/>
          <w:sz w:val="22"/>
        </w:rPr>
        <w:t xml:space="preserve"> </w:t>
      </w:r>
      <w:r>
        <w:rPr>
          <w:sz w:val="22"/>
        </w:rPr>
        <w:t>de</w:t>
      </w:r>
      <w:r>
        <w:rPr>
          <w:spacing w:val="27"/>
          <w:sz w:val="22"/>
        </w:rPr>
        <w:t xml:space="preserve"> </w:t>
      </w:r>
      <w:r>
        <w:rPr>
          <w:sz w:val="22"/>
        </w:rPr>
        <w:t>registro</w:t>
      </w:r>
      <w:r>
        <w:rPr>
          <w:spacing w:val="27"/>
          <w:sz w:val="22"/>
        </w:rPr>
        <w:t xml:space="preserve"> </w:t>
      </w:r>
      <w:r>
        <w:rPr>
          <w:sz w:val="22"/>
        </w:rPr>
        <w:t>de</w:t>
      </w:r>
      <w:r>
        <w:rPr>
          <w:spacing w:val="24"/>
          <w:sz w:val="22"/>
        </w:rPr>
        <w:t xml:space="preserve"> </w:t>
      </w:r>
      <w:r>
        <w:rPr>
          <w:sz w:val="22"/>
        </w:rPr>
        <w:t>cada</w:t>
      </w:r>
      <w:r>
        <w:rPr>
          <w:spacing w:val="26"/>
          <w:sz w:val="22"/>
        </w:rPr>
        <w:t xml:space="preserve"> </w:t>
      </w:r>
      <w:r>
        <w:rPr>
          <w:sz w:val="22"/>
        </w:rPr>
        <w:t>produto</w:t>
      </w:r>
      <w:r>
        <w:rPr>
          <w:spacing w:val="28"/>
          <w:sz w:val="22"/>
        </w:rPr>
        <w:t xml:space="preserve"> </w:t>
      </w:r>
      <w:r>
        <w:rPr>
          <w:sz w:val="22"/>
        </w:rPr>
        <w:t>no</w:t>
      </w:r>
      <w:r>
        <w:rPr>
          <w:spacing w:val="25"/>
          <w:sz w:val="22"/>
        </w:rPr>
        <w:t xml:space="preserve"> </w:t>
      </w:r>
      <w:r>
        <w:rPr>
          <w:sz w:val="22"/>
        </w:rPr>
        <w:t>Ministério</w:t>
      </w:r>
      <w:r>
        <w:rPr>
          <w:spacing w:val="26"/>
          <w:sz w:val="22"/>
        </w:rPr>
        <w:t xml:space="preserve"> </w:t>
      </w:r>
      <w:r>
        <w:rPr>
          <w:sz w:val="22"/>
        </w:rPr>
        <w:t>da</w:t>
      </w:r>
      <w:r>
        <w:rPr>
          <w:spacing w:val="26"/>
          <w:sz w:val="22"/>
        </w:rPr>
        <w:t xml:space="preserve"> </w:t>
      </w:r>
      <w:r>
        <w:rPr>
          <w:sz w:val="22"/>
        </w:rPr>
        <w:t>Saúde,</w:t>
      </w:r>
      <w:r>
        <w:rPr>
          <w:spacing w:val="27"/>
          <w:sz w:val="22"/>
        </w:rPr>
        <w:t xml:space="preserve"> </w:t>
      </w:r>
      <w:r>
        <w:rPr>
          <w:sz w:val="22"/>
        </w:rPr>
        <w:t>fornecido</w:t>
      </w:r>
      <w:r>
        <w:rPr>
          <w:spacing w:val="27"/>
          <w:sz w:val="22"/>
        </w:rPr>
        <w:t xml:space="preserve"> </w:t>
      </w:r>
      <w:r>
        <w:rPr>
          <w:sz w:val="22"/>
        </w:rPr>
        <w:t>através</w:t>
      </w:r>
      <w:r>
        <w:rPr>
          <w:spacing w:val="27"/>
          <w:sz w:val="22"/>
        </w:rPr>
        <w:t xml:space="preserve"> </w:t>
      </w:r>
      <w:r>
        <w:rPr>
          <w:sz w:val="22"/>
        </w:rPr>
        <w:t>do</w:t>
      </w:r>
      <w:r>
        <w:rPr>
          <w:spacing w:val="27"/>
          <w:sz w:val="22"/>
        </w:rPr>
        <w:t xml:space="preserve"> </w:t>
      </w:r>
      <w:r>
        <w:rPr>
          <w:sz w:val="22"/>
        </w:rPr>
        <w:t>seu</w:t>
      </w:r>
      <w:r>
        <w:rPr>
          <w:spacing w:val="26"/>
          <w:sz w:val="22"/>
        </w:rPr>
        <w:t xml:space="preserve"> </w:t>
      </w:r>
      <w:r>
        <w:rPr>
          <w:sz w:val="22"/>
        </w:rPr>
        <w:t>órgão competente, conforme o art. 7 do Decreto Federal nº 8077, ou publicação no D.O.U.</w:t>
      </w:r>
    </w:p>
    <w:p w14:paraId="099A02DA">
      <w:pPr>
        <w:pStyle w:val="8"/>
        <w:numPr>
          <w:ilvl w:val="2"/>
          <w:numId w:val="29"/>
        </w:numPr>
        <w:tabs>
          <w:tab w:val="left" w:pos="985"/>
        </w:tabs>
        <w:spacing w:before="121" w:after="0" w:line="240" w:lineRule="auto"/>
        <w:ind w:left="282" w:right="427" w:firstLine="0"/>
        <w:jc w:val="both"/>
        <w:rPr>
          <w:sz w:val="22"/>
        </w:rPr>
      </w:pPr>
      <w:r>
        <w:rPr>
          <w:sz w:val="22"/>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77210D38">
      <w:pPr>
        <w:pStyle w:val="8"/>
        <w:numPr>
          <w:ilvl w:val="1"/>
          <w:numId w:val="29"/>
        </w:numPr>
        <w:tabs>
          <w:tab w:val="left" w:pos="986"/>
        </w:tabs>
        <w:spacing w:before="118" w:after="0" w:line="240" w:lineRule="auto"/>
        <w:ind w:left="282" w:right="423" w:firstLine="0"/>
        <w:jc w:val="both"/>
        <w:rPr>
          <w:sz w:val="22"/>
        </w:rPr>
      </w:pPr>
      <w:r>
        <w:rPr>
          <w:sz w:val="22"/>
        </w:rPr>
        <w:t>Tratando-se</w:t>
      </w:r>
      <w:r>
        <w:rPr>
          <w:spacing w:val="-5"/>
          <w:sz w:val="22"/>
        </w:rPr>
        <w:t xml:space="preserve"> </w:t>
      </w:r>
      <w:r>
        <w:rPr>
          <w:sz w:val="22"/>
        </w:rPr>
        <w:t>de</w:t>
      </w:r>
      <w:r>
        <w:rPr>
          <w:spacing w:val="-7"/>
          <w:sz w:val="22"/>
        </w:rPr>
        <w:t xml:space="preserve"> </w:t>
      </w:r>
      <w:r>
        <w:rPr>
          <w:sz w:val="22"/>
        </w:rPr>
        <w:t>produtos</w:t>
      </w:r>
      <w:r>
        <w:rPr>
          <w:spacing w:val="-5"/>
          <w:sz w:val="22"/>
        </w:rPr>
        <w:t xml:space="preserve"> </w:t>
      </w:r>
      <w:r>
        <w:rPr>
          <w:sz w:val="22"/>
        </w:rPr>
        <w:t>dispensados</w:t>
      </w:r>
      <w:r>
        <w:rPr>
          <w:spacing w:val="-5"/>
          <w:sz w:val="22"/>
        </w:rPr>
        <w:t xml:space="preserve"> </w:t>
      </w:r>
      <w:r>
        <w:rPr>
          <w:sz w:val="22"/>
        </w:rPr>
        <w:t>de</w:t>
      </w:r>
      <w:r>
        <w:rPr>
          <w:spacing w:val="-5"/>
          <w:sz w:val="22"/>
        </w:rPr>
        <w:t xml:space="preserve"> </w:t>
      </w:r>
      <w:r>
        <w:rPr>
          <w:sz w:val="22"/>
        </w:rPr>
        <w:t>registro,</w:t>
      </w:r>
      <w:r>
        <w:rPr>
          <w:spacing w:val="-7"/>
          <w:sz w:val="22"/>
        </w:rPr>
        <w:t xml:space="preserve"> </w:t>
      </w:r>
      <w:r>
        <w:rPr>
          <w:sz w:val="22"/>
        </w:rPr>
        <w:t>que</w:t>
      </w:r>
      <w:r>
        <w:rPr>
          <w:spacing w:val="-7"/>
          <w:sz w:val="22"/>
        </w:rPr>
        <w:t xml:space="preserve"> </w:t>
      </w:r>
      <w:r>
        <w:rPr>
          <w:sz w:val="22"/>
        </w:rPr>
        <w:t>figurem</w:t>
      </w:r>
      <w:r>
        <w:rPr>
          <w:spacing w:val="-6"/>
          <w:sz w:val="22"/>
        </w:rPr>
        <w:t xml:space="preserve"> </w:t>
      </w:r>
      <w:r>
        <w:rPr>
          <w:sz w:val="22"/>
        </w:rPr>
        <w:t>em</w:t>
      </w:r>
      <w:r>
        <w:rPr>
          <w:spacing w:val="-6"/>
          <w:sz w:val="22"/>
        </w:rPr>
        <w:t xml:space="preserve"> </w:t>
      </w:r>
      <w:r>
        <w:rPr>
          <w:sz w:val="22"/>
        </w:rPr>
        <w:t>relações</w:t>
      </w:r>
      <w:r>
        <w:rPr>
          <w:spacing w:val="-5"/>
          <w:sz w:val="22"/>
        </w:rPr>
        <w:t xml:space="preserve"> </w:t>
      </w:r>
      <w:r>
        <w:rPr>
          <w:sz w:val="22"/>
        </w:rPr>
        <w:t>elaboradas</w:t>
      </w:r>
      <w:r>
        <w:rPr>
          <w:spacing w:val="-5"/>
          <w:sz w:val="22"/>
        </w:rPr>
        <w:t xml:space="preserve"> </w:t>
      </w:r>
      <w:r>
        <w:rPr>
          <w:sz w:val="22"/>
        </w:rPr>
        <w:t>pela</w:t>
      </w:r>
      <w:r>
        <w:rPr>
          <w:spacing w:val="-5"/>
          <w:sz w:val="22"/>
        </w:rPr>
        <w:t xml:space="preserve"> </w:t>
      </w:r>
      <w:r>
        <w:rPr>
          <w:sz w:val="22"/>
        </w:rPr>
        <w:t>ANVISA, conforme previsto na Lei nº 6.360/76 e</w:t>
      </w:r>
      <w:r>
        <w:rPr>
          <w:spacing w:val="-2"/>
          <w:sz w:val="22"/>
        </w:rPr>
        <w:t xml:space="preserve"> </w:t>
      </w:r>
      <w:r>
        <w:rPr>
          <w:sz w:val="22"/>
        </w:rPr>
        <w:t>Decreto nº</w:t>
      </w:r>
      <w:r>
        <w:rPr>
          <w:spacing w:val="-2"/>
          <w:sz w:val="22"/>
        </w:rPr>
        <w:t xml:space="preserve"> </w:t>
      </w:r>
      <w:r>
        <w:rPr>
          <w:sz w:val="22"/>
        </w:rPr>
        <w:t>8077/13, deverão ser apresentados</w:t>
      </w:r>
      <w:r>
        <w:rPr>
          <w:spacing w:val="-2"/>
          <w:sz w:val="22"/>
        </w:rPr>
        <w:t xml:space="preserve"> </w:t>
      </w:r>
      <w:r>
        <w:rPr>
          <w:sz w:val="22"/>
        </w:rPr>
        <w:t>o cadastramento</w:t>
      </w:r>
      <w:r>
        <w:rPr>
          <w:spacing w:val="-1"/>
          <w:sz w:val="22"/>
        </w:rPr>
        <w:t xml:space="preserve"> </w:t>
      </w:r>
      <w:r>
        <w:rPr>
          <w:sz w:val="22"/>
        </w:rPr>
        <w:t>ou a comprovação de dispensa.</w:t>
      </w:r>
    </w:p>
    <w:p w14:paraId="5E8B3561">
      <w:pPr>
        <w:pStyle w:val="8"/>
        <w:numPr>
          <w:ilvl w:val="1"/>
          <w:numId w:val="29"/>
        </w:numPr>
        <w:tabs>
          <w:tab w:val="left" w:pos="986"/>
        </w:tabs>
        <w:spacing w:before="121" w:after="0" w:line="240" w:lineRule="auto"/>
        <w:ind w:left="282" w:right="421" w:firstLine="0"/>
        <w:jc w:val="both"/>
        <w:rPr>
          <w:sz w:val="22"/>
        </w:rPr>
      </w:pPr>
      <w:r>
        <w:rPr>
          <w:sz w:val="22"/>
        </w:rPr>
        <w:t>Quando</w:t>
      </w:r>
      <w:r>
        <w:rPr>
          <w:spacing w:val="-13"/>
          <w:sz w:val="22"/>
        </w:rPr>
        <w:t xml:space="preserve"> </w:t>
      </w:r>
      <w:r>
        <w:rPr>
          <w:sz w:val="22"/>
        </w:rPr>
        <w:t>se</w:t>
      </w:r>
      <w:r>
        <w:rPr>
          <w:spacing w:val="-12"/>
          <w:sz w:val="22"/>
        </w:rPr>
        <w:t xml:space="preserve"> </w:t>
      </w:r>
      <w:r>
        <w:rPr>
          <w:sz w:val="22"/>
        </w:rPr>
        <w:t>fizer</w:t>
      </w:r>
      <w:r>
        <w:rPr>
          <w:spacing w:val="-13"/>
          <w:sz w:val="22"/>
        </w:rPr>
        <w:t xml:space="preserve"> </w:t>
      </w:r>
      <w:r>
        <w:rPr>
          <w:sz w:val="22"/>
        </w:rPr>
        <w:t>necessário,</w:t>
      </w:r>
      <w:r>
        <w:rPr>
          <w:spacing w:val="-12"/>
          <w:sz w:val="22"/>
        </w:rPr>
        <w:t xml:space="preserve"> </w:t>
      </w:r>
      <w:r>
        <w:rPr>
          <w:sz w:val="22"/>
        </w:rPr>
        <w:t>nos</w:t>
      </w:r>
      <w:r>
        <w:rPr>
          <w:spacing w:val="-13"/>
          <w:sz w:val="22"/>
        </w:rPr>
        <w:t xml:space="preserve"> </w:t>
      </w:r>
      <w:r>
        <w:rPr>
          <w:sz w:val="22"/>
        </w:rPr>
        <w:t>termos</w:t>
      </w:r>
      <w:r>
        <w:rPr>
          <w:spacing w:val="-12"/>
          <w:sz w:val="22"/>
        </w:rPr>
        <w:t xml:space="preserve"> </w:t>
      </w:r>
      <w:r>
        <w:rPr>
          <w:sz w:val="22"/>
        </w:rPr>
        <w:t>da</w:t>
      </w:r>
      <w:r>
        <w:rPr>
          <w:spacing w:val="-13"/>
          <w:sz w:val="22"/>
        </w:rPr>
        <w:t xml:space="preserve"> </w:t>
      </w:r>
      <w:r>
        <w:rPr>
          <w:sz w:val="22"/>
        </w:rPr>
        <w:t>Portaria</w:t>
      </w:r>
      <w:r>
        <w:rPr>
          <w:spacing w:val="-12"/>
          <w:sz w:val="22"/>
        </w:rPr>
        <w:t xml:space="preserve"> </w:t>
      </w:r>
      <w:r>
        <w:rPr>
          <w:sz w:val="22"/>
        </w:rPr>
        <w:t>nº</w:t>
      </w:r>
      <w:r>
        <w:rPr>
          <w:spacing w:val="-12"/>
          <w:sz w:val="22"/>
        </w:rPr>
        <w:t xml:space="preserve"> </w:t>
      </w:r>
      <w:r>
        <w:rPr>
          <w:sz w:val="22"/>
        </w:rPr>
        <w:t>1818/97</w:t>
      </w:r>
      <w:r>
        <w:rPr>
          <w:spacing w:val="-13"/>
          <w:sz w:val="22"/>
        </w:rPr>
        <w:t xml:space="preserve"> </w:t>
      </w:r>
      <w:r>
        <w:rPr>
          <w:sz w:val="22"/>
        </w:rPr>
        <w:t>do</w:t>
      </w:r>
      <w:r>
        <w:rPr>
          <w:spacing w:val="-12"/>
          <w:sz w:val="22"/>
        </w:rPr>
        <w:t xml:space="preserve"> </w:t>
      </w:r>
      <w:r>
        <w:rPr>
          <w:sz w:val="22"/>
        </w:rPr>
        <w:t>Ministério</w:t>
      </w:r>
      <w:r>
        <w:rPr>
          <w:spacing w:val="-13"/>
          <w:sz w:val="22"/>
        </w:rPr>
        <w:t xml:space="preserve"> </w:t>
      </w:r>
      <w:r>
        <w:rPr>
          <w:sz w:val="22"/>
        </w:rPr>
        <w:t>da</w:t>
      </w:r>
      <w:r>
        <w:rPr>
          <w:spacing w:val="-12"/>
          <w:sz w:val="22"/>
        </w:rPr>
        <w:t xml:space="preserve"> </w:t>
      </w:r>
      <w:r>
        <w:rPr>
          <w:sz w:val="22"/>
        </w:rPr>
        <w:t>Saúde,</w:t>
      </w:r>
      <w:r>
        <w:rPr>
          <w:spacing w:val="-13"/>
          <w:sz w:val="22"/>
        </w:rPr>
        <w:t xml:space="preserve"> </w:t>
      </w:r>
      <w:r>
        <w:rPr>
          <w:sz w:val="22"/>
        </w:rPr>
        <w:t>serão</w:t>
      </w:r>
      <w:r>
        <w:rPr>
          <w:spacing w:val="-12"/>
          <w:sz w:val="22"/>
        </w:rPr>
        <w:t xml:space="preserve"> </w:t>
      </w:r>
      <w:r>
        <w:rPr>
          <w:sz w:val="22"/>
        </w:rPr>
        <w:t xml:space="preserve">exigidos os originais ou cópias autenticadas dos protocolos dos métodos de controle de qualidade e Registro da </w:t>
      </w:r>
      <w:r>
        <w:rPr>
          <w:spacing w:val="-2"/>
          <w:sz w:val="22"/>
        </w:rPr>
        <w:t>ANVISA.</w:t>
      </w:r>
    </w:p>
    <w:p w14:paraId="125748BB">
      <w:pPr>
        <w:pStyle w:val="8"/>
        <w:numPr>
          <w:ilvl w:val="1"/>
          <w:numId w:val="29"/>
        </w:numPr>
        <w:tabs>
          <w:tab w:val="left" w:pos="991"/>
        </w:tabs>
        <w:spacing w:before="121" w:after="0" w:line="240" w:lineRule="auto"/>
        <w:ind w:left="282" w:right="427" w:firstLine="0"/>
        <w:jc w:val="left"/>
        <w:rPr>
          <w:sz w:val="22"/>
        </w:rPr>
      </w:pPr>
      <w:r>
        <w:rPr>
          <w:sz w:val="22"/>
        </w:rPr>
        <w:t>No</w:t>
      </w:r>
      <w:r>
        <w:rPr>
          <w:spacing w:val="25"/>
          <w:sz w:val="22"/>
        </w:rPr>
        <w:t xml:space="preserve"> </w:t>
      </w:r>
      <w:r>
        <w:rPr>
          <w:sz w:val="22"/>
        </w:rPr>
        <w:t>caso</w:t>
      </w:r>
      <w:r>
        <w:rPr>
          <w:spacing w:val="22"/>
          <w:sz w:val="22"/>
        </w:rPr>
        <w:t xml:space="preserve"> </w:t>
      </w:r>
      <w:r>
        <w:rPr>
          <w:sz w:val="22"/>
        </w:rPr>
        <w:t>de</w:t>
      </w:r>
      <w:r>
        <w:rPr>
          <w:spacing w:val="22"/>
          <w:sz w:val="22"/>
        </w:rPr>
        <w:t xml:space="preserve"> </w:t>
      </w:r>
      <w:r>
        <w:rPr>
          <w:sz w:val="22"/>
        </w:rPr>
        <w:t>atividade</w:t>
      </w:r>
      <w:r>
        <w:rPr>
          <w:spacing w:val="22"/>
          <w:sz w:val="22"/>
        </w:rPr>
        <w:t xml:space="preserve"> </w:t>
      </w:r>
      <w:r>
        <w:rPr>
          <w:sz w:val="22"/>
        </w:rPr>
        <w:t>de</w:t>
      </w:r>
      <w:r>
        <w:rPr>
          <w:spacing w:val="24"/>
          <w:sz w:val="22"/>
        </w:rPr>
        <w:t xml:space="preserve"> </w:t>
      </w:r>
      <w:r>
        <w:rPr>
          <w:sz w:val="22"/>
        </w:rPr>
        <w:t>fabricação,</w:t>
      </w:r>
      <w:r>
        <w:rPr>
          <w:spacing w:val="22"/>
          <w:sz w:val="22"/>
        </w:rPr>
        <w:t xml:space="preserve"> </w:t>
      </w:r>
      <w:r>
        <w:rPr>
          <w:sz w:val="22"/>
        </w:rPr>
        <w:t>importação</w:t>
      </w:r>
      <w:r>
        <w:rPr>
          <w:spacing w:val="22"/>
          <w:sz w:val="22"/>
        </w:rPr>
        <w:t xml:space="preserve"> </w:t>
      </w:r>
      <w:r>
        <w:rPr>
          <w:sz w:val="22"/>
        </w:rPr>
        <w:t>ou distribuição</w:t>
      </w:r>
      <w:r>
        <w:rPr>
          <w:spacing w:val="22"/>
          <w:sz w:val="22"/>
        </w:rPr>
        <w:t xml:space="preserve"> </w:t>
      </w:r>
      <w:r>
        <w:rPr>
          <w:sz w:val="22"/>
        </w:rPr>
        <w:t>de</w:t>
      </w:r>
      <w:r>
        <w:rPr>
          <w:spacing w:val="22"/>
          <w:sz w:val="22"/>
        </w:rPr>
        <w:t xml:space="preserve"> </w:t>
      </w:r>
      <w:r>
        <w:rPr>
          <w:sz w:val="22"/>
        </w:rPr>
        <w:t>materiais</w:t>
      </w:r>
      <w:r>
        <w:rPr>
          <w:spacing w:val="22"/>
          <w:sz w:val="22"/>
        </w:rPr>
        <w:t xml:space="preserve"> </w:t>
      </w:r>
      <w:r>
        <w:rPr>
          <w:sz w:val="22"/>
        </w:rPr>
        <w:t>para</w:t>
      </w:r>
      <w:r>
        <w:rPr>
          <w:spacing w:val="23"/>
          <w:sz w:val="22"/>
        </w:rPr>
        <w:t xml:space="preserve"> </w:t>
      </w:r>
      <w:r>
        <w:rPr>
          <w:sz w:val="22"/>
        </w:rPr>
        <w:t>uso</w:t>
      </w:r>
      <w:r>
        <w:rPr>
          <w:spacing w:val="22"/>
          <w:sz w:val="22"/>
        </w:rPr>
        <w:t xml:space="preserve"> </w:t>
      </w:r>
      <w:r>
        <w:rPr>
          <w:sz w:val="22"/>
        </w:rPr>
        <w:t>em</w:t>
      </w:r>
      <w:r>
        <w:rPr>
          <w:spacing w:val="23"/>
          <w:sz w:val="22"/>
        </w:rPr>
        <w:t xml:space="preserve"> </w:t>
      </w:r>
      <w:r>
        <w:rPr>
          <w:sz w:val="22"/>
        </w:rPr>
        <w:t>saúde, deverá fornecer:</w:t>
      </w:r>
    </w:p>
    <w:p w14:paraId="79D360FA">
      <w:pPr>
        <w:pStyle w:val="8"/>
        <w:numPr>
          <w:ilvl w:val="1"/>
          <w:numId w:val="29"/>
        </w:numPr>
        <w:tabs>
          <w:tab w:val="left" w:pos="991"/>
        </w:tabs>
        <w:spacing w:before="123" w:after="0" w:line="237" w:lineRule="auto"/>
        <w:ind w:left="282" w:right="425" w:firstLine="0"/>
        <w:jc w:val="left"/>
        <w:rPr>
          <w:sz w:val="22"/>
        </w:rPr>
      </w:pPr>
      <w:r>
        <w:rPr>
          <w:sz w:val="22"/>
        </w:rPr>
        <w:t>Autorização</w:t>
      </w:r>
      <w:r>
        <w:rPr>
          <w:spacing w:val="74"/>
          <w:sz w:val="22"/>
        </w:rPr>
        <w:t xml:space="preserve"> </w:t>
      </w:r>
      <w:r>
        <w:rPr>
          <w:sz w:val="22"/>
        </w:rPr>
        <w:t>para</w:t>
      </w:r>
      <w:r>
        <w:rPr>
          <w:spacing w:val="70"/>
          <w:sz w:val="22"/>
        </w:rPr>
        <w:t xml:space="preserve"> </w:t>
      </w:r>
      <w:r>
        <w:rPr>
          <w:sz w:val="22"/>
        </w:rPr>
        <w:t>funcionamento</w:t>
      </w:r>
      <w:r>
        <w:rPr>
          <w:spacing w:val="72"/>
          <w:sz w:val="22"/>
        </w:rPr>
        <w:t xml:space="preserve"> </w:t>
      </w:r>
      <w:r>
        <w:rPr>
          <w:sz w:val="22"/>
        </w:rPr>
        <w:t>expedido</w:t>
      </w:r>
      <w:r>
        <w:rPr>
          <w:spacing w:val="74"/>
          <w:sz w:val="22"/>
        </w:rPr>
        <w:t xml:space="preserve"> </w:t>
      </w:r>
      <w:r>
        <w:rPr>
          <w:sz w:val="22"/>
        </w:rPr>
        <w:t>pela</w:t>
      </w:r>
      <w:r>
        <w:rPr>
          <w:spacing w:val="73"/>
          <w:sz w:val="22"/>
        </w:rPr>
        <w:t xml:space="preserve"> </w:t>
      </w:r>
      <w:r>
        <w:rPr>
          <w:sz w:val="22"/>
        </w:rPr>
        <w:t>Agencia</w:t>
      </w:r>
      <w:r>
        <w:rPr>
          <w:spacing w:val="73"/>
          <w:sz w:val="22"/>
        </w:rPr>
        <w:t xml:space="preserve"> </w:t>
      </w:r>
      <w:r>
        <w:rPr>
          <w:sz w:val="22"/>
        </w:rPr>
        <w:t>Nacional</w:t>
      </w:r>
      <w:r>
        <w:rPr>
          <w:spacing w:val="73"/>
          <w:sz w:val="22"/>
        </w:rPr>
        <w:t xml:space="preserve"> </w:t>
      </w:r>
      <w:r>
        <w:rPr>
          <w:sz w:val="22"/>
        </w:rPr>
        <w:t>da</w:t>
      </w:r>
      <w:r>
        <w:rPr>
          <w:spacing w:val="70"/>
          <w:sz w:val="22"/>
        </w:rPr>
        <w:t xml:space="preserve"> </w:t>
      </w:r>
      <w:r>
        <w:rPr>
          <w:sz w:val="22"/>
        </w:rPr>
        <w:t>Vigilância</w:t>
      </w:r>
      <w:r>
        <w:rPr>
          <w:spacing w:val="73"/>
          <w:sz w:val="22"/>
        </w:rPr>
        <w:t xml:space="preserve"> </w:t>
      </w:r>
      <w:r>
        <w:rPr>
          <w:sz w:val="22"/>
        </w:rPr>
        <w:t>Sanitária,</w:t>
      </w:r>
      <w:r>
        <w:rPr>
          <w:spacing w:val="71"/>
          <w:sz w:val="22"/>
        </w:rPr>
        <w:t xml:space="preserve"> </w:t>
      </w:r>
      <w:r>
        <w:rPr>
          <w:sz w:val="22"/>
        </w:rPr>
        <w:t>do Ministério da Saúde (ANVISA), do fabricante ou importador, se for o caso.</w:t>
      </w:r>
    </w:p>
    <w:p w14:paraId="1CA2B4F2">
      <w:pPr>
        <w:pStyle w:val="8"/>
        <w:numPr>
          <w:ilvl w:val="1"/>
          <w:numId w:val="29"/>
        </w:numPr>
        <w:tabs>
          <w:tab w:val="left" w:pos="991"/>
        </w:tabs>
        <w:spacing w:before="121" w:after="0" w:line="240" w:lineRule="auto"/>
        <w:ind w:left="282" w:right="426" w:firstLine="0"/>
        <w:jc w:val="left"/>
        <w:rPr>
          <w:sz w:val="22"/>
        </w:rPr>
      </w:pPr>
      <w:r>
        <w:rPr>
          <w:sz w:val="22"/>
        </w:rPr>
        <w:t>Alvará</w:t>
      </w:r>
      <w:r>
        <w:rPr>
          <w:spacing w:val="-2"/>
          <w:sz w:val="22"/>
        </w:rPr>
        <w:t xml:space="preserve"> </w:t>
      </w:r>
      <w:r>
        <w:rPr>
          <w:sz w:val="22"/>
        </w:rPr>
        <w:t>ou licença para funcionamento, expedido pelo</w:t>
      </w:r>
      <w:r>
        <w:rPr>
          <w:spacing w:val="-4"/>
          <w:sz w:val="22"/>
        </w:rPr>
        <w:t xml:space="preserve"> </w:t>
      </w:r>
      <w:r>
        <w:rPr>
          <w:sz w:val="22"/>
        </w:rPr>
        <w:t>serviço de vigilância</w:t>
      </w:r>
      <w:r>
        <w:rPr>
          <w:spacing w:val="-2"/>
          <w:sz w:val="22"/>
        </w:rPr>
        <w:t xml:space="preserve"> </w:t>
      </w:r>
      <w:r>
        <w:rPr>
          <w:sz w:val="22"/>
        </w:rPr>
        <w:t>sanitária da Secretária da Saúde estadual ou municipal da sede do licitante, se for o caso.</w:t>
      </w:r>
    </w:p>
    <w:p w14:paraId="36800561">
      <w:pPr>
        <w:pStyle w:val="2"/>
        <w:numPr>
          <w:ilvl w:val="0"/>
          <w:numId w:val="29"/>
        </w:numPr>
        <w:tabs>
          <w:tab w:val="left" w:pos="988"/>
        </w:tabs>
        <w:spacing w:before="121" w:after="0" w:line="240" w:lineRule="auto"/>
        <w:ind w:left="988" w:right="0" w:hanging="706"/>
        <w:jc w:val="both"/>
      </w:pPr>
      <w:r>
        <w:t>DA</w:t>
      </w:r>
      <w:r>
        <w:rPr>
          <w:spacing w:val="-6"/>
        </w:rPr>
        <w:t xml:space="preserve"> </w:t>
      </w:r>
      <w:r>
        <w:t>ENTREGA,</w:t>
      </w:r>
      <w:r>
        <w:rPr>
          <w:spacing w:val="-3"/>
        </w:rPr>
        <w:t xml:space="preserve"> </w:t>
      </w:r>
      <w:r>
        <w:t>DO</w:t>
      </w:r>
      <w:r>
        <w:rPr>
          <w:spacing w:val="-6"/>
        </w:rPr>
        <w:t xml:space="preserve"> </w:t>
      </w:r>
      <w:r>
        <w:t>RECEBIMENTO</w:t>
      </w:r>
      <w:r>
        <w:rPr>
          <w:spacing w:val="-6"/>
        </w:rPr>
        <w:t xml:space="preserve"> </w:t>
      </w:r>
      <w:r>
        <w:t>E</w:t>
      </w:r>
      <w:r>
        <w:rPr>
          <w:spacing w:val="-4"/>
        </w:rPr>
        <w:t xml:space="preserve"> </w:t>
      </w:r>
      <w:r>
        <w:t>DO</w:t>
      </w:r>
      <w:r>
        <w:rPr>
          <w:spacing w:val="-6"/>
        </w:rPr>
        <w:t xml:space="preserve"> </w:t>
      </w:r>
      <w:r>
        <w:t>CRITÉRIO</w:t>
      </w:r>
      <w:r>
        <w:rPr>
          <w:spacing w:val="-3"/>
        </w:rPr>
        <w:t xml:space="preserve"> </w:t>
      </w:r>
      <w:r>
        <w:t>DE</w:t>
      </w:r>
      <w:r>
        <w:rPr>
          <w:spacing w:val="-6"/>
        </w:rPr>
        <w:t xml:space="preserve"> </w:t>
      </w:r>
      <w:r>
        <w:t>ACEITAÇÃO</w:t>
      </w:r>
      <w:r>
        <w:rPr>
          <w:spacing w:val="-3"/>
        </w:rPr>
        <w:t xml:space="preserve"> </w:t>
      </w:r>
      <w:r>
        <w:t>DO</w:t>
      </w:r>
      <w:r>
        <w:rPr>
          <w:spacing w:val="-6"/>
        </w:rPr>
        <w:t xml:space="preserve"> </w:t>
      </w:r>
      <w:r>
        <w:rPr>
          <w:spacing w:val="-2"/>
        </w:rPr>
        <w:t>OBJETO</w:t>
      </w:r>
    </w:p>
    <w:p w14:paraId="3B61EAF7">
      <w:pPr>
        <w:pStyle w:val="8"/>
        <w:numPr>
          <w:ilvl w:val="1"/>
          <w:numId w:val="29"/>
        </w:numPr>
        <w:tabs>
          <w:tab w:val="left" w:pos="991"/>
        </w:tabs>
        <w:spacing w:before="120" w:after="0" w:line="240" w:lineRule="auto"/>
        <w:ind w:left="282" w:right="428" w:firstLine="0"/>
        <w:jc w:val="left"/>
        <w:rPr>
          <w:sz w:val="22"/>
        </w:rPr>
      </w:pPr>
      <w:r>
        <w:rPr>
          <w:sz w:val="22"/>
        </w:rPr>
        <w:t>A entrega dos materiais deverá ser realizada no endereço constante na tabela abaixo das 08 às 16 horas, nos dias úteis.</w:t>
      </w:r>
    </w:p>
    <w:p w14:paraId="4A0D6CEB">
      <w:pPr>
        <w:pStyle w:val="8"/>
        <w:spacing w:after="0" w:line="240" w:lineRule="auto"/>
        <w:jc w:val="left"/>
        <w:rPr>
          <w:sz w:val="22"/>
        </w:rPr>
        <w:sectPr>
          <w:pgSz w:w="11910" w:h="16840"/>
          <w:pgMar w:top="2160" w:right="708" w:bottom="1860" w:left="850" w:header="708" w:footer="1674" w:gutter="0"/>
          <w:cols w:space="720" w:num="1"/>
        </w:sectPr>
      </w:pPr>
    </w:p>
    <w:p w14:paraId="1F4E9804">
      <w:pPr>
        <w:pStyle w:val="6"/>
        <w:jc w:val="left"/>
        <w:rPr>
          <w:sz w:val="20"/>
        </w:rPr>
      </w:pPr>
    </w:p>
    <w:p w14:paraId="663CC865">
      <w:pPr>
        <w:pStyle w:val="6"/>
        <w:jc w:val="left"/>
        <w:rPr>
          <w:sz w:val="20"/>
        </w:rPr>
      </w:pPr>
    </w:p>
    <w:p w14:paraId="374D5FA3">
      <w:pPr>
        <w:pStyle w:val="6"/>
        <w:spacing w:before="64"/>
        <w:jc w:val="left"/>
        <w:rPr>
          <w:sz w:val="20"/>
        </w:rPr>
      </w:pPr>
    </w:p>
    <w:tbl>
      <w:tblPr>
        <w:tblStyle w:val="5"/>
        <w:tblW w:w="0" w:type="auto"/>
        <w:tblInd w:w="8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4"/>
        <w:gridCol w:w="5932"/>
      </w:tblGrid>
      <w:tr w14:paraId="618D4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2684" w:type="dxa"/>
          </w:tcPr>
          <w:p w14:paraId="2518B772">
            <w:pPr>
              <w:pStyle w:val="9"/>
              <w:spacing w:before="119"/>
              <w:ind w:left="7"/>
              <w:rPr>
                <w:sz w:val="22"/>
              </w:rPr>
            </w:pPr>
            <w:r>
              <w:rPr>
                <w:sz w:val="22"/>
              </w:rPr>
              <w:t>Hospital</w:t>
            </w:r>
            <w:r>
              <w:rPr>
                <w:spacing w:val="-4"/>
                <w:sz w:val="22"/>
              </w:rPr>
              <w:t xml:space="preserve"> </w:t>
            </w:r>
            <w:r>
              <w:rPr>
                <w:sz w:val="22"/>
              </w:rPr>
              <w:t>Ana</w:t>
            </w:r>
            <w:r>
              <w:rPr>
                <w:spacing w:val="-1"/>
                <w:sz w:val="22"/>
              </w:rPr>
              <w:t xml:space="preserve"> </w:t>
            </w:r>
            <w:r>
              <w:rPr>
                <w:spacing w:val="-4"/>
                <w:sz w:val="22"/>
              </w:rPr>
              <w:t>Nery</w:t>
            </w:r>
          </w:p>
        </w:tc>
        <w:tc>
          <w:tcPr>
            <w:tcW w:w="5932" w:type="dxa"/>
          </w:tcPr>
          <w:p w14:paraId="237EB918">
            <w:pPr>
              <w:pStyle w:val="9"/>
              <w:spacing w:before="7" w:line="380" w:lineRule="atLeast"/>
              <w:ind w:left="6" w:right="752"/>
              <w:rPr>
                <w:sz w:val="22"/>
              </w:rPr>
            </w:pPr>
            <w:r>
              <w:rPr>
                <w:sz w:val="22"/>
              </w:rPr>
              <w:t>OPME</w:t>
            </w:r>
            <w:r>
              <w:rPr>
                <w:spacing w:val="-4"/>
                <w:sz w:val="22"/>
              </w:rPr>
              <w:t xml:space="preserve"> </w:t>
            </w:r>
            <w:r>
              <w:rPr>
                <w:sz w:val="22"/>
              </w:rPr>
              <w:t>do</w:t>
            </w:r>
            <w:r>
              <w:rPr>
                <w:spacing w:val="-3"/>
                <w:sz w:val="22"/>
              </w:rPr>
              <w:t xml:space="preserve"> </w:t>
            </w:r>
            <w:r>
              <w:rPr>
                <w:sz w:val="22"/>
              </w:rPr>
              <w:t>HAN,</w:t>
            </w:r>
            <w:r>
              <w:rPr>
                <w:spacing w:val="-4"/>
                <w:sz w:val="22"/>
              </w:rPr>
              <w:t xml:space="preserve"> </w:t>
            </w:r>
            <w:r>
              <w:rPr>
                <w:sz w:val="22"/>
              </w:rPr>
              <w:t>sito</w:t>
            </w:r>
            <w:r>
              <w:rPr>
                <w:spacing w:val="-3"/>
                <w:sz w:val="22"/>
              </w:rPr>
              <w:t xml:space="preserve"> </w:t>
            </w:r>
            <w:r>
              <w:rPr>
                <w:sz w:val="22"/>
              </w:rPr>
              <w:t>à</w:t>
            </w:r>
            <w:r>
              <w:rPr>
                <w:spacing w:val="-6"/>
                <w:sz w:val="22"/>
              </w:rPr>
              <w:t xml:space="preserve"> </w:t>
            </w:r>
            <w:r>
              <w:rPr>
                <w:sz w:val="22"/>
              </w:rPr>
              <w:t>Rua</w:t>
            </w:r>
            <w:r>
              <w:rPr>
                <w:spacing w:val="-4"/>
                <w:sz w:val="22"/>
              </w:rPr>
              <w:t xml:space="preserve"> </w:t>
            </w:r>
            <w:r>
              <w:rPr>
                <w:sz w:val="22"/>
              </w:rPr>
              <w:t>Saldanha</w:t>
            </w:r>
            <w:r>
              <w:rPr>
                <w:spacing w:val="-4"/>
                <w:sz w:val="22"/>
              </w:rPr>
              <w:t xml:space="preserve"> </w:t>
            </w:r>
            <w:r>
              <w:rPr>
                <w:sz w:val="22"/>
              </w:rPr>
              <w:t>Marinho,</w:t>
            </w:r>
            <w:r>
              <w:rPr>
                <w:spacing w:val="-6"/>
                <w:sz w:val="22"/>
              </w:rPr>
              <w:t xml:space="preserve"> </w:t>
            </w:r>
            <w:r>
              <w:rPr>
                <w:sz w:val="22"/>
              </w:rPr>
              <w:t>s/n,</w:t>
            </w:r>
            <w:r>
              <w:rPr>
                <w:spacing w:val="-6"/>
                <w:sz w:val="22"/>
              </w:rPr>
              <w:t xml:space="preserve"> </w:t>
            </w:r>
            <w:r>
              <w:rPr>
                <w:sz w:val="22"/>
              </w:rPr>
              <w:t>Caixa</w:t>
            </w:r>
            <w:r>
              <w:rPr>
                <w:spacing w:val="-4"/>
                <w:sz w:val="22"/>
              </w:rPr>
              <w:t xml:space="preserve"> </w:t>
            </w:r>
            <w:r>
              <w:rPr>
                <w:sz w:val="22"/>
              </w:rPr>
              <w:t>D’ Água, Salvador. CEP 40.323-010</w:t>
            </w:r>
          </w:p>
        </w:tc>
      </w:tr>
    </w:tbl>
    <w:p w14:paraId="47229EA9">
      <w:pPr>
        <w:pStyle w:val="6"/>
        <w:spacing w:before="234"/>
        <w:jc w:val="left"/>
      </w:pPr>
    </w:p>
    <w:p w14:paraId="629A0711">
      <w:pPr>
        <w:pStyle w:val="8"/>
        <w:numPr>
          <w:ilvl w:val="1"/>
          <w:numId w:val="29"/>
        </w:numPr>
        <w:tabs>
          <w:tab w:val="left" w:pos="986"/>
        </w:tabs>
        <w:spacing w:before="1" w:after="0" w:line="240" w:lineRule="auto"/>
        <w:ind w:left="986" w:right="0" w:hanging="704"/>
        <w:jc w:val="both"/>
        <w:rPr>
          <w:sz w:val="22"/>
        </w:rPr>
      </w:pPr>
      <w:r>
        <w:rPr>
          <w:sz w:val="22"/>
        </w:rPr>
        <w:t>Os</w:t>
      </w:r>
      <w:r>
        <w:rPr>
          <w:spacing w:val="-4"/>
          <w:sz w:val="22"/>
        </w:rPr>
        <w:t xml:space="preserve"> </w:t>
      </w:r>
      <w:r>
        <w:rPr>
          <w:sz w:val="22"/>
        </w:rPr>
        <w:t>bens</w:t>
      </w:r>
      <w:r>
        <w:rPr>
          <w:spacing w:val="-3"/>
          <w:sz w:val="22"/>
        </w:rPr>
        <w:t xml:space="preserve"> </w:t>
      </w:r>
      <w:r>
        <w:rPr>
          <w:sz w:val="22"/>
        </w:rPr>
        <w:t>serão</w:t>
      </w:r>
      <w:r>
        <w:rPr>
          <w:spacing w:val="-2"/>
          <w:sz w:val="22"/>
        </w:rPr>
        <w:t xml:space="preserve"> recebidos:</w:t>
      </w:r>
    </w:p>
    <w:p w14:paraId="49EB9936">
      <w:pPr>
        <w:pStyle w:val="8"/>
        <w:numPr>
          <w:ilvl w:val="2"/>
          <w:numId w:val="29"/>
        </w:numPr>
        <w:tabs>
          <w:tab w:val="left" w:pos="985"/>
        </w:tabs>
        <w:spacing w:before="121" w:after="0" w:line="240" w:lineRule="auto"/>
        <w:ind w:left="282" w:right="424" w:firstLine="0"/>
        <w:jc w:val="both"/>
        <w:rPr>
          <w:sz w:val="22"/>
        </w:rPr>
      </w:pPr>
      <w:r>
        <w:rPr>
          <w:sz w:val="22"/>
        </w:rPr>
        <w:t>Provisoriamente, a partir da entrega, para efeito de verificação da conformidade com as especificações constantes deste Edital e da proposta, limitando-se a verificar a sua conformidade com o discriminado na Nota Fiscal, fazendo constar no canhoto e no verso da Nota a data de entrega e, se for o caso, as irregularidades observadas.</w:t>
      </w:r>
    </w:p>
    <w:p w14:paraId="1C1FC3DB">
      <w:pPr>
        <w:pStyle w:val="8"/>
        <w:numPr>
          <w:ilvl w:val="2"/>
          <w:numId w:val="29"/>
        </w:numPr>
        <w:tabs>
          <w:tab w:val="left" w:pos="985"/>
        </w:tabs>
        <w:spacing w:before="120" w:after="0" w:line="240" w:lineRule="auto"/>
        <w:ind w:left="282" w:right="422" w:firstLine="0"/>
        <w:jc w:val="both"/>
        <w:rPr>
          <w:sz w:val="22"/>
        </w:rPr>
      </w:pPr>
      <w:r>
        <w:rPr>
          <w:sz w:val="22"/>
        </w:rPr>
        <w:t>Definitivamente,</w:t>
      </w:r>
      <w:r>
        <w:rPr>
          <w:spacing w:val="-13"/>
          <w:sz w:val="22"/>
        </w:rPr>
        <w:t xml:space="preserve"> </w:t>
      </w:r>
      <w:r>
        <w:rPr>
          <w:sz w:val="22"/>
        </w:rPr>
        <w:t>após</w:t>
      </w:r>
      <w:r>
        <w:rPr>
          <w:spacing w:val="-10"/>
          <w:sz w:val="22"/>
        </w:rPr>
        <w:t xml:space="preserve"> </w:t>
      </w:r>
      <w:r>
        <w:rPr>
          <w:sz w:val="22"/>
        </w:rPr>
        <w:t>a</w:t>
      </w:r>
      <w:r>
        <w:rPr>
          <w:spacing w:val="-13"/>
          <w:sz w:val="22"/>
        </w:rPr>
        <w:t xml:space="preserve"> </w:t>
      </w:r>
      <w:r>
        <w:rPr>
          <w:sz w:val="22"/>
        </w:rPr>
        <w:t>verificação</w:t>
      </w:r>
      <w:r>
        <w:rPr>
          <w:spacing w:val="-10"/>
          <w:sz w:val="22"/>
        </w:rPr>
        <w:t xml:space="preserve"> </w:t>
      </w:r>
      <w:r>
        <w:rPr>
          <w:sz w:val="22"/>
        </w:rPr>
        <w:t>da</w:t>
      </w:r>
      <w:r>
        <w:rPr>
          <w:spacing w:val="-12"/>
          <w:sz w:val="22"/>
        </w:rPr>
        <w:t xml:space="preserve"> </w:t>
      </w:r>
      <w:r>
        <w:rPr>
          <w:sz w:val="22"/>
        </w:rPr>
        <w:t>conformidade</w:t>
      </w:r>
      <w:r>
        <w:rPr>
          <w:spacing w:val="-13"/>
          <w:sz w:val="22"/>
        </w:rPr>
        <w:t xml:space="preserve"> </w:t>
      </w:r>
      <w:r>
        <w:rPr>
          <w:sz w:val="22"/>
        </w:rPr>
        <w:t>com</w:t>
      </w:r>
      <w:r>
        <w:rPr>
          <w:spacing w:val="-10"/>
          <w:sz w:val="22"/>
        </w:rPr>
        <w:t xml:space="preserve"> </w:t>
      </w:r>
      <w:r>
        <w:rPr>
          <w:sz w:val="22"/>
        </w:rPr>
        <w:t>as</w:t>
      </w:r>
      <w:r>
        <w:rPr>
          <w:spacing w:val="-11"/>
          <w:sz w:val="22"/>
        </w:rPr>
        <w:t xml:space="preserve"> </w:t>
      </w:r>
      <w:r>
        <w:rPr>
          <w:sz w:val="22"/>
        </w:rPr>
        <w:t>especificações</w:t>
      </w:r>
      <w:r>
        <w:rPr>
          <w:spacing w:val="-11"/>
          <w:sz w:val="22"/>
        </w:rPr>
        <w:t xml:space="preserve"> </w:t>
      </w:r>
      <w:r>
        <w:rPr>
          <w:sz w:val="22"/>
        </w:rPr>
        <w:t>constantes</w:t>
      </w:r>
      <w:r>
        <w:rPr>
          <w:spacing w:val="-11"/>
          <w:sz w:val="22"/>
        </w:rPr>
        <w:t xml:space="preserve"> </w:t>
      </w:r>
      <w:r>
        <w:rPr>
          <w:sz w:val="22"/>
        </w:rPr>
        <w:t>da</w:t>
      </w:r>
      <w:r>
        <w:rPr>
          <w:spacing w:val="-12"/>
          <w:sz w:val="22"/>
        </w:rPr>
        <w:t xml:space="preserve"> </w:t>
      </w:r>
      <w:r>
        <w:rPr>
          <w:sz w:val="22"/>
        </w:rPr>
        <w:t>Solicitação e da proposta, e sua</w:t>
      </w:r>
      <w:r>
        <w:rPr>
          <w:spacing w:val="-1"/>
          <w:sz w:val="22"/>
        </w:rPr>
        <w:t xml:space="preserve"> </w:t>
      </w:r>
      <w:r>
        <w:rPr>
          <w:sz w:val="22"/>
        </w:rPr>
        <w:t>conseqüente aceitação que se dará até 05 (cinco) dias úteis, contados do recebimento provisório, por Comissão/ Servidor designado pela Autoridade competente.</w:t>
      </w:r>
    </w:p>
    <w:p w14:paraId="6A129AB8">
      <w:pPr>
        <w:pStyle w:val="8"/>
        <w:numPr>
          <w:ilvl w:val="3"/>
          <w:numId w:val="29"/>
        </w:numPr>
        <w:tabs>
          <w:tab w:val="left" w:pos="1699"/>
        </w:tabs>
        <w:spacing w:before="121" w:after="0" w:line="240" w:lineRule="auto"/>
        <w:ind w:left="282" w:right="424" w:firstLine="0"/>
        <w:jc w:val="both"/>
        <w:rPr>
          <w:sz w:val="22"/>
        </w:rPr>
      </w:pPr>
      <w:r>
        <w:rPr>
          <w:sz w:val="22"/>
        </w:rPr>
        <w:t>Em caso de não conformidade, a Comissão/ Servidor designado devolverá Nota Fiscal / Materiais, para as devidas correções.</w:t>
      </w:r>
    </w:p>
    <w:p w14:paraId="797B146F">
      <w:pPr>
        <w:pStyle w:val="8"/>
        <w:numPr>
          <w:ilvl w:val="3"/>
          <w:numId w:val="29"/>
        </w:numPr>
        <w:tabs>
          <w:tab w:val="left" w:pos="1699"/>
        </w:tabs>
        <w:spacing w:before="118" w:after="0" w:line="240" w:lineRule="auto"/>
        <w:ind w:left="282" w:right="425" w:firstLine="0"/>
        <w:jc w:val="both"/>
        <w:rPr>
          <w:sz w:val="22"/>
        </w:rPr>
      </w:pPr>
      <w:r>
        <w:rPr>
          <w:sz w:val="22"/>
        </w:rPr>
        <w:t>Durante</w:t>
      </w:r>
      <w:r>
        <w:rPr>
          <w:spacing w:val="-11"/>
          <w:sz w:val="22"/>
        </w:rPr>
        <w:t xml:space="preserve"> </w:t>
      </w:r>
      <w:r>
        <w:rPr>
          <w:sz w:val="22"/>
        </w:rPr>
        <w:t>o</w:t>
      </w:r>
      <w:r>
        <w:rPr>
          <w:spacing w:val="-8"/>
          <w:sz w:val="22"/>
        </w:rPr>
        <w:t xml:space="preserve"> </w:t>
      </w:r>
      <w:r>
        <w:rPr>
          <w:sz w:val="22"/>
        </w:rPr>
        <w:t>recebimento</w:t>
      </w:r>
      <w:r>
        <w:rPr>
          <w:spacing w:val="-8"/>
          <w:sz w:val="22"/>
        </w:rPr>
        <w:t xml:space="preserve"> </w:t>
      </w:r>
      <w:r>
        <w:rPr>
          <w:sz w:val="22"/>
        </w:rPr>
        <w:t>provisório,</w:t>
      </w:r>
      <w:r>
        <w:rPr>
          <w:spacing w:val="-11"/>
          <w:sz w:val="22"/>
        </w:rPr>
        <w:t xml:space="preserve"> </w:t>
      </w:r>
      <w:r>
        <w:rPr>
          <w:sz w:val="22"/>
        </w:rPr>
        <w:t>o</w:t>
      </w:r>
      <w:r>
        <w:rPr>
          <w:spacing w:val="-8"/>
          <w:sz w:val="22"/>
        </w:rPr>
        <w:t xml:space="preserve"> </w:t>
      </w:r>
      <w:r>
        <w:rPr>
          <w:sz w:val="22"/>
        </w:rPr>
        <w:t>Hospital</w:t>
      </w:r>
      <w:r>
        <w:rPr>
          <w:spacing w:val="-9"/>
          <w:sz w:val="22"/>
        </w:rPr>
        <w:t xml:space="preserve"> </w:t>
      </w:r>
      <w:r>
        <w:rPr>
          <w:sz w:val="22"/>
        </w:rPr>
        <w:t>Ana</w:t>
      </w:r>
      <w:r>
        <w:rPr>
          <w:spacing w:val="-9"/>
          <w:sz w:val="22"/>
        </w:rPr>
        <w:t xml:space="preserve"> </w:t>
      </w:r>
      <w:r>
        <w:rPr>
          <w:sz w:val="22"/>
        </w:rPr>
        <w:t>Nery</w:t>
      </w:r>
      <w:r>
        <w:rPr>
          <w:spacing w:val="-10"/>
          <w:sz w:val="22"/>
        </w:rPr>
        <w:t xml:space="preserve"> </w:t>
      </w:r>
      <w:r>
        <w:rPr>
          <w:sz w:val="22"/>
        </w:rPr>
        <w:t>(HAN)</w:t>
      </w:r>
      <w:r>
        <w:rPr>
          <w:spacing w:val="-9"/>
          <w:sz w:val="22"/>
        </w:rPr>
        <w:t xml:space="preserve"> </w:t>
      </w:r>
      <w:r>
        <w:rPr>
          <w:sz w:val="22"/>
        </w:rPr>
        <w:t>poderá</w:t>
      </w:r>
      <w:r>
        <w:rPr>
          <w:spacing w:val="-9"/>
          <w:sz w:val="22"/>
        </w:rPr>
        <w:t xml:space="preserve"> </w:t>
      </w:r>
      <w:r>
        <w:rPr>
          <w:sz w:val="22"/>
        </w:rPr>
        <w:t>exigir</w:t>
      </w:r>
      <w:r>
        <w:rPr>
          <w:spacing w:val="-10"/>
          <w:sz w:val="22"/>
        </w:rPr>
        <w:t xml:space="preserve"> </w:t>
      </w:r>
      <w:r>
        <w:rPr>
          <w:sz w:val="22"/>
        </w:rPr>
        <w:t>a</w:t>
      </w:r>
      <w:r>
        <w:rPr>
          <w:spacing w:val="-9"/>
          <w:sz w:val="22"/>
        </w:rPr>
        <w:t xml:space="preserve"> </w:t>
      </w:r>
      <w:r>
        <w:rPr>
          <w:sz w:val="22"/>
        </w:rPr>
        <w:t>substituição</w:t>
      </w:r>
      <w:r>
        <w:rPr>
          <w:spacing w:val="-8"/>
          <w:sz w:val="22"/>
        </w:rPr>
        <w:t xml:space="preserve"> </w:t>
      </w:r>
      <w:r>
        <w:rPr>
          <w:sz w:val="22"/>
        </w:rPr>
        <w:t>de qualquer do(s) material (is) que não esteja (m) de acordo com a(s) especificação(ões) desta solicitação.</w:t>
      </w:r>
    </w:p>
    <w:p w14:paraId="16DA062D">
      <w:pPr>
        <w:pStyle w:val="8"/>
        <w:numPr>
          <w:ilvl w:val="3"/>
          <w:numId w:val="29"/>
        </w:numPr>
        <w:tabs>
          <w:tab w:val="left" w:pos="1699"/>
        </w:tabs>
        <w:spacing w:before="121" w:after="0" w:line="240" w:lineRule="auto"/>
        <w:ind w:left="282" w:right="430" w:firstLine="0"/>
        <w:jc w:val="both"/>
        <w:rPr>
          <w:sz w:val="22"/>
        </w:rPr>
      </w:pPr>
      <w:r>
        <w:rPr>
          <w:sz w:val="22"/>
        </w:rPr>
        <w:t>Não serão pagos os</w:t>
      </w:r>
      <w:r>
        <w:rPr>
          <w:spacing w:val="-1"/>
          <w:sz w:val="22"/>
        </w:rPr>
        <w:t xml:space="preserve"> </w:t>
      </w:r>
      <w:r>
        <w:rPr>
          <w:sz w:val="22"/>
        </w:rPr>
        <w:t>materiais entregues em locais diferentes do mencionado no item desta solicitação, ou materiais entregues a funcionários do Hospital Ana Nery não autorizados.</w:t>
      </w:r>
    </w:p>
    <w:p w14:paraId="68969C7E">
      <w:pPr>
        <w:pStyle w:val="8"/>
        <w:numPr>
          <w:ilvl w:val="3"/>
          <w:numId w:val="29"/>
        </w:numPr>
        <w:tabs>
          <w:tab w:val="left" w:pos="1699"/>
        </w:tabs>
        <w:spacing w:before="121" w:after="0" w:line="240" w:lineRule="auto"/>
        <w:ind w:left="282" w:right="424" w:firstLine="0"/>
        <w:jc w:val="both"/>
        <w:rPr>
          <w:sz w:val="22"/>
        </w:rPr>
      </w:pPr>
      <w:r>
        <w:rPr>
          <w:sz w:val="22"/>
        </w:rPr>
        <w:t>Na</w:t>
      </w:r>
      <w:r>
        <w:rPr>
          <w:spacing w:val="-5"/>
          <w:sz w:val="22"/>
        </w:rPr>
        <w:t xml:space="preserve"> </w:t>
      </w:r>
      <w:r>
        <w:rPr>
          <w:sz w:val="22"/>
        </w:rPr>
        <w:t>hipótese</w:t>
      </w:r>
      <w:r>
        <w:rPr>
          <w:spacing w:val="-7"/>
          <w:sz w:val="22"/>
        </w:rPr>
        <w:t xml:space="preserve"> </w:t>
      </w:r>
      <w:r>
        <w:rPr>
          <w:sz w:val="22"/>
        </w:rPr>
        <w:t>de</w:t>
      </w:r>
      <w:r>
        <w:rPr>
          <w:spacing w:val="-7"/>
          <w:sz w:val="22"/>
        </w:rPr>
        <w:t xml:space="preserve"> </w:t>
      </w:r>
      <w:r>
        <w:rPr>
          <w:sz w:val="22"/>
        </w:rPr>
        <w:t>a</w:t>
      </w:r>
      <w:r>
        <w:rPr>
          <w:spacing w:val="-8"/>
          <w:sz w:val="22"/>
        </w:rPr>
        <w:t xml:space="preserve"> </w:t>
      </w:r>
      <w:r>
        <w:rPr>
          <w:sz w:val="22"/>
        </w:rPr>
        <w:t>verificação,</w:t>
      </w:r>
      <w:r>
        <w:rPr>
          <w:spacing w:val="-7"/>
          <w:sz w:val="22"/>
        </w:rPr>
        <w:t xml:space="preserve"> </w:t>
      </w:r>
      <w:r>
        <w:rPr>
          <w:sz w:val="22"/>
        </w:rPr>
        <w:t>a</w:t>
      </w:r>
      <w:r>
        <w:rPr>
          <w:spacing w:val="-5"/>
          <w:sz w:val="22"/>
        </w:rPr>
        <w:t xml:space="preserve"> </w:t>
      </w:r>
      <w:r>
        <w:rPr>
          <w:sz w:val="22"/>
        </w:rPr>
        <w:t>que</w:t>
      </w:r>
      <w:r>
        <w:rPr>
          <w:spacing w:val="-7"/>
          <w:sz w:val="22"/>
        </w:rPr>
        <w:t xml:space="preserve"> </w:t>
      </w:r>
      <w:r>
        <w:rPr>
          <w:sz w:val="22"/>
        </w:rPr>
        <w:t>se</w:t>
      </w:r>
      <w:r>
        <w:rPr>
          <w:spacing w:val="-7"/>
          <w:sz w:val="22"/>
        </w:rPr>
        <w:t xml:space="preserve"> </w:t>
      </w:r>
      <w:r>
        <w:rPr>
          <w:sz w:val="22"/>
        </w:rPr>
        <w:t>refere</w:t>
      </w:r>
      <w:r>
        <w:rPr>
          <w:spacing w:val="-9"/>
          <w:sz w:val="22"/>
        </w:rPr>
        <w:t xml:space="preserve"> </w:t>
      </w:r>
      <w:r>
        <w:rPr>
          <w:sz w:val="22"/>
        </w:rPr>
        <w:t>o</w:t>
      </w:r>
      <w:r>
        <w:rPr>
          <w:spacing w:val="-4"/>
          <w:sz w:val="22"/>
        </w:rPr>
        <w:t xml:space="preserve"> </w:t>
      </w:r>
      <w:r>
        <w:rPr>
          <w:sz w:val="22"/>
        </w:rPr>
        <w:t>subitem</w:t>
      </w:r>
      <w:r>
        <w:rPr>
          <w:spacing w:val="-2"/>
          <w:sz w:val="22"/>
        </w:rPr>
        <w:t xml:space="preserve"> </w:t>
      </w:r>
      <w:r>
        <w:rPr>
          <w:sz w:val="22"/>
        </w:rPr>
        <w:t>anterior</w:t>
      </w:r>
      <w:r>
        <w:rPr>
          <w:spacing w:val="-5"/>
          <w:sz w:val="22"/>
        </w:rPr>
        <w:t xml:space="preserve"> </w:t>
      </w:r>
      <w:r>
        <w:rPr>
          <w:sz w:val="22"/>
        </w:rPr>
        <w:t>não</w:t>
      </w:r>
      <w:r>
        <w:rPr>
          <w:spacing w:val="-6"/>
          <w:sz w:val="22"/>
        </w:rPr>
        <w:t xml:space="preserve"> </w:t>
      </w:r>
      <w:r>
        <w:rPr>
          <w:sz w:val="22"/>
        </w:rPr>
        <w:t>ser</w:t>
      </w:r>
      <w:r>
        <w:rPr>
          <w:spacing w:val="-7"/>
          <w:sz w:val="22"/>
        </w:rPr>
        <w:t xml:space="preserve"> </w:t>
      </w:r>
      <w:r>
        <w:rPr>
          <w:sz w:val="22"/>
        </w:rPr>
        <w:t>procedida</w:t>
      </w:r>
      <w:r>
        <w:rPr>
          <w:spacing w:val="-5"/>
          <w:sz w:val="22"/>
        </w:rPr>
        <w:t xml:space="preserve"> </w:t>
      </w:r>
      <w:r>
        <w:rPr>
          <w:sz w:val="22"/>
        </w:rPr>
        <w:t>dentro</w:t>
      </w:r>
      <w:r>
        <w:rPr>
          <w:spacing w:val="-4"/>
          <w:sz w:val="22"/>
        </w:rPr>
        <w:t xml:space="preserve"> </w:t>
      </w:r>
      <w:r>
        <w:rPr>
          <w:sz w:val="22"/>
        </w:rPr>
        <w:t>do prazo fixado,</w:t>
      </w:r>
      <w:r>
        <w:rPr>
          <w:spacing w:val="-3"/>
          <w:sz w:val="22"/>
        </w:rPr>
        <w:t xml:space="preserve"> </w:t>
      </w:r>
      <w:r>
        <w:rPr>
          <w:sz w:val="22"/>
        </w:rPr>
        <w:t>reputar-se-á</w:t>
      </w:r>
      <w:r>
        <w:rPr>
          <w:spacing w:val="-3"/>
          <w:sz w:val="22"/>
        </w:rPr>
        <w:t xml:space="preserve"> </w:t>
      </w:r>
      <w:r>
        <w:rPr>
          <w:sz w:val="22"/>
        </w:rPr>
        <w:t>como</w:t>
      </w:r>
      <w:r>
        <w:rPr>
          <w:spacing w:val="-1"/>
          <w:sz w:val="22"/>
        </w:rPr>
        <w:t xml:space="preserve"> </w:t>
      </w:r>
      <w:r>
        <w:rPr>
          <w:sz w:val="22"/>
        </w:rPr>
        <w:t>realizada,</w:t>
      </w:r>
      <w:r>
        <w:rPr>
          <w:spacing w:val="-3"/>
          <w:sz w:val="22"/>
        </w:rPr>
        <w:t xml:space="preserve"> </w:t>
      </w:r>
      <w:r>
        <w:rPr>
          <w:sz w:val="22"/>
        </w:rPr>
        <w:t>consumando-se</w:t>
      </w:r>
      <w:r>
        <w:rPr>
          <w:spacing w:val="-3"/>
          <w:sz w:val="22"/>
        </w:rPr>
        <w:t xml:space="preserve"> </w:t>
      </w:r>
      <w:r>
        <w:rPr>
          <w:sz w:val="22"/>
        </w:rPr>
        <w:t>o</w:t>
      </w:r>
      <w:r>
        <w:rPr>
          <w:spacing w:val="-2"/>
          <w:sz w:val="22"/>
        </w:rPr>
        <w:t xml:space="preserve"> </w:t>
      </w:r>
      <w:r>
        <w:rPr>
          <w:sz w:val="22"/>
        </w:rPr>
        <w:t>recebimento definitivo no dia</w:t>
      </w:r>
      <w:r>
        <w:rPr>
          <w:spacing w:val="-4"/>
          <w:sz w:val="22"/>
        </w:rPr>
        <w:t xml:space="preserve"> </w:t>
      </w:r>
      <w:r>
        <w:rPr>
          <w:sz w:val="22"/>
        </w:rPr>
        <w:t>do</w:t>
      </w:r>
      <w:r>
        <w:rPr>
          <w:spacing w:val="-2"/>
          <w:sz w:val="22"/>
        </w:rPr>
        <w:t xml:space="preserve"> </w:t>
      </w:r>
      <w:r>
        <w:rPr>
          <w:sz w:val="22"/>
        </w:rPr>
        <w:t>esgotamento do prazo.</w:t>
      </w:r>
    </w:p>
    <w:p w14:paraId="68DB5B06">
      <w:pPr>
        <w:pStyle w:val="8"/>
        <w:numPr>
          <w:ilvl w:val="3"/>
          <w:numId w:val="29"/>
        </w:numPr>
        <w:tabs>
          <w:tab w:val="left" w:pos="1699"/>
        </w:tabs>
        <w:spacing w:before="120" w:after="0" w:line="240" w:lineRule="auto"/>
        <w:ind w:left="282" w:right="426" w:firstLine="0"/>
        <w:jc w:val="both"/>
        <w:rPr>
          <w:sz w:val="22"/>
        </w:rPr>
      </w:pPr>
      <w:r>
        <w:rPr>
          <w:sz w:val="22"/>
        </w:rPr>
        <w:t>Os bens que não atenderem as</w:t>
      </w:r>
      <w:r>
        <w:rPr>
          <w:spacing w:val="-1"/>
          <w:sz w:val="22"/>
        </w:rPr>
        <w:t xml:space="preserve"> </w:t>
      </w:r>
      <w:r>
        <w:rPr>
          <w:sz w:val="22"/>
        </w:rPr>
        <w:t>especificações deverão ser substituídos</w:t>
      </w:r>
      <w:r>
        <w:rPr>
          <w:spacing w:val="-1"/>
          <w:sz w:val="22"/>
        </w:rPr>
        <w:t xml:space="preserve"> </w:t>
      </w:r>
      <w:r>
        <w:rPr>
          <w:sz w:val="22"/>
        </w:rPr>
        <w:t>pela Contratada, no prazo</w:t>
      </w:r>
      <w:r>
        <w:rPr>
          <w:spacing w:val="-13"/>
          <w:sz w:val="22"/>
        </w:rPr>
        <w:t xml:space="preserve"> </w:t>
      </w:r>
      <w:r>
        <w:rPr>
          <w:sz w:val="22"/>
        </w:rPr>
        <w:t>máximo</w:t>
      </w:r>
      <w:r>
        <w:rPr>
          <w:spacing w:val="-11"/>
          <w:sz w:val="22"/>
        </w:rPr>
        <w:t xml:space="preserve"> </w:t>
      </w:r>
      <w:r>
        <w:rPr>
          <w:sz w:val="22"/>
        </w:rPr>
        <w:t>de</w:t>
      </w:r>
      <w:r>
        <w:rPr>
          <w:spacing w:val="-10"/>
          <w:sz w:val="22"/>
        </w:rPr>
        <w:t xml:space="preserve"> </w:t>
      </w:r>
      <w:r>
        <w:rPr>
          <w:sz w:val="22"/>
        </w:rPr>
        <w:t>dez</w:t>
      </w:r>
      <w:r>
        <w:rPr>
          <w:spacing w:val="-12"/>
          <w:sz w:val="22"/>
        </w:rPr>
        <w:t xml:space="preserve"> </w:t>
      </w:r>
      <w:r>
        <w:rPr>
          <w:sz w:val="22"/>
        </w:rPr>
        <w:t>(10)</w:t>
      </w:r>
      <w:r>
        <w:rPr>
          <w:spacing w:val="-11"/>
          <w:sz w:val="22"/>
        </w:rPr>
        <w:t xml:space="preserve"> </w:t>
      </w:r>
      <w:r>
        <w:rPr>
          <w:sz w:val="22"/>
        </w:rPr>
        <w:t>dias</w:t>
      </w:r>
      <w:r>
        <w:rPr>
          <w:spacing w:val="-12"/>
          <w:sz w:val="22"/>
        </w:rPr>
        <w:t xml:space="preserve"> </w:t>
      </w:r>
      <w:r>
        <w:rPr>
          <w:sz w:val="22"/>
        </w:rPr>
        <w:t>corridos,</w:t>
      </w:r>
      <w:r>
        <w:rPr>
          <w:spacing w:val="-13"/>
          <w:sz w:val="22"/>
        </w:rPr>
        <w:t xml:space="preserve"> </w:t>
      </w:r>
      <w:r>
        <w:rPr>
          <w:sz w:val="22"/>
        </w:rPr>
        <w:t>sob</w:t>
      </w:r>
      <w:r>
        <w:rPr>
          <w:spacing w:val="-12"/>
          <w:sz w:val="22"/>
        </w:rPr>
        <w:t xml:space="preserve"> </w:t>
      </w:r>
      <w:r>
        <w:rPr>
          <w:sz w:val="22"/>
        </w:rPr>
        <w:t>pena</w:t>
      </w:r>
      <w:r>
        <w:rPr>
          <w:spacing w:val="-13"/>
          <w:sz w:val="22"/>
        </w:rPr>
        <w:t xml:space="preserve"> </w:t>
      </w:r>
      <w:r>
        <w:rPr>
          <w:sz w:val="22"/>
        </w:rPr>
        <w:t>de</w:t>
      </w:r>
      <w:r>
        <w:rPr>
          <w:spacing w:val="-11"/>
          <w:sz w:val="22"/>
        </w:rPr>
        <w:t xml:space="preserve"> </w:t>
      </w:r>
      <w:r>
        <w:rPr>
          <w:sz w:val="22"/>
        </w:rPr>
        <w:t>aplicação</w:t>
      </w:r>
      <w:r>
        <w:rPr>
          <w:spacing w:val="-10"/>
          <w:sz w:val="22"/>
        </w:rPr>
        <w:t xml:space="preserve"> </w:t>
      </w:r>
      <w:r>
        <w:rPr>
          <w:sz w:val="22"/>
        </w:rPr>
        <w:t>das</w:t>
      </w:r>
      <w:r>
        <w:rPr>
          <w:spacing w:val="-11"/>
          <w:sz w:val="22"/>
        </w:rPr>
        <w:t xml:space="preserve"> </w:t>
      </w:r>
      <w:r>
        <w:rPr>
          <w:sz w:val="22"/>
        </w:rPr>
        <w:t>sanções</w:t>
      </w:r>
      <w:r>
        <w:rPr>
          <w:spacing w:val="-11"/>
          <w:sz w:val="22"/>
        </w:rPr>
        <w:t xml:space="preserve"> </w:t>
      </w:r>
      <w:r>
        <w:rPr>
          <w:sz w:val="22"/>
        </w:rPr>
        <w:t>previstas</w:t>
      </w:r>
      <w:r>
        <w:rPr>
          <w:spacing w:val="-12"/>
          <w:sz w:val="22"/>
        </w:rPr>
        <w:t xml:space="preserve"> </w:t>
      </w:r>
      <w:r>
        <w:rPr>
          <w:sz w:val="22"/>
        </w:rPr>
        <w:t>no</w:t>
      </w:r>
      <w:r>
        <w:rPr>
          <w:spacing w:val="-13"/>
          <w:sz w:val="22"/>
        </w:rPr>
        <w:t xml:space="preserve"> </w:t>
      </w:r>
      <w:r>
        <w:rPr>
          <w:sz w:val="22"/>
        </w:rPr>
        <w:t>Termo</w:t>
      </w:r>
      <w:r>
        <w:rPr>
          <w:spacing w:val="-12"/>
          <w:sz w:val="22"/>
        </w:rPr>
        <w:t xml:space="preserve"> </w:t>
      </w:r>
      <w:r>
        <w:rPr>
          <w:sz w:val="22"/>
        </w:rPr>
        <w:t>de</w:t>
      </w:r>
      <w:r>
        <w:rPr>
          <w:spacing w:val="-11"/>
          <w:sz w:val="22"/>
        </w:rPr>
        <w:t xml:space="preserve"> </w:t>
      </w:r>
      <w:r>
        <w:rPr>
          <w:sz w:val="22"/>
        </w:rPr>
        <w:t>Referência.</w:t>
      </w:r>
    </w:p>
    <w:p w14:paraId="538F3E04">
      <w:pPr>
        <w:pStyle w:val="8"/>
        <w:numPr>
          <w:ilvl w:val="3"/>
          <w:numId w:val="29"/>
        </w:numPr>
        <w:tabs>
          <w:tab w:val="left" w:pos="1699"/>
        </w:tabs>
        <w:spacing w:before="123" w:after="0" w:line="237" w:lineRule="auto"/>
        <w:ind w:left="282" w:right="431" w:firstLine="0"/>
        <w:jc w:val="both"/>
        <w:rPr>
          <w:sz w:val="22"/>
        </w:rPr>
      </w:pPr>
      <w:r>
        <w:rPr>
          <w:sz w:val="22"/>
        </w:rPr>
        <w:t>A administração rejeitará, no todo ou em parte, a entrega dos bens em desacordo com as especificações técnicas exigidas.</w:t>
      </w:r>
    </w:p>
    <w:p w14:paraId="011C2319">
      <w:pPr>
        <w:pStyle w:val="8"/>
        <w:numPr>
          <w:ilvl w:val="1"/>
          <w:numId w:val="29"/>
        </w:numPr>
        <w:tabs>
          <w:tab w:val="left" w:pos="986"/>
        </w:tabs>
        <w:spacing w:before="121" w:after="0" w:line="240" w:lineRule="auto"/>
        <w:ind w:left="282" w:right="423" w:firstLine="0"/>
        <w:jc w:val="both"/>
        <w:rPr>
          <w:sz w:val="22"/>
        </w:rPr>
      </w:pPr>
      <w:r>
        <w:rPr>
          <w:b/>
          <w:sz w:val="22"/>
        </w:rPr>
        <w:t>Para GRUPO 01 ao 03</w:t>
      </w:r>
      <w:r>
        <w:rPr>
          <w:sz w:val="22"/>
        </w:rPr>
        <w:t xml:space="preserve">: </w:t>
      </w:r>
      <w:r>
        <w:rPr>
          <w:sz w:val="22"/>
          <w:u w:val="single"/>
        </w:rPr>
        <w:t>OS GRAMPOS E GRAMPEADORES TÊM QUE SER COMPATÍVEIS. NÃO SERÁ</w:t>
      </w:r>
      <w:r>
        <w:rPr>
          <w:sz w:val="22"/>
        </w:rPr>
        <w:t xml:space="preserve"> </w:t>
      </w:r>
      <w:r>
        <w:rPr>
          <w:sz w:val="22"/>
          <w:u w:val="single"/>
        </w:rPr>
        <w:t>POSSÍVEL ADAPTAR MARCAS E MODELOS DE GRAMPEADORES</w:t>
      </w:r>
      <w:r>
        <w:rPr>
          <w:sz w:val="22"/>
        </w:rPr>
        <w:t>.</w:t>
      </w:r>
    </w:p>
    <w:p w14:paraId="41589B54">
      <w:pPr>
        <w:pStyle w:val="8"/>
        <w:numPr>
          <w:ilvl w:val="1"/>
          <w:numId w:val="29"/>
        </w:numPr>
        <w:tabs>
          <w:tab w:val="left" w:pos="986"/>
        </w:tabs>
        <w:spacing w:before="121" w:after="0" w:line="240" w:lineRule="auto"/>
        <w:ind w:left="282" w:right="421" w:firstLine="0"/>
        <w:jc w:val="both"/>
        <w:rPr>
          <w:sz w:val="22"/>
        </w:rPr>
      </w:pPr>
      <w:r>
        <w:rPr>
          <w:b/>
          <w:sz w:val="22"/>
        </w:rPr>
        <w:t>Para</w:t>
      </w:r>
      <w:r>
        <w:rPr>
          <w:b/>
          <w:spacing w:val="-13"/>
          <w:sz w:val="22"/>
        </w:rPr>
        <w:t xml:space="preserve"> </w:t>
      </w:r>
      <w:r>
        <w:rPr>
          <w:b/>
          <w:sz w:val="22"/>
        </w:rPr>
        <w:t>os</w:t>
      </w:r>
      <w:r>
        <w:rPr>
          <w:b/>
          <w:spacing w:val="-12"/>
          <w:sz w:val="22"/>
        </w:rPr>
        <w:t xml:space="preserve"> </w:t>
      </w:r>
      <w:r>
        <w:rPr>
          <w:b/>
          <w:sz w:val="22"/>
        </w:rPr>
        <w:t>Itens:</w:t>
      </w:r>
      <w:r>
        <w:rPr>
          <w:b/>
          <w:spacing w:val="-12"/>
          <w:sz w:val="22"/>
        </w:rPr>
        <w:t xml:space="preserve"> </w:t>
      </w:r>
      <w:r>
        <w:rPr>
          <w:b/>
          <w:sz w:val="22"/>
        </w:rPr>
        <w:t>15,</w:t>
      </w:r>
      <w:r>
        <w:rPr>
          <w:b/>
          <w:spacing w:val="-13"/>
          <w:sz w:val="22"/>
        </w:rPr>
        <w:t xml:space="preserve"> </w:t>
      </w:r>
      <w:r>
        <w:rPr>
          <w:b/>
          <w:sz w:val="22"/>
        </w:rPr>
        <w:t>16</w:t>
      </w:r>
      <w:r>
        <w:rPr>
          <w:b/>
          <w:spacing w:val="-11"/>
          <w:sz w:val="22"/>
        </w:rPr>
        <w:t xml:space="preserve"> </w:t>
      </w:r>
      <w:r>
        <w:rPr>
          <w:b/>
          <w:sz w:val="22"/>
        </w:rPr>
        <w:t>e</w:t>
      </w:r>
      <w:r>
        <w:rPr>
          <w:b/>
          <w:spacing w:val="-13"/>
          <w:sz w:val="22"/>
        </w:rPr>
        <w:t xml:space="preserve"> </w:t>
      </w:r>
      <w:r>
        <w:rPr>
          <w:b/>
          <w:sz w:val="22"/>
        </w:rPr>
        <w:t>17:</w:t>
      </w:r>
      <w:r>
        <w:rPr>
          <w:b/>
          <w:spacing w:val="-11"/>
          <w:sz w:val="22"/>
        </w:rPr>
        <w:t xml:space="preserve"> </w:t>
      </w:r>
      <w:r>
        <w:rPr>
          <w:sz w:val="22"/>
        </w:rPr>
        <w:t>Será</w:t>
      </w:r>
      <w:r>
        <w:rPr>
          <w:spacing w:val="-11"/>
          <w:sz w:val="22"/>
        </w:rPr>
        <w:t xml:space="preserve"> </w:t>
      </w:r>
      <w:r>
        <w:rPr>
          <w:sz w:val="22"/>
        </w:rPr>
        <w:t>necessário</w:t>
      </w:r>
      <w:r>
        <w:rPr>
          <w:spacing w:val="-10"/>
          <w:sz w:val="22"/>
        </w:rPr>
        <w:t xml:space="preserve"> </w:t>
      </w:r>
      <w:r>
        <w:rPr>
          <w:sz w:val="22"/>
        </w:rPr>
        <w:t>fornecimento</w:t>
      </w:r>
      <w:r>
        <w:rPr>
          <w:spacing w:val="-10"/>
          <w:sz w:val="22"/>
        </w:rPr>
        <w:t xml:space="preserve"> </w:t>
      </w:r>
      <w:r>
        <w:rPr>
          <w:sz w:val="22"/>
        </w:rPr>
        <w:t>de</w:t>
      </w:r>
      <w:r>
        <w:rPr>
          <w:spacing w:val="-13"/>
          <w:sz w:val="22"/>
        </w:rPr>
        <w:t xml:space="preserve"> </w:t>
      </w:r>
      <w:r>
        <w:rPr>
          <w:sz w:val="22"/>
        </w:rPr>
        <w:t>aparelho</w:t>
      </w:r>
      <w:r>
        <w:rPr>
          <w:spacing w:val="-12"/>
          <w:sz w:val="22"/>
        </w:rPr>
        <w:t xml:space="preserve"> </w:t>
      </w:r>
      <w:r>
        <w:rPr>
          <w:sz w:val="22"/>
        </w:rPr>
        <w:t>Gerador</w:t>
      </w:r>
      <w:r>
        <w:rPr>
          <w:spacing w:val="-12"/>
          <w:sz w:val="22"/>
        </w:rPr>
        <w:t xml:space="preserve"> </w:t>
      </w:r>
      <w:r>
        <w:rPr>
          <w:sz w:val="22"/>
        </w:rPr>
        <w:t>Ultrassônico</w:t>
      </w:r>
      <w:r>
        <w:rPr>
          <w:spacing w:val="-10"/>
          <w:sz w:val="22"/>
        </w:rPr>
        <w:t xml:space="preserve"> </w:t>
      </w:r>
      <w:r>
        <w:rPr>
          <w:sz w:val="22"/>
        </w:rPr>
        <w:t>da</w:t>
      </w:r>
      <w:r>
        <w:rPr>
          <w:spacing w:val="-13"/>
          <w:sz w:val="22"/>
        </w:rPr>
        <w:t xml:space="preserve"> </w:t>
      </w:r>
      <w:r>
        <w:rPr>
          <w:sz w:val="22"/>
        </w:rPr>
        <w:t>mesma marca, com atestado de segurança elétrica, e calibração. O aparelho será entregue em comodato sempre que for necessário uso, não sendo obrigatória a permanência do mesmo em tempo integral nas instalações do hospital.</w:t>
      </w:r>
    </w:p>
    <w:p w14:paraId="1D5DA466">
      <w:pPr>
        <w:pStyle w:val="8"/>
        <w:numPr>
          <w:ilvl w:val="1"/>
          <w:numId w:val="29"/>
        </w:numPr>
        <w:tabs>
          <w:tab w:val="left" w:pos="986"/>
        </w:tabs>
        <w:spacing w:before="121" w:after="0" w:line="240" w:lineRule="auto"/>
        <w:ind w:left="282" w:right="426" w:firstLine="0"/>
        <w:jc w:val="both"/>
        <w:rPr>
          <w:sz w:val="22"/>
        </w:rPr>
      </w:pPr>
      <w:r>
        <w:rPr>
          <w:sz w:val="22"/>
        </w:rPr>
        <w:t>A</w:t>
      </w:r>
      <w:r>
        <w:rPr>
          <w:spacing w:val="-5"/>
          <w:sz w:val="22"/>
        </w:rPr>
        <w:t xml:space="preserve"> </w:t>
      </w:r>
      <w:r>
        <w:rPr>
          <w:sz w:val="22"/>
        </w:rPr>
        <w:t>solicitação</w:t>
      </w:r>
      <w:r>
        <w:rPr>
          <w:spacing w:val="-3"/>
          <w:sz w:val="22"/>
        </w:rPr>
        <w:t xml:space="preserve"> </w:t>
      </w:r>
      <w:r>
        <w:rPr>
          <w:sz w:val="22"/>
        </w:rPr>
        <w:t>acontecerá</w:t>
      </w:r>
      <w:r>
        <w:rPr>
          <w:spacing w:val="-4"/>
          <w:sz w:val="22"/>
        </w:rPr>
        <w:t xml:space="preserve"> </w:t>
      </w:r>
      <w:r>
        <w:rPr>
          <w:sz w:val="22"/>
        </w:rPr>
        <w:t>24h</w:t>
      </w:r>
      <w:r>
        <w:rPr>
          <w:spacing w:val="-5"/>
          <w:sz w:val="22"/>
        </w:rPr>
        <w:t xml:space="preserve"> </w:t>
      </w:r>
      <w:r>
        <w:rPr>
          <w:sz w:val="22"/>
        </w:rPr>
        <w:t>úteis</w:t>
      </w:r>
      <w:r>
        <w:rPr>
          <w:spacing w:val="-5"/>
          <w:sz w:val="22"/>
        </w:rPr>
        <w:t xml:space="preserve"> </w:t>
      </w:r>
      <w:r>
        <w:rPr>
          <w:sz w:val="22"/>
        </w:rPr>
        <w:t>antes</w:t>
      </w:r>
      <w:r>
        <w:rPr>
          <w:spacing w:val="-4"/>
          <w:sz w:val="22"/>
        </w:rPr>
        <w:t xml:space="preserve"> </w:t>
      </w:r>
      <w:r>
        <w:rPr>
          <w:sz w:val="22"/>
        </w:rPr>
        <w:t>da</w:t>
      </w:r>
      <w:r>
        <w:rPr>
          <w:spacing w:val="-4"/>
          <w:sz w:val="22"/>
        </w:rPr>
        <w:t xml:space="preserve"> </w:t>
      </w:r>
      <w:r>
        <w:rPr>
          <w:sz w:val="22"/>
        </w:rPr>
        <w:t>data</w:t>
      </w:r>
      <w:r>
        <w:rPr>
          <w:spacing w:val="-4"/>
          <w:sz w:val="22"/>
        </w:rPr>
        <w:t xml:space="preserve"> </w:t>
      </w:r>
      <w:r>
        <w:rPr>
          <w:sz w:val="22"/>
        </w:rPr>
        <w:t>prevista</w:t>
      </w:r>
      <w:r>
        <w:rPr>
          <w:spacing w:val="-4"/>
          <w:sz w:val="22"/>
        </w:rPr>
        <w:t xml:space="preserve"> </w:t>
      </w:r>
      <w:r>
        <w:rPr>
          <w:sz w:val="22"/>
        </w:rPr>
        <w:t>para</w:t>
      </w:r>
      <w:r>
        <w:rPr>
          <w:spacing w:val="-5"/>
          <w:sz w:val="22"/>
        </w:rPr>
        <w:t xml:space="preserve"> </w:t>
      </w:r>
      <w:r>
        <w:rPr>
          <w:sz w:val="22"/>
        </w:rPr>
        <w:t>uso</w:t>
      </w:r>
      <w:r>
        <w:rPr>
          <w:spacing w:val="-5"/>
          <w:sz w:val="22"/>
        </w:rPr>
        <w:t xml:space="preserve"> </w:t>
      </w:r>
      <w:r>
        <w:rPr>
          <w:sz w:val="22"/>
        </w:rPr>
        <w:t>e</w:t>
      </w:r>
      <w:r>
        <w:rPr>
          <w:spacing w:val="-4"/>
          <w:sz w:val="22"/>
        </w:rPr>
        <w:t xml:space="preserve"> </w:t>
      </w:r>
      <w:r>
        <w:rPr>
          <w:sz w:val="22"/>
        </w:rPr>
        <w:t>deverá</w:t>
      </w:r>
      <w:r>
        <w:rPr>
          <w:spacing w:val="-4"/>
          <w:sz w:val="22"/>
        </w:rPr>
        <w:t xml:space="preserve"> </w:t>
      </w:r>
      <w:r>
        <w:rPr>
          <w:sz w:val="22"/>
        </w:rPr>
        <w:t>ser</w:t>
      </w:r>
      <w:r>
        <w:rPr>
          <w:spacing w:val="-4"/>
          <w:sz w:val="22"/>
        </w:rPr>
        <w:t xml:space="preserve"> </w:t>
      </w:r>
      <w:r>
        <w:rPr>
          <w:sz w:val="22"/>
        </w:rPr>
        <w:t>entregue</w:t>
      </w:r>
      <w:r>
        <w:rPr>
          <w:spacing w:val="-4"/>
          <w:sz w:val="22"/>
        </w:rPr>
        <w:t xml:space="preserve"> </w:t>
      </w:r>
      <w:r>
        <w:rPr>
          <w:sz w:val="22"/>
        </w:rPr>
        <w:t>no</w:t>
      </w:r>
      <w:r>
        <w:rPr>
          <w:spacing w:val="-5"/>
          <w:sz w:val="22"/>
        </w:rPr>
        <w:t xml:space="preserve"> </w:t>
      </w:r>
      <w:r>
        <w:rPr>
          <w:sz w:val="22"/>
        </w:rPr>
        <w:t>setor</w:t>
      </w:r>
      <w:r>
        <w:rPr>
          <w:spacing w:val="-4"/>
          <w:sz w:val="22"/>
        </w:rPr>
        <w:t xml:space="preserve"> </w:t>
      </w:r>
      <w:r>
        <w:rPr>
          <w:sz w:val="22"/>
        </w:rPr>
        <w:t>de engenharia clínica do HAN. A devolução do gerador será imediatamente após seu uso, até às 17h.</w:t>
      </w:r>
    </w:p>
    <w:p w14:paraId="4A1552A6">
      <w:pPr>
        <w:pStyle w:val="8"/>
        <w:numPr>
          <w:ilvl w:val="1"/>
          <w:numId w:val="29"/>
        </w:numPr>
        <w:tabs>
          <w:tab w:val="left" w:pos="986"/>
        </w:tabs>
        <w:spacing w:before="119" w:after="0" w:line="240" w:lineRule="auto"/>
        <w:ind w:left="986" w:right="0" w:hanging="704"/>
        <w:jc w:val="both"/>
        <w:rPr>
          <w:sz w:val="22"/>
        </w:rPr>
      </w:pPr>
      <w:r>
        <w:rPr>
          <w:sz w:val="22"/>
        </w:rPr>
        <w:t>O</w:t>
      </w:r>
      <w:r>
        <w:rPr>
          <w:spacing w:val="-5"/>
          <w:sz w:val="22"/>
        </w:rPr>
        <w:t xml:space="preserve"> </w:t>
      </w:r>
      <w:r>
        <w:rPr>
          <w:sz w:val="22"/>
        </w:rPr>
        <w:t>processo</w:t>
      </w:r>
      <w:r>
        <w:rPr>
          <w:spacing w:val="-2"/>
          <w:sz w:val="22"/>
        </w:rPr>
        <w:t xml:space="preserve"> </w:t>
      </w:r>
      <w:r>
        <w:rPr>
          <w:sz w:val="22"/>
        </w:rPr>
        <w:t>de</w:t>
      </w:r>
      <w:r>
        <w:rPr>
          <w:spacing w:val="-4"/>
          <w:sz w:val="22"/>
        </w:rPr>
        <w:t xml:space="preserve"> </w:t>
      </w:r>
      <w:r>
        <w:rPr>
          <w:sz w:val="22"/>
        </w:rPr>
        <w:t>esterilização</w:t>
      </w:r>
      <w:r>
        <w:rPr>
          <w:spacing w:val="-4"/>
          <w:sz w:val="22"/>
        </w:rPr>
        <w:t xml:space="preserve"> </w:t>
      </w:r>
      <w:r>
        <w:rPr>
          <w:sz w:val="22"/>
        </w:rPr>
        <w:t>do</w:t>
      </w:r>
      <w:r>
        <w:rPr>
          <w:spacing w:val="-3"/>
          <w:sz w:val="22"/>
        </w:rPr>
        <w:t xml:space="preserve"> </w:t>
      </w:r>
      <w:r>
        <w:rPr>
          <w:sz w:val="22"/>
        </w:rPr>
        <w:t>cabo</w:t>
      </w:r>
      <w:r>
        <w:rPr>
          <w:spacing w:val="-1"/>
          <w:sz w:val="22"/>
        </w:rPr>
        <w:t xml:space="preserve"> </w:t>
      </w:r>
      <w:r>
        <w:rPr>
          <w:sz w:val="22"/>
        </w:rPr>
        <w:t>conector</w:t>
      </w:r>
      <w:r>
        <w:rPr>
          <w:spacing w:val="-6"/>
          <w:sz w:val="22"/>
        </w:rPr>
        <w:t xml:space="preserve"> </w:t>
      </w:r>
      <w:r>
        <w:rPr>
          <w:sz w:val="22"/>
        </w:rPr>
        <w:t>à</w:t>
      </w:r>
      <w:r>
        <w:rPr>
          <w:spacing w:val="-2"/>
          <w:sz w:val="22"/>
        </w:rPr>
        <w:t xml:space="preserve"> </w:t>
      </w:r>
      <w:r>
        <w:rPr>
          <w:sz w:val="22"/>
        </w:rPr>
        <w:t>peça</w:t>
      </w:r>
      <w:r>
        <w:rPr>
          <w:spacing w:val="-3"/>
          <w:sz w:val="22"/>
        </w:rPr>
        <w:t xml:space="preserve"> </w:t>
      </w:r>
      <w:r>
        <w:rPr>
          <w:sz w:val="22"/>
        </w:rPr>
        <w:t>de</w:t>
      </w:r>
      <w:r>
        <w:rPr>
          <w:spacing w:val="-2"/>
          <w:sz w:val="22"/>
        </w:rPr>
        <w:t xml:space="preserve"> </w:t>
      </w:r>
      <w:r>
        <w:rPr>
          <w:sz w:val="22"/>
        </w:rPr>
        <w:t>mão</w:t>
      </w:r>
      <w:r>
        <w:rPr>
          <w:spacing w:val="-5"/>
          <w:sz w:val="22"/>
        </w:rPr>
        <w:t xml:space="preserve"> </w:t>
      </w:r>
      <w:r>
        <w:rPr>
          <w:sz w:val="22"/>
        </w:rPr>
        <w:t>a</w:t>
      </w:r>
      <w:r>
        <w:rPr>
          <w:spacing w:val="-2"/>
          <w:sz w:val="22"/>
        </w:rPr>
        <w:t xml:space="preserve"> </w:t>
      </w:r>
      <w:r>
        <w:rPr>
          <w:sz w:val="22"/>
        </w:rPr>
        <w:t>ser</w:t>
      </w:r>
      <w:r>
        <w:rPr>
          <w:spacing w:val="-6"/>
          <w:sz w:val="22"/>
        </w:rPr>
        <w:t xml:space="preserve"> </w:t>
      </w:r>
      <w:r>
        <w:rPr>
          <w:sz w:val="22"/>
        </w:rPr>
        <w:t>feita</w:t>
      </w:r>
      <w:r>
        <w:rPr>
          <w:spacing w:val="-5"/>
          <w:sz w:val="22"/>
        </w:rPr>
        <w:t xml:space="preserve"> </w:t>
      </w:r>
      <w:r>
        <w:rPr>
          <w:sz w:val="22"/>
        </w:rPr>
        <w:t>no</w:t>
      </w:r>
      <w:r>
        <w:rPr>
          <w:spacing w:val="-4"/>
          <w:sz w:val="22"/>
        </w:rPr>
        <w:t xml:space="preserve"> </w:t>
      </w:r>
      <w:r>
        <w:rPr>
          <w:sz w:val="22"/>
        </w:rPr>
        <w:t>cme</w:t>
      </w:r>
      <w:r>
        <w:rPr>
          <w:spacing w:val="-3"/>
          <w:sz w:val="22"/>
        </w:rPr>
        <w:t xml:space="preserve"> </w:t>
      </w:r>
      <w:r>
        <w:rPr>
          <w:sz w:val="22"/>
        </w:rPr>
        <w:t>desta</w:t>
      </w:r>
      <w:r>
        <w:rPr>
          <w:spacing w:val="-2"/>
          <w:sz w:val="22"/>
        </w:rPr>
        <w:t xml:space="preserve"> instituição.</w:t>
      </w:r>
    </w:p>
    <w:p w14:paraId="63CE59D6">
      <w:pPr>
        <w:pStyle w:val="8"/>
        <w:numPr>
          <w:ilvl w:val="1"/>
          <w:numId w:val="29"/>
        </w:numPr>
        <w:tabs>
          <w:tab w:val="left" w:pos="986"/>
        </w:tabs>
        <w:spacing w:before="120" w:after="0" w:line="240" w:lineRule="auto"/>
        <w:ind w:left="986" w:right="0" w:hanging="704"/>
        <w:jc w:val="both"/>
        <w:rPr>
          <w:sz w:val="22"/>
        </w:rPr>
      </w:pPr>
      <w:r>
        <w:rPr>
          <w:b/>
          <w:sz w:val="22"/>
          <w:u w:val="single"/>
        </w:rPr>
        <w:t>DO</w:t>
      </w:r>
      <w:r>
        <w:rPr>
          <w:b/>
          <w:spacing w:val="-6"/>
          <w:sz w:val="22"/>
          <w:u w:val="single"/>
        </w:rPr>
        <w:t xml:space="preserve"> </w:t>
      </w:r>
      <w:r>
        <w:rPr>
          <w:b/>
          <w:sz w:val="22"/>
          <w:u w:val="single"/>
        </w:rPr>
        <w:t>EQUIPAMENTO</w:t>
      </w:r>
      <w:r>
        <w:rPr>
          <w:b/>
          <w:spacing w:val="-6"/>
          <w:sz w:val="22"/>
          <w:u w:val="single"/>
        </w:rPr>
        <w:t xml:space="preserve"> </w:t>
      </w:r>
      <w:r>
        <w:rPr>
          <w:b/>
          <w:sz w:val="22"/>
          <w:u w:val="single"/>
        </w:rPr>
        <w:t>GERADOR</w:t>
      </w:r>
      <w:r>
        <w:rPr>
          <w:b/>
          <w:spacing w:val="-5"/>
          <w:sz w:val="22"/>
          <w:u w:val="single"/>
        </w:rPr>
        <w:t xml:space="preserve"> </w:t>
      </w:r>
      <w:r>
        <w:rPr>
          <w:b/>
          <w:spacing w:val="-2"/>
          <w:sz w:val="22"/>
          <w:u w:val="single"/>
        </w:rPr>
        <w:t>ULTRASSÔNICO</w:t>
      </w:r>
    </w:p>
    <w:p w14:paraId="061F5921">
      <w:pPr>
        <w:pStyle w:val="8"/>
        <w:numPr>
          <w:ilvl w:val="1"/>
          <w:numId w:val="29"/>
        </w:numPr>
        <w:tabs>
          <w:tab w:val="left" w:pos="986"/>
        </w:tabs>
        <w:spacing w:before="120" w:after="0" w:line="240" w:lineRule="auto"/>
        <w:ind w:left="986" w:right="0" w:hanging="704"/>
        <w:jc w:val="both"/>
        <w:rPr>
          <w:sz w:val="22"/>
        </w:rPr>
      </w:pPr>
      <w:r>
        <w:rPr>
          <w:sz w:val="22"/>
        </w:rPr>
        <w:t>Devem</w:t>
      </w:r>
      <w:r>
        <w:rPr>
          <w:spacing w:val="1"/>
          <w:sz w:val="22"/>
        </w:rPr>
        <w:t xml:space="preserve"> </w:t>
      </w:r>
      <w:r>
        <w:rPr>
          <w:sz w:val="22"/>
        </w:rPr>
        <w:t>estar</w:t>
      </w:r>
      <w:r>
        <w:rPr>
          <w:spacing w:val="2"/>
          <w:sz w:val="22"/>
        </w:rPr>
        <w:t xml:space="preserve"> </w:t>
      </w:r>
      <w:r>
        <w:rPr>
          <w:sz w:val="22"/>
        </w:rPr>
        <w:t>incluídas</w:t>
      </w:r>
      <w:r>
        <w:rPr>
          <w:spacing w:val="3"/>
          <w:sz w:val="22"/>
        </w:rPr>
        <w:t xml:space="preserve"> </w:t>
      </w:r>
      <w:r>
        <w:rPr>
          <w:sz w:val="22"/>
        </w:rPr>
        <w:t>na</w:t>
      </w:r>
      <w:r>
        <w:rPr>
          <w:spacing w:val="2"/>
          <w:sz w:val="22"/>
        </w:rPr>
        <w:t xml:space="preserve"> </w:t>
      </w:r>
      <w:r>
        <w:rPr>
          <w:sz w:val="22"/>
        </w:rPr>
        <w:t>proposta</w:t>
      </w:r>
      <w:r>
        <w:rPr>
          <w:spacing w:val="7"/>
          <w:sz w:val="22"/>
        </w:rPr>
        <w:t xml:space="preserve"> </w:t>
      </w:r>
      <w:r>
        <w:rPr>
          <w:sz w:val="22"/>
        </w:rPr>
        <w:t>todas</w:t>
      </w:r>
      <w:r>
        <w:rPr>
          <w:spacing w:val="2"/>
          <w:sz w:val="22"/>
        </w:rPr>
        <w:t xml:space="preserve"> </w:t>
      </w:r>
      <w:r>
        <w:rPr>
          <w:sz w:val="22"/>
        </w:rPr>
        <w:t>as</w:t>
      </w:r>
      <w:r>
        <w:rPr>
          <w:spacing w:val="3"/>
          <w:sz w:val="22"/>
        </w:rPr>
        <w:t xml:space="preserve"> </w:t>
      </w:r>
      <w:r>
        <w:rPr>
          <w:sz w:val="22"/>
        </w:rPr>
        <w:t>despesas com</w:t>
      </w:r>
      <w:r>
        <w:rPr>
          <w:spacing w:val="4"/>
          <w:sz w:val="22"/>
        </w:rPr>
        <w:t xml:space="preserve"> </w:t>
      </w:r>
      <w:r>
        <w:rPr>
          <w:sz w:val="22"/>
        </w:rPr>
        <w:t>instalação,</w:t>
      </w:r>
      <w:r>
        <w:rPr>
          <w:spacing w:val="2"/>
          <w:sz w:val="22"/>
        </w:rPr>
        <w:t xml:space="preserve"> </w:t>
      </w:r>
      <w:r>
        <w:rPr>
          <w:sz w:val="22"/>
        </w:rPr>
        <w:t>adequação</w:t>
      </w:r>
      <w:r>
        <w:rPr>
          <w:spacing w:val="2"/>
          <w:sz w:val="22"/>
        </w:rPr>
        <w:t xml:space="preserve"> </w:t>
      </w:r>
      <w:r>
        <w:rPr>
          <w:sz w:val="22"/>
        </w:rPr>
        <w:t>e</w:t>
      </w:r>
      <w:r>
        <w:rPr>
          <w:spacing w:val="3"/>
          <w:sz w:val="22"/>
        </w:rPr>
        <w:t xml:space="preserve"> </w:t>
      </w:r>
      <w:r>
        <w:rPr>
          <w:sz w:val="22"/>
        </w:rPr>
        <w:t>manutenção</w:t>
      </w:r>
      <w:r>
        <w:rPr>
          <w:spacing w:val="4"/>
          <w:sz w:val="22"/>
        </w:rPr>
        <w:t xml:space="preserve"> </w:t>
      </w:r>
      <w:r>
        <w:rPr>
          <w:spacing w:val="-5"/>
          <w:sz w:val="22"/>
        </w:rPr>
        <w:t>do</w:t>
      </w:r>
    </w:p>
    <w:p w14:paraId="60A8DCE8">
      <w:pPr>
        <w:pStyle w:val="8"/>
        <w:spacing w:after="0" w:line="240" w:lineRule="auto"/>
        <w:jc w:val="both"/>
        <w:rPr>
          <w:sz w:val="22"/>
        </w:rPr>
        <w:sectPr>
          <w:pgSz w:w="11910" w:h="16840"/>
          <w:pgMar w:top="2160" w:right="708" w:bottom="1860" w:left="850" w:header="708" w:footer="1674" w:gutter="0"/>
          <w:cols w:space="720" w:num="1"/>
        </w:sectPr>
      </w:pPr>
    </w:p>
    <w:p w14:paraId="4B52A473">
      <w:pPr>
        <w:pStyle w:val="6"/>
        <w:jc w:val="left"/>
      </w:pPr>
    </w:p>
    <w:p w14:paraId="2A945175">
      <w:pPr>
        <w:pStyle w:val="6"/>
        <w:spacing w:before="257"/>
        <w:jc w:val="left"/>
      </w:pPr>
    </w:p>
    <w:p w14:paraId="026A0D95">
      <w:pPr>
        <w:pStyle w:val="6"/>
        <w:ind w:left="282"/>
        <w:jc w:val="left"/>
      </w:pPr>
      <w:r>
        <w:rPr>
          <w:spacing w:val="-2"/>
        </w:rPr>
        <w:t>equipamento.</w:t>
      </w:r>
    </w:p>
    <w:p w14:paraId="27D56652">
      <w:pPr>
        <w:pStyle w:val="8"/>
        <w:numPr>
          <w:ilvl w:val="1"/>
          <w:numId w:val="29"/>
        </w:numPr>
        <w:tabs>
          <w:tab w:val="left" w:pos="986"/>
        </w:tabs>
        <w:spacing w:before="120" w:after="0" w:line="240" w:lineRule="auto"/>
        <w:ind w:left="986" w:right="0" w:hanging="704"/>
        <w:jc w:val="both"/>
        <w:rPr>
          <w:sz w:val="22"/>
        </w:rPr>
      </w:pPr>
      <w:r>
        <w:rPr>
          <w:sz w:val="22"/>
        </w:rPr>
        <w:t>O</w:t>
      </w:r>
      <w:r>
        <w:rPr>
          <w:spacing w:val="-5"/>
          <w:sz w:val="22"/>
        </w:rPr>
        <w:t xml:space="preserve"> </w:t>
      </w:r>
      <w:r>
        <w:rPr>
          <w:sz w:val="22"/>
        </w:rPr>
        <w:t>equipamento</w:t>
      </w:r>
      <w:r>
        <w:rPr>
          <w:spacing w:val="-5"/>
          <w:sz w:val="22"/>
        </w:rPr>
        <w:t xml:space="preserve"> </w:t>
      </w:r>
      <w:r>
        <w:rPr>
          <w:sz w:val="22"/>
        </w:rPr>
        <w:t>deve</w:t>
      </w:r>
      <w:r>
        <w:rPr>
          <w:spacing w:val="-6"/>
          <w:sz w:val="22"/>
        </w:rPr>
        <w:t xml:space="preserve"> </w:t>
      </w:r>
      <w:r>
        <w:rPr>
          <w:sz w:val="22"/>
        </w:rPr>
        <w:t>ter</w:t>
      </w:r>
      <w:r>
        <w:rPr>
          <w:spacing w:val="-4"/>
          <w:sz w:val="22"/>
        </w:rPr>
        <w:t xml:space="preserve"> </w:t>
      </w:r>
      <w:r>
        <w:rPr>
          <w:sz w:val="22"/>
        </w:rPr>
        <w:t>registro</w:t>
      </w:r>
      <w:r>
        <w:rPr>
          <w:spacing w:val="-4"/>
          <w:sz w:val="22"/>
        </w:rPr>
        <w:t xml:space="preserve"> </w:t>
      </w:r>
      <w:r>
        <w:rPr>
          <w:sz w:val="22"/>
        </w:rPr>
        <w:t>na</w:t>
      </w:r>
      <w:r>
        <w:rPr>
          <w:spacing w:val="-5"/>
          <w:sz w:val="22"/>
        </w:rPr>
        <w:t xml:space="preserve"> </w:t>
      </w:r>
      <w:r>
        <w:rPr>
          <w:sz w:val="22"/>
        </w:rPr>
        <w:t>ANVISA</w:t>
      </w:r>
      <w:r>
        <w:rPr>
          <w:spacing w:val="-4"/>
          <w:sz w:val="22"/>
        </w:rPr>
        <w:t xml:space="preserve"> </w:t>
      </w:r>
      <w:r>
        <w:rPr>
          <w:spacing w:val="-2"/>
          <w:sz w:val="22"/>
        </w:rPr>
        <w:t>ativo.</w:t>
      </w:r>
    </w:p>
    <w:p w14:paraId="783B2D43">
      <w:pPr>
        <w:pStyle w:val="8"/>
        <w:numPr>
          <w:ilvl w:val="1"/>
          <w:numId w:val="29"/>
        </w:numPr>
        <w:tabs>
          <w:tab w:val="left" w:pos="987"/>
        </w:tabs>
        <w:spacing w:before="120" w:after="0" w:line="240" w:lineRule="auto"/>
        <w:ind w:left="282" w:right="422" w:firstLine="0"/>
        <w:jc w:val="both"/>
        <w:rPr>
          <w:sz w:val="22"/>
        </w:rPr>
      </w:pPr>
      <w:r>
        <w:rPr>
          <w:sz w:val="22"/>
        </w:rPr>
        <w:t>Fornecer Assistência Técnica Preventiva e Corretiva, local e total, autorizada, incluindo qualquer peça, acessório ou insumos necessários, mão de obra, manutenção preventiva (previamente agendada) e corretiva quando necessária manutenção preventiva deverá ser realizada conforme a recomendação do fabricante do Equipamento. A manutenção corretiva deve estar disponível de segunda a sexta-feira, solucionando o problema em até 48 (quarenta e oito) horas após a abertura do chamado.</w:t>
      </w:r>
    </w:p>
    <w:p w14:paraId="5C8402A1">
      <w:pPr>
        <w:pStyle w:val="8"/>
        <w:numPr>
          <w:ilvl w:val="1"/>
          <w:numId w:val="29"/>
        </w:numPr>
        <w:tabs>
          <w:tab w:val="left" w:pos="987"/>
        </w:tabs>
        <w:spacing w:before="122" w:after="0" w:line="240" w:lineRule="auto"/>
        <w:ind w:left="282" w:right="429" w:firstLine="0"/>
        <w:jc w:val="both"/>
        <w:rPr>
          <w:sz w:val="22"/>
        </w:rPr>
      </w:pPr>
      <w:r>
        <w:rPr>
          <w:sz w:val="22"/>
        </w:rPr>
        <w:t xml:space="preserve">Entregar relatório de manutenção preventiva semestral e anual ao setor de Engenharia Clínica do </w:t>
      </w:r>
      <w:r>
        <w:rPr>
          <w:spacing w:val="-4"/>
          <w:sz w:val="22"/>
        </w:rPr>
        <w:t>HAN;</w:t>
      </w:r>
    </w:p>
    <w:p w14:paraId="63465118">
      <w:pPr>
        <w:pStyle w:val="3"/>
        <w:numPr>
          <w:ilvl w:val="1"/>
          <w:numId w:val="29"/>
        </w:numPr>
        <w:tabs>
          <w:tab w:val="left" w:pos="986"/>
        </w:tabs>
        <w:spacing w:before="118" w:after="0" w:line="240" w:lineRule="auto"/>
        <w:ind w:left="986" w:right="0" w:hanging="704"/>
        <w:jc w:val="both"/>
        <w:rPr>
          <w:u w:val="none"/>
        </w:rPr>
      </w:pPr>
      <w:r>
        <w:rPr>
          <w:u w:val="none"/>
        </w:rPr>
        <w:t>A</w:t>
      </w:r>
      <w:r>
        <w:rPr>
          <w:spacing w:val="-4"/>
          <w:u w:val="none"/>
        </w:rPr>
        <w:t xml:space="preserve"> </w:t>
      </w:r>
      <w:r>
        <w:rPr>
          <w:u w:val="none"/>
        </w:rPr>
        <w:t>Contratada</w:t>
      </w:r>
      <w:r>
        <w:rPr>
          <w:spacing w:val="-5"/>
          <w:u w:val="none"/>
        </w:rPr>
        <w:t xml:space="preserve"> </w:t>
      </w:r>
      <w:r>
        <w:rPr>
          <w:u w:val="none"/>
        </w:rPr>
        <w:t>deverá</w:t>
      </w:r>
      <w:r>
        <w:rPr>
          <w:spacing w:val="-4"/>
          <w:u w:val="none"/>
        </w:rPr>
        <w:t xml:space="preserve"> </w:t>
      </w:r>
      <w:r>
        <w:rPr>
          <w:spacing w:val="-2"/>
          <w:u w:val="none"/>
        </w:rPr>
        <w:t>fornecer:</w:t>
      </w:r>
    </w:p>
    <w:p w14:paraId="1A1923B7">
      <w:pPr>
        <w:pStyle w:val="8"/>
        <w:numPr>
          <w:ilvl w:val="2"/>
          <w:numId w:val="29"/>
        </w:numPr>
        <w:tabs>
          <w:tab w:val="left" w:pos="1699"/>
        </w:tabs>
        <w:spacing w:before="120" w:after="0" w:line="240" w:lineRule="auto"/>
        <w:ind w:left="282" w:right="423" w:firstLine="0"/>
        <w:jc w:val="both"/>
        <w:rPr>
          <w:sz w:val="22"/>
        </w:rPr>
      </w:pPr>
      <w:r>
        <w:rPr>
          <w:sz w:val="22"/>
        </w:rPr>
        <w:t xml:space="preserve">Manual (is) de operação original (is) e atualizado (s) em língua portuguesa para o </w:t>
      </w:r>
      <w:r>
        <w:rPr>
          <w:spacing w:val="-2"/>
          <w:sz w:val="22"/>
        </w:rPr>
        <w:t>Equipamento.</w:t>
      </w:r>
    </w:p>
    <w:p w14:paraId="6F9DE2FC">
      <w:pPr>
        <w:pStyle w:val="8"/>
        <w:numPr>
          <w:ilvl w:val="2"/>
          <w:numId w:val="29"/>
        </w:numPr>
        <w:tabs>
          <w:tab w:val="left" w:pos="1699"/>
        </w:tabs>
        <w:spacing w:before="121" w:after="0" w:line="240" w:lineRule="auto"/>
        <w:ind w:left="282" w:right="424" w:firstLine="0"/>
        <w:jc w:val="both"/>
        <w:rPr>
          <w:sz w:val="22"/>
        </w:rPr>
      </w:pPr>
      <w:r>
        <w:rPr>
          <w:sz w:val="22"/>
        </w:rPr>
        <w:t>Treinamento</w:t>
      </w:r>
      <w:r>
        <w:rPr>
          <w:spacing w:val="-2"/>
          <w:sz w:val="22"/>
        </w:rPr>
        <w:t xml:space="preserve"> </w:t>
      </w:r>
      <w:r>
        <w:rPr>
          <w:sz w:val="22"/>
        </w:rPr>
        <w:t>de</w:t>
      </w:r>
      <w:r>
        <w:rPr>
          <w:spacing w:val="-5"/>
          <w:sz w:val="22"/>
        </w:rPr>
        <w:t xml:space="preserve"> </w:t>
      </w:r>
      <w:r>
        <w:rPr>
          <w:sz w:val="22"/>
        </w:rPr>
        <w:t>operação</w:t>
      </w:r>
      <w:r>
        <w:rPr>
          <w:spacing w:val="-6"/>
          <w:sz w:val="22"/>
        </w:rPr>
        <w:t xml:space="preserve"> </w:t>
      </w:r>
      <w:r>
        <w:rPr>
          <w:sz w:val="22"/>
        </w:rPr>
        <w:t>do</w:t>
      </w:r>
      <w:r>
        <w:rPr>
          <w:spacing w:val="-4"/>
          <w:sz w:val="22"/>
        </w:rPr>
        <w:t xml:space="preserve"> </w:t>
      </w:r>
      <w:r>
        <w:rPr>
          <w:sz w:val="22"/>
        </w:rPr>
        <w:t>equipamento</w:t>
      </w:r>
      <w:r>
        <w:rPr>
          <w:spacing w:val="-5"/>
          <w:sz w:val="22"/>
        </w:rPr>
        <w:t xml:space="preserve"> </w:t>
      </w:r>
      <w:r>
        <w:rPr>
          <w:sz w:val="22"/>
        </w:rPr>
        <w:t>de</w:t>
      </w:r>
      <w:r>
        <w:rPr>
          <w:spacing w:val="-5"/>
          <w:sz w:val="22"/>
        </w:rPr>
        <w:t xml:space="preserve"> </w:t>
      </w:r>
      <w:r>
        <w:rPr>
          <w:sz w:val="22"/>
        </w:rPr>
        <w:t>ultrassom,</w:t>
      </w:r>
      <w:r>
        <w:rPr>
          <w:spacing w:val="-3"/>
          <w:sz w:val="22"/>
        </w:rPr>
        <w:t xml:space="preserve"> </w:t>
      </w:r>
      <w:r>
        <w:rPr>
          <w:sz w:val="22"/>
        </w:rPr>
        <w:t>para</w:t>
      </w:r>
      <w:r>
        <w:rPr>
          <w:spacing w:val="-7"/>
          <w:sz w:val="22"/>
        </w:rPr>
        <w:t xml:space="preserve"> </w:t>
      </w:r>
      <w:r>
        <w:rPr>
          <w:sz w:val="22"/>
        </w:rPr>
        <w:t>a</w:t>
      </w:r>
      <w:r>
        <w:rPr>
          <w:spacing w:val="-5"/>
          <w:sz w:val="22"/>
        </w:rPr>
        <w:t xml:space="preserve"> </w:t>
      </w:r>
      <w:r>
        <w:rPr>
          <w:sz w:val="22"/>
        </w:rPr>
        <w:t>equipe</w:t>
      </w:r>
      <w:r>
        <w:rPr>
          <w:spacing w:val="-5"/>
          <w:sz w:val="22"/>
        </w:rPr>
        <w:t xml:space="preserve"> </w:t>
      </w:r>
      <w:r>
        <w:rPr>
          <w:sz w:val="22"/>
        </w:rPr>
        <w:t>assistencial,</w:t>
      </w:r>
      <w:r>
        <w:rPr>
          <w:spacing w:val="-3"/>
          <w:sz w:val="22"/>
        </w:rPr>
        <w:t xml:space="preserve"> </w:t>
      </w:r>
      <w:r>
        <w:rPr>
          <w:sz w:val="22"/>
        </w:rPr>
        <w:t>até</w:t>
      </w:r>
      <w:r>
        <w:rPr>
          <w:spacing w:val="-5"/>
          <w:sz w:val="22"/>
        </w:rPr>
        <w:t xml:space="preserve"> </w:t>
      </w:r>
      <w:r>
        <w:rPr>
          <w:sz w:val="22"/>
        </w:rPr>
        <w:t>que seja possível adaptar-se às rotinas do Equipamento, sem ônus adicional para o HAN.</w:t>
      </w:r>
    </w:p>
    <w:p w14:paraId="4CDFD6F6">
      <w:pPr>
        <w:pStyle w:val="8"/>
        <w:numPr>
          <w:ilvl w:val="1"/>
          <w:numId w:val="29"/>
        </w:numPr>
        <w:tabs>
          <w:tab w:val="left" w:pos="987"/>
        </w:tabs>
        <w:spacing w:before="120" w:after="0" w:line="240" w:lineRule="auto"/>
        <w:ind w:left="987" w:right="0" w:hanging="705"/>
        <w:jc w:val="both"/>
        <w:rPr>
          <w:sz w:val="22"/>
        </w:rPr>
      </w:pPr>
      <w:r>
        <w:rPr>
          <w:sz w:val="22"/>
        </w:rPr>
        <w:t>A</w:t>
      </w:r>
      <w:r>
        <w:rPr>
          <w:spacing w:val="-8"/>
          <w:sz w:val="22"/>
        </w:rPr>
        <w:t xml:space="preserve"> </w:t>
      </w:r>
      <w:r>
        <w:rPr>
          <w:sz w:val="22"/>
        </w:rPr>
        <w:t>empresa</w:t>
      </w:r>
      <w:r>
        <w:rPr>
          <w:spacing w:val="-5"/>
          <w:sz w:val="22"/>
        </w:rPr>
        <w:t xml:space="preserve"> </w:t>
      </w:r>
      <w:r>
        <w:rPr>
          <w:sz w:val="22"/>
        </w:rPr>
        <w:t>será</w:t>
      </w:r>
      <w:r>
        <w:rPr>
          <w:spacing w:val="-5"/>
          <w:sz w:val="22"/>
        </w:rPr>
        <w:t xml:space="preserve"> </w:t>
      </w:r>
      <w:r>
        <w:rPr>
          <w:sz w:val="22"/>
        </w:rPr>
        <w:t>responsável</w:t>
      </w:r>
      <w:r>
        <w:rPr>
          <w:spacing w:val="-5"/>
          <w:sz w:val="22"/>
        </w:rPr>
        <w:t xml:space="preserve"> </w:t>
      </w:r>
      <w:r>
        <w:rPr>
          <w:sz w:val="22"/>
        </w:rPr>
        <w:t>pela</w:t>
      </w:r>
      <w:r>
        <w:rPr>
          <w:spacing w:val="-8"/>
          <w:sz w:val="22"/>
        </w:rPr>
        <w:t xml:space="preserve"> </w:t>
      </w:r>
      <w:r>
        <w:rPr>
          <w:sz w:val="22"/>
        </w:rPr>
        <w:t>manutenção</w:t>
      </w:r>
      <w:r>
        <w:rPr>
          <w:spacing w:val="-4"/>
          <w:sz w:val="22"/>
        </w:rPr>
        <w:t xml:space="preserve"> </w:t>
      </w:r>
      <w:r>
        <w:rPr>
          <w:sz w:val="22"/>
        </w:rPr>
        <w:t>do</w:t>
      </w:r>
      <w:r>
        <w:rPr>
          <w:spacing w:val="-4"/>
          <w:sz w:val="22"/>
        </w:rPr>
        <w:t xml:space="preserve"> </w:t>
      </w:r>
      <w:r>
        <w:rPr>
          <w:sz w:val="22"/>
        </w:rPr>
        <w:t>ultrassom,</w:t>
      </w:r>
      <w:r>
        <w:rPr>
          <w:spacing w:val="-5"/>
          <w:sz w:val="22"/>
        </w:rPr>
        <w:t xml:space="preserve"> </w:t>
      </w:r>
      <w:r>
        <w:rPr>
          <w:sz w:val="22"/>
        </w:rPr>
        <w:t>atendendo</w:t>
      </w:r>
      <w:r>
        <w:rPr>
          <w:spacing w:val="-7"/>
          <w:sz w:val="22"/>
        </w:rPr>
        <w:t xml:space="preserve"> </w:t>
      </w:r>
      <w:r>
        <w:rPr>
          <w:sz w:val="22"/>
        </w:rPr>
        <w:t>as</w:t>
      </w:r>
      <w:r>
        <w:rPr>
          <w:spacing w:val="-5"/>
          <w:sz w:val="22"/>
        </w:rPr>
        <w:t xml:space="preserve"> </w:t>
      </w:r>
      <w:r>
        <w:rPr>
          <w:sz w:val="22"/>
        </w:rPr>
        <w:t>seguintes</w:t>
      </w:r>
      <w:r>
        <w:rPr>
          <w:spacing w:val="-5"/>
          <w:sz w:val="22"/>
        </w:rPr>
        <w:t xml:space="preserve"> </w:t>
      </w:r>
      <w:r>
        <w:rPr>
          <w:spacing w:val="-2"/>
          <w:sz w:val="22"/>
        </w:rPr>
        <w:t>solicitações:</w:t>
      </w:r>
    </w:p>
    <w:p w14:paraId="1C0D4863">
      <w:pPr>
        <w:pStyle w:val="8"/>
        <w:numPr>
          <w:ilvl w:val="2"/>
          <w:numId w:val="29"/>
        </w:numPr>
        <w:tabs>
          <w:tab w:val="left" w:pos="1699"/>
        </w:tabs>
        <w:spacing w:before="121" w:after="0" w:line="240" w:lineRule="auto"/>
        <w:ind w:left="282" w:right="425" w:firstLine="0"/>
        <w:jc w:val="both"/>
        <w:rPr>
          <w:sz w:val="22"/>
        </w:rPr>
      </w:pPr>
      <w:r>
        <w:rPr>
          <w:sz w:val="22"/>
        </w:rPr>
        <w:t>A Empresa deverá apresentar seus Técnicos sempre devidamente uniformizados, devendo utilizar, de forma bem visível, o crachá da Empresa;</w:t>
      </w:r>
    </w:p>
    <w:p w14:paraId="33573714">
      <w:pPr>
        <w:pStyle w:val="8"/>
        <w:numPr>
          <w:ilvl w:val="2"/>
          <w:numId w:val="29"/>
        </w:numPr>
        <w:tabs>
          <w:tab w:val="left" w:pos="1699"/>
        </w:tabs>
        <w:spacing w:before="120" w:after="0" w:line="240" w:lineRule="auto"/>
        <w:ind w:left="282" w:right="424" w:firstLine="0"/>
        <w:jc w:val="both"/>
        <w:rPr>
          <w:sz w:val="22"/>
        </w:rPr>
      </w:pPr>
      <w:r>
        <w:rPr>
          <w:sz w:val="22"/>
        </w:rPr>
        <w:t>Efetuar</w:t>
      </w:r>
      <w:r>
        <w:rPr>
          <w:spacing w:val="-2"/>
          <w:sz w:val="22"/>
        </w:rPr>
        <w:t xml:space="preserve"> </w:t>
      </w:r>
      <w:r>
        <w:rPr>
          <w:sz w:val="22"/>
        </w:rPr>
        <w:t>Treinamento</w:t>
      </w:r>
      <w:r>
        <w:rPr>
          <w:spacing w:val="-1"/>
          <w:sz w:val="22"/>
        </w:rPr>
        <w:t xml:space="preserve"> </w:t>
      </w:r>
      <w:r>
        <w:rPr>
          <w:sz w:val="22"/>
        </w:rPr>
        <w:t>de</w:t>
      </w:r>
      <w:r>
        <w:rPr>
          <w:spacing w:val="-2"/>
          <w:sz w:val="22"/>
        </w:rPr>
        <w:t xml:space="preserve"> </w:t>
      </w:r>
      <w:r>
        <w:rPr>
          <w:sz w:val="22"/>
        </w:rPr>
        <w:t>operação</w:t>
      </w:r>
      <w:r>
        <w:rPr>
          <w:spacing w:val="-1"/>
          <w:sz w:val="22"/>
        </w:rPr>
        <w:t xml:space="preserve"> </w:t>
      </w:r>
      <w:r>
        <w:rPr>
          <w:sz w:val="22"/>
        </w:rPr>
        <w:t>dos</w:t>
      </w:r>
      <w:r>
        <w:rPr>
          <w:spacing w:val="-2"/>
          <w:sz w:val="22"/>
        </w:rPr>
        <w:t xml:space="preserve"> </w:t>
      </w:r>
      <w:r>
        <w:rPr>
          <w:sz w:val="22"/>
        </w:rPr>
        <w:t>equipamentos</w:t>
      </w:r>
      <w:r>
        <w:rPr>
          <w:spacing w:val="-4"/>
          <w:sz w:val="22"/>
        </w:rPr>
        <w:t xml:space="preserve"> </w:t>
      </w:r>
      <w:r>
        <w:rPr>
          <w:sz w:val="22"/>
        </w:rPr>
        <w:t>para</w:t>
      </w:r>
      <w:r>
        <w:rPr>
          <w:spacing w:val="-2"/>
          <w:sz w:val="22"/>
        </w:rPr>
        <w:t xml:space="preserve"> </w:t>
      </w:r>
      <w:r>
        <w:rPr>
          <w:sz w:val="22"/>
        </w:rPr>
        <w:t>a</w:t>
      </w:r>
      <w:r>
        <w:rPr>
          <w:spacing w:val="-2"/>
          <w:sz w:val="22"/>
        </w:rPr>
        <w:t xml:space="preserve"> </w:t>
      </w:r>
      <w:r>
        <w:rPr>
          <w:sz w:val="22"/>
        </w:rPr>
        <w:t>Equipe</w:t>
      </w:r>
      <w:r>
        <w:rPr>
          <w:spacing w:val="-2"/>
          <w:sz w:val="22"/>
        </w:rPr>
        <w:t xml:space="preserve"> </w:t>
      </w:r>
      <w:r>
        <w:rPr>
          <w:sz w:val="22"/>
        </w:rPr>
        <w:t>Técnica</w:t>
      </w:r>
      <w:r>
        <w:rPr>
          <w:spacing w:val="-4"/>
          <w:sz w:val="22"/>
        </w:rPr>
        <w:t xml:space="preserve"> </w:t>
      </w:r>
      <w:r>
        <w:rPr>
          <w:sz w:val="22"/>
        </w:rPr>
        <w:t>e</w:t>
      </w:r>
      <w:r>
        <w:rPr>
          <w:spacing w:val="-2"/>
          <w:sz w:val="22"/>
        </w:rPr>
        <w:t xml:space="preserve"> </w:t>
      </w:r>
      <w:r>
        <w:rPr>
          <w:sz w:val="22"/>
        </w:rPr>
        <w:t>de</w:t>
      </w:r>
      <w:r>
        <w:rPr>
          <w:spacing w:val="-4"/>
          <w:sz w:val="22"/>
        </w:rPr>
        <w:t xml:space="preserve"> </w:t>
      </w:r>
      <w:r>
        <w:rPr>
          <w:sz w:val="22"/>
        </w:rPr>
        <w:t>Engenharia Clínica do Hospital Ana Nery, até que seja possível adaptar-se à rotina sem ônus adicional para o HAN.</w:t>
      </w:r>
    </w:p>
    <w:p w14:paraId="23556579">
      <w:pPr>
        <w:pStyle w:val="8"/>
        <w:numPr>
          <w:ilvl w:val="2"/>
          <w:numId w:val="29"/>
        </w:numPr>
        <w:tabs>
          <w:tab w:val="left" w:pos="1699"/>
        </w:tabs>
        <w:spacing w:before="119" w:after="0" w:line="240" w:lineRule="auto"/>
        <w:ind w:left="282" w:right="422" w:firstLine="0"/>
        <w:jc w:val="both"/>
        <w:rPr>
          <w:sz w:val="22"/>
        </w:rPr>
      </w:pPr>
      <w:r>
        <w:rPr>
          <w:sz w:val="22"/>
        </w:rPr>
        <w:t>A Empresa deverá emitir, trimestralmente, relatórios técnicos circunstanciados, mencionando a situação do aparelho, as ocorrências verificadas no período, assim como as providências adotadas</w:t>
      </w:r>
      <w:r>
        <w:rPr>
          <w:spacing w:val="-13"/>
          <w:sz w:val="22"/>
        </w:rPr>
        <w:t xml:space="preserve"> </w:t>
      </w:r>
      <w:r>
        <w:rPr>
          <w:sz w:val="22"/>
        </w:rPr>
        <w:t>na</w:t>
      </w:r>
      <w:r>
        <w:rPr>
          <w:spacing w:val="-12"/>
          <w:sz w:val="22"/>
        </w:rPr>
        <w:t xml:space="preserve"> </w:t>
      </w:r>
      <w:r>
        <w:rPr>
          <w:sz w:val="22"/>
        </w:rPr>
        <w:t>execução</w:t>
      </w:r>
      <w:r>
        <w:rPr>
          <w:spacing w:val="-13"/>
          <w:sz w:val="22"/>
        </w:rPr>
        <w:t xml:space="preserve"> </w:t>
      </w:r>
      <w:r>
        <w:rPr>
          <w:sz w:val="22"/>
        </w:rPr>
        <w:t>dos</w:t>
      </w:r>
      <w:r>
        <w:rPr>
          <w:spacing w:val="-12"/>
          <w:sz w:val="22"/>
        </w:rPr>
        <w:t xml:space="preserve"> </w:t>
      </w:r>
      <w:r>
        <w:rPr>
          <w:sz w:val="22"/>
        </w:rPr>
        <w:t>serviços,</w:t>
      </w:r>
      <w:r>
        <w:rPr>
          <w:spacing w:val="-13"/>
          <w:sz w:val="22"/>
        </w:rPr>
        <w:t xml:space="preserve"> </w:t>
      </w:r>
      <w:r>
        <w:rPr>
          <w:sz w:val="22"/>
        </w:rPr>
        <w:t>contendo</w:t>
      </w:r>
      <w:r>
        <w:rPr>
          <w:spacing w:val="-12"/>
          <w:sz w:val="22"/>
        </w:rPr>
        <w:t xml:space="preserve"> </w:t>
      </w:r>
      <w:r>
        <w:rPr>
          <w:sz w:val="22"/>
        </w:rPr>
        <w:t>inclusive,</w:t>
      </w:r>
      <w:r>
        <w:rPr>
          <w:spacing w:val="-13"/>
          <w:sz w:val="22"/>
        </w:rPr>
        <w:t xml:space="preserve"> </w:t>
      </w:r>
      <w:r>
        <w:rPr>
          <w:sz w:val="22"/>
        </w:rPr>
        <w:t>a</w:t>
      </w:r>
      <w:r>
        <w:rPr>
          <w:spacing w:val="-12"/>
          <w:sz w:val="22"/>
        </w:rPr>
        <w:t xml:space="preserve"> </w:t>
      </w:r>
      <w:r>
        <w:rPr>
          <w:sz w:val="22"/>
        </w:rPr>
        <w:t>relação</w:t>
      </w:r>
      <w:r>
        <w:rPr>
          <w:spacing w:val="-12"/>
          <w:sz w:val="22"/>
        </w:rPr>
        <w:t xml:space="preserve"> </w:t>
      </w:r>
      <w:r>
        <w:rPr>
          <w:sz w:val="22"/>
        </w:rPr>
        <w:t>das</w:t>
      </w:r>
      <w:r>
        <w:rPr>
          <w:spacing w:val="-13"/>
          <w:sz w:val="22"/>
        </w:rPr>
        <w:t xml:space="preserve"> </w:t>
      </w:r>
      <w:r>
        <w:rPr>
          <w:sz w:val="22"/>
        </w:rPr>
        <w:t>peças</w:t>
      </w:r>
      <w:r>
        <w:rPr>
          <w:spacing w:val="-12"/>
          <w:sz w:val="22"/>
        </w:rPr>
        <w:t xml:space="preserve"> </w:t>
      </w:r>
      <w:r>
        <w:rPr>
          <w:sz w:val="22"/>
        </w:rPr>
        <w:t>substituídas</w:t>
      </w:r>
      <w:r>
        <w:rPr>
          <w:spacing w:val="-13"/>
          <w:sz w:val="22"/>
        </w:rPr>
        <w:t xml:space="preserve"> </w:t>
      </w:r>
      <w:r>
        <w:rPr>
          <w:sz w:val="22"/>
        </w:rPr>
        <w:t>e</w:t>
      </w:r>
      <w:r>
        <w:rPr>
          <w:spacing w:val="-12"/>
          <w:sz w:val="22"/>
        </w:rPr>
        <w:t xml:space="preserve"> </w:t>
      </w:r>
      <w:r>
        <w:rPr>
          <w:sz w:val="22"/>
        </w:rPr>
        <w:t>a</w:t>
      </w:r>
      <w:r>
        <w:rPr>
          <w:spacing w:val="-13"/>
          <w:sz w:val="22"/>
        </w:rPr>
        <w:t xml:space="preserve"> </w:t>
      </w:r>
      <w:r>
        <w:rPr>
          <w:sz w:val="22"/>
        </w:rPr>
        <w:t>rotina</w:t>
      </w:r>
      <w:r>
        <w:rPr>
          <w:spacing w:val="-12"/>
          <w:sz w:val="22"/>
        </w:rPr>
        <w:t xml:space="preserve"> </w:t>
      </w:r>
      <w:r>
        <w:rPr>
          <w:sz w:val="22"/>
        </w:rPr>
        <w:t>de</w:t>
      </w:r>
      <w:r>
        <w:rPr>
          <w:spacing w:val="-12"/>
          <w:sz w:val="22"/>
        </w:rPr>
        <w:t xml:space="preserve"> </w:t>
      </w:r>
      <w:r>
        <w:rPr>
          <w:sz w:val="22"/>
        </w:rPr>
        <w:t>trabalho empregado (manutenção corretiva ou preventiva), devendo o relatório ser assinado pelo Responsável Técnico dos Serviços e, entregue juntamente com a apresentação da nota fiscal de serviços;</w:t>
      </w:r>
    </w:p>
    <w:p w14:paraId="03A0740B">
      <w:pPr>
        <w:pStyle w:val="8"/>
        <w:numPr>
          <w:ilvl w:val="2"/>
          <w:numId w:val="29"/>
        </w:numPr>
        <w:tabs>
          <w:tab w:val="left" w:pos="1699"/>
        </w:tabs>
        <w:spacing w:before="121" w:after="0" w:line="240" w:lineRule="auto"/>
        <w:ind w:left="282" w:right="424" w:firstLine="0"/>
        <w:jc w:val="both"/>
        <w:rPr>
          <w:sz w:val="22"/>
        </w:rPr>
      </w:pPr>
      <w:r>
        <w:rPr>
          <w:sz w:val="22"/>
        </w:rPr>
        <w:t>Na ocorrência de tais fatos, os pedidos de prorrogação referentes aos prazos deverão ser encaminhados por escrito, devidamente justificados, ao Setor de Engenharia Clínica do HAN para avaliação e julgar a pertinência.</w:t>
      </w:r>
    </w:p>
    <w:p w14:paraId="5900D705">
      <w:pPr>
        <w:pStyle w:val="8"/>
        <w:numPr>
          <w:ilvl w:val="2"/>
          <w:numId w:val="29"/>
        </w:numPr>
        <w:tabs>
          <w:tab w:val="left" w:pos="1699"/>
        </w:tabs>
        <w:spacing w:before="121" w:after="0" w:line="240" w:lineRule="auto"/>
        <w:ind w:left="282" w:right="424" w:firstLine="0"/>
        <w:jc w:val="both"/>
        <w:rPr>
          <w:sz w:val="22"/>
        </w:rPr>
      </w:pPr>
      <w:r>
        <w:rPr>
          <w:sz w:val="22"/>
        </w:rPr>
        <w:t>A</w:t>
      </w:r>
      <w:r>
        <w:rPr>
          <w:spacing w:val="-11"/>
          <w:sz w:val="22"/>
        </w:rPr>
        <w:t xml:space="preserve"> </w:t>
      </w:r>
      <w:r>
        <w:rPr>
          <w:sz w:val="22"/>
        </w:rPr>
        <w:t>Empresa</w:t>
      </w:r>
      <w:r>
        <w:rPr>
          <w:spacing w:val="-10"/>
          <w:sz w:val="22"/>
        </w:rPr>
        <w:t xml:space="preserve"> </w:t>
      </w:r>
      <w:r>
        <w:rPr>
          <w:sz w:val="22"/>
        </w:rPr>
        <w:t>deverá</w:t>
      </w:r>
      <w:r>
        <w:rPr>
          <w:spacing w:val="-10"/>
          <w:sz w:val="22"/>
        </w:rPr>
        <w:t xml:space="preserve"> </w:t>
      </w:r>
      <w:r>
        <w:rPr>
          <w:sz w:val="22"/>
        </w:rPr>
        <w:t>refazer</w:t>
      </w:r>
      <w:r>
        <w:rPr>
          <w:spacing w:val="-12"/>
          <w:sz w:val="22"/>
        </w:rPr>
        <w:t xml:space="preserve"> </w:t>
      </w:r>
      <w:r>
        <w:rPr>
          <w:sz w:val="22"/>
        </w:rPr>
        <w:t>o</w:t>
      </w:r>
      <w:r>
        <w:rPr>
          <w:spacing w:val="-11"/>
          <w:sz w:val="22"/>
        </w:rPr>
        <w:t xml:space="preserve"> </w:t>
      </w:r>
      <w:r>
        <w:rPr>
          <w:sz w:val="22"/>
        </w:rPr>
        <w:t>serviço</w:t>
      </w:r>
      <w:r>
        <w:rPr>
          <w:spacing w:val="-11"/>
          <w:sz w:val="22"/>
        </w:rPr>
        <w:t xml:space="preserve"> </w:t>
      </w:r>
      <w:r>
        <w:rPr>
          <w:sz w:val="22"/>
        </w:rPr>
        <w:t>que</w:t>
      </w:r>
      <w:r>
        <w:rPr>
          <w:spacing w:val="-12"/>
          <w:sz w:val="22"/>
        </w:rPr>
        <w:t xml:space="preserve"> </w:t>
      </w:r>
      <w:r>
        <w:rPr>
          <w:sz w:val="22"/>
        </w:rPr>
        <w:t>apresentar</w:t>
      </w:r>
      <w:r>
        <w:rPr>
          <w:spacing w:val="-10"/>
          <w:sz w:val="22"/>
        </w:rPr>
        <w:t xml:space="preserve"> </w:t>
      </w:r>
      <w:r>
        <w:rPr>
          <w:sz w:val="22"/>
        </w:rPr>
        <w:t>qualquer</w:t>
      </w:r>
      <w:r>
        <w:rPr>
          <w:spacing w:val="-10"/>
          <w:sz w:val="22"/>
        </w:rPr>
        <w:t xml:space="preserve"> </w:t>
      </w:r>
      <w:r>
        <w:rPr>
          <w:sz w:val="22"/>
        </w:rPr>
        <w:t>tipo</w:t>
      </w:r>
      <w:r>
        <w:rPr>
          <w:spacing w:val="-11"/>
          <w:sz w:val="22"/>
        </w:rPr>
        <w:t xml:space="preserve"> </w:t>
      </w:r>
      <w:r>
        <w:rPr>
          <w:sz w:val="22"/>
        </w:rPr>
        <w:t>de</w:t>
      </w:r>
      <w:r>
        <w:rPr>
          <w:spacing w:val="-9"/>
          <w:sz w:val="22"/>
        </w:rPr>
        <w:t xml:space="preserve"> </w:t>
      </w:r>
      <w:r>
        <w:rPr>
          <w:sz w:val="22"/>
        </w:rPr>
        <w:t>defeito</w:t>
      </w:r>
      <w:r>
        <w:rPr>
          <w:spacing w:val="-11"/>
          <w:sz w:val="22"/>
        </w:rPr>
        <w:t xml:space="preserve"> </w:t>
      </w:r>
      <w:r>
        <w:rPr>
          <w:sz w:val="22"/>
        </w:rPr>
        <w:t>ou</w:t>
      </w:r>
      <w:r>
        <w:rPr>
          <w:spacing w:val="-11"/>
          <w:sz w:val="22"/>
        </w:rPr>
        <w:t xml:space="preserve"> </w:t>
      </w:r>
      <w:r>
        <w:rPr>
          <w:sz w:val="22"/>
        </w:rPr>
        <w:t>que</w:t>
      </w:r>
      <w:r>
        <w:rPr>
          <w:spacing w:val="-9"/>
          <w:sz w:val="22"/>
        </w:rPr>
        <w:t xml:space="preserve"> </w:t>
      </w:r>
      <w:r>
        <w:rPr>
          <w:sz w:val="22"/>
        </w:rPr>
        <w:t>tiver</w:t>
      </w:r>
      <w:r>
        <w:rPr>
          <w:spacing w:val="-12"/>
          <w:sz w:val="22"/>
        </w:rPr>
        <w:t xml:space="preserve"> </w:t>
      </w:r>
      <w:r>
        <w:rPr>
          <w:sz w:val="22"/>
        </w:rPr>
        <w:t>sido executado fora das especificações contidas neste projeto básico, e no contrato.</w:t>
      </w:r>
    </w:p>
    <w:p w14:paraId="1411960F">
      <w:pPr>
        <w:pStyle w:val="8"/>
        <w:numPr>
          <w:ilvl w:val="2"/>
          <w:numId w:val="29"/>
        </w:numPr>
        <w:tabs>
          <w:tab w:val="left" w:pos="1699"/>
        </w:tabs>
        <w:spacing w:before="118" w:after="0" w:line="240" w:lineRule="auto"/>
        <w:ind w:left="282" w:right="427" w:firstLine="0"/>
        <w:jc w:val="both"/>
        <w:rPr>
          <w:sz w:val="22"/>
        </w:rPr>
      </w:pPr>
      <w:r>
        <w:rPr>
          <w:sz w:val="22"/>
        </w:rPr>
        <w:t>A instalação, remoção e/ou qualquer modificação necessária para operacionalização dos aparelhos e acessórios serão de inteira responsabilidade da Empresa e sem ônus para o Hospital.</w:t>
      </w:r>
    </w:p>
    <w:p w14:paraId="32691744">
      <w:pPr>
        <w:pStyle w:val="8"/>
        <w:numPr>
          <w:ilvl w:val="2"/>
          <w:numId w:val="29"/>
        </w:numPr>
        <w:tabs>
          <w:tab w:val="left" w:pos="1699"/>
        </w:tabs>
        <w:spacing w:before="121" w:after="0" w:line="240" w:lineRule="auto"/>
        <w:ind w:left="1699" w:right="0" w:hanging="1417"/>
        <w:jc w:val="both"/>
        <w:rPr>
          <w:sz w:val="22"/>
        </w:rPr>
      </w:pPr>
      <w:r>
        <w:rPr>
          <w:sz w:val="22"/>
        </w:rPr>
        <w:t>O</w:t>
      </w:r>
      <w:r>
        <w:rPr>
          <w:spacing w:val="-3"/>
          <w:sz w:val="22"/>
        </w:rPr>
        <w:t xml:space="preserve"> </w:t>
      </w:r>
      <w:r>
        <w:rPr>
          <w:sz w:val="22"/>
        </w:rPr>
        <w:t>Hospital</w:t>
      </w:r>
      <w:r>
        <w:rPr>
          <w:spacing w:val="-6"/>
          <w:sz w:val="22"/>
        </w:rPr>
        <w:t xml:space="preserve"> </w:t>
      </w:r>
      <w:r>
        <w:rPr>
          <w:sz w:val="22"/>
        </w:rPr>
        <w:t>não</w:t>
      </w:r>
      <w:r>
        <w:rPr>
          <w:spacing w:val="-4"/>
          <w:sz w:val="22"/>
        </w:rPr>
        <w:t xml:space="preserve"> </w:t>
      </w:r>
      <w:r>
        <w:rPr>
          <w:sz w:val="22"/>
        </w:rPr>
        <w:t>disponibiliza</w:t>
      </w:r>
      <w:r>
        <w:rPr>
          <w:spacing w:val="-3"/>
          <w:sz w:val="22"/>
        </w:rPr>
        <w:t xml:space="preserve"> </w:t>
      </w:r>
      <w:r>
        <w:rPr>
          <w:sz w:val="22"/>
        </w:rPr>
        <w:t>de</w:t>
      </w:r>
      <w:r>
        <w:rPr>
          <w:spacing w:val="-3"/>
          <w:sz w:val="22"/>
        </w:rPr>
        <w:t xml:space="preserve"> </w:t>
      </w:r>
      <w:r>
        <w:rPr>
          <w:sz w:val="22"/>
        </w:rPr>
        <w:t>vagas</w:t>
      </w:r>
      <w:r>
        <w:rPr>
          <w:spacing w:val="-3"/>
          <w:sz w:val="22"/>
        </w:rPr>
        <w:t xml:space="preserve"> </w:t>
      </w:r>
      <w:r>
        <w:rPr>
          <w:sz w:val="22"/>
        </w:rPr>
        <w:t>de</w:t>
      </w:r>
      <w:r>
        <w:rPr>
          <w:spacing w:val="-4"/>
          <w:sz w:val="22"/>
        </w:rPr>
        <w:t xml:space="preserve"> </w:t>
      </w:r>
      <w:r>
        <w:rPr>
          <w:sz w:val="22"/>
        </w:rPr>
        <w:t>estacionamento</w:t>
      </w:r>
      <w:r>
        <w:rPr>
          <w:spacing w:val="-2"/>
          <w:sz w:val="22"/>
        </w:rPr>
        <w:t xml:space="preserve"> </w:t>
      </w:r>
      <w:r>
        <w:rPr>
          <w:sz w:val="22"/>
        </w:rPr>
        <w:t>para</w:t>
      </w:r>
      <w:r>
        <w:rPr>
          <w:spacing w:val="-6"/>
          <w:sz w:val="22"/>
        </w:rPr>
        <w:t xml:space="preserve"> </w:t>
      </w:r>
      <w:r>
        <w:rPr>
          <w:sz w:val="22"/>
        </w:rPr>
        <w:t>os</w:t>
      </w:r>
      <w:r>
        <w:rPr>
          <w:spacing w:val="-4"/>
          <w:sz w:val="22"/>
        </w:rPr>
        <w:t xml:space="preserve"> </w:t>
      </w:r>
      <w:r>
        <w:rPr>
          <w:sz w:val="22"/>
        </w:rPr>
        <w:t>veículos</w:t>
      </w:r>
      <w:r>
        <w:rPr>
          <w:spacing w:val="-6"/>
          <w:sz w:val="22"/>
        </w:rPr>
        <w:t xml:space="preserve"> </w:t>
      </w:r>
      <w:r>
        <w:rPr>
          <w:sz w:val="22"/>
        </w:rPr>
        <w:t>da</w:t>
      </w:r>
      <w:r>
        <w:rPr>
          <w:spacing w:val="-2"/>
          <w:sz w:val="22"/>
        </w:rPr>
        <w:t xml:space="preserve"> Empresa;</w:t>
      </w:r>
    </w:p>
    <w:p w14:paraId="1EC2F46C">
      <w:pPr>
        <w:pStyle w:val="8"/>
        <w:numPr>
          <w:ilvl w:val="2"/>
          <w:numId w:val="29"/>
        </w:numPr>
        <w:tabs>
          <w:tab w:val="left" w:pos="1699"/>
        </w:tabs>
        <w:spacing w:before="120" w:after="0" w:line="240" w:lineRule="auto"/>
        <w:ind w:left="282" w:right="427" w:firstLine="0"/>
        <w:jc w:val="both"/>
        <w:rPr>
          <w:sz w:val="22"/>
        </w:rPr>
      </w:pPr>
      <w:r>
        <w:rPr>
          <w:sz w:val="22"/>
        </w:rPr>
        <w:t>A Empresa deverá disponibilizar arquivo contendo ficha individual para o aparelho do Hospital, contendo, no mínimo, as seguintes informações:</w:t>
      </w:r>
    </w:p>
    <w:p w14:paraId="05EA7D28">
      <w:pPr>
        <w:pStyle w:val="8"/>
        <w:numPr>
          <w:ilvl w:val="3"/>
          <w:numId w:val="29"/>
        </w:numPr>
        <w:tabs>
          <w:tab w:val="left" w:pos="1699"/>
        </w:tabs>
        <w:spacing w:before="120" w:after="0" w:line="240" w:lineRule="auto"/>
        <w:ind w:left="1699" w:right="0" w:hanging="1417"/>
        <w:jc w:val="both"/>
        <w:rPr>
          <w:sz w:val="22"/>
        </w:rPr>
      </w:pPr>
      <w:r>
        <w:rPr>
          <w:sz w:val="22"/>
        </w:rPr>
        <w:t>Modelo</w:t>
      </w:r>
      <w:r>
        <w:rPr>
          <w:spacing w:val="-3"/>
          <w:sz w:val="22"/>
        </w:rPr>
        <w:t xml:space="preserve"> </w:t>
      </w:r>
      <w:r>
        <w:rPr>
          <w:sz w:val="22"/>
        </w:rPr>
        <w:t>e</w:t>
      </w:r>
      <w:r>
        <w:rPr>
          <w:spacing w:val="-3"/>
          <w:sz w:val="22"/>
        </w:rPr>
        <w:t xml:space="preserve"> </w:t>
      </w:r>
      <w:r>
        <w:rPr>
          <w:spacing w:val="-2"/>
          <w:sz w:val="22"/>
        </w:rPr>
        <w:t>marca;</w:t>
      </w:r>
    </w:p>
    <w:p w14:paraId="72E0D7D5">
      <w:pPr>
        <w:pStyle w:val="8"/>
        <w:numPr>
          <w:ilvl w:val="3"/>
          <w:numId w:val="29"/>
        </w:numPr>
        <w:tabs>
          <w:tab w:val="left" w:pos="1699"/>
        </w:tabs>
        <w:spacing w:before="121" w:after="0" w:line="240" w:lineRule="auto"/>
        <w:ind w:left="1699" w:right="0" w:hanging="1417"/>
        <w:jc w:val="both"/>
        <w:rPr>
          <w:sz w:val="22"/>
        </w:rPr>
      </w:pPr>
      <w:r>
        <w:rPr>
          <w:sz w:val="22"/>
        </w:rPr>
        <w:t>Número</w:t>
      </w:r>
      <w:r>
        <w:rPr>
          <w:spacing w:val="-3"/>
          <w:sz w:val="22"/>
        </w:rPr>
        <w:t xml:space="preserve"> </w:t>
      </w:r>
      <w:r>
        <w:rPr>
          <w:sz w:val="22"/>
        </w:rPr>
        <w:t>de</w:t>
      </w:r>
      <w:r>
        <w:rPr>
          <w:spacing w:val="-3"/>
          <w:sz w:val="22"/>
        </w:rPr>
        <w:t xml:space="preserve"> </w:t>
      </w:r>
      <w:r>
        <w:rPr>
          <w:sz w:val="22"/>
        </w:rPr>
        <w:t>patrimônio</w:t>
      </w:r>
      <w:r>
        <w:rPr>
          <w:spacing w:val="-5"/>
          <w:sz w:val="22"/>
        </w:rPr>
        <w:t xml:space="preserve"> </w:t>
      </w:r>
      <w:r>
        <w:rPr>
          <w:sz w:val="22"/>
        </w:rPr>
        <w:t>e</w:t>
      </w:r>
      <w:r>
        <w:rPr>
          <w:spacing w:val="-3"/>
          <w:sz w:val="22"/>
        </w:rPr>
        <w:t xml:space="preserve"> </w:t>
      </w:r>
      <w:r>
        <w:rPr>
          <w:sz w:val="22"/>
        </w:rPr>
        <w:t>número</w:t>
      </w:r>
      <w:r>
        <w:rPr>
          <w:spacing w:val="-2"/>
          <w:sz w:val="22"/>
        </w:rPr>
        <w:t xml:space="preserve"> </w:t>
      </w:r>
      <w:r>
        <w:rPr>
          <w:sz w:val="22"/>
        </w:rPr>
        <w:t>de</w:t>
      </w:r>
      <w:r>
        <w:rPr>
          <w:spacing w:val="-5"/>
          <w:sz w:val="22"/>
        </w:rPr>
        <w:t xml:space="preserve"> </w:t>
      </w:r>
      <w:r>
        <w:rPr>
          <w:spacing w:val="-2"/>
          <w:sz w:val="22"/>
        </w:rPr>
        <w:t>série;</w:t>
      </w:r>
    </w:p>
    <w:p w14:paraId="11381E96">
      <w:pPr>
        <w:pStyle w:val="8"/>
        <w:spacing w:after="0" w:line="240" w:lineRule="auto"/>
        <w:jc w:val="both"/>
        <w:rPr>
          <w:sz w:val="22"/>
        </w:rPr>
        <w:sectPr>
          <w:pgSz w:w="11910" w:h="16840"/>
          <w:pgMar w:top="2160" w:right="708" w:bottom="1860" w:left="850" w:header="708" w:footer="1674" w:gutter="0"/>
          <w:cols w:space="720" w:num="1"/>
        </w:sectPr>
      </w:pPr>
    </w:p>
    <w:p w14:paraId="6051B038">
      <w:pPr>
        <w:pStyle w:val="6"/>
        <w:jc w:val="left"/>
      </w:pPr>
    </w:p>
    <w:p w14:paraId="3D17BC1C">
      <w:pPr>
        <w:pStyle w:val="6"/>
        <w:spacing w:before="257"/>
        <w:jc w:val="left"/>
      </w:pPr>
    </w:p>
    <w:p w14:paraId="49144609">
      <w:pPr>
        <w:pStyle w:val="8"/>
        <w:numPr>
          <w:ilvl w:val="3"/>
          <w:numId w:val="29"/>
        </w:numPr>
        <w:tabs>
          <w:tab w:val="left" w:pos="1699"/>
        </w:tabs>
        <w:spacing w:before="0" w:after="0" w:line="240" w:lineRule="auto"/>
        <w:ind w:left="1699" w:right="0" w:hanging="1417"/>
        <w:jc w:val="left"/>
        <w:rPr>
          <w:sz w:val="22"/>
        </w:rPr>
      </w:pPr>
      <w:r>
        <w:rPr>
          <w:sz w:val="22"/>
        </w:rPr>
        <w:t>Localização</w:t>
      </w:r>
      <w:r>
        <w:rPr>
          <w:spacing w:val="-4"/>
          <w:sz w:val="22"/>
        </w:rPr>
        <w:t xml:space="preserve"> </w:t>
      </w:r>
      <w:r>
        <w:rPr>
          <w:sz w:val="22"/>
        </w:rPr>
        <w:t>do</w:t>
      </w:r>
      <w:r>
        <w:rPr>
          <w:spacing w:val="-3"/>
          <w:sz w:val="22"/>
        </w:rPr>
        <w:t xml:space="preserve"> </w:t>
      </w:r>
      <w:r>
        <w:rPr>
          <w:spacing w:val="-2"/>
          <w:sz w:val="22"/>
        </w:rPr>
        <w:t>aparelho;</w:t>
      </w:r>
    </w:p>
    <w:p w14:paraId="075198D0">
      <w:pPr>
        <w:pStyle w:val="8"/>
        <w:numPr>
          <w:ilvl w:val="3"/>
          <w:numId w:val="29"/>
        </w:numPr>
        <w:tabs>
          <w:tab w:val="left" w:pos="1699"/>
        </w:tabs>
        <w:spacing w:before="120" w:after="0" w:line="240" w:lineRule="auto"/>
        <w:ind w:left="282" w:right="424" w:firstLine="0"/>
        <w:jc w:val="left"/>
        <w:rPr>
          <w:sz w:val="22"/>
        </w:rPr>
      </w:pPr>
      <w:r>
        <w:rPr>
          <w:sz w:val="22"/>
        </w:rPr>
        <w:t>Data</w:t>
      </w:r>
      <w:r>
        <w:rPr>
          <w:spacing w:val="40"/>
          <w:sz w:val="22"/>
        </w:rPr>
        <w:t xml:space="preserve"> </w:t>
      </w:r>
      <w:r>
        <w:rPr>
          <w:sz w:val="22"/>
        </w:rPr>
        <w:t>das</w:t>
      </w:r>
      <w:r>
        <w:rPr>
          <w:spacing w:val="40"/>
          <w:sz w:val="22"/>
        </w:rPr>
        <w:t xml:space="preserve"> </w:t>
      </w:r>
      <w:r>
        <w:rPr>
          <w:sz w:val="22"/>
        </w:rPr>
        <w:t>manutenções</w:t>
      </w:r>
      <w:r>
        <w:rPr>
          <w:spacing w:val="40"/>
          <w:sz w:val="22"/>
        </w:rPr>
        <w:t xml:space="preserve"> </w:t>
      </w:r>
      <w:r>
        <w:rPr>
          <w:sz w:val="22"/>
        </w:rPr>
        <w:t>preventivas</w:t>
      </w:r>
      <w:r>
        <w:rPr>
          <w:spacing w:val="40"/>
          <w:sz w:val="22"/>
        </w:rPr>
        <w:t xml:space="preserve"> </w:t>
      </w:r>
      <w:r>
        <w:rPr>
          <w:sz w:val="22"/>
        </w:rPr>
        <w:t>e</w:t>
      </w:r>
      <w:r>
        <w:rPr>
          <w:spacing w:val="40"/>
          <w:sz w:val="22"/>
        </w:rPr>
        <w:t xml:space="preserve"> </w:t>
      </w:r>
      <w:r>
        <w:rPr>
          <w:sz w:val="22"/>
        </w:rPr>
        <w:t>corretivas</w:t>
      </w:r>
      <w:r>
        <w:rPr>
          <w:spacing w:val="40"/>
          <w:sz w:val="22"/>
        </w:rPr>
        <w:t xml:space="preserve"> </w:t>
      </w:r>
      <w:r>
        <w:rPr>
          <w:sz w:val="22"/>
        </w:rPr>
        <w:t>realizadas,</w:t>
      </w:r>
      <w:r>
        <w:rPr>
          <w:spacing w:val="40"/>
          <w:sz w:val="22"/>
        </w:rPr>
        <w:t xml:space="preserve"> </w:t>
      </w:r>
      <w:r>
        <w:rPr>
          <w:sz w:val="22"/>
        </w:rPr>
        <w:t>listando</w:t>
      </w:r>
      <w:r>
        <w:rPr>
          <w:spacing w:val="40"/>
          <w:sz w:val="22"/>
        </w:rPr>
        <w:t xml:space="preserve"> </w:t>
      </w:r>
      <w:r>
        <w:rPr>
          <w:sz w:val="22"/>
        </w:rPr>
        <w:t>peças</w:t>
      </w:r>
      <w:r>
        <w:rPr>
          <w:spacing w:val="40"/>
          <w:sz w:val="22"/>
        </w:rPr>
        <w:t xml:space="preserve"> </w:t>
      </w:r>
      <w:r>
        <w:rPr>
          <w:sz w:val="22"/>
        </w:rPr>
        <w:t>substituídas, regulagens e/ou ajustes efetuados;</w:t>
      </w:r>
    </w:p>
    <w:p w14:paraId="5D19F1ED">
      <w:pPr>
        <w:pStyle w:val="8"/>
        <w:numPr>
          <w:ilvl w:val="3"/>
          <w:numId w:val="29"/>
        </w:numPr>
        <w:tabs>
          <w:tab w:val="left" w:pos="1699"/>
        </w:tabs>
        <w:spacing w:before="120" w:after="0" w:line="240" w:lineRule="auto"/>
        <w:ind w:left="1699" w:right="0" w:hanging="1417"/>
        <w:jc w:val="left"/>
        <w:rPr>
          <w:sz w:val="22"/>
        </w:rPr>
      </w:pPr>
      <w:r>
        <w:rPr>
          <w:sz w:val="22"/>
        </w:rPr>
        <w:t>Identificação</w:t>
      </w:r>
      <w:r>
        <w:rPr>
          <w:spacing w:val="-5"/>
          <w:sz w:val="22"/>
        </w:rPr>
        <w:t xml:space="preserve"> </w:t>
      </w:r>
      <w:r>
        <w:rPr>
          <w:sz w:val="22"/>
        </w:rPr>
        <w:t>do</w:t>
      </w:r>
      <w:r>
        <w:rPr>
          <w:spacing w:val="-7"/>
          <w:sz w:val="22"/>
        </w:rPr>
        <w:t xml:space="preserve"> </w:t>
      </w:r>
      <w:r>
        <w:rPr>
          <w:sz w:val="22"/>
        </w:rPr>
        <w:t>funcionário</w:t>
      </w:r>
      <w:r>
        <w:rPr>
          <w:spacing w:val="-5"/>
          <w:sz w:val="22"/>
        </w:rPr>
        <w:t xml:space="preserve"> </w:t>
      </w:r>
      <w:r>
        <w:rPr>
          <w:sz w:val="22"/>
        </w:rPr>
        <w:t>responsável</w:t>
      </w:r>
      <w:r>
        <w:rPr>
          <w:spacing w:val="-5"/>
          <w:sz w:val="22"/>
        </w:rPr>
        <w:t xml:space="preserve"> </w:t>
      </w:r>
      <w:r>
        <w:rPr>
          <w:sz w:val="22"/>
        </w:rPr>
        <w:t>pela</w:t>
      </w:r>
      <w:r>
        <w:rPr>
          <w:spacing w:val="-7"/>
          <w:sz w:val="22"/>
        </w:rPr>
        <w:t xml:space="preserve"> </w:t>
      </w:r>
      <w:r>
        <w:rPr>
          <w:spacing w:val="-2"/>
          <w:sz w:val="22"/>
        </w:rPr>
        <w:t>manutenção;</w:t>
      </w:r>
    </w:p>
    <w:p w14:paraId="7BEA9EA2">
      <w:pPr>
        <w:pStyle w:val="8"/>
        <w:numPr>
          <w:ilvl w:val="3"/>
          <w:numId w:val="29"/>
        </w:numPr>
        <w:tabs>
          <w:tab w:val="left" w:pos="1699"/>
        </w:tabs>
        <w:spacing w:before="121" w:after="0" w:line="240" w:lineRule="auto"/>
        <w:ind w:left="1699" w:right="0" w:hanging="1417"/>
        <w:jc w:val="left"/>
        <w:rPr>
          <w:sz w:val="22"/>
        </w:rPr>
      </w:pPr>
      <w:r>
        <w:rPr>
          <w:sz w:val="22"/>
        </w:rPr>
        <w:t>Informações</w:t>
      </w:r>
      <w:r>
        <w:rPr>
          <w:spacing w:val="-3"/>
          <w:sz w:val="22"/>
        </w:rPr>
        <w:t xml:space="preserve"> </w:t>
      </w:r>
      <w:r>
        <w:rPr>
          <w:sz w:val="22"/>
        </w:rPr>
        <w:t>sobre</w:t>
      </w:r>
      <w:r>
        <w:rPr>
          <w:spacing w:val="-3"/>
          <w:sz w:val="22"/>
        </w:rPr>
        <w:t xml:space="preserve"> </w:t>
      </w:r>
      <w:r>
        <w:rPr>
          <w:sz w:val="22"/>
        </w:rPr>
        <w:t>a</w:t>
      </w:r>
      <w:r>
        <w:rPr>
          <w:spacing w:val="-6"/>
          <w:sz w:val="22"/>
        </w:rPr>
        <w:t xml:space="preserve"> </w:t>
      </w:r>
      <w:r>
        <w:rPr>
          <w:sz w:val="22"/>
        </w:rPr>
        <w:t>garantia</w:t>
      </w:r>
      <w:r>
        <w:rPr>
          <w:spacing w:val="-4"/>
          <w:sz w:val="22"/>
        </w:rPr>
        <w:t xml:space="preserve"> </w:t>
      </w:r>
      <w:r>
        <w:rPr>
          <w:sz w:val="22"/>
        </w:rPr>
        <w:t>dos</w:t>
      </w:r>
      <w:r>
        <w:rPr>
          <w:spacing w:val="-3"/>
          <w:sz w:val="22"/>
        </w:rPr>
        <w:t xml:space="preserve"> </w:t>
      </w:r>
      <w:r>
        <w:rPr>
          <w:sz w:val="22"/>
        </w:rPr>
        <w:t>serviços</w:t>
      </w:r>
      <w:r>
        <w:rPr>
          <w:spacing w:val="-6"/>
          <w:sz w:val="22"/>
        </w:rPr>
        <w:t xml:space="preserve"> </w:t>
      </w:r>
      <w:r>
        <w:rPr>
          <w:sz w:val="22"/>
        </w:rPr>
        <w:t>e</w:t>
      </w:r>
      <w:r>
        <w:rPr>
          <w:spacing w:val="-3"/>
          <w:sz w:val="22"/>
        </w:rPr>
        <w:t xml:space="preserve"> </w:t>
      </w:r>
      <w:r>
        <w:rPr>
          <w:sz w:val="22"/>
        </w:rPr>
        <w:t>das</w:t>
      </w:r>
      <w:r>
        <w:rPr>
          <w:spacing w:val="-6"/>
          <w:sz w:val="22"/>
        </w:rPr>
        <w:t xml:space="preserve"> </w:t>
      </w:r>
      <w:r>
        <w:rPr>
          <w:sz w:val="22"/>
        </w:rPr>
        <w:t>peças</w:t>
      </w:r>
      <w:r>
        <w:rPr>
          <w:spacing w:val="-7"/>
          <w:sz w:val="22"/>
        </w:rPr>
        <w:t xml:space="preserve"> </w:t>
      </w:r>
      <w:r>
        <w:rPr>
          <w:spacing w:val="-2"/>
          <w:sz w:val="22"/>
        </w:rPr>
        <w:t>substituídas.</w:t>
      </w:r>
    </w:p>
    <w:p w14:paraId="2D6CE9F1">
      <w:pPr>
        <w:pStyle w:val="8"/>
        <w:numPr>
          <w:ilvl w:val="2"/>
          <w:numId w:val="29"/>
        </w:numPr>
        <w:tabs>
          <w:tab w:val="left" w:pos="1699"/>
        </w:tabs>
        <w:spacing w:before="121" w:after="0" w:line="240" w:lineRule="auto"/>
        <w:ind w:left="282" w:right="427" w:firstLine="0"/>
        <w:jc w:val="left"/>
        <w:rPr>
          <w:sz w:val="22"/>
        </w:rPr>
      </w:pPr>
      <w:r>
        <w:rPr>
          <w:sz w:val="22"/>
        </w:rPr>
        <w:t>Utilizar</w:t>
      </w:r>
      <w:r>
        <w:rPr>
          <w:spacing w:val="40"/>
          <w:sz w:val="22"/>
        </w:rPr>
        <w:t xml:space="preserve"> </w:t>
      </w:r>
      <w:r>
        <w:rPr>
          <w:sz w:val="22"/>
        </w:rPr>
        <w:t>empregados</w:t>
      </w:r>
      <w:r>
        <w:rPr>
          <w:spacing w:val="40"/>
          <w:sz w:val="22"/>
        </w:rPr>
        <w:t xml:space="preserve"> </w:t>
      </w:r>
      <w:r>
        <w:rPr>
          <w:sz w:val="22"/>
        </w:rPr>
        <w:t>habilitados</w:t>
      </w:r>
      <w:r>
        <w:rPr>
          <w:spacing w:val="40"/>
          <w:sz w:val="22"/>
        </w:rPr>
        <w:t xml:space="preserve"> </w:t>
      </w:r>
      <w:r>
        <w:rPr>
          <w:sz w:val="22"/>
        </w:rPr>
        <w:t>e</w:t>
      </w:r>
      <w:r>
        <w:rPr>
          <w:spacing w:val="40"/>
          <w:sz w:val="22"/>
        </w:rPr>
        <w:t xml:space="preserve"> </w:t>
      </w:r>
      <w:r>
        <w:rPr>
          <w:sz w:val="22"/>
        </w:rPr>
        <w:t>com</w:t>
      </w:r>
      <w:r>
        <w:rPr>
          <w:spacing w:val="40"/>
          <w:sz w:val="22"/>
        </w:rPr>
        <w:t xml:space="preserve"> </w:t>
      </w:r>
      <w:r>
        <w:rPr>
          <w:sz w:val="22"/>
        </w:rPr>
        <w:t>conhecimentos</w:t>
      </w:r>
      <w:r>
        <w:rPr>
          <w:spacing w:val="40"/>
          <w:sz w:val="22"/>
        </w:rPr>
        <w:t xml:space="preserve"> </w:t>
      </w:r>
      <w:r>
        <w:rPr>
          <w:sz w:val="22"/>
        </w:rPr>
        <w:t>técnicos</w:t>
      </w:r>
      <w:r>
        <w:rPr>
          <w:spacing w:val="40"/>
          <w:sz w:val="22"/>
        </w:rPr>
        <w:t xml:space="preserve"> </w:t>
      </w:r>
      <w:r>
        <w:rPr>
          <w:sz w:val="22"/>
        </w:rPr>
        <w:t>dos</w:t>
      </w:r>
      <w:r>
        <w:rPr>
          <w:spacing w:val="40"/>
          <w:sz w:val="22"/>
        </w:rPr>
        <w:t xml:space="preserve"> </w:t>
      </w:r>
      <w:r>
        <w:rPr>
          <w:sz w:val="22"/>
        </w:rPr>
        <w:t>serviços</w:t>
      </w:r>
      <w:r>
        <w:rPr>
          <w:spacing w:val="40"/>
          <w:sz w:val="22"/>
        </w:rPr>
        <w:t xml:space="preserve"> </w:t>
      </w:r>
      <w:r>
        <w:rPr>
          <w:sz w:val="22"/>
        </w:rPr>
        <w:t>a</w:t>
      </w:r>
      <w:r>
        <w:rPr>
          <w:spacing w:val="40"/>
          <w:sz w:val="22"/>
        </w:rPr>
        <w:t xml:space="preserve"> </w:t>
      </w:r>
      <w:r>
        <w:rPr>
          <w:sz w:val="22"/>
        </w:rPr>
        <w:t>serem</w:t>
      </w:r>
      <w:r>
        <w:rPr>
          <w:spacing w:val="80"/>
          <w:sz w:val="22"/>
        </w:rPr>
        <w:t xml:space="preserve"> </w:t>
      </w:r>
      <w:r>
        <w:rPr>
          <w:sz w:val="22"/>
        </w:rPr>
        <w:t>executados, de conformidade com as normas e determinações em vigor;</w:t>
      </w:r>
    </w:p>
    <w:p w14:paraId="5D2FEABE">
      <w:pPr>
        <w:pStyle w:val="8"/>
        <w:numPr>
          <w:ilvl w:val="2"/>
          <w:numId w:val="29"/>
        </w:numPr>
        <w:tabs>
          <w:tab w:val="left" w:pos="1699"/>
        </w:tabs>
        <w:spacing w:before="120" w:after="0" w:line="240" w:lineRule="auto"/>
        <w:ind w:left="282" w:right="423" w:firstLine="0"/>
        <w:jc w:val="both"/>
        <w:rPr>
          <w:sz w:val="22"/>
        </w:rPr>
      </w:pPr>
      <w:r>
        <w:rPr>
          <w:sz w:val="22"/>
        </w:rPr>
        <w:t>Apresentar ao Hospital, quando for o caso, a relação nominal dos empregados que adentrarão o Hospital para a execução do serviço, os quais devem estar devidamente uniformizados e identificados por meio de crachá;</w:t>
      </w:r>
    </w:p>
    <w:p w14:paraId="4344AE6D">
      <w:pPr>
        <w:pStyle w:val="8"/>
        <w:numPr>
          <w:ilvl w:val="2"/>
          <w:numId w:val="29"/>
        </w:numPr>
        <w:tabs>
          <w:tab w:val="left" w:pos="1699"/>
        </w:tabs>
        <w:spacing w:before="118" w:after="0" w:line="240" w:lineRule="auto"/>
        <w:ind w:left="282" w:right="425" w:firstLine="0"/>
        <w:jc w:val="both"/>
        <w:rPr>
          <w:sz w:val="22"/>
        </w:rPr>
      </w:pPr>
      <w:r>
        <w:rPr>
          <w:sz w:val="22"/>
        </w:rPr>
        <w:t>Instruir seus empregados quanto à necessidade de acatar as orientações do Hospital, inclusive quanto ao cumprimento das normas internas, quando for o caso;</w:t>
      </w:r>
    </w:p>
    <w:p w14:paraId="0DC74161">
      <w:pPr>
        <w:pStyle w:val="8"/>
        <w:numPr>
          <w:ilvl w:val="2"/>
          <w:numId w:val="29"/>
        </w:numPr>
        <w:tabs>
          <w:tab w:val="left" w:pos="1699"/>
        </w:tabs>
        <w:spacing w:before="121" w:after="0" w:line="240" w:lineRule="auto"/>
        <w:ind w:left="282" w:right="425" w:firstLine="0"/>
        <w:jc w:val="both"/>
        <w:rPr>
          <w:sz w:val="22"/>
        </w:rPr>
      </w:pPr>
      <w:r>
        <w:rPr>
          <w:sz w:val="22"/>
        </w:rPr>
        <w:t xml:space="preserve">Relatar ao Hospital toda e qualquer irregularidade verificada no decorrer da prestação dos </w:t>
      </w:r>
      <w:r>
        <w:rPr>
          <w:spacing w:val="-2"/>
          <w:sz w:val="22"/>
        </w:rPr>
        <w:t>serviços;</w:t>
      </w:r>
    </w:p>
    <w:p w14:paraId="0C4E9D37">
      <w:pPr>
        <w:pStyle w:val="8"/>
        <w:numPr>
          <w:ilvl w:val="2"/>
          <w:numId w:val="29"/>
        </w:numPr>
        <w:tabs>
          <w:tab w:val="left" w:pos="1699"/>
        </w:tabs>
        <w:spacing w:before="120" w:after="0" w:line="240" w:lineRule="auto"/>
        <w:ind w:left="282" w:right="418" w:firstLine="0"/>
        <w:jc w:val="both"/>
        <w:rPr>
          <w:sz w:val="22"/>
        </w:rPr>
      </w:pPr>
      <w:r>
        <w:rPr>
          <w:sz w:val="22"/>
        </w:rPr>
        <w:t>Substituir,</w:t>
      </w:r>
      <w:r>
        <w:rPr>
          <w:spacing w:val="-2"/>
          <w:sz w:val="22"/>
        </w:rPr>
        <w:t xml:space="preserve"> </w:t>
      </w:r>
      <w:r>
        <w:rPr>
          <w:sz w:val="22"/>
        </w:rPr>
        <w:t>sempre</w:t>
      </w:r>
      <w:r>
        <w:rPr>
          <w:spacing w:val="-2"/>
          <w:sz w:val="22"/>
        </w:rPr>
        <w:t xml:space="preserve"> </w:t>
      </w:r>
      <w:r>
        <w:rPr>
          <w:sz w:val="22"/>
        </w:rPr>
        <w:t>que</w:t>
      </w:r>
      <w:r>
        <w:rPr>
          <w:spacing w:val="-2"/>
          <w:sz w:val="22"/>
        </w:rPr>
        <w:t xml:space="preserve"> </w:t>
      </w:r>
      <w:r>
        <w:rPr>
          <w:sz w:val="22"/>
        </w:rPr>
        <w:t>exigido</w:t>
      </w:r>
      <w:r>
        <w:rPr>
          <w:spacing w:val="-1"/>
          <w:sz w:val="22"/>
        </w:rPr>
        <w:t xml:space="preserve"> </w:t>
      </w:r>
      <w:r>
        <w:rPr>
          <w:sz w:val="22"/>
        </w:rPr>
        <w:t>pelo</w:t>
      </w:r>
      <w:r>
        <w:rPr>
          <w:spacing w:val="-2"/>
          <w:sz w:val="22"/>
        </w:rPr>
        <w:t xml:space="preserve"> </w:t>
      </w:r>
      <w:r>
        <w:rPr>
          <w:sz w:val="22"/>
        </w:rPr>
        <w:t>Hospital</w:t>
      </w:r>
      <w:r>
        <w:rPr>
          <w:spacing w:val="-2"/>
          <w:sz w:val="22"/>
        </w:rPr>
        <w:t xml:space="preserve"> </w:t>
      </w:r>
      <w:r>
        <w:rPr>
          <w:sz w:val="22"/>
        </w:rPr>
        <w:t>e</w:t>
      </w:r>
      <w:r>
        <w:rPr>
          <w:spacing w:val="-2"/>
          <w:sz w:val="22"/>
        </w:rPr>
        <w:t xml:space="preserve"> </w:t>
      </w:r>
      <w:r>
        <w:rPr>
          <w:sz w:val="22"/>
        </w:rPr>
        <w:t>independentemente</w:t>
      </w:r>
      <w:r>
        <w:rPr>
          <w:spacing w:val="-1"/>
          <w:sz w:val="22"/>
        </w:rPr>
        <w:t xml:space="preserve"> </w:t>
      </w:r>
      <w:r>
        <w:rPr>
          <w:sz w:val="22"/>
        </w:rPr>
        <w:t>de</w:t>
      </w:r>
      <w:r>
        <w:rPr>
          <w:spacing w:val="-2"/>
          <w:sz w:val="22"/>
        </w:rPr>
        <w:t xml:space="preserve"> </w:t>
      </w:r>
      <w:r>
        <w:rPr>
          <w:sz w:val="22"/>
        </w:rPr>
        <w:t>justificação</w:t>
      </w:r>
      <w:r>
        <w:rPr>
          <w:spacing w:val="-4"/>
          <w:sz w:val="22"/>
        </w:rPr>
        <w:t xml:space="preserve"> </w:t>
      </w:r>
      <w:r>
        <w:rPr>
          <w:sz w:val="22"/>
        </w:rPr>
        <w:t>por</w:t>
      </w:r>
      <w:r>
        <w:rPr>
          <w:spacing w:val="-2"/>
          <w:sz w:val="22"/>
        </w:rPr>
        <w:t xml:space="preserve"> </w:t>
      </w:r>
      <w:r>
        <w:rPr>
          <w:sz w:val="22"/>
        </w:rPr>
        <w:t>parte desta, qualquer empregado cuja atuação, permanência e/ou comportamento sejam julgados prejudiciais, inconvenientes ou insatisfatórios à disciplina da repartição ou ao interesse público;</w:t>
      </w:r>
    </w:p>
    <w:p w14:paraId="0B73404F">
      <w:pPr>
        <w:pStyle w:val="8"/>
        <w:numPr>
          <w:ilvl w:val="2"/>
          <w:numId w:val="29"/>
        </w:numPr>
        <w:tabs>
          <w:tab w:val="left" w:pos="1699"/>
        </w:tabs>
        <w:spacing w:before="121" w:after="0" w:line="240" w:lineRule="auto"/>
        <w:ind w:left="282" w:right="422" w:firstLine="0"/>
        <w:jc w:val="both"/>
        <w:rPr>
          <w:sz w:val="22"/>
        </w:rPr>
      </w:pPr>
      <w:r>
        <w:rPr>
          <w:sz w:val="22"/>
        </w:rPr>
        <w:t>Assumir</w:t>
      </w:r>
      <w:r>
        <w:rPr>
          <w:spacing w:val="-2"/>
          <w:sz w:val="22"/>
        </w:rPr>
        <w:t xml:space="preserve"> </w:t>
      </w:r>
      <w:r>
        <w:rPr>
          <w:sz w:val="22"/>
        </w:rPr>
        <w:t>inteira</w:t>
      </w:r>
      <w:r>
        <w:rPr>
          <w:spacing w:val="-3"/>
          <w:sz w:val="22"/>
        </w:rPr>
        <w:t xml:space="preserve"> </w:t>
      </w:r>
      <w:r>
        <w:rPr>
          <w:sz w:val="22"/>
        </w:rPr>
        <w:t>responsabilidade</w:t>
      </w:r>
      <w:r>
        <w:rPr>
          <w:spacing w:val="-2"/>
          <w:sz w:val="22"/>
        </w:rPr>
        <w:t xml:space="preserve"> </w:t>
      </w:r>
      <w:r>
        <w:rPr>
          <w:sz w:val="22"/>
        </w:rPr>
        <w:t>pela</w:t>
      </w:r>
      <w:r>
        <w:rPr>
          <w:spacing w:val="-2"/>
          <w:sz w:val="22"/>
        </w:rPr>
        <w:t xml:space="preserve"> </w:t>
      </w:r>
      <w:r>
        <w:rPr>
          <w:sz w:val="22"/>
        </w:rPr>
        <w:t>execução</w:t>
      </w:r>
      <w:r>
        <w:rPr>
          <w:spacing w:val="-2"/>
          <w:sz w:val="22"/>
        </w:rPr>
        <w:t xml:space="preserve"> </w:t>
      </w:r>
      <w:r>
        <w:rPr>
          <w:sz w:val="22"/>
        </w:rPr>
        <w:t>dos</w:t>
      </w:r>
      <w:r>
        <w:rPr>
          <w:spacing w:val="-2"/>
          <w:sz w:val="22"/>
        </w:rPr>
        <w:t xml:space="preserve"> </w:t>
      </w:r>
      <w:r>
        <w:rPr>
          <w:sz w:val="22"/>
        </w:rPr>
        <w:t>serviços,</w:t>
      </w:r>
      <w:r>
        <w:rPr>
          <w:spacing w:val="-2"/>
          <w:sz w:val="22"/>
        </w:rPr>
        <w:t xml:space="preserve"> </w:t>
      </w:r>
      <w:r>
        <w:rPr>
          <w:sz w:val="22"/>
        </w:rPr>
        <w:t>devendo</w:t>
      </w:r>
      <w:r>
        <w:rPr>
          <w:spacing w:val="-3"/>
          <w:sz w:val="22"/>
        </w:rPr>
        <w:t xml:space="preserve"> </w:t>
      </w:r>
      <w:r>
        <w:rPr>
          <w:sz w:val="22"/>
        </w:rPr>
        <w:t>os</w:t>
      </w:r>
      <w:r>
        <w:rPr>
          <w:spacing w:val="-4"/>
          <w:sz w:val="22"/>
        </w:rPr>
        <w:t xml:space="preserve"> </w:t>
      </w:r>
      <w:r>
        <w:rPr>
          <w:sz w:val="22"/>
        </w:rPr>
        <w:t>materiais,</w:t>
      </w:r>
      <w:r>
        <w:rPr>
          <w:spacing w:val="-2"/>
          <w:sz w:val="22"/>
        </w:rPr>
        <w:t xml:space="preserve"> </w:t>
      </w:r>
      <w:r>
        <w:rPr>
          <w:sz w:val="22"/>
        </w:rPr>
        <w:t>a</w:t>
      </w:r>
      <w:r>
        <w:rPr>
          <w:spacing w:val="-2"/>
          <w:sz w:val="22"/>
        </w:rPr>
        <w:t xml:space="preserve"> </w:t>
      </w:r>
      <w:r>
        <w:rPr>
          <w:sz w:val="22"/>
        </w:rPr>
        <w:t>serem empregados, receber prévia aprovação do Hospital, que se reserva o direito de rejeitá-los, caso não satisfaçam aos padrões especificados neste projeto básico;</w:t>
      </w:r>
    </w:p>
    <w:p w14:paraId="74526111">
      <w:pPr>
        <w:pStyle w:val="8"/>
        <w:numPr>
          <w:ilvl w:val="2"/>
          <w:numId w:val="29"/>
        </w:numPr>
        <w:tabs>
          <w:tab w:val="left" w:pos="1699"/>
        </w:tabs>
        <w:spacing w:before="119" w:after="0" w:line="240" w:lineRule="auto"/>
        <w:ind w:left="282" w:right="421" w:firstLine="0"/>
        <w:jc w:val="both"/>
        <w:rPr>
          <w:sz w:val="22"/>
        </w:rPr>
      </w:pPr>
      <w:r>
        <w:rPr>
          <w:sz w:val="22"/>
        </w:rPr>
        <w:t>Não</w:t>
      </w:r>
      <w:r>
        <w:rPr>
          <w:spacing w:val="-10"/>
          <w:sz w:val="22"/>
        </w:rPr>
        <w:t xml:space="preserve"> </w:t>
      </w:r>
      <w:r>
        <w:rPr>
          <w:sz w:val="22"/>
        </w:rPr>
        <w:t>sendo</w:t>
      </w:r>
      <w:r>
        <w:rPr>
          <w:spacing w:val="-10"/>
          <w:sz w:val="22"/>
        </w:rPr>
        <w:t xml:space="preserve"> </w:t>
      </w:r>
      <w:r>
        <w:rPr>
          <w:sz w:val="22"/>
        </w:rPr>
        <w:t>possível</w:t>
      </w:r>
      <w:r>
        <w:rPr>
          <w:spacing w:val="-11"/>
          <w:sz w:val="22"/>
        </w:rPr>
        <w:t xml:space="preserve"> </w:t>
      </w:r>
      <w:r>
        <w:rPr>
          <w:sz w:val="22"/>
        </w:rPr>
        <w:t>a</w:t>
      </w:r>
      <w:r>
        <w:rPr>
          <w:spacing w:val="-11"/>
          <w:sz w:val="22"/>
        </w:rPr>
        <w:t xml:space="preserve"> </w:t>
      </w:r>
      <w:r>
        <w:rPr>
          <w:sz w:val="22"/>
        </w:rPr>
        <w:t>substituição</w:t>
      </w:r>
      <w:r>
        <w:rPr>
          <w:spacing w:val="-10"/>
          <w:sz w:val="22"/>
        </w:rPr>
        <w:t xml:space="preserve"> </w:t>
      </w:r>
      <w:r>
        <w:rPr>
          <w:sz w:val="22"/>
        </w:rPr>
        <w:t>do</w:t>
      </w:r>
      <w:r>
        <w:rPr>
          <w:spacing w:val="-10"/>
          <w:sz w:val="22"/>
        </w:rPr>
        <w:t xml:space="preserve"> </w:t>
      </w:r>
      <w:r>
        <w:rPr>
          <w:sz w:val="22"/>
        </w:rPr>
        <w:t>bem</w:t>
      </w:r>
      <w:r>
        <w:rPr>
          <w:spacing w:val="-10"/>
          <w:sz w:val="22"/>
        </w:rPr>
        <w:t xml:space="preserve"> </w:t>
      </w:r>
      <w:r>
        <w:rPr>
          <w:sz w:val="22"/>
        </w:rPr>
        <w:t>desaparecido,</w:t>
      </w:r>
      <w:r>
        <w:rPr>
          <w:spacing w:val="-11"/>
          <w:sz w:val="22"/>
        </w:rPr>
        <w:t xml:space="preserve"> </w:t>
      </w:r>
      <w:r>
        <w:rPr>
          <w:sz w:val="22"/>
        </w:rPr>
        <w:t>danificado</w:t>
      </w:r>
      <w:r>
        <w:rPr>
          <w:spacing w:val="-11"/>
          <w:sz w:val="22"/>
        </w:rPr>
        <w:t xml:space="preserve"> </w:t>
      </w:r>
      <w:r>
        <w:rPr>
          <w:sz w:val="22"/>
        </w:rPr>
        <w:t>ou</w:t>
      </w:r>
      <w:r>
        <w:rPr>
          <w:spacing w:val="-11"/>
          <w:sz w:val="22"/>
        </w:rPr>
        <w:t xml:space="preserve"> </w:t>
      </w:r>
      <w:r>
        <w:rPr>
          <w:sz w:val="22"/>
        </w:rPr>
        <w:t>extraviado,</w:t>
      </w:r>
      <w:r>
        <w:rPr>
          <w:spacing w:val="-11"/>
          <w:sz w:val="22"/>
        </w:rPr>
        <w:t xml:space="preserve"> </w:t>
      </w:r>
      <w:r>
        <w:rPr>
          <w:sz w:val="22"/>
        </w:rPr>
        <w:t>o</w:t>
      </w:r>
      <w:r>
        <w:rPr>
          <w:spacing w:val="-10"/>
          <w:sz w:val="22"/>
        </w:rPr>
        <w:t xml:space="preserve"> </w:t>
      </w:r>
      <w:r>
        <w:rPr>
          <w:sz w:val="22"/>
        </w:rPr>
        <w:t>Hospital poderá</w:t>
      </w:r>
      <w:r>
        <w:rPr>
          <w:spacing w:val="-13"/>
          <w:sz w:val="22"/>
        </w:rPr>
        <w:t xml:space="preserve"> </w:t>
      </w:r>
      <w:r>
        <w:rPr>
          <w:sz w:val="22"/>
        </w:rPr>
        <w:t>autorizar</w:t>
      </w:r>
      <w:r>
        <w:rPr>
          <w:spacing w:val="-12"/>
          <w:sz w:val="22"/>
        </w:rPr>
        <w:t xml:space="preserve"> </w:t>
      </w:r>
      <w:r>
        <w:rPr>
          <w:sz w:val="22"/>
        </w:rPr>
        <w:t>o</w:t>
      </w:r>
      <w:r>
        <w:rPr>
          <w:spacing w:val="-13"/>
          <w:sz w:val="22"/>
        </w:rPr>
        <w:t xml:space="preserve"> </w:t>
      </w:r>
      <w:r>
        <w:rPr>
          <w:sz w:val="22"/>
        </w:rPr>
        <w:t>ressarcimento</w:t>
      </w:r>
      <w:r>
        <w:rPr>
          <w:spacing w:val="-12"/>
          <w:sz w:val="22"/>
        </w:rPr>
        <w:t xml:space="preserve"> </w:t>
      </w:r>
      <w:r>
        <w:rPr>
          <w:sz w:val="22"/>
        </w:rPr>
        <w:t>em</w:t>
      </w:r>
      <w:r>
        <w:rPr>
          <w:spacing w:val="-13"/>
          <w:sz w:val="22"/>
        </w:rPr>
        <w:t xml:space="preserve"> </w:t>
      </w:r>
      <w:r>
        <w:rPr>
          <w:sz w:val="22"/>
        </w:rPr>
        <w:t>espécie,</w:t>
      </w:r>
      <w:r>
        <w:rPr>
          <w:spacing w:val="-12"/>
          <w:sz w:val="22"/>
        </w:rPr>
        <w:t xml:space="preserve"> </w:t>
      </w:r>
      <w:r>
        <w:rPr>
          <w:sz w:val="22"/>
        </w:rPr>
        <w:t>promovendo</w:t>
      </w:r>
      <w:r>
        <w:rPr>
          <w:spacing w:val="-13"/>
          <w:sz w:val="22"/>
        </w:rPr>
        <w:t xml:space="preserve"> </w:t>
      </w:r>
      <w:r>
        <w:rPr>
          <w:sz w:val="22"/>
        </w:rPr>
        <w:t>previamente,</w:t>
      </w:r>
      <w:r>
        <w:rPr>
          <w:spacing w:val="-12"/>
          <w:sz w:val="22"/>
        </w:rPr>
        <w:t xml:space="preserve"> </w:t>
      </w:r>
      <w:r>
        <w:rPr>
          <w:sz w:val="22"/>
        </w:rPr>
        <w:t>nesta</w:t>
      </w:r>
      <w:r>
        <w:rPr>
          <w:spacing w:val="-12"/>
          <w:sz w:val="22"/>
        </w:rPr>
        <w:t xml:space="preserve"> </w:t>
      </w:r>
      <w:r>
        <w:rPr>
          <w:sz w:val="22"/>
        </w:rPr>
        <w:t>hipótese,</w:t>
      </w:r>
      <w:r>
        <w:rPr>
          <w:spacing w:val="-13"/>
          <w:sz w:val="22"/>
        </w:rPr>
        <w:t xml:space="preserve"> </w:t>
      </w:r>
      <w:r>
        <w:rPr>
          <w:sz w:val="22"/>
        </w:rPr>
        <w:t>a</w:t>
      </w:r>
      <w:r>
        <w:rPr>
          <w:spacing w:val="-12"/>
          <w:sz w:val="22"/>
        </w:rPr>
        <w:t xml:space="preserve"> </w:t>
      </w:r>
      <w:r>
        <w:rPr>
          <w:sz w:val="22"/>
        </w:rPr>
        <w:t>apuração</w:t>
      </w:r>
      <w:r>
        <w:rPr>
          <w:spacing w:val="-13"/>
          <w:sz w:val="22"/>
        </w:rPr>
        <w:t xml:space="preserve"> </w:t>
      </w:r>
      <w:r>
        <w:rPr>
          <w:sz w:val="22"/>
        </w:rPr>
        <w:t>do</w:t>
      </w:r>
      <w:r>
        <w:rPr>
          <w:spacing w:val="-12"/>
          <w:sz w:val="22"/>
        </w:rPr>
        <w:t xml:space="preserve"> </w:t>
      </w:r>
      <w:r>
        <w:rPr>
          <w:sz w:val="22"/>
        </w:rPr>
        <w:t>valor de mercado do</w:t>
      </w:r>
      <w:r>
        <w:rPr>
          <w:spacing w:val="-2"/>
          <w:sz w:val="22"/>
        </w:rPr>
        <w:t xml:space="preserve"> </w:t>
      </w:r>
      <w:r>
        <w:rPr>
          <w:sz w:val="22"/>
        </w:rPr>
        <w:t>bem, atualizado, para</w:t>
      </w:r>
      <w:r>
        <w:rPr>
          <w:spacing w:val="-1"/>
          <w:sz w:val="22"/>
        </w:rPr>
        <w:t xml:space="preserve"> </w:t>
      </w:r>
      <w:r>
        <w:rPr>
          <w:sz w:val="22"/>
        </w:rPr>
        <w:t>efeito de</w:t>
      </w:r>
      <w:r>
        <w:rPr>
          <w:spacing w:val="-2"/>
          <w:sz w:val="22"/>
        </w:rPr>
        <w:t xml:space="preserve"> </w:t>
      </w:r>
      <w:r>
        <w:rPr>
          <w:sz w:val="22"/>
        </w:rPr>
        <w:t>recolhimento da importância respectiva aos cofres</w:t>
      </w:r>
      <w:r>
        <w:rPr>
          <w:spacing w:val="-3"/>
          <w:sz w:val="22"/>
        </w:rPr>
        <w:t xml:space="preserve"> </w:t>
      </w:r>
      <w:r>
        <w:rPr>
          <w:sz w:val="22"/>
        </w:rPr>
        <w:t>públicos;</w:t>
      </w:r>
    </w:p>
    <w:p w14:paraId="0D96092B">
      <w:pPr>
        <w:pStyle w:val="8"/>
        <w:numPr>
          <w:ilvl w:val="2"/>
          <w:numId w:val="29"/>
        </w:numPr>
        <w:tabs>
          <w:tab w:val="left" w:pos="1699"/>
        </w:tabs>
        <w:spacing w:before="121" w:after="0" w:line="240" w:lineRule="auto"/>
        <w:ind w:left="1699" w:right="0" w:hanging="1417"/>
        <w:jc w:val="both"/>
        <w:rPr>
          <w:sz w:val="22"/>
        </w:rPr>
      </w:pPr>
      <w:r>
        <w:rPr>
          <w:sz w:val="22"/>
        </w:rPr>
        <w:t>A</w:t>
      </w:r>
      <w:r>
        <w:rPr>
          <w:spacing w:val="-6"/>
          <w:sz w:val="22"/>
        </w:rPr>
        <w:t xml:space="preserve"> </w:t>
      </w:r>
      <w:r>
        <w:rPr>
          <w:sz w:val="22"/>
        </w:rPr>
        <w:t>Empresa</w:t>
      </w:r>
      <w:r>
        <w:rPr>
          <w:spacing w:val="-3"/>
          <w:sz w:val="22"/>
        </w:rPr>
        <w:t xml:space="preserve"> </w:t>
      </w:r>
      <w:r>
        <w:rPr>
          <w:sz w:val="22"/>
        </w:rPr>
        <w:t>responderá</w:t>
      </w:r>
      <w:r>
        <w:rPr>
          <w:spacing w:val="-7"/>
          <w:sz w:val="22"/>
        </w:rPr>
        <w:t xml:space="preserve"> </w:t>
      </w:r>
      <w:r>
        <w:rPr>
          <w:sz w:val="22"/>
        </w:rPr>
        <w:t>por</w:t>
      </w:r>
      <w:r>
        <w:rPr>
          <w:spacing w:val="-5"/>
          <w:sz w:val="22"/>
        </w:rPr>
        <w:t xml:space="preserve"> </w:t>
      </w:r>
      <w:r>
        <w:rPr>
          <w:sz w:val="22"/>
        </w:rPr>
        <w:t>qualquer</w:t>
      </w:r>
      <w:r>
        <w:rPr>
          <w:spacing w:val="-3"/>
          <w:sz w:val="22"/>
        </w:rPr>
        <w:t xml:space="preserve"> </w:t>
      </w:r>
      <w:r>
        <w:rPr>
          <w:sz w:val="22"/>
        </w:rPr>
        <w:t>acidente</w:t>
      </w:r>
      <w:r>
        <w:rPr>
          <w:spacing w:val="-3"/>
          <w:sz w:val="22"/>
        </w:rPr>
        <w:t xml:space="preserve"> </w:t>
      </w:r>
      <w:r>
        <w:rPr>
          <w:sz w:val="22"/>
        </w:rPr>
        <w:t>que</w:t>
      </w:r>
      <w:r>
        <w:rPr>
          <w:spacing w:val="-5"/>
          <w:sz w:val="22"/>
        </w:rPr>
        <w:t xml:space="preserve"> </w:t>
      </w:r>
      <w:r>
        <w:rPr>
          <w:sz w:val="22"/>
        </w:rPr>
        <w:t>venha</w:t>
      </w:r>
      <w:r>
        <w:rPr>
          <w:spacing w:val="-4"/>
          <w:sz w:val="22"/>
        </w:rPr>
        <w:t xml:space="preserve"> </w:t>
      </w:r>
      <w:r>
        <w:rPr>
          <w:sz w:val="22"/>
        </w:rPr>
        <w:t>ocorrer</w:t>
      </w:r>
      <w:r>
        <w:rPr>
          <w:spacing w:val="-6"/>
          <w:sz w:val="22"/>
        </w:rPr>
        <w:t xml:space="preserve"> </w:t>
      </w:r>
      <w:r>
        <w:rPr>
          <w:sz w:val="22"/>
        </w:rPr>
        <w:t>com</w:t>
      </w:r>
      <w:r>
        <w:rPr>
          <w:spacing w:val="-4"/>
          <w:sz w:val="22"/>
        </w:rPr>
        <w:t xml:space="preserve"> </w:t>
      </w:r>
      <w:r>
        <w:rPr>
          <w:sz w:val="22"/>
        </w:rPr>
        <w:t>seus</w:t>
      </w:r>
      <w:r>
        <w:rPr>
          <w:spacing w:val="-5"/>
          <w:sz w:val="22"/>
        </w:rPr>
        <w:t xml:space="preserve"> </w:t>
      </w:r>
      <w:r>
        <w:rPr>
          <w:spacing w:val="-2"/>
          <w:sz w:val="22"/>
        </w:rPr>
        <w:t>empregados;</w:t>
      </w:r>
    </w:p>
    <w:p w14:paraId="3BB2D92E">
      <w:pPr>
        <w:pStyle w:val="8"/>
        <w:numPr>
          <w:ilvl w:val="2"/>
          <w:numId w:val="29"/>
        </w:numPr>
        <w:tabs>
          <w:tab w:val="left" w:pos="1699"/>
        </w:tabs>
        <w:spacing w:before="120" w:after="0" w:line="240" w:lineRule="auto"/>
        <w:ind w:left="282" w:right="424" w:firstLine="0"/>
        <w:jc w:val="both"/>
        <w:rPr>
          <w:sz w:val="22"/>
        </w:rPr>
      </w:pPr>
      <w:r>
        <w:rPr>
          <w:sz w:val="22"/>
        </w:rPr>
        <w:t>Prestar todos os esclarecimentos que forem solicitados pelo Hospital, cujas reclamações se obrigam prontamente a atender;</w:t>
      </w:r>
    </w:p>
    <w:p w14:paraId="5405F59C">
      <w:pPr>
        <w:pStyle w:val="8"/>
        <w:numPr>
          <w:ilvl w:val="2"/>
          <w:numId w:val="29"/>
        </w:numPr>
        <w:tabs>
          <w:tab w:val="left" w:pos="1699"/>
        </w:tabs>
        <w:spacing w:before="121" w:after="0" w:line="240" w:lineRule="auto"/>
        <w:ind w:left="282" w:right="426" w:firstLine="0"/>
        <w:jc w:val="both"/>
        <w:rPr>
          <w:sz w:val="22"/>
        </w:rPr>
      </w:pPr>
      <w:r>
        <w:rPr>
          <w:sz w:val="22"/>
        </w:rPr>
        <w:t>Respeitar as normas e procedimentos de controle interno, inclusive de acesso às dependências do Hospital;</w:t>
      </w:r>
    </w:p>
    <w:p w14:paraId="4F5312CE">
      <w:pPr>
        <w:pStyle w:val="8"/>
        <w:numPr>
          <w:ilvl w:val="2"/>
          <w:numId w:val="29"/>
        </w:numPr>
        <w:tabs>
          <w:tab w:val="left" w:pos="1699"/>
        </w:tabs>
        <w:spacing w:before="122" w:after="0" w:line="237" w:lineRule="auto"/>
        <w:ind w:left="282" w:right="422" w:firstLine="0"/>
        <w:jc w:val="both"/>
        <w:rPr>
          <w:sz w:val="22"/>
        </w:rPr>
      </w:pPr>
      <w:r>
        <w:rPr>
          <w:sz w:val="22"/>
        </w:rPr>
        <w:t>Fiscalizar regularmente os seus empregados designados para a prestação do serviço para verificar as condições em que o serviço está sendo prestado;</w:t>
      </w:r>
    </w:p>
    <w:p w14:paraId="2B8A1427">
      <w:pPr>
        <w:pStyle w:val="8"/>
        <w:numPr>
          <w:ilvl w:val="2"/>
          <w:numId w:val="29"/>
        </w:numPr>
        <w:tabs>
          <w:tab w:val="left" w:pos="1699"/>
        </w:tabs>
        <w:spacing w:before="122" w:after="0" w:line="240" w:lineRule="auto"/>
        <w:ind w:left="282" w:right="427" w:firstLine="0"/>
        <w:jc w:val="both"/>
        <w:rPr>
          <w:sz w:val="22"/>
        </w:rPr>
      </w:pPr>
      <w:r>
        <w:rPr>
          <w:sz w:val="22"/>
        </w:rPr>
        <w:t>Arcar com as despesas decorrentes de qualquer infração cometida por seus empregados quando da execução do serviço contratado;</w:t>
      </w:r>
    </w:p>
    <w:p w14:paraId="0A5DD4BD">
      <w:pPr>
        <w:pStyle w:val="8"/>
        <w:numPr>
          <w:ilvl w:val="2"/>
          <w:numId w:val="29"/>
        </w:numPr>
        <w:tabs>
          <w:tab w:val="left" w:pos="1699"/>
        </w:tabs>
        <w:spacing w:before="120" w:after="0" w:line="240" w:lineRule="auto"/>
        <w:ind w:left="282" w:right="423" w:firstLine="0"/>
        <w:jc w:val="both"/>
        <w:rPr>
          <w:sz w:val="22"/>
        </w:rPr>
      </w:pPr>
      <w:r>
        <w:rPr>
          <w:sz w:val="22"/>
        </w:rPr>
        <w:t>Fornecer e manter os prestadores de serviço devidamente protegidos por meio de EPI (Equipamentos de</w:t>
      </w:r>
      <w:r>
        <w:rPr>
          <w:spacing w:val="-1"/>
          <w:sz w:val="22"/>
        </w:rPr>
        <w:t xml:space="preserve"> </w:t>
      </w:r>
      <w:r>
        <w:rPr>
          <w:sz w:val="22"/>
        </w:rPr>
        <w:t>Proteção Individual) e EPC (Equipamentos de</w:t>
      </w:r>
      <w:r>
        <w:rPr>
          <w:spacing w:val="-1"/>
          <w:sz w:val="22"/>
        </w:rPr>
        <w:t xml:space="preserve"> </w:t>
      </w:r>
      <w:r>
        <w:rPr>
          <w:sz w:val="22"/>
        </w:rPr>
        <w:t>Proteção Coletiva), nos casos</w:t>
      </w:r>
      <w:r>
        <w:rPr>
          <w:spacing w:val="-1"/>
          <w:sz w:val="22"/>
        </w:rPr>
        <w:t xml:space="preserve"> </w:t>
      </w:r>
      <w:r>
        <w:rPr>
          <w:sz w:val="22"/>
        </w:rPr>
        <w:t>em que estes forem obrigatórios, conforme legislação e normas de segurança do trabalho vigentes à época de execução do contrato, impondo penalidade àqueles que se negarem a usá-los;</w:t>
      </w:r>
    </w:p>
    <w:p w14:paraId="41EC6476">
      <w:pPr>
        <w:pStyle w:val="8"/>
        <w:spacing w:after="0" w:line="240" w:lineRule="auto"/>
        <w:jc w:val="both"/>
        <w:rPr>
          <w:sz w:val="22"/>
        </w:rPr>
        <w:sectPr>
          <w:pgSz w:w="11910" w:h="16840"/>
          <w:pgMar w:top="2160" w:right="708" w:bottom="1860" w:left="850" w:header="708" w:footer="1674" w:gutter="0"/>
          <w:cols w:space="720" w:num="1"/>
        </w:sectPr>
      </w:pPr>
    </w:p>
    <w:p w14:paraId="61F3619E">
      <w:pPr>
        <w:pStyle w:val="6"/>
        <w:jc w:val="left"/>
      </w:pPr>
    </w:p>
    <w:p w14:paraId="7AEBCE98">
      <w:pPr>
        <w:pStyle w:val="6"/>
        <w:spacing w:before="257"/>
        <w:jc w:val="left"/>
      </w:pPr>
    </w:p>
    <w:p w14:paraId="32E5BE01">
      <w:pPr>
        <w:pStyle w:val="8"/>
        <w:numPr>
          <w:ilvl w:val="2"/>
          <w:numId w:val="29"/>
        </w:numPr>
        <w:tabs>
          <w:tab w:val="left" w:pos="1699"/>
        </w:tabs>
        <w:spacing w:before="0" w:after="0" w:line="240" w:lineRule="auto"/>
        <w:ind w:left="282" w:right="423" w:firstLine="0"/>
        <w:jc w:val="both"/>
        <w:rPr>
          <w:sz w:val="22"/>
        </w:rPr>
      </w:pPr>
      <w:r>
        <w:rPr>
          <w:sz w:val="22"/>
        </w:rPr>
        <w:t>Disponibilizar prestadores de serviço especializados para o desenvolvimento dos trabalhos. Os prestadores de serviço</w:t>
      </w:r>
      <w:r>
        <w:rPr>
          <w:spacing w:val="-1"/>
          <w:sz w:val="22"/>
        </w:rPr>
        <w:t xml:space="preserve"> </w:t>
      </w:r>
      <w:r>
        <w:rPr>
          <w:sz w:val="22"/>
        </w:rPr>
        <w:t>disponibilizados executarão os</w:t>
      </w:r>
      <w:r>
        <w:rPr>
          <w:spacing w:val="-2"/>
          <w:sz w:val="22"/>
        </w:rPr>
        <w:t xml:space="preserve"> </w:t>
      </w:r>
      <w:r>
        <w:rPr>
          <w:sz w:val="22"/>
        </w:rPr>
        <w:t>serviços solicitados, cumprindo seus</w:t>
      </w:r>
      <w:r>
        <w:rPr>
          <w:spacing w:val="-2"/>
          <w:sz w:val="22"/>
        </w:rPr>
        <w:t xml:space="preserve"> </w:t>
      </w:r>
      <w:r>
        <w:rPr>
          <w:sz w:val="22"/>
        </w:rPr>
        <w:t>trabalhos</w:t>
      </w:r>
      <w:r>
        <w:rPr>
          <w:spacing w:val="-2"/>
          <w:sz w:val="22"/>
        </w:rPr>
        <w:t xml:space="preserve"> </w:t>
      </w:r>
      <w:r>
        <w:rPr>
          <w:sz w:val="22"/>
        </w:rPr>
        <w:t>em local apropriado, a eles destinados pelo Hospital;</w:t>
      </w:r>
    </w:p>
    <w:p w14:paraId="0641005B">
      <w:pPr>
        <w:pStyle w:val="8"/>
        <w:numPr>
          <w:ilvl w:val="2"/>
          <w:numId w:val="29"/>
        </w:numPr>
        <w:tabs>
          <w:tab w:val="left" w:pos="1699"/>
        </w:tabs>
        <w:spacing w:before="120" w:after="0" w:line="240" w:lineRule="auto"/>
        <w:ind w:left="282" w:right="425" w:firstLine="0"/>
        <w:jc w:val="both"/>
        <w:rPr>
          <w:sz w:val="22"/>
        </w:rPr>
      </w:pPr>
      <w:r>
        <w:rPr>
          <w:sz w:val="22"/>
        </w:rPr>
        <w:t>A Empresa deverá fornecer documentos comprobatórios de testes de desempenho que demonstrem</w:t>
      </w:r>
      <w:r>
        <w:rPr>
          <w:spacing w:val="-8"/>
          <w:sz w:val="22"/>
        </w:rPr>
        <w:t xml:space="preserve"> </w:t>
      </w:r>
      <w:r>
        <w:rPr>
          <w:sz w:val="22"/>
        </w:rPr>
        <w:t>o</w:t>
      </w:r>
      <w:r>
        <w:rPr>
          <w:spacing w:val="-5"/>
          <w:sz w:val="22"/>
        </w:rPr>
        <w:t xml:space="preserve"> </w:t>
      </w:r>
      <w:r>
        <w:rPr>
          <w:sz w:val="22"/>
        </w:rPr>
        <w:t>cumprimento</w:t>
      </w:r>
      <w:r>
        <w:rPr>
          <w:spacing w:val="-5"/>
          <w:sz w:val="22"/>
        </w:rPr>
        <w:t xml:space="preserve"> </w:t>
      </w:r>
      <w:r>
        <w:rPr>
          <w:sz w:val="22"/>
        </w:rPr>
        <w:t>de</w:t>
      </w:r>
      <w:r>
        <w:rPr>
          <w:spacing w:val="-6"/>
          <w:sz w:val="22"/>
        </w:rPr>
        <w:t xml:space="preserve"> </w:t>
      </w:r>
      <w:r>
        <w:rPr>
          <w:sz w:val="22"/>
        </w:rPr>
        <w:t>todos</w:t>
      </w:r>
      <w:r>
        <w:rPr>
          <w:spacing w:val="-7"/>
          <w:sz w:val="22"/>
        </w:rPr>
        <w:t xml:space="preserve"> </w:t>
      </w:r>
      <w:r>
        <w:rPr>
          <w:sz w:val="22"/>
        </w:rPr>
        <w:t>os</w:t>
      </w:r>
      <w:r>
        <w:rPr>
          <w:spacing w:val="-7"/>
          <w:sz w:val="22"/>
        </w:rPr>
        <w:t xml:space="preserve"> </w:t>
      </w:r>
      <w:r>
        <w:rPr>
          <w:sz w:val="22"/>
        </w:rPr>
        <w:t>requisitos</w:t>
      </w:r>
      <w:r>
        <w:rPr>
          <w:spacing w:val="-7"/>
          <w:sz w:val="22"/>
        </w:rPr>
        <w:t xml:space="preserve"> </w:t>
      </w:r>
      <w:r>
        <w:rPr>
          <w:sz w:val="22"/>
        </w:rPr>
        <w:t>de</w:t>
      </w:r>
      <w:r>
        <w:rPr>
          <w:spacing w:val="-6"/>
          <w:sz w:val="22"/>
        </w:rPr>
        <w:t xml:space="preserve"> </w:t>
      </w:r>
      <w:r>
        <w:rPr>
          <w:sz w:val="22"/>
        </w:rPr>
        <w:t>operação,</w:t>
      </w:r>
      <w:r>
        <w:rPr>
          <w:spacing w:val="-6"/>
          <w:sz w:val="22"/>
        </w:rPr>
        <w:t xml:space="preserve"> </w:t>
      </w:r>
      <w:r>
        <w:rPr>
          <w:sz w:val="22"/>
        </w:rPr>
        <w:t>sendo</w:t>
      </w:r>
      <w:r>
        <w:rPr>
          <w:spacing w:val="-5"/>
          <w:sz w:val="22"/>
        </w:rPr>
        <w:t xml:space="preserve"> </w:t>
      </w:r>
      <w:r>
        <w:rPr>
          <w:sz w:val="22"/>
        </w:rPr>
        <w:t>que</w:t>
      </w:r>
      <w:r>
        <w:rPr>
          <w:spacing w:val="-8"/>
          <w:sz w:val="22"/>
        </w:rPr>
        <w:t xml:space="preserve"> </w:t>
      </w:r>
      <w:r>
        <w:rPr>
          <w:sz w:val="22"/>
        </w:rPr>
        <w:t>os</w:t>
      </w:r>
      <w:r>
        <w:rPr>
          <w:spacing w:val="-7"/>
          <w:sz w:val="22"/>
        </w:rPr>
        <w:t xml:space="preserve"> </w:t>
      </w:r>
      <w:r>
        <w:rPr>
          <w:sz w:val="22"/>
        </w:rPr>
        <w:t>testes</w:t>
      </w:r>
      <w:r>
        <w:rPr>
          <w:spacing w:val="-6"/>
          <w:sz w:val="22"/>
        </w:rPr>
        <w:t xml:space="preserve"> </w:t>
      </w:r>
      <w:r>
        <w:rPr>
          <w:sz w:val="22"/>
        </w:rPr>
        <w:t>deverão</w:t>
      </w:r>
      <w:r>
        <w:rPr>
          <w:spacing w:val="-6"/>
          <w:sz w:val="22"/>
        </w:rPr>
        <w:t xml:space="preserve"> </w:t>
      </w:r>
      <w:r>
        <w:rPr>
          <w:sz w:val="22"/>
        </w:rPr>
        <w:t>ser</w:t>
      </w:r>
      <w:r>
        <w:rPr>
          <w:spacing w:val="-6"/>
          <w:sz w:val="22"/>
        </w:rPr>
        <w:t xml:space="preserve"> </w:t>
      </w:r>
      <w:r>
        <w:rPr>
          <w:sz w:val="22"/>
        </w:rPr>
        <w:t>realizados na presença de Técnicos indicados pela Coordenação do Serviço de Engenharia Clínica do HAN e/ou pelo Fiscal do Contrato;</w:t>
      </w:r>
    </w:p>
    <w:p w14:paraId="41D5BE51">
      <w:pPr>
        <w:pStyle w:val="8"/>
        <w:numPr>
          <w:ilvl w:val="2"/>
          <w:numId w:val="29"/>
        </w:numPr>
        <w:tabs>
          <w:tab w:val="left" w:pos="1699"/>
        </w:tabs>
        <w:spacing w:before="122" w:after="0" w:line="240" w:lineRule="auto"/>
        <w:ind w:left="282" w:right="421" w:firstLine="0"/>
        <w:jc w:val="both"/>
        <w:rPr>
          <w:sz w:val="22"/>
        </w:rPr>
      </w:pPr>
      <w:r>
        <w:rPr>
          <w:sz w:val="22"/>
        </w:rPr>
        <w:t>A Empresa deverá providenciar o registro da Anotação de Responsabilidade Técnica – ART, junto ao CREA, referente à assistência técnica do equipamento, e apresentar na entrega deste.</w:t>
      </w:r>
    </w:p>
    <w:p w14:paraId="62661FBE">
      <w:pPr>
        <w:pStyle w:val="8"/>
        <w:numPr>
          <w:ilvl w:val="2"/>
          <w:numId w:val="29"/>
        </w:numPr>
        <w:tabs>
          <w:tab w:val="left" w:pos="1699"/>
        </w:tabs>
        <w:spacing w:before="118" w:after="0" w:line="240" w:lineRule="auto"/>
        <w:ind w:left="282" w:right="425" w:firstLine="0"/>
        <w:jc w:val="both"/>
        <w:rPr>
          <w:sz w:val="22"/>
        </w:rPr>
      </w:pPr>
      <w:r>
        <w:rPr>
          <w:sz w:val="22"/>
        </w:rPr>
        <w:t>Apresentar</w:t>
      </w:r>
      <w:r>
        <w:rPr>
          <w:spacing w:val="-13"/>
          <w:sz w:val="22"/>
        </w:rPr>
        <w:t xml:space="preserve"> </w:t>
      </w:r>
      <w:r>
        <w:rPr>
          <w:sz w:val="22"/>
        </w:rPr>
        <w:t>ao</w:t>
      </w:r>
      <w:r>
        <w:rPr>
          <w:spacing w:val="-12"/>
          <w:sz w:val="22"/>
        </w:rPr>
        <w:t xml:space="preserve"> </w:t>
      </w:r>
      <w:r>
        <w:rPr>
          <w:sz w:val="22"/>
        </w:rPr>
        <w:t>responsável</w:t>
      </w:r>
      <w:r>
        <w:rPr>
          <w:spacing w:val="-13"/>
          <w:sz w:val="22"/>
        </w:rPr>
        <w:t xml:space="preserve"> </w:t>
      </w:r>
      <w:r>
        <w:rPr>
          <w:sz w:val="22"/>
        </w:rPr>
        <w:t>técnico</w:t>
      </w:r>
      <w:r>
        <w:rPr>
          <w:spacing w:val="-12"/>
          <w:sz w:val="22"/>
        </w:rPr>
        <w:t xml:space="preserve"> </w:t>
      </w:r>
      <w:r>
        <w:rPr>
          <w:sz w:val="22"/>
        </w:rPr>
        <w:t>da</w:t>
      </w:r>
      <w:r>
        <w:rPr>
          <w:spacing w:val="-13"/>
          <w:sz w:val="22"/>
        </w:rPr>
        <w:t xml:space="preserve"> </w:t>
      </w:r>
      <w:r>
        <w:rPr>
          <w:sz w:val="22"/>
        </w:rPr>
        <w:t>Instituição</w:t>
      </w:r>
      <w:r>
        <w:rPr>
          <w:spacing w:val="-12"/>
          <w:sz w:val="22"/>
        </w:rPr>
        <w:t xml:space="preserve"> </w:t>
      </w:r>
      <w:r>
        <w:rPr>
          <w:sz w:val="22"/>
        </w:rPr>
        <w:t>as</w:t>
      </w:r>
      <w:r>
        <w:rPr>
          <w:spacing w:val="-12"/>
          <w:sz w:val="22"/>
        </w:rPr>
        <w:t xml:space="preserve"> </w:t>
      </w:r>
      <w:r>
        <w:rPr>
          <w:sz w:val="22"/>
        </w:rPr>
        <w:t>especificações</w:t>
      </w:r>
      <w:r>
        <w:rPr>
          <w:spacing w:val="-13"/>
          <w:sz w:val="22"/>
        </w:rPr>
        <w:t xml:space="preserve"> </w:t>
      </w:r>
      <w:r>
        <w:rPr>
          <w:sz w:val="22"/>
        </w:rPr>
        <w:t>ou</w:t>
      </w:r>
      <w:r>
        <w:rPr>
          <w:spacing w:val="-12"/>
          <w:sz w:val="22"/>
        </w:rPr>
        <w:t xml:space="preserve"> </w:t>
      </w:r>
      <w:r>
        <w:rPr>
          <w:sz w:val="22"/>
        </w:rPr>
        <w:t>rotinas</w:t>
      </w:r>
      <w:r>
        <w:rPr>
          <w:spacing w:val="-13"/>
          <w:sz w:val="22"/>
        </w:rPr>
        <w:t xml:space="preserve"> </w:t>
      </w:r>
      <w:r>
        <w:rPr>
          <w:sz w:val="22"/>
        </w:rPr>
        <w:t>de</w:t>
      </w:r>
      <w:r>
        <w:rPr>
          <w:spacing w:val="-12"/>
          <w:sz w:val="22"/>
        </w:rPr>
        <w:t xml:space="preserve"> </w:t>
      </w:r>
      <w:r>
        <w:rPr>
          <w:sz w:val="22"/>
        </w:rPr>
        <w:t>manutenção preconizadas nos manuais de operação e de serviço dos fabricantes do equipamento, comprovando estas com os manuais físicos ou digitalizados.</w:t>
      </w:r>
    </w:p>
    <w:p w14:paraId="26D84DB0">
      <w:pPr>
        <w:pStyle w:val="8"/>
        <w:numPr>
          <w:ilvl w:val="2"/>
          <w:numId w:val="29"/>
        </w:numPr>
        <w:tabs>
          <w:tab w:val="left" w:pos="1699"/>
        </w:tabs>
        <w:spacing w:before="121" w:after="0" w:line="240" w:lineRule="auto"/>
        <w:ind w:left="282" w:right="427" w:firstLine="0"/>
        <w:jc w:val="both"/>
        <w:rPr>
          <w:sz w:val="22"/>
        </w:rPr>
      </w:pPr>
      <w:r>
        <w:rPr>
          <w:sz w:val="22"/>
        </w:rPr>
        <w:t>Deverão ser executados serviços de manutenção preventiva, de acordo com cronograma apresentado à ENGENHARIA CLÍNICA DO HAN pela fornecedora do equipamento, e em consoante com o estabelecido no manual do Fabricante.</w:t>
      </w:r>
    </w:p>
    <w:p w14:paraId="293BFC62">
      <w:pPr>
        <w:pStyle w:val="8"/>
        <w:numPr>
          <w:ilvl w:val="2"/>
          <w:numId w:val="29"/>
        </w:numPr>
        <w:tabs>
          <w:tab w:val="left" w:pos="1699"/>
        </w:tabs>
        <w:spacing w:before="121" w:after="0" w:line="240" w:lineRule="auto"/>
        <w:ind w:left="282" w:right="427" w:firstLine="0"/>
        <w:jc w:val="both"/>
        <w:rPr>
          <w:sz w:val="22"/>
        </w:rPr>
      </w:pPr>
      <w:r>
        <w:rPr>
          <w:sz w:val="22"/>
        </w:rPr>
        <w:t>Realizar treinamento operacional do equipamento, a cada 6 meses com toda equipe assistencial, caso seja solicitado;</w:t>
      </w:r>
    </w:p>
    <w:p w14:paraId="59CD4A7E">
      <w:pPr>
        <w:pStyle w:val="8"/>
        <w:numPr>
          <w:ilvl w:val="2"/>
          <w:numId w:val="29"/>
        </w:numPr>
        <w:tabs>
          <w:tab w:val="left" w:pos="1699"/>
        </w:tabs>
        <w:spacing w:before="120" w:after="0" w:line="240" w:lineRule="auto"/>
        <w:ind w:left="282" w:right="424" w:firstLine="0"/>
        <w:jc w:val="both"/>
        <w:rPr>
          <w:sz w:val="22"/>
        </w:rPr>
      </w:pPr>
      <w:r>
        <w:rPr>
          <w:sz w:val="22"/>
        </w:rPr>
        <w:t>Fornecimento</w:t>
      </w:r>
      <w:r>
        <w:rPr>
          <w:spacing w:val="-6"/>
          <w:sz w:val="22"/>
        </w:rPr>
        <w:t xml:space="preserve"> </w:t>
      </w:r>
      <w:r>
        <w:rPr>
          <w:sz w:val="22"/>
        </w:rPr>
        <w:t>de</w:t>
      </w:r>
      <w:r>
        <w:rPr>
          <w:spacing w:val="-7"/>
          <w:sz w:val="22"/>
        </w:rPr>
        <w:t xml:space="preserve"> </w:t>
      </w:r>
      <w:r>
        <w:rPr>
          <w:sz w:val="22"/>
        </w:rPr>
        <w:t>certificado</w:t>
      </w:r>
      <w:r>
        <w:rPr>
          <w:spacing w:val="-6"/>
          <w:sz w:val="22"/>
        </w:rPr>
        <w:t xml:space="preserve"> </w:t>
      </w:r>
      <w:r>
        <w:rPr>
          <w:sz w:val="22"/>
        </w:rPr>
        <w:t>de</w:t>
      </w:r>
      <w:r>
        <w:rPr>
          <w:spacing w:val="-7"/>
          <w:sz w:val="22"/>
        </w:rPr>
        <w:t xml:space="preserve"> </w:t>
      </w:r>
      <w:r>
        <w:rPr>
          <w:sz w:val="22"/>
        </w:rPr>
        <w:t>calibração</w:t>
      </w:r>
      <w:r>
        <w:rPr>
          <w:spacing w:val="-6"/>
          <w:sz w:val="22"/>
        </w:rPr>
        <w:t xml:space="preserve"> </w:t>
      </w:r>
      <w:r>
        <w:rPr>
          <w:sz w:val="22"/>
        </w:rPr>
        <w:t>e</w:t>
      </w:r>
      <w:r>
        <w:rPr>
          <w:spacing w:val="-7"/>
          <w:sz w:val="22"/>
        </w:rPr>
        <w:t xml:space="preserve"> </w:t>
      </w:r>
      <w:r>
        <w:rPr>
          <w:sz w:val="22"/>
        </w:rPr>
        <w:t>de</w:t>
      </w:r>
      <w:r>
        <w:rPr>
          <w:spacing w:val="-9"/>
          <w:sz w:val="22"/>
        </w:rPr>
        <w:t xml:space="preserve"> </w:t>
      </w:r>
      <w:r>
        <w:rPr>
          <w:sz w:val="22"/>
        </w:rPr>
        <w:t>teste</w:t>
      </w:r>
      <w:r>
        <w:rPr>
          <w:spacing w:val="-7"/>
          <w:sz w:val="22"/>
        </w:rPr>
        <w:t xml:space="preserve"> </w:t>
      </w:r>
      <w:r>
        <w:rPr>
          <w:sz w:val="22"/>
        </w:rPr>
        <w:t>de</w:t>
      </w:r>
      <w:r>
        <w:rPr>
          <w:spacing w:val="-7"/>
          <w:sz w:val="22"/>
        </w:rPr>
        <w:t xml:space="preserve"> </w:t>
      </w:r>
      <w:r>
        <w:rPr>
          <w:sz w:val="22"/>
        </w:rPr>
        <w:t>segurança</w:t>
      </w:r>
      <w:r>
        <w:rPr>
          <w:spacing w:val="-8"/>
          <w:sz w:val="22"/>
        </w:rPr>
        <w:t xml:space="preserve"> </w:t>
      </w:r>
      <w:r>
        <w:rPr>
          <w:sz w:val="22"/>
        </w:rPr>
        <w:t>elétrica</w:t>
      </w:r>
      <w:r>
        <w:rPr>
          <w:spacing w:val="-8"/>
          <w:sz w:val="22"/>
        </w:rPr>
        <w:t xml:space="preserve"> </w:t>
      </w:r>
      <w:r>
        <w:rPr>
          <w:sz w:val="22"/>
        </w:rPr>
        <w:t>de</w:t>
      </w:r>
      <w:r>
        <w:rPr>
          <w:spacing w:val="-7"/>
          <w:sz w:val="22"/>
        </w:rPr>
        <w:t xml:space="preserve"> </w:t>
      </w:r>
      <w:r>
        <w:rPr>
          <w:sz w:val="22"/>
        </w:rPr>
        <w:t>acordo</w:t>
      </w:r>
      <w:r>
        <w:rPr>
          <w:spacing w:val="-6"/>
          <w:sz w:val="22"/>
        </w:rPr>
        <w:t xml:space="preserve"> </w:t>
      </w:r>
      <w:r>
        <w:rPr>
          <w:sz w:val="22"/>
        </w:rPr>
        <w:t>com</w:t>
      </w:r>
      <w:r>
        <w:rPr>
          <w:spacing w:val="-7"/>
          <w:sz w:val="22"/>
        </w:rPr>
        <w:t xml:space="preserve"> </w:t>
      </w:r>
      <w:r>
        <w:rPr>
          <w:sz w:val="22"/>
        </w:rPr>
        <w:t>as normas vigentes específicas para o equipamento.</w:t>
      </w:r>
    </w:p>
    <w:p w14:paraId="7517FBE0">
      <w:pPr>
        <w:pStyle w:val="8"/>
        <w:numPr>
          <w:ilvl w:val="2"/>
          <w:numId w:val="29"/>
        </w:numPr>
        <w:tabs>
          <w:tab w:val="left" w:pos="1699"/>
        </w:tabs>
        <w:spacing w:before="119" w:after="0" w:line="240" w:lineRule="auto"/>
        <w:ind w:left="282" w:right="424" w:firstLine="0"/>
        <w:jc w:val="both"/>
        <w:rPr>
          <w:sz w:val="22"/>
        </w:rPr>
      </w:pPr>
      <w:r>
        <w:rPr>
          <w:sz w:val="22"/>
        </w:rPr>
        <w:t xml:space="preserve">Análises de qualidade de qualquer parâmetro necessário exigido por legislação e para bom funcionamento do equipamento, com emissão de laudo por empresa devidamente autorizada para tal </w:t>
      </w:r>
      <w:r>
        <w:rPr>
          <w:spacing w:val="-2"/>
          <w:sz w:val="22"/>
        </w:rPr>
        <w:t>função.</w:t>
      </w:r>
    </w:p>
    <w:p w14:paraId="770AF161">
      <w:pPr>
        <w:pStyle w:val="8"/>
        <w:numPr>
          <w:ilvl w:val="2"/>
          <w:numId w:val="29"/>
        </w:numPr>
        <w:tabs>
          <w:tab w:val="left" w:pos="1699"/>
        </w:tabs>
        <w:spacing w:before="120" w:after="0" w:line="240" w:lineRule="auto"/>
        <w:ind w:left="282" w:right="424" w:firstLine="0"/>
        <w:jc w:val="both"/>
        <w:rPr>
          <w:sz w:val="22"/>
        </w:rPr>
      </w:pPr>
      <w:r>
        <w:rPr>
          <w:sz w:val="22"/>
        </w:rPr>
        <w:t>Efetuar Treinamento técnico de manutenção do equipamento (para fins de acompanhamento), no mínimo para 04 (quatro) Técnicos da Engenharia Clínica, sem ônus adicional para o Hospital Ana Nery.</w:t>
      </w:r>
    </w:p>
    <w:p w14:paraId="7846B020">
      <w:pPr>
        <w:pStyle w:val="8"/>
        <w:numPr>
          <w:ilvl w:val="2"/>
          <w:numId w:val="29"/>
        </w:numPr>
        <w:tabs>
          <w:tab w:val="left" w:pos="1699"/>
        </w:tabs>
        <w:spacing w:before="121" w:after="0" w:line="240" w:lineRule="auto"/>
        <w:ind w:left="1699" w:right="0" w:hanging="1417"/>
        <w:jc w:val="both"/>
        <w:rPr>
          <w:sz w:val="22"/>
        </w:rPr>
      </w:pPr>
      <w:r>
        <w:rPr>
          <w:sz w:val="22"/>
        </w:rPr>
        <w:t>Atualização</w:t>
      </w:r>
      <w:r>
        <w:rPr>
          <w:spacing w:val="-4"/>
          <w:sz w:val="22"/>
        </w:rPr>
        <w:t xml:space="preserve"> </w:t>
      </w:r>
      <w:r>
        <w:rPr>
          <w:sz w:val="22"/>
        </w:rPr>
        <w:t>de</w:t>
      </w:r>
      <w:r>
        <w:rPr>
          <w:spacing w:val="-5"/>
          <w:sz w:val="22"/>
        </w:rPr>
        <w:t xml:space="preserve"> </w:t>
      </w:r>
      <w:r>
        <w:rPr>
          <w:sz w:val="22"/>
        </w:rPr>
        <w:t>software</w:t>
      </w:r>
      <w:r>
        <w:rPr>
          <w:spacing w:val="-4"/>
          <w:sz w:val="22"/>
        </w:rPr>
        <w:t xml:space="preserve"> </w:t>
      </w:r>
      <w:r>
        <w:rPr>
          <w:sz w:val="22"/>
        </w:rPr>
        <w:t>e</w:t>
      </w:r>
      <w:r>
        <w:rPr>
          <w:spacing w:val="-7"/>
          <w:sz w:val="22"/>
        </w:rPr>
        <w:t xml:space="preserve"> </w:t>
      </w:r>
      <w:r>
        <w:rPr>
          <w:sz w:val="22"/>
        </w:rPr>
        <w:t>hardware</w:t>
      </w:r>
      <w:r>
        <w:rPr>
          <w:spacing w:val="-3"/>
          <w:sz w:val="22"/>
        </w:rPr>
        <w:t xml:space="preserve"> </w:t>
      </w:r>
      <w:r>
        <w:rPr>
          <w:sz w:val="22"/>
        </w:rPr>
        <w:t>sem</w:t>
      </w:r>
      <w:r>
        <w:rPr>
          <w:spacing w:val="-4"/>
          <w:sz w:val="22"/>
        </w:rPr>
        <w:t xml:space="preserve"> </w:t>
      </w:r>
      <w:r>
        <w:rPr>
          <w:sz w:val="22"/>
        </w:rPr>
        <w:t>custo</w:t>
      </w:r>
      <w:r>
        <w:rPr>
          <w:spacing w:val="-3"/>
          <w:sz w:val="22"/>
        </w:rPr>
        <w:t xml:space="preserve"> </w:t>
      </w:r>
      <w:r>
        <w:rPr>
          <w:sz w:val="22"/>
        </w:rPr>
        <w:t>adicional</w:t>
      </w:r>
      <w:r>
        <w:rPr>
          <w:spacing w:val="-3"/>
          <w:sz w:val="22"/>
        </w:rPr>
        <w:t xml:space="preserve"> </w:t>
      </w:r>
      <w:r>
        <w:rPr>
          <w:sz w:val="22"/>
        </w:rPr>
        <w:t>ao</w:t>
      </w:r>
      <w:r>
        <w:rPr>
          <w:spacing w:val="-3"/>
          <w:sz w:val="22"/>
        </w:rPr>
        <w:t xml:space="preserve"> </w:t>
      </w:r>
      <w:r>
        <w:rPr>
          <w:spacing w:val="-4"/>
          <w:sz w:val="22"/>
        </w:rPr>
        <w:t>HAN.</w:t>
      </w:r>
    </w:p>
    <w:p w14:paraId="19D9A5A5">
      <w:pPr>
        <w:pStyle w:val="8"/>
        <w:numPr>
          <w:ilvl w:val="2"/>
          <w:numId w:val="29"/>
        </w:numPr>
        <w:tabs>
          <w:tab w:val="left" w:pos="1699"/>
        </w:tabs>
        <w:spacing w:before="120" w:after="0" w:line="240" w:lineRule="auto"/>
        <w:ind w:left="282" w:right="423" w:firstLine="0"/>
        <w:jc w:val="both"/>
        <w:rPr>
          <w:sz w:val="22"/>
        </w:rPr>
      </w:pPr>
      <w:r>
        <w:rPr>
          <w:sz w:val="22"/>
        </w:rPr>
        <w:t>Instalação</w:t>
      </w:r>
      <w:r>
        <w:rPr>
          <w:spacing w:val="-13"/>
          <w:sz w:val="22"/>
        </w:rPr>
        <w:t xml:space="preserve"> </w:t>
      </w:r>
      <w:r>
        <w:rPr>
          <w:sz w:val="22"/>
        </w:rPr>
        <w:t>completa</w:t>
      </w:r>
      <w:r>
        <w:rPr>
          <w:spacing w:val="-12"/>
          <w:sz w:val="22"/>
        </w:rPr>
        <w:t xml:space="preserve"> </w:t>
      </w:r>
      <w:r>
        <w:rPr>
          <w:sz w:val="22"/>
        </w:rPr>
        <w:t>(hardware</w:t>
      </w:r>
      <w:r>
        <w:rPr>
          <w:spacing w:val="-13"/>
          <w:sz w:val="22"/>
        </w:rPr>
        <w:t xml:space="preserve"> </w:t>
      </w:r>
      <w:r>
        <w:rPr>
          <w:sz w:val="22"/>
        </w:rPr>
        <w:t>e</w:t>
      </w:r>
      <w:r>
        <w:rPr>
          <w:spacing w:val="-12"/>
          <w:sz w:val="22"/>
        </w:rPr>
        <w:t xml:space="preserve"> </w:t>
      </w:r>
      <w:r>
        <w:rPr>
          <w:sz w:val="22"/>
        </w:rPr>
        <w:t>software)</w:t>
      </w:r>
      <w:r>
        <w:rPr>
          <w:spacing w:val="-13"/>
          <w:sz w:val="22"/>
        </w:rPr>
        <w:t xml:space="preserve"> </w:t>
      </w:r>
      <w:r>
        <w:rPr>
          <w:sz w:val="22"/>
        </w:rPr>
        <w:t>do</w:t>
      </w:r>
      <w:r>
        <w:rPr>
          <w:spacing w:val="-12"/>
          <w:sz w:val="22"/>
        </w:rPr>
        <w:t xml:space="preserve"> </w:t>
      </w:r>
      <w:r>
        <w:rPr>
          <w:sz w:val="22"/>
        </w:rPr>
        <w:t>Equipamento,</w:t>
      </w:r>
      <w:r>
        <w:rPr>
          <w:spacing w:val="-13"/>
          <w:sz w:val="22"/>
        </w:rPr>
        <w:t xml:space="preserve"> </w:t>
      </w:r>
      <w:r>
        <w:rPr>
          <w:sz w:val="22"/>
        </w:rPr>
        <w:t>deixando-se</w:t>
      </w:r>
      <w:r>
        <w:rPr>
          <w:spacing w:val="-12"/>
          <w:sz w:val="22"/>
        </w:rPr>
        <w:t xml:space="preserve"> </w:t>
      </w:r>
      <w:r>
        <w:rPr>
          <w:sz w:val="22"/>
        </w:rPr>
        <w:t>em</w:t>
      </w:r>
      <w:r>
        <w:rPr>
          <w:spacing w:val="-12"/>
          <w:sz w:val="22"/>
        </w:rPr>
        <w:t xml:space="preserve"> </w:t>
      </w:r>
      <w:r>
        <w:rPr>
          <w:sz w:val="22"/>
        </w:rPr>
        <w:t>perfeito</w:t>
      </w:r>
      <w:r>
        <w:rPr>
          <w:spacing w:val="-13"/>
          <w:sz w:val="22"/>
        </w:rPr>
        <w:t xml:space="preserve"> </w:t>
      </w:r>
      <w:r>
        <w:rPr>
          <w:sz w:val="22"/>
        </w:rPr>
        <w:t>estado de funcionamento e operacionalidade para serem utilizados pelo pessoal técnico do HAN.</w:t>
      </w:r>
    </w:p>
    <w:p w14:paraId="2B5938D6">
      <w:pPr>
        <w:pStyle w:val="8"/>
        <w:numPr>
          <w:ilvl w:val="2"/>
          <w:numId w:val="29"/>
        </w:numPr>
        <w:tabs>
          <w:tab w:val="left" w:pos="1699"/>
        </w:tabs>
        <w:spacing w:before="123" w:after="0" w:line="237" w:lineRule="auto"/>
        <w:ind w:left="282" w:right="428" w:firstLine="0"/>
        <w:jc w:val="both"/>
        <w:rPr>
          <w:sz w:val="22"/>
        </w:rPr>
      </w:pPr>
      <w:r>
        <w:rPr>
          <w:sz w:val="22"/>
        </w:rPr>
        <w:t>O equipamento será utilizado até</w:t>
      </w:r>
      <w:r>
        <w:rPr>
          <w:spacing w:val="-2"/>
          <w:sz w:val="22"/>
        </w:rPr>
        <w:t xml:space="preserve"> </w:t>
      </w:r>
      <w:r>
        <w:rPr>
          <w:sz w:val="22"/>
        </w:rPr>
        <w:t>90</w:t>
      </w:r>
      <w:r>
        <w:rPr>
          <w:spacing w:val="-1"/>
          <w:sz w:val="22"/>
        </w:rPr>
        <w:t xml:space="preserve"> </w:t>
      </w:r>
      <w:r>
        <w:rPr>
          <w:sz w:val="22"/>
        </w:rPr>
        <w:t>dias após finalização da</w:t>
      </w:r>
      <w:r>
        <w:rPr>
          <w:spacing w:val="-2"/>
          <w:sz w:val="22"/>
        </w:rPr>
        <w:t xml:space="preserve"> </w:t>
      </w:r>
      <w:r>
        <w:rPr>
          <w:sz w:val="22"/>
        </w:rPr>
        <w:t>vigência da ata, e a</w:t>
      </w:r>
      <w:r>
        <w:rPr>
          <w:spacing w:val="-2"/>
          <w:sz w:val="22"/>
        </w:rPr>
        <w:t xml:space="preserve"> </w:t>
      </w:r>
      <w:r>
        <w:rPr>
          <w:sz w:val="22"/>
        </w:rPr>
        <w:t>contratada deve continuar atendendo todas as condições solicitadas neste edital nesse período.</w:t>
      </w:r>
    </w:p>
    <w:p w14:paraId="11717003">
      <w:pPr>
        <w:pStyle w:val="8"/>
        <w:numPr>
          <w:ilvl w:val="1"/>
          <w:numId w:val="29"/>
        </w:numPr>
        <w:tabs>
          <w:tab w:val="left" w:pos="986"/>
        </w:tabs>
        <w:spacing w:before="122" w:after="0" w:line="240" w:lineRule="auto"/>
        <w:ind w:left="986" w:right="0" w:hanging="704"/>
        <w:jc w:val="both"/>
        <w:rPr>
          <w:b/>
          <w:sz w:val="22"/>
        </w:rPr>
      </w:pPr>
      <w:r>
        <w:rPr>
          <w:b/>
          <w:sz w:val="22"/>
          <w:u w:val="single"/>
        </w:rPr>
        <w:t>DOS</w:t>
      </w:r>
      <w:r>
        <w:rPr>
          <w:b/>
          <w:spacing w:val="-2"/>
          <w:sz w:val="22"/>
          <w:u w:val="single"/>
        </w:rPr>
        <w:t xml:space="preserve"> PRAZOS</w:t>
      </w:r>
    </w:p>
    <w:p w14:paraId="2BD0DE85">
      <w:pPr>
        <w:pStyle w:val="8"/>
        <w:numPr>
          <w:ilvl w:val="2"/>
          <w:numId w:val="29"/>
        </w:numPr>
        <w:tabs>
          <w:tab w:val="left" w:pos="1699"/>
        </w:tabs>
        <w:spacing w:before="120" w:after="0" w:line="240" w:lineRule="auto"/>
        <w:ind w:left="282" w:right="425" w:firstLine="0"/>
        <w:jc w:val="both"/>
        <w:rPr>
          <w:sz w:val="22"/>
        </w:rPr>
      </w:pPr>
      <w:r>
        <w:rPr>
          <w:sz w:val="22"/>
        </w:rPr>
        <w:t>A</w:t>
      </w:r>
      <w:r>
        <w:rPr>
          <w:spacing w:val="-10"/>
          <w:sz w:val="22"/>
        </w:rPr>
        <w:t xml:space="preserve"> </w:t>
      </w:r>
      <w:r>
        <w:rPr>
          <w:sz w:val="22"/>
        </w:rPr>
        <w:t>entrega</w:t>
      </w:r>
      <w:r>
        <w:rPr>
          <w:spacing w:val="-10"/>
          <w:sz w:val="22"/>
        </w:rPr>
        <w:t xml:space="preserve"> </w:t>
      </w:r>
      <w:r>
        <w:rPr>
          <w:sz w:val="22"/>
        </w:rPr>
        <w:t>dos</w:t>
      </w:r>
      <w:r>
        <w:rPr>
          <w:spacing w:val="-11"/>
          <w:sz w:val="22"/>
        </w:rPr>
        <w:t xml:space="preserve"> </w:t>
      </w:r>
      <w:r>
        <w:rPr>
          <w:sz w:val="22"/>
        </w:rPr>
        <w:t>materiais</w:t>
      </w:r>
      <w:r>
        <w:rPr>
          <w:spacing w:val="-9"/>
          <w:sz w:val="22"/>
        </w:rPr>
        <w:t xml:space="preserve"> </w:t>
      </w:r>
      <w:r>
        <w:rPr>
          <w:sz w:val="22"/>
        </w:rPr>
        <w:t>deverá</w:t>
      </w:r>
      <w:r>
        <w:rPr>
          <w:spacing w:val="-11"/>
          <w:sz w:val="22"/>
        </w:rPr>
        <w:t xml:space="preserve"> </w:t>
      </w:r>
      <w:r>
        <w:rPr>
          <w:sz w:val="22"/>
        </w:rPr>
        <w:t>ser</w:t>
      </w:r>
      <w:r>
        <w:rPr>
          <w:spacing w:val="-9"/>
          <w:sz w:val="22"/>
        </w:rPr>
        <w:t xml:space="preserve"> </w:t>
      </w:r>
      <w:r>
        <w:rPr>
          <w:sz w:val="22"/>
        </w:rPr>
        <w:t>realizada</w:t>
      </w:r>
      <w:r>
        <w:rPr>
          <w:spacing w:val="-9"/>
          <w:sz w:val="22"/>
        </w:rPr>
        <w:t xml:space="preserve"> </w:t>
      </w:r>
      <w:r>
        <w:rPr>
          <w:sz w:val="22"/>
        </w:rPr>
        <w:t>em</w:t>
      </w:r>
      <w:r>
        <w:rPr>
          <w:spacing w:val="-8"/>
          <w:sz w:val="22"/>
        </w:rPr>
        <w:t xml:space="preserve"> </w:t>
      </w:r>
      <w:r>
        <w:rPr>
          <w:sz w:val="22"/>
        </w:rPr>
        <w:t>até</w:t>
      </w:r>
      <w:r>
        <w:rPr>
          <w:spacing w:val="-11"/>
          <w:sz w:val="22"/>
        </w:rPr>
        <w:t xml:space="preserve"> </w:t>
      </w:r>
      <w:r>
        <w:rPr>
          <w:sz w:val="22"/>
        </w:rPr>
        <w:t>15</w:t>
      </w:r>
      <w:r>
        <w:rPr>
          <w:spacing w:val="-8"/>
          <w:sz w:val="22"/>
        </w:rPr>
        <w:t xml:space="preserve"> </w:t>
      </w:r>
      <w:r>
        <w:rPr>
          <w:sz w:val="22"/>
        </w:rPr>
        <w:t>(quinze)</w:t>
      </w:r>
      <w:r>
        <w:rPr>
          <w:spacing w:val="-9"/>
          <w:sz w:val="22"/>
        </w:rPr>
        <w:t xml:space="preserve"> </w:t>
      </w:r>
      <w:r>
        <w:rPr>
          <w:sz w:val="22"/>
        </w:rPr>
        <w:t>dias,</w:t>
      </w:r>
      <w:r>
        <w:rPr>
          <w:spacing w:val="-12"/>
          <w:sz w:val="22"/>
        </w:rPr>
        <w:t xml:space="preserve"> </w:t>
      </w:r>
      <w:r>
        <w:rPr>
          <w:sz w:val="22"/>
        </w:rPr>
        <w:t>a</w:t>
      </w:r>
      <w:r>
        <w:rPr>
          <w:spacing w:val="-9"/>
          <w:sz w:val="22"/>
        </w:rPr>
        <w:t xml:space="preserve"> </w:t>
      </w:r>
      <w:r>
        <w:rPr>
          <w:sz w:val="22"/>
        </w:rPr>
        <w:t>partir</w:t>
      </w:r>
      <w:r>
        <w:rPr>
          <w:spacing w:val="-10"/>
          <w:sz w:val="22"/>
        </w:rPr>
        <w:t xml:space="preserve"> </w:t>
      </w:r>
      <w:r>
        <w:rPr>
          <w:sz w:val="22"/>
        </w:rPr>
        <w:t>do</w:t>
      </w:r>
      <w:r>
        <w:rPr>
          <w:spacing w:val="-8"/>
          <w:sz w:val="22"/>
        </w:rPr>
        <w:t xml:space="preserve"> </w:t>
      </w:r>
      <w:r>
        <w:rPr>
          <w:sz w:val="22"/>
        </w:rPr>
        <w:t>recebimento da Nota de Empenho ou documento equivalente, pelo CONTRATADO para todos os itens.</w:t>
      </w:r>
    </w:p>
    <w:p w14:paraId="1DFABA61">
      <w:pPr>
        <w:pStyle w:val="8"/>
        <w:numPr>
          <w:ilvl w:val="2"/>
          <w:numId w:val="29"/>
        </w:numPr>
        <w:tabs>
          <w:tab w:val="left" w:pos="1699"/>
        </w:tabs>
        <w:spacing w:before="121" w:after="0" w:line="240" w:lineRule="auto"/>
        <w:ind w:left="282" w:right="420" w:firstLine="0"/>
        <w:jc w:val="both"/>
        <w:rPr>
          <w:sz w:val="22"/>
        </w:rPr>
      </w:pPr>
      <w:r>
        <w:rPr>
          <w:sz w:val="22"/>
        </w:rPr>
        <w:t>Prazo</w:t>
      </w:r>
      <w:r>
        <w:rPr>
          <w:spacing w:val="-1"/>
          <w:sz w:val="22"/>
        </w:rPr>
        <w:t xml:space="preserve"> </w:t>
      </w:r>
      <w:r>
        <w:rPr>
          <w:sz w:val="22"/>
        </w:rPr>
        <w:t>de</w:t>
      </w:r>
      <w:r>
        <w:rPr>
          <w:spacing w:val="-4"/>
          <w:sz w:val="22"/>
        </w:rPr>
        <w:t xml:space="preserve"> </w:t>
      </w:r>
      <w:r>
        <w:rPr>
          <w:sz w:val="22"/>
        </w:rPr>
        <w:t>validade</w:t>
      </w:r>
      <w:r>
        <w:rPr>
          <w:spacing w:val="-2"/>
          <w:sz w:val="22"/>
        </w:rPr>
        <w:t xml:space="preserve"> </w:t>
      </w:r>
      <w:r>
        <w:rPr>
          <w:sz w:val="22"/>
        </w:rPr>
        <w:t>dos</w:t>
      </w:r>
      <w:r>
        <w:rPr>
          <w:spacing w:val="-4"/>
          <w:sz w:val="22"/>
        </w:rPr>
        <w:t xml:space="preserve"> </w:t>
      </w:r>
      <w:r>
        <w:rPr>
          <w:sz w:val="22"/>
        </w:rPr>
        <w:t>materiais:</w:t>
      </w:r>
      <w:r>
        <w:rPr>
          <w:spacing w:val="-2"/>
          <w:sz w:val="22"/>
        </w:rPr>
        <w:t xml:space="preserve"> </w:t>
      </w:r>
      <w:r>
        <w:rPr>
          <w:sz w:val="22"/>
        </w:rPr>
        <w:t>não</w:t>
      </w:r>
      <w:r>
        <w:rPr>
          <w:spacing w:val="-1"/>
          <w:sz w:val="22"/>
        </w:rPr>
        <w:t xml:space="preserve"> </w:t>
      </w:r>
      <w:r>
        <w:rPr>
          <w:sz w:val="22"/>
        </w:rPr>
        <w:t>inferior</w:t>
      </w:r>
      <w:r>
        <w:rPr>
          <w:spacing w:val="-2"/>
          <w:sz w:val="22"/>
        </w:rPr>
        <w:t xml:space="preserve"> </w:t>
      </w:r>
      <w:r>
        <w:rPr>
          <w:sz w:val="22"/>
        </w:rPr>
        <w:t>a</w:t>
      </w:r>
      <w:r>
        <w:rPr>
          <w:spacing w:val="-2"/>
          <w:sz w:val="22"/>
        </w:rPr>
        <w:t xml:space="preserve"> </w:t>
      </w:r>
      <w:r>
        <w:rPr>
          <w:sz w:val="22"/>
        </w:rPr>
        <w:t>12</w:t>
      </w:r>
      <w:r>
        <w:rPr>
          <w:spacing w:val="-2"/>
          <w:sz w:val="22"/>
        </w:rPr>
        <w:t xml:space="preserve"> </w:t>
      </w:r>
      <w:r>
        <w:rPr>
          <w:sz w:val="22"/>
        </w:rPr>
        <w:t>(doze)</w:t>
      </w:r>
      <w:r>
        <w:rPr>
          <w:spacing w:val="-2"/>
          <w:sz w:val="22"/>
        </w:rPr>
        <w:t xml:space="preserve"> </w:t>
      </w:r>
      <w:r>
        <w:rPr>
          <w:sz w:val="22"/>
        </w:rPr>
        <w:t>meses,</w:t>
      </w:r>
      <w:r>
        <w:rPr>
          <w:spacing w:val="-4"/>
          <w:sz w:val="22"/>
        </w:rPr>
        <w:t xml:space="preserve"> </w:t>
      </w:r>
      <w:r>
        <w:rPr>
          <w:sz w:val="22"/>
        </w:rPr>
        <w:t>a</w:t>
      </w:r>
      <w:r>
        <w:rPr>
          <w:spacing w:val="-2"/>
          <w:sz w:val="22"/>
        </w:rPr>
        <w:t xml:space="preserve"> </w:t>
      </w:r>
      <w:r>
        <w:rPr>
          <w:sz w:val="22"/>
        </w:rPr>
        <w:t>contar</w:t>
      </w:r>
      <w:r>
        <w:rPr>
          <w:spacing w:val="-2"/>
          <w:sz w:val="22"/>
        </w:rPr>
        <w:t xml:space="preserve"> </w:t>
      </w:r>
      <w:r>
        <w:rPr>
          <w:sz w:val="22"/>
        </w:rPr>
        <w:t>da</w:t>
      </w:r>
      <w:r>
        <w:rPr>
          <w:spacing w:val="-2"/>
          <w:sz w:val="22"/>
        </w:rPr>
        <w:t xml:space="preserve"> </w:t>
      </w:r>
      <w:r>
        <w:rPr>
          <w:sz w:val="22"/>
        </w:rPr>
        <w:t>data</w:t>
      </w:r>
      <w:r>
        <w:rPr>
          <w:spacing w:val="-1"/>
          <w:sz w:val="22"/>
        </w:rPr>
        <w:t xml:space="preserve"> </w:t>
      </w:r>
      <w:r>
        <w:rPr>
          <w:sz w:val="22"/>
        </w:rPr>
        <w:t>da</w:t>
      </w:r>
      <w:r>
        <w:rPr>
          <w:spacing w:val="-2"/>
          <w:sz w:val="22"/>
        </w:rPr>
        <w:t xml:space="preserve"> </w:t>
      </w:r>
      <w:r>
        <w:rPr>
          <w:sz w:val="22"/>
        </w:rPr>
        <w:t>entrega dos mesmos.</w:t>
      </w:r>
    </w:p>
    <w:p w14:paraId="4DE5732A">
      <w:pPr>
        <w:pStyle w:val="6"/>
        <w:spacing w:before="1"/>
        <w:jc w:val="left"/>
        <w:rPr>
          <w:sz w:val="8"/>
        </w:rPr>
      </w:pPr>
      <w:r>
        <w:rPr>
          <w:sz w:val="8"/>
        </w:rPr>
        <mc:AlternateContent>
          <mc:Choice Requires="wps">
            <w:drawing>
              <wp:anchor distT="0" distB="0" distL="0" distR="0" simplePos="0" relativeHeight="251681792" behindDoc="1" locked="0" layoutInCell="1" allowOverlap="1">
                <wp:simplePos x="0" y="0"/>
                <wp:positionH relativeFrom="page">
                  <wp:posOffset>701040</wp:posOffset>
                </wp:positionH>
                <wp:positionV relativeFrom="paragraph">
                  <wp:posOffset>77470</wp:posOffset>
                </wp:positionV>
                <wp:extent cx="6158230" cy="170815"/>
                <wp:effectExtent l="0" t="0" r="0" b="0"/>
                <wp:wrapTopAndBottom/>
                <wp:docPr id="51" name="Textbox 51"/>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4E61394B">
                            <w:pPr>
                              <w:tabs>
                                <w:tab w:val="left" w:pos="737"/>
                              </w:tabs>
                              <w:spacing w:before="0" w:line="265" w:lineRule="exact"/>
                              <w:ind w:left="28" w:right="0" w:firstLine="0"/>
                              <w:jc w:val="left"/>
                              <w:rPr>
                                <w:b/>
                                <w:color w:val="000000"/>
                                <w:sz w:val="22"/>
                              </w:rPr>
                            </w:pPr>
                            <w:r>
                              <w:rPr>
                                <w:b/>
                                <w:color w:val="000000"/>
                                <w:spacing w:val="-5"/>
                                <w:sz w:val="22"/>
                              </w:rPr>
                              <w:t>19.</w:t>
                            </w:r>
                            <w:r>
                              <w:rPr>
                                <w:b/>
                                <w:color w:val="000000"/>
                                <w:sz w:val="22"/>
                              </w:rPr>
                              <w:tab/>
                            </w:r>
                            <w:r>
                              <w:rPr>
                                <w:b/>
                                <w:color w:val="000000"/>
                                <w:sz w:val="22"/>
                              </w:rPr>
                              <w:t>ESTIMATIVA</w:t>
                            </w:r>
                            <w:r>
                              <w:rPr>
                                <w:b/>
                                <w:color w:val="000000"/>
                                <w:spacing w:val="-2"/>
                                <w:sz w:val="22"/>
                              </w:rPr>
                              <w:t xml:space="preserve"> </w:t>
                            </w:r>
                            <w:r>
                              <w:rPr>
                                <w:b/>
                                <w:color w:val="000000"/>
                                <w:sz w:val="22"/>
                              </w:rPr>
                              <w:t>DO</w:t>
                            </w:r>
                            <w:r>
                              <w:rPr>
                                <w:b/>
                                <w:color w:val="000000"/>
                                <w:spacing w:val="-5"/>
                                <w:sz w:val="22"/>
                              </w:rPr>
                              <w:t xml:space="preserve"> </w:t>
                            </w:r>
                            <w:r>
                              <w:rPr>
                                <w:b/>
                                <w:color w:val="000000"/>
                                <w:sz w:val="22"/>
                              </w:rPr>
                              <w:t>VALOR</w:t>
                            </w:r>
                            <w:r>
                              <w:rPr>
                                <w:b/>
                                <w:color w:val="000000"/>
                                <w:spacing w:val="-5"/>
                                <w:sz w:val="22"/>
                              </w:rPr>
                              <w:t xml:space="preserve"> </w:t>
                            </w:r>
                            <w:r>
                              <w:rPr>
                                <w:b/>
                                <w:color w:val="000000"/>
                                <w:sz w:val="22"/>
                              </w:rPr>
                              <w:t>DA</w:t>
                            </w:r>
                            <w:r>
                              <w:rPr>
                                <w:b/>
                                <w:color w:val="000000"/>
                                <w:spacing w:val="-1"/>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51" o:spid="_x0000_s1026" o:spt="202" type="#_x0000_t202" style="position:absolute;left:0pt;margin-left:55.2pt;margin-top:6.1pt;height:13.45pt;width:484.9pt;mso-position-horizontal-relative:page;mso-wrap-distance-bottom:0pt;mso-wrap-distance-top:0pt;z-index:-251634688;mso-width-relative:page;mso-height-relative:page;" fillcolor="#F1F1F1" filled="t" stroked="f" coordsize="21600,21600" o:gfxdata="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mmD/DVAAAACgEAAA8AAAAAAAAAAQAgAAAAIgAAAGRycy9k&#10;b3ducmV2LnhtbFBLAQIUABQAAAAIAIdO4kBLxYGtzAEAAKoDAAAOAAAAAAAAAAEAIAAAACQBAABk&#10;cnMvZTJvRG9jLnhtbFBLBQYAAAAABgAGAFkBAABiBQAAAAA=&#10;">
                <v:fill on="t" focussize="0,0"/>
                <v:stroke on="f"/>
                <v:imagedata o:title=""/>
                <o:lock v:ext="edit" aspectratio="f"/>
                <v:textbox inset="0mm,0mm,0mm,0mm">
                  <w:txbxContent>
                    <w:p w14:paraId="4E61394B">
                      <w:pPr>
                        <w:tabs>
                          <w:tab w:val="left" w:pos="737"/>
                        </w:tabs>
                        <w:spacing w:before="0" w:line="265" w:lineRule="exact"/>
                        <w:ind w:left="28" w:right="0" w:firstLine="0"/>
                        <w:jc w:val="left"/>
                        <w:rPr>
                          <w:b/>
                          <w:color w:val="000000"/>
                          <w:sz w:val="22"/>
                        </w:rPr>
                      </w:pPr>
                      <w:r>
                        <w:rPr>
                          <w:b/>
                          <w:color w:val="000000"/>
                          <w:spacing w:val="-5"/>
                          <w:sz w:val="22"/>
                        </w:rPr>
                        <w:t>19.</w:t>
                      </w:r>
                      <w:r>
                        <w:rPr>
                          <w:b/>
                          <w:color w:val="000000"/>
                          <w:sz w:val="22"/>
                        </w:rPr>
                        <w:tab/>
                      </w:r>
                      <w:r>
                        <w:rPr>
                          <w:b/>
                          <w:color w:val="000000"/>
                          <w:sz w:val="22"/>
                        </w:rPr>
                        <w:t>ESTIMATIVA</w:t>
                      </w:r>
                      <w:r>
                        <w:rPr>
                          <w:b/>
                          <w:color w:val="000000"/>
                          <w:spacing w:val="-2"/>
                          <w:sz w:val="22"/>
                        </w:rPr>
                        <w:t xml:space="preserve"> </w:t>
                      </w:r>
                      <w:r>
                        <w:rPr>
                          <w:b/>
                          <w:color w:val="000000"/>
                          <w:sz w:val="22"/>
                        </w:rPr>
                        <w:t>DO</w:t>
                      </w:r>
                      <w:r>
                        <w:rPr>
                          <w:b/>
                          <w:color w:val="000000"/>
                          <w:spacing w:val="-5"/>
                          <w:sz w:val="22"/>
                        </w:rPr>
                        <w:t xml:space="preserve"> </w:t>
                      </w:r>
                      <w:r>
                        <w:rPr>
                          <w:b/>
                          <w:color w:val="000000"/>
                          <w:sz w:val="22"/>
                        </w:rPr>
                        <w:t>VALOR</w:t>
                      </w:r>
                      <w:r>
                        <w:rPr>
                          <w:b/>
                          <w:color w:val="000000"/>
                          <w:spacing w:val="-5"/>
                          <w:sz w:val="22"/>
                        </w:rPr>
                        <w:t xml:space="preserve"> </w:t>
                      </w:r>
                      <w:r>
                        <w:rPr>
                          <w:b/>
                          <w:color w:val="000000"/>
                          <w:sz w:val="22"/>
                        </w:rPr>
                        <w:t>DA</w:t>
                      </w:r>
                      <w:r>
                        <w:rPr>
                          <w:b/>
                          <w:color w:val="000000"/>
                          <w:spacing w:val="-1"/>
                          <w:sz w:val="22"/>
                        </w:rPr>
                        <w:t xml:space="preserve"> </w:t>
                      </w:r>
                      <w:r>
                        <w:rPr>
                          <w:b/>
                          <w:color w:val="000000"/>
                          <w:spacing w:val="-2"/>
                          <w:sz w:val="22"/>
                        </w:rPr>
                        <w:t>CONTRATAÇÃO</w:t>
                      </w:r>
                    </w:p>
                  </w:txbxContent>
                </v:textbox>
                <w10:wrap type="topAndBottom"/>
              </v:shape>
            </w:pict>
          </mc:Fallback>
        </mc:AlternateContent>
      </w:r>
    </w:p>
    <w:p w14:paraId="2D327770">
      <w:pPr>
        <w:pStyle w:val="6"/>
        <w:spacing w:after="0"/>
        <w:jc w:val="left"/>
        <w:rPr>
          <w:sz w:val="8"/>
        </w:rPr>
        <w:sectPr>
          <w:pgSz w:w="11910" w:h="16840"/>
          <w:pgMar w:top="2160" w:right="708" w:bottom="1860" w:left="850" w:header="708" w:footer="1674" w:gutter="0"/>
          <w:cols w:space="720" w:num="1"/>
        </w:sectPr>
      </w:pPr>
    </w:p>
    <w:p w14:paraId="7D7F2057">
      <w:pPr>
        <w:pStyle w:val="6"/>
        <w:jc w:val="left"/>
      </w:pPr>
    </w:p>
    <w:p w14:paraId="6B9FDC89">
      <w:pPr>
        <w:pStyle w:val="6"/>
        <w:spacing w:before="257"/>
        <w:jc w:val="left"/>
      </w:pPr>
    </w:p>
    <w:p w14:paraId="0663DD94">
      <w:pPr>
        <w:pStyle w:val="6"/>
        <w:ind w:left="282" w:right="422"/>
      </w:pPr>
      <w:r>
        <w:t>19.1.</w:t>
      </w:r>
      <w:r>
        <w:rPr>
          <w:spacing w:val="40"/>
        </w:rPr>
        <w:t xml:space="preserve">  </w:t>
      </w:r>
      <w:r>
        <w:t>Estimativa</w:t>
      </w:r>
      <w:r>
        <w:rPr>
          <w:spacing w:val="-11"/>
        </w:rPr>
        <w:t xml:space="preserve"> </w:t>
      </w:r>
      <w:r>
        <w:t>de</w:t>
      </w:r>
      <w:r>
        <w:rPr>
          <w:spacing w:val="-11"/>
        </w:rPr>
        <w:t xml:space="preserve"> </w:t>
      </w:r>
      <w:r>
        <w:t>preços</w:t>
      </w:r>
      <w:r>
        <w:rPr>
          <w:spacing w:val="-9"/>
        </w:rPr>
        <w:t xml:space="preserve"> </w:t>
      </w:r>
      <w:r>
        <w:t>desta</w:t>
      </w:r>
      <w:r>
        <w:rPr>
          <w:spacing w:val="-13"/>
        </w:rPr>
        <w:t xml:space="preserve"> </w:t>
      </w:r>
      <w:r>
        <w:t>contratação</w:t>
      </w:r>
      <w:r>
        <w:rPr>
          <w:spacing w:val="-7"/>
        </w:rPr>
        <w:t xml:space="preserve"> </w:t>
      </w:r>
      <w:r>
        <w:t>tem</w:t>
      </w:r>
      <w:r>
        <w:rPr>
          <w:spacing w:val="-10"/>
        </w:rPr>
        <w:t xml:space="preserve"> </w:t>
      </w:r>
      <w:r>
        <w:t>a</w:t>
      </w:r>
      <w:r>
        <w:rPr>
          <w:spacing w:val="-11"/>
        </w:rPr>
        <w:t xml:space="preserve"> </w:t>
      </w:r>
      <w:r>
        <w:t>média</w:t>
      </w:r>
      <w:r>
        <w:rPr>
          <w:spacing w:val="-9"/>
        </w:rPr>
        <w:t xml:space="preserve"> </w:t>
      </w:r>
      <w:r>
        <w:t>de</w:t>
      </w:r>
      <w:r>
        <w:rPr>
          <w:spacing w:val="-6"/>
        </w:rPr>
        <w:t xml:space="preserve"> </w:t>
      </w:r>
      <w:r>
        <w:rPr>
          <w:b/>
        </w:rPr>
        <w:t>R$</w:t>
      </w:r>
      <w:r>
        <w:rPr>
          <w:b/>
          <w:spacing w:val="-11"/>
        </w:rPr>
        <w:t xml:space="preserve"> </w:t>
      </w:r>
      <w:r>
        <w:rPr>
          <w:b/>
        </w:rPr>
        <w:t>645.599,10</w:t>
      </w:r>
      <w:r>
        <w:rPr>
          <w:b/>
          <w:spacing w:val="-9"/>
        </w:rPr>
        <w:t xml:space="preserve"> </w:t>
      </w:r>
      <w:r>
        <w:t>(seiscentos</w:t>
      </w:r>
      <w:r>
        <w:rPr>
          <w:spacing w:val="-9"/>
        </w:rPr>
        <w:t xml:space="preserve"> </w:t>
      </w:r>
      <w:r>
        <w:t>e</w:t>
      </w:r>
      <w:r>
        <w:rPr>
          <w:spacing w:val="-11"/>
        </w:rPr>
        <w:t xml:space="preserve"> </w:t>
      </w:r>
      <w:r>
        <w:t>quarenta</w:t>
      </w:r>
      <w:r>
        <w:rPr>
          <w:spacing w:val="-11"/>
        </w:rPr>
        <w:t xml:space="preserve"> </w:t>
      </w:r>
      <w:r>
        <w:t>e</w:t>
      </w:r>
      <w:r>
        <w:rPr>
          <w:spacing w:val="-8"/>
        </w:rPr>
        <w:t xml:space="preserve"> </w:t>
      </w:r>
      <w:r>
        <w:t>cinco mil, quinhentos e noventa e nove reais e dez centavos), sendo que, o núcleo de Compras CHS/UFBA será o responsável</w:t>
      </w:r>
      <w:r>
        <w:rPr>
          <w:spacing w:val="-5"/>
        </w:rPr>
        <w:t xml:space="preserve"> </w:t>
      </w:r>
      <w:r>
        <w:t>por</w:t>
      </w:r>
      <w:r>
        <w:rPr>
          <w:spacing w:val="-6"/>
        </w:rPr>
        <w:t xml:space="preserve"> </w:t>
      </w:r>
      <w:r>
        <w:t>realizar</w:t>
      </w:r>
      <w:r>
        <w:rPr>
          <w:spacing w:val="-6"/>
        </w:rPr>
        <w:t xml:space="preserve"> </w:t>
      </w:r>
      <w:r>
        <w:t>ampla</w:t>
      </w:r>
      <w:r>
        <w:rPr>
          <w:spacing w:val="-6"/>
        </w:rPr>
        <w:t xml:space="preserve"> </w:t>
      </w:r>
      <w:r>
        <w:t>pesquisa</w:t>
      </w:r>
      <w:r>
        <w:rPr>
          <w:spacing w:val="-6"/>
        </w:rPr>
        <w:t xml:space="preserve"> </w:t>
      </w:r>
      <w:r>
        <w:t>de</w:t>
      </w:r>
      <w:r>
        <w:rPr>
          <w:spacing w:val="-5"/>
        </w:rPr>
        <w:t xml:space="preserve"> </w:t>
      </w:r>
      <w:r>
        <w:t>preço,</w:t>
      </w:r>
      <w:r>
        <w:rPr>
          <w:spacing w:val="-5"/>
        </w:rPr>
        <w:t xml:space="preserve"> </w:t>
      </w:r>
      <w:r>
        <w:t>de</w:t>
      </w:r>
      <w:r>
        <w:rPr>
          <w:spacing w:val="-7"/>
        </w:rPr>
        <w:t xml:space="preserve"> </w:t>
      </w:r>
      <w:r>
        <w:t>acordo</w:t>
      </w:r>
      <w:r>
        <w:rPr>
          <w:spacing w:val="-7"/>
        </w:rPr>
        <w:t xml:space="preserve"> </w:t>
      </w:r>
      <w:r>
        <w:t>com</w:t>
      </w:r>
      <w:r>
        <w:rPr>
          <w:spacing w:val="-5"/>
        </w:rPr>
        <w:t xml:space="preserve"> </w:t>
      </w:r>
      <w:r>
        <w:t>a</w:t>
      </w:r>
      <w:r>
        <w:rPr>
          <w:spacing w:val="-6"/>
        </w:rPr>
        <w:t xml:space="preserve"> </w:t>
      </w:r>
      <w:r>
        <w:t>legislação</w:t>
      </w:r>
      <w:r>
        <w:rPr>
          <w:spacing w:val="-7"/>
        </w:rPr>
        <w:t xml:space="preserve"> </w:t>
      </w:r>
      <w:r>
        <w:t>vigente,</w:t>
      </w:r>
      <w:r>
        <w:rPr>
          <w:spacing w:val="-5"/>
        </w:rPr>
        <w:t xml:space="preserve"> </w:t>
      </w:r>
      <w:r>
        <w:t>com</w:t>
      </w:r>
      <w:r>
        <w:rPr>
          <w:spacing w:val="-7"/>
        </w:rPr>
        <w:t xml:space="preserve"> </w:t>
      </w:r>
      <w:r>
        <w:t>o</w:t>
      </w:r>
      <w:r>
        <w:rPr>
          <w:spacing w:val="-5"/>
        </w:rPr>
        <w:t xml:space="preserve"> </w:t>
      </w:r>
      <w:r>
        <w:t>posterior</w:t>
      </w:r>
      <w:r>
        <w:rPr>
          <w:spacing w:val="-6"/>
        </w:rPr>
        <w:t xml:space="preserve"> </w:t>
      </w:r>
      <w:r>
        <w:t>envio do mapa de preço para a unidade HAN realizar análise e validação dos preços referenciais estimados.</w:t>
      </w:r>
    </w:p>
    <w:p w14:paraId="728F44CB">
      <w:pPr>
        <w:pStyle w:val="6"/>
        <w:spacing w:before="2"/>
        <w:jc w:val="left"/>
        <w:rPr>
          <w:sz w:val="8"/>
        </w:rPr>
      </w:pPr>
      <w:r>
        <w:rPr>
          <w:sz w:val="8"/>
        </w:rPr>
        <mc:AlternateContent>
          <mc:Choice Requires="wps">
            <w:drawing>
              <wp:anchor distT="0" distB="0" distL="0" distR="0" simplePos="0" relativeHeight="251681792" behindDoc="1" locked="0" layoutInCell="1" allowOverlap="1">
                <wp:simplePos x="0" y="0"/>
                <wp:positionH relativeFrom="page">
                  <wp:posOffset>701040</wp:posOffset>
                </wp:positionH>
                <wp:positionV relativeFrom="paragraph">
                  <wp:posOffset>78740</wp:posOffset>
                </wp:positionV>
                <wp:extent cx="6158230" cy="170815"/>
                <wp:effectExtent l="0" t="0" r="0" b="0"/>
                <wp:wrapTopAndBottom/>
                <wp:docPr id="52" name="Textbox 52"/>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6DE67DBD">
                            <w:pPr>
                              <w:tabs>
                                <w:tab w:val="left" w:pos="737"/>
                              </w:tabs>
                              <w:spacing w:before="0" w:line="265" w:lineRule="exact"/>
                              <w:ind w:left="28" w:right="0" w:firstLine="0"/>
                              <w:jc w:val="left"/>
                              <w:rPr>
                                <w:b/>
                                <w:color w:val="000000"/>
                                <w:sz w:val="22"/>
                              </w:rPr>
                            </w:pPr>
                            <w:r>
                              <w:rPr>
                                <w:b/>
                                <w:color w:val="000000"/>
                                <w:spacing w:val="-5"/>
                                <w:sz w:val="22"/>
                              </w:rPr>
                              <w:t>20.</w:t>
                            </w:r>
                            <w:r>
                              <w:rPr>
                                <w:b/>
                                <w:color w:val="000000"/>
                                <w:sz w:val="22"/>
                              </w:rPr>
                              <w:tab/>
                            </w:r>
                            <w:r>
                              <w:rPr>
                                <w:b/>
                                <w:color w:val="000000"/>
                                <w:sz w:val="22"/>
                              </w:rPr>
                              <w:t>ESTIMATIVA</w:t>
                            </w:r>
                            <w:r>
                              <w:rPr>
                                <w:b/>
                                <w:color w:val="000000"/>
                                <w:spacing w:val="-3"/>
                                <w:sz w:val="22"/>
                              </w:rPr>
                              <w:t xml:space="preserve"> </w:t>
                            </w:r>
                            <w:r>
                              <w:rPr>
                                <w:b/>
                                <w:color w:val="000000"/>
                                <w:sz w:val="22"/>
                              </w:rPr>
                              <w:t>DE</w:t>
                            </w:r>
                            <w:r>
                              <w:rPr>
                                <w:b/>
                                <w:color w:val="000000"/>
                                <w:spacing w:val="-4"/>
                                <w:sz w:val="22"/>
                              </w:rPr>
                              <w:t xml:space="preserve"> </w:t>
                            </w:r>
                            <w:r>
                              <w:rPr>
                                <w:b/>
                                <w:color w:val="000000"/>
                                <w:sz w:val="22"/>
                              </w:rPr>
                              <w:t>PREÇOS</w:t>
                            </w:r>
                            <w:r>
                              <w:rPr>
                                <w:b/>
                                <w:color w:val="000000"/>
                                <w:spacing w:val="-6"/>
                                <w:sz w:val="22"/>
                              </w:rPr>
                              <w:t xml:space="preserve"> </w:t>
                            </w:r>
                            <w:r>
                              <w:rPr>
                                <w:b/>
                                <w:color w:val="000000"/>
                                <w:sz w:val="22"/>
                              </w:rPr>
                              <w:t>OU</w:t>
                            </w:r>
                            <w:r>
                              <w:rPr>
                                <w:b/>
                                <w:color w:val="000000"/>
                                <w:spacing w:val="-4"/>
                                <w:sz w:val="22"/>
                              </w:rPr>
                              <w:t xml:space="preserve"> </w:t>
                            </w:r>
                            <w:r>
                              <w:rPr>
                                <w:b/>
                                <w:color w:val="000000"/>
                                <w:sz w:val="22"/>
                              </w:rPr>
                              <w:t>PREÇOS</w:t>
                            </w:r>
                            <w:r>
                              <w:rPr>
                                <w:b/>
                                <w:color w:val="000000"/>
                                <w:spacing w:val="-5"/>
                                <w:sz w:val="22"/>
                              </w:rPr>
                              <w:t xml:space="preserve"> </w:t>
                            </w:r>
                            <w:r>
                              <w:rPr>
                                <w:b/>
                                <w:color w:val="000000"/>
                                <w:spacing w:val="-2"/>
                                <w:sz w:val="22"/>
                              </w:rPr>
                              <w:t>REFERENCIAIS</w:t>
                            </w:r>
                          </w:p>
                        </w:txbxContent>
                      </wps:txbx>
                      <wps:bodyPr wrap="square" lIns="0" tIns="0" rIns="0" bIns="0" rtlCol="0">
                        <a:noAutofit/>
                      </wps:bodyPr>
                    </wps:wsp>
                  </a:graphicData>
                </a:graphic>
              </wp:anchor>
            </w:drawing>
          </mc:Choice>
          <mc:Fallback>
            <w:pict>
              <v:shape id="Textbox 52" o:spid="_x0000_s1026" o:spt="202" type="#_x0000_t202" style="position:absolute;left:0pt;margin-left:55.2pt;margin-top:6.2pt;height:13.45pt;width:484.9pt;mso-position-horizontal-relative:page;mso-wrap-distance-bottom:0pt;mso-wrap-distance-top:0pt;z-index:-251634688;mso-width-relative:page;mso-height-relative:page;" fillcolor="#F1F1F1" filled="t" stroked="f" coordsize="21600,21600" o:gfxdata="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o3nkw1gAAAAoBAAAPAAAAAAAAAAEAIAAAACIAAABkcnMv&#10;ZG93bnJldi54bWxQSwECFAAUAAAACACHTuJAavJXRMwBAACqAwAADgAAAAAAAAABACAAAAAlAQAA&#10;ZHJzL2Uyb0RvYy54bWxQSwUGAAAAAAYABgBZAQAAYwUAAAAA&#10;">
                <v:fill on="t" focussize="0,0"/>
                <v:stroke on="f"/>
                <v:imagedata o:title=""/>
                <o:lock v:ext="edit" aspectratio="f"/>
                <v:textbox inset="0mm,0mm,0mm,0mm">
                  <w:txbxContent>
                    <w:p w14:paraId="6DE67DBD">
                      <w:pPr>
                        <w:tabs>
                          <w:tab w:val="left" w:pos="737"/>
                        </w:tabs>
                        <w:spacing w:before="0" w:line="265" w:lineRule="exact"/>
                        <w:ind w:left="28" w:right="0" w:firstLine="0"/>
                        <w:jc w:val="left"/>
                        <w:rPr>
                          <w:b/>
                          <w:color w:val="000000"/>
                          <w:sz w:val="22"/>
                        </w:rPr>
                      </w:pPr>
                      <w:r>
                        <w:rPr>
                          <w:b/>
                          <w:color w:val="000000"/>
                          <w:spacing w:val="-5"/>
                          <w:sz w:val="22"/>
                        </w:rPr>
                        <w:t>20.</w:t>
                      </w:r>
                      <w:r>
                        <w:rPr>
                          <w:b/>
                          <w:color w:val="000000"/>
                          <w:sz w:val="22"/>
                        </w:rPr>
                        <w:tab/>
                      </w:r>
                      <w:r>
                        <w:rPr>
                          <w:b/>
                          <w:color w:val="000000"/>
                          <w:sz w:val="22"/>
                        </w:rPr>
                        <w:t>ESTIMATIVA</w:t>
                      </w:r>
                      <w:r>
                        <w:rPr>
                          <w:b/>
                          <w:color w:val="000000"/>
                          <w:spacing w:val="-3"/>
                          <w:sz w:val="22"/>
                        </w:rPr>
                        <w:t xml:space="preserve"> </w:t>
                      </w:r>
                      <w:r>
                        <w:rPr>
                          <w:b/>
                          <w:color w:val="000000"/>
                          <w:sz w:val="22"/>
                        </w:rPr>
                        <w:t>DE</w:t>
                      </w:r>
                      <w:r>
                        <w:rPr>
                          <w:b/>
                          <w:color w:val="000000"/>
                          <w:spacing w:val="-4"/>
                          <w:sz w:val="22"/>
                        </w:rPr>
                        <w:t xml:space="preserve"> </w:t>
                      </w:r>
                      <w:r>
                        <w:rPr>
                          <w:b/>
                          <w:color w:val="000000"/>
                          <w:sz w:val="22"/>
                        </w:rPr>
                        <w:t>PREÇOS</w:t>
                      </w:r>
                      <w:r>
                        <w:rPr>
                          <w:b/>
                          <w:color w:val="000000"/>
                          <w:spacing w:val="-6"/>
                          <w:sz w:val="22"/>
                        </w:rPr>
                        <w:t xml:space="preserve"> </w:t>
                      </w:r>
                      <w:r>
                        <w:rPr>
                          <w:b/>
                          <w:color w:val="000000"/>
                          <w:sz w:val="22"/>
                        </w:rPr>
                        <w:t>OU</w:t>
                      </w:r>
                      <w:r>
                        <w:rPr>
                          <w:b/>
                          <w:color w:val="000000"/>
                          <w:spacing w:val="-4"/>
                          <w:sz w:val="22"/>
                        </w:rPr>
                        <w:t xml:space="preserve"> </w:t>
                      </w:r>
                      <w:r>
                        <w:rPr>
                          <w:b/>
                          <w:color w:val="000000"/>
                          <w:sz w:val="22"/>
                        </w:rPr>
                        <w:t>PREÇOS</w:t>
                      </w:r>
                      <w:r>
                        <w:rPr>
                          <w:b/>
                          <w:color w:val="000000"/>
                          <w:spacing w:val="-5"/>
                          <w:sz w:val="22"/>
                        </w:rPr>
                        <w:t xml:space="preserve"> </w:t>
                      </w:r>
                      <w:r>
                        <w:rPr>
                          <w:b/>
                          <w:color w:val="000000"/>
                          <w:spacing w:val="-2"/>
                          <w:sz w:val="22"/>
                        </w:rPr>
                        <w:t>REFERENCIAIS</w:t>
                      </w:r>
                    </w:p>
                  </w:txbxContent>
                </v:textbox>
                <w10:wrap type="topAndBottom"/>
              </v:shape>
            </w:pict>
          </mc:Fallback>
        </mc:AlternateContent>
      </w:r>
    </w:p>
    <w:p w14:paraId="6E95D1C8">
      <w:pPr>
        <w:pStyle w:val="6"/>
        <w:spacing w:before="117"/>
        <w:ind w:left="282" w:right="427"/>
      </w:pPr>
      <w:r>
        <w:t>20.1.</w:t>
      </w:r>
      <w:r>
        <w:rPr>
          <w:spacing w:val="80"/>
        </w:rPr>
        <w:t xml:space="preserve"> </w:t>
      </w:r>
      <w:r>
        <w:t>Esta Administração utilizará como balizamento para estimativa dos custos da futura contratação a Instrução</w:t>
      </w:r>
      <w:r>
        <w:rPr>
          <w:spacing w:val="-13"/>
        </w:rPr>
        <w:t xml:space="preserve"> </w:t>
      </w:r>
      <w:r>
        <w:t>Normativa</w:t>
      </w:r>
      <w:r>
        <w:rPr>
          <w:spacing w:val="-12"/>
        </w:rPr>
        <w:t xml:space="preserve"> </w:t>
      </w:r>
      <w:r>
        <w:t>nº</w:t>
      </w:r>
      <w:r>
        <w:rPr>
          <w:spacing w:val="-11"/>
        </w:rPr>
        <w:t xml:space="preserve"> </w:t>
      </w:r>
      <w:r>
        <w:t>73</w:t>
      </w:r>
      <w:r>
        <w:rPr>
          <w:spacing w:val="-13"/>
        </w:rPr>
        <w:t xml:space="preserve"> </w:t>
      </w:r>
      <w:r>
        <w:t>de</w:t>
      </w:r>
      <w:r>
        <w:rPr>
          <w:spacing w:val="-10"/>
        </w:rPr>
        <w:t xml:space="preserve"> </w:t>
      </w:r>
      <w:r>
        <w:t>2020,</w:t>
      </w:r>
      <w:r>
        <w:rPr>
          <w:spacing w:val="-11"/>
        </w:rPr>
        <w:t xml:space="preserve"> </w:t>
      </w:r>
      <w:r>
        <w:t>art.</w:t>
      </w:r>
      <w:r>
        <w:rPr>
          <w:spacing w:val="-13"/>
        </w:rPr>
        <w:t xml:space="preserve"> </w:t>
      </w:r>
      <w:r>
        <w:t>5º</w:t>
      </w:r>
      <w:r>
        <w:rPr>
          <w:spacing w:val="-10"/>
        </w:rPr>
        <w:t xml:space="preserve"> </w:t>
      </w:r>
      <w:r>
        <w:t>e</w:t>
      </w:r>
      <w:r>
        <w:rPr>
          <w:spacing w:val="-13"/>
        </w:rPr>
        <w:t xml:space="preserve"> </w:t>
      </w:r>
      <w:r>
        <w:t>seus</w:t>
      </w:r>
      <w:r>
        <w:rPr>
          <w:spacing w:val="-11"/>
        </w:rPr>
        <w:t xml:space="preserve"> </w:t>
      </w:r>
      <w:r>
        <w:t>incisos,</w:t>
      </w:r>
      <w:r>
        <w:rPr>
          <w:spacing w:val="-11"/>
        </w:rPr>
        <w:t xml:space="preserve"> </w:t>
      </w:r>
      <w:r>
        <w:t>que</w:t>
      </w:r>
      <w:r>
        <w:rPr>
          <w:spacing w:val="-11"/>
        </w:rPr>
        <w:t xml:space="preserve"> </w:t>
      </w:r>
      <w:r>
        <w:t>dispõe</w:t>
      </w:r>
      <w:r>
        <w:rPr>
          <w:spacing w:val="-11"/>
        </w:rPr>
        <w:t xml:space="preserve"> </w:t>
      </w:r>
      <w:r>
        <w:t>sobre</w:t>
      </w:r>
      <w:r>
        <w:rPr>
          <w:spacing w:val="-13"/>
        </w:rPr>
        <w:t xml:space="preserve"> </w:t>
      </w:r>
      <w:r>
        <w:t>os</w:t>
      </w:r>
      <w:r>
        <w:rPr>
          <w:spacing w:val="-10"/>
        </w:rPr>
        <w:t xml:space="preserve"> </w:t>
      </w:r>
      <w:r>
        <w:t>procedimentos</w:t>
      </w:r>
      <w:r>
        <w:rPr>
          <w:spacing w:val="-11"/>
        </w:rPr>
        <w:t xml:space="preserve"> </w:t>
      </w:r>
      <w:r>
        <w:t>administrativos básicos para realização de pesquisa de preços para a contratação de bens e serviços em geral.</w:t>
      </w:r>
    </w:p>
    <w:p w14:paraId="195FA012">
      <w:pPr>
        <w:pStyle w:val="6"/>
        <w:spacing w:before="2"/>
        <w:jc w:val="left"/>
        <w:rPr>
          <w:sz w:val="8"/>
        </w:rPr>
      </w:pPr>
      <w:r>
        <w:rPr>
          <w:sz w:val="8"/>
        </w:rPr>
        <mc:AlternateContent>
          <mc:Choice Requires="wps">
            <w:drawing>
              <wp:anchor distT="0" distB="0" distL="0" distR="0" simplePos="0" relativeHeight="251682816" behindDoc="1" locked="0" layoutInCell="1" allowOverlap="1">
                <wp:simplePos x="0" y="0"/>
                <wp:positionH relativeFrom="page">
                  <wp:posOffset>701040</wp:posOffset>
                </wp:positionH>
                <wp:positionV relativeFrom="paragraph">
                  <wp:posOffset>78740</wp:posOffset>
                </wp:positionV>
                <wp:extent cx="6158230" cy="169545"/>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58230" cy="169545"/>
                        </a:xfrm>
                        <a:prstGeom prst="rect">
                          <a:avLst/>
                        </a:prstGeom>
                        <a:solidFill>
                          <a:srgbClr val="F1F1F1"/>
                        </a:solidFill>
                      </wps:spPr>
                      <wps:txbx>
                        <w:txbxContent>
                          <w:p w14:paraId="38A03283">
                            <w:pPr>
                              <w:tabs>
                                <w:tab w:val="left" w:pos="737"/>
                              </w:tabs>
                              <w:spacing w:before="0" w:line="265" w:lineRule="exact"/>
                              <w:ind w:left="28" w:right="0" w:firstLine="0"/>
                              <w:jc w:val="left"/>
                              <w:rPr>
                                <w:b/>
                                <w:color w:val="000000"/>
                                <w:sz w:val="22"/>
                              </w:rPr>
                            </w:pPr>
                            <w:r>
                              <w:rPr>
                                <w:b/>
                                <w:color w:val="000000"/>
                                <w:spacing w:val="-5"/>
                                <w:sz w:val="22"/>
                              </w:rPr>
                              <w:t>21.</w:t>
                            </w:r>
                            <w:r>
                              <w:rPr>
                                <w:b/>
                                <w:color w:val="000000"/>
                                <w:sz w:val="22"/>
                              </w:rPr>
                              <w:tab/>
                            </w:r>
                            <w:r>
                              <w:rPr>
                                <w:b/>
                                <w:color w:val="000000"/>
                                <w:sz w:val="22"/>
                              </w:rPr>
                              <w:t>ALINHAMENTO</w:t>
                            </w:r>
                            <w:r>
                              <w:rPr>
                                <w:b/>
                                <w:color w:val="000000"/>
                                <w:spacing w:val="-4"/>
                                <w:sz w:val="22"/>
                              </w:rPr>
                              <w:t xml:space="preserve"> </w:t>
                            </w:r>
                            <w:r>
                              <w:rPr>
                                <w:b/>
                                <w:color w:val="000000"/>
                                <w:sz w:val="22"/>
                              </w:rPr>
                              <w:t>ENTRE</w:t>
                            </w:r>
                            <w:r>
                              <w:rPr>
                                <w:b/>
                                <w:color w:val="000000"/>
                                <w:spacing w:val="-6"/>
                                <w:sz w:val="22"/>
                              </w:rPr>
                              <w:t xml:space="preserve"> </w:t>
                            </w:r>
                            <w:r>
                              <w:rPr>
                                <w:b/>
                                <w:color w:val="000000"/>
                                <w:sz w:val="22"/>
                              </w:rPr>
                              <w:t>A</w:t>
                            </w:r>
                            <w:r>
                              <w:rPr>
                                <w:b/>
                                <w:color w:val="000000"/>
                                <w:spacing w:val="-4"/>
                                <w:sz w:val="22"/>
                              </w:rPr>
                              <w:t xml:space="preserve"> </w:t>
                            </w:r>
                            <w:r>
                              <w:rPr>
                                <w:b/>
                                <w:color w:val="000000"/>
                                <w:sz w:val="22"/>
                              </w:rPr>
                              <w:t>CONTRATAÇÃO</w:t>
                            </w:r>
                            <w:r>
                              <w:rPr>
                                <w:b/>
                                <w:color w:val="000000"/>
                                <w:spacing w:val="-6"/>
                                <w:sz w:val="22"/>
                              </w:rPr>
                              <w:t xml:space="preserve"> </w:t>
                            </w:r>
                            <w:r>
                              <w:rPr>
                                <w:b/>
                                <w:color w:val="000000"/>
                                <w:sz w:val="22"/>
                              </w:rPr>
                              <w:t>E</w:t>
                            </w:r>
                            <w:r>
                              <w:rPr>
                                <w:b/>
                                <w:color w:val="000000"/>
                                <w:spacing w:val="-4"/>
                                <w:sz w:val="22"/>
                              </w:rPr>
                              <w:t xml:space="preserve"> </w:t>
                            </w:r>
                            <w:r>
                              <w:rPr>
                                <w:b/>
                                <w:color w:val="000000"/>
                                <w:sz w:val="22"/>
                              </w:rPr>
                              <w:t>O</w:t>
                            </w:r>
                            <w:r>
                              <w:rPr>
                                <w:b/>
                                <w:color w:val="000000"/>
                                <w:spacing w:val="-3"/>
                                <w:sz w:val="22"/>
                              </w:rPr>
                              <w:t xml:space="preserve"> </w:t>
                            </w:r>
                            <w:r>
                              <w:rPr>
                                <w:b/>
                                <w:color w:val="000000"/>
                                <w:spacing w:val="-2"/>
                                <w:sz w:val="22"/>
                              </w:rPr>
                              <w:t>PLANEJAMENTO</w:t>
                            </w:r>
                          </w:p>
                        </w:txbxContent>
                      </wps:txbx>
                      <wps:bodyPr wrap="square" lIns="0" tIns="0" rIns="0" bIns="0" rtlCol="0">
                        <a:noAutofit/>
                      </wps:bodyPr>
                    </wps:wsp>
                  </a:graphicData>
                </a:graphic>
              </wp:anchor>
            </w:drawing>
          </mc:Choice>
          <mc:Fallback>
            <w:pict>
              <v:shape id="Textbox 53" o:spid="_x0000_s1026" o:spt="202" type="#_x0000_t202" style="position:absolute;left:0pt;margin-left:55.2pt;margin-top:6.2pt;height:13.35pt;width:484.9pt;mso-position-horizontal-relative:page;mso-wrap-distance-bottom:0pt;mso-wrap-distance-top:0pt;z-index:-251633664;mso-width-relative:page;mso-height-relative:page;" fillcolor="#F1F1F1" filled="t" stroked="f" coordsize="21600,21600" o:gfxdata="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2djNRNYAAAAKAQAADwAAAAAAAAABACAAAAAiAAAAZHJz&#10;L2Rvd25yZXYueG1sUEsBAhQAFAAAAAgAh07iQH+/qLfNAQAAqgMAAA4AAAAAAAAAAQAgAAAAJQEA&#10;AGRycy9lMm9Eb2MueG1sUEsFBgAAAAAGAAYAWQEAAGQFAAAAAA==&#10;">
                <v:fill on="t" focussize="0,0"/>
                <v:stroke on="f"/>
                <v:imagedata o:title=""/>
                <o:lock v:ext="edit" aspectratio="f"/>
                <v:textbox inset="0mm,0mm,0mm,0mm">
                  <w:txbxContent>
                    <w:p w14:paraId="38A03283">
                      <w:pPr>
                        <w:tabs>
                          <w:tab w:val="left" w:pos="737"/>
                        </w:tabs>
                        <w:spacing w:before="0" w:line="265" w:lineRule="exact"/>
                        <w:ind w:left="28" w:right="0" w:firstLine="0"/>
                        <w:jc w:val="left"/>
                        <w:rPr>
                          <w:b/>
                          <w:color w:val="000000"/>
                          <w:sz w:val="22"/>
                        </w:rPr>
                      </w:pPr>
                      <w:r>
                        <w:rPr>
                          <w:b/>
                          <w:color w:val="000000"/>
                          <w:spacing w:val="-5"/>
                          <w:sz w:val="22"/>
                        </w:rPr>
                        <w:t>21.</w:t>
                      </w:r>
                      <w:r>
                        <w:rPr>
                          <w:b/>
                          <w:color w:val="000000"/>
                          <w:sz w:val="22"/>
                        </w:rPr>
                        <w:tab/>
                      </w:r>
                      <w:r>
                        <w:rPr>
                          <w:b/>
                          <w:color w:val="000000"/>
                          <w:sz w:val="22"/>
                        </w:rPr>
                        <w:t>ALINHAMENTO</w:t>
                      </w:r>
                      <w:r>
                        <w:rPr>
                          <w:b/>
                          <w:color w:val="000000"/>
                          <w:spacing w:val="-4"/>
                          <w:sz w:val="22"/>
                        </w:rPr>
                        <w:t xml:space="preserve"> </w:t>
                      </w:r>
                      <w:r>
                        <w:rPr>
                          <w:b/>
                          <w:color w:val="000000"/>
                          <w:sz w:val="22"/>
                        </w:rPr>
                        <w:t>ENTRE</w:t>
                      </w:r>
                      <w:r>
                        <w:rPr>
                          <w:b/>
                          <w:color w:val="000000"/>
                          <w:spacing w:val="-6"/>
                          <w:sz w:val="22"/>
                        </w:rPr>
                        <w:t xml:space="preserve"> </w:t>
                      </w:r>
                      <w:r>
                        <w:rPr>
                          <w:b/>
                          <w:color w:val="000000"/>
                          <w:sz w:val="22"/>
                        </w:rPr>
                        <w:t>A</w:t>
                      </w:r>
                      <w:r>
                        <w:rPr>
                          <w:b/>
                          <w:color w:val="000000"/>
                          <w:spacing w:val="-4"/>
                          <w:sz w:val="22"/>
                        </w:rPr>
                        <w:t xml:space="preserve"> </w:t>
                      </w:r>
                      <w:r>
                        <w:rPr>
                          <w:b/>
                          <w:color w:val="000000"/>
                          <w:sz w:val="22"/>
                        </w:rPr>
                        <w:t>CONTRATAÇÃO</w:t>
                      </w:r>
                      <w:r>
                        <w:rPr>
                          <w:b/>
                          <w:color w:val="000000"/>
                          <w:spacing w:val="-6"/>
                          <w:sz w:val="22"/>
                        </w:rPr>
                        <w:t xml:space="preserve"> </w:t>
                      </w:r>
                      <w:r>
                        <w:rPr>
                          <w:b/>
                          <w:color w:val="000000"/>
                          <w:sz w:val="22"/>
                        </w:rPr>
                        <w:t>E</w:t>
                      </w:r>
                      <w:r>
                        <w:rPr>
                          <w:b/>
                          <w:color w:val="000000"/>
                          <w:spacing w:val="-4"/>
                          <w:sz w:val="22"/>
                        </w:rPr>
                        <w:t xml:space="preserve"> </w:t>
                      </w:r>
                      <w:r>
                        <w:rPr>
                          <w:b/>
                          <w:color w:val="000000"/>
                          <w:sz w:val="22"/>
                        </w:rPr>
                        <w:t>O</w:t>
                      </w:r>
                      <w:r>
                        <w:rPr>
                          <w:b/>
                          <w:color w:val="000000"/>
                          <w:spacing w:val="-3"/>
                          <w:sz w:val="22"/>
                        </w:rPr>
                        <w:t xml:space="preserve"> </w:t>
                      </w:r>
                      <w:r>
                        <w:rPr>
                          <w:b/>
                          <w:color w:val="000000"/>
                          <w:spacing w:val="-2"/>
                          <w:sz w:val="22"/>
                        </w:rPr>
                        <w:t>PLANEJAMENTO</w:t>
                      </w:r>
                    </w:p>
                  </w:txbxContent>
                </v:textbox>
                <w10:wrap type="topAndBottom"/>
              </v:shape>
            </w:pict>
          </mc:Fallback>
        </mc:AlternateContent>
      </w:r>
    </w:p>
    <w:p w14:paraId="44945D83">
      <w:pPr>
        <w:pStyle w:val="6"/>
        <w:spacing w:before="117"/>
        <w:ind w:left="282" w:right="424"/>
      </w:pPr>
      <w:r>
        <w:t>21.1.</w:t>
      </w:r>
      <w:r>
        <w:rPr>
          <w:spacing w:val="40"/>
        </w:rPr>
        <w:t xml:space="preserve">  </w:t>
      </w:r>
      <w:r>
        <w:t>A</w:t>
      </w:r>
      <w:r>
        <w:rPr>
          <w:spacing w:val="-6"/>
        </w:rPr>
        <w:t xml:space="preserve"> </w:t>
      </w:r>
      <w:r>
        <w:t>aquisição</w:t>
      </w:r>
      <w:r>
        <w:rPr>
          <w:spacing w:val="-5"/>
        </w:rPr>
        <w:t xml:space="preserve"> </w:t>
      </w:r>
      <w:r>
        <w:t>em</w:t>
      </w:r>
      <w:r>
        <w:rPr>
          <w:spacing w:val="-5"/>
        </w:rPr>
        <w:t xml:space="preserve"> </w:t>
      </w:r>
      <w:r>
        <w:t>tela</w:t>
      </w:r>
      <w:r>
        <w:rPr>
          <w:spacing w:val="-6"/>
        </w:rPr>
        <w:t xml:space="preserve"> </w:t>
      </w:r>
      <w:r>
        <w:t>está</w:t>
      </w:r>
      <w:r>
        <w:rPr>
          <w:spacing w:val="-5"/>
        </w:rPr>
        <w:t xml:space="preserve"> </w:t>
      </w:r>
      <w:r>
        <w:t>de</w:t>
      </w:r>
      <w:r>
        <w:rPr>
          <w:spacing w:val="-7"/>
        </w:rPr>
        <w:t xml:space="preserve"> </w:t>
      </w:r>
      <w:r>
        <w:t>acordo</w:t>
      </w:r>
      <w:r>
        <w:rPr>
          <w:spacing w:val="-5"/>
        </w:rPr>
        <w:t xml:space="preserve"> </w:t>
      </w:r>
      <w:r>
        <w:t>com</w:t>
      </w:r>
      <w:r>
        <w:rPr>
          <w:spacing w:val="-5"/>
        </w:rPr>
        <w:t xml:space="preserve"> </w:t>
      </w:r>
      <w:r>
        <w:t>o</w:t>
      </w:r>
      <w:r>
        <w:rPr>
          <w:spacing w:val="-5"/>
        </w:rPr>
        <w:t xml:space="preserve"> </w:t>
      </w:r>
      <w:r>
        <w:t>planejamento</w:t>
      </w:r>
      <w:r>
        <w:rPr>
          <w:spacing w:val="-5"/>
        </w:rPr>
        <w:t xml:space="preserve"> </w:t>
      </w:r>
      <w:r>
        <w:t>da</w:t>
      </w:r>
      <w:r>
        <w:rPr>
          <w:spacing w:val="-6"/>
        </w:rPr>
        <w:t xml:space="preserve"> </w:t>
      </w:r>
      <w:r>
        <w:t>Instituição</w:t>
      </w:r>
      <w:r>
        <w:rPr>
          <w:spacing w:val="-5"/>
        </w:rPr>
        <w:t xml:space="preserve"> </w:t>
      </w:r>
      <w:r>
        <w:t>de</w:t>
      </w:r>
      <w:r>
        <w:rPr>
          <w:spacing w:val="-5"/>
        </w:rPr>
        <w:t xml:space="preserve"> </w:t>
      </w:r>
      <w:r>
        <w:t>manter</w:t>
      </w:r>
      <w:r>
        <w:rPr>
          <w:spacing w:val="-8"/>
        </w:rPr>
        <w:t xml:space="preserve"> </w:t>
      </w:r>
      <w:r>
        <w:t>a</w:t>
      </w:r>
      <w:r>
        <w:rPr>
          <w:spacing w:val="-6"/>
        </w:rPr>
        <w:t xml:space="preserve"> </w:t>
      </w:r>
      <w:r>
        <w:t>continuidade</w:t>
      </w:r>
      <w:r>
        <w:rPr>
          <w:spacing w:val="-5"/>
        </w:rPr>
        <w:t xml:space="preserve"> </w:t>
      </w:r>
      <w:r>
        <w:t>dos serviços prestados, sendo a aquisição de suma importância para garantia da continuidade das atividades exercidas por este Nosocômio.</w:t>
      </w:r>
    </w:p>
    <w:p w14:paraId="2C427DB5">
      <w:pPr>
        <w:pStyle w:val="6"/>
        <w:spacing w:before="2"/>
        <w:jc w:val="left"/>
        <w:rPr>
          <w:sz w:val="8"/>
        </w:rPr>
      </w:pPr>
      <w:r>
        <w:rPr>
          <w:sz w:val="8"/>
        </w:rPr>
        <mc:AlternateContent>
          <mc:Choice Requires="wps">
            <w:drawing>
              <wp:anchor distT="0" distB="0" distL="0" distR="0" simplePos="0" relativeHeight="251682816"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54" name="Textbox 54"/>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5AB42D84">
                            <w:pPr>
                              <w:tabs>
                                <w:tab w:val="left" w:pos="737"/>
                              </w:tabs>
                              <w:spacing w:before="0" w:line="265" w:lineRule="exact"/>
                              <w:ind w:left="28" w:right="0" w:firstLine="0"/>
                              <w:jc w:val="left"/>
                              <w:rPr>
                                <w:b/>
                                <w:color w:val="000000"/>
                                <w:sz w:val="22"/>
                              </w:rPr>
                            </w:pPr>
                            <w:r>
                              <w:rPr>
                                <w:b/>
                                <w:color w:val="000000"/>
                                <w:spacing w:val="-5"/>
                                <w:sz w:val="22"/>
                              </w:rPr>
                              <w:t>22.</w:t>
                            </w:r>
                            <w:r>
                              <w:rPr>
                                <w:b/>
                                <w:color w:val="000000"/>
                                <w:sz w:val="22"/>
                              </w:rPr>
                              <w:tab/>
                            </w:r>
                            <w:r>
                              <w:rPr>
                                <w:b/>
                                <w:color w:val="000000"/>
                                <w:sz w:val="22"/>
                              </w:rPr>
                              <w:t>PARCELAMENTO</w:t>
                            </w:r>
                            <w:r>
                              <w:rPr>
                                <w:b/>
                                <w:color w:val="000000"/>
                                <w:spacing w:val="-6"/>
                                <w:sz w:val="22"/>
                              </w:rPr>
                              <w:t xml:space="preserve"> </w:t>
                            </w:r>
                            <w:r>
                              <w:rPr>
                                <w:b/>
                                <w:color w:val="000000"/>
                                <w:sz w:val="22"/>
                              </w:rPr>
                              <w:t>DA</w:t>
                            </w:r>
                            <w:r>
                              <w:rPr>
                                <w:b/>
                                <w:color w:val="000000"/>
                                <w:spacing w:val="-7"/>
                                <w:sz w:val="22"/>
                              </w:rPr>
                              <w:t xml:space="preserve"> </w:t>
                            </w:r>
                            <w:r>
                              <w:rPr>
                                <w:b/>
                                <w:color w:val="000000"/>
                                <w:spacing w:val="-2"/>
                                <w:sz w:val="22"/>
                              </w:rPr>
                              <w:t>AQUISIÇÃO</w:t>
                            </w:r>
                          </w:p>
                        </w:txbxContent>
                      </wps:txbx>
                      <wps:bodyPr wrap="square" lIns="0" tIns="0" rIns="0" bIns="0" rtlCol="0">
                        <a:noAutofit/>
                      </wps:bodyPr>
                    </wps:wsp>
                  </a:graphicData>
                </a:graphic>
              </wp:anchor>
            </w:drawing>
          </mc:Choice>
          <mc:Fallback>
            <w:pict>
              <v:shape id="Textbox 54" o:spid="_x0000_s1026" o:spt="202" type="#_x0000_t202" style="position:absolute;left:0pt;margin-left:55.2pt;margin-top:6.15pt;height:13.45pt;width:484.9pt;mso-position-horizontal-relative:page;mso-wrap-distance-bottom:0pt;mso-wrap-distance-top:0pt;z-index:-251633664;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GmaikzNAQAAqgMAAA4AAAAAAAAAAQAgAAAAJQEA&#10;AGRycy9lMm9Eb2MueG1sUEsFBgAAAAAGAAYAWQEAAGQFAAAAAA==&#10;">
                <v:fill on="t" focussize="0,0"/>
                <v:stroke on="f"/>
                <v:imagedata o:title=""/>
                <o:lock v:ext="edit" aspectratio="f"/>
                <v:textbox inset="0mm,0mm,0mm,0mm">
                  <w:txbxContent>
                    <w:p w14:paraId="5AB42D84">
                      <w:pPr>
                        <w:tabs>
                          <w:tab w:val="left" w:pos="737"/>
                        </w:tabs>
                        <w:spacing w:before="0" w:line="265" w:lineRule="exact"/>
                        <w:ind w:left="28" w:right="0" w:firstLine="0"/>
                        <w:jc w:val="left"/>
                        <w:rPr>
                          <w:b/>
                          <w:color w:val="000000"/>
                          <w:sz w:val="22"/>
                        </w:rPr>
                      </w:pPr>
                      <w:r>
                        <w:rPr>
                          <w:b/>
                          <w:color w:val="000000"/>
                          <w:spacing w:val="-5"/>
                          <w:sz w:val="22"/>
                        </w:rPr>
                        <w:t>22.</w:t>
                      </w:r>
                      <w:r>
                        <w:rPr>
                          <w:b/>
                          <w:color w:val="000000"/>
                          <w:sz w:val="22"/>
                        </w:rPr>
                        <w:tab/>
                      </w:r>
                      <w:r>
                        <w:rPr>
                          <w:b/>
                          <w:color w:val="000000"/>
                          <w:sz w:val="22"/>
                        </w:rPr>
                        <w:t>PARCELAMENTO</w:t>
                      </w:r>
                      <w:r>
                        <w:rPr>
                          <w:b/>
                          <w:color w:val="000000"/>
                          <w:spacing w:val="-6"/>
                          <w:sz w:val="22"/>
                        </w:rPr>
                        <w:t xml:space="preserve"> </w:t>
                      </w:r>
                      <w:r>
                        <w:rPr>
                          <w:b/>
                          <w:color w:val="000000"/>
                          <w:sz w:val="22"/>
                        </w:rPr>
                        <w:t>DA</w:t>
                      </w:r>
                      <w:r>
                        <w:rPr>
                          <w:b/>
                          <w:color w:val="000000"/>
                          <w:spacing w:val="-7"/>
                          <w:sz w:val="22"/>
                        </w:rPr>
                        <w:t xml:space="preserve"> </w:t>
                      </w:r>
                      <w:r>
                        <w:rPr>
                          <w:b/>
                          <w:color w:val="000000"/>
                          <w:spacing w:val="-2"/>
                          <w:sz w:val="22"/>
                        </w:rPr>
                        <w:t>AQUISIÇÃO</w:t>
                      </w:r>
                    </w:p>
                  </w:txbxContent>
                </v:textbox>
                <w10:wrap type="topAndBottom"/>
              </v:shape>
            </w:pict>
          </mc:Fallback>
        </mc:AlternateContent>
      </w:r>
    </w:p>
    <w:p w14:paraId="2D3A2048">
      <w:pPr>
        <w:pStyle w:val="6"/>
        <w:spacing w:before="117"/>
        <w:ind w:left="282" w:right="424"/>
      </w:pPr>
      <w:r>
        <w:t>22.1.</w:t>
      </w:r>
      <w:r>
        <w:rPr>
          <w:spacing w:val="80"/>
        </w:rPr>
        <w:t xml:space="preserve"> </w:t>
      </w:r>
      <w:r>
        <w:t xml:space="preserve">A contratação, através de registro de preço, terá vigência de 12 meses, e dentro desse período os materiais serão solicitados mediante envio de empenho, em quantidades, conforme necessidades da </w:t>
      </w:r>
      <w:r>
        <w:rPr>
          <w:spacing w:val="-2"/>
        </w:rPr>
        <w:t>Unidade.</w:t>
      </w:r>
    </w:p>
    <w:p w14:paraId="7C446CFE">
      <w:pPr>
        <w:pStyle w:val="6"/>
        <w:spacing w:before="2"/>
        <w:jc w:val="left"/>
        <w:rPr>
          <w:sz w:val="8"/>
        </w:rPr>
      </w:pPr>
      <w:r>
        <w:rPr>
          <w:sz w:val="8"/>
        </w:rPr>
        <mc:AlternateContent>
          <mc:Choice Requires="wps">
            <w:drawing>
              <wp:anchor distT="0" distB="0" distL="0" distR="0" simplePos="0" relativeHeight="251683840" behindDoc="1" locked="0" layoutInCell="1" allowOverlap="1">
                <wp:simplePos x="0" y="0"/>
                <wp:positionH relativeFrom="page">
                  <wp:posOffset>701040</wp:posOffset>
                </wp:positionH>
                <wp:positionV relativeFrom="paragraph">
                  <wp:posOffset>78105</wp:posOffset>
                </wp:positionV>
                <wp:extent cx="6158230" cy="171450"/>
                <wp:effectExtent l="0" t="0" r="0" b="0"/>
                <wp:wrapTopAndBottom/>
                <wp:docPr id="55" name="Textbox 55"/>
                <wp:cNvGraphicFramePr/>
                <a:graphic xmlns:a="http://schemas.openxmlformats.org/drawingml/2006/main">
                  <a:graphicData uri="http://schemas.microsoft.com/office/word/2010/wordprocessingShape">
                    <wps:wsp>
                      <wps:cNvSpPr txBox="1"/>
                      <wps:spPr>
                        <a:xfrm>
                          <a:off x="0" y="0"/>
                          <a:ext cx="6158230" cy="171450"/>
                        </a:xfrm>
                        <a:prstGeom prst="rect">
                          <a:avLst/>
                        </a:prstGeom>
                        <a:solidFill>
                          <a:srgbClr val="F1F1F1"/>
                        </a:solidFill>
                      </wps:spPr>
                      <wps:txbx>
                        <w:txbxContent>
                          <w:p w14:paraId="3DD4F261">
                            <w:pPr>
                              <w:tabs>
                                <w:tab w:val="left" w:pos="737"/>
                              </w:tabs>
                              <w:spacing w:before="0" w:line="266" w:lineRule="exact"/>
                              <w:ind w:left="28" w:right="0" w:firstLine="0"/>
                              <w:jc w:val="left"/>
                              <w:rPr>
                                <w:b/>
                                <w:color w:val="000000"/>
                                <w:sz w:val="22"/>
                              </w:rPr>
                            </w:pPr>
                            <w:r>
                              <w:rPr>
                                <w:b/>
                                <w:color w:val="000000"/>
                                <w:spacing w:val="-5"/>
                                <w:sz w:val="22"/>
                              </w:rPr>
                              <w:t>23.</w:t>
                            </w:r>
                            <w:r>
                              <w:rPr>
                                <w:b/>
                                <w:color w:val="000000"/>
                                <w:sz w:val="22"/>
                              </w:rPr>
                              <w:tab/>
                            </w:r>
                            <w:r>
                              <w:rPr>
                                <w:b/>
                                <w:color w:val="000000"/>
                                <w:sz w:val="22"/>
                              </w:rPr>
                              <w:t>JUSTIFICATIVA</w:t>
                            </w:r>
                            <w:r>
                              <w:rPr>
                                <w:b/>
                                <w:color w:val="000000"/>
                                <w:spacing w:val="-8"/>
                                <w:sz w:val="22"/>
                              </w:rPr>
                              <w:t xml:space="preserve"> </w:t>
                            </w:r>
                            <w:r>
                              <w:rPr>
                                <w:b/>
                                <w:color w:val="000000"/>
                                <w:sz w:val="22"/>
                              </w:rPr>
                              <w:t>DOS</w:t>
                            </w:r>
                            <w:r>
                              <w:rPr>
                                <w:b/>
                                <w:color w:val="000000"/>
                                <w:spacing w:val="-6"/>
                                <w:sz w:val="22"/>
                              </w:rPr>
                              <w:t xml:space="preserve"> </w:t>
                            </w:r>
                            <w:r>
                              <w:rPr>
                                <w:b/>
                                <w:color w:val="000000"/>
                                <w:sz w:val="22"/>
                              </w:rPr>
                              <w:t>RESULTADOS</w:t>
                            </w:r>
                            <w:r>
                              <w:rPr>
                                <w:b/>
                                <w:color w:val="000000"/>
                                <w:spacing w:val="-7"/>
                                <w:sz w:val="22"/>
                              </w:rPr>
                              <w:t xml:space="preserve"> </w:t>
                            </w:r>
                            <w:r>
                              <w:rPr>
                                <w:b/>
                                <w:color w:val="000000"/>
                                <w:spacing w:val="-2"/>
                                <w:sz w:val="22"/>
                              </w:rPr>
                              <w:t>PRETENDIDOS</w:t>
                            </w:r>
                          </w:p>
                        </w:txbxContent>
                      </wps:txbx>
                      <wps:bodyPr wrap="square" lIns="0" tIns="0" rIns="0" bIns="0" rtlCol="0">
                        <a:noAutofit/>
                      </wps:bodyPr>
                    </wps:wsp>
                  </a:graphicData>
                </a:graphic>
              </wp:anchor>
            </w:drawing>
          </mc:Choice>
          <mc:Fallback>
            <w:pict>
              <v:shape id="Textbox 55" o:spid="_x0000_s1026" o:spt="202" type="#_x0000_t202" style="position:absolute;left:0pt;margin-left:55.2pt;margin-top:6.15pt;height:13.5pt;width:484.9pt;mso-position-horizontal-relative:page;mso-wrap-distance-bottom:0pt;mso-wrap-distance-top:0pt;z-index:-251632640;mso-width-relative:page;mso-height-relative:page;" fillcolor="#F1F1F1" filled="t" stroked="f" coordsize="21600,21600" o:gfxdata="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7dLBNYAAAAKAQAADwAAAAAAAAABACAAAAAiAAAA&#10;ZHJzL2Rvd25yZXYueG1sUEsBAhQAFAAAAAgAh07iQB4mG+XQAQAAqgMAAA4AAAAAAAAAAQAgAAAA&#10;JQEAAGRycy9lMm9Eb2MueG1sUEsFBgAAAAAGAAYAWQEAAGcFAAAAAA==&#10;">
                <v:fill on="t" focussize="0,0"/>
                <v:stroke on="f"/>
                <v:imagedata o:title=""/>
                <o:lock v:ext="edit" aspectratio="f"/>
                <v:textbox inset="0mm,0mm,0mm,0mm">
                  <w:txbxContent>
                    <w:p w14:paraId="3DD4F261">
                      <w:pPr>
                        <w:tabs>
                          <w:tab w:val="left" w:pos="737"/>
                        </w:tabs>
                        <w:spacing w:before="0" w:line="266" w:lineRule="exact"/>
                        <w:ind w:left="28" w:right="0" w:firstLine="0"/>
                        <w:jc w:val="left"/>
                        <w:rPr>
                          <w:b/>
                          <w:color w:val="000000"/>
                          <w:sz w:val="22"/>
                        </w:rPr>
                      </w:pPr>
                      <w:r>
                        <w:rPr>
                          <w:b/>
                          <w:color w:val="000000"/>
                          <w:spacing w:val="-5"/>
                          <w:sz w:val="22"/>
                        </w:rPr>
                        <w:t>23.</w:t>
                      </w:r>
                      <w:r>
                        <w:rPr>
                          <w:b/>
                          <w:color w:val="000000"/>
                          <w:sz w:val="22"/>
                        </w:rPr>
                        <w:tab/>
                      </w:r>
                      <w:r>
                        <w:rPr>
                          <w:b/>
                          <w:color w:val="000000"/>
                          <w:sz w:val="22"/>
                        </w:rPr>
                        <w:t>JUSTIFICATIVA</w:t>
                      </w:r>
                      <w:r>
                        <w:rPr>
                          <w:b/>
                          <w:color w:val="000000"/>
                          <w:spacing w:val="-8"/>
                          <w:sz w:val="22"/>
                        </w:rPr>
                        <w:t xml:space="preserve"> </w:t>
                      </w:r>
                      <w:r>
                        <w:rPr>
                          <w:b/>
                          <w:color w:val="000000"/>
                          <w:sz w:val="22"/>
                        </w:rPr>
                        <w:t>DOS</w:t>
                      </w:r>
                      <w:r>
                        <w:rPr>
                          <w:b/>
                          <w:color w:val="000000"/>
                          <w:spacing w:val="-6"/>
                          <w:sz w:val="22"/>
                        </w:rPr>
                        <w:t xml:space="preserve"> </w:t>
                      </w:r>
                      <w:r>
                        <w:rPr>
                          <w:b/>
                          <w:color w:val="000000"/>
                          <w:sz w:val="22"/>
                        </w:rPr>
                        <w:t>RESULTADOS</w:t>
                      </w:r>
                      <w:r>
                        <w:rPr>
                          <w:b/>
                          <w:color w:val="000000"/>
                          <w:spacing w:val="-7"/>
                          <w:sz w:val="22"/>
                        </w:rPr>
                        <w:t xml:space="preserve"> </w:t>
                      </w:r>
                      <w:r>
                        <w:rPr>
                          <w:b/>
                          <w:color w:val="000000"/>
                          <w:spacing w:val="-2"/>
                          <w:sz w:val="22"/>
                        </w:rPr>
                        <w:t>PRETENDIDOS</w:t>
                      </w:r>
                    </w:p>
                  </w:txbxContent>
                </v:textbox>
                <w10:wrap type="topAndBottom"/>
              </v:shape>
            </w:pict>
          </mc:Fallback>
        </mc:AlternateContent>
      </w:r>
    </w:p>
    <w:p w14:paraId="543EB0E5">
      <w:pPr>
        <w:pStyle w:val="6"/>
        <w:spacing w:before="117"/>
        <w:ind w:left="282" w:right="423"/>
      </w:pPr>
      <w:r>
        <w:t>23.1.</w:t>
      </w:r>
      <w:r>
        <w:rPr>
          <w:spacing w:val="80"/>
        </w:rPr>
        <w:t xml:space="preserve"> </w:t>
      </w:r>
      <w: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0B1DF869">
      <w:pPr>
        <w:pStyle w:val="6"/>
        <w:spacing w:before="12"/>
        <w:jc w:val="left"/>
        <w:rPr>
          <w:sz w:val="7"/>
        </w:rPr>
      </w:pPr>
      <w:r>
        <w:rPr>
          <w:sz w:val="7"/>
        </w:rPr>
        <mc:AlternateContent>
          <mc:Choice Requires="wps">
            <w:drawing>
              <wp:anchor distT="0" distB="0" distL="0" distR="0" simplePos="0" relativeHeight="251683840" behindDoc="1" locked="0" layoutInCell="1" allowOverlap="1">
                <wp:simplePos x="0" y="0"/>
                <wp:positionH relativeFrom="page">
                  <wp:posOffset>701040</wp:posOffset>
                </wp:positionH>
                <wp:positionV relativeFrom="paragraph">
                  <wp:posOffset>76835</wp:posOffset>
                </wp:positionV>
                <wp:extent cx="6158230" cy="170815"/>
                <wp:effectExtent l="0" t="0" r="0" b="0"/>
                <wp:wrapTopAndBottom/>
                <wp:docPr id="56" name="Textbox 56"/>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668CB9F3">
                            <w:pPr>
                              <w:tabs>
                                <w:tab w:val="left" w:pos="737"/>
                              </w:tabs>
                              <w:spacing w:before="0" w:line="265" w:lineRule="exact"/>
                              <w:ind w:left="28" w:right="0" w:firstLine="0"/>
                              <w:jc w:val="left"/>
                              <w:rPr>
                                <w:b/>
                                <w:color w:val="000000"/>
                                <w:sz w:val="22"/>
                              </w:rPr>
                            </w:pPr>
                            <w:r>
                              <w:rPr>
                                <w:b/>
                                <w:color w:val="000000"/>
                                <w:spacing w:val="-5"/>
                                <w:sz w:val="22"/>
                              </w:rPr>
                              <w:t>24.</w:t>
                            </w:r>
                            <w:r>
                              <w:rPr>
                                <w:b/>
                                <w:color w:val="000000"/>
                                <w:sz w:val="22"/>
                              </w:rPr>
                              <w:tab/>
                            </w:r>
                            <w:r>
                              <w:rPr>
                                <w:b/>
                                <w:color w:val="000000"/>
                                <w:sz w:val="22"/>
                              </w:rPr>
                              <w:t>PROVIDÊNCIAS</w:t>
                            </w:r>
                            <w:r>
                              <w:rPr>
                                <w:b/>
                                <w:color w:val="000000"/>
                                <w:spacing w:val="-6"/>
                                <w:sz w:val="22"/>
                              </w:rPr>
                              <w:t xml:space="preserve"> </w:t>
                            </w:r>
                            <w:r>
                              <w:rPr>
                                <w:b/>
                                <w:color w:val="000000"/>
                                <w:sz w:val="22"/>
                              </w:rPr>
                              <w:t>A</w:t>
                            </w:r>
                            <w:r>
                              <w:rPr>
                                <w:b/>
                                <w:color w:val="000000"/>
                                <w:spacing w:val="-5"/>
                                <w:sz w:val="22"/>
                              </w:rPr>
                              <w:t xml:space="preserve"> </w:t>
                            </w:r>
                            <w:r>
                              <w:rPr>
                                <w:b/>
                                <w:color w:val="000000"/>
                                <w:sz w:val="22"/>
                              </w:rPr>
                              <w:t>SEREM</w:t>
                            </w:r>
                            <w:r>
                              <w:rPr>
                                <w:b/>
                                <w:color w:val="000000"/>
                                <w:spacing w:val="-5"/>
                                <w:sz w:val="22"/>
                              </w:rPr>
                              <w:t xml:space="preserve"> </w:t>
                            </w:r>
                            <w:r>
                              <w:rPr>
                                <w:b/>
                                <w:color w:val="000000"/>
                                <w:spacing w:val="-2"/>
                                <w:sz w:val="22"/>
                              </w:rPr>
                              <w:t>ADOTADA</w:t>
                            </w:r>
                          </w:p>
                        </w:txbxContent>
                      </wps:txbx>
                      <wps:bodyPr wrap="square" lIns="0" tIns="0" rIns="0" bIns="0" rtlCol="0">
                        <a:noAutofit/>
                      </wps:bodyPr>
                    </wps:wsp>
                  </a:graphicData>
                </a:graphic>
              </wp:anchor>
            </w:drawing>
          </mc:Choice>
          <mc:Fallback>
            <w:pict>
              <v:shape id="Textbox 56" o:spid="_x0000_s1026" o:spt="202" type="#_x0000_t202" style="position:absolute;left:0pt;margin-left:55.2pt;margin-top:6.05pt;height:13.45pt;width:484.9pt;mso-position-horizontal-relative:page;mso-wrap-distance-bottom:0pt;mso-wrap-distance-top:0pt;z-index:-251632640;mso-width-relative:page;mso-height-relative:page;" fillcolor="#F1F1F1" filled="t" stroked="f" coordsize="21600,21600" o:gfxdata="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RmMfdYAAAAKAQAADwAAAAAAAAABACAAAAAiAAAAZHJz&#10;L2Rvd25yZXYueG1sUEsBAhQAFAAAAAgAh07iQGhCPkvNAQAAqgMAAA4AAAAAAAAAAQAgAAAAJQEA&#10;AGRycy9lMm9Eb2MueG1sUEsFBgAAAAAGAAYAWQEAAGQFAAAAAA==&#10;">
                <v:fill on="t" focussize="0,0"/>
                <v:stroke on="f"/>
                <v:imagedata o:title=""/>
                <o:lock v:ext="edit" aspectratio="f"/>
                <v:textbox inset="0mm,0mm,0mm,0mm">
                  <w:txbxContent>
                    <w:p w14:paraId="668CB9F3">
                      <w:pPr>
                        <w:tabs>
                          <w:tab w:val="left" w:pos="737"/>
                        </w:tabs>
                        <w:spacing w:before="0" w:line="265" w:lineRule="exact"/>
                        <w:ind w:left="28" w:right="0" w:firstLine="0"/>
                        <w:jc w:val="left"/>
                        <w:rPr>
                          <w:b/>
                          <w:color w:val="000000"/>
                          <w:sz w:val="22"/>
                        </w:rPr>
                      </w:pPr>
                      <w:r>
                        <w:rPr>
                          <w:b/>
                          <w:color w:val="000000"/>
                          <w:spacing w:val="-5"/>
                          <w:sz w:val="22"/>
                        </w:rPr>
                        <w:t>24.</w:t>
                      </w:r>
                      <w:r>
                        <w:rPr>
                          <w:b/>
                          <w:color w:val="000000"/>
                          <w:sz w:val="22"/>
                        </w:rPr>
                        <w:tab/>
                      </w:r>
                      <w:r>
                        <w:rPr>
                          <w:b/>
                          <w:color w:val="000000"/>
                          <w:sz w:val="22"/>
                        </w:rPr>
                        <w:t>PROVIDÊNCIAS</w:t>
                      </w:r>
                      <w:r>
                        <w:rPr>
                          <w:b/>
                          <w:color w:val="000000"/>
                          <w:spacing w:val="-6"/>
                          <w:sz w:val="22"/>
                        </w:rPr>
                        <w:t xml:space="preserve"> </w:t>
                      </w:r>
                      <w:r>
                        <w:rPr>
                          <w:b/>
                          <w:color w:val="000000"/>
                          <w:sz w:val="22"/>
                        </w:rPr>
                        <w:t>A</w:t>
                      </w:r>
                      <w:r>
                        <w:rPr>
                          <w:b/>
                          <w:color w:val="000000"/>
                          <w:spacing w:val="-5"/>
                          <w:sz w:val="22"/>
                        </w:rPr>
                        <w:t xml:space="preserve"> </w:t>
                      </w:r>
                      <w:r>
                        <w:rPr>
                          <w:b/>
                          <w:color w:val="000000"/>
                          <w:sz w:val="22"/>
                        </w:rPr>
                        <w:t>SEREM</w:t>
                      </w:r>
                      <w:r>
                        <w:rPr>
                          <w:b/>
                          <w:color w:val="000000"/>
                          <w:spacing w:val="-5"/>
                          <w:sz w:val="22"/>
                        </w:rPr>
                        <w:t xml:space="preserve"> </w:t>
                      </w:r>
                      <w:r>
                        <w:rPr>
                          <w:b/>
                          <w:color w:val="000000"/>
                          <w:spacing w:val="-2"/>
                          <w:sz w:val="22"/>
                        </w:rPr>
                        <w:t>ADOTADA</w:t>
                      </w:r>
                    </w:p>
                  </w:txbxContent>
                </v:textbox>
                <w10:wrap type="topAndBottom"/>
              </v:shape>
            </w:pict>
          </mc:Fallback>
        </mc:AlternateContent>
      </w:r>
    </w:p>
    <w:p w14:paraId="25A0B9C7">
      <w:pPr>
        <w:pStyle w:val="6"/>
        <w:tabs>
          <w:tab w:val="left" w:pos="991"/>
        </w:tabs>
        <w:spacing w:before="117"/>
        <w:ind w:left="282"/>
        <w:jc w:val="left"/>
      </w:pPr>
      <w:r>
        <w:rPr>
          <w:spacing w:val="-2"/>
        </w:rPr>
        <w:t>24.1.</w:t>
      </w:r>
      <w:r>
        <w:tab/>
      </w:r>
      <w:r>
        <w:t>Não</w:t>
      </w:r>
      <w:r>
        <w:rPr>
          <w:spacing w:val="-6"/>
        </w:rPr>
        <w:t xml:space="preserve"> </w:t>
      </w:r>
      <w:r>
        <w:t>há</w:t>
      </w:r>
      <w:r>
        <w:rPr>
          <w:spacing w:val="-4"/>
        </w:rPr>
        <w:t xml:space="preserve"> </w:t>
      </w:r>
      <w:r>
        <w:t>providencias</w:t>
      </w:r>
      <w:r>
        <w:rPr>
          <w:spacing w:val="-3"/>
        </w:rPr>
        <w:t xml:space="preserve"> </w:t>
      </w:r>
      <w:r>
        <w:t>a</w:t>
      </w:r>
      <w:r>
        <w:rPr>
          <w:spacing w:val="-4"/>
        </w:rPr>
        <w:t xml:space="preserve"> </w:t>
      </w:r>
      <w:r>
        <w:t>serem</w:t>
      </w:r>
      <w:r>
        <w:rPr>
          <w:spacing w:val="-3"/>
        </w:rPr>
        <w:t xml:space="preserve"> </w:t>
      </w:r>
      <w:r>
        <w:t>adotadas</w:t>
      </w:r>
      <w:r>
        <w:rPr>
          <w:spacing w:val="-3"/>
        </w:rPr>
        <w:t xml:space="preserve"> </w:t>
      </w:r>
      <w:r>
        <w:t>antes</w:t>
      </w:r>
      <w:r>
        <w:rPr>
          <w:spacing w:val="-4"/>
        </w:rPr>
        <w:t xml:space="preserve"> </w:t>
      </w:r>
      <w:r>
        <w:t>da</w:t>
      </w:r>
      <w:r>
        <w:rPr>
          <w:spacing w:val="-6"/>
        </w:rPr>
        <w:t xml:space="preserve"> </w:t>
      </w:r>
      <w:r>
        <w:rPr>
          <w:spacing w:val="-2"/>
        </w:rPr>
        <w:t>contratação.</w:t>
      </w:r>
    </w:p>
    <w:p w14:paraId="0767251A">
      <w:pPr>
        <w:pStyle w:val="6"/>
        <w:spacing w:before="1"/>
        <w:jc w:val="left"/>
        <w:rPr>
          <w:sz w:val="8"/>
        </w:rPr>
      </w:pPr>
      <w:r>
        <w:rPr>
          <w:sz w:val="8"/>
        </w:rPr>
        <mc:AlternateContent>
          <mc:Choice Requires="wps">
            <w:drawing>
              <wp:anchor distT="0" distB="0" distL="0" distR="0" simplePos="0" relativeHeight="251684864"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57" name="Textbox 57"/>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01E43268">
                            <w:pPr>
                              <w:tabs>
                                <w:tab w:val="left" w:pos="737"/>
                              </w:tabs>
                              <w:spacing w:before="0" w:line="265" w:lineRule="exact"/>
                              <w:ind w:left="28" w:right="0" w:firstLine="0"/>
                              <w:jc w:val="left"/>
                              <w:rPr>
                                <w:b/>
                                <w:color w:val="000000"/>
                                <w:sz w:val="22"/>
                              </w:rPr>
                            </w:pPr>
                            <w:r>
                              <w:rPr>
                                <w:b/>
                                <w:color w:val="000000"/>
                                <w:spacing w:val="-5"/>
                                <w:sz w:val="22"/>
                              </w:rPr>
                              <w:t>25.</w:t>
                            </w:r>
                            <w:r>
                              <w:rPr>
                                <w:b/>
                                <w:color w:val="000000"/>
                                <w:sz w:val="22"/>
                              </w:rPr>
                              <w:tab/>
                            </w:r>
                            <w:r>
                              <w:rPr>
                                <w:b/>
                                <w:color w:val="000000"/>
                                <w:sz w:val="22"/>
                              </w:rPr>
                              <w:t>CONTRATAÇÕES</w:t>
                            </w:r>
                            <w:r>
                              <w:rPr>
                                <w:b/>
                                <w:color w:val="000000"/>
                                <w:spacing w:val="-12"/>
                                <w:sz w:val="22"/>
                              </w:rPr>
                              <w:t xml:space="preserve"> </w:t>
                            </w:r>
                            <w:r>
                              <w:rPr>
                                <w:b/>
                                <w:color w:val="000000"/>
                                <w:sz w:val="22"/>
                              </w:rPr>
                              <w:t>CORRELATAS</w:t>
                            </w:r>
                            <w:r>
                              <w:rPr>
                                <w:b/>
                                <w:color w:val="000000"/>
                                <w:spacing w:val="-6"/>
                                <w:sz w:val="22"/>
                              </w:rPr>
                              <w:t xml:space="preserve"> </w:t>
                            </w:r>
                            <w:r>
                              <w:rPr>
                                <w:b/>
                                <w:color w:val="000000"/>
                                <w:sz w:val="22"/>
                              </w:rPr>
                              <w:t>E/OU</w:t>
                            </w:r>
                            <w:r>
                              <w:rPr>
                                <w:b/>
                                <w:color w:val="000000"/>
                                <w:spacing w:val="-8"/>
                                <w:sz w:val="22"/>
                              </w:rPr>
                              <w:t xml:space="preserve"> </w:t>
                            </w:r>
                            <w:r>
                              <w:rPr>
                                <w:b/>
                                <w:color w:val="000000"/>
                                <w:spacing w:val="-2"/>
                                <w:sz w:val="22"/>
                              </w:rPr>
                              <w:t>INTERDEPENDENTE</w:t>
                            </w:r>
                          </w:p>
                        </w:txbxContent>
                      </wps:txbx>
                      <wps:bodyPr wrap="square" lIns="0" tIns="0" rIns="0" bIns="0" rtlCol="0">
                        <a:noAutofit/>
                      </wps:bodyPr>
                    </wps:wsp>
                  </a:graphicData>
                </a:graphic>
              </wp:anchor>
            </w:drawing>
          </mc:Choice>
          <mc:Fallback>
            <w:pict>
              <v:shape id="Textbox 57" o:spid="_x0000_s1026" o:spt="202" type="#_x0000_t202" style="position:absolute;left:0pt;margin-left:55.2pt;margin-top:6.15pt;height:13.45pt;width:484.9pt;mso-position-horizontal-relative:page;mso-wrap-distance-bottom:0pt;mso-wrap-distance-top:0pt;z-index:-251631616;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EitXKXNAQAAqgMAAA4AAAAAAAAAAQAgAAAAJQEA&#10;AGRycy9lMm9Eb2MueG1sUEsFBgAAAAAGAAYAWQEAAGQFAAAAAA==&#10;">
                <v:fill on="t" focussize="0,0"/>
                <v:stroke on="f"/>
                <v:imagedata o:title=""/>
                <o:lock v:ext="edit" aspectratio="f"/>
                <v:textbox inset="0mm,0mm,0mm,0mm">
                  <w:txbxContent>
                    <w:p w14:paraId="01E43268">
                      <w:pPr>
                        <w:tabs>
                          <w:tab w:val="left" w:pos="737"/>
                        </w:tabs>
                        <w:spacing w:before="0" w:line="265" w:lineRule="exact"/>
                        <w:ind w:left="28" w:right="0" w:firstLine="0"/>
                        <w:jc w:val="left"/>
                        <w:rPr>
                          <w:b/>
                          <w:color w:val="000000"/>
                          <w:sz w:val="22"/>
                        </w:rPr>
                      </w:pPr>
                      <w:r>
                        <w:rPr>
                          <w:b/>
                          <w:color w:val="000000"/>
                          <w:spacing w:val="-5"/>
                          <w:sz w:val="22"/>
                        </w:rPr>
                        <w:t>25.</w:t>
                      </w:r>
                      <w:r>
                        <w:rPr>
                          <w:b/>
                          <w:color w:val="000000"/>
                          <w:sz w:val="22"/>
                        </w:rPr>
                        <w:tab/>
                      </w:r>
                      <w:r>
                        <w:rPr>
                          <w:b/>
                          <w:color w:val="000000"/>
                          <w:sz w:val="22"/>
                        </w:rPr>
                        <w:t>CONTRATAÇÕES</w:t>
                      </w:r>
                      <w:r>
                        <w:rPr>
                          <w:b/>
                          <w:color w:val="000000"/>
                          <w:spacing w:val="-12"/>
                          <w:sz w:val="22"/>
                        </w:rPr>
                        <w:t xml:space="preserve"> </w:t>
                      </w:r>
                      <w:r>
                        <w:rPr>
                          <w:b/>
                          <w:color w:val="000000"/>
                          <w:sz w:val="22"/>
                        </w:rPr>
                        <w:t>CORRELATAS</w:t>
                      </w:r>
                      <w:r>
                        <w:rPr>
                          <w:b/>
                          <w:color w:val="000000"/>
                          <w:spacing w:val="-6"/>
                          <w:sz w:val="22"/>
                        </w:rPr>
                        <w:t xml:space="preserve"> </w:t>
                      </w:r>
                      <w:r>
                        <w:rPr>
                          <w:b/>
                          <w:color w:val="000000"/>
                          <w:sz w:val="22"/>
                        </w:rPr>
                        <w:t>E/OU</w:t>
                      </w:r>
                      <w:r>
                        <w:rPr>
                          <w:b/>
                          <w:color w:val="000000"/>
                          <w:spacing w:val="-8"/>
                          <w:sz w:val="22"/>
                        </w:rPr>
                        <w:t xml:space="preserve"> </w:t>
                      </w:r>
                      <w:r>
                        <w:rPr>
                          <w:b/>
                          <w:color w:val="000000"/>
                          <w:spacing w:val="-2"/>
                          <w:sz w:val="22"/>
                        </w:rPr>
                        <w:t>INTERDEPENDENTE</w:t>
                      </w:r>
                    </w:p>
                  </w:txbxContent>
                </v:textbox>
                <w10:wrap type="topAndBottom"/>
              </v:shape>
            </w:pict>
          </mc:Fallback>
        </mc:AlternateContent>
      </w:r>
    </w:p>
    <w:p w14:paraId="2180596D">
      <w:pPr>
        <w:pStyle w:val="6"/>
        <w:tabs>
          <w:tab w:val="left" w:pos="991"/>
        </w:tabs>
        <w:spacing w:before="117"/>
        <w:ind w:left="282" w:right="570"/>
        <w:jc w:val="left"/>
      </w:pPr>
      <w:r>
        <w:rPr>
          <w:spacing w:val="-2"/>
        </w:rPr>
        <w:t>25.1.</w:t>
      </w:r>
      <w:r>
        <w:tab/>
      </w:r>
      <w:r>
        <w:t>Não há no âmbito deste Hospital Ana Nery, contratações correlatas e/ou interdependente com o</w:t>
      </w:r>
      <w:r>
        <w:rPr>
          <w:spacing w:val="40"/>
        </w:rPr>
        <w:t xml:space="preserve"> </w:t>
      </w:r>
      <w:r>
        <w:t>objeto da contratação em referência.</w:t>
      </w:r>
    </w:p>
    <w:p w14:paraId="0A378940">
      <w:pPr>
        <w:pStyle w:val="6"/>
        <w:spacing w:before="2"/>
        <w:jc w:val="left"/>
        <w:rPr>
          <w:sz w:val="8"/>
        </w:rPr>
      </w:pPr>
      <w:r>
        <w:rPr>
          <w:sz w:val="8"/>
        </w:rPr>
        <mc:AlternateContent>
          <mc:Choice Requires="wps">
            <w:drawing>
              <wp:anchor distT="0" distB="0" distL="0" distR="0" simplePos="0" relativeHeight="251684864" behindDoc="1" locked="0" layoutInCell="1" allowOverlap="1">
                <wp:simplePos x="0" y="0"/>
                <wp:positionH relativeFrom="page">
                  <wp:posOffset>701040</wp:posOffset>
                </wp:positionH>
                <wp:positionV relativeFrom="paragraph">
                  <wp:posOffset>78740</wp:posOffset>
                </wp:positionV>
                <wp:extent cx="6158230" cy="170815"/>
                <wp:effectExtent l="0" t="0" r="0" b="0"/>
                <wp:wrapTopAndBottom/>
                <wp:docPr id="58" name="Textbox 58"/>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1A1F1ECE">
                            <w:pPr>
                              <w:tabs>
                                <w:tab w:val="left" w:pos="737"/>
                              </w:tabs>
                              <w:spacing w:before="0" w:line="265" w:lineRule="exact"/>
                              <w:ind w:left="28" w:right="0" w:firstLine="0"/>
                              <w:jc w:val="left"/>
                              <w:rPr>
                                <w:b/>
                                <w:color w:val="000000"/>
                                <w:sz w:val="22"/>
                              </w:rPr>
                            </w:pPr>
                            <w:r>
                              <w:rPr>
                                <w:b/>
                                <w:color w:val="000000"/>
                                <w:spacing w:val="-5"/>
                                <w:sz w:val="22"/>
                              </w:rPr>
                              <w:t>26.</w:t>
                            </w:r>
                            <w:r>
                              <w:rPr>
                                <w:b/>
                                <w:color w:val="000000"/>
                                <w:sz w:val="22"/>
                              </w:rPr>
                              <w:tab/>
                            </w:r>
                            <w:r>
                              <w:rPr>
                                <w:b/>
                                <w:color w:val="000000"/>
                                <w:sz w:val="22"/>
                              </w:rPr>
                              <w:t>DECLARAÇÃO</w:t>
                            </w:r>
                            <w:r>
                              <w:rPr>
                                <w:b/>
                                <w:color w:val="000000"/>
                                <w:spacing w:val="-9"/>
                                <w:sz w:val="22"/>
                              </w:rPr>
                              <w:t xml:space="preserve"> </w:t>
                            </w:r>
                            <w:r>
                              <w:rPr>
                                <w:b/>
                                <w:color w:val="000000"/>
                                <w:sz w:val="22"/>
                              </w:rPr>
                              <w:t>DA</w:t>
                            </w:r>
                            <w:r>
                              <w:rPr>
                                <w:b/>
                                <w:color w:val="000000"/>
                                <w:spacing w:val="-6"/>
                                <w:sz w:val="22"/>
                              </w:rPr>
                              <w:t xml:space="preserve"> </w:t>
                            </w:r>
                            <w:r>
                              <w:rPr>
                                <w:b/>
                                <w:color w:val="000000"/>
                                <w:sz w:val="22"/>
                              </w:rPr>
                              <w:t>VIABILIDADE</w:t>
                            </w:r>
                            <w:r>
                              <w:rPr>
                                <w:b/>
                                <w:color w:val="000000"/>
                                <w:spacing w:val="-5"/>
                                <w:sz w:val="22"/>
                              </w:rPr>
                              <w:t xml:space="preserve"> </w:t>
                            </w:r>
                            <w:r>
                              <w:rPr>
                                <w:b/>
                                <w:color w:val="000000"/>
                                <w:sz w:val="22"/>
                              </w:rPr>
                              <w:t>DA</w:t>
                            </w:r>
                            <w:r>
                              <w:rPr>
                                <w:b/>
                                <w:color w:val="000000"/>
                                <w:spacing w:val="-7"/>
                                <w:sz w:val="22"/>
                              </w:rPr>
                              <w:t xml:space="preserve"> </w:t>
                            </w:r>
                            <w:r>
                              <w:rPr>
                                <w:b/>
                                <w:color w:val="000000"/>
                                <w:spacing w:val="-2"/>
                                <w:sz w:val="22"/>
                              </w:rPr>
                              <w:t>CONTRATAÇÃO</w:t>
                            </w:r>
                          </w:p>
                        </w:txbxContent>
                      </wps:txbx>
                      <wps:bodyPr wrap="square" lIns="0" tIns="0" rIns="0" bIns="0" rtlCol="0">
                        <a:noAutofit/>
                      </wps:bodyPr>
                    </wps:wsp>
                  </a:graphicData>
                </a:graphic>
              </wp:anchor>
            </w:drawing>
          </mc:Choice>
          <mc:Fallback>
            <w:pict>
              <v:shape id="Textbox 58" o:spid="_x0000_s1026" o:spt="202" type="#_x0000_t202" style="position:absolute;left:0pt;margin-left:55.2pt;margin-top:6.2pt;height:13.45pt;width:484.9pt;mso-position-horizontal-relative:page;mso-wrap-distance-bottom:0pt;mso-wrap-distance-top:0pt;z-index:-251631616;mso-width-relative:page;mso-height-relative:page;" fillcolor="#F1F1F1" filled="t" stroked="f" coordsize="21600,21600" o:gfxdata="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N55MNYAAAAKAQAADwAAAAAAAAABACAAAAAiAAAAZHJz&#10;L2Rvd25yZXYueG1sUEsBAhQAFAAAAAgAh07iQG9KMF3NAQAAqgMAAA4AAAAAAAAAAQAgAAAAJQEA&#10;AGRycy9lMm9Eb2MueG1sUEsFBgAAAAAGAAYAWQEAAGQFAAAAAA==&#10;">
                <v:fill on="t" focussize="0,0"/>
                <v:stroke on="f"/>
                <v:imagedata o:title=""/>
                <o:lock v:ext="edit" aspectratio="f"/>
                <v:textbox inset="0mm,0mm,0mm,0mm">
                  <w:txbxContent>
                    <w:p w14:paraId="1A1F1ECE">
                      <w:pPr>
                        <w:tabs>
                          <w:tab w:val="left" w:pos="737"/>
                        </w:tabs>
                        <w:spacing w:before="0" w:line="265" w:lineRule="exact"/>
                        <w:ind w:left="28" w:right="0" w:firstLine="0"/>
                        <w:jc w:val="left"/>
                        <w:rPr>
                          <w:b/>
                          <w:color w:val="000000"/>
                          <w:sz w:val="22"/>
                        </w:rPr>
                      </w:pPr>
                      <w:r>
                        <w:rPr>
                          <w:b/>
                          <w:color w:val="000000"/>
                          <w:spacing w:val="-5"/>
                          <w:sz w:val="22"/>
                        </w:rPr>
                        <w:t>26.</w:t>
                      </w:r>
                      <w:r>
                        <w:rPr>
                          <w:b/>
                          <w:color w:val="000000"/>
                          <w:sz w:val="22"/>
                        </w:rPr>
                        <w:tab/>
                      </w:r>
                      <w:r>
                        <w:rPr>
                          <w:b/>
                          <w:color w:val="000000"/>
                          <w:sz w:val="22"/>
                        </w:rPr>
                        <w:t>DECLARAÇÃO</w:t>
                      </w:r>
                      <w:r>
                        <w:rPr>
                          <w:b/>
                          <w:color w:val="000000"/>
                          <w:spacing w:val="-9"/>
                          <w:sz w:val="22"/>
                        </w:rPr>
                        <w:t xml:space="preserve"> </w:t>
                      </w:r>
                      <w:r>
                        <w:rPr>
                          <w:b/>
                          <w:color w:val="000000"/>
                          <w:sz w:val="22"/>
                        </w:rPr>
                        <w:t>DA</w:t>
                      </w:r>
                      <w:r>
                        <w:rPr>
                          <w:b/>
                          <w:color w:val="000000"/>
                          <w:spacing w:val="-6"/>
                          <w:sz w:val="22"/>
                        </w:rPr>
                        <w:t xml:space="preserve"> </w:t>
                      </w:r>
                      <w:r>
                        <w:rPr>
                          <w:b/>
                          <w:color w:val="000000"/>
                          <w:sz w:val="22"/>
                        </w:rPr>
                        <w:t>VIABILIDADE</w:t>
                      </w:r>
                      <w:r>
                        <w:rPr>
                          <w:b/>
                          <w:color w:val="000000"/>
                          <w:spacing w:val="-5"/>
                          <w:sz w:val="22"/>
                        </w:rPr>
                        <w:t xml:space="preserve"> </w:t>
                      </w:r>
                      <w:r>
                        <w:rPr>
                          <w:b/>
                          <w:color w:val="000000"/>
                          <w:sz w:val="22"/>
                        </w:rPr>
                        <w:t>DA</w:t>
                      </w:r>
                      <w:r>
                        <w:rPr>
                          <w:b/>
                          <w:color w:val="000000"/>
                          <w:spacing w:val="-7"/>
                          <w:sz w:val="22"/>
                        </w:rPr>
                        <w:t xml:space="preserve"> </w:t>
                      </w:r>
                      <w:r>
                        <w:rPr>
                          <w:b/>
                          <w:color w:val="000000"/>
                          <w:spacing w:val="-2"/>
                          <w:sz w:val="22"/>
                        </w:rPr>
                        <w:t>CONTRATAÇÃO</w:t>
                      </w:r>
                    </w:p>
                  </w:txbxContent>
                </v:textbox>
                <w10:wrap type="topAndBottom"/>
              </v:shape>
            </w:pict>
          </mc:Fallback>
        </mc:AlternateContent>
      </w:r>
    </w:p>
    <w:p w14:paraId="0D232307">
      <w:pPr>
        <w:pStyle w:val="8"/>
        <w:numPr>
          <w:ilvl w:val="1"/>
          <w:numId w:val="30"/>
        </w:numPr>
        <w:tabs>
          <w:tab w:val="left" w:pos="986"/>
        </w:tabs>
        <w:spacing w:before="117" w:after="0" w:line="240" w:lineRule="auto"/>
        <w:ind w:left="282" w:right="421" w:firstLine="0"/>
        <w:jc w:val="both"/>
        <w:rPr>
          <w:sz w:val="22"/>
        </w:rPr>
      </w:pPr>
      <w:r>
        <w:rPr>
          <w:sz w:val="22"/>
        </w:rPr>
        <w:t>Os estudos preliminares evidenciaram que a aquisição dos materiais mostra-se possível tecnicamente</w:t>
      </w:r>
      <w:r>
        <w:rPr>
          <w:spacing w:val="-9"/>
          <w:sz w:val="22"/>
        </w:rPr>
        <w:t xml:space="preserve"> </w:t>
      </w:r>
      <w:r>
        <w:rPr>
          <w:sz w:val="22"/>
        </w:rPr>
        <w:t>e</w:t>
      </w:r>
      <w:r>
        <w:rPr>
          <w:spacing w:val="-7"/>
          <w:sz w:val="22"/>
        </w:rPr>
        <w:t xml:space="preserve"> </w:t>
      </w:r>
      <w:r>
        <w:rPr>
          <w:sz w:val="22"/>
        </w:rPr>
        <w:t>fundamentadamente</w:t>
      </w:r>
      <w:r>
        <w:rPr>
          <w:spacing w:val="-7"/>
          <w:sz w:val="22"/>
        </w:rPr>
        <w:t xml:space="preserve"> </w:t>
      </w:r>
      <w:r>
        <w:rPr>
          <w:sz w:val="22"/>
        </w:rPr>
        <w:t>necessária,</w:t>
      </w:r>
      <w:r>
        <w:rPr>
          <w:spacing w:val="-10"/>
          <w:sz w:val="22"/>
        </w:rPr>
        <w:t xml:space="preserve"> </w:t>
      </w:r>
      <w:r>
        <w:rPr>
          <w:sz w:val="22"/>
        </w:rPr>
        <w:t>conforme</w:t>
      </w:r>
      <w:r>
        <w:rPr>
          <w:spacing w:val="-9"/>
          <w:sz w:val="22"/>
        </w:rPr>
        <w:t xml:space="preserve"> </w:t>
      </w:r>
      <w:r>
        <w:rPr>
          <w:sz w:val="22"/>
        </w:rPr>
        <w:t>se</w:t>
      </w:r>
      <w:r>
        <w:rPr>
          <w:spacing w:val="-9"/>
          <w:sz w:val="22"/>
        </w:rPr>
        <w:t xml:space="preserve"> </w:t>
      </w:r>
      <w:r>
        <w:rPr>
          <w:sz w:val="22"/>
        </w:rPr>
        <w:t>pode</w:t>
      </w:r>
      <w:r>
        <w:rPr>
          <w:spacing w:val="-9"/>
          <w:sz w:val="22"/>
        </w:rPr>
        <w:t xml:space="preserve"> </w:t>
      </w:r>
      <w:r>
        <w:rPr>
          <w:sz w:val="22"/>
        </w:rPr>
        <w:t>depreender</w:t>
      </w:r>
      <w:r>
        <w:rPr>
          <w:spacing w:val="-12"/>
          <w:sz w:val="22"/>
        </w:rPr>
        <w:t xml:space="preserve"> </w:t>
      </w:r>
      <w:r>
        <w:rPr>
          <w:sz w:val="22"/>
        </w:rPr>
        <w:t>das</w:t>
      </w:r>
      <w:r>
        <w:rPr>
          <w:spacing w:val="-8"/>
          <w:sz w:val="22"/>
        </w:rPr>
        <w:t xml:space="preserve"> </w:t>
      </w:r>
      <w:r>
        <w:rPr>
          <w:sz w:val="22"/>
        </w:rPr>
        <w:t>justificativas</w:t>
      </w:r>
      <w:r>
        <w:rPr>
          <w:spacing w:val="-10"/>
          <w:sz w:val="22"/>
        </w:rPr>
        <w:t xml:space="preserve"> </w:t>
      </w:r>
      <w:r>
        <w:rPr>
          <w:sz w:val="22"/>
        </w:rPr>
        <w:t>constantes no item 4.</w:t>
      </w:r>
    </w:p>
    <w:p w14:paraId="52D3EDC3">
      <w:pPr>
        <w:pStyle w:val="8"/>
        <w:numPr>
          <w:ilvl w:val="1"/>
          <w:numId w:val="30"/>
        </w:numPr>
        <w:tabs>
          <w:tab w:val="left" w:pos="986"/>
        </w:tabs>
        <w:spacing w:before="118" w:after="0" w:line="240" w:lineRule="auto"/>
        <w:ind w:left="986" w:right="0" w:hanging="704"/>
        <w:jc w:val="both"/>
        <w:rPr>
          <w:sz w:val="22"/>
        </w:rPr>
      </w:pPr>
      <w:r>
        <w:rPr>
          <w:sz w:val="22"/>
        </w:rPr>
        <w:t>Diante</w:t>
      </w:r>
      <w:r>
        <w:rPr>
          <w:spacing w:val="-4"/>
          <w:sz w:val="22"/>
        </w:rPr>
        <w:t xml:space="preserve"> </w:t>
      </w:r>
      <w:r>
        <w:rPr>
          <w:sz w:val="22"/>
        </w:rPr>
        <w:t>do</w:t>
      </w:r>
      <w:r>
        <w:rPr>
          <w:spacing w:val="-5"/>
          <w:sz w:val="22"/>
        </w:rPr>
        <w:t xml:space="preserve"> </w:t>
      </w:r>
      <w:r>
        <w:rPr>
          <w:sz w:val="22"/>
        </w:rPr>
        <w:t>exposto,</w:t>
      </w:r>
      <w:r>
        <w:rPr>
          <w:spacing w:val="-3"/>
          <w:sz w:val="22"/>
        </w:rPr>
        <w:t xml:space="preserve"> </w:t>
      </w:r>
      <w:r>
        <w:rPr>
          <w:sz w:val="22"/>
        </w:rPr>
        <w:t>declara-se</w:t>
      </w:r>
      <w:r>
        <w:rPr>
          <w:spacing w:val="-3"/>
          <w:sz w:val="22"/>
        </w:rPr>
        <w:t xml:space="preserve"> </w:t>
      </w:r>
      <w:r>
        <w:rPr>
          <w:sz w:val="22"/>
        </w:rPr>
        <w:t>ser</w:t>
      </w:r>
      <w:r>
        <w:rPr>
          <w:spacing w:val="-6"/>
          <w:sz w:val="22"/>
        </w:rPr>
        <w:t xml:space="preserve"> </w:t>
      </w:r>
      <w:r>
        <w:rPr>
          <w:sz w:val="22"/>
        </w:rPr>
        <w:t>viável</w:t>
      </w:r>
      <w:r>
        <w:rPr>
          <w:spacing w:val="-5"/>
          <w:sz w:val="22"/>
        </w:rPr>
        <w:t xml:space="preserve"> </w:t>
      </w:r>
      <w:r>
        <w:rPr>
          <w:sz w:val="22"/>
        </w:rPr>
        <w:t>a</w:t>
      </w:r>
      <w:r>
        <w:rPr>
          <w:spacing w:val="-4"/>
          <w:sz w:val="22"/>
        </w:rPr>
        <w:t xml:space="preserve"> </w:t>
      </w:r>
      <w:r>
        <w:rPr>
          <w:sz w:val="22"/>
        </w:rPr>
        <w:t>contratação</w:t>
      </w:r>
      <w:r>
        <w:rPr>
          <w:spacing w:val="-5"/>
          <w:sz w:val="22"/>
        </w:rPr>
        <w:t xml:space="preserve"> </w:t>
      </w:r>
      <w:r>
        <w:rPr>
          <w:spacing w:val="-2"/>
          <w:sz w:val="22"/>
        </w:rPr>
        <w:t>pretendida.</w:t>
      </w:r>
    </w:p>
    <w:p w14:paraId="1A52984F">
      <w:pPr>
        <w:pStyle w:val="6"/>
        <w:spacing w:before="1"/>
        <w:jc w:val="left"/>
        <w:rPr>
          <w:sz w:val="8"/>
        </w:rPr>
      </w:pPr>
      <w:r>
        <w:rPr>
          <w:sz w:val="8"/>
        </w:rPr>
        <mc:AlternateContent>
          <mc:Choice Requires="wps">
            <w:drawing>
              <wp:anchor distT="0" distB="0" distL="0" distR="0" simplePos="0" relativeHeight="251685888" behindDoc="1" locked="0" layoutInCell="1" allowOverlap="1">
                <wp:simplePos x="0" y="0"/>
                <wp:positionH relativeFrom="page">
                  <wp:posOffset>701040</wp:posOffset>
                </wp:positionH>
                <wp:positionV relativeFrom="paragraph">
                  <wp:posOffset>78105</wp:posOffset>
                </wp:positionV>
                <wp:extent cx="6158230" cy="170815"/>
                <wp:effectExtent l="0" t="0" r="0" b="0"/>
                <wp:wrapTopAndBottom/>
                <wp:docPr id="59" name="Textbox 59"/>
                <wp:cNvGraphicFramePr/>
                <a:graphic xmlns:a="http://schemas.openxmlformats.org/drawingml/2006/main">
                  <a:graphicData uri="http://schemas.microsoft.com/office/word/2010/wordprocessingShape">
                    <wps:wsp>
                      <wps:cNvSpPr txBox="1"/>
                      <wps:spPr>
                        <a:xfrm>
                          <a:off x="0" y="0"/>
                          <a:ext cx="6158230" cy="170815"/>
                        </a:xfrm>
                        <a:prstGeom prst="rect">
                          <a:avLst/>
                        </a:prstGeom>
                        <a:solidFill>
                          <a:srgbClr val="F1F1F1"/>
                        </a:solidFill>
                      </wps:spPr>
                      <wps:txbx>
                        <w:txbxContent>
                          <w:p w14:paraId="55E0CF35">
                            <w:pPr>
                              <w:tabs>
                                <w:tab w:val="left" w:pos="737"/>
                              </w:tabs>
                              <w:spacing w:before="0" w:line="265" w:lineRule="exact"/>
                              <w:ind w:left="28" w:right="0" w:firstLine="0"/>
                              <w:jc w:val="left"/>
                              <w:rPr>
                                <w:b/>
                                <w:color w:val="000000"/>
                                <w:sz w:val="22"/>
                              </w:rPr>
                            </w:pPr>
                            <w:r>
                              <w:rPr>
                                <w:b/>
                                <w:color w:val="000000"/>
                                <w:spacing w:val="-5"/>
                                <w:sz w:val="22"/>
                              </w:rPr>
                              <w:t>27.</w:t>
                            </w:r>
                            <w:r>
                              <w:rPr>
                                <w:b/>
                                <w:color w:val="000000"/>
                                <w:sz w:val="22"/>
                              </w:rPr>
                              <w:tab/>
                            </w:r>
                            <w:r>
                              <w:rPr>
                                <w:b/>
                                <w:color w:val="000000"/>
                                <w:sz w:val="22"/>
                              </w:rPr>
                              <w:t>POSSÍVEIS</w:t>
                            </w:r>
                            <w:r>
                              <w:rPr>
                                <w:b/>
                                <w:color w:val="000000"/>
                                <w:spacing w:val="-7"/>
                                <w:sz w:val="22"/>
                              </w:rPr>
                              <w:t xml:space="preserve"> </w:t>
                            </w:r>
                            <w:r>
                              <w:rPr>
                                <w:b/>
                                <w:color w:val="000000"/>
                                <w:sz w:val="22"/>
                              </w:rPr>
                              <w:t>IMPACTOS</w:t>
                            </w:r>
                            <w:r>
                              <w:rPr>
                                <w:b/>
                                <w:color w:val="000000"/>
                                <w:spacing w:val="-7"/>
                                <w:sz w:val="22"/>
                              </w:rPr>
                              <w:t xml:space="preserve"> </w:t>
                            </w:r>
                            <w:r>
                              <w:rPr>
                                <w:b/>
                                <w:color w:val="000000"/>
                                <w:spacing w:val="-2"/>
                                <w:sz w:val="22"/>
                              </w:rPr>
                              <w:t>AMBIENTAIS</w:t>
                            </w:r>
                          </w:p>
                        </w:txbxContent>
                      </wps:txbx>
                      <wps:bodyPr wrap="square" lIns="0" tIns="0" rIns="0" bIns="0" rtlCol="0">
                        <a:noAutofit/>
                      </wps:bodyPr>
                    </wps:wsp>
                  </a:graphicData>
                </a:graphic>
              </wp:anchor>
            </w:drawing>
          </mc:Choice>
          <mc:Fallback>
            <w:pict>
              <v:shape id="Textbox 59" o:spid="_x0000_s1026" o:spt="202" type="#_x0000_t202" style="position:absolute;left:0pt;margin-left:55.2pt;margin-top:6.15pt;height:13.45pt;width:484.9pt;mso-position-horizontal-relative:page;mso-wrap-distance-bottom:0pt;mso-wrap-distance-top:0pt;z-index:-251630592;mso-width-relative:page;mso-height-relative:page;" fillcolor="#F1F1F1" filled="t" stroked="f" coordsize="21600,21600" o:gfxdata="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rzep09YAAAAKAQAADwAAAAAAAAABACAAAAAiAAAAZHJz&#10;L2Rvd25yZXYueG1sUEsBAhQAFAAAAAgAh07iQE+lUrPNAQAAqgMAAA4AAAAAAAAAAQAgAAAAJQEA&#10;AGRycy9lMm9Eb2MueG1sUEsFBgAAAAAGAAYAWQEAAGQFAAAAAA==&#10;">
                <v:fill on="t" focussize="0,0"/>
                <v:stroke on="f"/>
                <v:imagedata o:title=""/>
                <o:lock v:ext="edit" aspectratio="f"/>
                <v:textbox inset="0mm,0mm,0mm,0mm">
                  <w:txbxContent>
                    <w:p w14:paraId="55E0CF35">
                      <w:pPr>
                        <w:tabs>
                          <w:tab w:val="left" w:pos="737"/>
                        </w:tabs>
                        <w:spacing w:before="0" w:line="265" w:lineRule="exact"/>
                        <w:ind w:left="28" w:right="0" w:firstLine="0"/>
                        <w:jc w:val="left"/>
                        <w:rPr>
                          <w:b/>
                          <w:color w:val="000000"/>
                          <w:sz w:val="22"/>
                        </w:rPr>
                      </w:pPr>
                      <w:r>
                        <w:rPr>
                          <w:b/>
                          <w:color w:val="000000"/>
                          <w:spacing w:val="-5"/>
                          <w:sz w:val="22"/>
                        </w:rPr>
                        <w:t>27.</w:t>
                      </w:r>
                      <w:r>
                        <w:rPr>
                          <w:b/>
                          <w:color w:val="000000"/>
                          <w:sz w:val="22"/>
                        </w:rPr>
                        <w:tab/>
                      </w:r>
                      <w:r>
                        <w:rPr>
                          <w:b/>
                          <w:color w:val="000000"/>
                          <w:sz w:val="22"/>
                        </w:rPr>
                        <w:t>POSSÍVEIS</w:t>
                      </w:r>
                      <w:r>
                        <w:rPr>
                          <w:b/>
                          <w:color w:val="000000"/>
                          <w:spacing w:val="-7"/>
                          <w:sz w:val="22"/>
                        </w:rPr>
                        <w:t xml:space="preserve"> </w:t>
                      </w:r>
                      <w:r>
                        <w:rPr>
                          <w:b/>
                          <w:color w:val="000000"/>
                          <w:sz w:val="22"/>
                        </w:rPr>
                        <w:t>IMPACTOS</w:t>
                      </w:r>
                      <w:r>
                        <w:rPr>
                          <w:b/>
                          <w:color w:val="000000"/>
                          <w:spacing w:val="-7"/>
                          <w:sz w:val="22"/>
                        </w:rPr>
                        <w:t xml:space="preserve"> </w:t>
                      </w:r>
                      <w:r>
                        <w:rPr>
                          <w:b/>
                          <w:color w:val="000000"/>
                          <w:spacing w:val="-2"/>
                          <w:sz w:val="22"/>
                        </w:rPr>
                        <w:t>AMBIENTAIS</w:t>
                      </w:r>
                    </w:p>
                  </w:txbxContent>
                </v:textbox>
                <w10:wrap type="topAndBottom"/>
              </v:shape>
            </w:pict>
          </mc:Fallback>
        </mc:AlternateContent>
      </w:r>
    </w:p>
    <w:p w14:paraId="7E7051AA">
      <w:pPr>
        <w:pStyle w:val="8"/>
        <w:numPr>
          <w:ilvl w:val="1"/>
          <w:numId w:val="31"/>
        </w:numPr>
        <w:tabs>
          <w:tab w:val="left" w:pos="986"/>
        </w:tabs>
        <w:spacing w:before="117" w:after="0" w:line="240" w:lineRule="auto"/>
        <w:ind w:left="282" w:right="429" w:firstLine="0"/>
        <w:jc w:val="both"/>
        <w:rPr>
          <w:sz w:val="22"/>
        </w:rPr>
      </w:pPr>
      <w:r>
        <w:rPr>
          <w:sz w:val="22"/>
        </w:rPr>
        <w:t>Não há previsão de impactos ambientais para o tipo de contratação que está sendo demandada, porém a empresa deverá cumprir, no que couber, as determinações contidas na Instrução Normativa SLTI/MPOG n° 01, de 19 de janeiro de 2010, conforme estabelece o art. 6º e seus incisos, “in verbis”:</w:t>
      </w:r>
    </w:p>
    <w:p w14:paraId="0A802A2A">
      <w:pPr>
        <w:pStyle w:val="8"/>
        <w:spacing w:after="0" w:line="240" w:lineRule="auto"/>
        <w:jc w:val="both"/>
        <w:rPr>
          <w:sz w:val="22"/>
        </w:rPr>
        <w:sectPr>
          <w:pgSz w:w="11910" w:h="16840"/>
          <w:pgMar w:top="2160" w:right="708" w:bottom="1860" w:left="850" w:header="708" w:footer="1674" w:gutter="0"/>
          <w:cols w:space="720" w:num="1"/>
        </w:sectPr>
      </w:pPr>
    </w:p>
    <w:p w14:paraId="1AAB9773">
      <w:pPr>
        <w:pStyle w:val="6"/>
        <w:jc w:val="left"/>
      </w:pPr>
    </w:p>
    <w:p w14:paraId="384FC667">
      <w:pPr>
        <w:pStyle w:val="6"/>
        <w:spacing w:before="257"/>
        <w:jc w:val="left"/>
      </w:pPr>
    </w:p>
    <w:p w14:paraId="19CFBBCA">
      <w:pPr>
        <w:pStyle w:val="6"/>
        <w:ind w:left="2551" w:right="425"/>
      </w:pPr>
      <w:r>
        <w:t>”Art.</w:t>
      </w:r>
      <w:r>
        <w:rPr>
          <w:spacing w:val="-3"/>
        </w:rPr>
        <w:t xml:space="preserve"> </w:t>
      </w:r>
      <w:r>
        <w:t>6º Os</w:t>
      </w:r>
      <w:r>
        <w:rPr>
          <w:spacing w:val="-1"/>
        </w:rPr>
        <w:t xml:space="preserve"> </w:t>
      </w:r>
      <w:r>
        <w:t>editais</w:t>
      </w:r>
      <w:r>
        <w:rPr>
          <w:spacing w:val="-1"/>
        </w:rPr>
        <w:t xml:space="preserve"> </w:t>
      </w:r>
      <w:r>
        <w:t>para</w:t>
      </w:r>
      <w:r>
        <w:rPr>
          <w:spacing w:val="-1"/>
        </w:rPr>
        <w:t xml:space="preserve"> </w:t>
      </w:r>
      <w:r>
        <w:t>a</w:t>
      </w:r>
      <w:r>
        <w:rPr>
          <w:spacing w:val="-3"/>
        </w:rPr>
        <w:t xml:space="preserve"> </w:t>
      </w:r>
      <w:r>
        <w:t>contratação</w:t>
      </w:r>
      <w:r>
        <w:rPr>
          <w:spacing w:val="-2"/>
        </w:rPr>
        <w:t xml:space="preserve"> </w:t>
      </w:r>
      <w:r>
        <w:t>de serviços</w:t>
      </w:r>
      <w:r>
        <w:rPr>
          <w:spacing w:val="-3"/>
        </w:rPr>
        <w:t xml:space="preserve"> </w:t>
      </w:r>
      <w:r>
        <w:t>deverão prever que as</w:t>
      </w:r>
      <w:r>
        <w:rPr>
          <w:spacing w:val="-1"/>
        </w:rPr>
        <w:t xml:space="preserve"> </w:t>
      </w:r>
      <w:r>
        <w:t>empresas contratadas adotarão as seguintes práticas de sustentabilidade na execução dos serviços, quando couber:</w:t>
      </w:r>
    </w:p>
    <w:p w14:paraId="571A019D">
      <w:pPr>
        <w:pStyle w:val="8"/>
        <w:numPr>
          <w:ilvl w:val="2"/>
          <w:numId w:val="31"/>
        </w:numPr>
        <w:tabs>
          <w:tab w:val="left" w:pos="2649"/>
        </w:tabs>
        <w:spacing w:before="120" w:after="0" w:line="240" w:lineRule="auto"/>
        <w:ind w:left="2551" w:right="422" w:firstLine="0"/>
        <w:jc w:val="both"/>
        <w:rPr>
          <w:sz w:val="22"/>
        </w:rPr>
      </w:pPr>
      <w:r>
        <w:rPr>
          <w:sz w:val="22"/>
        </w:rPr>
        <w:t>–</w:t>
      </w:r>
      <w:r>
        <w:rPr>
          <w:spacing w:val="-9"/>
          <w:sz w:val="22"/>
        </w:rPr>
        <w:t xml:space="preserve"> </w:t>
      </w:r>
      <w:r>
        <w:rPr>
          <w:sz w:val="22"/>
        </w:rPr>
        <w:t>Use</w:t>
      </w:r>
      <w:r>
        <w:rPr>
          <w:spacing w:val="-9"/>
          <w:sz w:val="22"/>
        </w:rPr>
        <w:t xml:space="preserve"> </w:t>
      </w:r>
      <w:r>
        <w:rPr>
          <w:sz w:val="22"/>
        </w:rPr>
        <w:t>produtos</w:t>
      </w:r>
      <w:r>
        <w:rPr>
          <w:spacing w:val="-9"/>
          <w:sz w:val="22"/>
        </w:rPr>
        <w:t xml:space="preserve"> </w:t>
      </w:r>
      <w:r>
        <w:rPr>
          <w:sz w:val="22"/>
        </w:rPr>
        <w:t>de</w:t>
      </w:r>
      <w:r>
        <w:rPr>
          <w:spacing w:val="-8"/>
          <w:sz w:val="22"/>
        </w:rPr>
        <w:t xml:space="preserve"> </w:t>
      </w:r>
      <w:r>
        <w:rPr>
          <w:sz w:val="22"/>
        </w:rPr>
        <w:t>limpeza</w:t>
      </w:r>
      <w:r>
        <w:rPr>
          <w:spacing w:val="-12"/>
          <w:sz w:val="22"/>
        </w:rPr>
        <w:t xml:space="preserve"> </w:t>
      </w:r>
      <w:r>
        <w:rPr>
          <w:sz w:val="22"/>
        </w:rPr>
        <w:t>e</w:t>
      </w:r>
      <w:r>
        <w:rPr>
          <w:spacing w:val="-8"/>
          <w:sz w:val="22"/>
        </w:rPr>
        <w:t xml:space="preserve"> </w:t>
      </w:r>
      <w:r>
        <w:rPr>
          <w:sz w:val="22"/>
        </w:rPr>
        <w:t>conservação</w:t>
      </w:r>
      <w:r>
        <w:rPr>
          <w:spacing w:val="-8"/>
          <w:sz w:val="22"/>
        </w:rPr>
        <w:t xml:space="preserve"> </w:t>
      </w:r>
      <w:r>
        <w:rPr>
          <w:sz w:val="22"/>
        </w:rPr>
        <w:t>de</w:t>
      </w:r>
      <w:r>
        <w:rPr>
          <w:spacing w:val="-8"/>
          <w:sz w:val="22"/>
        </w:rPr>
        <w:t xml:space="preserve"> </w:t>
      </w:r>
      <w:r>
        <w:rPr>
          <w:sz w:val="22"/>
        </w:rPr>
        <w:t>superfícies</w:t>
      </w:r>
      <w:r>
        <w:rPr>
          <w:spacing w:val="-9"/>
          <w:sz w:val="22"/>
        </w:rPr>
        <w:t xml:space="preserve"> </w:t>
      </w:r>
      <w:r>
        <w:rPr>
          <w:sz w:val="22"/>
        </w:rPr>
        <w:t>e</w:t>
      </w:r>
      <w:r>
        <w:rPr>
          <w:spacing w:val="-8"/>
          <w:sz w:val="22"/>
        </w:rPr>
        <w:t xml:space="preserve"> </w:t>
      </w:r>
      <w:r>
        <w:rPr>
          <w:sz w:val="22"/>
        </w:rPr>
        <w:t>objetos</w:t>
      </w:r>
      <w:r>
        <w:rPr>
          <w:spacing w:val="-9"/>
          <w:sz w:val="22"/>
        </w:rPr>
        <w:t xml:space="preserve"> </w:t>
      </w:r>
      <w:r>
        <w:rPr>
          <w:sz w:val="22"/>
        </w:rPr>
        <w:t>inanimados</w:t>
      </w:r>
      <w:r>
        <w:rPr>
          <w:spacing w:val="-9"/>
          <w:sz w:val="22"/>
        </w:rPr>
        <w:t xml:space="preserve"> </w:t>
      </w:r>
      <w:r>
        <w:rPr>
          <w:sz w:val="22"/>
        </w:rPr>
        <w:t>que obedeçam às classificações e especificações determinadas pela ANVISA;</w:t>
      </w:r>
    </w:p>
    <w:p w14:paraId="09447483">
      <w:pPr>
        <w:pStyle w:val="8"/>
        <w:numPr>
          <w:ilvl w:val="2"/>
          <w:numId w:val="31"/>
        </w:numPr>
        <w:tabs>
          <w:tab w:val="left" w:pos="2718"/>
        </w:tabs>
        <w:spacing w:before="121" w:after="0" w:line="240" w:lineRule="auto"/>
        <w:ind w:left="2551" w:right="427" w:firstLine="0"/>
        <w:jc w:val="both"/>
        <w:rPr>
          <w:sz w:val="22"/>
        </w:rPr>
      </w:pPr>
      <w:r>
        <w:rPr>
          <w:sz w:val="22"/>
        </w:rPr>
        <w:t>– Adote medidas para evitar o desperdício de água tratada, conforme instituído no Decreto nº 48.138, de 8 de outubro de 2003;</w:t>
      </w:r>
    </w:p>
    <w:p w14:paraId="406C232C">
      <w:pPr>
        <w:pStyle w:val="8"/>
        <w:numPr>
          <w:ilvl w:val="2"/>
          <w:numId w:val="31"/>
        </w:numPr>
        <w:tabs>
          <w:tab w:val="left" w:pos="2772"/>
        </w:tabs>
        <w:spacing w:before="121" w:after="0" w:line="240" w:lineRule="auto"/>
        <w:ind w:left="2551" w:right="429" w:firstLine="0"/>
        <w:jc w:val="both"/>
        <w:rPr>
          <w:sz w:val="22"/>
        </w:rPr>
      </w:pPr>
      <w:r>
        <w:rPr>
          <w:sz w:val="22"/>
        </w:rPr>
        <w:t>– Observe a Resolução CONAMA nº 20, de 7 de dezembro de 1994, quanto aos equipamentos de limpeza que gerem ruído no seu funcionamento;</w:t>
      </w:r>
    </w:p>
    <w:p w14:paraId="78EA119C">
      <w:pPr>
        <w:pStyle w:val="8"/>
        <w:numPr>
          <w:ilvl w:val="2"/>
          <w:numId w:val="31"/>
        </w:numPr>
        <w:tabs>
          <w:tab w:val="left" w:pos="2830"/>
        </w:tabs>
        <w:spacing w:before="118" w:after="0" w:line="240" w:lineRule="auto"/>
        <w:ind w:left="2551" w:right="427" w:firstLine="0"/>
        <w:jc w:val="both"/>
        <w:rPr>
          <w:sz w:val="22"/>
        </w:rPr>
      </w:pPr>
      <w:r>
        <w:rPr>
          <w:sz w:val="22"/>
        </w:rPr>
        <w:t>– Forneça aos empregados os equipamentos de segurança que se fizerem necessários, para a execução de serviços;</w:t>
      </w:r>
    </w:p>
    <w:p w14:paraId="6AEE5B73">
      <w:pPr>
        <w:pStyle w:val="8"/>
        <w:numPr>
          <w:ilvl w:val="2"/>
          <w:numId w:val="31"/>
        </w:numPr>
        <w:tabs>
          <w:tab w:val="left" w:pos="2751"/>
        </w:tabs>
        <w:spacing w:before="121" w:after="0" w:line="240" w:lineRule="auto"/>
        <w:ind w:left="2551" w:right="426" w:firstLine="0"/>
        <w:jc w:val="both"/>
        <w:rPr>
          <w:sz w:val="22"/>
        </w:rPr>
      </w:pPr>
      <w:r>
        <w:rPr>
          <w:sz w:val="22"/>
        </w:rPr>
        <w:t>-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F82B421">
      <w:pPr>
        <w:pStyle w:val="8"/>
        <w:numPr>
          <w:ilvl w:val="2"/>
          <w:numId w:val="31"/>
        </w:numPr>
        <w:tabs>
          <w:tab w:val="left" w:pos="2840"/>
        </w:tabs>
        <w:spacing w:before="121" w:after="0" w:line="240" w:lineRule="auto"/>
        <w:ind w:left="2551" w:right="427" w:firstLine="0"/>
        <w:jc w:val="both"/>
        <w:rPr>
          <w:sz w:val="22"/>
        </w:rPr>
      </w:pPr>
      <w:r>
        <w:rPr>
          <w:sz w:val="22"/>
        </w:rPr>
        <mc:AlternateContent>
          <mc:Choice Requires="wps">
            <w:drawing>
              <wp:anchor distT="0" distB="0" distL="0" distR="0" simplePos="0" relativeHeight="251669504" behindDoc="1" locked="0" layoutInCell="1" allowOverlap="1">
                <wp:simplePos x="0" y="0"/>
                <wp:positionH relativeFrom="page">
                  <wp:posOffset>4353560</wp:posOffset>
                </wp:positionH>
                <wp:positionV relativeFrom="paragraph">
                  <wp:posOffset>542290</wp:posOffset>
                </wp:positionV>
                <wp:extent cx="36830" cy="6350"/>
                <wp:effectExtent l="0" t="0" r="0" b="0"/>
                <wp:wrapNone/>
                <wp:docPr id="66" name="Graphic 66"/>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322" y="0"/>
                              </a:moveTo>
                              <a:lnTo>
                                <a:pt x="0" y="0"/>
                              </a:lnTo>
                              <a:lnTo>
                                <a:pt x="0" y="5851"/>
                              </a:lnTo>
                              <a:lnTo>
                                <a:pt x="36322" y="5851"/>
                              </a:lnTo>
                              <a:lnTo>
                                <a:pt x="36322" y="0"/>
                              </a:lnTo>
                              <a:close/>
                            </a:path>
                          </a:pathLst>
                        </a:custGeom>
                        <a:solidFill>
                          <a:srgbClr val="000000"/>
                        </a:solidFill>
                      </wps:spPr>
                      <wps:bodyPr wrap="square" lIns="0" tIns="0" rIns="0" bIns="0" rtlCol="0">
                        <a:noAutofit/>
                      </wps:bodyPr>
                    </wps:wsp>
                  </a:graphicData>
                </a:graphic>
              </wp:anchor>
            </w:drawing>
          </mc:Choice>
          <mc:Fallback>
            <w:pict>
              <v:shape id="Graphic 66" o:spid="_x0000_s1026" o:spt="100" style="position:absolute;left:0pt;margin-left:342.8pt;margin-top:42.7pt;height:0.5pt;width:2.9pt;mso-position-horizontal-relative:page;z-index:-251646976;mso-width-relative:page;mso-height-relative:page;" fillcolor="#000000" filled="t" stroked="f" coordsize="36830,6350" o:gfxdata="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cVm3bZ&#10;AAAACQEAAA8AAAAAAAAAAQAgAAAAIgAAAGRycy9kb3ducmV2LnhtbFBLAQIUABQAAAAIAIdO4kCm&#10;+B+aHwIAANQEAAAOAAAAAAAAAAEAIAAAACgBAABkcnMvZTJvRG9jLnhtbFBLBQYAAAAABgAGAFkB&#10;AAC5BQAAAAA=&#10;" path="m36322,0l0,0,0,5851,36322,5851,36322,0xe">
                <v:fill on="t" focussize="0,0"/>
                <v:stroke on="f"/>
                <v:imagedata o:title=""/>
                <o:lock v:ext="edit" aspectratio="f"/>
                <v:textbox inset="0mm,0mm,0mm,0mm"/>
              </v:shape>
            </w:pict>
          </mc:Fallback>
        </mc:AlternateContent>
      </w:r>
      <w:r>
        <w:rPr>
          <w:sz w:val="22"/>
        </w:rPr>
        <mc:AlternateContent>
          <mc:Choice Requires="wps">
            <w:drawing>
              <wp:anchor distT="0" distB="0" distL="0" distR="0" simplePos="0" relativeHeight="251670528" behindDoc="1" locked="0" layoutInCell="1" allowOverlap="1">
                <wp:simplePos x="0" y="0"/>
                <wp:positionH relativeFrom="page">
                  <wp:posOffset>6492240</wp:posOffset>
                </wp:positionH>
                <wp:positionV relativeFrom="paragraph">
                  <wp:posOffset>542290</wp:posOffset>
                </wp:positionV>
                <wp:extent cx="36830" cy="6350"/>
                <wp:effectExtent l="0" t="0" r="0" b="0"/>
                <wp:wrapNone/>
                <wp:docPr id="67" name="Graphic 67"/>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323" y="0"/>
                              </a:moveTo>
                              <a:lnTo>
                                <a:pt x="0" y="0"/>
                              </a:lnTo>
                              <a:lnTo>
                                <a:pt x="0" y="5851"/>
                              </a:lnTo>
                              <a:lnTo>
                                <a:pt x="36323" y="5851"/>
                              </a:lnTo>
                              <a:lnTo>
                                <a:pt x="36323" y="0"/>
                              </a:lnTo>
                              <a:close/>
                            </a:path>
                          </a:pathLst>
                        </a:custGeom>
                        <a:solidFill>
                          <a:srgbClr val="000000"/>
                        </a:solidFill>
                      </wps:spPr>
                      <wps:bodyPr wrap="square" lIns="0" tIns="0" rIns="0" bIns="0" rtlCol="0">
                        <a:noAutofit/>
                      </wps:bodyPr>
                    </wps:wsp>
                  </a:graphicData>
                </a:graphic>
              </wp:anchor>
            </w:drawing>
          </mc:Choice>
          <mc:Fallback>
            <w:pict>
              <v:shape id="Graphic 67" o:spid="_x0000_s1026" o:spt="100" style="position:absolute;left:0pt;margin-left:511.2pt;margin-top:42.7pt;height:0.5pt;width:2.9pt;mso-position-horizontal-relative:page;z-index:-251645952;mso-width-relative:page;mso-height-relative:page;" fillcolor="#000000" filled="t" stroked="f" coordsize="36830,6350" o:gfxdata="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6v+8rZ&#10;AAAACwEAAA8AAAAAAAAAAQAgAAAAIgAAAGRycy9kb3ducmV2LnhtbFBLAQIUABQAAAAIAIdO4kD+&#10;FwwNHwIAANQEAAAOAAAAAAAAAAEAIAAAACgBAABkcnMvZTJvRG9jLnhtbFBLBQYAAAAABgAGAFkB&#10;AAC5BQAAAAA=&#10;" path="m36323,0l0,0,0,5851,36323,5851,36323,0xe">
                <v:fill on="t" focussize="0,0"/>
                <v:stroke on="f"/>
                <v:imagedata o:title=""/>
                <o:lock v:ext="edit" aspectratio="f"/>
                <v:textbox inset="0mm,0mm,0mm,0mm"/>
              </v:shape>
            </w:pict>
          </mc:Fallback>
        </mc:AlternateContent>
      </w:r>
      <w:r>
        <w:rPr>
          <w:sz w:val="22"/>
        </w:rPr>
        <w:t>- Realize a separação dos resíduos recicláveis descartados pelos órgãos e entidades da Administração Pública Federal direta, autárquica e fundacional, na fonte</w:t>
      </w:r>
      <w:r>
        <w:rPr>
          <w:spacing w:val="-2"/>
          <w:sz w:val="22"/>
        </w:rPr>
        <w:t xml:space="preserve"> </w:t>
      </w:r>
      <w:r>
        <w:rPr>
          <w:sz w:val="22"/>
        </w:rPr>
        <w:t>geradora,</w:t>
      </w:r>
      <w:r>
        <w:rPr>
          <w:spacing w:val="-2"/>
          <w:sz w:val="22"/>
        </w:rPr>
        <w:t xml:space="preserve"> </w:t>
      </w:r>
      <w:r>
        <w:rPr>
          <w:sz w:val="22"/>
        </w:rPr>
        <w:t>e</w:t>
      </w:r>
      <w:r>
        <w:rPr>
          <w:spacing w:val="-2"/>
          <w:sz w:val="22"/>
        </w:rPr>
        <w:t xml:space="preserve"> </w:t>
      </w:r>
      <w:r>
        <w:rPr>
          <w:sz w:val="22"/>
        </w:rPr>
        <w:t>a</w:t>
      </w:r>
      <w:r>
        <w:rPr>
          <w:spacing w:val="-2"/>
          <w:sz w:val="22"/>
        </w:rPr>
        <w:t xml:space="preserve"> </w:t>
      </w:r>
      <w:r>
        <w:rPr>
          <w:sz w:val="22"/>
        </w:rPr>
        <w:t>sua</w:t>
      </w:r>
      <w:r>
        <w:rPr>
          <w:spacing w:val="-2"/>
          <w:sz w:val="22"/>
        </w:rPr>
        <w:t xml:space="preserve"> </w:t>
      </w:r>
      <w:r>
        <w:rPr>
          <w:sz w:val="22"/>
        </w:rPr>
        <w:t>destinação</w:t>
      </w:r>
      <w:r>
        <w:rPr>
          <w:spacing w:val="-2"/>
          <w:sz w:val="22"/>
        </w:rPr>
        <w:t xml:space="preserve"> </w:t>
      </w:r>
      <w:r>
        <w:rPr>
          <w:sz w:val="22"/>
        </w:rPr>
        <w:t>às</w:t>
      </w:r>
      <w:r>
        <w:rPr>
          <w:spacing w:val="-2"/>
          <w:sz w:val="22"/>
        </w:rPr>
        <w:t xml:space="preserve"> </w:t>
      </w:r>
      <w:r>
        <w:rPr>
          <w:sz w:val="22"/>
        </w:rPr>
        <w:t>associações</w:t>
      </w:r>
      <w:r>
        <w:rPr>
          <w:spacing w:val="-2"/>
          <w:sz w:val="22"/>
        </w:rPr>
        <w:t xml:space="preserve"> </w:t>
      </w:r>
      <w:r>
        <w:rPr>
          <w:sz w:val="22"/>
        </w:rPr>
        <w:t>e</w:t>
      </w:r>
      <w:r>
        <w:rPr>
          <w:spacing w:val="-2"/>
          <w:sz w:val="22"/>
        </w:rPr>
        <w:t xml:space="preserve"> </w:t>
      </w:r>
      <w:r>
        <w:rPr>
          <w:sz w:val="22"/>
        </w:rPr>
        <w:t>cooperativas</w:t>
      </w:r>
      <w:r>
        <w:rPr>
          <w:spacing w:val="-2"/>
          <w:sz w:val="22"/>
        </w:rPr>
        <w:t xml:space="preserve"> </w:t>
      </w:r>
      <w:r>
        <w:rPr>
          <w:sz w:val="22"/>
        </w:rPr>
        <w:t>dos</w:t>
      </w:r>
      <w:r>
        <w:rPr>
          <w:spacing w:val="-2"/>
          <w:sz w:val="22"/>
        </w:rPr>
        <w:t xml:space="preserve"> </w:t>
      </w:r>
      <w:r>
        <w:rPr>
          <w:sz w:val="22"/>
        </w:rPr>
        <w:t>catadores</w:t>
      </w:r>
      <w:r>
        <w:rPr>
          <w:spacing w:val="-2"/>
          <w:sz w:val="22"/>
        </w:rPr>
        <w:t xml:space="preserve"> </w:t>
      </w:r>
      <w:r>
        <w:rPr>
          <w:sz w:val="22"/>
        </w:rPr>
        <w:t>de materiais recicláveis, que será procedida pela coleta seletiva do papel para reciclagem, quando couber, nos termos da IN/MARE nº 6, de 3 de novembro de 1995 e do Decreto nº 5.940, de 25 de outubro de 2006;</w:t>
      </w:r>
    </w:p>
    <w:p w14:paraId="2C770F1D">
      <w:pPr>
        <w:pStyle w:val="8"/>
        <w:numPr>
          <w:ilvl w:val="2"/>
          <w:numId w:val="31"/>
        </w:numPr>
        <w:tabs>
          <w:tab w:val="left" w:pos="2837"/>
        </w:tabs>
        <w:spacing w:before="119" w:after="0" w:line="240" w:lineRule="auto"/>
        <w:ind w:left="2551" w:right="421" w:firstLine="0"/>
        <w:jc w:val="both"/>
        <w:rPr>
          <w:sz w:val="22"/>
        </w:rPr>
      </w:pPr>
      <w:r>
        <w:rPr>
          <w:sz w:val="22"/>
        </w:rPr>
        <w:t>– respeite</w:t>
      </w:r>
      <w:r>
        <w:rPr>
          <w:spacing w:val="-2"/>
          <w:sz w:val="22"/>
        </w:rPr>
        <w:t xml:space="preserve"> </w:t>
      </w:r>
      <w:r>
        <w:rPr>
          <w:sz w:val="22"/>
        </w:rPr>
        <w:t>as</w:t>
      </w:r>
      <w:r>
        <w:rPr>
          <w:spacing w:val="-1"/>
          <w:sz w:val="22"/>
        </w:rPr>
        <w:t xml:space="preserve"> </w:t>
      </w:r>
      <w:r>
        <w:rPr>
          <w:sz w:val="22"/>
        </w:rPr>
        <w:t>Normas</w:t>
      </w:r>
      <w:r>
        <w:rPr>
          <w:spacing w:val="-1"/>
          <w:sz w:val="22"/>
        </w:rPr>
        <w:t xml:space="preserve"> </w:t>
      </w:r>
      <w:r>
        <w:rPr>
          <w:sz w:val="22"/>
        </w:rPr>
        <w:t>Brasileiras –</w:t>
      </w:r>
      <w:r>
        <w:rPr>
          <w:spacing w:val="-2"/>
          <w:sz w:val="22"/>
        </w:rPr>
        <w:t xml:space="preserve"> </w:t>
      </w:r>
      <w:r>
        <w:rPr>
          <w:sz w:val="22"/>
        </w:rPr>
        <w:t>NBR</w:t>
      </w:r>
      <w:r>
        <w:rPr>
          <w:spacing w:val="-1"/>
          <w:sz w:val="22"/>
        </w:rPr>
        <w:t xml:space="preserve"> </w:t>
      </w:r>
      <w:r>
        <w:rPr>
          <w:sz w:val="22"/>
        </w:rPr>
        <w:t>publicadas</w:t>
      </w:r>
      <w:r>
        <w:rPr>
          <w:spacing w:val="-3"/>
          <w:sz w:val="22"/>
        </w:rPr>
        <w:t xml:space="preserve"> </w:t>
      </w:r>
      <w:r>
        <w:rPr>
          <w:sz w:val="22"/>
        </w:rPr>
        <w:t>pela Associação Brasileira</w:t>
      </w:r>
      <w:r>
        <w:rPr>
          <w:spacing w:val="-3"/>
          <w:sz w:val="22"/>
        </w:rPr>
        <w:t xml:space="preserve"> </w:t>
      </w:r>
      <w:r>
        <w:rPr>
          <w:sz w:val="22"/>
        </w:rPr>
        <w:t>de Normas Técnicas sobre resíduos sólidos; e</w:t>
      </w:r>
    </w:p>
    <w:p w14:paraId="20272672">
      <w:pPr>
        <w:pStyle w:val="8"/>
        <w:numPr>
          <w:ilvl w:val="2"/>
          <w:numId w:val="31"/>
        </w:numPr>
        <w:tabs>
          <w:tab w:val="left" w:pos="2918"/>
        </w:tabs>
        <w:spacing w:before="121" w:after="0" w:line="240" w:lineRule="auto"/>
        <w:ind w:left="2551" w:right="426" w:firstLine="0"/>
        <w:jc w:val="both"/>
        <w:rPr>
          <w:sz w:val="22"/>
        </w:rPr>
      </w:pPr>
      <w:r>
        <w:rPr>
          <w:sz w:val="22"/>
        </w:rPr>
        <mc:AlternateContent>
          <mc:Choice Requires="wps">
            <w:drawing>
              <wp:anchor distT="0" distB="0" distL="0" distR="0" simplePos="0" relativeHeight="251670528" behindDoc="1" locked="0" layoutInCell="1" allowOverlap="1">
                <wp:simplePos x="0" y="0"/>
                <wp:positionH relativeFrom="page">
                  <wp:posOffset>3032760</wp:posOffset>
                </wp:positionH>
                <wp:positionV relativeFrom="paragraph">
                  <wp:posOffset>281940</wp:posOffset>
                </wp:positionV>
                <wp:extent cx="38100" cy="6350"/>
                <wp:effectExtent l="0" t="0" r="0" b="0"/>
                <wp:wrapNone/>
                <wp:docPr id="68" name="Graphic 68"/>
                <wp:cNvGraphicFramePr/>
                <a:graphic xmlns:a="http://schemas.openxmlformats.org/drawingml/2006/main">
                  <a:graphicData uri="http://schemas.microsoft.com/office/word/2010/wordprocessingShape">
                    <wps:wsp>
                      <wps:cNvSpPr/>
                      <wps:spPr>
                        <a:xfrm>
                          <a:off x="0" y="0"/>
                          <a:ext cx="38100" cy="6350"/>
                        </a:xfrm>
                        <a:custGeom>
                          <a:avLst/>
                          <a:gdLst/>
                          <a:ahLst/>
                          <a:cxnLst/>
                          <a:rect l="l" t="t" r="r" b="b"/>
                          <a:pathLst>
                            <a:path w="38100" h="6350">
                              <a:moveTo>
                                <a:pt x="37835" y="0"/>
                              </a:moveTo>
                              <a:lnTo>
                                <a:pt x="0" y="0"/>
                              </a:lnTo>
                              <a:lnTo>
                                <a:pt x="0" y="5852"/>
                              </a:lnTo>
                              <a:lnTo>
                                <a:pt x="37835" y="5852"/>
                              </a:lnTo>
                              <a:lnTo>
                                <a:pt x="37835" y="0"/>
                              </a:lnTo>
                              <a:close/>
                            </a:path>
                          </a:pathLst>
                        </a:custGeom>
                        <a:solidFill>
                          <a:srgbClr val="000000"/>
                        </a:solidFill>
                      </wps:spPr>
                      <wps:bodyPr wrap="square" lIns="0" tIns="0" rIns="0" bIns="0" rtlCol="0">
                        <a:noAutofit/>
                      </wps:bodyPr>
                    </wps:wsp>
                  </a:graphicData>
                </a:graphic>
              </wp:anchor>
            </w:drawing>
          </mc:Choice>
          <mc:Fallback>
            <w:pict>
              <v:shape id="Graphic 68" o:spid="_x0000_s1026" o:spt="100" style="position:absolute;left:0pt;margin-left:238.8pt;margin-top:22.2pt;height:0.5pt;width:3pt;mso-position-horizontal-relative:page;z-index:-251645952;mso-width-relative:page;mso-height-relative:page;" fillcolor="#000000" filled="t" stroked="f" coordsize="38100,6350" o:gfxdata="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CD3DSPWAAAA&#10;CQEAAA8AAAAAAAAAAQAgAAAAIgAAAGRycy9kb3ducmV2LnhtbFBLAQIUABQAAAAIAIdO4kBO84CM&#10;HwIAANQEAAAOAAAAAAAAAAEAIAAAACUBAABkcnMvZTJvRG9jLnhtbFBLBQYAAAAABgAGAFkBAAC2&#10;BQAAAAA=&#10;" path="m37835,0l0,0,0,5852,37835,5852,37835,0xe">
                <v:fill on="t" focussize="0,0"/>
                <v:stroke on="f"/>
                <v:imagedata o:title=""/>
                <o:lock v:ext="edit" aspectratio="f"/>
                <v:textbox inset="0mm,0mm,0mm,0mm"/>
              </v:shape>
            </w:pict>
          </mc:Fallback>
        </mc:AlternateContent>
      </w:r>
      <w:r>
        <w:rPr>
          <w:sz w:val="22"/>
        </w:rPr>
        <w:t xml:space="preserve">– Preveja a destinação ambiental adequada das pilhas e baterias usadas ou inservíveis, segundo disposto na Resolução CONAMA nº 257, de 30 de junho de </w:t>
      </w:r>
      <w:r>
        <w:rPr>
          <w:spacing w:val="-2"/>
          <w:sz w:val="22"/>
        </w:rPr>
        <w:t>1999.”</w:t>
      </w:r>
    </w:p>
    <w:p w14:paraId="04653CFE">
      <w:pPr>
        <w:pStyle w:val="6"/>
        <w:spacing w:before="241"/>
        <w:jc w:val="left"/>
      </w:pPr>
    </w:p>
    <w:p w14:paraId="32C850D1">
      <w:pPr>
        <w:pStyle w:val="6"/>
        <w:ind w:left="282"/>
        <w:jc w:val="left"/>
      </w:pPr>
      <w:r>
        <w:t>Salvador/BA,</w:t>
      </w:r>
      <w:r>
        <w:rPr>
          <w:spacing w:val="-5"/>
        </w:rPr>
        <w:t xml:space="preserve"> </w:t>
      </w:r>
      <w:r>
        <w:t>08</w:t>
      </w:r>
      <w:r>
        <w:rPr>
          <w:spacing w:val="-5"/>
        </w:rPr>
        <w:t xml:space="preserve"> </w:t>
      </w:r>
      <w:r>
        <w:t>de</w:t>
      </w:r>
      <w:r>
        <w:rPr>
          <w:spacing w:val="-3"/>
        </w:rPr>
        <w:t xml:space="preserve"> </w:t>
      </w:r>
      <w:r>
        <w:t>janeiro</w:t>
      </w:r>
      <w:r>
        <w:rPr>
          <w:spacing w:val="-4"/>
        </w:rPr>
        <w:t xml:space="preserve"> </w:t>
      </w:r>
      <w:r>
        <w:t>de</w:t>
      </w:r>
      <w:r>
        <w:rPr>
          <w:spacing w:val="-2"/>
        </w:rPr>
        <w:t xml:space="preserve"> </w:t>
      </w:r>
      <w:r>
        <w:rPr>
          <w:spacing w:val="-4"/>
        </w:rPr>
        <w:t>2026.</w:t>
      </w:r>
    </w:p>
    <w:p w14:paraId="161F4B6C">
      <w:pPr>
        <w:pStyle w:val="6"/>
        <w:spacing w:after="0"/>
        <w:jc w:val="left"/>
        <w:sectPr>
          <w:headerReference r:id="rId7" w:type="default"/>
          <w:footerReference r:id="rId8" w:type="default"/>
          <w:pgSz w:w="11910" w:h="16840"/>
          <w:pgMar w:top="2160" w:right="708" w:bottom="1860" w:left="850" w:header="708" w:footer="1674" w:gutter="0"/>
          <w:cols w:space="720" w:num="1"/>
        </w:sectPr>
      </w:pPr>
    </w:p>
    <w:p w14:paraId="69108278">
      <w:pPr>
        <w:pStyle w:val="6"/>
        <w:jc w:val="left"/>
      </w:pPr>
    </w:p>
    <w:p w14:paraId="6C06B7BF">
      <w:pPr>
        <w:pStyle w:val="6"/>
        <w:spacing w:before="257"/>
        <w:jc w:val="left"/>
      </w:pPr>
    </w:p>
    <w:p w14:paraId="5F0FBE84">
      <w:pPr>
        <w:pStyle w:val="2"/>
        <w:ind w:left="0" w:right="281"/>
        <w:jc w:val="center"/>
      </w:pPr>
      <w:r>
        <w:t>ANEXO</w:t>
      </w:r>
      <w:r>
        <w:rPr>
          <w:spacing w:val="-5"/>
        </w:rPr>
        <w:t xml:space="preserve"> II</w:t>
      </w:r>
    </w:p>
    <w:p w14:paraId="00F66404">
      <w:pPr>
        <w:pStyle w:val="3"/>
        <w:spacing w:before="254"/>
        <w:ind w:left="0" w:right="145"/>
        <w:jc w:val="center"/>
        <w:rPr>
          <w:u w:val="none"/>
        </w:rPr>
      </w:pPr>
      <w:r>
        <w:rPr>
          <w:u w:val="none"/>
        </w:rPr>
        <w:t>Regras</w:t>
      </w:r>
      <w:r>
        <w:rPr>
          <w:spacing w:val="-7"/>
          <w:u w:val="none"/>
        </w:rPr>
        <w:t xml:space="preserve"> </w:t>
      </w:r>
      <w:r>
        <w:rPr>
          <w:u w:val="none"/>
        </w:rPr>
        <w:t>aplicáveis</w:t>
      </w:r>
      <w:r>
        <w:rPr>
          <w:spacing w:val="-5"/>
          <w:u w:val="none"/>
        </w:rPr>
        <w:t xml:space="preserve"> </w:t>
      </w:r>
      <w:r>
        <w:rPr>
          <w:u w:val="none"/>
        </w:rPr>
        <w:t>ao</w:t>
      </w:r>
      <w:r>
        <w:rPr>
          <w:spacing w:val="-7"/>
          <w:u w:val="none"/>
        </w:rPr>
        <w:t xml:space="preserve"> </w:t>
      </w:r>
      <w:r>
        <w:rPr>
          <w:u w:val="none"/>
        </w:rPr>
        <w:t>instrumento</w:t>
      </w:r>
      <w:r>
        <w:rPr>
          <w:spacing w:val="-6"/>
          <w:u w:val="none"/>
        </w:rPr>
        <w:t xml:space="preserve"> </w:t>
      </w:r>
      <w:r>
        <w:rPr>
          <w:u w:val="none"/>
        </w:rPr>
        <w:t>substitutivo</w:t>
      </w:r>
      <w:r>
        <w:rPr>
          <w:spacing w:val="-6"/>
          <w:u w:val="none"/>
        </w:rPr>
        <w:t xml:space="preserve"> </w:t>
      </w:r>
      <w:r>
        <w:rPr>
          <w:u w:val="none"/>
        </w:rPr>
        <w:t>ao</w:t>
      </w:r>
      <w:r>
        <w:rPr>
          <w:spacing w:val="-6"/>
          <w:u w:val="none"/>
        </w:rPr>
        <w:t xml:space="preserve"> </w:t>
      </w:r>
      <w:r>
        <w:rPr>
          <w:spacing w:val="-2"/>
          <w:u w:val="none"/>
        </w:rPr>
        <w:t>contrato</w:t>
      </w:r>
    </w:p>
    <w:p w14:paraId="00616D6C">
      <w:pPr>
        <w:spacing w:before="255" w:line="360" w:lineRule="auto"/>
        <w:ind w:left="282" w:right="424" w:firstLine="50"/>
        <w:jc w:val="both"/>
        <w:rPr>
          <w:b/>
          <w:i/>
          <w:sz w:val="22"/>
        </w:rPr>
      </w:pPr>
      <w:r>
        <w:rPr>
          <w:b/>
          <w:i/>
          <w:color w:val="FF0000"/>
          <w:sz w:val="22"/>
        </w:rPr>
        <w:t xml:space="preserve">(Compra com entrega imediata e integral de bens adquiridos, sem previsão de obrigações futuras, inclusive quanto à assistência técnica, independentemente do valor - art. 95, inciso II, da Lei n. </w:t>
      </w:r>
      <w:r>
        <w:rPr>
          <w:b/>
          <w:i/>
          <w:color w:val="FF0000"/>
          <w:spacing w:val="-2"/>
          <w:sz w:val="22"/>
        </w:rPr>
        <w:t>14.133/2021)</w:t>
      </w:r>
    </w:p>
    <w:p w14:paraId="75A3CAFD">
      <w:pPr>
        <w:pStyle w:val="6"/>
        <w:jc w:val="left"/>
        <w:rPr>
          <w:b/>
          <w:i/>
        </w:rPr>
      </w:pPr>
    </w:p>
    <w:p w14:paraId="7DA7966C">
      <w:pPr>
        <w:pStyle w:val="6"/>
        <w:spacing w:before="105"/>
        <w:jc w:val="left"/>
        <w:rPr>
          <w:b/>
          <w:i/>
        </w:rPr>
      </w:pPr>
    </w:p>
    <w:p w14:paraId="4DDE805B">
      <w:pPr>
        <w:pStyle w:val="2"/>
        <w:numPr>
          <w:ilvl w:val="0"/>
          <w:numId w:val="32"/>
        </w:numPr>
        <w:tabs>
          <w:tab w:val="left" w:pos="991"/>
        </w:tabs>
        <w:spacing w:before="0" w:after="0" w:line="240" w:lineRule="auto"/>
        <w:ind w:left="991" w:right="0" w:hanging="709"/>
        <w:jc w:val="both"/>
      </w:pPr>
      <w:r>
        <w:t>FORMALIZAÇÃO</w:t>
      </w:r>
      <w:r>
        <w:rPr>
          <w:spacing w:val="-6"/>
        </w:rPr>
        <w:t xml:space="preserve"> </w:t>
      </w:r>
      <w:r>
        <w:t>DA</w:t>
      </w:r>
      <w:r>
        <w:rPr>
          <w:spacing w:val="-6"/>
        </w:rPr>
        <w:t xml:space="preserve"> </w:t>
      </w:r>
      <w:r>
        <w:rPr>
          <w:spacing w:val="-2"/>
        </w:rPr>
        <w:t>CONTRATAÇÃO</w:t>
      </w:r>
    </w:p>
    <w:p w14:paraId="32A2B80D">
      <w:pPr>
        <w:pStyle w:val="8"/>
        <w:numPr>
          <w:ilvl w:val="1"/>
          <w:numId w:val="32"/>
        </w:numPr>
        <w:tabs>
          <w:tab w:val="left" w:pos="987"/>
        </w:tabs>
        <w:spacing w:before="255" w:after="0" w:line="360" w:lineRule="auto"/>
        <w:ind w:left="282" w:right="421" w:firstLine="0"/>
        <w:jc w:val="both"/>
        <w:rPr>
          <w:sz w:val="22"/>
        </w:rPr>
      </w:pPr>
      <w:r>
        <w:rPr>
          <w:sz w:val="22"/>
        </w:rPr>
        <w:t xml:space="preserve">O adjudicatário terá o prazo de </w:t>
      </w:r>
      <w:r>
        <w:rPr>
          <w:b/>
          <w:color w:val="00AFEF"/>
          <w:sz w:val="22"/>
        </w:rPr>
        <w:t>5 (cinco) dias</w:t>
      </w:r>
      <w:r>
        <w:rPr>
          <w:i/>
          <w:sz w:val="22"/>
        </w:rPr>
        <w:t xml:space="preserve">, </w:t>
      </w:r>
      <w:r>
        <w:rPr>
          <w:sz w:val="22"/>
        </w:rPr>
        <w:t xml:space="preserve">contado a partir da data de sua convocação, para aceitar o instrumento equivalente ao contrato </w:t>
      </w:r>
      <w:r>
        <w:rPr>
          <w:i/>
          <w:color w:val="FF0000"/>
          <w:sz w:val="22"/>
        </w:rPr>
        <w:t>[constante deste Anexo]</w:t>
      </w:r>
      <w:r>
        <w:rPr>
          <w:sz w:val="22"/>
        </w:rPr>
        <w:t>, sob pena de decair do direito à contratação, sem prejuízo das sanções previstas.</w:t>
      </w:r>
    </w:p>
    <w:p w14:paraId="098271DE">
      <w:pPr>
        <w:pStyle w:val="8"/>
        <w:numPr>
          <w:ilvl w:val="1"/>
          <w:numId w:val="32"/>
        </w:numPr>
        <w:tabs>
          <w:tab w:val="left" w:pos="987"/>
        </w:tabs>
        <w:spacing w:before="121" w:after="0" w:line="360" w:lineRule="auto"/>
        <w:ind w:left="282" w:right="424" w:firstLine="0"/>
        <w:jc w:val="both"/>
        <w:rPr>
          <w:sz w:val="22"/>
        </w:rPr>
      </w:pPr>
      <w:r>
        <w:rPr>
          <w:sz w:val="22"/>
        </w:rPr>
        <w:t>O</w:t>
      </w:r>
      <w:r>
        <w:rPr>
          <w:spacing w:val="-10"/>
          <w:sz w:val="22"/>
        </w:rPr>
        <w:t xml:space="preserve"> </w:t>
      </w:r>
      <w:r>
        <w:rPr>
          <w:sz w:val="22"/>
        </w:rPr>
        <w:t>prazo</w:t>
      </w:r>
      <w:r>
        <w:rPr>
          <w:spacing w:val="-8"/>
          <w:sz w:val="22"/>
        </w:rPr>
        <w:t xml:space="preserve"> </w:t>
      </w:r>
      <w:r>
        <w:rPr>
          <w:sz w:val="22"/>
        </w:rPr>
        <w:t>poderá</w:t>
      </w:r>
      <w:r>
        <w:rPr>
          <w:spacing w:val="-11"/>
          <w:sz w:val="22"/>
        </w:rPr>
        <w:t xml:space="preserve"> </w:t>
      </w:r>
      <w:r>
        <w:rPr>
          <w:sz w:val="22"/>
        </w:rPr>
        <w:t>ser</w:t>
      </w:r>
      <w:r>
        <w:rPr>
          <w:spacing w:val="-11"/>
          <w:sz w:val="22"/>
        </w:rPr>
        <w:t xml:space="preserve"> </w:t>
      </w:r>
      <w:r>
        <w:rPr>
          <w:sz w:val="22"/>
        </w:rPr>
        <w:t>prorrogado,</w:t>
      </w:r>
      <w:r>
        <w:rPr>
          <w:spacing w:val="-9"/>
          <w:sz w:val="22"/>
        </w:rPr>
        <w:t xml:space="preserve"> </w:t>
      </w:r>
      <w:r>
        <w:rPr>
          <w:sz w:val="22"/>
        </w:rPr>
        <w:t>por</w:t>
      </w:r>
      <w:r>
        <w:rPr>
          <w:spacing w:val="-9"/>
          <w:sz w:val="22"/>
        </w:rPr>
        <w:t xml:space="preserve"> </w:t>
      </w:r>
      <w:r>
        <w:rPr>
          <w:sz w:val="22"/>
        </w:rPr>
        <w:t>igual</w:t>
      </w:r>
      <w:r>
        <w:rPr>
          <w:spacing w:val="-9"/>
          <w:sz w:val="22"/>
        </w:rPr>
        <w:t xml:space="preserve"> </w:t>
      </w:r>
      <w:r>
        <w:rPr>
          <w:sz w:val="22"/>
        </w:rPr>
        <w:t>período,</w:t>
      </w:r>
      <w:r>
        <w:rPr>
          <w:spacing w:val="-11"/>
          <w:sz w:val="22"/>
        </w:rPr>
        <w:t xml:space="preserve"> </w:t>
      </w:r>
      <w:r>
        <w:rPr>
          <w:sz w:val="22"/>
        </w:rPr>
        <w:t>por</w:t>
      </w:r>
      <w:r>
        <w:rPr>
          <w:spacing w:val="-13"/>
          <w:sz w:val="22"/>
        </w:rPr>
        <w:t xml:space="preserve"> </w:t>
      </w:r>
      <w:r>
        <w:rPr>
          <w:sz w:val="22"/>
        </w:rPr>
        <w:t>solicitação</w:t>
      </w:r>
      <w:r>
        <w:rPr>
          <w:spacing w:val="-9"/>
          <w:sz w:val="22"/>
        </w:rPr>
        <w:t xml:space="preserve"> </w:t>
      </w:r>
      <w:r>
        <w:rPr>
          <w:sz w:val="22"/>
        </w:rPr>
        <w:t>justificada</w:t>
      </w:r>
      <w:r>
        <w:rPr>
          <w:spacing w:val="-12"/>
          <w:sz w:val="22"/>
        </w:rPr>
        <w:t xml:space="preserve"> </w:t>
      </w:r>
      <w:r>
        <w:rPr>
          <w:sz w:val="22"/>
        </w:rPr>
        <w:t>do</w:t>
      </w:r>
      <w:r>
        <w:rPr>
          <w:spacing w:val="-8"/>
          <w:sz w:val="22"/>
        </w:rPr>
        <w:t xml:space="preserve"> </w:t>
      </w:r>
      <w:r>
        <w:rPr>
          <w:sz w:val="22"/>
        </w:rPr>
        <w:t>adjudicatário</w:t>
      </w:r>
      <w:r>
        <w:rPr>
          <w:spacing w:val="-10"/>
          <w:sz w:val="22"/>
        </w:rPr>
        <w:t xml:space="preserve"> </w:t>
      </w:r>
      <w:r>
        <w:rPr>
          <w:sz w:val="22"/>
        </w:rPr>
        <w:t>e</w:t>
      </w:r>
      <w:r>
        <w:rPr>
          <w:spacing w:val="-8"/>
          <w:sz w:val="22"/>
        </w:rPr>
        <w:t xml:space="preserve"> </w:t>
      </w:r>
      <w:r>
        <w:rPr>
          <w:sz w:val="22"/>
        </w:rPr>
        <w:t>aceita pela Administração.</w:t>
      </w:r>
    </w:p>
    <w:p w14:paraId="5447F692">
      <w:pPr>
        <w:pStyle w:val="8"/>
        <w:numPr>
          <w:ilvl w:val="1"/>
          <w:numId w:val="32"/>
        </w:numPr>
        <w:tabs>
          <w:tab w:val="left" w:pos="987"/>
        </w:tabs>
        <w:spacing w:before="121" w:after="0" w:line="240" w:lineRule="auto"/>
        <w:ind w:left="987" w:right="0" w:hanging="705"/>
        <w:jc w:val="both"/>
        <w:rPr>
          <w:sz w:val="22"/>
        </w:rPr>
      </w:pPr>
      <w:r>
        <w:rPr>
          <w:sz w:val="22"/>
        </w:rPr>
        <w:t>O</w:t>
      </w:r>
      <w:r>
        <w:rPr>
          <w:spacing w:val="-5"/>
          <w:sz w:val="22"/>
        </w:rPr>
        <w:t xml:space="preserve"> </w:t>
      </w:r>
      <w:r>
        <w:rPr>
          <w:sz w:val="22"/>
        </w:rPr>
        <w:t>aceite</w:t>
      </w:r>
      <w:r>
        <w:rPr>
          <w:spacing w:val="-5"/>
          <w:sz w:val="22"/>
        </w:rPr>
        <w:t xml:space="preserve"> </w:t>
      </w:r>
      <w:r>
        <w:rPr>
          <w:sz w:val="22"/>
        </w:rPr>
        <w:t>do</w:t>
      </w:r>
      <w:r>
        <w:rPr>
          <w:spacing w:val="-4"/>
          <w:sz w:val="22"/>
        </w:rPr>
        <w:t xml:space="preserve"> </w:t>
      </w:r>
      <w:r>
        <w:rPr>
          <w:sz w:val="22"/>
        </w:rPr>
        <w:t>instrumento</w:t>
      </w:r>
      <w:r>
        <w:rPr>
          <w:spacing w:val="-6"/>
          <w:sz w:val="22"/>
        </w:rPr>
        <w:t xml:space="preserve"> </w:t>
      </w:r>
      <w:r>
        <w:rPr>
          <w:sz w:val="22"/>
        </w:rPr>
        <w:t>equivalente</w:t>
      </w:r>
      <w:r>
        <w:rPr>
          <w:spacing w:val="-7"/>
          <w:sz w:val="22"/>
        </w:rPr>
        <w:t xml:space="preserve"> </w:t>
      </w:r>
      <w:r>
        <w:rPr>
          <w:sz w:val="22"/>
        </w:rPr>
        <w:t>pelo</w:t>
      </w:r>
      <w:r>
        <w:rPr>
          <w:spacing w:val="-6"/>
          <w:sz w:val="22"/>
        </w:rPr>
        <w:t xml:space="preserve"> </w:t>
      </w:r>
      <w:r>
        <w:rPr>
          <w:sz w:val="22"/>
        </w:rPr>
        <w:t>adjudicatário</w:t>
      </w:r>
      <w:r>
        <w:rPr>
          <w:spacing w:val="-4"/>
          <w:sz w:val="22"/>
        </w:rPr>
        <w:t xml:space="preserve"> </w:t>
      </w:r>
      <w:r>
        <w:rPr>
          <w:sz w:val="22"/>
        </w:rPr>
        <w:t>implica</w:t>
      </w:r>
      <w:r>
        <w:rPr>
          <w:spacing w:val="-5"/>
          <w:sz w:val="22"/>
        </w:rPr>
        <w:t xml:space="preserve"> </w:t>
      </w:r>
      <w:r>
        <w:rPr>
          <w:sz w:val="22"/>
        </w:rPr>
        <w:t>no</w:t>
      </w:r>
      <w:r>
        <w:rPr>
          <w:spacing w:val="-4"/>
          <w:sz w:val="22"/>
        </w:rPr>
        <w:t xml:space="preserve"> </w:t>
      </w:r>
      <w:r>
        <w:rPr>
          <w:sz w:val="22"/>
        </w:rPr>
        <w:t>reconhecimento</w:t>
      </w:r>
      <w:r>
        <w:rPr>
          <w:spacing w:val="-4"/>
          <w:sz w:val="22"/>
        </w:rPr>
        <w:t xml:space="preserve"> </w:t>
      </w:r>
      <w:r>
        <w:rPr>
          <w:sz w:val="22"/>
        </w:rPr>
        <w:t>de</w:t>
      </w:r>
      <w:r>
        <w:rPr>
          <w:spacing w:val="-6"/>
          <w:sz w:val="22"/>
        </w:rPr>
        <w:t xml:space="preserve"> </w:t>
      </w:r>
      <w:r>
        <w:rPr>
          <w:spacing w:val="-4"/>
          <w:sz w:val="22"/>
        </w:rPr>
        <w:t>que:</w:t>
      </w:r>
    </w:p>
    <w:p w14:paraId="625C7C4D">
      <w:pPr>
        <w:pStyle w:val="8"/>
        <w:numPr>
          <w:ilvl w:val="2"/>
          <w:numId w:val="32"/>
        </w:numPr>
        <w:tabs>
          <w:tab w:val="left" w:pos="1699"/>
        </w:tabs>
        <w:spacing w:before="253" w:after="0" w:line="360" w:lineRule="auto"/>
        <w:ind w:left="849" w:right="423" w:firstLine="0"/>
        <w:jc w:val="left"/>
        <w:rPr>
          <w:sz w:val="22"/>
        </w:rPr>
      </w:pPr>
      <w:r>
        <w:rPr>
          <w:sz w:val="22"/>
        </w:rPr>
        <w:t>referido instrumento substitui o termo de contrato, sendo-lhe aplicáveis as disposições da Lei nº 14.133/2021;</w:t>
      </w:r>
    </w:p>
    <w:p w14:paraId="0D0F1D21">
      <w:pPr>
        <w:pStyle w:val="8"/>
        <w:numPr>
          <w:ilvl w:val="2"/>
          <w:numId w:val="32"/>
        </w:numPr>
        <w:tabs>
          <w:tab w:val="left" w:pos="1699"/>
        </w:tabs>
        <w:spacing w:before="120" w:after="0" w:line="360" w:lineRule="auto"/>
        <w:ind w:left="849" w:right="431" w:firstLine="0"/>
        <w:jc w:val="left"/>
        <w:rPr>
          <w:sz w:val="22"/>
        </w:rPr>
      </w:pPr>
      <w:r>
        <w:rPr>
          <w:sz w:val="22"/>
        </w:rPr>
        <w:t>o</w:t>
      </w:r>
      <w:r>
        <w:rPr>
          <w:spacing w:val="39"/>
          <w:sz w:val="22"/>
        </w:rPr>
        <w:t xml:space="preserve"> </w:t>
      </w:r>
      <w:r>
        <w:rPr>
          <w:sz w:val="22"/>
        </w:rPr>
        <w:t>Contratado</w:t>
      </w:r>
      <w:r>
        <w:rPr>
          <w:spacing w:val="39"/>
          <w:sz w:val="22"/>
        </w:rPr>
        <w:t xml:space="preserve"> </w:t>
      </w:r>
      <w:r>
        <w:rPr>
          <w:sz w:val="22"/>
        </w:rPr>
        <w:t>se</w:t>
      </w:r>
      <w:r>
        <w:rPr>
          <w:spacing w:val="36"/>
          <w:sz w:val="22"/>
        </w:rPr>
        <w:t xml:space="preserve"> </w:t>
      </w:r>
      <w:r>
        <w:rPr>
          <w:sz w:val="22"/>
        </w:rPr>
        <w:t>vincula</w:t>
      </w:r>
      <w:r>
        <w:rPr>
          <w:spacing w:val="38"/>
          <w:sz w:val="22"/>
        </w:rPr>
        <w:t xml:space="preserve"> </w:t>
      </w:r>
      <w:r>
        <w:rPr>
          <w:sz w:val="22"/>
        </w:rPr>
        <w:t>à</w:t>
      </w:r>
      <w:r>
        <w:rPr>
          <w:spacing w:val="35"/>
          <w:sz w:val="22"/>
        </w:rPr>
        <w:t xml:space="preserve"> </w:t>
      </w:r>
      <w:r>
        <w:rPr>
          <w:sz w:val="22"/>
        </w:rPr>
        <w:t>sua</w:t>
      </w:r>
      <w:r>
        <w:rPr>
          <w:spacing w:val="37"/>
          <w:sz w:val="22"/>
        </w:rPr>
        <w:t xml:space="preserve"> </w:t>
      </w:r>
      <w:r>
        <w:rPr>
          <w:sz w:val="22"/>
        </w:rPr>
        <w:t>proposta</w:t>
      </w:r>
      <w:r>
        <w:rPr>
          <w:spacing w:val="38"/>
          <w:sz w:val="22"/>
        </w:rPr>
        <w:t xml:space="preserve"> </w:t>
      </w:r>
      <w:r>
        <w:rPr>
          <w:sz w:val="22"/>
        </w:rPr>
        <w:t>e</w:t>
      </w:r>
      <w:r>
        <w:rPr>
          <w:spacing w:val="39"/>
          <w:sz w:val="22"/>
        </w:rPr>
        <w:t xml:space="preserve"> </w:t>
      </w:r>
      <w:r>
        <w:rPr>
          <w:sz w:val="22"/>
        </w:rPr>
        <w:t>às</w:t>
      </w:r>
      <w:r>
        <w:rPr>
          <w:spacing w:val="38"/>
          <w:sz w:val="22"/>
        </w:rPr>
        <w:t xml:space="preserve"> </w:t>
      </w:r>
      <w:r>
        <w:rPr>
          <w:sz w:val="22"/>
        </w:rPr>
        <w:t>previsões</w:t>
      </w:r>
      <w:r>
        <w:rPr>
          <w:spacing w:val="38"/>
          <w:sz w:val="22"/>
        </w:rPr>
        <w:t xml:space="preserve"> </w:t>
      </w:r>
      <w:r>
        <w:rPr>
          <w:sz w:val="22"/>
        </w:rPr>
        <w:t>contidas</w:t>
      </w:r>
      <w:r>
        <w:rPr>
          <w:spacing w:val="38"/>
          <w:sz w:val="22"/>
        </w:rPr>
        <w:t xml:space="preserve"> </w:t>
      </w:r>
      <w:r>
        <w:rPr>
          <w:sz w:val="22"/>
        </w:rPr>
        <w:t>no</w:t>
      </w:r>
      <w:r>
        <w:rPr>
          <w:spacing w:val="39"/>
          <w:sz w:val="22"/>
        </w:rPr>
        <w:t xml:space="preserve"> </w:t>
      </w:r>
      <w:r>
        <w:rPr>
          <w:sz w:val="22"/>
        </w:rPr>
        <w:t>Edital</w:t>
      </w:r>
      <w:r>
        <w:rPr>
          <w:spacing w:val="38"/>
          <w:sz w:val="22"/>
        </w:rPr>
        <w:t xml:space="preserve"> </w:t>
      </w:r>
      <w:r>
        <w:rPr>
          <w:sz w:val="22"/>
        </w:rPr>
        <w:t>no</w:t>
      </w:r>
      <w:r>
        <w:rPr>
          <w:spacing w:val="37"/>
          <w:sz w:val="22"/>
        </w:rPr>
        <w:t xml:space="preserve"> </w:t>
      </w:r>
      <w:r>
        <w:rPr>
          <w:sz w:val="22"/>
        </w:rPr>
        <w:t>Termo</w:t>
      </w:r>
      <w:r>
        <w:rPr>
          <w:spacing w:val="39"/>
          <w:sz w:val="22"/>
        </w:rPr>
        <w:t xml:space="preserve"> </w:t>
      </w:r>
      <w:r>
        <w:rPr>
          <w:sz w:val="22"/>
        </w:rPr>
        <w:t>de Referência e em seus anexos, conforme Termo de Ciência e Concordância (Anexo II).</w:t>
      </w:r>
    </w:p>
    <w:p w14:paraId="0AA45870">
      <w:pPr>
        <w:pStyle w:val="6"/>
        <w:jc w:val="left"/>
      </w:pPr>
    </w:p>
    <w:p w14:paraId="74FAD432">
      <w:pPr>
        <w:pStyle w:val="6"/>
        <w:spacing w:before="108"/>
        <w:jc w:val="left"/>
      </w:pPr>
    </w:p>
    <w:p w14:paraId="69E8923C">
      <w:pPr>
        <w:pStyle w:val="2"/>
        <w:numPr>
          <w:ilvl w:val="0"/>
          <w:numId w:val="32"/>
        </w:numPr>
        <w:tabs>
          <w:tab w:val="left" w:pos="638"/>
        </w:tabs>
        <w:spacing w:before="0" w:after="0" w:line="240" w:lineRule="auto"/>
        <w:ind w:left="638" w:right="0" w:hanging="356"/>
        <w:jc w:val="both"/>
      </w:pPr>
      <w:r>
        <w:t>VIGÊNCIA</w:t>
      </w:r>
      <w:r>
        <w:rPr>
          <w:spacing w:val="-5"/>
        </w:rPr>
        <w:t xml:space="preserve"> </w:t>
      </w:r>
      <w:r>
        <w:t>E</w:t>
      </w:r>
      <w:r>
        <w:rPr>
          <w:spacing w:val="-3"/>
        </w:rPr>
        <w:t xml:space="preserve"> </w:t>
      </w:r>
      <w:r>
        <w:rPr>
          <w:spacing w:val="-2"/>
        </w:rPr>
        <w:t>PRORROGAÇÃO</w:t>
      </w:r>
    </w:p>
    <w:p w14:paraId="2F5A92BA">
      <w:pPr>
        <w:pStyle w:val="8"/>
        <w:numPr>
          <w:ilvl w:val="1"/>
          <w:numId w:val="32"/>
        </w:numPr>
        <w:tabs>
          <w:tab w:val="left" w:pos="987"/>
        </w:tabs>
        <w:spacing w:before="254" w:after="0" w:line="357" w:lineRule="auto"/>
        <w:ind w:left="282" w:right="422" w:firstLine="0"/>
        <w:jc w:val="both"/>
        <w:rPr>
          <w:i/>
          <w:sz w:val="22"/>
        </w:rPr>
      </w:pPr>
      <w:r>
        <w:rPr>
          <w:i/>
          <w:color w:val="FF0000"/>
          <w:sz w:val="22"/>
        </w:rPr>
        <w:t>O</w:t>
      </w:r>
      <w:r>
        <w:rPr>
          <w:i/>
          <w:color w:val="FF0000"/>
          <w:spacing w:val="-12"/>
          <w:sz w:val="22"/>
        </w:rPr>
        <w:t xml:space="preserve"> </w:t>
      </w:r>
      <w:r>
        <w:rPr>
          <w:i/>
          <w:color w:val="FF0000"/>
          <w:sz w:val="22"/>
        </w:rPr>
        <w:t>prazo</w:t>
      </w:r>
      <w:r>
        <w:rPr>
          <w:i/>
          <w:color w:val="FF0000"/>
          <w:spacing w:val="-12"/>
          <w:sz w:val="22"/>
        </w:rPr>
        <w:t xml:space="preserve"> </w:t>
      </w:r>
      <w:r>
        <w:rPr>
          <w:i/>
          <w:color w:val="FF0000"/>
          <w:sz w:val="22"/>
        </w:rPr>
        <w:t>de</w:t>
      </w:r>
      <w:r>
        <w:rPr>
          <w:i/>
          <w:color w:val="FF0000"/>
          <w:spacing w:val="-11"/>
          <w:sz w:val="22"/>
        </w:rPr>
        <w:t xml:space="preserve"> </w:t>
      </w:r>
      <w:r>
        <w:rPr>
          <w:i/>
          <w:color w:val="FF0000"/>
          <w:sz w:val="22"/>
        </w:rPr>
        <w:t>vigência</w:t>
      </w:r>
      <w:r>
        <w:rPr>
          <w:i/>
          <w:color w:val="FF0000"/>
          <w:spacing w:val="-13"/>
          <w:sz w:val="22"/>
        </w:rPr>
        <w:t xml:space="preserve"> </w:t>
      </w:r>
      <w:r>
        <w:rPr>
          <w:i/>
          <w:color w:val="FF0000"/>
          <w:sz w:val="22"/>
        </w:rPr>
        <w:t>da</w:t>
      </w:r>
      <w:r>
        <w:rPr>
          <w:i/>
          <w:color w:val="FF0000"/>
          <w:spacing w:val="-11"/>
          <w:sz w:val="22"/>
        </w:rPr>
        <w:t xml:space="preserve"> </w:t>
      </w:r>
      <w:r>
        <w:rPr>
          <w:i/>
          <w:color w:val="FF0000"/>
          <w:sz w:val="22"/>
        </w:rPr>
        <w:t>contratação</w:t>
      </w:r>
      <w:r>
        <w:rPr>
          <w:i/>
          <w:color w:val="FF0000"/>
          <w:spacing w:val="-12"/>
          <w:sz w:val="22"/>
        </w:rPr>
        <w:t xml:space="preserve"> </w:t>
      </w:r>
      <w:r>
        <w:rPr>
          <w:i/>
          <w:color w:val="FF0000"/>
          <w:sz w:val="22"/>
        </w:rPr>
        <w:t>é</w:t>
      </w:r>
      <w:r>
        <w:rPr>
          <w:i/>
          <w:color w:val="FF0000"/>
          <w:spacing w:val="-11"/>
          <w:sz w:val="22"/>
        </w:rPr>
        <w:t xml:space="preserve"> </w:t>
      </w:r>
      <w:r>
        <w:rPr>
          <w:i/>
          <w:color w:val="FF0000"/>
          <w:sz w:val="22"/>
        </w:rPr>
        <w:t>aquele</w:t>
      </w:r>
      <w:r>
        <w:rPr>
          <w:i/>
          <w:color w:val="FF0000"/>
          <w:spacing w:val="-11"/>
          <w:sz w:val="22"/>
        </w:rPr>
        <w:t xml:space="preserve"> </w:t>
      </w:r>
      <w:r>
        <w:rPr>
          <w:i/>
          <w:color w:val="FF0000"/>
          <w:sz w:val="22"/>
        </w:rPr>
        <w:t>estabelecido</w:t>
      </w:r>
      <w:r>
        <w:rPr>
          <w:i/>
          <w:color w:val="FF0000"/>
          <w:spacing w:val="-12"/>
          <w:sz w:val="22"/>
        </w:rPr>
        <w:t xml:space="preserve"> </w:t>
      </w:r>
      <w:r>
        <w:rPr>
          <w:i/>
          <w:color w:val="FF0000"/>
          <w:sz w:val="22"/>
        </w:rPr>
        <w:t>no</w:t>
      </w:r>
      <w:r>
        <w:rPr>
          <w:i/>
          <w:color w:val="FF0000"/>
          <w:spacing w:val="-12"/>
          <w:sz w:val="22"/>
        </w:rPr>
        <w:t xml:space="preserve"> </w:t>
      </w:r>
      <w:r>
        <w:rPr>
          <w:i/>
          <w:color w:val="FF0000"/>
          <w:sz w:val="22"/>
        </w:rPr>
        <w:t>Termo</w:t>
      </w:r>
      <w:r>
        <w:rPr>
          <w:i/>
          <w:color w:val="FF0000"/>
          <w:spacing w:val="-11"/>
          <w:sz w:val="22"/>
        </w:rPr>
        <w:t xml:space="preserve"> </w:t>
      </w:r>
      <w:r>
        <w:rPr>
          <w:i/>
          <w:color w:val="FF0000"/>
          <w:sz w:val="22"/>
        </w:rPr>
        <w:t>de</w:t>
      </w:r>
      <w:r>
        <w:rPr>
          <w:i/>
          <w:color w:val="FF0000"/>
          <w:spacing w:val="-11"/>
          <w:sz w:val="22"/>
        </w:rPr>
        <w:t xml:space="preserve"> </w:t>
      </w:r>
      <w:r>
        <w:rPr>
          <w:i/>
          <w:color w:val="FF0000"/>
          <w:sz w:val="22"/>
        </w:rPr>
        <w:t>Referência,</w:t>
      </w:r>
      <w:r>
        <w:rPr>
          <w:i/>
          <w:color w:val="FF0000"/>
          <w:spacing w:val="-11"/>
          <w:sz w:val="22"/>
        </w:rPr>
        <w:t xml:space="preserve"> </w:t>
      </w:r>
      <w:r>
        <w:rPr>
          <w:i/>
          <w:color w:val="FF0000"/>
          <w:sz w:val="22"/>
        </w:rPr>
        <w:t>na</w:t>
      </w:r>
      <w:r>
        <w:rPr>
          <w:i/>
          <w:color w:val="FF0000"/>
          <w:spacing w:val="-12"/>
          <w:sz w:val="22"/>
        </w:rPr>
        <w:t xml:space="preserve"> </w:t>
      </w:r>
      <w:r>
        <w:rPr>
          <w:i/>
          <w:color w:val="FF0000"/>
          <w:sz w:val="22"/>
        </w:rPr>
        <w:t>forma</w:t>
      </w:r>
      <w:r>
        <w:rPr>
          <w:i/>
          <w:color w:val="FF0000"/>
          <w:spacing w:val="-12"/>
          <w:sz w:val="22"/>
        </w:rPr>
        <w:t xml:space="preserve"> </w:t>
      </w:r>
      <w:r>
        <w:rPr>
          <w:i/>
          <w:color w:val="FF0000"/>
          <w:sz w:val="22"/>
        </w:rPr>
        <w:t>do</w:t>
      </w:r>
      <w:r>
        <w:rPr>
          <w:i/>
          <w:color w:val="FF0000"/>
          <w:spacing w:val="-12"/>
          <w:sz w:val="22"/>
        </w:rPr>
        <w:t xml:space="preserve"> </w:t>
      </w:r>
      <w:r>
        <w:rPr>
          <w:i/>
          <w:color w:val="FF0000"/>
          <w:sz w:val="22"/>
        </w:rPr>
        <w:t>artigo 105 da Lei n° 14.133, de 2021.</w:t>
      </w:r>
    </w:p>
    <w:p w14:paraId="750C5514">
      <w:pPr>
        <w:pStyle w:val="8"/>
        <w:numPr>
          <w:ilvl w:val="1"/>
          <w:numId w:val="32"/>
        </w:numPr>
        <w:tabs>
          <w:tab w:val="left" w:pos="987"/>
        </w:tabs>
        <w:spacing w:before="124" w:after="0" w:line="360" w:lineRule="auto"/>
        <w:ind w:left="282" w:right="422" w:firstLine="0"/>
        <w:jc w:val="both"/>
        <w:rPr>
          <w:i/>
          <w:sz w:val="22"/>
        </w:rPr>
      </w:pPr>
      <w:r>
        <w:rPr>
          <w:i/>
          <w:color w:val="FF0000"/>
          <w:sz w:val="22"/>
        </w:rPr>
        <w:t>O prazo de vigência será automaticamente prorrogado, independentemente de termo aditivo, quando</w:t>
      </w:r>
      <w:r>
        <w:rPr>
          <w:i/>
          <w:color w:val="FF0000"/>
          <w:spacing w:val="-7"/>
          <w:sz w:val="22"/>
        </w:rPr>
        <w:t xml:space="preserve"> </w:t>
      </w:r>
      <w:r>
        <w:rPr>
          <w:i/>
          <w:color w:val="FF0000"/>
          <w:sz w:val="22"/>
        </w:rPr>
        <w:t>o</w:t>
      </w:r>
      <w:r>
        <w:rPr>
          <w:i/>
          <w:color w:val="FF0000"/>
          <w:spacing w:val="-7"/>
          <w:sz w:val="22"/>
        </w:rPr>
        <w:t xml:space="preserve"> </w:t>
      </w:r>
      <w:r>
        <w:rPr>
          <w:i/>
          <w:color w:val="FF0000"/>
          <w:sz w:val="22"/>
        </w:rPr>
        <w:t>objeto</w:t>
      </w:r>
      <w:r>
        <w:rPr>
          <w:i/>
          <w:color w:val="FF0000"/>
          <w:spacing w:val="-7"/>
          <w:sz w:val="22"/>
        </w:rPr>
        <w:t xml:space="preserve"> </w:t>
      </w:r>
      <w:r>
        <w:rPr>
          <w:i/>
          <w:color w:val="FF0000"/>
          <w:sz w:val="22"/>
        </w:rPr>
        <w:t>não</w:t>
      </w:r>
      <w:r>
        <w:rPr>
          <w:i/>
          <w:color w:val="FF0000"/>
          <w:spacing w:val="-9"/>
          <w:sz w:val="22"/>
        </w:rPr>
        <w:t xml:space="preserve"> </w:t>
      </w:r>
      <w:r>
        <w:rPr>
          <w:i/>
          <w:color w:val="FF0000"/>
          <w:sz w:val="22"/>
        </w:rPr>
        <w:t>for</w:t>
      </w:r>
      <w:r>
        <w:rPr>
          <w:i/>
          <w:color w:val="FF0000"/>
          <w:spacing w:val="-8"/>
          <w:sz w:val="22"/>
        </w:rPr>
        <w:t xml:space="preserve"> </w:t>
      </w:r>
      <w:r>
        <w:rPr>
          <w:i/>
          <w:color w:val="FF0000"/>
          <w:sz w:val="22"/>
        </w:rPr>
        <w:t>concluído</w:t>
      </w:r>
      <w:r>
        <w:rPr>
          <w:i/>
          <w:color w:val="FF0000"/>
          <w:spacing w:val="-7"/>
          <w:sz w:val="22"/>
        </w:rPr>
        <w:t xml:space="preserve"> </w:t>
      </w:r>
      <w:r>
        <w:rPr>
          <w:i/>
          <w:color w:val="FF0000"/>
          <w:sz w:val="22"/>
        </w:rPr>
        <w:t>no</w:t>
      </w:r>
      <w:r>
        <w:rPr>
          <w:i/>
          <w:color w:val="FF0000"/>
          <w:spacing w:val="-7"/>
          <w:sz w:val="22"/>
        </w:rPr>
        <w:t xml:space="preserve"> </w:t>
      </w:r>
      <w:r>
        <w:rPr>
          <w:i/>
          <w:color w:val="FF0000"/>
          <w:sz w:val="22"/>
        </w:rPr>
        <w:t>período</w:t>
      </w:r>
      <w:r>
        <w:rPr>
          <w:i/>
          <w:color w:val="FF0000"/>
          <w:spacing w:val="-7"/>
          <w:sz w:val="22"/>
        </w:rPr>
        <w:t xml:space="preserve"> </w:t>
      </w:r>
      <w:r>
        <w:rPr>
          <w:i/>
          <w:color w:val="FF0000"/>
          <w:sz w:val="22"/>
        </w:rPr>
        <w:t>firmado</w:t>
      </w:r>
      <w:r>
        <w:rPr>
          <w:i/>
          <w:color w:val="FF0000"/>
          <w:spacing w:val="-12"/>
          <w:sz w:val="22"/>
        </w:rPr>
        <w:t xml:space="preserve"> </w:t>
      </w:r>
      <w:r>
        <w:rPr>
          <w:i/>
          <w:color w:val="FF0000"/>
          <w:sz w:val="22"/>
        </w:rPr>
        <w:t>acima,</w:t>
      </w:r>
      <w:r>
        <w:rPr>
          <w:i/>
          <w:color w:val="FF0000"/>
          <w:spacing w:val="-7"/>
          <w:sz w:val="22"/>
        </w:rPr>
        <w:t xml:space="preserve"> </w:t>
      </w:r>
      <w:r>
        <w:rPr>
          <w:i/>
          <w:color w:val="FF0000"/>
          <w:sz w:val="22"/>
        </w:rPr>
        <w:t>ressalvadas</w:t>
      </w:r>
      <w:r>
        <w:rPr>
          <w:i/>
          <w:color w:val="FF0000"/>
          <w:spacing w:val="-9"/>
          <w:sz w:val="22"/>
        </w:rPr>
        <w:t xml:space="preserve"> </w:t>
      </w:r>
      <w:r>
        <w:rPr>
          <w:i/>
          <w:color w:val="FF0000"/>
          <w:sz w:val="22"/>
        </w:rPr>
        <w:t>as</w:t>
      </w:r>
      <w:r>
        <w:rPr>
          <w:i/>
          <w:color w:val="FF0000"/>
          <w:spacing w:val="-6"/>
          <w:sz w:val="22"/>
        </w:rPr>
        <w:t xml:space="preserve"> </w:t>
      </w:r>
      <w:r>
        <w:rPr>
          <w:i/>
          <w:color w:val="FF0000"/>
          <w:sz w:val="22"/>
        </w:rPr>
        <w:t>providências</w:t>
      </w:r>
      <w:r>
        <w:rPr>
          <w:i/>
          <w:color w:val="FF0000"/>
          <w:spacing w:val="-6"/>
          <w:sz w:val="22"/>
        </w:rPr>
        <w:t xml:space="preserve"> </w:t>
      </w:r>
      <w:r>
        <w:rPr>
          <w:i/>
          <w:color w:val="FF0000"/>
          <w:sz w:val="22"/>
        </w:rPr>
        <w:t>cabíveis</w:t>
      </w:r>
      <w:r>
        <w:rPr>
          <w:i/>
          <w:color w:val="FF0000"/>
          <w:spacing w:val="-6"/>
          <w:sz w:val="22"/>
        </w:rPr>
        <w:t xml:space="preserve"> </w:t>
      </w:r>
      <w:r>
        <w:rPr>
          <w:i/>
          <w:color w:val="FF0000"/>
          <w:sz w:val="22"/>
        </w:rPr>
        <w:t>no</w:t>
      </w:r>
      <w:r>
        <w:rPr>
          <w:i/>
          <w:color w:val="FF0000"/>
          <w:spacing w:val="-9"/>
          <w:sz w:val="22"/>
        </w:rPr>
        <w:t xml:space="preserve"> </w:t>
      </w:r>
      <w:r>
        <w:rPr>
          <w:i/>
          <w:color w:val="FF0000"/>
          <w:sz w:val="22"/>
        </w:rPr>
        <w:t>caso</w:t>
      </w:r>
      <w:r>
        <w:rPr>
          <w:i/>
          <w:color w:val="FF0000"/>
          <w:spacing w:val="-7"/>
          <w:sz w:val="22"/>
        </w:rPr>
        <w:t xml:space="preserve"> </w:t>
      </w:r>
      <w:r>
        <w:rPr>
          <w:i/>
          <w:color w:val="FF0000"/>
          <w:sz w:val="22"/>
        </w:rPr>
        <w:t>de culpa do Contratado, previstas neste instrumento.</w:t>
      </w:r>
    </w:p>
    <w:p w14:paraId="79C524CB">
      <w:pPr>
        <w:pStyle w:val="8"/>
        <w:spacing w:after="0" w:line="360" w:lineRule="auto"/>
        <w:jc w:val="both"/>
        <w:rPr>
          <w:i/>
          <w:sz w:val="22"/>
        </w:rPr>
        <w:sectPr>
          <w:headerReference r:id="rId9" w:type="default"/>
          <w:footerReference r:id="rId10" w:type="default"/>
          <w:pgSz w:w="11910" w:h="16840"/>
          <w:pgMar w:top="2160" w:right="708" w:bottom="1860" w:left="850" w:header="708" w:footer="1674" w:gutter="0"/>
          <w:cols w:space="720" w:num="1"/>
        </w:sectPr>
      </w:pPr>
    </w:p>
    <w:p w14:paraId="35ABAB0A">
      <w:pPr>
        <w:pStyle w:val="6"/>
        <w:jc w:val="left"/>
        <w:rPr>
          <w:i/>
        </w:rPr>
      </w:pPr>
    </w:p>
    <w:p w14:paraId="18EACDD0">
      <w:pPr>
        <w:pStyle w:val="6"/>
        <w:spacing w:before="257"/>
        <w:jc w:val="left"/>
        <w:rPr>
          <w:i/>
        </w:rPr>
      </w:pPr>
    </w:p>
    <w:p w14:paraId="025D6E3E">
      <w:pPr>
        <w:pStyle w:val="2"/>
        <w:numPr>
          <w:ilvl w:val="0"/>
          <w:numId w:val="32"/>
        </w:numPr>
        <w:tabs>
          <w:tab w:val="left" w:pos="638"/>
        </w:tabs>
        <w:spacing w:before="0" w:after="0" w:line="240" w:lineRule="auto"/>
        <w:ind w:left="638" w:right="0" w:hanging="356"/>
        <w:jc w:val="both"/>
      </w:pPr>
      <w:r>
        <w:t>OBRIGAÇÕES</w:t>
      </w:r>
      <w:r>
        <w:rPr>
          <w:spacing w:val="-7"/>
        </w:rPr>
        <w:t xml:space="preserve"> </w:t>
      </w:r>
      <w:r>
        <w:t>DO</w:t>
      </w:r>
      <w:r>
        <w:rPr>
          <w:spacing w:val="-2"/>
        </w:rPr>
        <w:t xml:space="preserve"> CONTRATANTE</w:t>
      </w:r>
    </w:p>
    <w:p w14:paraId="4E3FE768">
      <w:pPr>
        <w:pStyle w:val="8"/>
        <w:numPr>
          <w:ilvl w:val="1"/>
          <w:numId w:val="32"/>
        </w:numPr>
        <w:tabs>
          <w:tab w:val="left" w:pos="987"/>
        </w:tabs>
        <w:spacing w:before="254" w:after="0" w:line="240" w:lineRule="auto"/>
        <w:ind w:left="987" w:right="0" w:hanging="705"/>
        <w:jc w:val="both"/>
        <w:rPr>
          <w:sz w:val="22"/>
        </w:rPr>
      </w:pPr>
      <w:r>
        <w:rPr>
          <w:sz w:val="22"/>
        </w:rPr>
        <w:t>São</w:t>
      </w:r>
      <w:r>
        <w:rPr>
          <w:spacing w:val="-5"/>
          <w:sz w:val="22"/>
        </w:rPr>
        <w:t xml:space="preserve"> </w:t>
      </w:r>
      <w:r>
        <w:rPr>
          <w:sz w:val="22"/>
        </w:rPr>
        <w:t>obrigações</w:t>
      </w:r>
      <w:r>
        <w:rPr>
          <w:spacing w:val="-3"/>
          <w:sz w:val="22"/>
        </w:rPr>
        <w:t xml:space="preserve"> </w:t>
      </w:r>
      <w:r>
        <w:rPr>
          <w:sz w:val="22"/>
        </w:rPr>
        <w:t>do</w:t>
      </w:r>
      <w:r>
        <w:rPr>
          <w:spacing w:val="-3"/>
          <w:sz w:val="22"/>
        </w:rPr>
        <w:t xml:space="preserve"> </w:t>
      </w:r>
      <w:r>
        <w:rPr>
          <w:spacing w:val="-2"/>
          <w:sz w:val="22"/>
        </w:rPr>
        <w:t>Contratante:</w:t>
      </w:r>
    </w:p>
    <w:p w14:paraId="5BEBA9E7">
      <w:pPr>
        <w:pStyle w:val="8"/>
        <w:numPr>
          <w:ilvl w:val="2"/>
          <w:numId w:val="32"/>
        </w:numPr>
        <w:tabs>
          <w:tab w:val="left" w:pos="1695"/>
        </w:tabs>
        <w:spacing w:before="255" w:after="0" w:line="360" w:lineRule="auto"/>
        <w:ind w:left="849" w:right="429" w:firstLine="0"/>
        <w:jc w:val="both"/>
        <w:rPr>
          <w:sz w:val="22"/>
        </w:rPr>
      </w:pPr>
      <w:r>
        <w:rPr>
          <w:sz w:val="22"/>
        </w:rPr>
        <w:t>Exigir o cumprimento de todas as obrigações assumidas pelo Contratado, de acordo com o Termo de Referência e seus anexos;</w:t>
      </w:r>
    </w:p>
    <w:p w14:paraId="518977D5">
      <w:pPr>
        <w:pStyle w:val="8"/>
        <w:numPr>
          <w:ilvl w:val="2"/>
          <w:numId w:val="32"/>
        </w:numPr>
        <w:tabs>
          <w:tab w:val="left" w:pos="1695"/>
        </w:tabs>
        <w:spacing w:before="121" w:after="0" w:line="240" w:lineRule="auto"/>
        <w:ind w:left="1695" w:right="0" w:hanging="846"/>
        <w:jc w:val="both"/>
        <w:rPr>
          <w:sz w:val="22"/>
        </w:rPr>
      </w:pPr>
      <w:r>
        <w:rPr>
          <w:sz w:val="22"/>
        </w:rPr>
        <w:t>Receber</w:t>
      </w:r>
      <w:r>
        <w:rPr>
          <w:spacing w:val="-8"/>
          <w:sz w:val="22"/>
        </w:rPr>
        <w:t xml:space="preserve"> </w:t>
      </w:r>
      <w:r>
        <w:rPr>
          <w:sz w:val="22"/>
        </w:rPr>
        <w:t>o</w:t>
      </w:r>
      <w:r>
        <w:rPr>
          <w:spacing w:val="-4"/>
          <w:sz w:val="22"/>
        </w:rPr>
        <w:t xml:space="preserve"> </w:t>
      </w:r>
      <w:r>
        <w:rPr>
          <w:sz w:val="22"/>
        </w:rPr>
        <w:t>objeto</w:t>
      </w:r>
      <w:r>
        <w:rPr>
          <w:spacing w:val="-2"/>
          <w:sz w:val="22"/>
        </w:rPr>
        <w:t xml:space="preserve"> </w:t>
      </w:r>
      <w:r>
        <w:rPr>
          <w:sz w:val="22"/>
        </w:rPr>
        <w:t>no</w:t>
      </w:r>
      <w:r>
        <w:rPr>
          <w:spacing w:val="-5"/>
          <w:sz w:val="22"/>
        </w:rPr>
        <w:t xml:space="preserve"> </w:t>
      </w:r>
      <w:r>
        <w:rPr>
          <w:sz w:val="22"/>
        </w:rPr>
        <w:t>prazo</w:t>
      </w:r>
      <w:r>
        <w:rPr>
          <w:spacing w:val="-3"/>
          <w:sz w:val="22"/>
        </w:rPr>
        <w:t xml:space="preserve"> </w:t>
      </w:r>
      <w:r>
        <w:rPr>
          <w:sz w:val="22"/>
        </w:rPr>
        <w:t>e</w:t>
      </w:r>
      <w:r>
        <w:rPr>
          <w:spacing w:val="-3"/>
          <w:sz w:val="22"/>
        </w:rPr>
        <w:t xml:space="preserve"> </w:t>
      </w:r>
      <w:r>
        <w:rPr>
          <w:sz w:val="22"/>
        </w:rPr>
        <w:t>condições</w:t>
      </w:r>
      <w:r>
        <w:rPr>
          <w:spacing w:val="-3"/>
          <w:sz w:val="22"/>
        </w:rPr>
        <w:t xml:space="preserve"> </w:t>
      </w:r>
      <w:r>
        <w:rPr>
          <w:sz w:val="22"/>
        </w:rPr>
        <w:t>estabelecidas</w:t>
      </w:r>
      <w:r>
        <w:rPr>
          <w:spacing w:val="-5"/>
          <w:sz w:val="22"/>
        </w:rPr>
        <w:t xml:space="preserve"> </w:t>
      </w:r>
      <w:r>
        <w:rPr>
          <w:sz w:val="22"/>
        </w:rPr>
        <w:t>no</w:t>
      </w:r>
      <w:r>
        <w:rPr>
          <w:spacing w:val="-2"/>
          <w:sz w:val="22"/>
        </w:rPr>
        <w:t xml:space="preserve"> </w:t>
      </w:r>
      <w:r>
        <w:rPr>
          <w:sz w:val="22"/>
        </w:rPr>
        <w:t>Termo</w:t>
      </w:r>
      <w:r>
        <w:rPr>
          <w:spacing w:val="-2"/>
          <w:sz w:val="22"/>
        </w:rPr>
        <w:t xml:space="preserve"> </w:t>
      </w:r>
      <w:r>
        <w:rPr>
          <w:sz w:val="22"/>
        </w:rPr>
        <w:t>de</w:t>
      </w:r>
      <w:r>
        <w:rPr>
          <w:spacing w:val="-4"/>
          <w:sz w:val="22"/>
        </w:rPr>
        <w:t xml:space="preserve"> </w:t>
      </w:r>
      <w:r>
        <w:rPr>
          <w:spacing w:val="-2"/>
          <w:sz w:val="22"/>
        </w:rPr>
        <w:t>Referência;</w:t>
      </w:r>
    </w:p>
    <w:p w14:paraId="239678B8">
      <w:pPr>
        <w:pStyle w:val="8"/>
        <w:numPr>
          <w:ilvl w:val="2"/>
          <w:numId w:val="32"/>
        </w:numPr>
        <w:tabs>
          <w:tab w:val="left" w:pos="1695"/>
        </w:tabs>
        <w:spacing w:before="255" w:after="0" w:line="360" w:lineRule="auto"/>
        <w:ind w:left="849" w:right="422" w:firstLine="0"/>
        <w:jc w:val="both"/>
        <w:rPr>
          <w:sz w:val="22"/>
        </w:rPr>
      </w:pPr>
      <w:r>
        <w:rPr>
          <w:sz w:val="22"/>
        </w:rPr>
        <w:t>Notificar o Contratado, por escrito, sobre vícios, defeitos incorreções, imperfeições, falhas ou irregularidades verificadas na execução do objeto contratual, fixando prazo para que seja substituído, reparado</w:t>
      </w:r>
      <w:r>
        <w:rPr>
          <w:spacing w:val="-1"/>
          <w:sz w:val="22"/>
        </w:rPr>
        <w:t xml:space="preserve"> </w:t>
      </w:r>
      <w:r>
        <w:rPr>
          <w:sz w:val="22"/>
        </w:rPr>
        <w:t>ou</w:t>
      </w:r>
      <w:r>
        <w:rPr>
          <w:spacing w:val="-3"/>
          <w:sz w:val="22"/>
        </w:rPr>
        <w:t xml:space="preserve"> </w:t>
      </w:r>
      <w:r>
        <w:rPr>
          <w:sz w:val="22"/>
        </w:rPr>
        <w:t>corrigido,</w:t>
      </w:r>
      <w:r>
        <w:rPr>
          <w:spacing w:val="-2"/>
          <w:sz w:val="22"/>
        </w:rPr>
        <w:t xml:space="preserve"> </w:t>
      </w:r>
      <w:r>
        <w:rPr>
          <w:sz w:val="22"/>
        </w:rPr>
        <w:t>total</w:t>
      </w:r>
      <w:r>
        <w:rPr>
          <w:spacing w:val="-2"/>
          <w:sz w:val="22"/>
        </w:rPr>
        <w:t xml:space="preserve"> </w:t>
      </w:r>
      <w:r>
        <w:rPr>
          <w:sz w:val="22"/>
        </w:rPr>
        <w:t>ou parcialmente, às</w:t>
      </w:r>
      <w:r>
        <w:rPr>
          <w:spacing w:val="-2"/>
          <w:sz w:val="22"/>
        </w:rPr>
        <w:t xml:space="preserve"> </w:t>
      </w:r>
      <w:r>
        <w:rPr>
          <w:sz w:val="22"/>
        </w:rPr>
        <w:t>suas expensas,</w:t>
      </w:r>
      <w:r>
        <w:rPr>
          <w:spacing w:val="-2"/>
          <w:sz w:val="22"/>
        </w:rPr>
        <w:t xml:space="preserve"> </w:t>
      </w:r>
      <w:r>
        <w:rPr>
          <w:sz w:val="22"/>
        </w:rPr>
        <w:t>certificando-se de que as soluções por ele propostas sejam as mais adequadas;</w:t>
      </w:r>
    </w:p>
    <w:p w14:paraId="716A4EF8">
      <w:pPr>
        <w:pStyle w:val="8"/>
        <w:numPr>
          <w:ilvl w:val="2"/>
          <w:numId w:val="32"/>
        </w:numPr>
        <w:tabs>
          <w:tab w:val="left" w:pos="1695"/>
        </w:tabs>
        <w:spacing w:before="119" w:after="0" w:line="360" w:lineRule="auto"/>
        <w:ind w:left="849" w:right="426" w:firstLine="0"/>
        <w:jc w:val="both"/>
        <w:rPr>
          <w:sz w:val="22"/>
        </w:rPr>
      </w:pPr>
      <w:r>
        <w:rPr>
          <w:sz w:val="22"/>
        </w:rPr>
        <w:t xml:space="preserve">Acompanhar e fiscalizar a execução contratual e o cumprimento das obrigações pelo </w:t>
      </w:r>
      <w:r>
        <w:rPr>
          <w:spacing w:val="-2"/>
          <w:sz w:val="22"/>
        </w:rPr>
        <w:t>Contratado;</w:t>
      </w:r>
    </w:p>
    <w:p w14:paraId="5739663E">
      <w:pPr>
        <w:pStyle w:val="8"/>
        <w:numPr>
          <w:ilvl w:val="2"/>
          <w:numId w:val="32"/>
        </w:numPr>
        <w:tabs>
          <w:tab w:val="left" w:pos="1695"/>
        </w:tabs>
        <w:spacing w:before="121" w:after="0" w:line="360" w:lineRule="auto"/>
        <w:ind w:left="849" w:right="421" w:firstLine="0"/>
        <w:jc w:val="both"/>
        <w:rPr>
          <w:sz w:val="22"/>
        </w:rPr>
      </w:pPr>
      <w:r>
        <w:rPr>
          <w:sz w:val="22"/>
        </w:rPr>
        <w:t>Efetuar</w:t>
      </w:r>
      <w:r>
        <w:rPr>
          <w:spacing w:val="-10"/>
          <w:sz w:val="22"/>
        </w:rPr>
        <w:t xml:space="preserve"> </w:t>
      </w:r>
      <w:r>
        <w:rPr>
          <w:sz w:val="22"/>
        </w:rPr>
        <w:t>o</w:t>
      </w:r>
      <w:r>
        <w:rPr>
          <w:spacing w:val="-6"/>
          <w:sz w:val="22"/>
        </w:rPr>
        <w:t xml:space="preserve"> </w:t>
      </w:r>
      <w:r>
        <w:rPr>
          <w:sz w:val="22"/>
        </w:rPr>
        <w:t>pagamento</w:t>
      </w:r>
      <w:r>
        <w:rPr>
          <w:spacing w:val="-6"/>
          <w:sz w:val="22"/>
        </w:rPr>
        <w:t xml:space="preserve"> </w:t>
      </w:r>
      <w:r>
        <w:rPr>
          <w:sz w:val="22"/>
        </w:rPr>
        <w:t>ao</w:t>
      </w:r>
      <w:r>
        <w:rPr>
          <w:spacing w:val="-6"/>
          <w:sz w:val="22"/>
        </w:rPr>
        <w:t xml:space="preserve"> </w:t>
      </w:r>
      <w:r>
        <w:rPr>
          <w:sz w:val="22"/>
        </w:rPr>
        <w:t>Contratado</w:t>
      </w:r>
      <w:r>
        <w:rPr>
          <w:spacing w:val="-7"/>
          <w:sz w:val="22"/>
        </w:rPr>
        <w:t xml:space="preserve"> </w:t>
      </w:r>
      <w:r>
        <w:rPr>
          <w:sz w:val="22"/>
        </w:rPr>
        <w:t>do</w:t>
      </w:r>
      <w:r>
        <w:rPr>
          <w:spacing w:val="-6"/>
          <w:sz w:val="22"/>
        </w:rPr>
        <w:t xml:space="preserve"> </w:t>
      </w:r>
      <w:r>
        <w:rPr>
          <w:sz w:val="22"/>
        </w:rPr>
        <w:t>valor</w:t>
      </w:r>
      <w:r>
        <w:rPr>
          <w:spacing w:val="-10"/>
          <w:sz w:val="22"/>
        </w:rPr>
        <w:t xml:space="preserve"> </w:t>
      </w:r>
      <w:r>
        <w:rPr>
          <w:sz w:val="22"/>
        </w:rPr>
        <w:t>correspondente</w:t>
      </w:r>
      <w:r>
        <w:rPr>
          <w:spacing w:val="-5"/>
          <w:sz w:val="22"/>
        </w:rPr>
        <w:t xml:space="preserve"> </w:t>
      </w:r>
      <w:r>
        <w:rPr>
          <w:sz w:val="22"/>
        </w:rPr>
        <w:t>ao</w:t>
      </w:r>
      <w:r>
        <w:rPr>
          <w:spacing w:val="-9"/>
          <w:sz w:val="22"/>
        </w:rPr>
        <w:t xml:space="preserve"> </w:t>
      </w:r>
      <w:r>
        <w:rPr>
          <w:sz w:val="22"/>
        </w:rPr>
        <w:t>fornecimento</w:t>
      </w:r>
      <w:r>
        <w:rPr>
          <w:spacing w:val="-5"/>
          <w:sz w:val="22"/>
        </w:rPr>
        <w:t xml:space="preserve"> </w:t>
      </w:r>
      <w:r>
        <w:rPr>
          <w:sz w:val="22"/>
        </w:rPr>
        <w:t>do</w:t>
      </w:r>
      <w:r>
        <w:rPr>
          <w:spacing w:val="-9"/>
          <w:sz w:val="22"/>
        </w:rPr>
        <w:t xml:space="preserve"> </w:t>
      </w:r>
      <w:r>
        <w:rPr>
          <w:sz w:val="22"/>
        </w:rPr>
        <w:t>objeto,</w:t>
      </w:r>
      <w:r>
        <w:rPr>
          <w:spacing w:val="-7"/>
          <w:sz w:val="22"/>
        </w:rPr>
        <w:t xml:space="preserve"> </w:t>
      </w:r>
      <w:r>
        <w:rPr>
          <w:sz w:val="22"/>
        </w:rPr>
        <w:t>no prazo, forma e condições estabelecidos no Termo de Referência e neste Anexo;</w:t>
      </w:r>
    </w:p>
    <w:p w14:paraId="62878087">
      <w:pPr>
        <w:pStyle w:val="8"/>
        <w:numPr>
          <w:ilvl w:val="2"/>
          <w:numId w:val="32"/>
        </w:numPr>
        <w:tabs>
          <w:tab w:val="left" w:pos="1695"/>
        </w:tabs>
        <w:spacing w:before="119" w:after="0" w:line="240" w:lineRule="auto"/>
        <w:ind w:left="1695" w:right="0" w:hanging="846"/>
        <w:jc w:val="both"/>
        <w:rPr>
          <w:sz w:val="22"/>
        </w:rPr>
      </w:pPr>
      <w:r>
        <w:rPr>
          <w:sz w:val="22"/>
        </w:rPr>
        <w:t>Aplicar</w:t>
      </w:r>
      <w:r>
        <w:rPr>
          <w:spacing w:val="-4"/>
          <w:sz w:val="22"/>
        </w:rPr>
        <w:t xml:space="preserve"> </w:t>
      </w:r>
      <w:r>
        <w:rPr>
          <w:sz w:val="22"/>
        </w:rPr>
        <w:t>ao</w:t>
      </w:r>
      <w:r>
        <w:rPr>
          <w:spacing w:val="-2"/>
          <w:sz w:val="22"/>
        </w:rPr>
        <w:t xml:space="preserve"> </w:t>
      </w:r>
      <w:r>
        <w:rPr>
          <w:sz w:val="22"/>
        </w:rPr>
        <w:t>Contratado</w:t>
      </w:r>
      <w:r>
        <w:rPr>
          <w:spacing w:val="-5"/>
          <w:sz w:val="22"/>
        </w:rPr>
        <w:t xml:space="preserve"> </w:t>
      </w:r>
      <w:r>
        <w:rPr>
          <w:sz w:val="22"/>
        </w:rPr>
        <w:t>as</w:t>
      </w:r>
      <w:r>
        <w:rPr>
          <w:spacing w:val="-3"/>
          <w:sz w:val="22"/>
        </w:rPr>
        <w:t xml:space="preserve"> </w:t>
      </w:r>
      <w:r>
        <w:rPr>
          <w:sz w:val="22"/>
        </w:rPr>
        <w:t>sanções</w:t>
      </w:r>
      <w:r>
        <w:rPr>
          <w:spacing w:val="-5"/>
          <w:sz w:val="22"/>
        </w:rPr>
        <w:t xml:space="preserve"> </w:t>
      </w:r>
      <w:r>
        <w:rPr>
          <w:sz w:val="22"/>
        </w:rPr>
        <w:t>previstas</w:t>
      </w:r>
      <w:r>
        <w:rPr>
          <w:spacing w:val="-3"/>
          <w:sz w:val="22"/>
        </w:rPr>
        <w:t xml:space="preserve"> </w:t>
      </w:r>
      <w:r>
        <w:rPr>
          <w:sz w:val="22"/>
        </w:rPr>
        <w:t>na</w:t>
      </w:r>
      <w:r>
        <w:rPr>
          <w:spacing w:val="-3"/>
          <w:sz w:val="22"/>
        </w:rPr>
        <w:t xml:space="preserve"> </w:t>
      </w:r>
      <w:r>
        <w:rPr>
          <w:sz w:val="22"/>
        </w:rPr>
        <w:t>lei</w:t>
      </w:r>
      <w:r>
        <w:rPr>
          <w:spacing w:val="-3"/>
          <w:sz w:val="22"/>
        </w:rPr>
        <w:t xml:space="preserve"> </w:t>
      </w:r>
      <w:r>
        <w:rPr>
          <w:sz w:val="22"/>
        </w:rPr>
        <w:t>e</w:t>
      </w:r>
      <w:r>
        <w:rPr>
          <w:spacing w:val="-5"/>
          <w:sz w:val="22"/>
        </w:rPr>
        <w:t xml:space="preserve"> </w:t>
      </w:r>
      <w:r>
        <w:rPr>
          <w:sz w:val="22"/>
        </w:rPr>
        <w:t>no</w:t>
      </w:r>
      <w:r>
        <w:rPr>
          <w:spacing w:val="-7"/>
          <w:sz w:val="22"/>
        </w:rPr>
        <w:t xml:space="preserve"> </w:t>
      </w:r>
      <w:r>
        <w:rPr>
          <w:sz w:val="22"/>
        </w:rPr>
        <w:t>Termo</w:t>
      </w:r>
      <w:r>
        <w:rPr>
          <w:spacing w:val="-2"/>
          <w:sz w:val="22"/>
        </w:rPr>
        <w:t xml:space="preserve"> </w:t>
      </w:r>
      <w:r>
        <w:rPr>
          <w:sz w:val="22"/>
        </w:rPr>
        <w:t>de</w:t>
      </w:r>
      <w:r>
        <w:rPr>
          <w:spacing w:val="-3"/>
          <w:sz w:val="22"/>
        </w:rPr>
        <w:t xml:space="preserve"> </w:t>
      </w:r>
      <w:r>
        <w:rPr>
          <w:spacing w:val="-2"/>
          <w:sz w:val="22"/>
        </w:rPr>
        <w:t>Referência;</w:t>
      </w:r>
    </w:p>
    <w:p w14:paraId="746A1CD2">
      <w:pPr>
        <w:pStyle w:val="8"/>
        <w:numPr>
          <w:ilvl w:val="2"/>
          <w:numId w:val="32"/>
        </w:numPr>
        <w:tabs>
          <w:tab w:val="left" w:pos="1695"/>
        </w:tabs>
        <w:spacing w:before="254" w:after="0" w:line="360" w:lineRule="auto"/>
        <w:ind w:left="849" w:right="424" w:firstLine="0"/>
        <w:jc w:val="both"/>
        <w:rPr>
          <w:sz w:val="22"/>
        </w:rPr>
      </w:pPr>
      <w:r>
        <w:rPr>
          <w:sz w:val="22"/>
        </w:rPr>
        <w:t>Cientificar o órgão de representação judicial da Advocacia-Geral da União para adoção das medidas cabíveis quando do descumprimento de obrigações pelo Contratado;</w:t>
      </w:r>
    </w:p>
    <w:p w14:paraId="718AF90B">
      <w:pPr>
        <w:pStyle w:val="8"/>
        <w:numPr>
          <w:ilvl w:val="2"/>
          <w:numId w:val="32"/>
        </w:numPr>
        <w:tabs>
          <w:tab w:val="left" w:pos="1695"/>
        </w:tabs>
        <w:spacing w:before="121" w:after="0" w:line="360" w:lineRule="auto"/>
        <w:ind w:left="849" w:right="424" w:firstLine="0"/>
        <w:jc w:val="both"/>
        <w:rPr>
          <w:sz w:val="22"/>
        </w:rPr>
      </w:pPr>
      <w:r>
        <w:rPr>
          <w:sz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6E7C371F">
      <w:pPr>
        <w:pStyle w:val="8"/>
        <w:numPr>
          <w:ilvl w:val="3"/>
          <w:numId w:val="32"/>
        </w:numPr>
        <w:tabs>
          <w:tab w:val="left" w:pos="1743"/>
        </w:tabs>
        <w:spacing w:before="122" w:after="0" w:line="357" w:lineRule="auto"/>
        <w:ind w:left="849" w:right="424" w:firstLine="0"/>
        <w:jc w:val="both"/>
        <w:rPr>
          <w:sz w:val="22"/>
        </w:rPr>
      </w:pPr>
      <w:r>
        <w:rPr>
          <w:sz w:val="22"/>
        </w:rPr>
        <w:t xml:space="preserve">A Administração terá o prazo de </w:t>
      </w:r>
      <w:r>
        <w:rPr>
          <w:b/>
          <w:color w:val="00AFEF"/>
          <w:sz w:val="22"/>
        </w:rPr>
        <w:t>5 (cinco) dias</w:t>
      </w:r>
      <w:r>
        <w:rPr>
          <w:sz w:val="22"/>
        </w:rPr>
        <w:t>, a contar da data do protocolo do requerimento para decidir, admitida a prorrogação motivada, por igual período.</w:t>
      </w:r>
    </w:p>
    <w:p w14:paraId="3AF4419E">
      <w:pPr>
        <w:pStyle w:val="8"/>
        <w:numPr>
          <w:ilvl w:val="2"/>
          <w:numId w:val="32"/>
        </w:numPr>
        <w:tabs>
          <w:tab w:val="left" w:pos="1695"/>
        </w:tabs>
        <w:spacing w:before="123" w:after="0" w:line="360" w:lineRule="auto"/>
        <w:ind w:left="849" w:right="422" w:firstLine="0"/>
        <w:jc w:val="both"/>
        <w:rPr>
          <w:b/>
          <w:sz w:val="22"/>
        </w:rPr>
      </w:pPr>
      <w:r>
        <w:rPr>
          <w:sz w:val="22"/>
        </w:rPr>
        <w:t xml:space="preserve">Responder eventuais pedidos de reestabelecimento do equilíbrio econômico-financeiro feitos pelo Contratado no prazo máximo de </w:t>
      </w:r>
      <w:r>
        <w:rPr>
          <w:b/>
          <w:color w:val="00AFEF"/>
          <w:sz w:val="22"/>
        </w:rPr>
        <w:t>5 (cinco) dias.</w:t>
      </w:r>
    </w:p>
    <w:p w14:paraId="02B1D7CE">
      <w:pPr>
        <w:pStyle w:val="8"/>
        <w:numPr>
          <w:ilvl w:val="1"/>
          <w:numId w:val="32"/>
        </w:numPr>
        <w:tabs>
          <w:tab w:val="left" w:pos="987"/>
        </w:tabs>
        <w:spacing w:before="121" w:after="0" w:line="360" w:lineRule="auto"/>
        <w:ind w:left="282" w:right="429" w:firstLine="0"/>
        <w:jc w:val="both"/>
        <w:rPr>
          <w:sz w:val="22"/>
        </w:rPr>
      </w:pPr>
      <w:r>
        <w:rPr>
          <w:sz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55AC8655">
      <w:pPr>
        <w:pStyle w:val="8"/>
        <w:spacing w:after="0" w:line="360" w:lineRule="auto"/>
        <w:jc w:val="both"/>
        <w:rPr>
          <w:sz w:val="22"/>
        </w:rPr>
        <w:sectPr>
          <w:pgSz w:w="11910" w:h="16840"/>
          <w:pgMar w:top="2160" w:right="708" w:bottom="1860" w:left="850" w:header="708" w:footer="1674" w:gutter="0"/>
          <w:cols w:space="720" w:num="1"/>
        </w:sectPr>
      </w:pPr>
    </w:p>
    <w:p w14:paraId="6C9DCF34">
      <w:pPr>
        <w:pStyle w:val="6"/>
        <w:jc w:val="left"/>
      </w:pPr>
    </w:p>
    <w:p w14:paraId="32C829EB">
      <w:pPr>
        <w:pStyle w:val="6"/>
        <w:spacing w:before="257"/>
        <w:jc w:val="left"/>
      </w:pPr>
    </w:p>
    <w:p w14:paraId="18B777B1">
      <w:pPr>
        <w:pStyle w:val="2"/>
        <w:numPr>
          <w:ilvl w:val="0"/>
          <w:numId w:val="32"/>
        </w:numPr>
        <w:tabs>
          <w:tab w:val="left" w:pos="638"/>
        </w:tabs>
        <w:spacing w:before="0" w:after="0" w:line="240" w:lineRule="auto"/>
        <w:ind w:left="638" w:right="0" w:hanging="356"/>
        <w:jc w:val="both"/>
      </w:pPr>
      <w:r>
        <w:t>OBRIGAÇÕES</w:t>
      </w:r>
      <w:r>
        <w:rPr>
          <w:spacing w:val="-7"/>
        </w:rPr>
        <w:t xml:space="preserve"> </w:t>
      </w:r>
      <w:r>
        <w:t>DO</w:t>
      </w:r>
      <w:r>
        <w:rPr>
          <w:spacing w:val="-2"/>
        </w:rPr>
        <w:t xml:space="preserve"> CONTRATADO</w:t>
      </w:r>
    </w:p>
    <w:p w14:paraId="0A7DC523">
      <w:pPr>
        <w:pStyle w:val="8"/>
        <w:numPr>
          <w:ilvl w:val="1"/>
          <w:numId w:val="32"/>
        </w:numPr>
        <w:tabs>
          <w:tab w:val="left" w:pos="987"/>
        </w:tabs>
        <w:spacing w:before="254" w:after="0" w:line="360" w:lineRule="auto"/>
        <w:ind w:left="282" w:right="424" w:firstLine="0"/>
        <w:jc w:val="both"/>
        <w:rPr>
          <w:sz w:val="22"/>
        </w:rPr>
      </w:pPr>
      <w:r>
        <w:rPr>
          <w:sz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38FFBFF">
      <w:pPr>
        <w:pStyle w:val="8"/>
        <w:numPr>
          <w:ilvl w:val="2"/>
          <w:numId w:val="32"/>
        </w:numPr>
        <w:tabs>
          <w:tab w:val="left" w:pos="1695"/>
        </w:tabs>
        <w:spacing w:before="122" w:after="0" w:line="240" w:lineRule="auto"/>
        <w:ind w:left="1695" w:right="0" w:hanging="846"/>
        <w:jc w:val="both"/>
        <w:rPr>
          <w:sz w:val="22"/>
        </w:rPr>
      </w:pPr>
      <w:r>
        <w:rPr>
          <w:sz w:val="22"/>
        </w:rPr>
        <w:t>Entregar</w:t>
      </w:r>
      <w:r>
        <w:rPr>
          <w:spacing w:val="-8"/>
          <w:sz w:val="22"/>
        </w:rPr>
        <w:t xml:space="preserve"> </w:t>
      </w:r>
      <w:r>
        <w:rPr>
          <w:sz w:val="22"/>
        </w:rPr>
        <w:t>o</w:t>
      </w:r>
      <w:r>
        <w:rPr>
          <w:spacing w:val="-5"/>
          <w:sz w:val="22"/>
        </w:rPr>
        <w:t xml:space="preserve"> </w:t>
      </w:r>
      <w:r>
        <w:rPr>
          <w:sz w:val="22"/>
        </w:rPr>
        <w:t>objeto</w:t>
      </w:r>
      <w:r>
        <w:rPr>
          <w:spacing w:val="-3"/>
          <w:sz w:val="22"/>
        </w:rPr>
        <w:t xml:space="preserve"> </w:t>
      </w:r>
      <w:r>
        <w:rPr>
          <w:sz w:val="22"/>
        </w:rPr>
        <w:t>acompanhado</w:t>
      </w:r>
      <w:r>
        <w:rPr>
          <w:spacing w:val="-3"/>
          <w:sz w:val="22"/>
        </w:rPr>
        <w:t xml:space="preserve"> </w:t>
      </w:r>
      <w:r>
        <w:rPr>
          <w:sz w:val="22"/>
        </w:rPr>
        <w:t>do</w:t>
      </w:r>
      <w:r>
        <w:rPr>
          <w:spacing w:val="-5"/>
          <w:sz w:val="22"/>
        </w:rPr>
        <w:t xml:space="preserve"> </w:t>
      </w:r>
      <w:r>
        <w:rPr>
          <w:sz w:val="22"/>
        </w:rPr>
        <w:t>manual</w:t>
      </w:r>
      <w:r>
        <w:rPr>
          <w:spacing w:val="-4"/>
          <w:sz w:val="22"/>
        </w:rPr>
        <w:t xml:space="preserve"> </w:t>
      </w:r>
      <w:r>
        <w:rPr>
          <w:sz w:val="22"/>
        </w:rPr>
        <w:t>do</w:t>
      </w:r>
      <w:r>
        <w:rPr>
          <w:spacing w:val="-3"/>
          <w:sz w:val="22"/>
        </w:rPr>
        <w:t xml:space="preserve"> </w:t>
      </w:r>
      <w:r>
        <w:rPr>
          <w:sz w:val="22"/>
        </w:rPr>
        <w:t>usuário,</w:t>
      </w:r>
      <w:r>
        <w:rPr>
          <w:spacing w:val="-4"/>
          <w:sz w:val="22"/>
        </w:rPr>
        <w:t xml:space="preserve"> </w:t>
      </w:r>
      <w:r>
        <w:rPr>
          <w:sz w:val="22"/>
        </w:rPr>
        <w:t>com</w:t>
      </w:r>
      <w:r>
        <w:rPr>
          <w:spacing w:val="-3"/>
          <w:sz w:val="22"/>
        </w:rPr>
        <w:t xml:space="preserve"> </w:t>
      </w:r>
      <w:r>
        <w:rPr>
          <w:sz w:val="22"/>
        </w:rPr>
        <w:t>uma</w:t>
      </w:r>
      <w:r>
        <w:rPr>
          <w:spacing w:val="-6"/>
          <w:sz w:val="22"/>
        </w:rPr>
        <w:t xml:space="preserve"> </w:t>
      </w:r>
      <w:r>
        <w:rPr>
          <w:sz w:val="22"/>
        </w:rPr>
        <w:t>versão</w:t>
      </w:r>
      <w:r>
        <w:rPr>
          <w:spacing w:val="-5"/>
          <w:sz w:val="22"/>
        </w:rPr>
        <w:t xml:space="preserve"> </w:t>
      </w:r>
      <w:r>
        <w:rPr>
          <w:sz w:val="22"/>
        </w:rPr>
        <w:t>em</w:t>
      </w:r>
      <w:r>
        <w:rPr>
          <w:spacing w:val="2"/>
          <w:sz w:val="22"/>
        </w:rPr>
        <w:t xml:space="preserve"> </w:t>
      </w:r>
      <w:r>
        <w:rPr>
          <w:spacing w:val="-2"/>
          <w:sz w:val="22"/>
        </w:rPr>
        <w:t>português.</w:t>
      </w:r>
    </w:p>
    <w:p w14:paraId="0D4C8B08">
      <w:pPr>
        <w:pStyle w:val="8"/>
        <w:numPr>
          <w:ilvl w:val="2"/>
          <w:numId w:val="32"/>
        </w:numPr>
        <w:tabs>
          <w:tab w:val="left" w:pos="1695"/>
        </w:tabs>
        <w:spacing w:before="255" w:after="0" w:line="357" w:lineRule="auto"/>
        <w:ind w:left="849" w:right="421" w:firstLine="0"/>
        <w:jc w:val="both"/>
        <w:rPr>
          <w:sz w:val="22"/>
        </w:rPr>
      </w:pPr>
      <w:r>
        <w:rPr>
          <w:sz w:val="22"/>
        </w:rPr>
        <w:t>Responsabilizar-se pelos vícios e danos decorrentes do objeto, de acordo com o Código de Defesa do Consumidor;</w:t>
      </w:r>
    </w:p>
    <w:p w14:paraId="747A551B">
      <w:pPr>
        <w:pStyle w:val="8"/>
        <w:numPr>
          <w:ilvl w:val="2"/>
          <w:numId w:val="32"/>
        </w:numPr>
        <w:tabs>
          <w:tab w:val="left" w:pos="1695"/>
        </w:tabs>
        <w:spacing w:before="123" w:after="0" w:line="360" w:lineRule="auto"/>
        <w:ind w:left="849" w:right="427" w:firstLine="0"/>
        <w:jc w:val="both"/>
        <w:rPr>
          <w:sz w:val="22"/>
        </w:rPr>
      </w:pPr>
      <w:r>
        <w:rPr>
          <w:sz w:val="22"/>
        </w:rPr>
        <w:t xml:space="preserve">Comunicar ao Contratante, no prazo máximo de 24 (vinte e quatro) horas que antecede a data da entrega, os motivos que impossibilitem o cumprimento do prazo previsto, com a devida </w:t>
      </w:r>
      <w:r>
        <w:rPr>
          <w:spacing w:val="-2"/>
          <w:sz w:val="22"/>
        </w:rPr>
        <w:t>comprovação;</w:t>
      </w:r>
    </w:p>
    <w:p w14:paraId="3AA9242E">
      <w:pPr>
        <w:pStyle w:val="8"/>
        <w:numPr>
          <w:ilvl w:val="2"/>
          <w:numId w:val="32"/>
        </w:numPr>
        <w:tabs>
          <w:tab w:val="left" w:pos="1695"/>
        </w:tabs>
        <w:spacing w:before="122" w:after="0" w:line="360" w:lineRule="auto"/>
        <w:ind w:left="849" w:right="422" w:firstLine="0"/>
        <w:jc w:val="both"/>
        <w:rPr>
          <w:sz w:val="22"/>
        </w:rPr>
      </w:pPr>
      <w:r>
        <w:rPr>
          <w:sz w:val="22"/>
        </w:rPr>
        <w:t>Atender</w:t>
      </w:r>
      <w:r>
        <w:rPr>
          <w:spacing w:val="-6"/>
          <w:sz w:val="22"/>
        </w:rPr>
        <w:t xml:space="preserve"> </w:t>
      </w:r>
      <w:r>
        <w:rPr>
          <w:sz w:val="22"/>
        </w:rPr>
        <w:t>às</w:t>
      </w:r>
      <w:r>
        <w:rPr>
          <w:spacing w:val="-7"/>
          <w:sz w:val="22"/>
        </w:rPr>
        <w:t xml:space="preserve"> </w:t>
      </w:r>
      <w:r>
        <w:rPr>
          <w:sz w:val="22"/>
        </w:rPr>
        <w:t>determinações</w:t>
      </w:r>
      <w:r>
        <w:rPr>
          <w:spacing w:val="-9"/>
          <w:sz w:val="22"/>
        </w:rPr>
        <w:t xml:space="preserve"> </w:t>
      </w:r>
      <w:r>
        <w:rPr>
          <w:sz w:val="22"/>
        </w:rPr>
        <w:t>regulares</w:t>
      </w:r>
      <w:r>
        <w:rPr>
          <w:spacing w:val="-5"/>
          <w:sz w:val="22"/>
        </w:rPr>
        <w:t xml:space="preserve"> </w:t>
      </w:r>
      <w:r>
        <w:rPr>
          <w:sz w:val="22"/>
        </w:rPr>
        <w:t>emitidas</w:t>
      </w:r>
      <w:r>
        <w:rPr>
          <w:spacing w:val="-7"/>
          <w:sz w:val="22"/>
        </w:rPr>
        <w:t xml:space="preserve"> </w:t>
      </w:r>
      <w:r>
        <w:rPr>
          <w:sz w:val="22"/>
        </w:rPr>
        <w:t>pelo</w:t>
      </w:r>
      <w:r>
        <w:rPr>
          <w:spacing w:val="-5"/>
          <w:sz w:val="22"/>
        </w:rPr>
        <w:t xml:space="preserve"> </w:t>
      </w:r>
      <w:r>
        <w:rPr>
          <w:sz w:val="22"/>
        </w:rPr>
        <w:t>fiscal</w:t>
      </w:r>
      <w:r>
        <w:rPr>
          <w:spacing w:val="-6"/>
          <w:sz w:val="22"/>
        </w:rPr>
        <w:t xml:space="preserve"> </w:t>
      </w:r>
      <w:r>
        <w:rPr>
          <w:sz w:val="22"/>
        </w:rPr>
        <w:t>ou</w:t>
      </w:r>
      <w:r>
        <w:rPr>
          <w:spacing w:val="-7"/>
          <w:sz w:val="22"/>
        </w:rPr>
        <w:t xml:space="preserve"> </w:t>
      </w:r>
      <w:r>
        <w:rPr>
          <w:sz w:val="22"/>
        </w:rPr>
        <w:t>gestor</w:t>
      </w:r>
      <w:r>
        <w:rPr>
          <w:spacing w:val="-9"/>
          <w:sz w:val="22"/>
        </w:rPr>
        <w:t xml:space="preserve"> </w:t>
      </w:r>
      <w:r>
        <w:rPr>
          <w:sz w:val="22"/>
        </w:rPr>
        <w:t>contratuais</w:t>
      </w:r>
      <w:r>
        <w:rPr>
          <w:spacing w:val="-8"/>
          <w:sz w:val="22"/>
        </w:rPr>
        <w:t xml:space="preserve"> </w:t>
      </w:r>
      <w:r>
        <w:rPr>
          <w:sz w:val="22"/>
        </w:rPr>
        <w:t>ou</w:t>
      </w:r>
      <w:r>
        <w:rPr>
          <w:spacing w:val="-10"/>
          <w:sz w:val="22"/>
        </w:rPr>
        <w:t xml:space="preserve"> </w:t>
      </w:r>
      <w:r>
        <w:rPr>
          <w:sz w:val="22"/>
        </w:rPr>
        <w:t>autoridade superior e prestar todo esclarecimento ou informação por eles solicitados;</w:t>
      </w:r>
    </w:p>
    <w:p w14:paraId="06003B8A">
      <w:pPr>
        <w:pStyle w:val="8"/>
        <w:numPr>
          <w:ilvl w:val="2"/>
          <w:numId w:val="32"/>
        </w:numPr>
        <w:tabs>
          <w:tab w:val="left" w:pos="1695"/>
        </w:tabs>
        <w:spacing w:before="121" w:after="0" w:line="360" w:lineRule="auto"/>
        <w:ind w:left="849" w:right="424" w:firstLine="0"/>
        <w:jc w:val="both"/>
        <w:rPr>
          <w:sz w:val="22"/>
        </w:rPr>
      </w:pPr>
      <w:r>
        <w:rPr>
          <w:sz w:val="22"/>
        </w:rPr>
        <w:t>Reparar,</w:t>
      </w:r>
      <w:r>
        <w:rPr>
          <w:spacing w:val="-2"/>
          <w:sz w:val="22"/>
        </w:rPr>
        <w:t xml:space="preserve"> </w:t>
      </w:r>
      <w:r>
        <w:rPr>
          <w:sz w:val="22"/>
        </w:rPr>
        <w:t>corrigir,</w:t>
      </w:r>
      <w:r>
        <w:rPr>
          <w:spacing w:val="-2"/>
          <w:sz w:val="22"/>
        </w:rPr>
        <w:t xml:space="preserve"> </w:t>
      </w:r>
      <w:r>
        <w:rPr>
          <w:sz w:val="22"/>
        </w:rPr>
        <w:t>remover,</w:t>
      </w:r>
      <w:r>
        <w:rPr>
          <w:spacing w:val="-4"/>
          <w:sz w:val="22"/>
        </w:rPr>
        <w:t xml:space="preserve"> </w:t>
      </w:r>
      <w:r>
        <w:rPr>
          <w:sz w:val="22"/>
        </w:rPr>
        <w:t>reconstruir</w:t>
      </w:r>
      <w:r>
        <w:rPr>
          <w:spacing w:val="-2"/>
          <w:sz w:val="22"/>
        </w:rPr>
        <w:t xml:space="preserve"> </w:t>
      </w:r>
      <w:r>
        <w:rPr>
          <w:sz w:val="22"/>
        </w:rPr>
        <w:t>ou</w:t>
      </w:r>
      <w:r>
        <w:rPr>
          <w:spacing w:val="-3"/>
          <w:sz w:val="22"/>
        </w:rPr>
        <w:t xml:space="preserve"> </w:t>
      </w:r>
      <w:r>
        <w:rPr>
          <w:sz w:val="22"/>
        </w:rPr>
        <w:t>substituir,</w:t>
      </w:r>
      <w:r>
        <w:rPr>
          <w:spacing w:val="-2"/>
          <w:sz w:val="22"/>
        </w:rPr>
        <w:t xml:space="preserve"> </w:t>
      </w:r>
      <w:r>
        <w:rPr>
          <w:sz w:val="22"/>
        </w:rPr>
        <w:t>às</w:t>
      </w:r>
      <w:r>
        <w:rPr>
          <w:spacing w:val="-2"/>
          <w:sz w:val="22"/>
        </w:rPr>
        <w:t xml:space="preserve"> </w:t>
      </w:r>
      <w:r>
        <w:rPr>
          <w:sz w:val="22"/>
        </w:rPr>
        <w:t>suas</w:t>
      </w:r>
      <w:r>
        <w:rPr>
          <w:spacing w:val="-2"/>
          <w:sz w:val="22"/>
        </w:rPr>
        <w:t xml:space="preserve"> </w:t>
      </w:r>
      <w:r>
        <w:rPr>
          <w:sz w:val="22"/>
        </w:rPr>
        <w:t>expensas,</w:t>
      </w:r>
      <w:r>
        <w:rPr>
          <w:spacing w:val="-2"/>
          <w:sz w:val="22"/>
        </w:rPr>
        <w:t xml:space="preserve"> </w:t>
      </w:r>
      <w:r>
        <w:rPr>
          <w:sz w:val="22"/>
        </w:rPr>
        <w:t>no</w:t>
      </w:r>
      <w:r>
        <w:rPr>
          <w:spacing w:val="-2"/>
          <w:sz w:val="22"/>
        </w:rPr>
        <w:t xml:space="preserve"> </w:t>
      </w:r>
      <w:r>
        <w:rPr>
          <w:sz w:val="22"/>
        </w:rPr>
        <w:t>total</w:t>
      </w:r>
      <w:r>
        <w:rPr>
          <w:spacing w:val="-4"/>
          <w:sz w:val="22"/>
        </w:rPr>
        <w:t xml:space="preserve"> </w:t>
      </w:r>
      <w:r>
        <w:rPr>
          <w:sz w:val="22"/>
        </w:rPr>
        <w:t>ou</w:t>
      </w:r>
      <w:r>
        <w:rPr>
          <w:spacing w:val="-3"/>
          <w:sz w:val="22"/>
        </w:rPr>
        <w:t xml:space="preserve"> </w:t>
      </w:r>
      <w:r>
        <w:rPr>
          <w:sz w:val="22"/>
        </w:rPr>
        <w:t>em</w:t>
      </w:r>
      <w:r>
        <w:rPr>
          <w:spacing w:val="-1"/>
          <w:sz w:val="22"/>
        </w:rPr>
        <w:t xml:space="preserve"> </w:t>
      </w:r>
      <w:r>
        <w:rPr>
          <w:sz w:val="22"/>
        </w:rPr>
        <w:t>parte, no prazo fixado pelo</w:t>
      </w:r>
      <w:r>
        <w:rPr>
          <w:spacing w:val="-1"/>
          <w:sz w:val="22"/>
        </w:rPr>
        <w:t xml:space="preserve"> </w:t>
      </w:r>
      <w:r>
        <w:rPr>
          <w:sz w:val="22"/>
        </w:rPr>
        <w:t>fiscal</w:t>
      </w:r>
      <w:r>
        <w:rPr>
          <w:spacing w:val="-1"/>
          <w:sz w:val="22"/>
        </w:rPr>
        <w:t xml:space="preserve"> </w:t>
      </w:r>
      <w:r>
        <w:rPr>
          <w:sz w:val="22"/>
        </w:rPr>
        <w:t>contratual,</w:t>
      </w:r>
      <w:r>
        <w:rPr>
          <w:spacing w:val="-2"/>
          <w:sz w:val="22"/>
        </w:rPr>
        <w:t xml:space="preserve"> </w:t>
      </w:r>
      <w:r>
        <w:rPr>
          <w:sz w:val="22"/>
        </w:rPr>
        <w:t>os bens nos quais se</w:t>
      </w:r>
      <w:r>
        <w:rPr>
          <w:spacing w:val="-1"/>
          <w:sz w:val="22"/>
        </w:rPr>
        <w:t xml:space="preserve"> </w:t>
      </w:r>
      <w:r>
        <w:rPr>
          <w:sz w:val="22"/>
        </w:rPr>
        <w:t>verificarem</w:t>
      </w:r>
      <w:r>
        <w:rPr>
          <w:spacing w:val="-1"/>
          <w:sz w:val="22"/>
        </w:rPr>
        <w:t xml:space="preserve"> </w:t>
      </w:r>
      <w:r>
        <w:rPr>
          <w:sz w:val="22"/>
        </w:rPr>
        <w:t>vícios, defeitos</w:t>
      </w:r>
      <w:r>
        <w:rPr>
          <w:spacing w:val="-2"/>
          <w:sz w:val="22"/>
        </w:rPr>
        <w:t xml:space="preserve"> </w:t>
      </w:r>
      <w:r>
        <w:rPr>
          <w:sz w:val="22"/>
        </w:rPr>
        <w:t>ou incorreções resultantes da execução ou dos materiais empregados;</w:t>
      </w:r>
    </w:p>
    <w:p w14:paraId="2F324CAF">
      <w:pPr>
        <w:pStyle w:val="8"/>
        <w:numPr>
          <w:ilvl w:val="2"/>
          <w:numId w:val="32"/>
        </w:numPr>
        <w:tabs>
          <w:tab w:val="left" w:pos="1695"/>
        </w:tabs>
        <w:spacing w:before="118" w:after="0" w:line="360" w:lineRule="auto"/>
        <w:ind w:left="849" w:right="425" w:firstLine="0"/>
        <w:jc w:val="both"/>
        <w:rPr>
          <w:sz w:val="22"/>
        </w:rPr>
      </w:pPr>
      <w:r>
        <w:rPr>
          <w:sz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w:t>
      </w:r>
      <w:r>
        <w:rPr>
          <w:spacing w:val="-1"/>
          <w:sz w:val="22"/>
        </w:rPr>
        <w:t xml:space="preserve"> </w:t>
      </w:r>
      <w:r>
        <w:rPr>
          <w:sz w:val="22"/>
        </w:rPr>
        <w:t xml:space="preserve">a descontar dos pagamentos devidos ou da garantia, caso exigida, o valor correspondente aos danos </w:t>
      </w:r>
      <w:r>
        <w:rPr>
          <w:spacing w:val="-2"/>
          <w:sz w:val="22"/>
        </w:rPr>
        <w:t>sofridos;</w:t>
      </w:r>
    </w:p>
    <w:p w14:paraId="1146E5FB">
      <w:pPr>
        <w:pStyle w:val="8"/>
        <w:numPr>
          <w:ilvl w:val="2"/>
          <w:numId w:val="32"/>
        </w:numPr>
        <w:tabs>
          <w:tab w:val="left" w:pos="1695"/>
        </w:tabs>
        <w:spacing w:before="120" w:after="0" w:line="360" w:lineRule="auto"/>
        <w:ind w:left="849" w:right="425" w:firstLine="0"/>
        <w:jc w:val="both"/>
        <w:rPr>
          <w:sz w:val="22"/>
        </w:rPr>
      </w:pPr>
      <w:r>
        <w:rPr>
          <w:sz w:val="22"/>
        </w:rPr>
        <w:t>Quando não for possível a verificação da regularidade no Sistema de Cadastro de Fornecedores</w:t>
      </w:r>
      <w:r>
        <w:rPr>
          <w:spacing w:val="-9"/>
          <w:sz w:val="22"/>
        </w:rPr>
        <w:t xml:space="preserve"> </w:t>
      </w:r>
      <w:r>
        <w:rPr>
          <w:sz w:val="22"/>
        </w:rPr>
        <w:t>–</w:t>
      </w:r>
      <w:r>
        <w:rPr>
          <w:spacing w:val="-10"/>
          <w:sz w:val="22"/>
        </w:rPr>
        <w:t xml:space="preserve"> </w:t>
      </w:r>
      <w:r>
        <w:rPr>
          <w:sz w:val="22"/>
        </w:rPr>
        <w:t>SICAF,</w:t>
      </w:r>
      <w:r>
        <w:rPr>
          <w:spacing w:val="-8"/>
          <w:sz w:val="22"/>
        </w:rPr>
        <w:t xml:space="preserve"> </w:t>
      </w:r>
      <w:r>
        <w:rPr>
          <w:sz w:val="22"/>
        </w:rPr>
        <w:t>o</w:t>
      </w:r>
      <w:r>
        <w:rPr>
          <w:spacing w:val="-9"/>
          <w:sz w:val="22"/>
        </w:rPr>
        <w:t xml:space="preserve"> </w:t>
      </w:r>
      <w:r>
        <w:rPr>
          <w:sz w:val="22"/>
        </w:rPr>
        <w:t>Contratado</w:t>
      </w:r>
      <w:r>
        <w:rPr>
          <w:spacing w:val="-7"/>
          <w:sz w:val="22"/>
        </w:rPr>
        <w:t xml:space="preserve"> </w:t>
      </w:r>
      <w:r>
        <w:rPr>
          <w:sz w:val="22"/>
        </w:rPr>
        <w:t>deverá</w:t>
      </w:r>
      <w:r>
        <w:rPr>
          <w:spacing w:val="-10"/>
          <w:sz w:val="22"/>
        </w:rPr>
        <w:t xml:space="preserve"> </w:t>
      </w:r>
      <w:r>
        <w:rPr>
          <w:sz w:val="22"/>
        </w:rPr>
        <w:t>entregar</w:t>
      </w:r>
      <w:r>
        <w:rPr>
          <w:spacing w:val="-11"/>
          <w:sz w:val="22"/>
        </w:rPr>
        <w:t xml:space="preserve"> </w:t>
      </w:r>
      <w:r>
        <w:rPr>
          <w:sz w:val="22"/>
        </w:rPr>
        <w:t>ao</w:t>
      </w:r>
      <w:r>
        <w:rPr>
          <w:spacing w:val="-6"/>
          <w:sz w:val="22"/>
        </w:rPr>
        <w:t xml:space="preserve"> </w:t>
      </w:r>
      <w:r>
        <w:rPr>
          <w:sz w:val="22"/>
        </w:rPr>
        <w:t>setor</w:t>
      </w:r>
      <w:r>
        <w:rPr>
          <w:spacing w:val="-8"/>
          <w:sz w:val="22"/>
        </w:rPr>
        <w:t xml:space="preserve"> </w:t>
      </w:r>
      <w:r>
        <w:rPr>
          <w:sz w:val="22"/>
        </w:rPr>
        <w:t>responsável</w:t>
      </w:r>
      <w:r>
        <w:rPr>
          <w:spacing w:val="-7"/>
          <w:sz w:val="22"/>
        </w:rPr>
        <w:t xml:space="preserve"> </w:t>
      </w:r>
      <w:r>
        <w:rPr>
          <w:sz w:val="22"/>
        </w:rPr>
        <w:t>pela</w:t>
      </w:r>
      <w:r>
        <w:rPr>
          <w:spacing w:val="-8"/>
          <w:sz w:val="22"/>
        </w:rPr>
        <w:t xml:space="preserve"> </w:t>
      </w:r>
      <w:r>
        <w:rPr>
          <w:sz w:val="22"/>
        </w:rPr>
        <w:t>fiscalização</w:t>
      </w:r>
      <w:r>
        <w:rPr>
          <w:spacing w:val="-9"/>
          <w:sz w:val="22"/>
        </w:rPr>
        <w:t xml:space="preserve"> </w:t>
      </w:r>
      <w:r>
        <w:rPr>
          <w:sz w:val="22"/>
        </w:rPr>
        <w:t>contratual, junto com a Nota Fiscal para fins de pagamento, os seguintes documentos:</w:t>
      </w:r>
    </w:p>
    <w:p w14:paraId="23F7A6D6">
      <w:pPr>
        <w:pStyle w:val="8"/>
        <w:numPr>
          <w:ilvl w:val="3"/>
          <w:numId w:val="32"/>
        </w:numPr>
        <w:tabs>
          <w:tab w:val="left" w:pos="2401"/>
        </w:tabs>
        <w:spacing w:before="122" w:after="0" w:line="240" w:lineRule="auto"/>
        <w:ind w:left="2401" w:right="0" w:hanging="985"/>
        <w:jc w:val="both"/>
        <w:rPr>
          <w:sz w:val="22"/>
        </w:rPr>
      </w:pPr>
      <w:r>
        <w:rPr>
          <w:sz w:val="22"/>
        </w:rPr>
        <w:t>prova</w:t>
      </w:r>
      <w:r>
        <w:rPr>
          <w:spacing w:val="-6"/>
          <w:sz w:val="22"/>
        </w:rPr>
        <w:t xml:space="preserve"> </w:t>
      </w:r>
      <w:r>
        <w:rPr>
          <w:sz w:val="22"/>
        </w:rPr>
        <w:t>de</w:t>
      </w:r>
      <w:r>
        <w:rPr>
          <w:spacing w:val="-5"/>
          <w:sz w:val="22"/>
        </w:rPr>
        <w:t xml:space="preserve"> </w:t>
      </w:r>
      <w:r>
        <w:rPr>
          <w:sz w:val="22"/>
        </w:rPr>
        <w:t>regularidade</w:t>
      </w:r>
      <w:r>
        <w:rPr>
          <w:spacing w:val="-7"/>
          <w:sz w:val="22"/>
        </w:rPr>
        <w:t xml:space="preserve"> </w:t>
      </w:r>
      <w:r>
        <w:rPr>
          <w:sz w:val="22"/>
        </w:rPr>
        <w:t>relativa</w:t>
      </w:r>
      <w:r>
        <w:rPr>
          <w:spacing w:val="-6"/>
          <w:sz w:val="22"/>
        </w:rPr>
        <w:t xml:space="preserve"> </w:t>
      </w:r>
      <w:r>
        <w:rPr>
          <w:sz w:val="22"/>
        </w:rPr>
        <w:t>à</w:t>
      </w:r>
      <w:r>
        <w:rPr>
          <w:spacing w:val="-5"/>
          <w:sz w:val="22"/>
        </w:rPr>
        <w:t xml:space="preserve"> </w:t>
      </w:r>
      <w:r>
        <w:rPr>
          <w:sz w:val="22"/>
        </w:rPr>
        <w:t>Seguridade</w:t>
      </w:r>
      <w:r>
        <w:rPr>
          <w:spacing w:val="-5"/>
          <w:sz w:val="22"/>
        </w:rPr>
        <w:t xml:space="preserve"> </w:t>
      </w:r>
      <w:r>
        <w:rPr>
          <w:spacing w:val="-2"/>
          <w:sz w:val="22"/>
        </w:rPr>
        <w:t>Social;</w:t>
      </w:r>
    </w:p>
    <w:p w14:paraId="468DA736">
      <w:pPr>
        <w:pStyle w:val="8"/>
        <w:numPr>
          <w:ilvl w:val="3"/>
          <w:numId w:val="32"/>
        </w:numPr>
        <w:tabs>
          <w:tab w:val="left" w:pos="2401"/>
        </w:tabs>
        <w:spacing w:before="254" w:after="0" w:line="240" w:lineRule="auto"/>
        <w:ind w:left="2401" w:right="0" w:hanging="985"/>
        <w:jc w:val="both"/>
        <w:rPr>
          <w:sz w:val="22"/>
        </w:rPr>
      </w:pPr>
      <w:r>
        <w:rPr>
          <w:sz w:val="22"/>
        </w:rPr>
        <w:t>certidão</w:t>
      </w:r>
      <w:r>
        <w:rPr>
          <w:spacing w:val="-6"/>
          <w:sz w:val="22"/>
        </w:rPr>
        <w:t xml:space="preserve"> </w:t>
      </w:r>
      <w:r>
        <w:rPr>
          <w:sz w:val="22"/>
        </w:rPr>
        <w:t>conjunta</w:t>
      </w:r>
      <w:r>
        <w:rPr>
          <w:spacing w:val="-3"/>
          <w:sz w:val="22"/>
        </w:rPr>
        <w:t xml:space="preserve"> </w:t>
      </w:r>
      <w:r>
        <w:rPr>
          <w:sz w:val="22"/>
        </w:rPr>
        <w:t>relativa</w:t>
      </w:r>
      <w:r>
        <w:rPr>
          <w:spacing w:val="-6"/>
          <w:sz w:val="22"/>
        </w:rPr>
        <w:t xml:space="preserve"> </w:t>
      </w:r>
      <w:r>
        <w:rPr>
          <w:sz w:val="22"/>
        </w:rPr>
        <w:t>aos</w:t>
      </w:r>
      <w:r>
        <w:rPr>
          <w:spacing w:val="-3"/>
          <w:sz w:val="22"/>
        </w:rPr>
        <w:t xml:space="preserve"> </w:t>
      </w:r>
      <w:r>
        <w:rPr>
          <w:sz w:val="22"/>
        </w:rPr>
        <w:t>tributos</w:t>
      </w:r>
      <w:r>
        <w:rPr>
          <w:spacing w:val="-3"/>
          <w:sz w:val="22"/>
        </w:rPr>
        <w:t xml:space="preserve"> </w:t>
      </w:r>
      <w:r>
        <w:rPr>
          <w:sz w:val="22"/>
        </w:rPr>
        <w:t>federais</w:t>
      </w:r>
      <w:r>
        <w:rPr>
          <w:spacing w:val="-6"/>
          <w:sz w:val="22"/>
        </w:rPr>
        <w:t xml:space="preserve"> </w:t>
      </w:r>
      <w:r>
        <w:rPr>
          <w:sz w:val="22"/>
        </w:rPr>
        <w:t>e</w:t>
      </w:r>
      <w:r>
        <w:rPr>
          <w:spacing w:val="-3"/>
          <w:sz w:val="22"/>
        </w:rPr>
        <w:t xml:space="preserve"> </w:t>
      </w:r>
      <w:r>
        <w:rPr>
          <w:sz w:val="22"/>
        </w:rPr>
        <w:t>à</w:t>
      </w:r>
      <w:r>
        <w:rPr>
          <w:spacing w:val="-5"/>
          <w:sz w:val="22"/>
        </w:rPr>
        <w:t xml:space="preserve"> </w:t>
      </w:r>
      <w:r>
        <w:rPr>
          <w:sz w:val="22"/>
        </w:rPr>
        <w:t>Dívida</w:t>
      </w:r>
      <w:r>
        <w:rPr>
          <w:spacing w:val="-3"/>
          <w:sz w:val="22"/>
        </w:rPr>
        <w:t xml:space="preserve"> </w:t>
      </w:r>
      <w:r>
        <w:rPr>
          <w:sz w:val="22"/>
        </w:rPr>
        <w:t>Ativa</w:t>
      </w:r>
      <w:r>
        <w:rPr>
          <w:spacing w:val="-4"/>
          <w:sz w:val="22"/>
        </w:rPr>
        <w:t xml:space="preserve"> </w:t>
      </w:r>
      <w:r>
        <w:rPr>
          <w:sz w:val="22"/>
        </w:rPr>
        <w:t>da</w:t>
      </w:r>
      <w:r>
        <w:rPr>
          <w:spacing w:val="-5"/>
          <w:sz w:val="22"/>
        </w:rPr>
        <w:t xml:space="preserve"> </w:t>
      </w:r>
      <w:r>
        <w:rPr>
          <w:spacing w:val="-2"/>
          <w:sz w:val="22"/>
        </w:rPr>
        <w:t>União;</w:t>
      </w:r>
    </w:p>
    <w:p w14:paraId="495E0D0F">
      <w:pPr>
        <w:pStyle w:val="8"/>
        <w:spacing w:after="0" w:line="240" w:lineRule="auto"/>
        <w:jc w:val="both"/>
        <w:rPr>
          <w:sz w:val="22"/>
        </w:rPr>
        <w:sectPr>
          <w:pgSz w:w="11910" w:h="16840"/>
          <w:pgMar w:top="2160" w:right="708" w:bottom="1860" w:left="850" w:header="708" w:footer="1674" w:gutter="0"/>
          <w:cols w:space="720" w:num="1"/>
        </w:sectPr>
      </w:pPr>
    </w:p>
    <w:p w14:paraId="0FC7F7F3">
      <w:pPr>
        <w:pStyle w:val="6"/>
        <w:jc w:val="left"/>
      </w:pPr>
    </w:p>
    <w:p w14:paraId="27AA7E56">
      <w:pPr>
        <w:pStyle w:val="6"/>
        <w:spacing w:before="257"/>
        <w:jc w:val="left"/>
      </w:pPr>
    </w:p>
    <w:p w14:paraId="258073B1">
      <w:pPr>
        <w:pStyle w:val="8"/>
        <w:numPr>
          <w:ilvl w:val="3"/>
          <w:numId w:val="32"/>
        </w:numPr>
        <w:tabs>
          <w:tab w:val="left" w:pos="2407"/>
        </w:tabs>
        <w:spacing w:before="0" w:after="0" w:line="360" w:lineRule="auto"/>
        <w:ind w:left="1416" w:right="427" w:firstLine="0"/>
        <w:jc w:val="left"/>
        <w:rPr>
          <w:sz w:val="22"/>
        </w:rPr>
      </w:pPr>
      <w:r>
        <w:rPr>
          <w:sz w:val="22"/>
        </w:rPr>
        <w:t>certidões</w:t>
      </w:r>
      <w:r>
        <w:rPr>
          <w:spacing w:val="-2"/>
          <w:sz w:val="22"/>
        </w:rPr>
        <w:t xml:space="preserve"> </w:t>
      </w:r>
      <w:r>
        <w:rPr>
          <w:sz w:val="22"/>
        </w:rPr>
        <w:t>que</w:t>
      </w:r>
      <w:r>
        <w:rPr>
          <w:spacing w:val="-5"/>
          <w:sz w:val="22"/>
        </w:rPr>
        <w:t xml:space="preserve"> </w:t>
      </w:r>
      <w:r>
        <w:rPr>
          <w:sz w:val="22"/>
        </w:rPr>
        <w:t>comprovem</w:t>
      </w:r>
      <w:r>
        <w:rPr>
          <w:spacing w:val="-4"/>
          <w:sz w:val="22"/>
        </w:rPr>
        <w:t xml:space="preserve"> </w:t>
      </w:r>
      <w:r>
        <w:rPr>
          <w:sz w:val="22"/>
        </w:rPr>
        <w:t>a</w:t>
      </w:r>
      <w:r>
        <w:rPr>
          <w:spacing w:val="-3"/>
          <w:sz w:val="22"/>
        </w:rPr>
        <w:t xml:space="preserve"> </w:t>
      </w:r>
      <w:r>
        <w:rPr>
          <w:sz w:val="22"/>
        </w:rPr>
        <w:t>regularidade</w:t>
      </w:r>
      <w:r>
        <w:rPr>
          <w:spacing w:val="-3"/>
          <w:sz w:val="22"/>
        </w:rPr>
        <w:t xml:space="preserve"> </w:t>
      </w:r>
      <w:r>
        <w:rPr>
          <w:sz w:val="22"/>
        </w:rPr>
        <w:t>perante</w:t>
      </w:r>
      <w:r>
        <w:rPr>
          <w:spacing w:val="-3"/>
          <w:sz w:val="22"/>
        </w:rPr>
        <w:t xml:space="preserve"> </w:t>
      </w:r>
      <w:r>
        <w:rPr>
          <w:sz w:val="22"/>
        </w:rPr>
        <w:t>a</w:t>
      </w:r>
      <w:r>
        <w:rPr>
          <w:spacing w:val="-3"/>
          <w:sz w:val="22"/>
        </w:rPr>
        <w:t xml:space="preserve"> </w:t>
      </w:r>
      <w:r>
        <w:rPr>
          <w:sz w:val="22"/>
        </w:rPr>
        <w:t>Fazenda</w:t>
      </w:r>
      <w:r>
        <w:rPr>
          <w:spacing w:val="-3"/>
          <w:sz w:val="22"/>
        </w:rPr>
        <w:t xml:space="preserve"> </w:t>
      </w:r>
      <w:r>
        <w:rPr>
          <w:sz w:val="22"/>
        </w:rPr>
        <w:t>Estadual</w:t>
      </w:r>
      <w:r>
        <w:rPr>
          <w:spacing w:val="-6"/>
          <w:sz w:val="22"/>
        </w:rPr>
        <w:t xml:space="preserve"> </w:t>
      </w:r>
      <w:r>
        <w:rPr>
          <w:sz w:val="22"/>
        </w:rPr>
        <w:t>ou</w:t>
      </w:r>
      <w:r>
        <w:rPr>
          <w:spacing w:val="-4"/>
          <w:sz w:val="22"/>
        </w:rPr>
        <w:t xml:space="preserve"> </w:t>
      </w:r>
      <w:r>
        <w:rPr>
          <w:sz w:val="22"/>
        </w:rPr>
        <w:t>Distrital</w:t>
      </w:r>
      <w:r>
        <w:rPr>
          <w:spacing w:val="-3"/>
          <w:sz w:val="22"/>
        </w:rPr>
        <w:t xml:space="preserve"> </w:t>
      </w:r>
      <w:r>
        <w:rPr>
          <w:sz w:val="22"/>
        </w:rPr>
        <w:t>do domicílio ou sede do Contratado;</w:t>
      </w:r>
    </w:p>
    <w:p w14:paraId="354DC129">
      <w:pPr>
        <w:pStyle w:val="8"/>
        <w:numPr>
          <w:ilvl w:val="3"/>
          <w:numId w:val="32"/>
        </w:numPr>
        <w:tabs>
          <w:tab w:val="left" w:pos="2407"/>
        </w:tabs>
        <w:spacing w:before="120" w:after="0" w:line="240" w:lineRule="auto"/>
        <w:ind w:left="2407" w:right="0" w:hanging="991"/>
        <w:jc w:val="left"/>
        <w:rPr>
          <w:sz w:val="22"/>
        </w:rPr>
      </w:pPr>
      <w:r>
        <w:rPr>
          <w:sz w:val="22"/>
        </w:rPr>
        <w:t>Certidão</w:t>
      </w:r>
      <w:r>
        <w:rPr>
          <w:spacing w:val="-7"/>
          <w:sz w:val="22"/>
        </w:rPr>
        <w:t xml:space="preserve"> </w:t>
      </w:r>
      <w:r>
        <w:rPr>
          <w:sz w:val="22"/>
        </w:rPr>
        <w:t>de</w:t>
      </w:r>
      <w:r>
        <w:rPr>
          <w:spacing w:val="-4"/>
          <w:sz w:val="22"/>
        </w:rPr>
        <w:t xml:space="preserve"> </w:t>
      </w:r>
      <w:r>
        <w:rPr>
          <w:sz w:val="22"/>
        </w:rPr>
        <w:t>Regularidade</w:t>
      </w:r>
      <w:r>
        <w:rPr>
          <w:spacing w:val="-5"/>
          <w:sz w:val="22"/>
        </w:rPr>
        <w:t xml:space="preserve"> </w:t>
      </w:r>
      <w:r>
        <w:rPr>
          <w:sz w:val="22"/>
        </w:rPr>
        <w:t>do</w:t>
      </w:r>
      <w:r>
        <w:rPr>
          <w:spacing w:val="-3"/>
          <w:sz w:val="22"/>
        </w:rPr>
        <w:t xml:space="preserve"> </w:t>
      </w:r>
      <w:r>
        <w:rPr>
          <w:sz w:val="22"/>
        </w:rPr>
        <w:t>FGTS</w:t>
      </w:r>
      <w:r>
        <w:rPr>
          <w:spacing w:val="-5"/>
          <w:sz w:val="22"/>
        </w:rPr>
        <w:t xml:space="preserve"> </w:t>
      </w:r>
      <w:r>
        <w:rPr>
          <w:sz w:val="22"/>
        </w:rPr>
        <w:t>–</w:t>
      </w:r>
      <w:r>
        <w:rPr>
          <w:spacing w:val="-3"/>
          <w:sz w:val="22"/>
        </w:rPr>
        <w:t xml:space="preserve"> </w:t>
      </w:r>
      <w:r>
        <w:rPr>
          <w:sz w:val="22"/>
        </w:rPr>
        <w:t>CRF;</w:t>
      </w:r>
      <w:r>
        <w:rPr>
          <w:spacing w:val="-4"/>
          <w:sz w:val="22"/>
        </w:rPr>
        <w:t xml:space="preserve"> </w:t>
      </w:r>
      <w:r>
        <w:rPr>
          <w:spacing w:val="-10"/>
          <w:sz w:val="22"/>
        </w:rPr>
        <w:t>e</w:t>
      </w:r>
    </w:p>
    <w:p w14:paraId="68FCC6D8">
      <w:pPr>
        <w:pStyle w:val="8"/>
        <w:numPr>
          <w:ilvl w:val="3"/>
          <w:numId w:val="32"/>
        </w:numPr>
        <w:tabs>
          <w:tab w:val="left" w:pos="2407"/>
        </w:tabs>
        <w:spacing w:before="255" w:after="0" w:line="240" w:lineRule="auto"/>
        <w:ind w:left="2407" w:right="0" w:hanging="991"/>
        <w:jc w:val="left"/>
        <w:rPr>
          <w:sz w:val="22"/>
        </w:rPr>
      </w:pPr>
      <w:r>
        <w:rPr>
          <w:sz w:val="22"/>
        </w:rPr>
        <w:t>Certidão</w:t>
      </w:r>
      <w:r>
        <w:rPr>
          <w:spacing w:val="-6"/>
          <w:sz w:val="22"/>
        </w:rPr>
        <w:t xml:space="preserve"> </w:t>
      </w:r>
      <w:r>
        <w:rPr>
          <w:sz w:val="22"/>
        </w:rPr>
        <w:t>Negativa</w:t>
      </w:r>
      <w:r>
        <w:rPr>
          <w:spacing w:val="-3"/>
          <w:sz w:val="22"/>
        </w:rPr>
        <w:t xml:space="preserve"> </w:t>
      </w:r>
      <w:r>
        <w:rPr>
          <w:sz w:val="22"/>
        </w:rPr>
        <w:t>de</w:t>
      </w:r>
      <w:r>
        <w:rPr>
          <w:spacing w:val="-7"/>
          <w:sz w:val="22"/>
        </w:rPr>
        <w:t xml:space="preserve"> </w:t>
      </w:r>
      <w:r>
        <w:rPr>
          <w:sz w:val="22"/>
        </w:rPr>
        <w:t>Débitos</w:t>
      </w:r>
      <w:r>
        <w:rPr>
          <w:spacing w:val="-3"/>
          <w:sz w:val="22"/>
        </w:rPr>
        <w:t xml:space="preserve"> </w:t>
      </w:r>
      <w:r>
        <w:rPr>
          <w:sz w:val="22"/>
        </w:rPr>
        <w:t>Trabalhistas</w:t>
      </w:r>
      <w:r>
        <w:rPr>
          <w:spacing w:val="-4"/>
          <w:sz w:val="22"/>
        </w:rPr>
        <w:t xml:space="preserve"> </w:t>
      </w:r>
      <w:r>
        <w:rPr>
          <w:sz w:val="22"/>
        </w:rPr>
        <w:t>–</w:t>
      </w:r>
      <w:r>
        <w:rPr>
          <w:spacing w:val="-2"/>
          <w:sz w:val="22"/>
        </w:rPr>
        <w:t xml:space="preserve"> </w:t>
      </w:r>
      <w:r>
        <w:rPr>
          <w:spacing w:val="-4"/>
          <w:sz w:val="22"/>
        </w:rPr>
        <w:t>CNDT;</w:t>
      </w:r>
    </w:p>
    <w:p w14:paraId="5A2666DF">
      <w:pPr>
        <w:pStyle w:val="8"/>
        <w:numPr>
          <w:ilvl w:val="2"/>
          <w:numId w:val="32"/>
        </w:numPr>
        <w:tabs>
          <w:tab w:val="left" w:pos="1695"/>
        </w:tabs>
        <w:spacing w:before="255" w:after="0" w:line="360" w:lineRule="auto"/>
        <w:ind w:left="849" w:right="419" w:firstLine="0"/>
        <w:jc w:val="both"/>
        <w:rPr>
          <w:sz w:val="22"/>
        </w:rPr>
      </w:pPr>
      <w:r>
        <w:rPr>
          <w:sz w:val="22"/>
        </w:rPr>
        <w:t>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1599C259">
      <w:pPr>
        <w:pStyle w:val="8"/>
        <w:numPr>
          <w:ilvl w:val="2"/>
          <w:numId w:val="32"/>
        </w:numPr>
        <w:tabs>
          <w:tab w:val="left" w:pos="1695"/>
        </w:tabs>
        <w:spacing w:before="119" w:after="0" w:line="360" w:lineRule="auto"/>
        <w:ind w:left="849" w:right="426" w:firstLine="0"/>
        <w:jc w:val="both"/>
        <w:rPr>
          <w:sz w:val="22"/>
        </w:rPr>
      </w:pPr>
      <w:r>
        <w:rPr>
          <w:sz w:val="22"/>
        </w:rPr>
        <w:t>Comunicar ao Fiscal, no prazo de</w:t>
      </w:r>
      <w:r>
        <w:rPr>
          <w:spacing w:val="-2"/>
          <w:sz w:val="22"/>
        </w:rPr>
        <w:t xml:space="preserve"> </w:t>
      </w:r>
      <w:r>
        <w:rPr>
          <w:sz w:val="22"/>
        </w:rPr>
        <w:t>24</w:t>
      </w:r>
      <w:r>
        <w:rPr>
          <w:spacing w:val="-1"/>
          <w:sz w:val="22"/>
        </w:rPr>
        <w:t xml:space="preserve"> </w:t>
      </w:r>
      <w:r>
        <w:rPr>
          <w:sz w:val="22"/>
        </w:rPr>
        <w:t>(vinte</w:t>
      </w:r>
      <w:r>
        <w:rPr>
          <w:spacing w:val="-2"/>
          <w:sz w:val="22"/>
        </w:rPr>
        <w:t xml:space="preserve"> </w:t>
      </w:r>
      <w:r>
        <w:rPr>
          <w:sz w:val="22"/>
        </w:rPr>
        <w:t>e quatro)</w:t>
      </w:r>
      <w:r>
        <w:rPr>
          <w:spacing w:val="-2"/>
          <w:sz w:val="22"/>
        </w:rPr>
        <w:t xml:space="preserve"> </w:t>
      </w:r>
      <w:r>
        <w:rPr>
          <w:sz w:val="22"/>
        </w:rPr>
        <w:t>horas, qualquer</w:t>
      </w:r>
      <w:r>
        <w:rPr>
          <w:spacing w:val="-2"/>
          <w:sz w:val="22"/>
        </w:rPr>
        <w:t xml:space="preserve"> </w:t>
      </w:r>
      <w:r>
        <w:rPr>
          <w:sz w:val="22"/>
        </w:rPr>
        <w:t>ocorrência</w:t>
      </w:r>
      <w:r>
        <w:rPr>
          <w:spacing w:val="-2"/>
          <w:sz w:val="22"/>
        </w:rPr>
        <w:t xml:space="preserve"> </w:t>
      </w:r>
      <w:r>
        <w:rPr>
          <w:sz w:val="22"/>
        </w:rPr>
        <w:t>anormal</w:t>
      </w:r>
      <w:r>
        <w:rPr>
          <w:spacing w:val="-2"/>
          <w:sz w:val="22"/>
        </w:rPr>
        <w:t xml:space="preserve"> </w:t>
      </w:r>
      <w:r>
        <w:rPr>
          <w:sz w:val="22"/>
        </w:rPr>
        <w:t>ou acidente que se verifique no local da execução do objeto contratual.</w:t>
      </w:r>
    </w:p>
    <w:p w14:paraId="0909E4EB">
      <w:pPr>
        <w:pStyle w:val="8"/>
        <w:numPr>
          <w:ilvl w:val="2"/>
          <w:numId w:val="32"/>
        </w:numPr>
        <w:tabs>
          <w:tab w:val="left" w:pos="1695"/>
        </w:tabs>
        <w:spacing w:before="121" w:after="0" w:line="360" w:lineRule="auto"/>
        <w:ind w:left="849" w:right="424" w:firstLine="0"/>
        <w:jc w:val="both"/>
        <w:rPr>
          <w:sz w:val="22"/>
        </w:rPr>
      </w:pPr>
      <w:r>
        <w:rPr>
          <w:sz w:val="22"/>
        </w:rPr>
        <w:t xml:space="preserve">Paralisar, por determinação do Contratante, qualquer atividade que não esteja sendo executada de acordo com a boa técnica ou que ponha em risco a segurança de pessoas ou bens de </w:t>
      </w:r>
      <w:r>
        <w:rPr>
          <w:spacing w:val="-2"/>
          <w:sz w:val="22"/>
        </w:rPr>
        <w:t>terceiros.</w:t>
      </w:r>
    </w:p>
    <w:p w14:paraId="17C0AD4A">
      <w:pPr>
        <w:pStyle w:val="8"/>
        <w:numPr>
          <w:ilvl w:val="2"/>
          <w:numId w:val="32"/>
        </w:numPr>
        <w:tabs>
          <w:tab w:val="left" w:pos="1695"/>
        </w:tabs>
        <w:spacing w:before="121" w:after="0" w:line="360" w:lineRule="auto"/>
        <w:ind w:left="849" w:right="423" w:firstLine="0"/>
        <w:jc w:val="both"/>
        <w:rPr>
          <w:sz w:val="22"/>
        </w:rPr>
      </w:pPr>
      <w:r>
        <w:rPr>
          <w:sz w:val="22"/>
        </w:rPr>
        <w:t>Manter, durante toda a vigência da contratação, em compatibilidade com as obrigações assumidas, todas as condições exigidas para habilitação na licitação ou para qualificação na contratação direta;</w:t>
      </w:r>
    </w:p>
    <w:p w14:paraId="048FC7CB">
      <w:pPr>
        <w:pStyle w:val="8"/>
        <w:numPr>
          <w:ilvl w:val="2"/>
          <w:numId w:val="32"/>
        </w:numPr>
        <w:tabs>
          <w:tab w:val="left" w:pos="1695"/>
        </w:tabs>
        <w:spacing w:before="119" w:after="0" w:line="360" w:lineRule="auto"/>
        <w:ind w:left="849" w:right="426" w:firstLine="0"/>
        <w:jc w:val="both"/>
        <w:rPr>
          <w:sz w:val="22"/>
        </w:rPr>
      </w:pPr>
      <w:r>
        <w:rPr>
          <w:sz w:val="22"/>
        </w:rPr>
        <w:t>Cumprir,</w:t>
      </w:r>
      <w:r>
        <w:rPr>
          <w:spacing w:val="-5"/>
          <w:sz w:val="22"/>
        </w:rPr>
        <w:t xml:space="preserve"> </w:t>
      </w:r>
      <w:r>
        <w:rPr>
          <w:sz w:val="22"/>
        </w:rPr>
        <w:t>durante</w:t>
      </w:r>
      <w:r>
        <w:rPr>
          <w:spacing w:val="-7"/>
          <w:sz w:val="22"/>
        </w:rPr>
        <w:t xml:space="preserve"> </w:t>
      </w:r>
      <w:r>
        <w:rPr>
          <w:sz w:val="22"/>
        </w:rPr>
        <w:t>todo</w:t>
      </w:r>
      <w:r>
        <w:rPr>
          <w:spacing w:val="-6"/>
          <w:sz w:val="22"/>
        </w:rPr>
        <w:t xml:space="preserve"> </w:t>
      </w:r>
      <w:r>
        <w:rPr>
          <w:sz w:val="22"/>
        </w:rPr>
        <w:t>o</w:t>
      </w:r>
      <w:r>
        <w:rPr>
          <w:spacing w:val="-6"/>
          <w:sz w:val="22"/>
        </w:rPr>
        <w:t xml:space="preserve"> </w:t>
      </w:r>
      <w:r>
        <w:rPr>
          <w:sz w:val="22"/>
        </w:rPr>
        <w:t>período</w:t>
      </w:r>
      <w:r>
        <w:rPr>
          <w:spacing w:val="-5"/>
          <w:sz w:val="22"/>
        </w:rPr>
        <w:t xml:space="preserve"> </w:t>
      </w:r>
      <w:r>
        <w:rPr>
          <w:sz w:val="22"/>
        </w:rPr>
        <w:t>de</w:t>
      </w:r>
      <w:r>
        <w:rPr>
          <w:spacing w:val="-5"/>
          <w:sz w:val="22"/>
        </w:rPr>
        <w:t xml:space="preserve"> </w:t>
      </w:r>
      <w:r>
        <w:rPr>
          <w:sz w:val="22"/>
        </w:rPr>
        <w:t>execução</w:t>
      </w:r>
      <w:r>
        <w:rPr>
          <w:spacing w:val="-7"/>
          <w:sz w:val="22"/>
        </w:rPr>
        <w:t xml:space="preserve"> </w:t>
      </w:r>
      <w:r>
        <w:rPr>
          <w:sz w:val="22"/>
        </w:rPr>
        <w:t>contratual,</w:t>
      </w:r>
      <w:r>
        <w:rPr>
          <w:spacing w:val="-6"/>
          <w:sz w:val="22"/>
        </w:rPr>
        <w:t xml:space="preserve"> </w:t>
      </w:r>
      <w:r>
        <w:rPr>
          <w:sz w:val="22"/>
        </w:rPr>
        <w:t>a</w:t>
      </w:r>
      <w:r>
        <w:rPr>
          <w:spacing w:val="-5"/>
          <w:sz w:val="22"/>
        </w:rPr>
        <w:t xml:space="preserve"> </w:t>
      </w:r>
      <w:r>
        <w:rPr>
          <w:sz w:val="22"/>
        </w:rPr>
        <w:t>reserva</w:t>
      </w:r>
      <w:r>
        <w:rPr>
          <w:spacing w:val="-5"/>
          <w:sz w:val="22"/>
        </w:rPr>
        <w:t xml:space="preserve"> </w:t>
      </w:r>
      <w:r>
        <w:rPr>
          <w:sz w:val="22"/>
        </w:rPr>
        <w:t>de</w:t>
      </w:r>
      <w:r>
        <w:rPr>
          <w:spacing w:val="-7"/>
          <w:sz w:val="22"/>
        </w:rPr>
        <w:t xml:space="preserve"> </w:t>
      </w:r>
      <w:r>
        <w:rPr>
          <w:sz w:val="22"/>
        </w:rPr>
        <w:t>cargos</w:t>
      </w:r>
      <w:r>
        <w:rPr>
          <w:spacing w:val="-5"/>
          <w:sz w:val="22"/>
        </w:rPr>
        <w:t xml:space="preserve"> </w:t>
      </w:r>
      <w:r>
        <w:rPr>
          <w:sz w:val="22"/>
        </w:rPr>
        <w:t>prevista</w:t>
      </w:r>
      <w:r>
        <w:rPr>
          <w:spacing w:val="-5"/>
          <w:sz w:val="22"/>
        </w:rPr>
        <w:t xml:space="preserve"> </w:t>
      </w:r>
      <w:r>
        <w:rPr>
          <w:sz w:val="22"/>
        </w:rPr>
        <w:t>em</w:t>
      </w:r>
      <w:r>
        <w:rPr>
          <w:spacing w:val="-4"/>
          <w:sz w:val="22"/>
        </w:rPr>
        <w:t xml:space="preserve"> </w:t>
      </w:r>
      <w:r>
        <w:rPr>
          <w:sz w:val="22"/>
        </w:rPr>
        <w:t>lei para pessoa com deficiência, para reabilitado da Previdência Social ou para aprendiz, bem como as reservas de cargos previstas na legislação;</w:t>
      </w:r>
    </w:p>
    <w:p w14:paraId="158F162D">
      <w:pPr>
        <w:pStyle w:val="8"/>
        <w:numPr>
          <w:ilvl w:val="2"/>
          <w:numId w:val="32"/>
        </w:numPr>
        <w:tabs>
          <w:tab w:val="left" w:pos="1695"/>
        </w:tabs>
        <w:spacing w:before="122" w:after="0" w:line="360" w:lineRule="auto"/>
        <w:ind w:left="849" w:right="427" w:firstLine="0"/>
        <w:jc w:val="both"/>
        <w:rPr>
          <w:sz w:val="22"/>
        </w:rPr>
      </w:pPr>
      <w:r>
        <w:rPr>
          <w:sz w:val="22"/>
        </w:rPr>
        <w:t>Comprovar a reserva de cargos a que se refere a cláusula acima, no prazo fixado pela fiscalização contratual, com a indicação dos empregados que preencheram as referidas vagas;</w:t>
      </w:r>
    </w:p>
    <w:p w14:paraId="6FBAF238">
      <w:pPr>
        <w:pStyle w:val="8"/>
        <w:numPr>
          <w:ilvl w:val="2"/>
          <w:numId w:val="32"/>
        </w:numPr>
        <w:tabs>
          <w:tab w:val="left" w:pos="1695"/>
        </w:tabs>
        <w:spacing w:before="118" w:after="0" w:line="240" w:lineRule="auto"/>
        <w:ind w:left="1695" w:right="0" w:hanging="846"/>
        <w:jc w:val="both"/>
        <w:rPr>
          <w:sz w:val="22"/>
        </w:rPr>
      </w:pPr>
      <w:r>
        <w:rPr>
          <w:sz w:val="22"/>
        </w:rPr>
        <w:t>Guardar</w:t>
      </w:r>
      <w:r>
        <w:rPr>
          <w:spacing w:val="-6"/>
          <w:sz w:val="22"/>
        </w:rPr>
        <w:t xml:space="preserve"> </w:t>
      </w:r>
      <w:r>
        <w:rPr>
          <w:sz w:val="22"/>
        </w:rPr>
        <w:t>sigilo</w:t>
      </w:r>
      <w:r>
        <w:rPr>
          <w:spacing w:val="-3"/>
          <w:sz w:val="22"/>
        </w:rPr>
        <w:t xml:space="preserve"> </w:t>
      </w:r>
      <w:r>
        <w:rPr>
          <w:sz w:val="22"/>
        </w:rPr>
        <w:t>sobre</w:t>
      </w:r>
      <w:r>
        <w:rPr>
          <w:spacing w:val="-6"/>
          <w:sz w:val="22"/>
        </w:rPr>
        <w:t xml:space="preserve"> </w:t>
      </w:r>
      <w:r>
        <w:rPr>
          <w:sz w:val="22"/>
        </w:rPr>
        <w:t>todas</w:t>
      </w:r>
      <w:r>
        <w:rPr>
          <w:spacing w:val="-6"/>
          <w:sz w:val="22"/>
        </w:rPr>
        <w:t xml:space="preserve"> </w:t>
      </w:r>
      <w:r>
        <w:rPr>
          <w:sz w:val="22"/>
        </w:rPr>
        <w:t>as</w:t>
      </w:r>
      <w:r>
        <w:rPr>
          <w:spacing w:val="-3"/>
          <w:sz w:val="22"/>
        </w:rPr>
        <w:t xml:space="preserve"> </w:t>
      </w:r>
      <w:r>
        <w:rPr>
          <w:sz w:val="22"/>
        </w:rPr>
        <w:t>informações</w:t>
      </w:r>
      <w:r>
        <w:rPr>
          <w:spacing w:val="-6"/>
          <w:sz w:val="22"/>
        </w:rPr>
        <w:t xml:space="preserve"> </w:t>
      </w:r>
      <w:r>
        <w:rPr>
          <w:sz w:val="22"/>
        </w:rPr>
        <w:t>obtidas</w:t>
      </w:r>
      <w:r>
        <w:rPr>
          <w:spacing w:val="-7"/>
          <w:sz w:val="22"/>
        </w:rPr>
        <w:t xml:space="preserve"> </w:t>
      </w:r>
      <w:r>
        <w:rPr>
          <w:sz w:val="22"/>
        </w:rPr>
        <w:t>em</w:t>
      </w:r>
      <w:r>
        <w:rPr>
          <w:spacing w:val="-5"/>
          <w:sz w:val="22"/>
        </w:rPr>
        <w:t xml:space="preserve"> </w:t>
      </w:r>
      <w:r>
        <w:rPr>
          <w:sz w:val="22"/>
        </w:rPr>
        <w:t>decorrência</w:t>
      </w:r>
      <w:r>
        <w:rPr>
          <w:spacing w:val="-3"/>
          <w:sz w:val="22"/>
        </w:rPr>
        <w:t xml:space="preserve"> </w:t>
      </w:r>
      <w:r>
        <w:rPr>
          <w:sz w:val="22"/>
        </w:rPr>
        <w:t>da</w:t>
      </w:r>
      <w:r>
        <w:rPr>
          <w:spacing w:val="-6"/>
          <w:sz w:val="22"/>
        </w:rPr>
        <w:t xml:space="preserve"> </w:t>
      </w:r>
      <w:r>
        <w:rPr>
          <w:sz w:val="22"/>
        </w:rPr>
        <w:t>execução</w:t>
      </w:r>
      <w:r>
        <w:rPr>
          <w:spacing w:val="-6"/>
          <w:sz w:val="22"/>
        </w:rPr>
        <w:t xml:space="preserve"> </w:t>
      </w:r>
      <w:r>
        <w:rPr>
          <w:sz w:val="22"/>
        </w:rPr>
        <w:t>do</w:t>
      </w:r>
      <w:r>
        <w:rPr>
          <w:spacing w:val="-5"/>
          <w:sz w:val="22"/>
        </w:rPr>
        <w:t xml:space="preserve"> </w:t>
      </w:r>
      <w:r>
        <w:rPr>
          <w:spacing w:val="-2"/>
          <w:sz w:val="22"/>
        </w:rPr>
        <w:t>objeto;</w:t>
      </w:r>
    </w:p>
    <w:p w14:paraId="1BC5B058">
      <w:pPr>
        <w:pStyle w:val="8"/>
        <w:numPr>
          <w:ilvl w:val="2"/>
          <w:numId w:val="32"/>
        </w:numPr>
        <w:tabs>
          <w:tab w:val="left" w:pos="1695"/>
        </w:tabs>
        <w:spacing w:before="255" w:after="0" w:line="360" w:lineRule="auto"/>
        <w:ind w:left="849" w:right="422" w:firstLine="0"/>
        <w:jc w:val="both"/>
        <w:rPr>
          <w:sz w:val="22"/>
        </w:rPr>
      </w:pPr>
      <w:r>
        <w:rPr>
          <w:sz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26A0D39">
      <w:pPr>
        <w:pStyle w:val="8"/>
        <w:spacing w:after="0" w:line="360" w:lineRule="auto"/>
        <w:jc w:val="both"/>
        <w:rPr>
          <w:sz w:val="22"/>
        </w:rPr>
        <w:sectPr>
          <w:pgSz w:w="11910" w:h="16840"/>
          <w:pgMar w:top="2160" w:right="708" w:bottom="1860" w:left="850" w:header="708" w:footer="1674" w:gutter="0"/>
          <w:cols w:space="720" w:num="1"/>
        </w:sectPr>
      </w:pPr>
    </w:p>
    <w:p w14:paraId="5F9726D2">
      <w:pPr>
        <w:pStyle w:val="6"/>
        <w:jc w:val="left"/>
      </w:pPr>
    </w:p>
    <w:p w14:paraId="7A80FF03">
      <w:pPr>
        <w:pStyle w:val="6"/>
        <w:spacing w:before="257"/>
        <w:jc w:val="left"/>
      </w:pPr>
    </w:p>
    <w:p w14:paraId="0D9655C5">
      <w:pPr>
        <w:pStyle w:val="8"/>
        <w:numPr>
          <w:ilvl w:val="2"/>
          <w:numId w:val="32"/>
        </w:numPr>
        <w:tabs>
          <w:tab w:val="left" w:pos="1695"/>
        </w:tabs>
        <w:spacing w:before="0" w:after="0" w:line="360" w:lineRule="auto"/>
        <w:ind w:left="849" w:right="432" w:firstLine="0"/>
        <w:jc w:val="both"/>
        <w:rPr>
          <w:sz w:val="22"/>
        </w:rPr>
      </w:pPr>
      <w:r>
        <w:rPr>
          <w:sz w:val="22"/>
        </w:rPr>
        <w:t>Cumprir, além dos postulados legais vigentes de âmbito federal, estadual ou municipal, as normas de segurança do Contratante;</w:t>
      </w:r>
    </w:p>
    <w:p w14:paraId="2B1DE3B2">
      <w:pPr>
        <w:pStyle w:val="6"/>
        <w:jc w:val="left"/>
      </w:pPr>
    </w:p>
    <w:p w14:paraId="50DFAE76">
      <w:pPr>
        <w:pStyle w:val="6"/>
        <w:spacing w:before="106"/>
        <w:jc w:val="left"/>
      </w:pPr>
    </w:p>
    <w:p w14:paraId="5029BD18">
      <w:pPr>
        <w:pStyle w:val="2"/>
        <w:numPr>
          <w:ilvl w:val="0"/>
          <w:numId w:val="32"/>
        </w:numPr>
        <w:tabs>
          <w:tab w:val="left" w:pos="638"/>
        </w:tabs>
        <w:spacing w:before="1" w:after="0" w:line="240" w:lineRule="auto"/>
        <w:ind w:left="638" w:right="0" w:hanging="356"/>
        <w:jc w:val="both"/>
      </w:pPr>
      <w:r>
        <w:t>DA</w:t>
      </w:r>
      <w:r>
        <w:rPr>
          <w:spacing w:val="-4"/>
        </w:rPr>
        <w:t xml:space="preserve"> </w:t>
      </w:r>
      <w:r>
        <w:t>EXTINÇÃO</w:t>
      </w:r>
      <w:r>
        <w:rPr>
          <w:spacing w:val="-6"/>
        </w:rPr>
        <w:t xml:space="preserve"> </w:t>
      </w:r>
      <w:r>
        <w:rPr>
          <w:spacing w:val="-2"/>
        </w:rPr>
        <w:t>CONTRATUAL</w:t>
      </w:r>
    </w:p>
    <w:p w14:paraId="3B51B6CA">
      <w:pPr>
        <w:pStyle w:val="8"/>
        <w:numPr>
          <w:ilvl w:val="1"/>
          <w:numId w:val="32"/>
        </w:numPr>
        <w:tabs>
          <w:tab w:val="left" w:pos="987"/>
        </w:tabs>
        <w:spacing w:before="255" w:after="0" w:line="360" w:lineRule="auto"/>
        <w:ind w:left="282" w:right="421" w:firstLine="0"/>
        <w:jc w:val="both"/>
        <w:rPr>
          <w:i/>
          <w:sz w:val="22"/>
        </w:rPr>
      </w:pPr>
      <w:r>
        <w:rPr>
          <w:i/>
          <w:color w:val="FF0000"/>
          <w:sz w:val="22"/>
        </w:rPr>
        <w:t>A contratação será extinta quando cumpridas as obrigações de ambas as partes, ainda que isso ocorra antes do prazo estipulado para tanto.</w:t>
      </w:r>
    </w:p>
    <w:p w14:paraId="194216AF">
      <w:pPr>
        <w:pStyle w:val="8"/>
        <w:numPr>
          <w:ilvl w:val="1"/>
          <w:numId w:val="32"/>
        </w:numPr>
        <w:tabs>
          <w:tab w:val="left" w:pos="987"/>
        </w:tabs>
        <w:spacing w:before="118" w:after="0" w:line="360" w:lineRule="auto"/>
        <w:ind w:left="282" w:right="422" w:firstLine="0"/>
        <w:jc w:val="both"/>
        <w:rPr>
          <w:i/>
          <w:sz w:val="22"/>
        </w:rPr>
      </w:pPr>
      <w:r>
        <w:rPr>
          <w:i/>
          <w:color w:val="FF0000"/>
          <w:sz w:val="22"/>
        </w:rPr>
        <w:t>Se as obrigações não forem cumpridas no prazo estipulado, a vigência ficará prorrogada até a conclusão</w:t>
      </w:r>
      <w:r>
        <w:rPr>
          <w:i/>
          <w:color w:val="FF0000"/>
          <w:spacing w:val="-10"/>
          <w:sz w:val="22"/>
        </w:rPr>
        <w:t xml:space="preserve"> </w:t>
      </w:r>
      <w:r>
        <w:rPr>
          <w:i/>
          <w:color w:val="FF0000"/>
          <w:sz w:val="22"/>
        </w:rPr>
        <w:t>do</w:t>
      </w:r>
      <w:r>
        <w:rPr>
          <w:i/>
          <w:color w:val="FF0000"/>
          <w:spacing w:val="-9"/>
          <w:sz w:val="22"/>
        </w:rPr>
        <w:t xml:space="preserve"> </w:t>
      </w:r>
      <w:r>
        <w:rPr>
          <w:i/>
          <w:color w:val="FF0000"/>
          <w:sz w:val="22"/>
        </w:rPr>
        <w:t>objeto,</w:t>
      </w:r>
      <w:r>
        <w:rPr>
          <w:i/>
          <w:color w:val="FF0000"/>
          <w:spacing w:val="-9"/>
          <w:sz w:val="22"/>
        </w:rPr>
        <w:t xml:space="preserve"> </w:t>
      </w:r>
      <w:r>
        <w:rPr>
          <w:i/>
          <w:color w:val="FF0000"/>
          <w:sz w:val="22"/>
        </w:rPr>
        <w:t>caso</w:t>
      </w:r>
      <w:r>
        <w:rPr>
          <w:i/>
          <w:color w:val="FF0000"/>
          <w:spacing w:val="-9"/>
          <w:sz w:val="22"/>
        </w:rPr>
        <w:t xml:space="preserve"> </w:t>
      </w:r>
      <w:r>
        <w:rPr>
          <w:i/>
          <w:color w:val="FF0000"/>
          <w:sz w:val="22"/>
        </w:rPr>
        <w:t>em</w:t>
      </w:r>
      <w:r>
        <w:rPr>
          <w:i/>
          <w:color w:val="FF0000"/>
          <w:spacing w:val="-9"/>
          <w:sz w:val="22"/>
        </w:rPr>
        <w:t xml:space="preserve"> </w:t>
      </w:r>
      <w:r>
        <w:rPr>
          <w:i/>
          <w:color w:val="FF0000"/>
          <w:sz w:val="22"/>
        </w:rPr>
        <w:t>que</w:t>
      </w:r>
      <w:r>
        <w:rPr>
          <w:i/>
          <w:color w:val="FF0000"/>
          <w:spacing w:val="-9"/>
          <w:sz w:val="22"/>
        </w:rPr>
        <w:t xml:space="preserve"> </w:t>
      </w:r>
      <w:r>
        <w:rPr>
          <w:i/>
          <w:color w:val="FF0000"/>
          <w:sz w:val="22"/>
        </w:rPr>
        <w:t>deverá</w:t>
      </w:r>
      <w:r>
        <w:rPr>
          <w:i/>
          <w:color w:val="FF0000"/>
          <w:spacing w:val="-10"/>
          <w:sz w:val="22"/>
        </w:rPr>
        <w:t xml:space="preserve"> </w:t>
      </w:r>
      <w:r>
        <w:rPr>
          <w:i/>
          <w:color w:val="FF0000"/>
          <w:sz w:val="22"/>
        </w:rPr>
        <w:t>a</w:t>
      </w:r>
      <w:r>
        <w:rPr>
          <w:i/>
          <w:color w:val="FF0000"/>
          <w:spacing w:val="-10"/>
          <w:sz w:val="22"/>
        </w:rPr>
        <w:t xml:space="preserve"> </w:t>
      </w:r>
      <w:r>
        <w:rPr>
          <w:i/>
          <w:color w:val="FF0000"/>
          <w:sz w:val="22"/>
        </w:rPr>
        <w:t>Administração</w:t>
      </w:r>
      <w:r>
        <w:rPr>
          <w:i/>
          <w:color w:val="FF0000"/>
          <w:spacing w:val="-9"/>
          <w:sz w:val="22"/>
        </w:rPr>
        <w:t xml:space="preserve"> </w:t>
      </w:r>
      <w:r>
        <w:rPr>
          <w:i/>
          <w:color w:val="FF0000"/>
          <w:sz w:val="22"/>
        </w:rPr>
        <w:t>providenciar</w:t>
      </w:r>
      <w:r>
        <w:rPr>
          <w:i/>
          <w:color w:val="FF0000"/>
          <w:spacing w:val="-8"/>
          <w:sz w:val="22"/>
        </w:rPr>
        <w:t xml:space="preserve"> </w:t>
      </w:r>
      <w:r>
        <w:rPr>
          <w:i/>
          <w:color w:val="FF0000"/>
          <w:sz w:val="22"/>
        </w:rPr>
        <w:t>a</w:t>
      </w:r>
      <w:r>
        <w:rPr>
          <w:i/>
          <w:color w:val="FF0000"/>
          <w:spacing w:val="-10"/>
          <w:sz w:val="22"/>
        </w:rPr>
        <w:t xml:space="preserve"> </w:t>
      </w:r>
      <w:r>
        <w:rPr>
          <w:i/>
          <w:color w:val="FF0000"/>
          <w:sz w:val="22"/>
        </w:rPr>
        <w:t>readequação</w:t>
      </w:r>
      <w:r>
        <w:rPr>
          <w:i/>
          <w:color w:val="FF0000"/>
          <w:spacing w:val="-9"/>
          <w:sz w:val="22"/>
        </w:rPr>
        <w:t xml:space="preserve"> </w:t>
      </w:r>
      <w:r>
        <w:rPr>
          <w:i/>
          <w:color w:val="FF0000"/>
          <w:sz w:val="22"/>
        </w:rPr>
        <w:t>do</w:t>
      </w:r>
      <w:r>
        <w:rPr>
          <w:i/>
          <w:color w:val="FF0000"/>
          <w:spacing w:val="-9"/>
          <w:sz w:val="22"/>
        </w:rPr>
        <w:t xml:space="preserve"> </w:t>
      </w:r>
      <w:r>
        <w:rPr>
          <w:i/>
          <w:color w:val="FF0000"/>
          <w:sz w:val="22"/>
        </w:rPr>
        <w:t>cronograma</w:t>
      </w:r>
      <w:r>
        <w:rPr>
          <w:i/>
          <w:color w:val="FF0000"/>
          <w:spacing w:val="-9"/>
          <w:sz w:val="22"/>
        </w:rPr>
        <w:t xml:space="preserve"> </w:t>
      </w:r>
      <w:r>
        <w:rPr>
          <w:i/>
          <w:color w:val="FF0000"/>
          <w:sz w:val="22"/>
        </w:rPr>
        <w:t>fixado para a contratação.</w:t>
      </w:r>
    </w:p>
    <w:p w14:paraId="26B75DC4">
      <w:pPr>
        <w:pStyle w:val="8"/>
        <w:numPr>
          <w:ilvl w:val="1"/>
          <w:numId w:val="32"/>
        </w:numPr>
        <w:tabs>
          <w:tab w:val="left" w:pos="987"/>
        </w:tabs>
        <w:spacing w:before="121" w:after="0" w:line="240" w:lineRule="auto"/>
        <w:ind w:left="987" w:right="0" w:hanging="705"/>
        <w:jc w:val="both"/>
        <w:rPr>
          <w:i/>
          <w:sz w:val="22"/>
        </w:rPr>
      </w:pPr>
      <w:r>
        <w:rPr>
          <w:i/>
          <w:color w:val="FF0000"/>
          <w:sz w:val="22"/>
        </w:rPr>
        <w:t>Quando</w:t>
      </w:r>
      <w:r>
        <w:rPr>
          <w:i/>
          <w:color w:val="FF0000"/>
          <w:spacing w:val="-6"/>
          <w:sz w:val="22"/>
        </w:rPr>
        <w:t xml:space="preserve"> </w:t>
      </w:r>
      <w:r>
        <w:rPr>
          <w:i/>
          <w:color w:val="FF0000"/>
          <w:sz w:val="22"/>
        </w:rPr>
        <w:t>a</w:t>
      </w:r>
      <w:r>
        <w:rPr>
          <w:i/>
          <w:color w:val="FF0000"/>
          <w:spacing w:val="-4"/>
          <w:sz w:val="22"/>
        </w:rPr>
        <w:t xml:space="preserve"> </w:t>
      </w:r>
      <w:r>
        <w:rPr>
          <w:i/>
          <w:color w:val="FF0000"/>
          <w:sz w:val="22"/>
        </w:rPr>
        <w:t>não</w:t>
      </w:r>
      <w:r>
        <w:rPr>
          <w:i/>
          <w:color w:val="FF0000"/>
          <w:spacing w:val="-4"/>
          <w:sz w:val="22"/>
        </w:rPr>
        <w:t xml:space="preserve"> </w:t>
      </w:r>
      <w:r>
        <w:rPr>
          <w:i/>
          <w:color w:val="FF0000"/>
          <w:sz w:val="22"/>
        </w:rPr>
        <w:t>conclusão</w:t>
      </w:r>
      <w:r>
        <w:rPr>
          <w:i/>
          <w:color w:val="FF0000"/>
          <w:spacing w:val="-4"/>
          <w:sz w:val="22"/>
        </w:rPr>
        <w:t xml:space="preserve"> </w:t>
      </w:r>
      <w:r>
        <w:rPr>
          <w:i/>
          <w:color w:val="FF0000"/>
          <w:sz w:val="22"/>
        </w:rPr>
        <w:t>do</w:t>
      </w:r>
      <w:r>
        <w:rPr>
          <w:i/>
          <w:color w:val="FF0000"/>
          <w:spacing w:val="-3"/>
          <w:sz w:val="22"/>
        </w:rPr>
        <w:t xml:space="preserve"> </w:t>
      </w:r>
      <w:r>
        <w:rPr>
          <w:i/>
          <w:color w:val="FF0000"/>
          <w:sz w:val="22"/>
        </w:rPr>
        <w:t>objeto</w:t>
      </w:r>
      <w:r>
        <w:rPr>
          <w:i/>
          <w:color w:val="FF0000"/>
          <w:spacing w:val="-4"/>
          <w:sz w:val="22"/>
        </w:rPr>
        <w:t xml:space="preserve"> </w:t>
      </w:r>
      <w:r>
        <w:rPr>
          <w:i/>
          <w:color w:val="FF0000"/>
          <w:sz w:val="22"/>
        </w:rPr>
        <w:t>referida</w:t>
      </w:r>
      <w:r>
        <w:rPr>
          <w:i/>
          <w:color w:val="FF0000"/>
          <w:spacing w:val="-4"/>
          <w:sz w:val="22"/>
        </w:rPr>
        <w:t xml:space="preserve"> </w:t>
      </w:r>
      <w:r>
        <w:rPr>
          <w:i/>
          <w:color w:val="FF0000"/>
          <w:sz w:val="22"/>
        </w:rPr>
        <w:t>no</w:t>
      </w:r>
      <w:r>
        <w:rPr>
          <w:i/>
          <w:color w:val="FF0000"/>
          <w:spacing w:val="-6"/>
          <w:sz w:val="22"/>
        </w:rPr>
        <w:t xml:space="preserve"> </w:t>
      </w:r>
      <w:r>
        <w:rPr>
          <w:i/>
          <w:color w:val="FF0000"/>
          <w:sz w:val="22"/>
        </w:rPr>
        <w:t>item</w:t>
      </w:r>
      <w:r>
        <w:rPr>
          <w:i/>
          <w:color w:val="FF0000"/>
          <w:spacing w:val="-3"/>
          <w:sz w:val="22"/>
        </w:rPr>
        <w:t xml:space="preserve"> </w:t>
      </w:r>
      <w:r>
        <w:rPr>
          <w:i/>
          <w:color w:val="FF0000"/>
          <w:sz w:val="22"/>
        </w:rPr>
        <w:t>anterior</w:t>
      </w:r>
      <w:r>
        <w:rPr>
          <w:i/>
          <w:color w:val="FF0000"/>
          <w:spacing w:val="-5"/>
          <w:sz w:val="22"/>
        </w:rPr>
        <w:t xml:space="preserve"> </w:t>
      </w:r>
      <w:r>
        <w:rPr>
          <w:i/>
          <w:color w:val="FF0000"/>
          <w:sz w:val="22"/>
        </w:rPr>
        <w:t>decorrer</w:t>
      </w:r>
      <w:r>
        <w:rPr>
          <w:i/>
          <w:color w:val="FF0000"/>
          <w:spacing w:val="-3"/>
          <w:sz w:val="22"/>
        </w:rPr>
        <w:t xml:space="preserve"> </w:t>
      </w:r>
      <w:r>
        <w:rPr>
          <w:i/>
          <w:color w:val="FF0000"/>
          <w:sz w:val="22"/>
        </w:rPr>
        <w:t>de</w:t>
      </w:r>
      <w:r>
        <w:rPr>
          <w:i/>
          <w:color w:val="FF0000"/>
          <w:spacing w:val="-4"/>
          <w:sz w:val="22"/>
        </w:rPr>
        <w:t xml:space="preserve"> </w:t>
      </w:r>
      <w:r>
        <w:rPr>
          <w:i/>
          <w:color w:val="FF0000"/>
          <w:sz w:val="22"/>
        </w:rPr>
        <w:t>culpa</w:t>
      </w:r>
      <w:r>
        <w:rPr>
          <w:i/>
          <w:color w:val="FF0000"/>
          <w:spacing w:val="-4"/>
          <w:sz w:val="22"/>
        </w:rPr>
        <w:t xml:space="preserve"> </w:t>
      </w:r>
      <w:r>
        <w:rPr>
          <w:i/>
          <w:color w:val="FF0000"/>
          <w:sz w:val="22"/>
        </w:rPr>
        <w:t>do</w:t>
      </w:r>
      <w:r>
        <w:rPr>
          <w:i/>
          <w:color w:val="FF0000"/>
          <w:spacing w:val="-3"/>
          <w:sz w:val="22"/>
        </w:rPr>
        <w:t xml:space="preserve"> </w:t>
      </w:r>
      <w:r>
        <w:rPr>
          <w:i/>
          <w:color w:val="FF0000"/>
          <w:spacing w:val="-2"/>
          <w:sz w:val="22"/>
        </w:rPr>
        <w:t>Contratado:</w:t>
      </w:r>
    </w:p>
    <w:p w14:paraId="13F9D258">
      <w:pPr>
        <w:pStyle w:val="8"/>
        <w:numPr>
          <w:ilvl w:val="2"/>
          <w:numId w:val="32"/>
        </w:numPr>
        <w:tabs>
          <w:tab w:val="left" w:pos="1695"/>
        </w:tabs>
        <w:spacing w:before="255" w:after="0" w:line="360" w:lineRule="auto"/>
        <w:ind w:left="849" w:right="425" w:firstLine="0"/>
        <w:jc w:val="both"/>
        <w:rPr>
          <w:i/>
          <w:sz w:val="22"/>
        </w:rPr>
      </w:pPr>
      <w:r>
        <w:rPr>
          <w:i/>
          <w:color w:val="FF0000"/>
          <w:sz w:val="22"/>
        </w:rPr>
        <w:t xml:space="preserve">ficará ele constituído em mora, sendo-lhe aplicáveis as respectivas sanções administrativas; </w:t>
      </w:r>
      <w:r>
        <w:rPr>
          <w:i/>
          <w:color w:val="FF0000"/>
          <w:spacing w:val="-10"/>
          <w:sz w:val="22"/>
        </w:rPr>
        <w:t>e</w:t>
      </w:r>
    </w:p>
    <w:p w14:paraId="54A6630C">
      <w:pPr>
        <w:pStyle w:val="8"/>
        <w:numPr>
          <w:ilvl w:val="2"/>
          <w:numId w:val="32"/>
        </w:numPr>
        <w:tabs>
          <w:tab w:val="left" w:pos="1695"/>
        </w:tabs>
        <w:spacing w:before="121" w:after="0" w:line="357" w:lineRule="auto"/>
        <w:ind w:left="849" w:right="423" w:firstLine="0"/>
        <w:jc w:val="both"/>
        <w:rPr>
          <w:i/>
          <w:sz w:val="22"/>
        </w:rPr>
      </w:pPr>
      <w:r>
        <w:rPr>
          <w:i/>
          <w:color w:val="FF0000"/>
          <w:sz w:val="22"/>
        </w:rPr>
        <w:t>poderá a Administração optar pela extinção contratual e, nesse caso, adotará as medidas admitidas em lei para a continuidade da execução contratual.</w:t>
      </w:r>
    </w:p>
    <w:p w14:paraId="067E8FD2">
      <w:pPr>
        <w:pStyle w:val="8"/>
        <w:numPr>
          <w:ilvl w:val="1"/>
          <w:numId w:val="32"/>
        </w:numPr>
        <w:tabs>
          <w:tab w:val="left" w:pos="987"/>
        </w:tabs>
        <w:spacing w:before="124" w:after="0" w:line="360" w:lineRule="auto"/>
        <w:ind w:left="282" w:right="423" w:firstLine="0"/>
        <w:jc w:val="both"/>
        <w:rPr>
          <w:sz w:val="22"/>
        </w:rPr>
      </w:pPr>
      <w:r>
        <w:rPr>
          <w:sz w:val="22"/>
        </w:rPr>
        <w:t>A contratação poderá ser extinta antes de cumpridas as obrigações nela estipuladas, ou antes do prazo</w:t>
      </w:r>
      <w:r>
        <w:rPr>
          <w:spacing w:val="-5"/>
          <w:sz w:val="22"/>
        </w:rPr>
        <w:t xml:space="preserve"> </w:t>
      </w:r>
      <w:r>
        <w:rPr>
          <w:sz w:val="22"/>
        </w:rPr>
        <w:t>fixado,</w:t>
      </w:r>
      <w:r>
        <w:rPr>
          <w:spacing w:val="-6"/>
          <w:sz w:val="22"/>
        </w:rPr>
        <w:t xml:space="preserve"> </w:t>
      </w:r>
      <w:r>
        <w:rPr>
          <w:sz w:val="22"/>
        </w:rPr>
        <w:t>por</w:t>
      </w:r>
      <w:r>
        <w:rPr>
          <w:spacing w:val="-7"/>
          <w:sz w:val="22"/>
        </w:rPr>
        <w:t xml:space="preserve"> </w:t>
      </w:r>
      <w:r>
        <w:rPr>
          <w:sz w:val="22"/>
        </w:rPr>
        <w:t>algum</w:t>
      </w:r>
      <w:r>
        <w:rPr>
          <w:spacing w:val="-6"/>
          <w:sz w:val="22"/>
        </w:rPr>
        <w:t xml:space="preserve"> </w:t>
      </w:r>
      <w:r>
        <w:rPr>
          <w:sz w:val="22"/>
        </w:rPr>
        <w:t>dos</w:t>
      </w:r>
      <w:r>
        <w:rPr>
          <w:spacing w:val="-7"/>
          <w:sz w:val="22"/>
        </w:rPr>
        <w:t xml:space="preserve"> </w:t>
      </w:r>
      <w:r>
        <w:rPr>
          <w:sz w:val="22"/>
        </w:rPr>
        <w:t>motivos</w:t>
      </w:r>
      <w:r>
        <w:rPr>
          <w:spacing w:val="-7"/>
          <w:sz w:val="22"/>
        </w:rPr>
        <w:t xml:space="preserve"> </w:t>
      </w:r>
      <w:r>
        <w:rPr>
          <w:sz w:val="22"/>
        </w:rPr>
        <w:t>previstos</w:t>
      </w:r>
      <w:r>
        <w:rPr>
          <w:spacing w:val="-7"/>
          <w:sz w:val="22"/>
        </w:rPr>
        <w:t xml:space="preserve"> </w:t>
      </w:r>
      <w:r>
        <w:rPr>
          <w:sz w:val="22"/>
        </w:rPr>
        <w:t>no</w:t>
      </w:r>
      <w:r>
        <w:rPr>
          <w:spacing w:val="-5"/>
          <w:sz w:val="22"/>
        </w:rPr>
        <w:t xml:space="preserve"> </w:t>
      </w:r>
      <w:r>
        <w:rPr>
          <w:sz w:val="22"/>
        </w:rPr>
        <w:t>artigo</w:t>
      </w:r>
      <w:r>
        <w:rPr>
          <w:spacing w:val="-5"/>
          <w:sz w:val="22"/>
        </w:rPr>
        <w:t xml:space="preserve"> </w:t>
      </w:r>
      <w:r>
        <w:rPr>
          <w:sz w:val="22"/>
        </w:rPr>
        <w:t>137</w:t>
      </w:r>
      <w:r>
        <w:rPr>
          <w:spacing w:val="-6"/>
          <w:sz w:val="22"/>
        </w:rPr>
        <w:t xml:space="preserve"> </w:t>
      </w:r>
      <w:r>
        <w:rPr>
          <w:sz w:val="22"/>
        </w:rPr>
        <w:t>da</w:t>
      </w:r>
      <w:r>
        <w:rPr>
          <w:spacing w:val="-7"/>
          <w:sz w:val="22"/>
        </w:rPr>
        <w:t xml:space="preserve"> </w:t>
      </w:r>
      <w:r>
        <w:rPr>
          <w:sz w:val="22"/>
        </w:rPr>
        <w:t>Lei</w:t>
      </w:r>
      <w:r>
        <w:rPr>
          <w:spacing w:val="-6"/>
          <w:sz w:val="22"/>
        </w:rPr>
        <w:t xml:space="preserve"> </w:t>
      </w:r>
      <w:r>
        <w:rPr>
          <w:sz w:val="22"/>
        </w:rPr>
        <w:t>nº</w:t>
      </w:r>
      <w:r>
        <w:rPr>
          <w:spacing w:val="-6"/>
          <w:sz w:val="22"/>
        </w:rPr>
        <w:t xml:space="preserve"> </w:t>
      </w:r>
      <w:r>
        <w:rPr>
          <w:sz w:val="22"/>
        </w:rPr>
        <w:t>14.133/21,</w:t>
      </w:r>
      <w:r>
        <w:rPr>
          <w:spacing w:val="-9"/>
          <w:sz w:val="22"/>
        </w:rPr>
        <w:t xml:space="preserve"> </w:t>
      </w:r>
      <w:r>
        <w:rPr>
          <w:sz w:val="22"/>
        </w:rPr>
        <w:t>bem</w:t>
      </w:r>
      <w:r>
        <w:rPr>
          <w:spacing w:val="-5"/>
          <w:sz w:val="22"/>
        </w:rPr>
        <w:t xml:space="preserve"> </w:t>
      </w:r>
      <w:r>
        <w:rPr>
          <w:sz w:val="22"/>
        </w:rPr>
        <w:t>como</w:t>
      </w:r>
      <w:r>
        <w:rPr>
          <w:spacing w:val="-5"/>
          <w:sz w:val="22"/>
        </w:rPr>
        <w:t xml:space="preserve"> </w:t>
      </w:r>
      <w:r>
        <w:rPr>
          <w:sz w:val="22"/>
        </w:rPr>
        <w:t>amigavelmente, assegurados o contraditório e a ampla defesa.</w:t>
      </w:r>
    </w:p>
    <w:p w14:paraId="612AA654">
      <w:pPr>
        <w:pStyle w:val="8"/>
        <w:numPr>
          <w:ilvl w:val="2"/>
          <w:numId w:val="32"/>
        </w:numPr>
        <w:tabs>
          <w:tab w:val="left" w:pos="1695"/>
        </w:tabs>
        <w:spacing w:before="121" w:after="0" w:line="240" w:lineRule="auto"/>
        <w:ind w:left="1695" w:right="0" w:hanging="846"/>
        <w:jc w:val="both"/>
        <w:rPr>
          <w:sz w:val="22"/>
        </w:rPr>
      </w:pPr>
      <w:r>
        <w:rPr>
          <w:sz w:val="22"/>
        </w:rPr>
        <w:t>Nesta</w:t>
      </w:r>
      <w:r>
        <w:rPr>
          <w:spacing w:val="-3"/>
          <w:sz w:val="22"/>
        </w:rPr>
        <w:t xml:space="preserve"> </w:t>
      </w:r>
      <w:r>
        <w:rPr>
          <w:sz w:val="22"/>
        </w:rPr>
        <w:t>hipótese,</w:t>
      </w:r>
      <w:r>
        <w:rPr>
          <w:spacing w:val="-2"/>
          <w:sz w:val="22"/>
        </w:rPr>
        <w:t xml:space="preserve"> </w:t>
      </w:r>
      <w:r>
        <w:rPr>
          <w:sz w:val="22"/>
        </w:rPr>
        <w:t>aplicam-se</w:t>
      </w:r>
      <w:r>
        <w:rPr>
          <w:spacing w:val="-7"/>
          <w:sz w:val="22"/>
        </w:rPr>
        <w:t xml:space="preserve"> </w:t>
      </w:r>
      <w:r>
        <w:rPr>
          <w:sz w:val="22"/>
        </w:rPr>
        <w:t>também</w:t>
      </w:r>
      <w:r>
        <w:rPr>
          <w:spacing w:val="-3"/>
          <w:sz w:val="22"/>
        </w:rPr>
        <w:t xml:space="preserve"> </w:t>
      </w:r>
      <w:r>
        <w:rPr>
          <w:sz w:val="22"/>
        </w:rPr>
        <w:t>os</w:t>
      </w:r>
      <w:r>
        <w:rPr>
          <w:spacing w:val="-4"/>
          <w:sz w:val="22"/>
        </w:rPr>
        <w:t xml:space="preserve"> </w:t>
      </w:r>
      <w:r>
        <w:rPr>
          <w:sz w:val="22"/>
        </w:rPr>
        <w:t>artigos</w:t>
      </w:r>
      <w:r>
        <w:rPr>
          <w:spacing w:val="-3"/>
          <w:sz w:val="22"/>
        </w:rPr>
        <w:t xml:space="preserve"> </w:t>
      </w:r>
      <w:r>
        <w:rPr>
          <w:sz w:val="22"/>
        </w:rPr>
        <w:t>138</w:t>
      </w:r>
      <w:r>
        <w:rPr>
          <w:spacing w:val="-4"/>
          <w:sz w:val="22"/>
        </w:rPr>
        <w:t xml:space="preserve"> </w:t>
      </w:r>
      <w:r>
        <w:rPr>
          <w:sz w:val="22"/>
        </w:rPr>
        <w:t>e</w:t>
      </w:r>
      <w:r>
        <w:rPr>
          <w:spacing w:val="-4"/>
          <w:sz w:val="22"/>
        </w:rPr>
        <w:t xml:space="preserve"> </w:t>
      </w:r>
      <w:r>
        <w:rPr>
          <w:sz w:val="22"/>
        </w:rPr>
        <w:t>139</w:t>
      </w:r>
      <w:r>
        <w:rPr>
          <w:spacing w:val="-3"/>
          <w:sz w:val="22"/>
        </w:rPr>
        <w:t xml:space="preserve"> </w:t>
      </w:r>
      <w:r>
        <w:rPr>
          <w:sz w:val="22"/>
        </w:rPr>
        <w:t>da</w:t>
      </w:r>
      <w:r>
        <w:rPr>
          <w:spacing w:val="-5"/>
          <w:sz w:val="22"/>
        </w:rPr>
        <w:t xml:space="preserve"> </w:t>
      </w:r>
      <w:r>
        <w:rPr>
          <w:sz w:val="22"/>
        </w:rPr>
        <w:t>mesma</w:t>
      </w:r>
      <w:r>
        <w:rPr>
          <w:spacing w:val="-2"/>
          <w:sz w:val="22"/>
        </w:rPr>
        <w:t xml:space="preserve"> </w:t>
      </w:r>
      <w:r>
        <w:rPr>
          <w:spacing w:val="-4"/>
          <w:sz w:val="22"/>
        </w:rPr>
        <w:t>Lei.</w:t>
      </w:r>
    </w:p>
    <w:p w14:paraId="674968F9">
      <w:pPr>
        <w:pStyle w:val="8"/>
        <w:numPr>
          <w:ilvl w:val="2"/>
          <w:numId w:val="32"/>
        </w:numPr>
        <w:tabs>
          <w:tab w:val="left" w:pos="1699"/>
        </w:tabs>
        <w:spacing w:before="255" w:after="0" w:line="360" w:lineRule="auto"/>
        <w:ind w:left="849" w:right="427" w:firstLine="0"/>
        <w:jc w:val="left"/>
        <w:rPr>
          <w:sz w:val="22"/>
        </w:rPr>
      </w:pPr>
      <w:r>
        <w:rPr>
          <w:sz w:val="22"/>
        </w:rPr>
        <w:t>A</w:t>
      </w:r>
      <w:r>
        <w:rPr>
          <w:spacing w:val="-1"/>
          <w:sz w:val="22"/>
        </w:rPr>
        <w:t xml:space="preserve"> </w:t>
      </w:r>
      <w:r>
        <w:rPr>
          <w:sz w:val="22"/>
        </w:rPr>
        <w:t>alteração</w:t>
      </w:r>
      <w:r>
        <w:rPr>
          <w:spacing w:val="-3"/>
          <w:sz w:val="22"/>
        </w:rPr>
        <w:t xml:space="preserve"> </w:t>
      </w:r>
      <w:r>
        <w:rPr>
          <w:sz w:val="22"/>
        </w:rPr>
        <w:t>social</w:t>
      </w:r>
      <w:r>
        <w:rPr>
          <w:spacing w:val="-4"/>
          <w:sz w:val="22"/>
        </w:rPr>
        <w:t xml:space="preserve"> </w:t>
      </w:r>
      <w:r>
        <w:rPr>
          <w:sz w:val="22"/>
        </w:rPr>
        <w:t>ou</w:t>
      </w:r>
      <w:r>
        <w:rPr>
          <w:spacing w:val="-2"/>
          <w:sz w:val="22"/>
        </w:rPr>
        <w:t xml:space="preserve"> </w:t>
      </w:r>
      <w:r>
        <w:rPr>
          <w:sz w:val="22"/>
        </w:rPr>
        <w:t>a</w:t>
      </w:r>
      <w:r>
        <w:rPr>
          <w:spacing w:val="-5"/>
          <w:sz w:val="22"/>
        </w:rPr>
        <w:t xml:space="preserve"> </w:t>
      </w:r>
      <w:r>
        <w:rPr>
          <w:sz w:val="22"/>
        </w:rPr>
        <w:t>modificação</w:t>
      </w:r>
      <w:r>
        <w:rPr>
          <w:spacing w:val="-3"/>
          <w:sz w:val="22"/>
        </w:rPr>
        <w:t xml:space="preserve"> </w:t>
      </w:r>
      <w:r>
        <w:rPr>
          <w:sz w:val="22"/>
        </w:rPr>
        <w:t>da</w:t>
      </w:r>
      <w:r>
        <w:rPr>
          <w:spacing w:val="-1"/>
          <w:sz w:val="22"/>
        </w:rPr>
        <w:t xml:space="preserve"> </w:t>
      </w:r>
      <w:r>
        <w:rPr>
          <w:sz w:val="22"/>
        </w:rPr>
        <w:t>finalidade</w:t>
      </w:r>
      <w:r>
        <w:rPr>
          <w:spacing w:val="-3"/>
          <w:sz w:val="22"/>
        </w:rPr>
        <w:t xml:space="preserve"> </w:t>
      </w:r>
      <w:r>
        <w:rPr>
          <w:sz w:val="22"/>
        </w:rPr>
        <w:t>ou</w:t>
      </w:r>
      <w:r>
        <w:rPr>
          <w:spacing w:val="-5"/>
          <w:sz w:val="22"/>
        </w:rPr>
        <w:t xml:space="preserve"> </w:t>
      </w:r>
      <w:r>
        <w:rPr>
          <w:sz w:val="22"/>
        </w:rPr>
        <w:t>da</w:t>
      </w:r>
      <w:r>
        <w:rPr>
          <w:spacing w:val="-4"/>
          <w:sz w:val="22"/>
        </w:rPr>
        <w:t xml:space="preserve"> </w:t>
      </w:r>
      <w:r>
        <w:rPr>
          <w:sz w:val="22"/>
        </w:rPr>
        <w:t>estrutura</w:t>
      </w:r>
      <w:r>
        <w:rPr>
          <w:spacing w:val="-4"/>
          <w:sz w:val="22"/>
        </w:rPr>
        <w:t xml:space="preserve"> </w:t>
      </w:r>
      <w:r>
        <w:rPr>
          <w:sz w:val="22"/>
        </w:rPr>
        <w:t>da</w:t>
      </w:r>
      <w:r>
        <w:rPr>
          <w:spacing w:val="-4"/>
          <w:sz w:val="22"/>
        </w:rPr>
        <w:t xml:space="preserve"> </w:t>
      </w:r>
      <w:r>
        <w:rPr>
          <w:sz w:val="22"/>
        </w:rPr>
        <w:t>empresa</w:t>
      </w:r>
      <w:r>
        <w:rPr>
          <w:spacing w:val="-4"/>
          <w:sz w:val="22"/>
        </w:rPr>
        <w:t xml:space="preserve"> </w:t>
      </w:r>
      <w:r>
        <w:rPr>
          <w:sz w:val="22"/>
        </w:rPr>
        <w:t>não</w:t>
      </w:r>
      <w:r>
        <w:rPr>
          <w:spacing w:val="-5"/>
          <w:sz w:val="22"/>
        </w:rPr>
        <w:t xml:space="preserve"> </w:t>
      </w:r>
      <w:r>
        <w:rPr>
          <w:sz w:val="22"/>
        </w:rPr>
        <w:t>ensejará</w:t>
      </w:r>
      <w:r>
        <w:rPr>
          <w:spacing w:val="-4"/>
          <w:sz w:val="22"/>
        </w:rPr>
        <w:t xml:space="preserve"> </w:t>
      </w:r>
      <w:r>
        <w:rPr>
          <w:sz w:val="22"/>
        </w:rPr>
        <w:t>a extinção se não restringir sua capacidade de concluir o objeto.</w:t>
      </w:r>
    </w:p>
    <w:p w14:paraId="29BF9249">
      <w:pPr>
        <w:pStyle w:val="8"/>
        <w:numPr>
          <w:ilvl w:val="3"/>
          <w:numId w:val="32"/>
        </w:numPr>
        <w:tabs>
          <w:tab w:val="left" w:pos="1693"/>
        </w:tabs>
        <w:spacing w:before="118" w:after="0" w:line="360" w:lineRule="auto"/>
        <w:ind w:left="849" w:right="424" w:firstLine="0"/>
        <w:jc w:val="left"/>
        <w:rPr>
          <w:sz w:val="22"/>
        </w:rPr>
      </w:pPr>
      <w:r>
        <w:rPr>
          <w:sz w:val="22"/>
        </w:rPr>
        <w:t>Se</w:t>
      </w:r>
      <w:r>
        <w:rPr>
          <w:spacing w:val="-13"/>
          <w:sz w:val="22"/>
        </w:rPr>
        <w:t xml:space="preserve"> </w:t>
      </w:r>
      <w:r>
        <w:rPr>
          <w:sz w:val="22"/>
        </w:rPr>
        <w:t>a</w:t>
      </w:r>
      <w:r>
        <w:rPr>
          <w:spacing w:val="-12"/>
          <w:sz w:val="22"/>
        </w:rPr>
        <w:t xml:space="preserve"> </w:t>
      </w:r>
      <w:r>
        <w:rPr>
          <w:sz w:val="22"/>
        </w:rPr>
        <w:t>operação</w:t>
      </w:r>
      <w:r>
        <w:rPr>
          <w:spacing w:val="-11"/>
          <w:sz w:val="22"/>
        </w:rPr>
        <w:t xml:space="preserve"> </w:t>
      </w:r>
      <w:r>
        <w:rPr>
          <w:sz w:val="22"/>
        </w:rPr>
        <w:t>implicar</w:t>
      </w:r>
      <w:r>
        <w:rPr>
          <w:spacing w:val="-13"/>
          <w:sz w:val="22"/>
        </w:rPr>
        <w:t xml:space="preserve"> </w:t>
      </w:r>
      <w:r>
        <w:rPr>
          <w:sz w:val="22"/>
        </w:rPr>
        <w:t>mudança</w:t>
      </w:r>
      <w:r>
        <w:rPr>
          <w:spacing w:val="-11"/>
          <w:sz w:val="22"/>
        </w:rPr>
        <w:t xml:space="preserve"> </w:t>
      </w:r>
      <w:r>
        <w:rPr>
          <w:sz w:val="22"/>
        </w:rPr>
        <w:t>da</w:t>
      </w:r>
      <w:r>
        <w:rPr>
          <w:spacing w:val="-12"/>
          <w:sz w:val="22"/>
        </w:rPr>
        <w:t xml:space="preserve"> </w:t>
      </w:r>
      <w:r>
        <w:rPr>
          <w:sz w:val="22"/>
        </w:rPr>
        <w:t>pessoa</w:t>
      </w:r>
      <w:r>
        <w:rPr>
          <w:spacing w:val="-12"/>
          <w:sz w:val="22"/>
        </w:rPr>
        <w:t xml:space="preserve"> </w:t>
      </w:r>
      <w:r>
        <w:rPr>
          <w:sz w:val="22"/>
        </w:rPr>
        <w:t>jurídica</w:t>
      </w:r>
      <w:r>
        <w:rPr>
          <w:spacing w:val="-12"/>
          <w:sz w:val="22"/>
        </w:rPr>
        <w:t xml:space="preserve"> </w:t>
      </w:r>
      <w:r>
        <w:rPr>
          <w:sz w:val="22"/>
        </w:rPr>
        <w:t>contratada,</w:t>
      </w:r>
      <w:r>
        <w:rPr>
          <w:spacing w:val="-12"/>
          <w:sz w:val="22"/>
        </w:rPr>
        <w:t xml:space="preserve"> </w:t>
      </w:r>
      <w:r>
        <w:rPr>
          <w:sz w:val="22"/>
        </w:rPr>
        <w:t>deverá</w:t>
      </w:r>
      <w:r>
        <w:rPr>
          <w:spacing w:val="-13"/>
          <w:sz w:val="22"/>
        </w:rPr>
        <w:t xml:space="preserve"> </w:t>
      </w:r>
      <w:r>
        <w:rPr>
          <w:sz w:val="22"/>
        </w:rPr>
        <w:t>ser</w:t>
      </w:r>
      <w:r>
        <w:rPr>
          <w:spacing w:val="-11"/>
          <w:sz w:val="22"/>
        </w:rPr>
        <w:t xml:space="preserve"> </w:t>
      </w:r>
      <w:r>
        <w:rPr>
          <w:sz w:val="22"/>
        </w:rPr>
        <w:t>formalizado</w:t>
      </w:r>
      <w:r>
        <w:rPr>
          <w:spacing w:val="-10"/>
          <w:sz w:val="22"/>
        </w:rPr>
        <w:t xml:space="preserve"> </w:t>
      </w:r>
      <w:r>
        <w:rPr>
          <w:sz w:val="22"/>
        </w:rPr>
        <w:t>termo aditivo para alteração subjetiva.</w:t>
      </w:r>
    </w:p>
    <w:p w14:paraId="7B202A5E">
      <w:pPr>
        <w:pStyle w:val="8"/>
        <w:numPr>
          <w:ilvl w:val="1"/>
          <w:numId w:val="32"/>
        </w:numPr>
        <w:tabs>
          <w:tab w:val="left" w:pos="991"/>
        </w:tabs>
        <w:spacing w:before="121" w:after="0" w:line="240" w:lineRule="auto"/>
        <w:ind w:left="991" w:right="0" w:hanging="709"/>
        <w:jc w:val="left"/>
        <w:rPr>
          <w:sz w:val="22"/>
        </w:rPr>
      </w:pPr>
      <w:r>
        <w:rPr>
          <w:sz w:val="22"/>
        </w:rPr>
        <w:t>O</w:t>
      </w:r>
      <w:r>
        <w:rPr>
          <w:spacing w:val="-4"/>
          <w:sz w:val="22"/>
        </w:rPr>
        <w:t xml:space="preserve"> </w:t>
      </w:r>
      <w:r>
        <w:rPr>
          <w:sz w:val="22"/>
        </w:rPr>
        <w:t>termo</w:t>
      </w:r>
      <w:r>
        <w:rPr>
          <w:spacing w:val="-3"/>
          <w:sz w:val="22"/>
        </w:rPr>
        <w:t xml:space="preserve"> </w:t>
      </w:r>
      <w:r>
        <w:rPr>
          <w:sz w:val="22"/>
        </w:rPr>
        <w:t>de</w:t>
      </w:r>
      <w:r>
        <w:rPr>
          <w:spacing w:val="-5"/>
          <w:sz w:val="22"/>
        </w:rPr>
        <w:t xml:space="preserve"> </w:t>
      </w:r>
      <w:r>
        <w:rPr>
          <w:sz w:val="22"/>
        </w:rPr>
        <w:t>extinção,</w:t>
      </w:r>
      <w:r>
        <w:rPr>
          <w:spacing w:val="-6"/>
          <w:sz w:val="22"/>
        </w:rPr>
        <w:t xml:space="preserve"> </w:t>
      </w:r>
      <w:r>
        <w:rPr>
          <w:sz w:val="22"/>
        </w:rPr>
        <w:t>sempre</w:t>
      </w:r>
      <w:r>
        <w:rPr>
          <w:spacing w:val="-4"/>
          <w:sz w:val="22"/>
        </w:rPr>
        <w:t xml:space="preserve"> </w:t>
      </w:r>
      <w:r>
        <w:rPr>
          <w:sz w:val="22"/>
        </w:rPr>
        <w:t>que</w:t>
      </w:r>
      <w:r>
        <w:rPr>
          <w:spacing w:val="-3"/>
          <w:sz w:val="22"/>
        </w:rPr>
        <w:t xml:space="preserve"> </w:t>
      </w:r>
      <w:r>
        <w:rPr>
          <w:sz w:val="22"/>
        </w:rPr>
        <w:t>possível,</w:t>
      </w:r>
      <w:r>
        <w:rPr>
          <w:spacing w:val="-4"/>
          <w:sz w:val="22"/>
        </w:rPr>
        <w:t xml:space="preserve"> </w:t>
      </w:r>
      <w:r>
        <w:rPr>
          <w:sz w:val="22"/>
        </w:rPr>
        <w:t>será</w:t>
      </w:r>
      <w:r>
        <w:rPr>
          <w:spacing w:val="-3"/>
          <w:sz w:val="22"/>
        </w:rPr>
        <w:t xml:space="preserve"> </w:t>
      </w:r>
      <w:r>
        <w:rPr>
          <w:spacing w:val="-2"/>
          <w:sz w:val="22"/>
        </w:rPr>
        <w:t>precedido:</w:t>
      </w:r>
    </w:p>
    <w:p w14:paraId="4BED2CD0">
      <w:pPr>
        <w:pStyle w:val="8"/>
        <w:numPr>
          <w:ilvl w:val="2"/>
          <w:numId w:val="32"/>
        </w:numPr>
        <w:tabs>
          <w:tab w:val="left" w:pos="1695"/>
        </w:tabs>
        <w:spacing w:before="255" w:after="0" w:line="240" w:lineRule="auto"/>
        <w:ind w:left="1695" w:right="0" w:hanging="846"/>
        <w:jc w:val="both"/>
        <w:rPr>
          <w:sz w:val="22"/>
        </w:rPr>
      </w:pPr>
      <w:r>
        <w:rPr>
          <w:sz w:val="22"/>
        </w:rPr>
        <w:t>Balanço</w:t>
      </w:r>
      <w:r>
        <w:rPr>
          <w:spacing w:val="-6"/>
          <w:sz w:val="22"/>
        </w:rPr>
        <w:t xml:space="preserve"> </w:t>
      </w:r>
      <w:r>
        <w:rPr>
          <w:sz w:val="22"/>
        </w:rPr>
        <w:t>dos</w:t>
      </w:r>
      <w:r>
        <w:rPr>
          <w:spacing w:val="-5"/>
          <w:sz w:val="22"/>
        </w:rPr>
        <w:t xml:space="preserve"> </w:t>
      </w:r>
      <w:r>
        <w:rPr>
          <w:sz w:val="22"/>
        </w:rPr>
        <w:t>eventos</w:t>
      </w:r>
      <w:r>
        <w:rPr>
          <w:spacing w:val="-7"/>
          <w:sz w:val="22"/>
        </w:rPr>
        <w:t xml:space="preserve"> </w:t>
      </w:r>
      <w:r>
        <w:rPr>
          <w:sz w:val="22"/>
        </w:rPr>
        <w:t>contratuais</w:t>
      </w:r>
      <w:r>
        <w:rPr>
          <w:spacing w:val="-4"/>
          <w:sz w:val="22"/>
        </w:rPr>
        <w:t xml:space="preserve"> </w:t>
      </w:r>
      <w:r>
        <w:rPr>
          <w:sz w:val="22"/>
        </w:rPr>
        <w:t>já</w:t>
      </w:r>
      <w:r>
        <w:rPr>
          <w:spacing w:val="-4"/>
          <w:sz w:val="22"/>
        </w:rPr>
        <w:t xml:space="preserve"> </w:t>
      </w:r>
      <w:r>
        <w:rPr>
          <w:sz w:val="22"/>
        </w:rPr>
        <w:t>cumpridos</w:t>
      </w:r>
      <w:r>
        <w:rPr>
          <w:spacing w:val="-7"/>
          <w:sz w:val="22"/>
        </w:rPr>
        <w:t xml:space="preserve"> </w:t>
      </w:r>
      <w:r>
        <w:rPr>
          <w:sz w:val="22"/>
        </w:rPr>
        <w:t>ou</w:t>
      </w:r>
      <w:r>
        <w:rPr>
          <w:spacing w:val="-5"/>
          <w:sz w:val="22"/>
        </w:rPr>
        <w:t xml:space="preserve"> </w:t>
      </w:r>
      <w:r>
        <w:rPr>
          <w:sz w:val="22"/>
        </w:rPr>
        <w:t>parcialmente</w:t>
      </w:r>
      <w:r>
        <w:rPr>
          <w:spacing w:val="-3"/>
          <w:sz w:val="22"/>
        </w:rPr>
        <w:t xml:space="preserve"> </w:t>
      </w:r>
      <w:r>
        <w:rPr>
          <w:spacing w:val="-2"/>
          <w:sz w:val="22"/>
        </w:rPr>
        <w:t>cumpridos;</w:t>
      </w:r>
    </w:p>
    <w:p w14:paraId="29A69521">
      <w:pPr>
        <w:pStyle w:val="8"/>
        <w:numPr>
          <w:ilvl w:val="2"/>
          <w:numId w:val="32"/>
        </w:numPr>
        <w:tabs>
          <w:tab w:val="left" w:pos="1695"/>
        </w:tabs>
        <w:spacing w:before="254" w:after="0" w:line="240" w:lineRule="auto"/>
        <w:ind w:left="1695" w:right="0" w:hanging="846"/>
        <w:jc w:val="both"/>
        <w:rPr>
          <w:sz w:val="22"/>
        </w:rPr>
      </w:pPr>
      <w:r>
        <w:rPr>
          <w:sz w:val="22"/>
        </w:rPr>
        <w:t>Relação</w:t>
      </w:r>
      <w:r>
        <w:rPr>
          <w:spacing w:val="-3"/>
          <w:sz w:val="22"/>
        </w:rPr>
        <w:t xml:space="preserve"> </w:t>
      </w:r>
      <w:r>
        <w:rPr>
          <w:sz w:val="22"/>
        </w:rPr>
        <w:t>dos</w:t>
      </w:r>
      <w:r>
        <w:rPr>
          <w:spacing w:val="-3"/>
          <w:sz w:val="22"/>
        </w:rPr>
        <w:t xml:space="preserve"> </w:t>
      </w:r>
      <w:r>
        <w:rPr>
          <w:sz w:val="22"/>
        </w:rPr>
        <w:t>pagamentos</w:t>
      </w:r>
      <w:r>
        <w:rPr>
          <w:spacing w:val="-3"/>
          <w:sz w:val="22"/>
        </w:rPr>
        <w:t xml:space="preserve"> </w:t>
      </w:r>
      <w:r>
        <w:rPr>
          <w:sz w:val="22"/>
        </w:rPr>
        <w:t>já</w:t>
      </w:r>
      <w:r>
        <w:rPr>
          <w:spacing w:val="-5"/>
          <w:sz w:val="22"/>
        </w:rPr>
        <w:t xml:space="preserve"> </w:t>
      </w:r>
      <w:r>
        <w:rPr>
          <w:sz w:val="22"/>
        </w:rPr>
        <w:t>efetuados</w:t>
      </w:r>
      <w:r>
        <w:rPr>
          <w:spacing w:val="-5"/>
          <w:sz w:val="22"/>
        </w:rPr>
        <w:t xml:space="preserve"> </w:t>
      </w:r>
      <w:r>
        <w:rPr>
          <w:sz w:val="22"/>
        </w:rPr>
        <w:t>e</w:t>
      </w:r>
      <w:r>
        <w:rPr>
          <w:spacing w:val="-3"/>
          <w:sz w:val="22"/>
        </w:rPr>
        <w:t xml:space="preserve"> </w:t>
      </w:r>
      <w:r>
        <w:rPr>
          <w:sz w:val="22"/>
        </w:rPr>
        <w:t>ainda</w:t>
      </w:r>
      <w:r>
        <w:rPr>
          <w:spacing w:val="-3"/>
          <w:sz w:val="22"/>
        </w:rPr>
        <w:t xml:space="preserve"> </w:t>
      </w:r>
      <w:r>
        <w:rPr>
          <w:spacing w:val="-2"/>
          <w:sz w:val="22"/>
        </w:rPr>
        <w:t>devidos;</w:t>
      </w:r>
    </w:p>
    <w:p w14:paraId="443A4B75">
      <w:pPr>
        <w:pStyle w:val="8"/>
        <w:spacing w:after="0" w:line="240" w:lineRule="auto"/>
        <w:jc w:val="both"/>
        <w:rPr>
          <w:sz w:val="22"/>
        </w:rPr>
        <w:sectPr>
          <w:pgSz w:w="11910" w:h="16840"/>
          <w:pgMar w:top="2160" w:right="708" w:bottom="1860" w:left="850" w:header="708" w:footer="1674" w:gutter="0"/>
          <w:cols w:space="720" w:num="1"/>
        </w:sectPr>
      </w:pPr>
    </w:p>
    <w:p w14:paraId="2EBAFE2B">
      <w:pPr>
        <w:pStyle w:val="6"/>
        <w:jc w:val="left"/>
      </w:pPr>
    </w:p>
    <w:p w14:paraId="772C14FF">
      <w:pPr>
        <w:pStyle w:val="6"/>
        <w:spacing w:before="257"/>
        <w:jc w:val="left"/>
      </w:pPr>
    </w:p>
    <w:p w14:paraId="113F044D">
      <w:pPr>
        <w:pStyle w:val="8"/>
        <w:numPr>
          <w:ilvl w:val="2"/>
          <w:numId w:val="32"/>
        </w:numPr>
        <w:tabs>
          <w:tab w:val="left" w:pos="1699"/>
        </w:tabs>
        <w:spacing w:before="0" w:after="0" w:line="240" w:lineRule="auto"/>
        <w:ind w:left="1699" w:right="0" w:hanging="850"/>
        <w:jc w:val="left"/>
        <w:rPr>
          <w:sz w:val="22"/>
        </w:rPr>
      </w:pPr>
      <w:r>
        <w:rPr>
          <w:sz w:val="22"/>
        </w:rPr>
        <w:t>Indenizações</w:t>
      </w:r>
      <w:r>
        <w:rPr>
          <w:spacing w:val="-6"/>
          <w:sz w:val="22"/>
        </w:rPr>
        <w:t xml:space="preserve"> </w:t>
      </w:r>
      <w:r>
        <w:rPr>
          <w:sz w:val="22"/>
        </w:rPr>
        <w:t>e</w:t>
      </w:r>
      <w:r>
        <w:rPr>
          <w:spacing w:val="-6"/>
          <w:sz w:val="22"/>
        </w:rPr>
        <w:t xml:space="preserve"> </w:t>
      </w:r>
      <w:r>
        <w:rPr>
          <w:spacing w:val="-2"/>
          <w:sz w:val="22"/>
        </w:rPr>
        <w:t>multas.</w:t>
      </w:r>
    </w:p>
    <w:p w14:paraId="1BF21A63">
      <w:pPr>
        <w:pStyle w:val="8"/>
        <w:numPr>
          <w:ilvl w:val="1"/>
          <w:numId w:val="32"/>
        </w:numPr>
        <w:tabs>
          <w:tab w:val="left" w:pos="987"/>
        </w:tabs>
        <w:spacing w:before="254" w:after="0" w:line="360" w:lineRule="auto"/>
        <w:ind w:left="282" w:right="420" w:firstLine="0"/>
        <w:jc w:val="both"/>
        <w:rPr>
          <w:sz w:val="22"/>
        </w:rPr>
      </w:pPr>
      <w:r>
        <w:rPr>
          <w:sz w:val="22"/>
        </w:rPr>
        <w:t>A extinção contratual não configura óbice para o reconhecimento do desequilíbrio econômico- financeiro, hipótese em que será concedida indenização por meio de termo indenizatório.</w:t>
      </w:r>
    </w:p>
    <w:p w14:paraId="05B5B7B3">
      <w:pPr>
        <w:pStyle w:val="8"/>
        <w:numPr>
          <w:ilvl w:val="1"/>
          <w:numId w:val="32"/>
        </w:numPr>
        <w:tabs>
          <w:tab w:val="left" w:pos="987"/>
        </w:tabs>
        <w:spacing w:before="121" w:after="0" w:line="360" w:lineRule="auto"/>
        <w:ind w:left="282" w:right="420" w:firstLine="0"/>
        <w:jc w:val="both"/>
        <w:rPr>
          <w:sz w:val="22"/>
        </w:rPr>
      </w:pPr>
      <w:r>
        <w:rPr>
          <w:sz w:val="22"/>
        </w:rPr>
        <w:t>A contratação poderá ser extinta caso se constate que o Contratado mantém vínculo de natureza técnica,</w:t>
      </w:r>
      <w:r>
        <w:rPr>
          <w:spacing w:val="-13"/>
          <w:sz w:val="22"/>
        </w:rPr>
        <w:t xml:space="preserve"> </w:t>
      </w:r>
      <w:r>
        <w:rPr>
          <w:sz w:val="22"/>
        </w:rPr>
        <w:t>comercial,</w:t>
      </w:r>
      <w:r>
        <w:rPr>
          <w:spacing w:val="-12"/>
          <w:sz w:val="22"/>
        </w:rPr>
        <w:t xml:space="preserve"> </w:t>
      </w:r>
      <w:r>
        <w:rPr>
          <w:sz w:val="22"/>
        </w:rPr>
        <w:t>econômica,</w:t>
      </w:r>
      <w:r>
        <w:rPr>
          <w:spacing w:val="-13"/>
          <w:sz w:val="22"/>
        </w:rPr>
        <w:t xml:space="preserve"> </w:t>
      </w:r>
      <w:r>
        <w:rPr>
          <w:sz w:val="22"/>
        </w:rPr>
        <w:t>financeira,</w:t>
      </w:r>
      <w:r>
        <w:rPr>
          <w:spacing w:val="-12"/>
          <w:sz w:val="22"/>
        </w:rPr>
        <w:t xml:space="preserve"> </w:t>
      </w:r>
      <w:r>
        <w:rPr>
          <w:sz w:val="22"/>
        </w:rPr>
        <w:t>trabalhista</w:t>
      </w:r>
      <w:r>
        <w:rPr>
          <w:spacing w:val="-13"/>
          <w:sz w:val="22"/>
        </w:rPr>
        <w:t xml:space="preserve"> </w:t>
      </w:r>
      <w:r>
        <w:rPr>
          <w:sz w:val="22"/>
        </w:rPr>
        <w:t>ou</w:t>
      </w:r>
      <w:r>
        <w:rPr>
          <w:spacing w:val="-12"/>
          <w:sz w:val="22"/>
        </w:rPr>
        <w:t xml:space="preserve"> </w:t>
      </w:r>
      <w:r>
        <w:rPr>
          <w:sz w:val="22"/>
        </w:rPr>
        <w:t>civil</w:t>
      </w:r>
      <w:r>
        <w:rPr>
          <w:spacing w:val="-13"/>
          <w:sz w:val="22"/>
        </w:rPr>
        <w:t xml:space="preserve"> </w:t>
      </w:r>
      <w:r>
        <w:rPr>
          <w:sz w:val="22"/>
        </w:rPr>
        <w:t>com</w:t>
      </w:r>
      <w:r>
        <w:rPr>
          <w:spacing w:val="-12"/>
          <w:sz w:val="22"/>
        </w:rPr>
        <w:t xml:space="preserve"> </w:t>
      </w:r>
      <w:r>
        <w:rPr>
          <w:sz w:val="22"/>
        </w:rPr>
        <w:t>dirigente</w:t>
      </w:r>
      <w:r>
        <w:rPr>
          <w:spacing w:val="-12"/>
          <w:sz w:val="22"/>
        </w:rPr>
        <w:t xml:space="preserve"> </w:t>
      </w:r>
      <w:r>
        <w:rPr>
          <w:sz w:val="22"/>
        </w:rPr>
        <w:t>do</w:t>
      </w:r>
      <w:r>
        <w:rPr>
          <w:spacing w:val="-13"/>
          <w:sz w:val="22"/>
        </w:rPr>
        <w:t xml:space="preserve"> </w:t>
      </w:r>
      <w:r>
        <w:rPr>
          <w:sz w:val="22"/>
        </w:rPr>
        <w:t>órgão</w:t>
      </w:r>
      <w:r>
        <w:rPr>
          <w:spacing w:val="-12"/>
          <w:sz w:val="22"/>
        </w:rPr>
        <w:t xml:space="preserve"> </w:t>
      </w:r>
      <w:r>
        <w:rPr>
          <w:sz w:val="22"/>
        </w:rPr>
        <w:t>ou</w:t>
      </w:r>
      <w:r>
        <w:rPr>
          <w:spacing w:val="-13"/>
          <w:sz w:val="22"/>
        </w:rPr>
        <w:t xml:space="preserve"> </w:t>
      </w:r>
      <w:r>
        <w:rPr>
          <w:sz w:val="22"/>
        </w:rPr>
        <w:t>entidade</w:t>
      </w:r>
      <w:r>
        <w:rPr>
          <w:spacing w:val="-12"/>
          <w:sz w:val="22"/>
        </w:rPr>
        <w:t xml:space="preserve"> </w:t>
      </w:r>
      <w:r>
        <w:rPr>
          <w:sz w:val="22"/>
        </w:rPr>
        <w:t>contratante ou com agente público que tenha desempenhado função na licitação, ou atue na fiscalização ou na gestão contratuais, ou que deles seja cônjuge, companheiro ou parente em linha reta, colateral ou por afinidade, até o terceiro grau.</w:t>
      </w:r>
    </w:p>
    <w:p w14:paraId="0D3B8380">
      <w:pPr>
        <w:pStyle w:val="6"/>
        <w:jc w:val="left"/>
      </w:pPr>
    </w:p>
    <w:p w14:paraId="67301856">
      <w:pPr>
        <w:pStyle w:val="6"/>
        <w:spacing w:before="106"/>
        <w:jc w:val="left"/>
      </w:pPr>
    </w:p>
    <w:p w14:paraId="1E977D30">
      <w:pPr>
        <w:pStyle w:val="2"/>
        <w:numPr>
          <w:ilvl w:val="0"/>
          <w:numId w:val="32"/>
        </w:numPr>
        <w:tabs>
          <w:tab w:val="left" w:pos="638"/>
        </w:tabs>
        <w:spacing w:before="0" w:after="0" w:line="240" w:lineRule="auto"/>
        <w:ind w:left="638" w:right="0" w:hanging="356"/>
        <w:jc w:val="both"/>
      </w:pPr>
      <w:r>
        <w:t>DOS</w:t>
      </w:r>
      <w:r>
        <w:rPr>
          <w:spacing w:val="-4"/>
        </w:rPr>
        <w:t xml:space="preserve"> </w:t>
      </w:r>
      <w:r>
        <w:t>CASOS</w:t>
      </w:r>
      <w:r>
        <w:rPr>
          <w:spacing w:val="-3"/>
        </w:rPr>
        <w:t xml:space="preserve"> </w:t>
      </w:r>
      <w:r>
        <w:rPr>
          <w:spacing w:val="-2"/>
        </w:rPr>
        <w:t>OMISSOS</w:t>
      </w:r>
    </w:p>
    <w:p w14:paraId="31CC07D4">
      <w:pPr>
        <w:pStyle w:val="8"/>
        <w:numPr>
          <w:ilvl w:val="1"/>
          <w:numId w:val="32"/>
        </w:numPr>
        <w:tabs>
          <w:tab w:val="left" w:pos="987"/>
        </w:tabs>
        <w:spacing w:before="255" w:after="0" w:line="360" w:lineRule="auto"/>
        <w:ind w:left="282" w:right="421" w:firstLine="0"/>
        <w:jc w:val="both"/>
        <w:rPr>
          <w:sz w:val="22"/>
        </w:rPr>
      </w:pPr>
      <w:r>
        <w:rPr>
          <w:sz w:val="22"/>
        </w:rPr>
        <w:t>Os</w:t>
      </w:r>
      <w:r>
        <w:rPr>
          <w:spacing w:val="-13"/>
          <w:sz w:val="22"/>
        </w:rPr>
        <w:t xml:space="preserve"> </w:t>
      </w:r>
      <w:r>
        <w:rPr>
          <w:sz w:val="22"/>
        </w:rPr>
        <w:t>casos</w:t>
      </w:r>
      <w:r>
        <w:rPr>
          <w:spacing w:val="-12"/>
          <w:sz w:val="22"/>
        </w:rPr>
        <w:t xml:space="preserve"> </w:t>
      </w:r>
      <w:r>
        <w:rPr>
          <w:sz w:val="22"/>
        </w:rPr>
        <w:t>omissos</w:t>
      </w:r>
      <w:r>
        <w:rPr>
          <w:spacing w:val="-13"/>
          <w:sz w:val="22"/>
        </w:rPr>
        <w:t xml:space="preserve"> </w:t>
      </w:r>
      <w:r>
        <w:rPr>
          <w:sz w:val="22"/>
        </w:rPr>
        <w:t>serão</w:t>
      </w:r>
      <w:r>
        <w:rPr>
          <w:spacing w:val="-12"/>
          <w:sz w:val="22"/>
        </w:rPr>
        <w:t xml:space="preserve"> </w:t>
      </w:r>
      <w:r>
        <w:rPr>
          <w:sz w:val="22"/>
        </w:rPr>
        <w:t>decididos</w:t>
      </w:r>
      <w:r>
        <w:rPr>
          <w:spacing w:val="-13"/>
          <w:sz w:val="22"/>
        </w:rPr>
        <w:t xml:space="preserve"> </w:t>
      </w:r>
      <w:r>
        <w:rPr>
          <w:sz w:val="22"/>
        </w:rPr>
        <w:t>pelo</w:t>
      </w:r>
      <w:r>
        <w:rPr>
          <w:spacing w:val="-12"/>
          <w:sz w:val="22"/>
        </w:rPr>
        <w:t xml:space="preserve"> </w:t>
      </w:r>
      <w:r>
        <w:rPr>
          <w:sz w:val="22"/>
        </w:rPr>
        <w:t>Contratante,</w:t>
      </w:r>
      <w:r>
        <w:rPr>
          <w:spacing w:val="-13"/>
          <w:sz w:val="22"/>
        </w:rPr>
        <w:t xml:space="preserve"> </w:t>
      </w:r>
      <w:r>
        <w:rPr>
          <w:sz w:val="22"/>
        </w:rPr>
        <w:t>segundo</w:t>
      </w:r>
      <w:r>
        <w:rPr>
          <w:spacing w:val="-12"/>
          <w:sz w:val="22"/>
        </w:rPr>
        <w:t xml:space="preserve"> </w:t>
      </w:r>
      <w:r>
        <w:rPr>
          <w:sz w:val="22"/>
        </w:rPr>
        <w:t>as</w:t>
      </w:r>
      <w:r>
        <w:rPr>
          <w:spacing w:val="-12"/>
          <w:sz w:val="22"/>
        </w:rPr>
        <w:t xml:space="preserve"> </w:t>
      </w:r>
      <w:r>
        <w:rPr>
          <w:sz w:val="22"/>
        </w:rPr>
        <w:t>disposições</w:t>
      </w:r>
      <w:r>
        <w:rPr>
          <w:spacing w:val="-13"/>
          <w:sz w:val="22"/>
        </w:rPr>
        <w:t xml:space="preserve"> </w:t>
      </w:r>
      <w:r>
        <w:rPr>
          <w:sz w:val="22"/>
        </w:rPr>
        <w:t>contidas</w:t>
      </w:r>
      <w:r>
        <w:rPr>
          <w:spacing w:val="-12"/>
          <w:sz w:val="22"/>
        </w:rPr>
        <w:t xml:space="preserve"> </w:t>
      </w:r>
      <w:r>
        <w:rPr>
          <w:sz w:val="22"/>
        </w:rPr>
        <w:t>na</w:t>
      </w:r>
      <w:r>
        <w:rPr>
          <w:spacing w:val="-13"/>
          <w:sz w:val="22"/>
        </w:rPr>
        <w:t xml:space="preserve"> </w:t>
      </w:r>
      <w:r>
        <w:rPr>
          <w:sz w:val="22"/>
        </w:rPr>
        <w:t>Lei</w:t>
      </w:r>
      <w:r>
        <w:rPr>
          <w:spacing w:val="-12"/>
          <w:sz w:val="22"/>
        </w:rPr>
        <w:t xml:space="preserve"> </w:t>
      </w:r>
      <w:r>
        <w:rPr>
          <w:sz w:val="22"/>
        </w:rPr>
        <w:t>nº</w:t>
      </w:r>
      <w:r>
        <w:rPr>
          <w:spacing w:val="-13"/>
          <w:sz w:val="22"/>
        </w:rPr>
        <w:t xml:space="preserve"> </w:t>
      </w:r>
      <w:r>
        <w:rPr>
          <w:sz w:val="22"/>
        </w:rPr>
        <w:t>14.133, de</w:t>
      </w:r>
      <w:r>
        <w:rPr>
          <w:spacing w:val="-4"/>
          <w:sz w:val="22"/>
        </w:rPr>
        <w:t xml:space="preserve"> </w:t>
      </w:r>
      <w:r>
        <w:rPr>
          <w:sz w:val="22"/>
        </w:rPr>
        <w:t>2021,</w:t>
      </w:r>
      <w:r>
        <w:rPr>
          <w:spacing w:val="-6"/>
          <w:sz w:val="22"/>
        </w:rPr>
        <w:t xml:space="preserve"> </w:t>
      </w:r>
      <w:r>
        <w:rPr>
          <w:sz w:val="22"/>
        </w:rPr>
        <w:t>e</w:t>
      </w:r>
      <w:r>
        <w:rPr>
          <w:spacing w:val="-4"/>
          <w:sz w:val="22"/>
        </w:rPr>
        <w:t xml:space="preserve"> </w:t>
      </w:r>
      <w:r>
        <w:rPr>
          <w:sz w:val="22"/>
        </w:rPr>
        <w:t>demais</w:t>
      </w:r>
      <w:r>
        <w:rPr>
          <w:spacing w:val="-5"/>
          <w:sz w:val="22"/>
        </w:rPr>
        <w:t xml:space="preserve"> </w:t>
      </w:r>
      <w:r>
        <w:rPr>
          <w:sz w:val="22"/>
        </w:rPr>
        <w:t>normas</w:t>
      </w:r>
      <w:r>
        <w:rPr>
          <w:spacing w:val="-7"/>
          <w:sz w:val="22"/>
        </w:rPr>
        <w:t xml:space="preserve"> </w:t>
      </w:r>
      <w:r>
        <w:rPr>
          <w:sz w:val="22"/>
        </w:rPr>
        <w:t>federais</w:t>
      </w:r>
      <w:r>
        <w:rPr>
          <w:spacing w:val="-4"/>
          <w:sz w:val="22"/>
        </w:rPr>
        <w:t xml:space="preserve"> </w:t>
      </w:r>
      <w:r>
        <w:rPr>
          <w:sz w:val="22"/>
        </w:rPr>
        <w:t>aplicáveis</w:t>
      </w:r>
      <w:r>
        <w:rPr>
          <w:spacing w:val="-4"/>
          <w:sz w:val="22"/>
        </w:rPr>
        <w:t xml:space="preserve"> </w:t>
      </w:r>
      <w:r>
        <w:rPr>
          <w:sz w:val="22"/>
        </w:rPr>
        <w:t>e,</w:t>
      </w:r>
      <w:r>
        <w:rPr>
          <w:spacing w:val="-4"/>
          <w:sz w:val="22"/>
        </w:rPr>
        <w:t xml:space="preserve"> </w:t>
      </w:r>
      <w:r>
        <w:rPr>
          <w:sz w:val="22"/>
        </w:rPr>
        <w:t>subsidiariamente,</w:t>
      </w:r>
      <w:r>
        <w:rPr>
          <w:spacing w:val="-4"/>
          <w:sz w:val="22"/>
        </w:rPr>
        <w:t xml:space="preserve"> </w:t>
      </w:r>
      <w:r>
        <w:rPr>
          <w:sz w:val="22"/>
        </w:rPr>
        <w:t>segundo</w:t>
      </w:r>
      <w:r>
        <w:rPr>
          <w:spacing w:val="-3"/>
          <w:sz w:val="22"/>
        </w:rPr>
        <w:t xml:space="preserve"> </w:t>
      </w:r>
      <w:r>
        <w:rPr>
          <w:sz w:val="22"/>
        </w:rPr>
        <w:t>as</w:t>
      </w:r>
      <w:r>
        <w:rPr>
          <w:spacing w:val="-4"/>
          <w:sz w:val="22"/>
        </w:rPr>
        <w:t xml:space="preserve"> </w:t>
      </w:r>
      <w:r>
        <w:rPr>
          <w:sz w:val="22"/>
        </w:rPr>
        <w:t>disposições</w:t>
      </w:r>
      <w:r>
        <w:rPr>
          <w:spacing w:val="-4"/>
          <w:sz w:val="22"/>
        </w:rPr>
        <w:t xml:space="preserve"> </w:t>
      </w:r>
      <w:r>
        <w:rPr>
          <w:sz w:val="22"/>
        </w:rPr>
        <w:t>contidas</w:t>
      </w:r>
      <w:r>
        <w:rPr>
          <w:spacing w:val="-4"/>
          <w:sz w:val="22"/>
        </w:rPr>
        <w:t xml:space="preserve"> </w:t>
      </w:r>
      <w:r>
        <w:rPr>
          <w:sz w:val="22"/>
        </w:rPr>
        <w:t xml:space="preserve">na </w:t>
      </w:r>
      <w:r>
        <w:fldChar w:fldCharType="begin"/>
      </w:r>
      <w:r>
        <w:instrText xml:space="preserve"> HYPERLINK "https://www.planalto.gov.br/ccivil_03/leis/l8078compilado.htm" \h </w:instrText>
      </w:r>
      <w:r>
        <w:fldChar w:fldCharType="separate"/>
      </w:r>
      <w:r>
        <w:rPr>
          <w:sz w:val="22"/>
        </w:rPr>
        <w:t>Lei</w:t>
      </w:r>
      <w:r>
        <w:rPr>
          <w:spacing w:val="-4"/>
          <w:sz w:val="22"/>
        </w:rPr>
        <w:t xml:space="preserve"> </w:t>
      </w:r>
      <w:r>
        <w:rPr>
          <w:sz w:val="22"/>
        </w:rPr>
        <w:t>nº</w:t>
      </w:r>
      <w:r>
        <w:rPr>
          <w:sz w:val="22"/>
        </w:rPr>
        <w:fldChar w:fldCharType="end"/>
      </w:r>
      <w:r>
        <w:rPr>
          <w:sz w:val="22"/>
        </w:rPr>
        <w:t xml:space="preserve"> </w:t>
      </w:r>
      <w:r>
        <w:fldChar w:fldCharType="begin"/>
      </w:r>
      <w:r>
        <w:instrText xml:space="preserve"> HYPERLINK "https://www.planalto.gov.br/ccivil_03/leis/l8078compilado.htm" \h </w:instrText>
      </w:r>
      <w:r>
        <w:fldChar w:fldCharType="separate"/>
      </w:r>
      <w:r>
        <w:rPr>
          <w:sz w:val="22"/>
        </w:rPr>
        <w:t>8.078, de 1990 – Código de Defesa do Consumidor</w:t>
      </w:r>
      <w:r>
        <w:rPr>
          <w:sz w:val="22"/>
        </w:rPr>
        <w:fldChar w:fldCharType="end"/>
      </w:r>
      <w:r>
        <w:rPr>
          <w:sz w:val="22"/>
        </w:rPr>
        <w:t xml:space="preserve"> – e normas e princípios gerais dos contratos.</w:t>
      </w:r>
    </w:p>
    <w:p w14:paraId="360A11C3">
      <w:pPr>
        <w:pStyle w:val="6"/>
        <w:jc w:val="left"/>
      </w:pPr>
    </w:p>
    <w:p w14:paraId="0070E409">
      <w:pPr>
        <w:pStyle w:val="6"/>
        <w:spacing w:before="105"/>
        <w:jc w:val="left"/>
      </w:pPr>
    </w:p>
    <w:p w14:paraId="5B43CA00">
      <w:pPr>
        <w:pStyle w:val="2"/>
        <w:numPr>
          <w:ilvl w:val="0"/>
          <w:numId w:val="32"/>
        </w:numPr>
        <w:tabs>
          <w:tab w:val="left" w:pos="638"/>
        </w:tabs>
        <w:spacing w:before="0" w:after="0" w:line="240" w:lineRule="auto"/>
        <w:ind w:left="638" w:right="0" w:hanging="356"/>
        <w:jc w:val="both"/>
      </w:pPr>
      <w:r>
        <w:rPr>
          <w:spacing w:val="-2"/>
        </w:rPr>
        <w:t>ALTERAÇÕES</w:t>
      </w:r>
    </w:p>
    <w:p w14:paraId="62E54A6A">
      <w:pPr>
        <w:pStyle w:val="8"/>
        <w:numPr>
          <w:ilvl w:val="1"/>
          <w:numId w:val="32"/>
        </w:numPr>
        <w:tabs>
          <w:tab w:val="left" w:pos="987"/>
        </w:tabs>
        <w:spacing w:before="255" w:after="0" w:line="360" w:lineRule="auto"/>
        <w:ind w:left="282" w:right="424" w:firstLine="0"/>
        <w:jc w:val="both"/>
        <w:rPr>
          <w:sz w:val="22"/>
        </w:rPr>
      </w:pPr>
      <w:r>
        <w:rPr>
          <w:sz w:val="22"/>
        </w:rPr>
        <w:t>Eventuais</w:t>
      </w:r>
      <w:r>
        <w:rPr>
          <w:spacing w:val="-13"/>
          <w:sz w:val="22"/>
        </w:rPr>
        <w:t xml:space="preserve"> </w:t>
      </w:r>
      <w:r>
        <w:rPr>
          <w:sz w:val="22"/>
        </w:rPr>
        <w:t>alterações</w:t>
      </w:r>
      <w:r>
        <w:rPr>
          <w:spacing w:val="-12"/>
          <w:sz w:val="22"/>
        </w:rPr>
        <w:t xml:space="preserve"> </w:t>
      </w:r>
      <w:r>
        <w:rPr>
          <w:sz w:val="22"/>
        </w:rPr>
        <w:t>contratuais</w:t>
      </w:r>
      <w:r>
        <w:rPr>
          <w:spacing w:val="-13"/>
          <w:sz w:val="22"/>
        </w:rPr>
        <w:t xml:space="preserve"> </w:t>
      </w:r>
      <w:r>
        <w:rPr>
          <w:sz w:val="22"/>
        </w:rPr>
        <w:t>reger-se-ão</w:t>
      </w:r>
      <w:r>
        <w:rPr>
          <w:spacing w:val="-12"/>
          <w:sz w:val="22"/>
        </w:rPr>
        <w:t xml:space="preserve"> </w:t>
      </w:r>
      <w:r>
        <w:rPr>
          <w:sz w:val="22"/>
        </w:rPr>
        <w:t>pela</w:t>
      </w:r>
      <w:r>
        <w:rPr>
          <w:spacing w:val="-13"/>
          <w:sz w:val="22"/>
        </w:rPr>
        <w:t xml:space="preserve"> </w:t>
      </w:r>
      <w:r>
        <w:rPr>
          <w:sz w:val="22"/>
        </w:rPr>
        <w:t>disciplina</w:t>
      </w:r>
      <w:r>
        <w:rPr>
          <w:spacing w:val="-12"/>
          <w:sz w:val="22"/>
        </w:rPr>
        <w:t xml:space="preserve"> </w:t>
      </w:r>
      <w:r>
        <w:rPr>
          <w:sz w:val="22"/>
        </w:rPr>
        <w:t>dos</w:t>
      </w:r>
      <w:r>
        <w:rPr>
          <w:spacing w:val="-13"/>
          <w:sz w:val="22"/>
        </w:rPr>
        <w:t xml:space="preserve"> </w:t>
      </w:r>
      <w:r>
        <w:rPr>
          <w:sz w:val="22"/>
        </w:rPr>
        <w:t>arts.</w:t>
      </w:r>
      <w:r>
        <w:rPr>
          <w:spacing w:val="-12"/>
          <w:sz w:val="22"/>
        </w:rPr>
        <w:t xml:space="preserve"> </w:t>
      </w:r>
      <w:r>
        <w:rPr>
          <w:sz w:val="22"/>
        </w:rPr>
        <w:t>124</w:t>
      </w:r>
      <w:r>
        <w:rPr>
          <w:spacing w:val="-12"/>
          <w:sz w:val="22"/>
        </w:rPr>
        <w:t xml:space="preserve"> </w:t>
      </w:r>
      <w:r>
        <w:rPr>
          <w:sz w:val="22"/>
        </w:rPr>
        <w:t>e</w:t>
      </w:r>
      <w:r>
        <w:rPr>
          <w:spacing w:val="-13"/>
          <w:sz w:val="22"/>
        </w:rPr>
        <w:t xml:space="preserve"> </w:t>
      </w:r>
      <w:r>
        <w:rPr>
          <w:sz w:val="22"/>
        </w:rPr>
        <w:t>seguintes</w:t>
      </w:r>
      <w:r>
        <w:rPr>
          <w:spacing w:val="-12"/>
          <w:sz w:val="22"/>
        </w:rPr>
        <w:t xml:space="preserve"> </w:t>
      </w:r>
      <w:r>
        <w:rPr>
          <w:sz w:val="22"/>
        </w:rPr>
        <w:t>da</w:t>
      </w:r>
      <w:r>
        <w:rPr>
          <w:spacing w:val="-13"/>
          <w:sz w:val="22"/>
        </w:rPr>
        <w:t xml:space="preserve"> </w:t>
      </w:r>
      <w:r>
        <w:rPr>
          <w:sz w:val="22"/>
        </w:rPr>
        <w:t>Lei</w:t>
      </w:r>
      <w:r>
        <w:rPr>
          <w:spacing w:val="-12"/>
          <w:sz w:val="22"/>
        </w:rPr>
        <w:t xml:space="preserve"> </w:t>
      </w:r>
      <w:r>
        <w:rPr>
          <w:sz w:val="22"/>
        </w:rPr>
        <w:t>nº</w:t>
      </w:r>
      <w:r>
        <w:rPr>
          <w:spacing w:val="-13"/>
          <w:sz w:val="22"/>
        </w:rPr>
        <w:t xml:space="preserve"> </w:t>
      </w:r>
      <w:r>
        <w:rPr>
          <w:sz w:val="22"/>
        </w:rPr>
        <w:t>14.133, de 2021.</w:t>
      </w:r>
    </w:p>
    <w:p w14:paraId="5A8AC561">
      <w:pPr>
        <w:pStyle w:val="8"/>
        <w:numPr>
          <w:ilvl w:val="1"/>
          <w:numId w:val="32"/>
        </w:numPr>
        <w:tabs>
          <w:tab w:val="left" w:pos="987"/>
        </w:tabs>
        <w:spacing w:before="120" w:after="0" w:line="360" w:lineRule="auto"/>
        <w:ind w:left="282" w:right="428" w:firstLine="0"/>
        <w:jc w:val="both"/>
        <w:rPr>
          <w:sz w:val="22"/>
        </w:rPr>
      </w:pPr>
      <w:r>
        <w:rPr>
          <w:sz w:val="22"/>
        </w:rPr>
        <w:t>O Contratado é</w:t>
      </w:r>
      <w:r>
        <w:rPr>
          <w:spacing w:val="-1"/>
          <w:sz w:val="22"/>
        </w:rPr>
        <w:t xml:space="preserve"> </w:t>
      </w:r>
      <w:r>
        <w:rPr>
          <w:sz w:val="22"/>
        </w:rPr>
        <w:t>obrigado a</w:t>
      </w:r>
      <w:r>
        <w:rPr>
          <w:spacing w:val="-4"/>
          <w:sz w:val="22"/>
        </w:rPr>
        <w:t xml:space="preserve"> </w:t>
      </w:r>
      <w:r>
        <w:rPr>
          <w:sz w:val="22"/>
        </w:rPr>
        <w:t>aceitar,</w:t>
      </w:r>
      <w:r>
        <w:rPr>
          <w:spacing w:val="-1"/>
          <w:sz w:val="22"/>
        </w:rPr>
        <w:t xml:space="preserve"> </w:t>
      </w:r>
      <w:r>
        <w:rPr>
          <w:sz w:val="22"/>
        </w:rPr>
        <w:t>nas</w:t>
      </w:r>
      <w:r>
        <w:rPr>
          <w:spacing w:val="-1"/>
          <w:sz w:val="22"/>
        </w:rPr>
        <w:t xml:space="preserve"> </w:t>
      </w:r>
      <w:r>
        <w:rPr>
          <w:sz w:val="22"/>
        </w:rPr>
        <w:t>mesmas</w:t>
      </w:r>
      <w:r>
        <w:rPr>
          <w:spacing w:val="-1"/>
          <w:sz w:val="22"/>
        </w:rPr>
        <w:t xml:space="preserve"> </w:t>
      </w:r>
      <w:r>
        <w:rPr>
          <w:sz w:val="22"/>
        </w:rPr>
        <w:t>condições</w:t>
      </w:r>
      <w:r>
        <w:rPr>
          <w:spacing w:val="-1"/>
          <w:sz w:val="22"/>
        </w:rPr>
        <w:t xml:space="preserve"> </w:t>
      </w:r>
      <w:r>
        <w:rPr>
          <w:sz w:val="22"/>
        </w:rPr>
        <w:t>contratuais,</w:t>
      </w:r>
      <w:r>
        <w:rPr>
          <w:spacing w:val="-4"/>
          <w:sz w:val="22"/>
        </w:rPr>
        <w:t xml:space="preserve"> </w:t>
      </w:r>
      <w:r>
        <w:rPr>
          <w:sz w:val="22"/>
        </w:rPr>
        <w:t>os</w:t>
      </w:r>
      <w:r>
        <w:rPr>
          <w:spacing w:val="-1"/>
          <w:sz w:val="22"/>
        </w:rPr>
        <w:t xml:space="preserve"> </w:t>
      </w:r>
      <w:r>
        <w:rPr>
          <w:sz w:val="22"/>
        </w:rPr>
        <w:t>acréscimos</w:t>
      </w:r>
      <w:r>
        <w:rPr>
          <w:spacing w:val="-1"/>
          <w:sz w:val="22"/>
        </w:rPr>
        <w:t xml:space="preserve"> </w:t>
      </w:r>
      <w:r>
        <w:rPr>
          <w:sz w:val="22"/>
        </w:rPr>
        <w:t>ou</w:t>
      </w:r>
      <w:r>
        <w:rPr>
          <w:spacing w:val="-2"/>
          <w:sz w:val="22"/>
        </w:rPr>
        <w:t xml:space="preserve"> </w:t>
      </w:r>
      <w:r>
        <w:rPr>
          <w:sz w:val="22"/>
        </w:rPr>
        <w:t xml:space="preserve">supressões que se fizerem necessários, até o limite de 25% (vinte e cinco por cento) do valor inicial atualizado da </w:t>
      </w:r>
      <w:r>
        <w:rPr>
          <w:spacing w:val="-2"/>
          <w:sz w:val="22"/>
        </w:rPr>
        <w:t>contratação.</w:t>
      </w:r>
    </w:p>
    <w:p w14:paraId="5AB7034C">
      <w:pPr>
        <w:pStyle w:val="8"/>
        <w:numPr>
          <w:ilvl w:val="1"/>
          <w:numId w:val="32"/>
        </w:numPr>
        <w:tabs>
          <w:tab w:val="left" w:pos="987"/>
        </w:tabs>
        <w:spacing w:before="120" w:after="0" w:line="360" w:lineRule="auto"/>
        <w:ind w:left="282" w:right="422" w:firstLine="0"/>
        <w:jc w:val="both"/>
        <w:rPr>
          <w:sz w:val="22"/>
        </w:rPr>
      </w:pPr>
      <w:r>
        <w:rPr>
          <w:sz w:val="22"/>
        </w:rPr>
        <w:t>As</w:t>
      </w:r>
      <w:r>
        <w:rPr>
          <w:spacing w:val="-13"/>
          <w:sz w:val="22"/>
        </w:rPr>
        <w:t xml:space="preserve"> </w:t>
      </w:r>
      <w:r>
        <w:rPr>
          <w:sz w:val="22"/>
        </w:rPr>
        <w:t>supressões</w:t>
      </w:r>
      <w:r>
        <w:rPr>
          <w:spacing w:val="-12"/>
          <w:sz w:val="22"/>
        </w:rPr>
        <w:t xml:space="preserve"> </w:t>
      </w:r>
      <w:r>
        <w:rPr>
          <w:sz w:val="22"/>
        </w:rPr>
        <w:t>resultantes</w:t>
      </w:r>
      <w:r>
        <w:rPr>
          <w:spacing w:val="-13"/>
          <w:sz w:val="22"/>
        </w:rPr>
        <w:t xml:space="preserve"> </w:t>
      </w:r>
      <w:r>
        <w:rPr>
          <w:sz w:val="22"/>
        </w:rPr>
        <w:t>de</w:t>
      </w:r>
      <w:r>
        <w:rPr>
          <w:spacing w:val="-12"/>
          <w:sz w:val="22"/>
        </w:rPr>
        <w:t xml:space="preserve"> </w:t>
      </w:r>
      <w:r>
        <w:rPr>
          <w:sz w:val="22"/>
        </w:rPr>
        <w:t>acordo</w:t>
      </w:r>
      <w:r>
        <w:rPr>
          <w:spacing w:val="-13"/>
          <w:sz w:val="22"/>
        </w:rPr>
        <w:t xml:space="preserve"> </w:t>
      </w:r>
      <w:r>
        <w:rPr>
          <w:sz w:val="22"/>
        </w:rPr>
        <w:t>celebrado</w:t>
      </w:r>
      <w:r>
        <w:rPr>
          <w:spacing w:val="-12"/>
          <w:sz w:val="22"/>
        </w:rPr>
        <w:t xml:space="preserve"> </w:t>
      </w:r>
      <w:r>
        <w:rPr>
          <w:sz w:val="22"/>
        </w:rPr>
        <w:t>entre</w:t>
      </w:r>
      <w:r>
        <w:rPr>
          <w:spacing w:val="-13"/>
          <w:sz w:val="22"/>
        </w:rPr>
        <w:t xml:space="preserve"> </w:t>
      </w:r>
      <w:r>
        <w:rPr>
          <w:sz w:val="22"/>
        </w:rPr>
        <w:t>as</w:t>
      </w:r>
      <w:r>
        <w:rPr>
          <w:spacing w:val="-12"/>
          <w:sz w:val="22"/>
        </w:rPr>
        <w:t xml:space="preserve"> </w:t>
      </w:r>
      <w:r>
        <w:rPr>
          <w:sz w:val="22"/>
        </w:rPr>
        <w:t>partes</w:t>
      </w:r>
      <w:r>
        <w:rPr>
          <w:spacing w:val="-12"/>
          <w:sz w:val="22"/>
        </w:rPr>
        <w:t xml:space="preserve"> </w:t>
      </w:r>
      <w:r>
        <w:rPr>
          <w:sz w:val="22"/>
        </w:rPr>
        <w:t>contratantes</w:t>
      </w:r>
      <w:r>
        <w:rPr>
          <w:spacing w:val="-13"/>
          <w:sz w:val="22"/>
        </w:rPr>
        <w:t xml:space="preserve"> </w:t>
      </w:r>
      <w:r>
        <w:rPr>
          <w:sz w:val="22"/>
        </w:rPr>
        <w:t>poderão</w:t>
      </w:r>
      <w:r>
        <w:rPr>
          <w:spacing w:val="-12"/>
          <w:sz w:val="22"/>
        </w:rPr>
        <w:t xml:space="preserve"> </w:t>
      </w:r>
      <w:r>
        <w:rPr>
          <w:sz w:val="22"/>
        </w:rPr>
        <w:t>exceder</w:t>
      </w:r>
      <w:r>
        <w:rPr>
          <w:spacing w:val="-13"/>
          <w:sz w:val="22"/>
        </w:rPr>
        <w:t xml:space="preserve"> </w:t>
      </w:r>
      <w:r>
        <w:rPr>
          <w:sz w:val="22"/>
        </w:rPr>
        <w:t>o</w:t>
      </w:r>
      <w:r>
        <w:rPr>
          <w:spacing w:val="-12"/>
          <w:sz w:val="22"/>
        </w:rPr>
        <w:t xml:space="preserve"> </w:t>
      </w:r>
      <w:r>
        <w:rPr>
          <w:sz w:val="22"/>
        </w:rPr>
        <w:t>limite de 25% (vinte e cinco por cento) do valor inicial atualizado do contrato.</w:t>
      </w:r>
    </w:p>
    <w:p w14:paraId="479C75DC">
      <w:pPr>
        <w:pStyle w:val="8"/>
        <w:numPr>
          <w:ilvl w:val="1"/>
          <w:numId w:val="32"/>
        </w:numPr>
        <w:tabs>
          <w:tab w:val="left" w:pos="987"/>
        </w:tabs>
        <w:spacing w:before="120" w:after="0" w:line="360" w:lineRule="auto"/>
        <w:ind w:left="282" w:right="421" w:firstLine="0"/>
        <w:jc w:val="both"/>
        <w:rPr>
          <w:sz w:val="22"/>
        </w:rPr>
      </w:pPr>
      <w:r>
        <w:rPr>
          <w:sz w:val="22"/>
        </w:rPr>
        <w:t>As</w:t>
      </w:r>
      <w:r>
        <w:rPr>
          <w:spacing w:val="-8"/>
          <w:sz w:val="22"/>
        </w:rPr>
        <w:t xml:space="preserve"> </w:t>
      </w:r>
      <w:r>
        <w:rPr>
          <w:sz w:val="22"/>
        </w:rPr>
        <w:t>alterações</w:t>
      </w:r>
      <w:r>
        <w:rPr>
          <w:spacing w:val="-9"/>
          <w:sz w:val="22"/>
        </w:rPr>
        <w:t xml:space="preserve"> </w:t>
      </w:r>
      <w:r>
        <w:rPr>
          <w:sz w:val="22"/>
        </w:rPr>
        <w:t>contratuais</w:t>
      </w:r>
      <w:r>
        <w:rPr>
          <w:spacing w:val="-8"/>
          <w:sz w:val="22"/>
        </w:rPr>
        <w:t xml:space="preserve"> </w:t>
      </w:r>
      <w:r>
        <w:rPr>
          <w:sz w:val="22"/>
        </w:rPr>
        <w:t>deverão</w:t>
      </w:r>
      <w:r>
        <w:rPr>
          <w:spacing w:val="-9"/>
          <w:sz w:val="22"/>
        </w:rPr>
        <w:t xml:space="preserve"> </w:t>
      </w:r>
      <w:r>
        <w:rPr>
          <w:sz w:val="22"/>
        </w:rPr>
        <w:t>ser</w:t>
      </w:r>
      <w:r>
        <w:rPr>
          <w:spacing w:val="-9"/>
          <w:sz w:val="22"/>
        </w:rPr>
        <w:t xml:space="preserve"> </w:t>
      </w:r>
      <w:r>
        <w:rPr>
          <w:sz w:val="22"/>
        </w:rPr>
        <w:t>promovidas</w:t>
      </w:r>
      <w:r>
        <w:rPr>
          <w:spacing w:val="-11"/>
          <w:sz w:val="22"/>
        </w:rPr>
        <w:t xml:space="preserve"> </w:t>
      </w:r>
      <w:r>
        <w:rPr>
          <w:sz w:val="22"/>
        </w:rPr>
        <w:t>mediante</w:t>
      </w:r>
      <w:r>
        <w:rPr>
          <w:spacing w:val="-7"/>
          <w:sz w:val="22"/>
        </w:rPr>
        <w:t xml:space="preserve"> </w:t>
      </w:r>
      <w:r>
        <w:rPr>
          <w:sz w:val="22"/>
        </w:rPr>
        <w:t>celebração</w:t>
      </w:r>
      <w:r>
        <w:rPr>
          <w:spacing w:val="-6"/>
          <w:sz w:val="22"/>
        </w:rPr>
        <w:t xml:space="preserve"> </w:t>
      </w:r>
      <w:r>
        <w:rPr>
          <w:sz w:val="22"/>
        </w:rPr>
        <w:t>de</w:t>
      </w:r>
      <w:r>
        <w:rPr>
          <w:spacing w:val="-7"/>
          <w:sz w:val="22"/>
        </w:rPr>
        <w:t xml:space="preserve"> </w:t>
      </w:r>
      <w:r>
        <w:rPr>
          <w:sz w:val="22"/>
        </w:rPr>
        <w:t>termo</w:t>
      </w:r>
      <w:r>
        <w:rPr>
          <w:spacing w:val="-9"/>
          <w:sz w:val="22"/>
        </w:rPr>
        <w:t xml:space="preserve"> </w:t>
      </w:r>
      <w:r>
        <w:rPr>
          <w:sz w:val="22"/>
        </w:rPr>
        <w:t>aditivo,</w:t>
      </w:r>
      <w:r>
        <w:rPr>
          <w:spacing w:val="-9"/>
          <w:sz w:val="22"/>
        </w:rPr>
        <w:t xml:space="preserve"> </w:t>
      </w:r>
      <w:r>
        <w:rPr>
          <w:sz w:val="22"/>
        </w:rPr>
        <w:t>submetido à prévia aprovação da consultoria jurídica do Contratante, salvo nos casos de justificada necessidade de antecipação</w:t>
      </w:r>
      <w:r>
        <w:rPr>
          <w:spacing w:val="-1"/>
          <w:sz w:val="22"/>
        </w:rPr>
        <w:t xml:space="preserve"> </w:t>
      </w:r>
      <w:r>
        <w:rPr>
          <w:sz w:val="22"/>
        </w:rPr>
        <w:t>de</w:t>
      </w:r>
      <w:r>
        <w:rPr>
          <w:spacing w:val="-2"/>
          <w:sz w:val="22"/>
        </w:rPr>
        <w:t xml:space="preserve"> </w:t>
      </w:r>
      <w:r>
        <w:rPr>
          <w:sz w:val="22"/>
        </w:rPr>
        <w:t>seus</w:t>
      </w:r>
      <w:r>
        <w:rPr>
          <w:spacing w:val="-3"/>
          <w:sz w:val="22"/>
        </w:rPr>
        <w:t xml:space="preserve"> </w:t>
      </w:r>
      <w:r>
        <w:rPr>
          <w:sz w:val="22"/>
        </w:rPr>
        <w:t>efeitos,</w:t>
      </w:r>
      <w:r>
        <w:rPr>
          <w:spacing w:val="-2"/>
          <w:sz w:val="22"/>
        </w:rPr>
        <w:t xml:space="preserve"> </w:t>
      </w:r>
      <w:r>
        <w:rPr>
          <w:sz w:val="22"/>
        </w:rPr>
        <w:t>hipótese</w:t>
      </w:r>
      <w:r>
        <w:rPr>
          <w:spacing w:val="-2"/>
          <w:sz w:val="22"/>
        </w:rPr>
        <w:t xml:space="preserve"> </w:t>
      </w:r>
      <w:r>
        <w:rPr>
          <w:sz w:val="22"/>
        </w:rPr>
        <w:t>em</w:t>
      </w:r>
      <w:r>
        <w:rPr>
          <w:spacing w:val="-1"/>
          <w:sz w:val="22"/>
        </w:rPr>
        <w:t xml:space="preserve"> </w:t>
      </w:r>
      <w:r>
        <w:rPr>
          <w:sz w:val="22"/>
        </w:rPr>
        <w:t>que</w:t>
      </w:r>
      <w:r>
        <w:rPr>
          <w:spacing w:val="-2"/>
          <w:sz w:val="22"/>
        </w:rPr>
        <w:t xml:space="preserve"> </w:t>
      </w:r>
      <w:r>
        <w:rPr>
          <w:sz w:val="22"/>
        </w:rPr>
        <w:t>a</w:t>
      </w:r>
      <w:r>
        <w:rPr>
          <w:spacing w:val="-2"/>
          <w:sz w:val="22"/>
        </w:rPr>
        <w:t xml:space="preserve"> </w:t>
      </w:r>
      <w:r>
        <w:rPr>
          <w:sz w:val="22"/>
        </w:rPr>
        <w:t>formalização</w:t>
      </w:r>
      <w:r>
        <w:rPr>
          <w:spacing w:val="-2"/>
          <w:sz w:val="22"/>
        </w:rPr>
        <w:t xml:space="preserve"> </w:t>
      </w:r>
      <w:r>
        <w:rPr>
          <w:sz w:val="22"/>
        </w:rPr>
        <w:t>do</w:t>
      </w:r>
      <w:r>
        <w:rPr>
          <w:spacing w:val="-2"/>
          <w:sz w:val="22"/>
        </w:rPr>
        <w:t xml:space="preserve"> </w:t>
      </w:r>
      <w:r>
        <w:rPr>
          <w:sz w:val="22"/>
        </w:rPr>
        <w:t>aditivo</w:t>
      </w:r>
      <w:r>
        <w:rPr>
          <w:spacing w:val="-1"/>
          <w:sz w:val="22"/>
        </w:rPr>
        <w:t xml:space="preserve"> </w:t>
      </w:r>
      <w:r>
        <w:rPr>
          <w:sz w:val="22"/>
        </w:rPr>
        <w:t>deverá</w:t>
      </w:r>
      <w:r>
        <w:rPr>
          <w:spacing w:val="-2"/>
          <w:sz w:val="22"/>
        </w:rPr>
        <w:t xml:space="preserve"> </w:t>
      </w:r>
      <w:r>
        <w:rPr>
          <w:sz w:val="22"/>
        </w:rPr>
        <w:t>ocorrer</w:t>
      </w:r>
      <w:r>
        <w:rPr>
          <w:spacing w:val="-2"/>
          <w:sz w:val="22"/>
        </w:rPr>
        <w:t xml:space="preserve"> </w:t>
      </w:r>
      <w:r>
        <w:rPr>
          <w:sz w:val="22"/>
        </w:rPr>
        <w:t>no</w:t>
      </w:r>
      <w:r>
        <w:rPr>
          <w:spacing w:val="-1"/>
          <w:sz w:val="22"/>
        </w:rPr>
        <w:t xml:space="preserve"> </w:t>
      </w:r>
      <w:r>
        <w:rPr>
          <w:sz w:val="22"/>
        </w:rPr>
        <w:t>prazo</w:t>
      </w:r>
      <w:r>
        <w:rPr>
          <w:spacing w:val="-3"/>
          <w:sz w:val="22"/>
        </w:rPr>
        <w:t xml:space="preserve"> </w:t>
      </w:r>
      <w:r>
        <w:rPr>
          <w:sz w:val="22"/>
        </w:rPr>
        <w:t>máximo</w:t>
      </w:r>
      <w:r>
        <w:rPr>
          <w:spacing w:val="-1"/>
          <w:sz w:val="22"/>
        </w:rPr>
        <w:t xml:space="preserve"> </w:t>
      </w:r>
      <w:r>
        <w:rPr>
          <w:sz w:val="22"/>
        </w:rPr>
        <w:t>de 1 (um) mês.</w:t>
      </w:r>
    </w:p>
    <w:p w14:paraId="05084482">
      <w:pPr>
        <w:pStyle w:val="8"/>
        <w:spacing w:after="0" w:line="360" w:lineRule="auto"/>
        <w:jc w:val="both"/>
        <w:rPr>
          <w:sz w:val="22"/>
        </w:rPr>
        <w:sectPr>
          <w:pgSz w:w="11910" w:h="16840"/>
          <w:pgMar w:top="2160" w:right="708" w:bottom="1860" w:left="850" w:header="708" w:footer="1674" w:gutter="0"/>
          <w:cols w:space="720" w:num="1"/>
        </w:sectPr>
      </w:pPr>
    </w:p>
    <w:p w14:paraId="1CC9BECD">
      <w:pPr>
        <w:pStyle w:val="6"/>
        <w:jc w:val="left"/>
      </w:pPr>
    </w:p>
    <w:p w14:paraId="1876D902">
      <w:pPr>
        <w:pStyle w:val="6"/>
        <w:spacing w:before="257"/>
        <w:jc w:val="left"/>
      </w:pPr>
    </w:p>
    <w:p w14:paraId="6561FC2B">
      <w:pPr>
        <w:pStyle w:val="8"/>
        <w:numPr>
          <w:ilvl w:val="1"/>
          <w:numId w:val="32"/>
        </w:numPr>
        <w:tabs>
          <w:tab w:val="left" w:pos="987"/>
        </w:tabs>
        <w:spacing w:before="0" w:after="0" w:line="360" w:lineRule="auto"/>
        <w:ind w:left="282" w:right="423" w:firstLine="0"/>
        <w:jc w:val="both"/>
        <w:rPr>
          <w:sz w:val="22"/>
        </w:rPr>
      </w:pPr>
      <w:r>
        <w:rPr>
          <w:sz w:val="22"/>
        </w:rPr>
        <w:t>Registros que não caracterizam alterações contratuais podem ser realizados por simples apostila, dispensada a celebração de termo aditivo, na forma do art. 136 da Lei nº 14.133, de 2021.</w:t>
      </w:r>
    </w:p>
    <w:p w14:paraId="02C65734">
      <w:pPr>
        <w:pStyle w:val="2"/>
        <w:numPr>
          <w:ilvl w:val="0"/>
          <w:numId w:val="32"/>
        </w:numPr>
        <w:tabs>
          <w:tab w:val="left" w:pos="638"/>
        </w:tabs>
        <w:spacing w:before="120" w:after="0" w:line="240" w:lineRule="auto"/>
        <w:ind w:left="638" w:right="0" w:hanging="356"/>
        <w:jc w:val="both"/>
      </w:pPr>
      <w:r>
        <w:rPr>
          <w:spacing w:val="-4"/>
        </w:rPr>
        <w:t>FORO</w:t>
      </w:r>
    </w:p>
    <w:p w14:paraId="69C3C9CB">
      <w:pPr>
        <w:pStyle w:val="8"/>
        <w:numPr>
          <w:ilvl w:val="1"/>
          <w:numId w:val="32"/>
        </w:numPr>
        <w:tabs>
          <w:tab w:val="left" w:pos="987"/>
        </w:tabs>
        <w:spacing w:before="255" w:after="0" w:line="360" w:lineRule="auto"/>
        <w:ind w:left="282" w:right="424" w:firstLine="0"/>
        <w:jc w:val="both"/>
        <w:rPr>
          <w:sz w:val="22"/>
        </w:rPr>
      </w:pPr>
      <w:r>
        <w:rPr>
          <w:sz w:val="22"/>
        </w:rPr>
        <w:t>Fica</w:t>
      </w:r>
      <w:r>
        <w:rPr>
          <w:spacing w:val="-1"/>
          <w:sz w:val="22"/>
        </w:rPr>
        <w:t xml:space="preserve"> </w:t>
      </w:r>
      <w:r>
        <w:rPr>
          <w:sz w:val="22"/>
        </w:rPr>
        <w:t>definido o Foro</w:t>
      </w:r>
      <w:r>
        <w:rPr>
          <w:spacing w:val="-1"/>
          <w:sz w:val="22"/>
        </w:rPr>
        <w:t xml:space="preserve"> </w:t>
      </w:r>
      <w:r>
        <w:rPr>
          <w:sz w:val="22"/>
        </w:rPr>
        <w:t>da</w:t>
      </w:r>
      <w:r>
        <w:rPr>
          <w:spacing w:val="-1"/>
          <w:sz w:val="22"/>
        </w:rPr>
        <w:t xml:space="preserve"> </w:t>
      </w:r>
      <w:r>
        <w:rPr>
          <w:sz w:val="22"/>
        </w:rPr>
        <w:t>Justiça</w:t>
      </w:r>
      <w:r>
        <w:rPr>
          <w:spacing w:val="-1"/>
          <w:sz w:val="22"/>
        </w:rPr>
        <w:t xml:space="preserve"> </w:t>
      </w:r>
      <w:r>
        <w:rPr>
          <w:sz w:val="22"/>
        </w:rPr>
        <w:t>Federal</w:t>
      </w:r>
      <w:r>
        <w:rPr>
          <w:spacing w:val="-1"/>
          <w:sz w:val="22"/>
        </w:rPr>
        <w:t xml:space="preserve"> </w:t>
      </w:r>
      <w:r>
        <w:rPr>
          <w:sz w:val="22"/>
        </w:rPr>
        <w:t>em Salvador,</w:t>
      </w:r>
      <w:r>
        <w:rPr>
          <w:spacing w:val="-1"/>
          <w:sz w:val="22"/>
        </w:rPr>
        <w:t xml:space="preserve"> </w:t>
      </w:r>
      <w:r>
        <w:rPr>
          <w:sz w:val="22"/>
        </w:rPr>
        <w:t>Seção Judiciária</w:t>
      </w:r>
      <w:r>
        <w:rPr>
          <w:spacing w:val="-2"/>
          <w:sz w:val="22"/>
        </w:rPr>
        <w:t xml:space="preserve"> </w:t>
      </w:r>
      <w:r>
        <w:rPr>
          <w:sz w:val="22"/>
        </w:rPr>
        <w:t>do</w:t>
      </w:r>
      <w:r>
        <w:rPr>
          <w:spacing w:val="-1"/>
          <w:sz w:val="22"/>
        </w:rPr>
        <w:t xml:space="preserve"> </w:t>
      </w:r>
      <w:r>
        <w:rPr>
          <w:sz w:val="22"/>
        </w:rPr>
        <w:t>Estado</w:t>
      </w:r>
      <w:r>
        <w:rPr>
          <w:spacing w:val="-1"/>
          <w:sz w:val="22"/>
        </w:rPr>
        <w:t xml:space="preserve"> </w:t>
      </w:r>
      <w:r>
        <w:rPr>
          <w:sz w:val="22"/>
        </w:rPr>
        <w:t>da</w:t>
      </w:r>
      <w:r>
        <w:rPr>
          <w:spacing w:val="-4"/>
          <w:sz w:val="22"/>
        </w:rPr>
        <w:t xml:space="preserve"> </w:t>
      </w:r>
      <w:r>
        <w:rPr>
          <w:sz w:val="22"/>
        </w:rPr>
        <w:t>Bahia</w:t>
      </w:r>
      <w:r>
        <w:rPr>
          <w:spacing w:val="-1"/>
          <w:sz w:val="22"/>
        </w:rPr>
        <w:t xml:space="preserve"> </w:t>
      </w:r>
      <w:r>
        <w:rPr>
          <w:sz w:val="22"/>
        </w:rPr>
        <w:t>para</w:t>
      </w:r>
      <w:r>
        <w:rPr>
          <w:spacing w:val="-1"/>
          <w:sz w:val="22"/>
        </w:rPr>
        <w:t xml:space="preserve"> </w:t>
      </w:r>
      <w:r>
        <w:rPr>
          <w:sz w:val="22"/>
        </w:rPr>
        <w:t>dirimir os litígios que decorrerem da execução contratual que não puderem ser compostos pela conciliação, conforme art. 92, §1º, da Lei nº 14.133, de 2021.</w:t>
      </w:r>
    </w:p>
    <w:p w14:paraId="3FD80013">
      <w:pPr>
        <w:pStyle w:val="8"/>
        <w:spacing w:after="0" w:line="360" w:lineRule="auto"/>
        <w:jc w:val="both"/>
        <w:rPr>
          <w:sz w:val="22"/>
        </w:rPr>
        <w:sectPr>
          <w:pgSz w:w="11910" w:h="16840"/>
          <w:pgMar w:top="2160" w:right="708" w:bottom="1860" w:left="850" w:header="708" w:footer="1674" w:gutter="0"/>
          <w:cols w:space="720" w:num="1"/>
        </w:sectPr>
      </w:pPr>
    </w:p>
    <w:p w14:paraId="2592712B">
      <w:pPr>
        <w:pStyle w:val="6"/>
        <w:jc w:val="left"/>
      </w:pPr>
    </w:p>
    <w:p w14:paraId="3936507A">
      <w:pPr>
        <w:pStyle w:val="6"/>
        <w:spacing w:before="257"/>
        <w:jc w:val="left"/>
      </w:pPr>
    </w:p>
    <w:p w14:paraId="43FD3E25">
      <w:pPr>
        <w:pStyle w:val="2"/>
        <w:ind w:left="0" w:right="142"/>
        <w:jc w:val="center"/>
      </w:pPr>
      <w:r>
        <w:t>ANEXO</w:t>
      </w:r>
      <w:r>
        <w:rPr>
          <w:spacing w:val="-5"/>
        </w:rPr>
        <w:t xml:space="preserve"> III</w:t>
      </w:r>
    </w:p>
    <w:p w14:paraId="09B8C171">
      <w:pPr>
        <w:pStyle w:val="6"/>
        <w:spacing w:before="254"/>
        <w:jc w:val="left"/>
        <w:rPr>
          <w:b/>
        </w:rPr>
      </w:pPr>
    </w:p>
    <w:p w14:paraId="55623A94">
      <w:pPr>
        <w:spacing w:before="1"/>
        <w:ind w:left="0" w:right="142" w:firstLine="0"/>
        <w:jc w:val="center"/>
        <w:rPr>
          <w:b/>
          <w:sz w:val="22"/>
        </w:rPr>
      </w:pPr>
      <w:r>
        <w:rPr>
          <w:b/>
          <w:sz w:val="22"/>
        </w:rPr>
        <w:t>TERMO</w:t>
      </w:r>
      <w:r>
        <w:rPr>
          <w:b/>
          <w:spacing w:val="-5"/>
          <w:sz w:val="22"/>
        </w:rPr>
        <w:t xml:space="preserve"> </w:t>
      </w:r>
      <w:r>
        <w:rPr>
          <w:b/>
          <w:sz w:val="22"/>
        </w:rPr>
        <w:t>DE</w:t>
      </w:r>
      <w:r>
        <w:rPr>
          <w:b/>
          <w:spacing w:val="-4"/>
          <w:sz w:val="22"/>
        </w:rPr>
        <w:t xml:space="preserve"> </w:t>
      </w:r>
      <w:r>
        <w:rPr>
          <w:b/>
          <w:sz w:val="22"/>
        </w:rPr>
        <w:t>CIÊNCIA</w:t>
      </w:r>
      <w:r>
        <w:rPr>
          <w:b/>
          <w:spacing w:val="-1"/>
          <w:sz w:val="22"/>
        </w:rPr>
        <w:t xml:space="preserve"> </w:t>
      </w:r>
      <w:r>
        <w:rPr>
          <w:b/>
          <w:sz w:val="22"/>
        </w:rPr>
        <w:t>E</w:t>
      </w:r>
      <w:r>
        <w:rPr>
          <w:b/>
          <w:spacing w:val="-3"/>
          <w:sz w:val="22"/>
        </w:rPr>
        <w:t xml:space="preserve"> </w:t>
      </w:r>
      <w:r>
        <w:rPr>
          <w:b/>
          <w:spacing w:val="-2"/>
          <w:sz w:val="22"/>
        </w:rPr>
        <w:t>CONCORDÂNCIA</w:t>
      </w:r>
    </w:p>
    <w:p w14:paraId="0B046EF5">
      <w:pPr>
        <w:pStyle w:val="6"/>
        <w:spacing w:before="91"/>
        <w:jc w:val="left"/>
        <w:rPr>
          <w:b/>
        </w:rPr>
      </w:pPr>
    </w:p>
    <w:p w14:paraId="43E56CC2">
      <w:pPr>
        <w:tabs>
          <w:tab w:val="left" w:leader="dot" w:pos="4092"/>
        </w:tabs>
        <w:spacing w:before="0"/>
        <w:ind w:left="282" w:right="0" w:firstLine="0"/>
        <w:jc w:val="both"/>
        <w:rPr>
          <w:sz w:val="22"/>
        </w:rPr>
      </w:pPr>
      <w:r>
        <w:rPr>
          <w:sz w:val="22"/>
        </w:rPr>
        <w:t>Por</w:t>
      </w:r>
      <w:r>
        <w:rPr>
          <w:spacing w:val="-10"/>
          <w:sz w:val="22"/>
        </w:rPr>
        <w:t xml:space="preserve"> </w:t>
      </w:r>
      <w:r>
        <w:rPr>
          <w:sz w:val="22"/>
        </w:rPr>
        <w:t>meio</w:t>
      </w:r>
      <w:r>
        <w:rPr>
          <w:spacing w:val="-5"/>
          <w:sz w:val="22"/>
        </w:rPr>
        <w:t xml:space="preserve"> </w:t>
      </w:r>
      <w:r>
        <w:rPr>
          <w:sz w:val="22"/>
        </w:rPr>
        <w:t>deste</w:t>
      </w:r>
      <w:r>
        <w:rPr>
          <w:spacing w:val="-6"/>
          <w:sz w:val="22"/>
        </w:rPr>
        <w:t xml:space="preserve"> </w:t>
      </w:r>
      <w:r>
        <w:rPr>
          <w:spacing w:val="-2"/>
          <w:sz w:val="22"/>
        </w:rPr>
        <w:t>instrumento,</w:t>
      </w:r>
      <w:r>
        <w:rPr>
          <w:sz w:val="22"/>
        </w:rPr>
        <w:tab/>
      </w:r>
      <w:r>
        <w:rPr>
          <w:i/>
          <w:color w:val="FF0000"/>
          <w:sz w:val="22"/>
        </w:rPr>
        <w:t>(identificar</w:t>
      </w:r>
      <w:r>
        <w:rPr>
          <w:i/>
          <w:color w:val="FF0000"/>
          <w:spacing w:val="-6"/>
          <w:sz w:val="22"/>
        </w:rPr>
        <w:t xml:space="preserve"> </w:t>
      </w:r>
      <w:r>
        <w:rPr>
          <w:i/>
          <w:color w:val="FF0000"/>
          <w:sz w:val="22"/>
        </w:rPr>
        <w:t>o</w:t>
      </w:r>
      <w:r>
        <w:rPr>
          <w:i/>
          <w:color w:val="FF0000"/>
          <w:spacing w:val="-8"/>
          <w:sz w:val="22"/>
        </w:rPr>
        <w:t xml:space="preserve"> </w:t>
      </w:r>
      <w:r>
        <w:rPr>
          <w:i/>
          <w:color w:val="FF0000"/>
          <w:sz w:val="22"/>
        </w:rPr>
        <w:t>Contratado)</w:t>
      </w:r>
      <w:r>
        <w:rPr>
          <w:i/>
          <w:color w:val="FF0000"/>
          <w:spacing w:val="-7"/>
          <w:sz w:val="22"/>
        </w:rPr>
        <w:t xml:space="preserve"> </w:t>
      </w:r>
      <w:r>
        <w:rPr>
          <w:sz w:val="22"/>
        </w:rPr>
        <w:t>declara</w:t>
      </w:r>
      <w:r>
        <w:rPr>
          <w:spacing w:val="-9"/>
          <w:sz w:val="22"/>
        </w:rPr>
        <w:t xml:space="preserve"> </w:t>
      </w:r>
      <w:r>
        <w:rPr>
          <w:sz w:val="22"/>
        </w:rPr>
        <w:t>que</w:t>
      </w:r>
      <w:r>
        <w:rPr>
          <w:spacing w:val="-11"/>
          <w:sz w:val="22"/>
        </w:rPr>
        <w:t xml:space="preserve"> </w:t>
      </w:r>
      <w:r>
        <w:rPr>
          <w:sz w:val="22"/>
        </w:rPr>
        <w:t>está</w:t>
      </w:r>
      <w:r>
        <w:rPr>
          <w:spacing w:val="-8"/>
          <w:sz w:val="22"/>
        </w:rPr>
        <w:t xml:space="preserve"> </w:t>
      </w:r>
      <w:r>
        <w:rPr>
          <w:sz w:val="22"/>
        </w:rPr>
        <w:t>ciente</w:t>
      </w:r>
      <w:r>
        <w:rPr>
          <w:spacing w:val="-8"/>
          <w:sz w:val="22"/>
        </w:rPr>
        <w:t xml:space="preserve"> </w:t>
      </w:r>
      <w:r>
        <w:rPr>
          <w:sz w:val="22"/>
        </w:rPr>
        <w:t>e</w:t>
      </w:r>
      <w:r>
        <w:rPr>
          <w:spacing w:val="-8"/>
          <w:sz w:val="22"/>
        </w:rPr>
        <w:t xml:space="preserve"> </w:t>
      </w:r>
      <w:r>
        <w:rPr>
          <w:sz w:val="22"/>
        </w:rPr>
        <w:t>concorda</w:t>
      </w:r>
      <w:r>
        <w:rPr>
          <w:spacing w:val="-8"/>
          <w:sz w:val="22"/>
        </w:rPr>
        <w:t xml:space="preserve"> </w:t>
      </w:r>
      <w:r>
        <w:rPr>
          <w:spacing w:val="-5"/>
          <w:sz w:val="22"/>
        </w:rPr>
        <w:t>com</w:t>
      </w:r>
    </w:p>
    <w:p w14:paraId="59F203B4">
      <w:pPr>
        <w:pStyle w:val="6"/>
        <w:spacing w:before="42" w:line="276" w:lineRule="auto"/>
        <w:ind w:left="282" w:right="424"/>
      </w:pPr>
      <w:r>
        <w:t>as</w:t>
      </w:r>
      <w:r>
        <w:rPr>
          <w:spacing w:val="-4"/>
        </w:rPr>
        <w:t xml:space="preserve"> </w:t>
      </w:r>
      <w:r>
        <w:t>disposições</w:t>
      </w:r>
      <w:r>
        <w:rPr>
          <w:spacing w:val="-6"/>
        </w:rPr>
        <w:t xml:space="preserve"> </w:t>
      </w:r>
      <w:r>
        <w:t>e</w:t>
      </w:r>
      <w:r>
        <w:rPr>
          <w:spacing w:val="-6"/>
        </w:rPr>
        <w:t xml:space="preserve"> </w:t>
      </w:r>
      <w:r>
        <w:t>obrigações</w:t>
      </w:r>
      <w:r>
        <w:rPr>
          <w:spacing w:val="-6"/>
        </w:rPr>
        <w:t xml:space="preserve"> </w:t>
      </w:r>
      <w:r>
        <w:t>previstas</w:t>
      </w:r>
      <w:r>
        <w:rPr>
          <w:spacing w:val="-4"/>
        </w:rPr>
        <w:t xml:space="preserve"> </w:t>
      </w:r>
      <w:r>
        <w:t>no</w:t>
      </w:r>
      <w:r>
        <w:rPr>
          <w:spacing w:val="-3"/>
        </w:rPr>
        <w:t xml:space="preserve"> </w:t>
      </w:r>
      <w:r>
        <w:rPr>
          <w:i/>
          <w:color w:val="FF0000"/>
        </w:rPr>
        <w:t>Edital</w:t>
      </w:r>
      <w:r>
        <w:t>,</w:t>
      </w:r>
      <w:r>
        <w:rPr>
          <w:spacing w:val="-4"/>
        </w:rPr>
        <w:t xml:space="preserve"> </w:t>
      </w:r>
      <w:r>
        <w:t>no</w:t>
      </w:r>
      <w:r>
        <w:rPr>
          <w:spacing w:val="-5"/>
        </w:rPr>
        <w:t xml:space="preserve"> </w:t>
      </w:r>
      <w:r>
        <w:t>Termo</w:t>
      </w:r>
      <w:r>
        <w:rPr>
          <w:spacing w:val="-5"/>
        </w:rPr>
        <w:t xml:space="preserve"> </w:t>
      </w:r>
      <w:r>
        <w:t>de</w:t>
      </w:r>
      <w:r>
        <w:rPr>
          <w:spacing w:val="-4"/>
        </w:rPr>
        <w:t xml:space="preserve"> </w:t>
      </w:r>
      <w:r>
        <w:t>Referência</w:t>
      </w:r>
      <w:r>
        <w:rPr>
          <w:spacing w:val="-5"/>
        </w:rPr>
        <w:t xml:space="preserve"> </w:t>
      </w:r>
      <w:r>
        <w:t>e</w:t>
      </w:r>
      <w:r>
        <w:rPr>
          <w:spacing w:val="-4"/>
        </w:rPr>
        <w:t xml:space="preserve"> </w:t>
      </w:r>
      <w:r>
        <w:t>nos</w:t>
      </w:r>
      <w:r>
        <w:rPr>
          <w:spacing w:val="-4"/>
        </w:rPr>
        <w:t xml:space="preserve"> </w:t>
      </w:r>
      <w:r>
        <w:t>demais</w:t>
      </w:r>
      <w:r>
        <w:rPr>
          <w:spacing w:val="-5"/>
        </w:rPr>
        <w:t xml:space="preserve"> </w:t>
      </w:r>
      <w:r>
        <w:t>anexos</w:t>
      </w:r>
      <w:r>
        <w:rPr>
          <w:spacing w:val="-4"/>
        </w:rPr>
        <w:t xml:space="preserve"> </w:t>
      </w:r>
      <w:r>
        <w:t>a</w:t>
      </w:r>
      <w:r>
        <w:rPr>
          <w:spacing w:val="-4"/>
        </w:rPr>
        <w:t xml:space="preserve"> </w:t>
      </w:r>
      <w:r>
        <w:t>que</w:t>
      </w:r>
      <w:r>
        <w:rPr>
          <w:spacing w:val="-4"/>
        </w:rPr>
        <w:t xml:space="preserve"> </w:t>
      </w:r>
      <w:r>
        <w:t>se</w:t>
      </w:r>
      <w:r>
        <w:rPr>
          <w:spacing w:val="-4"/>
        </w:rPr>
        <w:t xml:space="preserve"> </w:t>
      </w:r>
      <w:r>
        <w:t>refere o</w:t>
      </w:r>
      <w:r>
        <w:rPr>
          <w:spacing w:val="-2"/>
        </w:rPr>
        <w:t xml:space="preserve"> </w:t>
      </w:r>
      <w:r>
        <w:rPr>
          <w:i/>
          <w:color w:val="FF0000"/>
        </w:rPr>
        <w:t>Pregão</w:t>
      </w:r>
      <w:r>
        <w:rPr>
          <w:i/>
          <w:color w:val="FF0000"/>
          <w:spacing w:val="-1"/>
        </w:rPr>
        <w:t xml:space="preserve"> </w:t>
      </w:r>
      <w:r>
        <w:t>nº</w:t>
      </w:r>
      <w:r>
        <w:rPr>
          <w:spacing w:val="-3"/>
        </w:rPr>
        <w:t xml:space="preserve"> </w:t>
      </w:r>
      <w:r>
        <w:t>154/2025,</w:t>
      </w:r>
      <w:r>
        <w:rPr>
          <w:spacing w:val="-1"/>
        </w:rPr>
        <w:t xml:space="preserve"> </w:t>
      </w:r>
      <w:r>
        <w:t>bem como</w:t>
      </w:r>
      <w:r>
        <w:rPr>
          <w:spacing w:val="-3"/>
        </w:rPr>
        <w:t xml:space="preserve"> </w:t>
      </w:r>
      <w:r>
        <w:t>que</w:t>
      </w:r>
      <w:r>
        <w:rPr>
          <w:spacing w:val="-1"/>
        </w:rPr>
        <w:t xml:space="preserve"> </w:t>
      </w:r>
      <w:r>
        <w:t>se</w:t>
      </w:r>
      <w:r>
        <w:rPr>
          <w:spacing w:val="-3"/>
        </w:rPr>
        <w:t xml:space="preserve"> </w:t>
      </w:r>
      <w:r>
        <w:t>responsabiliza,</w:t>
      </w:r>
      <w:r>
        <w:rPr>
          <w:spacing w:val="-1"/>
        </w:rPr>
        <w:t xml:space="preserve"> </w:t>
      </w:r>
      <w:r>
        <w:t>sob</w:t>
      </w:r>
      <w:r>
        <w:rPr>
          <w:spacing w:val="-2"/>
        </w:rPr>
        <w:t xml:space="preserve"> </w:t>
      </w:r>
      <w:r>
        <w:t>as</w:t>
      </w:r>
      <w:r>
        <w:rPr>
          <w:spacing w:val="-3"/>
        </w:rPr>
        <w:t xml:space="preserve"> </w:t>
      </w:r>
      <w:r>
        <w:t>penas</w:t>
      </w:r>
      <w:r>
        <w:rPr>
          <w:spacing w:val="-1"/>
        </w:rPr>
        <w:t xml:space="preserve"> </w:t>
      </w:r>
      <w:r>
        <w:t>da</w:t>
      </w:r>
      <w:r>
        <w:rPr>
          <w:spacing w:val="-4"/>
        </w:rPr>
        <w:t xml:space="preserve"> </w:t>
      </w:r>
      <w:r>
        <w:t>Lei,</w:t>
      </w:r>
      <w:r>
        <w:rPr>
          <w:spacing w:val="-4"/>
        </w:rPr>
        <w:t xml:space="preserve"> </w:t>
      </w:r>
      <w:r>
        <w:t>pela</w:t>
      </w:r>
      <w:r>
        <w:rPr>
          <w:spacing w:val="-1"/>
        </w:rPr>
        <w:t xml:space="preserve"> </w:t>
      </w:r>
      <w:r>
        <w:t>veracidade</w:t>
      </w:r>
      <w:r>
        <w:rPr>
          <w:spacing w:val="-1"/>
        </w:rPr>
        <w:t xml:space="preserve"> </w:t>
      </w:r>
      <w:r>
        <w:t>e</w:t>
      </w:r>
      <w:r>
        <w:rPr>
          <w:spacing w:val="-3"/>
        </w:rPr>
        <w:t xml:space="preserve"> </w:t>
      </w:r>
      <w:r>
        <w:t>legitimidade das informações e documentos apresentados durante o processo de contratação.</w:t>
      </w:r>
    </w:p>
    <w:p w14:paraId="56974359">
      <w:pPr>
        <w:pStyle w:val="6"/>
        <w:spacing w:before="91"/>
        <w:jc w:val="left"/>
      </w:pPr>
    </w:p>
    <w:p w14:paraId="534F2625">
      <w:pPr>
        <w:pStyle w:val="6"/>
        <w:ind w:left="2733" w:right="2870"/>
        <w:jc w:val="center"/>
      </w:pPr>
      <w:r>
        <w:t>Local-UF,</w:t>
      </w:r>
      <w:r>
        <w:rPr>
          <w:spacing w:val="-5"/>
        </w:rPr>
        <w:t xml:space="preserve"> </w:t>
      </w:r>
      <w:r>
        <w:rPr>
          <w:color w:val="FF0000"/>
        </w:rPr>
        <w:t>........</w:t>
      </w:r>
      <w:r>
        <w:rPr>
          <w:color w:val="FF0000"/>
          <w:spacing w:val="-5"/>
        </w:rPr>
        <w:t xml:space="preserve"> </w:t>
      </w:r>
      <w:r>
        <w:t>de</w:t>
      </w:r>
      <w:r>
        <w:rPr>
          <w:spacing w:val="-5"/>
        </w:rPr>
        <w:t xml:space="preserve"> </w:t>
      </w:r>
      <w:r>
        <w:rPr>
          <w:color w:val="FF0000"/>
        </w:rPr>
        <w:t>...................</w:t>
      </w:r>
      <w:r>
        <w:rPr>
          <w:color w:val="FF0000"/>
          <w:spacing w:val="-5"/>
        </w:rPr>
        <w:t xml:space="preserve"> </w:t>
      </w:r>
      <w:r>
        <w:t>de</w:t>
      </w:r>
      <w:r>
        <w:rPr>
          <w:spacing w:val="-5"/>
        </w:rPr>
        <w:t xml:space="preserve"> </w:t>
      </w:r>
      <w:r>
        <w:t>20</w:t>
      </w:r>
      <w:r>
        <w:rPr>
          <w:color w:val="FF0000"/>
        </w:rPr>
        <w:t>....</w:t>
      </w:r>
      <w:r>
        <w:rPr>
          <w:color w:val="FF0000"/>
          <w:spacing w:val="-4"/>
        </w:rPr>
        <w:t xml:space="preserve"> </w:t>
      </w:r>
      <w:r>
        <w:rPr>
          <w:spacing w:val="-10"/>
        </w:rPr>
        <w:t>.</w:t>
      </w:r>
    </w:p>
    <w:p w14:paraId="6013FDF0">
      <w:pPr>
        <w:pStyle w:val="6"/>
        <w:jc w:val="left"/>
        <w:rPr>
          <w:sz w:val="20"/>
        </w:rPr>
      </w:pPr>
    </w:p>
    <w:p w14:paraId="37B5D5C5">
      <w:pPr>
        <w:pStyle w:val="6"/>
        <w:spacing w:before="210"/>
        <w:jc w:val="left"/>
        <w:rPr>
          <w:sz w:val="20"/>
        </w:rPr>
      </w:pPr>
      <w:r>
        <w:rPr>
          <w:sz w:val="20"/>
        </w:rPr>
        <mc:AlternateContent>
          <mc:Choice Requires="wps">
            <w:drawing>
              <wp:anchor distT="0" distB="0" distL="0" distR="0" simplePos="0" relativeHeight="251686912" behindDoc="1" locked="0" layoutInCell="1" allowOverlap="1">
                <wp:simplePos x="0" y="0"/>
                <wp:positionH relativeFrom="page">
                  <wp:posOffset>2317750</wp:posOffset>
                </wp:positionH>
                <wp:positionV relativeFrom="paragraph">
                  <wp:posOffset>303530</wp:posOffset>
                </wp:positionV>
                <wp:extent cx="2921000" cy="1270"/>
                <wp:effectExtent l="0" t="0" r="0" b="0"/>
                <wp:wrapTopAndBottom/>
                <wp:docPr id="74" name="Graphic 74"/>
                <wp:cNvGraphicFramePr/>
                <a:graphic xmlns:a="http://schemas.openxmlformats.org/drawingml/2006/main">
                  <a:graphicData uri="http://schemas.microsoft.com/office/word/2010/wordprocessingShape">
                    <wps:wsp>
                      <wps:cNvSpPr/>
                      <wps:spPr>
                        <a:xfrm>
                          <a:off x="0" y="0"/>
                          <a:ext cx="2921000" cy="1270"/>
                        </a:xfrm>
                        <a:custGeom>
                          <a:avLst/>
                          <a:gdLst/>
                          <a:ahLst/>
                          <a:cxnLst/>
                          <a:rect l="l" t="t" r="r" b="b"/>
                          <a:pathLst>
                            <a:path w="2921000">
                              <a:moveTo>
                                <a:pt x="0" y="0"/>
                              </a:moveTo>
                              <a:lnTo>
                                <a:pt x="2920672"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74" o:spid="_x0000_s1026" o:spt="100" style="position:absolute;left:0pt;margin-left:182.5pt;margin-top:23.9pt;height:0.1pt;width:230pt;mso-position-horizontal-relative:page;mso-wrap-distance-bottom:0pt;mso-wrap-distance-top:0pt;z-index:-251629568;mso-width-relative:page;mso-height-relative:page;" filled="f" stroked="t" coordsize="2921000,1" o:gfxdata="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KwztA1wAAAAkBAAAPAAAA&#10;AAAAAAEAIAAAACIAAABkcnMvZG93bnJldi54bWxQSwECFAAUAAAACACHTuJAvmpL6hYCAAB8BAAA&#10;DgAAAAAAAAABACAAAAAmAQAAZHJzL2Uyb0RvYy54bWxQSwUGAAAAAAYABgBZAQAArgUAAAAA&#10;" path="m0,0l2920672,0e">
                <v:fill on="f" focussize="0,0"/>
                <v:stroke weight="0.71755905511811pt" color="#000000" joinstyle="round"/>
                <v:imagedata o:title=""/>
                <o:lock v:ext="edit" aspectratio="f"/>
                <v:textbox inset="0mm,0mm,0mm,0mm"/>
                <w10:wrap type="topAndBottom"/>
              </v:shape>
            </w:pict>
          </mc:Fallback>
        </mc:AlternateContent>
      </w:r>
    </w:p>
    <w:p w14:paraId="654155F7">
      <w:pPr>
        <w:spacing w:before="20"/>
        <w:ind w:left="2733" w:right="2870" w:firstLine="0"/>
        <w:jc w:val="center"/>
        <w:rPr>
          <w:sz w:val="22"/>
        </w:rPr>
      </w:pPr>
      <w:r>
        <w:rPr>
          <w:sz w:val="22"/>
        </w:rPr>
        <w:t>(Nome</w:t>
      </w:r>
      <w:r>
        <w:rPr>
          <w:spacing w:val="-2"/>
          <w:sz w:val="22"/>
        </w:rPr>
        <w:t xml:space="preserve"> </w:t>
      </w:r>
      <w:r>
        <w:rPr>
          <w:i/>
          <w:color w:val="FF0000"/>
          <w:sz w:val="22"/>
        </w:rPr>
        <w:t>e</w:t>
      </w:r>
      <w:r>
        <w:rPr>
          <w:i/>
          <w:color w:val="FF0000"/>
          <w:spacing w:val="-5"/>
          <w:sz w:val="22"/>
        </w:rPr>
        <w:t xml:space="preserve"> </w:t>
      </w:r>
      <w:r>
        <w:rPr>
          <w:i/>
          <w:color w:val="FF0000"/>
          <w:sz w:val="22"/>
        </w:rPr>
        <w:t>Cargo</w:t>
      </w:r>
      <w:r>
        <w:rPr>
          <w:i/>
          <w:color w:val="FF0000"/>
          <w:spacing w:val="-3"/>
          <w:sz w:val="22"/>
        </w:rPr>
        <w:t xml:space="preserve"> </w:t>
      </w:r>
      <w:r>
        <w:rPr>
          <w:i/>
          <w:color w:val="FF0000"/>
          <w:sz w:val="22"/>
        </w:rPr>
        <w:t>do</w:t>
      </w:r>
      <w:r>
        <w:rPr>
          <w:i/>
          <w:color w:val="FF0000"/>
          <w:spacing w:val="-5"/>
          <w:sz w:val="22"/>
        </w:rPr>
        <w:t xml:space="preserve"> </w:t>
      </w:r>
      <w:r>
        <w:rPr>
          <w:i/>
          <w:color w:val="FF0000"/>
          <w:sz w:val="22"/>
        </w:rPr>
        <w:t>Representante</w:t>
      </w:r>
      <w:r>
        <w:rPr>
          <w:i/>
          <w:color w:val="FF0000"/>
          <w:spacing w:val="-2"/>
          <w:sz w:val="22"/>
        </w:rPr>
        <w:t xml:space="preserve"> Legal</w:t>
      </w:r>
      <w:r>
        <w:rPr>
          <w:spacing w:val="-2"/>
          <w:sz w:val="22"/>
        </w:rPr>
        <w:t>)</w:t>
      </w:r>
    </w:p>
    <w:p w14:paraId="53FAD706">
      <w:pPr>
        <w:spacing w:after="0"/>
        <w:jc w:val="center"/>
        <w:rPr>
          <w:sz w:val="22"/>
        </w:rPr>
        <w:sectPr>
          <w:pgSz w:w="11910" w:h="16840"/>
          <w:pgMar w:top="2160" w:right="708" w:bottom="1860" w:left="850" w:header="708" w:footer="1674" w:gutter="0"/>
          <w:cols w:space="720" w:num="1"/>
        </w:sectPr>
      </w:pPr>
    </w:p>
    <w:p w14:paraId="6E5E69BE">
      <w:pPr>
        <w:pStyle w:val="6"/>
        <w:jc w:val="left"/>
      </w:pPr>
    </w:p>
    <w:p w14:paraId="2F43ABA0">
      <w:pPr>
        <w:pStyle w:val="6"/>
        <w:spacing w:before="257"/>
        <w:jc w:val="left"/>
      </w:pPr>
    </w:p>
    <w:p w14:paraId="20D7838A">
      <w:pPr>
        <w:spacing w:before="0"/>
        <w:ind w:left="138" w:right="0" w:firstLine="0"/>
        <w:jc w:val="center"/>
        <w:rPr>
          <w:b/>
          <w:sz w:val="22"/>
        </w:rPr>
      </w:pPr>
      <w:r>
        <w:rPr>
          <w:b/>
          <w:sz w:val="22"/>
          <w:u w:val="single"/>
        </w:rPr>
        <w:t>ANEXO</w:t>
      </w:r>
      <w:r>
        <w:rPr>
          <w:b/>
          <w:spacing w:val="-5"/>
          <w:sz w:val="22"/>
          <w:u w:val="single"/>
        </w:rPr>
        <w:t xml:space="preserve"> IV</w:t>
      </w:r>
    </w:p>
    <w:p w14:paraId="19486D74">
      <w:pPr>
        <w:pStyle w:val="3"/>
        <w:spacing w:before="134"/>
        <w:ind w:left="141"/>
        <w:jc w:val="center"/>
        <w:rPr>
          <w:u w:val="none"/>
        </w:rPr>
      </w:pPr>
      <w:r>
        <w:rPr>
          <w:u w:val="single"/>
        </w:rPr>
        <w:t>MINUTA</w:t>
      </w:r>
      <w:r>
        <w:rPr>
          <w:spacing w:val="-5"/>
          <w:u w:val="single"/>
        </w:rPr>
        <w:t xml:space="preserve"> </w:t>
      </w:r>
      <w:r>
        <w:rPr>
          <w:u w:val="single"/>
        </w:rPr>
        <w:t>DA</w:t>
      </w:r>
      <w:r>
        <w:rPr>
          <w:spacing w:val="-4"/>
          <w:u w:val="single"/>
        </w:rPr>
        <w:t xml:space="preserve"> </w:t>
      </w:r>
      <w:r>
        <w:rPr>
          <w:u w:val="single"/>
        </w:rPr>
        <w:t>ATA</w:t>
      </w:r>
      <w:r>
        <w:rPr>
          <w:spacing w:val="-2"/>
          <w:u w:val="single"/>
        </w:rPr>
        <w:t xml:space="preserve"> </w:t>
      </w:r>
      <w:r>
        <w:rPr>
          <w:u w:val="single"/>
        </w:rPr>
        <w:t>DE</w:t>
      </w:r>
      <w:r>
        <w:rPr>
          <w:spacing w:val="-3"/>
          <w:u w:val="single"/>
        </w:rPr>
        <w:t xml:space="preserve"> </w:t>
      </w:r>
      <w:r>
        <w:rPr>
          <w:u w:val="single"/>
        </w:rPr>
        <w:t>REGISTRO</w:t>
      </w:r>
      <w:r>
        <w:rPr>
          <w:spacing w:val="-2"/>
          <w:u w:val="single"/>
        </w:rPr>
        <w:t xml:space="preserve"> </w:t>
      </w:r>
      <w:r>
        <w:rPr>
          <w:u w:val="single"/>
        </w:rPr>
        <w:t>DE</w:t>
      </w:r>
      <w:r>
        <w:rPr>
          <w:spacing w:val="-3"/>
          <w:u w:val="single"/>
        </w:rPr>
        <w:t xml:space="preserve"> </w:t>
      </w:r>
      <w:r>
        <w:rPr>
          <w:u w:val="single"/>
        </w:rPr>
        <w:t>PREÇOS</w:t>
      </w:r>
      <w:r>
        <w:rPr>
          <w:spacing w:val="-7"/>
          <w:u w:val="single"/>
        </w:rPr>
        <w:t xml:space="preserve"> </w:t>
      </w:r>
      <w:r>
        <w:rPr>
          <w:u w:val="single"/>
        </w:rPr>
        <w:t>Nº</w:t>
      </w:r>
      <w:r>
        <w:rPr>
          <w:spacing w:val="-4"/>
          <w:u w:val="single"/>
        </w:rPr>
        <w:t xml:space="preserve"> </w:t>
      </w:r>
      <w:r>
        <w:rPr>
          <w:color w:val="FF0000"/>
          <w:spacing w:val="-4"/>
          <w:u w:val="single" w:color="FF0000"/>
        </w:rPr>
        <w:t>XX/XX</w:t>
      </w:r>
    </w:p>
    <w:p w14:paraId="371B6A92">
      <w:pPr>
        <w:pStyle w:val="6"/>
        <w:jc w:val="left"/>
        <w:rPr>
          <w:b/>
        </w:rPr>
      </w:pPr>
    </w:p>
    <w:p w14:paraId="64182522">
      <w:pPr>
        <w:pStyle w:val="6"/>
        <w:jc w:val="left"/>
        <w:rPr>
          <w:b/>
        </w:rPr>
      </w:pPr>
    </w:p>
    <w:p w14:paraId="4F0DF217">
      <w:pPr>
        <w:pStyle w:val="6"/>
        <w:spacing w:before="136"/>
        <w:jc w:val="left"/>
        <w:rPr>
          <w:b/>
        </w:rPr>
      </w:pPr>
    </w:p>
    <w:p w14:paraId="1D0BA9CC">
      <w:pPr>
        <w:spacing w:before="0" w:line="360" w:lineRule="auto"/>
        <w:ind w:left="566" w:right="4889" w:firstLine="0"/>
        <w:jc w:val="left"/>
        <w:rPr>
          <w:b/>
          <w:sz w:val="22"/>
        </w:rPr>
      </w:pPr>
      <w:r>
        <w:rPr>
          <w:b/>
          <w:sz w:val="22"/>
        </w:rPr>
        <w:t>Processo</w:t>
      </w:r>
      <w:r>
        <w:rPr>
          <w:b/>
          <w:spacing w:val="-11"/>
          <w:sz w:val="22"/>
        </w:rPr>
        <w:t xml:space="preserve"> </w:t>
      </w:r>
      <w:r>
        <w:rPr>
          <w:b/>
          <w:sz w:val="22"/>
        </w:rPr>
        <w:t>Administrativo</w:t>
      </w:r>
      <w:r>
        <w:rPr>
          <w:b/>
          <w:spacing w:val="-11"/>
          <w:sz w:val="22"/>
        </w:rPr>
        <w:t xml:space="preserve"> </w:t>
      </w:r>
      <w:r>
        <w:rPr>
          <w:b/>
          <w:sz w:val="22"/>
        </w:rPr>
        <w:t>n°</w:t>
      </w:r>
      <w:r>
        <w:rPr>
          <w:b/>
          <w:spacing w:val="-9"/>
          <w:sz w:val="22"/>
        </w:rPr>
        <w:t xml:space="preserve"> </w:t>
      </w:r>
      <w:r>
        <w:rPr>
          <w:b/>
          <w:color w:val="FF0000"/>
          <w:sz w:val="22"/>
        </w:rPr>
        <w:t xml:space="preserve">23066.085318/2025-50 </w:t>
      </w:r>
      <w:r>
        <w:rPr>
          <w:b/>
          <w:sz w:val="22"/>
        </w:rPr>
        <w:t xml:space="preserve">Ata de Registro de Preços nº </w:t>
      </w:r>
      <w:r>
        <w:rPr>
          <w:b/>
          <w:color w:val="FF0000"/>
          <w:sz w:val="22"/>
        </w:rPr>
        <w:t>XX/XXXX</w:t>
      </w:r>
    </w:p>
    <w:p w14:paraId="00B17B06">
      <w:pPr>
        <w:pStyle w:val="6"/>
        <w:jc w:val="left"/>
        <w:rPr>
          <w:b/>
        </w:rPr>
      </w:pPr>
    </w:p>
    <w:p w14:paraId="054C6BBE">
      <w:pPr>
        <w:pStyle w:val="6"/>
        <w:jc w:val="left"/>
        <w:rPr>
          <w:b/>
        </w:rPr>
      </w:pPr>
    </w:p>
    <w:p w14:paraId="3982797C">
      <w:pPr>
        <w:pStyle w:val="6"/>
        <w:spacing w:before="119"/>
        <w:jc w:val="left"/>
        <w:rPr>
          <w:b/>
        </w:rPr>
      </w:pPr>
    </w:p>
    <w:p w14:paraId="7C5AA1CC">
      <w:pPr>
        <w:pStyle w:val="6"/>
        <w:ind w:left="566" w:right="420"/>
      </w:pPr>
      <w:r>
        <w:t xml:space="preserve">A </w:t>
      </w:r>
      <w:r>
        <w:rPr>
          <w:b/>
          <w:color w:val="FF0000"/>
        </w:rPr>
        <w:t>UNIVERSIDADE FEDERAL DA BAHIA</w:t>
      </w:r>
      <w:r>
        <w:rPr>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b/>
          <w:color w:val="FF0000"/>
        </w:rPr>
        <w:t>COMPLEXO HOSPITALAR E DE SAÚDE/UFBA</w:t>
      </w:r>
      <w:r>
        <w:rPr>
          <w:color w:val="FF0000"/>
        </w:rPr>
        <w:t xml:space="preserve">, </w:t>
      </w:r>
      <w:r>
        <w:t>inscrito</w:t>
      </w:r>
      <w:r>
        <w:rPr>
          <w:spacing w:val="-3"/>
        </w:rPr>
        <w:t xml:space="preserve"> </w:t>
      </w:r>
      <w:r>
        <w:t>no</w:t>
      </w:r>
      <w:r>
        <w:rPr>
          <w:spacing w:val="-3"/>
        </w:rPr>
        <w:t xml:space="preserve"> </w:t>
      </w:r>
      <w:r>
        <w:t>CNPJ/MF</w:t>
      </w:r>
      <w:r>
        <w:rPr>
          <w:spacing w:val="-5"/>
        </w:rPr>
        <w:t xml:space="preserve"> </w:t>
      </w:r>
      <w:r>
        <w:t>sob</w:t>
      </w:r>
      <w:r>
        <w:rPr>
          <w:spacing w:val="-5"/>
        </w:rPr>
        <w:t xml:space="preserve"> </w:t>
      </w:r>
      <w:r>
        <w:t>n.º</w:t>
      </w:r>
      <w:r>
        <w:rPr>
          <w:spacing w:val="-2"/>
        </w:rPr>
        <w:t xml:space="preserve"> </w:t>
      </w:r>
      <w:r>
        <w:rPr>
          <w:color w:val="FF0000"/>
        </w:rPr>
        <w:t>15.180.714/0005-20</w:t>
      </w:r>
      <w:r>
        <w:t>,</w:t>
      </w:r>
      <w:r>
        <w:rPr>
          <w:spacing w:val="-7"/>
        </w:rPr>
        <w:t xml:space="preserve"> </w:t>
      </w:r>
      <w:r>
        <w:t>com</w:t>
      </w:r>
      <w:r>
        <w:rPr>
          <w:spacing w:val="-6"/>
        </w:rPr>
        <w:t xml:space="preserve"> </w:t>
      </w:r>
      <w:r>
        <w:t>sede</w:t>
      </w:r>
      <w:r>
        <w:rPr>
          <w:spacing w:val="-4"/>
        </w:rPr>
        <w:t xml:space="preserve"> </w:t>
      </w:r>
      <w:r>
        <w:t>na</w:t>
      </w:r>
      <w:r>
        <w:rPr>
          <w:spacing w:val="-6"/>
        </w:rPr>
        <w:t xml:space="preserve"> </w:t>
      </w:r>
      <w:r>
        <w:rPr>
          <w:color w:val="FF0000"/>
        </w:rPr>
        <w:t>Rua</w:t>
      </w:r>
      <w:r>
        <w:rPr>
          <w:color w:val="FF0000"/>
          <w:spacing w:val="-5"/>
        </w:rPr>
        <w:t xml:space="preserve"> </w:t>
      </w:r>
      <w:r>
        <w:rPr>
          <w:color w:val="FF0000"/>
        </w:rPr>
        <w:t>Barão</w:t>
      </w:r>
      <w:r>
        <w:rPr>
          <w:color w:val="FF0000"/>
          <w:spacing w:val="-3"/>
        </w:rPr>
        <w:t xml:space="preserve"> </w:t>
      </w:r>
      <w:r>
        <w:rPr>
          <w:color w:val="FF0000"/>
        </w:rPr>
        <w:t>de</w:t>
      </w:r>
      <w:r>
        <w:rPr>
          <w:color w:val="FF0000"/>
          <w:spacing w:val="-4"/>
        </w:rPr>
        <w:t xml:space="preserve"> </w:t>
      </w:r>
      <w:r>
        <w:rPr>
          <w:color w:val="FF0000"/>
        </w:rPr>
        <w:t>Jeremoabo,</w:t>
      </w:r>
      <w:r>
        <w:rPr>
          <w:color w:val="FF0000"/>
          <w:spacing w:val="-6"/>
        </w:rPr>
        <w:t xml:space="preserve"> </w:t>
      </w:r>
      <w:r>
        <w:rPr>
          <w:color w:val="FF0000"/>
        </w:rPr>
        <w:t>PAF</w:t>
      </w:r>
      <w:r>
        <w:rPr>
          <w:color w:val="FF0000"/>
          <w:spacing w:val="-6"/>
        </w:rPr>
        <w:t xml:space="preserve"> </w:t>
      </w:r>
      <w:r>
        <w:rPr>
          <w:color w:val="FF0000"/>
        </w:rPr>
        <w:t>IV,</w:t>
      </w:r>
      <w:r>
        <w:rPr>
          <w:color w:val="FF0000"/>
          <w:spacing w:val="-7"/>
        </w:rPr>
        <w:t xml:space="preserve"> </w:t>
      </w:r>
      <w:r>
        <w:rPr>
          <w:color w:val="FF0000"/>
        </w:rPr>
        <w:t>1</w:t>
      </w:r>
      <w:r>
        <w:rPr>
          <w:color w:val="FF0000"/>
          <w:spacing w:val="-6"/>
        </w:rPr>
        <w:t xml:space="preserve"> </w:t>
      </w:r>
      <w:r>
        <w:rPr>
          <w:color w:val="FF0000"/>
        </w:rPr>
        <w:t>andar, Ondina , CEP 40170-115, Ondina, Salvador -Ba</w:t>
      </w:r>
      <w:r>
        <w:t xml:space="preserve">, neste ato representado pelo(a) </w:t>
      </w:r>
      <w:r>
        <w:rPr>
          <w:color w:val="FF0000"/>
        </w:rPr>
        <w:t>seu(ua) Ordenador(a) de Despesa Substituto(a), nomeado(a) através da Portaria nº</w:t>
      </w:r>
      <w:r>
        <w:rPr>
          <w:color w:val="FF0000"/>
          <w:spacing w:val="-3"/>
        </w:rPr>
        <w:t xml:space="preserve"> </w:t>
      </w:r>
      <w:r>
        <w:rPr>
          <w:color w:val="FF0000"/>
        </w:rPr>
        <w:t xml:space="preserve">131 de 05 de outubro de 2021, </w:t>
      </w:r>
      <w:r>
        <w:rPr>
          <w:b/>
          <w:color w:val="FF0000"/>
        </w:rPr>
        <w:t>DEBORAH LANDULFO MEDRADO DE VINHAES TORRES</w:t>
      </w:r>
      <w:r>
        <w:rPr>
          <w:color w:val="FF0000"/>
        </w:rPr>
        <w:t>, matrícula SIAPE 8285469</w:t>
      </w:r>
      <w:r>
        <w:t xml:space="preserve">, considerando o julgamento da </w:t>
      </w:r>
      <w:r>
        <w:rPr>
          <w:color w:val="FF0000"/>
        </w:rPr>
        <w:t>licitação na modalidade de pregão, na forma eletrônica</w:t>
      </w:r>
      <w:r>
        <w:t xml:space="preserve">, para </w:t>
      </w:r>
      <w:r>
        <w:rPr>
          <w:b/>
        </w:rPr>
        <w:t xml:space="preserve">REGISTRO DE PREÇOS </w:t>
      </w:r>
      <w:r>
        <w:t xml:space="preserve">nº </w:t>
      </w:r>
      <w:r>
        <w:rPr>
          <w:b/>
          <w:color w:val="FF0000"/>
        </w:rPr>
        <w:t>90154/2025</w:t>
      </w:r>
      <w:r>
        <w:t xml:space="preserve">, publicada no ...... de ...../...../200....., processo administrativo </w:t>
      </w:r>
      <w:r>
        <w:rPr>
          <w:b/>
        </w:rPr>
        <w:t xml:space="preserve">nº </w:t>
      </w:r>
      <w:r>
        <w:rPr>
          <w:b/>
          <w:color w:val="FF0000"/>
        </w:rPr>
        <w:t>23066.085318/2025-50</w:t>
      </w:r>
      <w:r>
        <w:t>, RESOLVE registrar</w:t>
      </w:r>
      <w:r>
        <w:rPr>
          <w:spacing w:val="-4"/>
        </w:rPr>
        <w:t xml:space="preserve"> </w:t>
      </w:r>
      <w:r>
        <w:t>os</w:t>
      </w:r>
      <w:r>
        <w:rPr>
          <w:spacing w:val="-5"/>
        </w:rPr>
        <w:t xml:space="preserve"> </w:t>
      </w:r>
      <w:r>
        <w:t>preços</w:t>
      </w:r>
      <w:r>
        <w:rPr>
          <w:spacing w:val="-5"/>
        </w:rPr>
        <w:t xml:space="preserve"> </w:t>
      </w:r>
      <w:r>
        <w:t>da(s)</w:t>
      </w:r>
      <w:r>
        <w:rPr>
          <w:spacing w:val="40"/>
        </w:rPr>
        <w:t xml:space="preserve"> </w:t>
      </w:r>
      <w:r>
        <w:t>empresa(s)</w:t>
      </w:r>
      <w:r>
        <w:rPr>
          <w:spacing w:val="-2"/>
        </w:rPr>
        <w:t xml:space="preserve"> </w:t>
      </w:r>
      <w:r>
        <w:t>indicada(s)</w:t>
      </w:r>
      <w:r>
        <w:rPr>
          <w:spacing w:val="-4"/>
        </w:rPr>
        <w:t xml:space="preserve"> </w:t>
      </w:r>
      <w:r>
        <w:t>e</w:t>
      </w:r>
      <w:r>
        <w:rPr>
          <w:spacing w:val="-2"/>
        </w:rPr>
        <w:t xml:space="preserve"> </w:t>
      </w:r>
      <w:r>
        <w:t>qualificada(s)</w:t>
      </w:r>
      <w:r>
        <w:rPr>
          <w:spacing w:val="-1"/>
        </w:rPr>
        <w:t xml:space="preserve"> </w:t>
      </w:r>
      <w:r>
        <w:t>nesta</w:t>
      </w:r>
      <w:r>
        <w:rPr>
          <w:spacing w:val="-4"/>
        </w:rPr>
        <w:t xml:space="preserve"> </w:t>
      </w:r>
      <w:r>
        <w:t>ATA,</w:t>
      </w:r>
      <w:r>
        <w:rPr>
          <w:spacing w:val="-2"/>
        </w:rPr>
        <w:t xml:space="preserve"> </w:t>
      </w:r>
      <w:r>
        <w:t>de</w:t>
      </w:r>
      <w:r>
        <w:rPr>
          <w:spacing w:val="-2"/>
        </w:rPr>
        <w:t xml:space="preserve"> </w:t>
      </w:r>
      <w:r>
        <w:t>acordo</w:t>
      </w:r>
      <w:r>
        <w:rPr>
          <w:spacing w:val="-4"/>
        </w:rPr>
        <w:t xml:space="preserve"> </w:t>
      </w:r>
      <w:r>
        <w:t>com</w:t>
      </w:r>
      <w:r>
        <w:rPr>
          <w:spacing w:val="-4"/>
        </w:rPr>
        <w:t xml:space="preserve"> </w:t>
      </w:r>
      <w:r>
        <w:t>a</w:t>
      </w:r>
      <w:r>
        <w:rPr>
          <w:spacing w:val="-4"/>
        </w:rPr>
        <w:t xml:space="preserve"> </w:t>
      </w:r>
      <w:r>
        <w:t>classificação por ela(s) alcançada(s) e na(s)</w:t>
      </w:r>
      <w:r>
        <w:rPr>
          <w:spacing w:val="40"/>
        </w:rPr>
        <w:t xml:space="preserve"> </w:t>
      </w:r>
      <w:r>
        <w:t>quantidade(s)</w:t>
      </w:r>
      <w:r>
        <w:rPr>
          <w:spacing w:val="40"/>
        </w:rPr>
        <w:t xml:space="preserve"> </w:t>
      </w:r>
      <w:r>
        <w:t xml:space="preserve">cotada(s), atendendo as condições previstas no </w:t>
      </w:r>
      <w:r>
        <w:rPr>
          <w:color w:val="FF0000"/>
        </w:rPr>
        <w:t>Edital de licitação</w:t>
      </w:r>
      <w:r>
        <w:t>,</w:t>
      </w:r>
      <w:r>
        <w:rPr>
          <w:spacing w:val="-13"/>
        </w:rPr>
        <w:t xml:space="preserve"> </w:t>
      </w:r>
      <w:r>
        <w:t>sujeitando-se</w:t>
      </w:r>
      <w:r>
        <w:rPr>
          <w:spacing w:val="-12"/>
        </w:rPr>
        <w:t xml:space="preserve"> </w:t>
      </w:r>
      <w:r>
        <w:t>as</w:t>
      </w:r>
      <w:r>
        <w:rPr>
          <w:spacing w:val="-13"/>
        </w:rPr>
        <w:t xml:space="preserve"> </w:t>
      </w:r>
      <w:r>
        <w:t>partes</w:t>
      </w:r>
      <w:r>
        <w:rPr>
          <w:spacing w:val="-12"/>
        </w:rPr>
        <w:t xml:space="preserve"> </w:t>
      </w:r>
      <w:r>
        <w:t>às</w:t>
      </w:r>
      <w:r>
        <w:rPr>
          <w:spacing w:val="-13"/>
        </w:rPr>
        <w:t xml:space="preserve"> </w:t>
      </w:r>
      <w:r>
        <w:t>normas</w:t>
      </w:r>
      <w:r>
        <w:rPr>
          <w:spacing w:val="-12"/>
        </w:rPr>
        <w:t xml:space="preserve"> </w:t>
      </w:r>
      <w:r>
        <w:t>constantes</w:t>
      </w:r>
      <w:r>
        <w:rPr>
          <w:spacing w:val="-13"/>
        </w:rPr>
        <w:t xml:space="preserve"> </w:t>
      </w:r>
      <w:r>
        <w:t>na</w:t>
      </w:r>
      <w:r>
        <w:rPr>
          <w:spacing w:val="-12"/>
        </w:rPr>
        <w:t xml:space="preserve"> </w:t>
      </w:r>
      <w:r>
        <w:t>Lei</w:t>
      </w:r>
      <w:r>
        <w:rPr>
          <w:spacing w:val="-12"/>
        </w:rPr>
        <w:t xml:space="preserve"> </w:t>
      </w:r>
      <w:r>
        <w:t>nº</w:t>
      </w:r>
      <w:r>
        <w:rPr>
          <w:spacing w:val="-13"/>
        </w:rPr>
        <w:t xml:space="preserve"> </w:t>
      </w:r>
      <w:r>
        <w:t>14.133,</w:t>
      </w:r>
      <w:r>
        <w:rPr>
          <w:spacing w:val="-12"/>
        </w:rPr>
        <w:t xml:space="preserve"> </w:t>
      </w:r>
      <w:r>
        <w:t>de</w:t>
      </w:r>
      <w:r>
        <w:rPr>
          <w:spacing w:val="-13"/>
        </w:rPr>
        <w:t xml:space="preserve"> </w:t>
      </w:r>
      <w:r>
        <w:t>1º</w:t>
      </w:r>
      <w:r>
        <w:rPr>
          <w:spacing w:val="-12"/>
        </w:rPr>
        <w:t xml:space="preserve"> </w:t>
      </w:r>
      <w:r>
        <w:t>de</w:t>
      </w:r>
      <w:r>
        <w:rPr>
          <w:spacing w:val="-13"/>
        </w:rPr>
        <w:t xml:space="preserve"> </w:t>
      </w:r>
      <w:r>
        <w:t>abril</w:t>
      </w:r>
      <w:r>
        <w:rPr>
          <w:spacing w:val="-12"/>
        </w:rPr>
        <w:t xml:space="preserve"> </w:t>
      </w:r>
      <w:r>
        <w:t>de</w:t>
      </w:r>
      <w:r>
        <w:rPr>
          <w:spacing w:val="-12"/>
        </w:rPr>
        <w:t xml:space="preserve"> </w:t>
      </w:r>
      <w:r>
        <w:t>2021,</w:t>
      </w:r>
      <w:r>
        <w:rPr>
          <w:spacing w:val="-13"/>
        </w:rPr>
        <w:t xml:space="preserve"> </w:t>
      </w:r>
      <w:r>
        <w:t>no</w:t>
      </w:r>
      <w:r>
        <w:rPr>
          <w:spacing w:val="-12"/>
        </w:rPr>
        <w:t xml:space="preserve"> </w:t>
      </w:r>
      <w:r>
        <w:t>Decreto n.º 11.462, de 31 de março de 2023, e em conformidade com as disposições a seguir:</w:t>
      </w:r>
    </w:p>
    <w:p w14:paraId="3442FB18">
      <w:pPr>
        <w:pStyle w:val="6"/>
        <w:jc w:val="left"/>
      </w:pPr>
    </w:p>
    <w:p w14:paraId="546C9B1B">
      <w:pPr>
        <w:pStyle w:val="6"/>
        <w:spacing w:before="108"/>
        <w:jc w:val="left"/>
      </w:pPr>
    </w:p>
    <w:p w14:paraId="53503C50">
      <w:pPr>
        <w:pStyle w:val="2"/>
        <w:numPr>
          <w:ilvl w:val="0"/>
          <w:numId w:val="33"/>
        </w:numPr>
        <w:tabs>
          <w:tab w:val="left" w:pos="989"/>
        </w:tabs>
        <w:spacing w:before="0" w:after="0" w:line="240" w:lineRule="auto"/>
        <w:ind w:left="989" w:right="0" w:hanging="423"/>
        <w:jc w:val="both"/>
      </w:pPr>
      <w:r>
        <w:t>DO</w:t>
      </w:r>
      <w:r>
        <w:rPr>
          <w:spacing w:val="-1"/>
        </w:rPr>
        <w:t xml:space="preserve"> </w:t>
      </w:r>
      <w:r>
        <w:rPr>
          <w:spacing w:val="-2"/>
        </w:rPr>
        <w:t>OBJETO</w:t>
      </w:r>
    </w:p>
    <w:p w14:paraId="6D932579">
      <w:pPr>
        <w:pStyle w:val="8"/>
        <w:numPr>
          <w:ilvl w:val="1"/>
          <w:numId w:val="33"/>
        </w:numPr>
        <w:tabs>
          <w:tab w:val="left" w:pos="957"/>
          <w:tab w:val="left" w:leader="dot" w:pos="5123"/>
        </w:tabs>
        <w:spacing w:before="254" w:after="0" w:line="360" w:lineRule="auto"/>
        <w:ind w:left="566" w:right="421" w:firstLine="0"/>
        <w:jc w:val="both"/>
        <w:rPr>
          <w:rFonts w:ascii="Times New Roman" w:hAnsi="Times New Roman"/>
          <w:b/>
          <w:color w:val="000009"/>
          <w:sz w:val="22"/>
        </w:rPr>
      </w:pPr>
      <w:r>
        <w:rPr>
          <w:sz w:val="22"/>
        </w:rPr>
        <w:t xml:space="preserve">A presente Ata tem por objeto o registro de preços para a eventual contratação de </w:t>
      </w:r>
      <w:r>
        <w:rPr>
          <w:color w:val="FF0000"/>
          <w:sz w:val="22"/>
        </w:rPr>
        <w:t xml:space="preserve">OPME, </w:t>
      </w:r>
      <w:r>
        <w:rPr>
          <w:sz w:val="22"/>
        </w:rPr>
        <w:t>visando atender as necessidades do Hospital Ana Nery, unidade integrante do Complexo Hospitalar e de Saúde/UFBA,</w:t>
      </w:r>
      <w:r>
        <w:rPr>
          <w:spacing w:val="-15"/>
          <w:sz w:val="22"/>
        </w:rPr>
        <w:t xml:space="preserve"> </w:t>
      </w:r>
      <w:r>
        <w:rPr>
          <w:sz w:val="22"/>
        </w:rPr>
        <w:t>especificado</w:t>
      </w:r>
      <w:r>
        <w:rPr>
          <w:spacing w:val="-11"/>
          <w:sz w:val="22"/>
        </w:rPr>
        <w:t xml:space="preserve"> </w:t>
      </w:r>
      <w:r>
        <w:rPr>
          <w:sz w:val="22"/>
        </w:rPr>
        <w:t>(s)</w:t>
      </w:r>
      <w:r>
        <w:rPr>
          <w:spacing w:val="-12"/>
          <w:sz w:val="22"/>
        </w:rPr>
        <w:t xml:space="preserve"> </w:t>
      </w:r>
      <w:r>
        <w:rPr>
          <w:sz w:val="22"/>
        </w:rPr>
        <w:t>no(s)</w:t>
      </w:r>
      <w:r>
        <w:rPr>
          <w:spacing w:val="-12"/>
          <w:sz w:val="22"/>
        </w:rPr>
        <w:t xml:space="preserve"> </w:t>
      </w:r>
      <w:r>
        <w:rPr>
          <w:sz w:val="22"/>
        </w:rPr>
        <w:t>item</w:t>
      </w:r>
      <w:r>
        <w:rPr>
          <w:spacing w:val="-12"/>
          <w:sz w:val="22"/>
        </w:rPr>
        <w:t xml:space="preserve"> </w:t>
      </w:r>
      <w:r>
        <w:rPr>
          <w:spacing w:val="-4"/>
          <w:sz w:val="22"/>
        </w:rPr>
        <w:t>(ns)</w:t>
      </w:r>
      <w:r>
        <w:rPr>
          <w:sz w:val="22"/>
        </w:rPr>
        <w:tab/>
      </w:r>
      <w:r>
        <w:rPr>
          <w:sz w:val="22"/>
        </w:rPr>
        <w:t>do</w:t>
      </w:r>
      <w:r>
        <w:rPr>
          <w:spacing w:val="-11"/>
          <w:sz w:val="22"/>
        </w:rPr>
        <w:t xml:space="preserve"> </w:t>
      </w:r>
      <w:r>
        <w:rPr>
          <w:sz w:val="22"/>
        </w:rPr>
        <w:t>Termo</w:t>
      </w:r>
      <w:r>
        <w:rPr>
          <w:spacing w:val="-9"/>
          <w:sz w:val="22"/>
        </w:rPr>
        <w:t xml:space="preserve"> </w:t>
      </w:r>
      <w:r>
        <w:rPr>
          <w:sz w:val="22"/>
        </w:rPr>
        <w:t>de</w:t>
      </w:r>
      <w:r>
        <w:rPr>
          <w:spacing w:val="-8"/>
          <w:sz w:val="22"/>
        </w:rPr>
        <w:t xml:space="preserve"> </w:t>
      </w:r>
      <w:r>
        <w:rPr>
          <w:sz w:val="22"/>
        </w:rPr>
        <w:t>Referência,</w:t>
      </w:r>
      <w:r>
        <w:rPr>
          <w:spacing w:val="-12"/>
          <w:sz w:val="22"/>
        </w:rPr>
        <w:t xml:space="preserve"> </w:t>
      </w:r>
      <w:r>
        <w:rPr>
          <w:sz w:val="22"/>
        </w:rPr>
        <w:t>Anexo</w:t>
      </w:r>
      <w:r>
        <w:rPr>
          <w:spacing w:val="-8"/>
          <w:sz w:val="22"/>
        </w:rPr>
        <w:t xml:space="preserve"> </w:t>
      </w:r>
      <w:r>
        <w:rPr>
          <w:color w:val="FF0000"/>
          <w:sz w:val="22"/>
        </w:rPr>
        <w:t>I</w:t>
      </w:r>
      <w:r>
        <w:rPr>
          <w:color w:val="FF0000"/>
          <w:spacing w:val="-9"/>
          <w:sz w:val="22"/>
        </w:rPr>
        <w:t xml:space="preserve"> </w:t>
      </w:r>
      <w:r>
        <w:rPr>
          <w:sz w:val="22"/>
        </w:rPr>
        <w:t>do</w:t>
      </w:r>
      <w:r>
        <w:rPr>
          <w:spacing w:val="-11"/>
          <w:sz w:val="22"/>
        </w:rPr>
        <w:t xml:space="preserve"> </w:t>
      </w:r>
      <w:r>
        <w:rPr>
          <w:color w:val="FF0000"/>
          <w:sz w:val="22"/>
        </w:rPr>
        <w:t>Edital</w:t>
      </w:r>
      <w:r>
        <w:rPr>
          <w:color w:val="FF0000"/>
          <w:spacing w:val="-9"/>
          <w:sz w:val="22"/>
        </w:rPr>
        <w:t xml:space="preserve"> </w:t>
      </w:r>
      <w:r>
        <w:rPr>
          <w:color w:val="FF0000"/>
          <w:sz w:val="22"/>
        </w:rPr>
        <w:t>de</w:t>
      </w:r>
      <w:r>
        <w:rPr>
          <w:color w:val="FF0000"/>
          <w:spacing w:val="-11"/>
          <w:sz w:val="22"/>
        </w:rPr>
        <w:t xml:space="preserve"> </w:t>
      </w:r>
      <w:r>
        <w:rPr>
          <w:color w:val="FF0000"/>
          <w:spacing w:val="-2"/>
          <w:sz w:val="22"/>
        </w:rPr>
        <w:t>Licitação</w:t>
      </w:r>
    </w:p>
    <w:p w14:paraId="427C9089">
      <w:pPr>
        <w:pStyle w:val="6"/>
        <w:spacing w:line="360" w:lineRule="auto"/>
        <w:ind w:left="566" w:right="431"/>
      </w:pPr>
      <w:r>
        <w:rPr>
          <w:color w:val="FF0000"/>
        </w:rPr>
        <w:t xml:space="preserve">nº </w:t>
      </w:r>
      <w:r>
        <w:rPr>
          <w:b/>
          <w:color w:val="FF0000"/>
        </w:rPr>
        <w:t>90154/2025</w:t>
      </w:r>
      <w:r>
        <w:rPr>
          <w:color w:val="FF0000"/>
        </w:rPr>
        <w:t xml:space="preserve">, </w:t>
      </w:r>
      <w:r>
        <w:t>que é parte integrante desta Ata, assim como as propostas cujos preços tenham sido registrados, independentemente de transcrição.</w:t>
      </w:r>
    </w:p>
    <w:p w14:paraId="2E76CBAD">
      <w:pPr>
        <w:pStyle w:val="6"/>
        <w:jc w:val="left"/>
      </w:pPr>
    </w:p>
    <w:p w14:paraId="74A1ABFA">
      <w:pPr>
        <w:pStyle w:val="6"/>
        <w:spacing w:before="106"/>
        <w:jc w:val="left"/>
      </w:pPr>
    </w:p>
    <w:p w14:paraId="7FA01684">
      <w:pPr>
        <w:pStyle w:val="2"/>
        <w:numPr>
          <w:ilvl w:val="0"/>
          <w:numId w:val="33"/>
        </w:numPr>
        <w:tabs>
          <w:tab w:val="left" w:pos="1040"/>
        </w:tabs>
        <w:spacing w:before="0" w:after="0" w:line="240" w:lineRule="auto"/>
        <w:ind w:left="1040" w:right="0" w:hanging="474"/>
        <w:jc w:val="both"/>
      </w:pPr>
      <w:r>
        <w:t>DOS</w:t>
      </w:r>
      <w:r>
        <w:rPr>
          <w:spacing w:val="-7"/>
        </w:rPr>
        <w:t xml:space="preserve"> </w:t>
      </w:r>
      <w:r>
        <w:t>PREÇOS,</w:t>
      </w:r>
      <w:r>
        <w:rPr>
          <w:spacing w:val="-3"/>
        </w:rPr>
        <w:t xml:space="preserve"> </w:t>
      </w:r>
      <w:r>
        <w:t>ESPECIFICAÇÕES</w:t>
      </w:r>
      <w:r>
        <w:rPr>
          <w:spacing w:val="-6"/>
        </w:rPr>
        <w:t xml:space="preserve"> </w:t>
      </w:r>
      <w:r>
        <w:t>E</w:t>
      </w:r>
      <w:r>
        <w:rPr>
          <w:spacing w:val="-4"/>
        </w:rPr>
        <w:t xml:space="preserve"> </w:t>
      </w:r>
      <w:r>
        <w:rPr>
          <w:spacing w:val="-2"/>
        </w:rPr>
        <w:t>QUANTITATIVOS</w:t>
      </w:r>
    </w:p>
    <w:p w14:paraId="1765158C">
      <w:pPr>
        <w:pStyle w:val="8"/>
        <w:numPr>
          <w:ilvl w:val="1"/>
          <w:numId w:val="33"/>
        </w:numPr>
        <w:tabs>
          <w:tab w:val="left" w:pos="990"/>
        </w:tabs>
        <w:spacing w:before="253" w:after="0" w:line="240" w:lineRule="auto"/>
        <w:ind w:left="990" w:right="0" w:hanging="424"/>
        <w:jc w:val="both"/>
        <w:rPr>
          <w:rFonts w:ascii="Times New Roman" w:hAnsi="Times New Roman"/>
          <w:b/>
          <w:sz w:val="22"/>
        </w:rPr>
      </w:pPr>
      <w:r>
        <w:rPr>
          <w:sz w:val="22"/>
        </w:rPr>
        <w:t>O</w:t>
      </w:r>
      <w:r>
        <w:rPr>
          <w:spacing w:val="9"/>
          <w:sz w:val="22"/>
        </w:rPr>
        <w:t xml:space="preserve"> </w:t>
      </w:r>
      <w:r>
        <w:rPr>
          <w:sz w:val="22"/>
        </w:rPr>
        <w:t>preço</w:t>
      </w:r>
      <w:r>
        <w:rPr>
          <w:spacing w:val="9"/>
          <w:sz w:val="22"/>
        </w:rPr>
        <w:t xml:space="preserve"> </w:t>
      </w:r>
      <w:r>
        <w:rPr>
          <w:sz w:val="22"/>
        </w:rPr>
        <w:t>registrado,</w:t>
      </w:r>
      <w:r>
        <w:rPr>
          <w:spacing w:val="9"/>
          <w:sz w:val="22"/>
        </w:rPr>
        <w:t xml:space="preserve"> </w:t>
      </w:r>
      <w:r>
        <w:rPr>
          <w:sz w:val="22"/>
        </w:rPr>
        <w:t>as</w:t>
      </w:r>
      <w:r>
        <w:rPr>
          <w:spacing w:val="8"/>
          <w:sz w:val="22"/>
        </w:rPr>
        <w:t xml:space="preserve"> </w:t>
      </w:r>
      <w:r>
        <w:rPr>
          <w:sz w:val="22"/>
        </w:rPr>
        <w:t>especificações</w:t>
      </w:r>
      <w:r>
        <w:rPr>
          <w:spacing w:val="9"/>
          <w:sz w:val="22"/>
        </w:rPr>
        <w:t xml:space="preserve"> </w:t>
      </w:r>
      <w:r>
        <w:rPr>
          <w:sz w:val="22"/>
        </w:rPr>
        <w:t>do</w:t>
      </w:r>
      <w:r>
        <w:rPr>
          <w:spacing w:val="7"/>
          <w:sz w:val="22"/>
        </w:rPr>
        <w:t xml:space="preserve"> </w:t>
      </w:r>
      <w:r>
        <w:rPr>
          <w:sz w:val="22"/>
        </w:rPr>
        <w:t>objeto,</w:t>
      </w:r>
      <w:r>
        <w:rPr>
          <w:spacing w:val="9"/>
          <w:sz w:val="22"/>
        </w:rPr>
        <w:t xml:space="preserve"> </w:t>
      </w:r>
      <w:r>
        <w:rPr>
          <w:sz w:val="22"/>
        </w:rPr>
        <w:t>as</w:t>
      </w:r>
      <w:r>
        <w:rPr>
          <w:spacing w:val="10"/>
          <w:sz w:val="22"/>
        </w:rPr>
        <w:t xml:space="preserve"> </w:t>
      </w:r>
      <w:r>
        <w:rPr>
          <w:sz w:val="22"/>
        </w:rPr>
        <w:t>quantidades</w:t>
      </w:r>
      <w:r>
        <w:rPr>
          <w:spacing w:val="9"/>
          <w:sz w:val="22"/>
        </w:rPr>
        <w:t xml:space="preserve"> </w:t>
      </w:r>
      <w:r>
        <w:rPr>
          <w:sz w:val="22"/>
        </w:rPr>
        <w:t>mínimas</w:t>
      </w:r>
      <w:r>
        <w:rPr>
          <w:spacing w:val="8"/>
          <w:sz w:val="22"/>
        </w:rPr>
        <w:t xml:space="preserve"> </w:t>
      </w:r>
      <w:r>
        <w:rPr>
          <w:sz w:val="22"/>
        </w:rPr>
        <w:t>e</w:t>
      </w:r>
      <w:r>
        <w:rPr>
          <w:spacing w:val="7"/>
          <w:sz w:val="22"/>
        </w:rPr>
        <w:t xml:space="preserve"> </w:t>
      </w:r>
      <w:r>
        <w:rPr>
          <w:sz w:val="22"/>
        </w:rPr>
        <w:t>máximas</w:t>
      </w:r>
      <w:r>
        <w:rPr>
          <w:spacing w:val="9"/>
          <w:sz w:val="22"/>
        </w:rPr>
        <w:t xml:space="preserve"> </w:t>
      </w:r>
      <w:r>
        <w:rPr>
          <w:sz w:val="22"/>
        </w:rPr>
        <w:t>de</w:t>
      </w:r>
      <w:r>
        <w:rPr>
          <w:spacing w:val="9"/>
          <w:sz w:val="22"/>
        </w:rPr>
        <w:t xml:space="preserve"> </w:t>
      </w:r>
      <w:r>
        <w:rPr>
          <w:sz w:val="22"/>
        </w:rPr>
        <w:t>cada</w:t>
      </w:r>
      <w:r>
        <w:rPr>
          <w:spacing w:val="11"/>
          <w:sz w:val="22"/>
        </w:rPr>
        <w:t xml:space="preserve"> </w:t>
      </w:r>
      <w:r>
        <w:rPr>
          <w:spacing w:val="-2"/>
          <w:sz w:val="22"/>
        </w:rPr>
        <w:t>item,</w:t>
      </w:r>
    </w:p>
    <w:p w14:paraId="43771024">
      <w:pPr>
        <w:pStyle w:val="8"/>
        <w:spacing w:after="0" w:line="240" w:lineRule="auto"/>
        <w:jc w:val="both"/>
        <w:rPr>
          <w:rFonts w:ascii="Times New Roman" w:hAnsi="Times New Roman"/>
          <w:b/>
          <w:sz w:val="22"/>
        </w:rPr>
        <w:sectPr>
          <w:pgSz w:w="11910" w:h="16840"/>
          <w:pgMar w:top="2160" w:right="708" w:bottom="1860" w:left="850" w:header="708" w:footer="1674" w:gutter="0"/>
          <w:cols w:space="720" w:num="1"/>
        </w:sectPr>
      </w:pPr>
    </w:p>
    <w:p w14:paraId="0ECB6B81">
      <w:pPr>
        <w:pStyle w:val="6"/>
        <w:jc w:val="left"/>
      </w:pPr>
    </w:p>
    <w:p w14:paraId="75764182">
      <w:pPr>
        <w:pStyle w:val="6"/>
        <w:spacing w:before="257"/>
        <w:jc w:val="left"/>
      </w:pPr>
    </w:p>
    <w:p w14:paraId="52748B16">
      <w:pPr>
        <w:pStyle w:val="6"/>
        <w:ind w:left="566"/>
        <w:jc w:val="left"/>
      </w:pPr>
      <w:r>
        <w:t>fornecedor</w:t>
      </w:r>
      <w:r>
        <w:rPr>
          <w:spacing w:val="-8"/>
        </w:rPr>
        <w:t xml:space="preserve"> </w:t>
      </w:r>
      <w:r>
        <w:t>(es)</w:t>
      </w:r>
      <w:r>
        <w:rPr>
          <w:spacing w:val="-6"/>
        </w:rPr>
        <w:t xml:space="preserve"> </w:t>
      </w:r>
      <w:r>
        <w:t>e</w:t>
      </w:r>
      <w:r>
        <w:rPr>
          <w:spacing w:val="-4"/>
        </w:rPr>
        <w:t xml:space="preserve"> </w:t>
      </w:r>
      <w:r>
        <w:t>as</w:t>
      </w:r>
      <w:r>
        <w:rPr>
          <w:spacing w:val="-6"/>
        </w:rPr>
        <w:t xml:space="preserve"> </w:t>
      </w:r>
      <w:r>
        <w:t>demais</w:t>
      </w:r>
      <w:r>
        <w:rPr>
          <w:spacing w:val="-4"/>
        </w:rPr>
        <w:t xml:space="preserve"> </w:t>
      </w:r>
      <w:r>
        <w:t>condições</w:t>
      </w:r>
      <w:r>
        <w:rPr>
          <w:spacing w:val="-6"/>
        </w:rPr>
        <w:t xml:space="preserve"> </w:t>
      </w:r>
      <w:r>
        <w:t>ofertadas</w:t>
      </w:r>
      <w:r>
        <w:rPr>
          <w:spacing w:val="-4"/>
        </w:rPr>
        <w:t xml:space="preserve"> </w:t>
      </w:r>
      <w:r>
        <w:t>na(s)</w:t>
      </w:r>
      <w:r>
        <w:rPr>
          <w:spacing w:val="-6"/>
        </w:rPr>
        <w:t xml:space="preserve"> </w:t>
      </w:r>
      <w:r>
        <w:t>proposta(s)</w:t>
      </w:r>
      <w:r>
        <w:rPr>
          <w:spacing w:val="-6"/>
        </w:rPr>
        <w:t xml:space="preserve"> </w:t>
      </w:r>
      <w:r>
        <w:t>são</w:t>
      </w:r>
      <w:r>
        <w:rPr>
          <w:spacing w:val="1"/>
        </w:rPr>
        <w:t xml:space="preserve"> </w:t>
      </w:r>
      <w:r>
        <w:t>as</w:t>
      </w:r>
      <w:r>
        <w:rPr>
          <w:spacing w:val="-4"/>
        </w:rPr>
        <w:t xml:space="preserve"> </w:t>
      </w:r>
      <w:r>
        <w:t>que</w:t>
      </w:r>
      <w:r>
        <w:rPr>
          <w:spacing w:val="-5"/>
        </w:rPr>
        <w:t xml:space="preserve"> </w:t>
      </w:r>
      <w:r>
        <w:rPr>
          <w:spacing w:val="-2"/>
        </w:rPr>
        <w:t>seguem:</w:t>
      </w:r>
    </w:p>
    <w:p w14:paraId="4964CC95">
      <w:pPr>
        <w:pStyle w:val="6"/>
        <w:spacing w:before="13"/>
        <w:jc w:val="left"/>
        <w:rPr>
          <w:sz w:val="20"/>
        </w:rPr>
      </w:pPr>
    </w:p>
    <w:tbl>
      <w:tblPr>
        <w:tblStyle w:val="5"/>
        <w:tblW w:w="0" w:type="auto"/>
        <w:tblInd w:w="1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4"/>
        <w:gridCol w:w="1262"/>
        <w:gridCol w:w="1253"/>
        <w:gridCol w:w="1540"/>
        <w:gridCol w:w="1120"/>
        <w:gridCol w:w="1120"/>
        <w:gridCol w:w="842"/>
        <w:gridCol w:w="839"/>
        <w:gridCol w:w="1091"/>
      </w:tblGrid>
      <w:tr w14:paraId="7BD41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994" w:type="dxa"/>
          </w:tcPr>
          <w:p w14:paraId="758EC4F0">
            <w:pPr>
              <w:pStyle w:val="9"/>
              <w:spacing w:before="30"/>
              <w:ind w:left="393" w:right="181" w:hanging="92"/>
              <w:rPr>
                <w:sz w:val="22"/>
              </w:rPr>
            </w:pPr>
            <w:r>
              <w:rPr>
                <w:spacing w:val="-4"/>
                <w:sz w:val="22"/>
              </w:rPr>
              <w:t xml:space="preserve">Item </w:t>
            </w:r>
            <w:r>
              <w:rPr>
                <w:spacing w:val="-6"/>
                <w:sz w:val="22"/>
              </w:rPr>
              <w:t>do TR</w:t>
            </w:r>
          </w:p>
        </w:tc>
        <w:tc>
          <w:tcPr>
            <w:tcW w:w="9067" w:type="dxa"/>
            <w:gridSpan w:val="8"/>
          </w:tcPr>
          <w:p w14:paraId="456EE69B">
            <w:pPr>
              <w:pStyle w:val="9"/>
              <w:spacing w:line="265" w:lineRule="exact"/>
              <w:ind w:left="38"/>
              <w:jc w:val="center"/>
              <w:rPr>
                <w:i/>
                <w:sz w:val="22"/>
              </w:rPr>
            </w:pPr>
            <w:r>
              <w:rPr>
                <w:sz w:val="22"/>
              </w:rPr>
              <w:t>Fornecedor</w:t>
            </w:r>
            <w:r>
              <w:rPr>
                <w:spacing w:val="-8"/>
                <w:sz w:val="22"/>
              </w:rPr>
              <w:t xml:space="preserve"> </w:t>
            </w:r>
            <w:r>
              <w:rPr>
                <w:i/>
                <w:color w:val="FF0000"/>
                <w:sz w:val="22"/>
              </w:rPr>
              <w:t>[razão</w:t>
            </w:r>
            <w:r>
              <w:rPr>
                <w:i/>
                <w:color w:val="FF0000"/>
                <w:spacing w:val="-7"/>
                <w:sz w:val="22"/>
              </w:rPr>
              <w:t xml:space="preserve"> </w:t>
            </w:r>
            <w:r>
              <w:rPr>
                <w:i/>
                <w:color w:val="FF0000"/>
                <w:sz w:val="22"/>
              </w:rPr>
              <w:t>social,</w:t>
            </w:r>
            <w:r>
              <w:rPr>
                <w:i/>
                <w:color w:val="FF0000"/>
                <w:spacing w:val="-6"/>
                <w:sz w:val="22"/>
              </w:rPr>
              <w:t xml:space="preserve"> </w:t>
            </w:r>
            <w:r>
              <w:rPr>
                <w:i/>
                <w:color w:val="FF0000"/>
                <w:sz w:val="22"/>
              </w:rPr>
              <w:t>CNPJ/MF,</w:t>
            </w:r>
            <w:r>
              <w:rPr>
                <w:i/>
                <w:color w:val="FF0000"/>
                <w:spacing w:val="-9"/>
                <w:sz w:val="22"/>
              </w:rPr>
              <w:t xml:space="preserve"> </w:t>
            </w:r>
            <w:r>
              <w:rPr>
                <w:i/>
                <w:color w:val="FF0000"/>
                <w:sz w:val="22"/>
              </w:rPr>
              <w:t>endereço,</w:t>
            </w:r>
            <w:r>
              <w:rPr>
                <w:i/>
                <w:color w:val="FF0000"/>
                <w:spacing w:val="-7"/>
                <w:sz w:val="22"/>
              </w:rPr>
              <w:t xml:space="preserve"> </w:t>
            </w:r>
            <w:r>
              <w:rPr>
                <w:i/>
                <w:color w:val="FF0000"/>
                <w:sz w:val="22"/>
              </w:rPr>
              <w:t>contatos,</w:t>
            </w:r>
            <w:r>
              <w:rPr>
                <w:i/>
                <w:color w:val="FF0000"/>
                <w:spacing w:val="-5"/>
                <w:sz w:val="22"/>
              </w:rPr>
              <w:t xml:space="preserve"> </w:t>
            </w:r>
            <w:r>
              <w:rPr>
                <w:i/>
                <w:color w:val="FF0000"/>
                <w:spacing w:val="-2"/>
                <w:sz w:val="22"/>
              </w:rPr>
              <w:t>representante]</w:t>
            </w:r>
          </w:p>
        </w:tc>
      </w:tr>
      <w:tr w14:paraId="5B2E1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994" w:type="dxa"/>
          </w:tcPr>
          <w:p w14:paraId="76B49E82">
            <w:pPr>
              <w:pStyle w:val="9"/>
              <w:spacing w:before="265"/>
              <w:ind w:left="28"/>
              <w:jc w:val="center"/>
              <w:rPr>
                <w:sz w:val="22"/>
              </w:rPr>
            </w:pPr>
            <w:r>
              <w:rPr>
                <w:spacing w:val="-10"/>
                <w:sz w:val="22"/>
              </w:rPr>
              <w:t>X</w:t>
            </w:r>
          </w:p>
        </w:tc>
        <w:tc>
          <w:tcPr>
            <w:tcW w:w="1262" w:type="dxa"/>
          </w:tcPr>
          <w:p w14:paraId="0B50A574">
            <w:pPr>
              <w:pStyle w:val="9"/>
              <w:spacing w:line="268" w:lineRule="exact"/>
              <w:ind w:left="47"/>
              <w:rPr>
                <w:sz w:val="22"/>
              </w:rPr>
            </w:pPr>
            <w:r>
              <w:rPr>
                <w:spacing w:val="-2"/>
                <w:sz w:val="22"/>
              </w:rPr>
              <w:t>Especificação</w:t>
            </w:r>
          </w:p>
        </w:tc>
        <w:tc>
          <w:tcPr>
            <w:tcW w:w="1253" w:type="dxa"/>
          </w:tcPr>
          <w:p w14:paraId="20AB9B4E">
            <w:pPr>
              <w:pStyle w:val="9"/>
              <w:spacing w:line="267" w:lineRule="exact"/>
              <w:ind w:left="31" w:right="2"/>
              <w:jc w:val="center"/>
              <w:rPr>
                <w:sz w:val="22"/>
              </w:rPr>
            </w:pPr>
            <w:r>
              <w:rPr>
                <w:spacing w:val="-2"/>
                <w:sz w:val="22"/>
              </w:rPr>
              <w:t>Marca</w:t>
            </w:r>
          </w:p>
          <w:p w14:paraId="3AB0E73B">
            <w:pPr>
              <w:pStyle w:val="9"/>
              <w:spacing w:line="267" w:lineRule="exact"/>
              <w:ind w:left="26" w:right="-15"/>
              <w:jc w:val="center"/>
              <w:rPr>
                <w:i/>
                <w:sz w:val="22"/>
              </w:rPr>
            </w:pPr>
            <w:r>
              <w:rPr>
                <w:i/>
                <w:color w:val="FF0000"/>
                <w:sz w:val="22"/>
              </w:rPr>
              <w:t>(se</w:t>
            </w:r>
            <w:r>
              <w:rPr>
                <w:i/>
                <w:color w:val="FF0000"/>
                <w:spacing w:val="-5"/>
                <w:sz w:val="22"/>
              </w:rPr>
              <w:t xml:space="preserve"> </w:t>
            </w:r>
            <w:r>
              <w:rPr>
                <w:i/>
                <w:color w:val="FF0000"/>
                <w:sz w:val="22"/>
              </w:rPr>
              <w:t>exigida</w:t>
            </w:r>
            <w:r>
              <w:rPr>
                <w:i/>
                <w:color w:val="FF0000"/>
                <w:spacing w:val="-5"/>
                <w:sz w:val="22"/>
              </w:rPr>
              <w:t xml:space="preserve"> no</w:t>
            </w:r>
          </w:p>
          <w:p w14:paraId="0A214762">
            <w:pPr>
              <w:pStyle w:val="9"/>
              <w:spacing w:before="1" w:line="252" w:lineRule="exact"/>
              <w:ind w:left="31"/>
              <w:jc w:val="center"/>
              <w:rPr>
                <w:i/>
                <w:sz w:val="22"/>
              </w:rPr>
            </w:pPr>
            <w:r>
              <w:rPr>
                <w:i/>
                <w:color w:val="FF0000"/>
                <w:spacing w:val="-2"/>
                <w:sz w:val="22"/>
              </w:rPr>
              <w:t>edital)</w:t>
            </w:r>
          </w:p>
        </w:tc>
        <w:tc>
          <w:tcPr>
            <w:tcW w:w="1540" w:type="dxa"/>
          </w:tcPr>
          <w:p w14:paraId="60FDBDB4">
            <w:pPr>
              <w:pStyle w:val="9"/>
              <w:spacing w:line="267" w:lineRule="exact"/>
              <w:ind w:left="38" w:right="2"/>
              <w:jc w:val="center"/>
              <w:rPr>
                <w:sz w:val="22"/>
              </w:rPr>
            </w:pPr>
            <w:r>
              <w:rPr>
                <w:spacing w:val="-2"/>
                <w:sz w:val="22"/>
              </w:rPr>
              <w:t>Modelo</w:t>
            </w:r>
          </w:p>
          <w:p w14:paraId="44AC5FB7">
            <w:pPr>
              <w:pStyle w:val="9"/>
              <w:spacing w:line="267" w:lineRule="exact"/>
              <w:ind w:left="38" w:right="2"/>
              <w:jc w:val="center"/>
              <w:rPr>
                <w:i/>
                <w:sz w:val="22"/>
              </w:rPr>
            </w:pPr>
            <w:r>
              <w:rPr>
                <w:i/>
                <w:color w:val="FF0000"/>
                <w:sz w:val="22"/>
              </w:rPr>
              <w:t>(se</w:t>
            </w:r>
            <w:r>
              <w:rPr>
                <w:i/>
                <w:color w:val="FF0000"/>
                <w:spacing w:val="-5"/>
                <w:sz w:val="22"/>
              </w:rPr>
              <w:t xml:space="preserve"> </w:t>
            </w:r>
            <w:r>
              <w:rPr>
                <w:i/>
                <w:color w:val="FF0000"/>
                <w:sz w:val="22"/>
              </w:rPr>
              <w:t>exigido</w:t>
            </w:r>
            <w:r>
              <w:rPr>
                <w:i/>
                <w:color w:val="FF0000"/>
                <w:spacing w:val="-4"/>
                <w:sz w:val="22"/>
              </w:rPr>
              <w:t xml:space="preserve"> </w:t>
            </w:r>
            <w:r>
              <w:rPr>
                <w:i/>
                <w:color w:val="FF0000"/>
                <w:spacing w:val="-5"/>
                <w:sz w:val="22"/>
              </w:rPr>
              <w:t>no</w:t>
            </w:r>
          </w:p>
          <w:p w14:paraId="06FB7F0F">
            <w:pPr>
              <w:pStyle w:val="9"/>
              <w:spacing w:before="1" w:line="252" w:lineRule="exact"/>
              <w:ind w:left="38"/>
              <w:jc w:val="center"/>
              <w:rPr>
                <w:i/>
                <w:sz w:val="22"/>
              </w:rPr>
            </w:pPr>
            <w:r>
              <w:rPr>
                <w:i/>
                <w:color w:val="FF0000"/>
                <w:spacing w:val="-2"/>
                <w:sz w:val="22"/>
              </w:rPr>
              <w:t>edital)</w:t>
            </w:r>
          </w:p>
        </w:tc>
        <w:tc>
          <w:tcPr>
            <w:tcW w:w="1120" w:type="dxa"/>
          </w:tcPr>
          <w:p w14:paraId="5E2063CC">
            <w:pPr>
              <w:pStyle w:val="9"/>
              <w:spacing w:line="268" w:lineRule="exact"/>
              <w:ind w:left="200"/>
              <w:rPr>
                <w:sz w:val="22"/>
              </w:rPr>
            </w:pPr>
            <w:r>
              <w:rPr>
                <w:spacing w:val="-2"/>
                <w:sz w:val="22"/>
              </w:rPr>
              <w:t>Unidade</w:t>
            </w:r>
          </w:p>
        </w:tc>
        <w:tc>
          <w:tcPr>
            <w:tcW w:w="1120" w:type="dxa"/>
          </w:tcPr>
          <w:p w14:paraId="27EADA8A">
            <w:pPr>
              <w:pStyle w:val="9"/>
              <w:spacing w:before="1" w:line="237" w:lineRule="auto"/>
              <w:ind w:left="218" w:right="7" w:hanging="168"/>
              <w:rPr>
                <w:sz w:val="22"/>
              </w:rPr>
            </w:pPr>
            <w:r>
              <w:rPr>
                <w:spacing w:val="-2"/>
                <w:sz w:val="22"/>
              </w:rPr>
              <w:t>Quantidade Máxima</w:t>
            </w:r>
          </w:p>
        </w:tc>
        <w:tc>
          <w:tcPr>
            <w:tcW w:w="842" w:type="dxa"/>
          </w:tcPr>
          <w:p w14:paraId="64C9E017">
            <w:pPr>
              <w:pStyle w:val="9"/>
              <w:spacing w:before="1" w:line="237" w:lineRule="auto"/>
              <w:ind w:left="327" w:right="-29" w:hanging="303"/>
              <w:rPr>
                <w:sz w:val="22"/>
              </w:rPr>
            </w:pPr>
            <w:r>
              <w:rPr>
                <w:spacing w:val="-2"/>
                <w:sz w:val="22"/>
              </w:rPr>
              <w:t xml:space="preserve">Quantida </w:t>
            </w:r>
            <w:r>
              <w:rPr>
                <w:spacing w:val="-6"/>
                <w:sz w:val="22"/>
              </w:rPr>
              <w:t>de</w:t>
            </w:r>
          </w:p>
          <w:p w14:paraId="24D4AA42">
            <w:pPr>
              <w:pStyle w:val="9"/>
              <w:spacing w:before="2" w:line="252" w:lineRule="exact"/>
              <w:ind w:left="97"/>
              <w:rPr>
                <w:sz w:val="22"/>
              </w:rPr>
            </w:pPr>
            <w:r>
              <w:rPr>
                <w:spacing w:val="-2"/>
                <w:sz w:val="22"/>
              </w:rPr>
              <w:t>Mínima</w:t>
            </w:r>
          </w:p>
        </w:tc>
        <w:tc>
          <w:tcPr>
            <w:tcW w:w="839" w:type="dxa"/>
          </w:tcPr>
          <w:p w14:paraId="7471CD59">
            <w:pPr>
              <w:pStyle w:val="9"/>
              <w:spacing w:before="1" w:line="237" w:lineRule="auto"/>
              <w:ind w:left="74" w:right="26" w:firstLine="127"/>
              <w:rPr>
                <w:sz w:val="22"/>
              </w:rPr>
            </w:pPr>
            <w:r>
              <w:rPr>
                <w:spacing w:val="-2"/>
                <w:sz w:val="22"/>
              </w:rPr>
              <w:t>Valor Unitário</w:t>
            </w:r>
          </w:p>
        </w:tc>
        <w:tc>
          <w:tcPr>
            <w:tcW w:w="1091" w:type="dxa"/>
          </w:tcPr>
          <w:p w14:paraId="34B927CA">
            <w:pPr>
              <w:pStyle w:val="9"/>
              <w:spacing w:before="1" w:line="237" w:lineRule="auto"/>
              <w:ind w:left="55" w:right="8" w:hanging="2"/>
              <w:jc w:val="center"/>
              <w:rPr>
                <w:sz w:val="22"/>
              </w:rPr>
            </w:pPr>
            <w:r>
              <w:rPr>
                <w:spacing w:val="-2"/>
                <w:sz w:val="22"/>
              </w:rPr>
              <w:t xml:space="preserve">Prazo </w:t>
            </w:r>
            <w:r>
              <w:rPr>
                <w:sz w:val="22"/>
              </w:rPr>
              <w:t>garantia</w:t>
            </w:r>
            <w:r>
              <w:rPr>
                <w:spacing w:val="-13"/>
                <w:sz w:val="22"/>
              </w:rPr>
              <w:t xml:space="preserve"> </w:t>
            </w:r>
            <w:r>
              <w:rPr>
                <w:sz w:val="22"/>
              </w:rPr>
              <w:t>ou</w:t>
            </w:r>
          </w:p>
          <w:p w14:paraId="220105C5">
            <w:pPr>
              <w:pStyle w:val="9"/>
              <w:spacing w:before="2" w:line="252" w:lineRule="exact"/>
              <w:ind w:left="47"/>
              <w:jc w:val="center"/>
              <w:rPr>
                <w:sz w:val="22"/>
              </w:rPr>
            </w:pPr>
            <w:r>
              <w:rPr>
                <w:spacing w:val="-2"/>
                <w:sz w:val="22"/>
              </w:rPr>
              <w:t>validade</w:t>
            </w:r>
          </w:p>
        </w:tc>
      </w:tr>
      <w:tr w14:paraId="3E640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994" w:type="dxa"/>
          </w:tcPr>
          <w:p w14:paraId="7DD660F6">
            <w:pPr>
              <w:pStyle w:val="9"/>
              <w:rPr>
                <w:rFonts w:ascii="Times New Roman"/>
                <w:sz w:val="20"/>
              </w:rPr>
            </w:pPr>
          </w:p>
        </w:tc>
        <w:tc>
          <w:tcPr>
            <w:tcW w:w="1262" w:type="dxa"/>
          </w:tcPr>
          <w:p w14:paraId="49FBAD00">
            <w:pPr>
              <w:pStyle w:val="9"/>
              <w:rPr>
                <w:rFonts w:ascii="Times New Roman"/>
                <w:sz w:val="20"/>
              </w:rPr>
            </w:pPr>
          </w:p>
        </w:tc>
        <w:tc>
          <w:tcPr>
            <w:tcW w:w="1253" w:type="dxa"/>
          </w:tcPr>
          <w:p w14:paraId="4449ABFB">
            <w:pPr>
              <w:pStyle w:val="9"/>
              <w:rPr>
                <w:rFonts w:ascii="Times New Roman"/>
                <w:sz w:val="20"/>
              </w:rPr>
            </w:pPr>
          </w:p>
        </w:tc>
        <w:tc>
          <w:tcPr>
            <w:tcW w:w="1540" w:type="dxa"/>
          </w:tcPr>
          <w:p w14:paraId="2E1B8F33">
            <w:pPr>
              <w:pStyle w:val="9"/>
              <w:rPr>
                <w:rFonts w:ascii="Times New Roman"/>
                <w:sz w:val="20"/>
              </w:rPr>
            </w:pPr>
          </w:p>
        </w:tc>
        <w:tc>
          <w:tcPr>
            <w:tcW w:w="1120" w:type="dxa"/>
          </w:tcPr>
          <w:p w14:paraId="023F92CA">
            <w:pPr>
              <w:pStyle w:val="9"/>
              <w:rPr>
                <w:rFonts w:ascii="Times New Roman"/>
                <w:sz w:val="20"/>
              </w:rPr>
            </w:pPr>
          </w:p>
        </w:tc>
        <w:tc>
          <w:tcPr>
            <w:tcW w:w="1120" w:type="dxa"/>
          </w:tcPr>
          <w:p w14:paraId="5CA5E3A1">
            <w:pPr>
              <w:pStyle w:val="9"/>
              <w:rPr>
                <w:rFonts w:ascii="Times New Roman"/>
                <w:sz w:val="20"/>
              </w:rPr>
            </w:pPr>
          </w:p>
        </w:tc>
        <w:tc>
          <w:tcPr>
            <w:tcW w:w="842" w:type="dxa"/>
          </w:tcPr>
          <w:p w14:paraId="18CAC681">
            <w:pPr>
              <w:pStyle w:val="9"/>
              <w:rPr>
                <w:rFonts w:ascii="Times New Roman"/>
                <w:sz w:val="20"/>
              </w:rPr>
            </w:pPr>
          </w:p>
        </w:tc>
        <w:tc>
          <w:tcPr>
            <w:tcW w:w="839" w:type="dxa"/>
          </w:tcPr>
          <w:p w14:paraId="60F51461">
            <w:pPr>
              <w:pStyle w:val="9"/>
              <w:rPr>
                <w:rFonts w:ascii="Times New Roman"/>
                <w:sz w:val="20"/>
              </w:rPr>
            </w:pPr>
          </w:p>
        </w:tc>
        <w:tc>
          <w:tcPr>
            <w:tcW w:w="1091" w:type="dxa"/>
          </w:tcPr>
          <w:p w14:paraId="5A8DC305">
            <w:pPr>
              <w:pStyle w:val="9"/>
              <w:rPr>
                <w:rFonts w:ascii="Times New Roman"/>
                <w:sz w:val="20"/>
              </w:rPr>
            </w:pPr>
          </w:p>
        </w:tc>
      </w:tr>
    </w:tbl>
    <w:p w14:paraId="44821213">
      <w:pPr>
        <w:pStyle w:val="8"/>
        <w:numPr>
          <w:ilvl w:val="1"/>
          <w:numId w:val="33"/>
        </w:numPr>
        <w:tabs>
          <w:tab w:val="left" w:pos="990"/>
        </w:tabs>
        <w:spacing w:before="119" w:after="0" w:line="360" w:lineRule="auto"/>
        <w:ind w:left="566" w:right="422" w:firstLine="0"/>
        <w:jc w:val="left"/>
        <w:rPr>
          <w:rFonts w:ascii="Times New Roman" w:hAnsi="Times New Roman"/>
          <w:b/>
          <w:sz w:val="22"/>
        </w:rPr>
      </w:pPr>
      <w:r>
        <w:rPr>
          <w:sz w:val="22"/>
        </w:rPr>
        <w:t>A</w:t>
      </w:r>
      <w:r>
        <w:rPr>
          <w:spacing w:val="-11"/>
          <w:sz w:val="22"/>
        </w:rPr>
        <w:t xml:space="preserve"> </w:t>
      </w:r>
      <w:r>
        <w:rPr>
          <w:sz w:val="22"/>
        </w:rPr>
        <w:t>listagem</w:t>
      </w:r>
      <w:r>
        <w:rPr>
          <w:spacing w:val="-11"/>
          <w:sz w:val="22"/>
        </w:rPr>
        <w:t xml:space="preserve"> </w:t>
      </w:r>
      <w:r>
        <w:rPr>
          <w:sz w:val="22"/>
        </w:rPr>
        <w:t>do</w:t>
      </w:r>
      <w:r>
        <w:rPr>
          <w:spacing w:val="-11"/>
          <w:sz w:val="22"/>
        </w:rPr>
        <w:t xml:space="preserve"> </w:t>
      </w:r>
      <w:r>
        <w:rPr>
          <w:sz w:val="22"/>
        </w:rPr>
        <w:t>cadastro</w:t>
      </w:r>
      <w:r>
        <w:rPr>
          <w:spacing w:val="-11"/>
          <w:sz w:val="22"/>
        </w:rPr>
        <w:t xml:space="preserve"> </w:t>
      </w:r>
      <w:r>
        <w:rPr>
          <w:sz w:val="22"/>
        </w:rPr>
        <w:t>de</w:t>
      </w:r>
      <w:r>
        <w:rPr>
          <w:spacing w:val="-12"/>
          <w:sz w:val="22"/>
        </w:rPr>
        <w:t xml:space="preserve"> </w:t>
      </w:r>
      <w:r>
        <w:rPr>
          <w:sz w:val="22"/>
        </w:rPr>
        <w:t>reserva</w:t>
      </w:r>
      <w:r>
        <w:rPr>
          <w:spacing w:val="-10"/>
          <w:sz w:val="22"/>
        </w:rPr>
        <w:t xml:space="preserve"> </w:t>
      </w:r>
      <w:r>
        <w:rPr>
          <w:sz w:val="22"/>
        </w:rPr>
        <w:t>referente</w:t>
      </w:r>
      <w:r>
        <w:rPr>
          <w:spacing w:val="-12"/>
          <w:sz w:val="22"/>
        </w:rPr>
        <w:t xml:space="preserve"> </w:t>
      </w:r>
      <w:r>
        <w:rPr>
          <w:sz w:val="22"/>
        </w:rPr>
        <w:t>ao</w:t>
      </w:r>
      <w:r>
        <w:rPr>
          <w:spacing w:val="-9"/>
          <w:sz w:val="22"/>
        </w:rPr>
        <w:t xml:space="preserve"> </w:t>
      </w:r>
      <w:r>
        <w:rPr>
          <w:sz w:val="22"/>
        </w:rPr>
        <w:t>presente</w:t>
      </w:r>
      <w:r>
        <w:rPr>
          <w:spacing w:val="-9"/>
          <w:sz w:val="22"/>
        </w:rPr>
        <w:t xml:space="preserve"> </w:t>
      </w:r>
      <w:r>
        <w:rPr>
          <w:sz w:val="22"/>
        </w:rPr>
        <w:t>registro</w:t>
      </w:r>
      <w:r>
        <w:rPr>
          <w:spacing w:val="-9"/>
          <w:sz w:val="22"/>
        </w:rPr>
        <w:t xml:space="preserve"> </w:t>
      </w:r>
      <w:r>
        <w:rPr>
          <w:sz w:val="22"/>
        </w:rPr>
        <w:t>de</w:t>
      </w:r>
      <w:r>
        <w:rPr>
          <w:spacing w:val="-9"/>
          <w:sz w:val="22"/>
        </w:rPr>
        <w:t xml:space="preserve"> </w:t>
      </w:r>
      <w:r>
        <w:rPr>
          <w:sz w:val="22"/>
        </w:rPr>
        <w:t>preços</w:t>
      </w:r>
      <w:r>
        <w:rPr>
          <w:spacing w:val="-12"/>
          <w:sz w:val="22"/>
        </w:rPr>
        <w:t xml:space="preserve"> </w:t>
      </w:r>
      <w:r>
        <w:rPr>
          <w:sz w:val="22"/>
        </w:rPr>
        <w:t>consta</w:t>
      </w:r>
      <w:r>
        <w:rPr>
          <w:spacing w:val="-12"/>
          <w:sz w:val="22"/>
        </w:rPr>
        <w:t xml:space="preserve"> </w:t>
      </w:r>
      <w:r>
        <w:rPr>
          <w:sz w:val="22"/>
        </w:rPr>
        <w:t>como</w:t>
      </w:r>
      <w:r>
        <w:rPr>
          <w:spacing w:val="-11"/>
          <w:sz w:val="22"/>
        </w:rPr>
        <w:t xml:space="preserve"> </w:t>
      </w:r>
      <w:r>
        <w:rPr>
          <w:sz w:val="22"/>
        </w:rPr>
        <w:t>anexo</w:t>
      </w:r>
      <w:r>
        <w:rPr>
          <w:spacing w:val="-11"/>
          <w:sz w:val="22"/>
        </w:rPr>
        <w:t xml:space="preserve"> </w:t>
      </w:r>
      <w:r>
        <w:rPr>
          <w:sz w:val="22"/>
        </w:rPr>
        <w:t>a</w:t>
      </w:r>
      <w:r>
        <w:rPr>
          <w:spacing w:val="-13"/>
          <w:sz w:val="22"/>
        </w:rPr>
        <w:t xml:space="preserve"> </w:t>
      </w:r>
      <w:r>
        <w:rPr>
          <w:sz w:val="22"/>
        </w:rPr>
        <w:t xml:space="preserve">esta </w:t>
      </w:r>
      <w:r>
        <w:rPr>
          <w:spacing w:val="-4"/>
          <w:sz w:val="22"/>
        </w:rPr>
        <w:t>Ata.</w:t>
      </w:r>
    </w:p>
    <w:p w14:paraId="105182BB">
      <w:pPr>
        <w:pStyle w:val="6"/>
        <w:jc w:val="left"/>
      </w:pPr>
    </w:p>
    <w:p w14:paraId="427D81D8">
      <w:pPr>
        <w:pStyle w:val="6"/>
        <w:spacing w:before="106"/>
        <w:jc w:val="left"/>
      </w:pPr>
    </w:p>
    <w:p w14:paraId="0C56598A">
      <w:pPr>
        <w:pStyle w:val="2"/>
        <w:numPr>
          <w:ilvl w:val="0"/>
          <w:numId w:val="33"/>
        </w:numPr>
        <w:tabs>
          <w:tab w:val="left" w:pos="991"/>
        </w:tabs>
        <w:spacing w:before="1" w:after="0" w:line="240" w:lineRule="auto"/>
        <w:ind w:left="991" w:right="0" w:hanging="425"/>
        <w:jc w:val="left"/>
      </w:pPr>
      <w:r>
        <w:t>DA</w:t>
      </w:r>
      <w:r>
        <w:rPr>
          <w:spacing w:val="-3"/>
        </w:rPr>
        <w:t xml:space="preserve"> </w:t>
      </w:r>
      <w:r>
        <w:t>ADESÃO</w:t>
      </w:r>
      <w:r>
        <w:rPr>
          <w:spacing w:val="-4"/>
        </w:rPr>
        <w:t xml:space="preserve"> </w:t>
      </w:r>
      <w:r>
        <w:t>À</w:t>
      </w:r>
      <w:r>
        <w:rPr>
          <w:spacing w:val="-1"/>
        </w:rPr>
        <w:t xml:space="preserve"> </w:t>
      </w:r>
      <w:r>
        <w:t>ATA</w:t>
      </w:r>
      <w:r>
        <w:rPr>
          <w:spacing w:val="-2"/>
        </w:rPr>
        <w:t xml:space="preserve"> </w:t>
      </w:r>
      <w:r>
        <w:t>DE</w:t>
      </w:r>
      <w:r>
        <w:rPr>
          <w:spacing w:val="-4"/>
        </w:rPr>
        <w:t xml:space="preserve"> </w:t>
      </w:r>
      <w:r>
        <w:t>REGISTRO</w:t>
      </w:r>
      <w:r>
        <w:rPr>
          <w:spacing w:val="-5"/>
        </w:rPr>
        <w:t xml:space="preserve"> </w:t>
      </w:r>
      <w:r>
        <w:t>DE</w:t>
      </w:r>
      <w:r>
        <w:rPr>
          <w:spacing w:val="-2"/>
        </w:rPr>
        <w:t xml:space="preserve"> PREÇOS</w:t>
      </w:r>
    </w:p>
    <w:p w14:paraId="10EC632C">
      <w:pPr>
        <w:pStyle w:val="8"/>
        <w:numPr>
          <w:ilvl w:val="1"/>
          <w:numId w:val="33"/>
        </w:numPr>
        <w:tabs>
          <w:tab w:val="left" w:pos="990"/>
        </w:tabs>
        <w:spacing w:before="254" w:after="0" w:line="357" w:lineRule="auto"/>
        <w:ind w:left="566" w:right="430" w:firstLine="0"/>
        <w:jc w:val="left"/>
        <w:rPr>
          <w:rFonts w:ascii="Times New Roman" w:hAnsi="Times New Roman"/>
          <w:b/>
          <w:color w:val="000009"/>
          <w:sz w:val="22"/>
        </w:rPr>
      </w:pPr>
      <w:r>
        <w:rPr>
          <w:sz w:val="22"/>
        </w:rPr>
        <w:t>Não</w:t>
      </w:r>
      <w:r>
        <w:rPr>
          <w:spacing w:val="40"/>
          <w:sz w:val="22"/>
        </w:rPr>
        <w:t xml:space="preserve"> </w:t>
      </w:r>
      <w:r>
        <w:rPr>
          <w:sz w:val="22"/>
        </w:rPr>
        <w:t>será</w:t>
      </w:r>
      <w:r>
        <w:rPr>
          <w:spacing w:val="40"/>
          <w:sz w:val="22"/>
        </w:rPr>
        <w:t xml:space="preserve"> </w:t>
      </w:r>
      <w:r>
        <w:rPr>
          <w:sz w:val="22"/>
        </w:rPr>
        <w:t>admitida</w:t>
      </w:r>
      <w:r>
        <w:rPr>
          <w:spacing w:val="40"/>
          <w:sz w:val="22"/>
        </w:rPr>
        <w:t xml:space="preserve"> </w:t>
      </w:r>
      <w:r>
        <w:rPr>
          <w:sz w:val="22"/>
        </w:rPr>
        <w:t>a</w:t>
      </w:r>
      <w:r>
        <w:rPr>
          <w:spacing w:val="40"/>
          <w:sz w:val="22"/>
        </w:rPr>
        <w:t xml:space="preserve"> </w:t>
      </w:r>
      <w:r>
        <w:rPr>
          <w:sz w:val="22"/>
        </w:rPr>
        <w:t>adesão</w:t>
      </w:r>
      <w:r>
        <w:rPr>
          <w:spacing w:val="40"/>
          <w:sz w:val="22"/>
        </w:rPr>
        <w:t xml:space="preserve"> </w:t>
      </w:r>
      <w:r>
        <w:rPr>
          <w:sz w:val="22"/>
        </w:rPr>
        <w:t>à</w:t>
      </w:r>
      <w:r>
        <w:rPr>
          <w:spacing w:val="40"/>
          <w:sz w:val="22"/>
        </w:rPr>
        <w:t xml:space="preserve"> </w:t>
      </w:r>
      <w:r>
        <w:rPr>
          <w:sz w:val="22"/>
        </w:rPr>
        <w:t>ata</w:t>
      </w:r>
      <w:r>
        <w:rPr>
          <w:spacing w:val="40"/>
          <w:sz w:val="22"/>
        </w:rPr>
        <w:t xml:space="preserve"> </w:t>
      </w:r>
      <w:r>
        <w:rPr>
          <w:sz w:val="22"/>
        </w:rPr>
        <w:t>de</w:t>
      </w:r>
      <w:r>
        <w:rPr>
          <w:spacing w:val="40"/>
          <w:sz w:val="22"/>
        </w:rPr>
        <w:t xml:space="preserve"> </w:t>
      </w:r>
      <w:r>
        <w:rPr>
          <w:sz w:val="22"/>
        </w:rPr>
        <w:t>registro</w:t>
      </w:r>
      <w:r>
        <w:rPr>
          <w:spacing w:val="40"/>
          <w:sz w:val="22"/>
        </w:rPr>
        <w:t xml:space="preserve"> </w:t>
      </w:r>
      <w:r>
        <w:rPr>
          <w:sz w:val="22"/>
        </w:rPr>
        <w:t>de</w:t>
      </w:r>
      <w:r>
        <w:rPr>
          <w:spacing w:val="40"/>
          <w:sz w:val="22"/>
        </w:rPr>
        <w:t xml:space="preserve"> </w:t>
      </w:r>
      <w:r>
        <w:rPr>
          <w:sz w:val="22"/>
        </w:rPr>
        <w:t>preços</w:t>
      </w:r>
      <w:r>
        <w:rPr>
          <w:spacing w:val="40"/>
          <w:sz w:val="22"/>
        </w:rPr>
        <w:t xml:space="preserve"> </w:t>
      </w:r>
      <w:r>
        <w:rPr>
          <w:sz w:val="22"/>
        </w:rPr>
        <w:t>decorrente</w:t>
      </w:r>
      <w:r>
        <w:rPr>
          <w:spacing w:val="40"/>
          <w:sz w:val="22"/>
        </w:rPr>
        <w:t xml:space="preserve"> </w:t>
      </w:r>
      <w:r>
        <w:rPr>
          <w:sz w:val="22"/>
        </w:rPr>
        <w:t>desta</w:t>
      </w:r>
      <w:r>
        <w:rPr>
          <w:spacing w:val="40"/>
          <w:sz w:val="22"/>
        </w:rPr>
        <w:t xml:space="preserve"> </w:t>
      </w:r>
      <w:r>
        <w:rPr>
          <w:sz w:val="22"/>
        </w:rPr>
        <w:t>licitação</w:t>
      </w:r>
      <w:r>
        <w:rPr>
          <w:spacing w:val="40"/>
          <w:sz w:val="22"/>
        </w:rPr>
        <w:t xml:space="preserve"> </w:t>
      </w:r>
      <w:r>
        <w:rPr>
          <w:sz w:val="22"/>
        </w:rPr>
        <w:t>ou</w:t>
      </w:r>
      <w:r>
        <w:rPr>
          <w:spacing w:val="40"/>
          <w:sz w:val="22"/>
        </w:rPr>
        <w:t xml:space="preserve"> </w:t>
      </w:r>
      <w:r>
        <w:rPr>
          <w:sz w:val="22"/>
        </w:rPr>
        <w:t>desta contratação direta, conforme justificativa apresentada nos estudos técnicos preliminares.</w:t>
      </w:r>
    </w:p>
    <w:p w14:paraId="2943D531">
      <w:pPr>
        <w:pStyle w:val="8"/>
        <w:numPr>
          <w:ilvl w:val="1"/>
          <w:numId w:val="33"/>
        </w:numPr>
        <w:tabs>
          <w:tab w:val="left" w:pos="990"/>
        </w:tabs>
        <w:spacing w:before="124" w:after="0" w:line="240" w:lineRule="auto"/>
        <w:ind w:left="990" w:right="0" w:hanging="424"/>
        <w:jc w:val="left"/>
        <w:rPr>
          <w:rFonts w:ascii="Times New Roman" w:hAnsi="Times New Roman"/>
          <w:b/>
          <w:color w:val="000009"/>
          <w:sz w:val="22"/>
        </w:rPr>
      </w:pPr>
      <w:r>
        <w:rPr>
          <w:sz w:val="22"/>
        </w:rPr>
        <w:t>É</w:t>
      </w:r>
      <w:r>
        <w:rPr>
          <w:spacing w:val="-6"/>
          <w:sz w:val="22"/>
        </w:rPr>
        <w:t xml:space="preserve"> </w:t>
      </w:r>
      <w:r>
        <w:rPr>
          <w:sz w:val="22"/>
        </w:rPr>
        <w:t>vedado</w:t>
      </w:r>
      <w:r>
        <w:rPr>
          <w:spacing w:val="-4"/>
          <w:sz w:val="22"/>
        </w:rPr>
        <w:t xml:space="preserve"> </w:t>
      </w:r>
      <w:r>
        <w:rPr>
          <w:sz w:val="22"/>
        </w:rPr>
        <w:t>efetuar</w:t>
      </w:r>
      <w:r>
        <w:rPr>
          <w:spacing w:val="-6"/>
          <w:sz w:val="22"/>
        </w:rPr>
        <w:t xml:space="preserve"> </w:t>
      </w:r>
      <w:r>
        <w:rPr>
          <w:sz w:val="22"/>
        </w:rPr>
        <w:t>acréscimos</w:t>
      </w:r>
      <w:r>
        <w:rPr>
          <w:spacing w:val="-3"/>
          <w:sz w:val="22"/>
        </w:rPr>
        <w:t xml:space="preserve"> </w:t>
      </w:r>
      <w:r>
        <w:rPr>
          <w:sz w:val="22"/>
        </w:rPr>
        <w:t>nos</w:t>
      </w:r>
      <w:r>
        <w:rPr>
          <w:spacing w:val="-4"/>
          <w:sz w:val="22"/>
        </w:rPr>
        <w:t xml:space="preserve"> </w:t>
      </w:r>
      <w:r>
        <w:rPr>
          <w:sz w:val="22"/>
        </w:rPr>
        <w:t>quantitativos</w:t>
      </w:r>
      <w:r>
        <w:rPr>
          <w:spacing w:val="-3"/>
          <w:sz w:val="22"/>
        </w:rPr>
        <w:t xml:space="preserve"> </w:t>
      </w:r>
      <w:r>
        <w:rPr>
          <w:sz w:val="22"/>
        </w:rPr>
        <w:t>fixados</w:t>
      </w:r>
      <w:r>
        <w:rPr>
          <w:spacing w:val="-3"/>
          <w:sz w:val="22"/>
        </w:rPr>
        <w:t xml:space="preserve"> </w:t>
      </w:r>
      <w:r>
        <w:rPr>
          <w:sz w:val="22"/>
        </w:rPr>
        <w:t>na</w:t>
      </w:r>
      <w:r>
        <w:rPr>
          <w:spacing w:val="-3"/>
          <w:sz w:val="22"/>
        </w:rPr>
        <w:t xml:space="preserve"> </w:t>
      </w:r>
      <w:r>
        <w:rPr>
          <w:sz w:val="22"/>
        </w:rPr>
        <w:t>ata</w:t>
      </w:r>
      <w:r>
        <w:rPr>
          <w:spacing w:val="-4"/>
          <w:sz w:val="22"/>
        </w:rPr>
        <w:t xml:space="preserve"> </w:t>
      </w:r>
      <w:r>
        <w:rPr>
          <w:sz w:val="22"/>
        </w:rPr>
        <w:t>de</w:t>
      </w:r>
      <w:r>
        <w:rPr>
          <w:spacing w:val="-3"/>
          <w:sz w:val="22"/>
        </w:rPr>
        <w:t xml:space="preserve"> </w:t>
      </w:r>
      <w:r>
        <w:rPr>
          <w:sz w:val="22"/>
        </w:rPr>
        <w:t>registro</w:t>
      </w:r>
      <w:r>
        <w:rPr>
          <w:spacing w:val="-4"/>
          <w:sz w:val="22"/>
        </w:rPr>
        <w:t xml:space="preserve"> </w:t>
      </w:r>
      <w:r>
        <w:rPr>
          <w:sz w:val="22"/>
        </w:rPr>
        <w:t>de</w:t>
      </w:r>
      <w:r>
        <w:rPr>
          <w:spacing w:val="-3"/>
          <w:sz w:val="22"/>
        </w:rPr>
        <w:t xml:space="preserve"> </w:t>
      </w:r>
      <w:r>
        <w:rPr>
          <w:spacing w:val="-2"/>
          <w:sz w:val="22"/>
        </w:rPr>
        <w:t>preços.</w:t>
      </w:r>
    </w:p>
    <w:p w14:paraId="77C95D60">
      <w:pPr>
        <w:pStyle w:val="6"/>
        <w:jc w:val="left"/>
      </w:pPr>
    </w:p>
    <w:p w14:paraId="062971FD">
      <w:pPr>
        <w:pStyle w:val="6"/>
        <w:spacing w:before="241"/>
        <w:jc w:val="left"/>
      </w:pPr>
    </w:p>
    <w:p w14:paraId="015D3BAD">
      <w:pPr>
        <w:pStyle w:val="2"/>
        <w:numPr>
          <w:ilvl w:val="0"/>
          <w:numId w:val="33"/>
        </w:numPr>
        <w:tabs>
          <w:tab w:val="left" w:pos="991"/>
        </w:tabs>
        <w:spacing w:before="0" w:after="0" w:line="240" w:lineRule="auto"/>
        <w:ind w:left="991" w:right="0" w:hanging="425"/>
        <w:jc w:val="left"/>
      </w:pPr>
      <w:r>
        <w:t>VALIDADE,</w:t>
      </w:r>
      <w:r>
        <w:rPr>
          <w:spacing w:val="-3"/>
        </w:rPr>
        <w:t xml:space="preserve"> </w:t>
      </w:r>
      <w:r>
        <w:t>FORMALIZAÇÃO</w:t>
      </w:r>
      <w:r>
        <w:rPr>
          <w:spacing w:val="-4"/>
        </w:rPr>
        <w:t xml:space="preserve"> </w:t>
      </w:r>
      <w:r>
        <w:t>DA</w:t>
      </w:r>
      <w:r>
        <w:rPr>
          <w:spacing w:val="-6"/>
        </w:rPr>
        <w:t xml:space="preserve"> </w:t>
      </w:r>
      <w:r>
        <w:t>ATA</w:t>
      </w:r>
      <w:r>
        <w:rPr>
          <w:spacing w:val="-3"/>
        </w:rPr>
        <w:t xml:space="preserve"> </w:t>
      </w:r>
      <w:r>
        <w:t>DE</w:t>
      </w:r>
      <w:r>
        <w:rPr>
          <w:spacing w:val="-5"/>
        </w:rPr>
        <w:t xml:space="preserve"> </w:t>
      </w:r>
      <w:r>
        <w:t>REGISTRO</w:t>
      </w:r>
      <w:r>
        <w:rPr>
          <w:spacing w:val="-7"/>
        </w:rPr>
        <w:t xml:space="preserve"> </w:t>
      </w:r>
      <w:r>
        <w:t>DE</w:t>
      </w:r>
      <w:r>
        <w:rPr>
          <w:spacing w:val="-6"/>
        </w:rPr>
        <w:t xml:space="preserve"> </w:t>
      </w:r>
      <w:r>
        <w:t>PREÇOS</w:t>
      </w:r>
      <w:r>
        <w:rPr>
          <w:spacing w:val="-5"/>
        </w:rPr>
        <w:t xml:space="preserve"> </w:t>
      </w:r>
      <w:r>
        <w:t>E</w:t>
      </w:r>
      <w:r>
        <w:rPr>
          <w:spacing w:val="-6"/>
        </w:rPr>
        <w:t xml:space="preserve"> </w:t>
      </w:r>
      <w:r>
        <w:t>CADASTRO</w:t>
      </w:r>
      <w:r>
        <w:rPr>
          <w:spacing w:val="-6"/>
        </w:rPr>
        <w:t xml:space="preserve"> </w:t>
      </w:r>
      <w:r>
        <w:rPr>
          <w:spacing w:val="-2"/>
        </w:rPr>
        <w:t>RESERVA</w:t>
      </w:r>
    </w:p>
    <w:p w14:paraId="26B2137B">
      <w:pPr>
        <w:pStyle w:val="8"/>
        <w:numPr>
          <w:ilvl w:val="1"/>
          <w:numId w:val="33"/>
        </w:numPr>
        <w:tabs>
          <w:tab w:val="left" w:pos="1070"/>
        </w:tabs>
        <w:spacing w:before="255" w:after="0" w:line="360" w:lineRule="auto"/>
        <w:ind w:left="1070" w:right="422" w:hanging="360"/>
        <w:jc w:val="both"/>
        <w:rPr>
          <w:rFonts w:ascii="Times New Roman" w:hAnsi="Times New Roman"/>
          <w:b/>
          <w:sz w:val="22"/>
        </w:rPr>
      </w:pPr>
      <w:r>
        <w:rPr>
          <w:sz w:val="22"/>
        </w:rPr>
        <w:t>A validade da Ata de Registro de Preços será de 1 (um) ano, contado a partir do primeiro dia útil subsequente</w:t>
      </w:r>
      <w:r>
        <w:rPr>
          <w:spacing w:val="-1"/>
          <w:sz w:val="22"/>
        </w:rPr>
        <w:t xml:space="preserve"> </w:t>
      </w:r>
      <w:r>
        <w:rPr>
          <w:sz w:val="22"/>
        </w:rPr>
        <w:t>à</w:t>
      </w:r>
      <w:r>
        <w:rPr>
          <w:spacing w:val="-2"/>
          <w:sz w:val="22"/>
        </w:rPr>
        <w:t xml:space="preserve"> </w:t>
      </w:r>
      <w:r>
        <w:rPr>
          <w:sz w:val="22"/>
        </w:rPr>
        <w:t>data</w:t>
      </w:r>
      <w:r>
        <w:rPr>
          <w:spacing w:val="-2"/>
          <w:sz w:val="22"/>
        </w:rPr>
        <w:t xml:space="preserve"> </w:t>
      </w:r>
      <w:r>
        <w:rPr>
          <w:sz w:val="22"/>
        </w:rPr>
        <w:t>de</w:t>
      </w:r>
      <w:r>
        <w:rPr>
          <w:spacing w:val="-2"/>
          <w:sz w:val="22"/>
        </w:rPr>
        <w:t xml:space="preserve"> </w:t>
      </w:r>
      <w:r>
        <w:rPr>
          <w:sz w:val="22"/>
        </w:rPr>
        <w:t>divulgação</w:t>
      </w:r>
      <w:r>
        <w:rPr>
          <w:spacing w:val="-2"/>
          <w:sz w:val="22"/>
        </w:rPr>
        <w:t xml:space="preserve"> </w:t>
      </w:r>
      <w:r>
        <w:rPr>
          <w:sz w:val="22"/>
        </w:rPr>
        <w:t>no</w:t>
      </w:r>
      <w:r>
        <w:rPr>
          <w:spacing w:val="-4"/>
          <w:sz w:val="22"/>
        </w:rPr>
        <w:t xml:space="preserve"> </w:t>
      </w:r>
      <w:r>
        <w:rPr>
          <w:sz w:val="22"/>
        </w:rPr>
        <w:t>PNCP,</w:t>
      </w:r>
      <w:r>
        <w:rPr>
          <w:spacing w:val="-1"/>
          <w:sz w:val="22"/>
        </w:rPr>
        <w:t xml:space="preserve"> </w:t>
      </w:r>
      <w:r>
        <w:rPr>
          <w:color w:val="FF0000"/>
          <w:sz w:val="22"/>
        </w:rPr>
        <w:t>podendo</w:t>
      </w:r>
      <w:r>
        <w:rPr>
          <w:color w:val="FF0000"/>
          <w:spacing w:val="-4"/>
          <w:sz w:val="22"/>
        </w:rPr>
        <w:t xml:space="preserve"> </w:t>
      </w:r>
      <w:r>
        <w:rPr>
          <w:color w:val="FF0000"/>
          <w:sz w:val="22"/>
        </w:rPr>
        <w:t>ser</w:t>
      </w:r>
      <w:r>
        <w:rPr>
          <w:color w:val="FF0000"/>
          <w:spacing w:val="-2"/>
          <w:sz w:val="22"/>
        </w:rPr>
        <w:t xml:space="preserve"> </w:t>
      </w:r>
      <w:r>
        <w:rPr>
          <w:color w:val="FF0000"/>
          <w:sz w:val="22"/>
        </w:rPr>
        <w:t>prorrogada</w:t>
      </w:r>
      <w:r>
        <w:rPr>
          <w:color w:val="FF0000"/>
          <w:spacing w:val="-2"/>
          <w:sz w:val="22"/>
        </w:rPr>
        <w:t xml:space="preserve"> </w:t>
      </w:r>
      <w:r>
        <w:rPr>
          <w:color w:val="FF0000"/>
          <w:sz w:val="22"/>
        </w:rPr>
        <w:t>por</w:t>
      </w:r>
      <w:r>
        <w:rPr>
          <w:color w:val="FF0000"/>
          <w:spacing w:val="-2"/>
          <w:sz w:val="22"/>
        </w:rPr>
        <w:t xml:space="preserve"> </w:t>
      </w:r>
      <w:r>
        <w:rPr>
          <w:color w:val="FF0000"/>
          <w:sz w:val="22"/>
        </w:rPr>
        <w:t>igual</w:t>
      </w:r>
      <w:r>
        <w:rPr>
          <w:color w:val="FF0000"/>
          <w:spacing w:val="-2"/>
          <w:sz w:val="22"/>
        </w:rPr>
        <w:t xml:space="preserve"> </w:t>
      </w:r>
      <w:r>
        <w:rPr>
          <w:color w:val="FF0000"/>
          <w:sz w:val="22"/>
        </w:rPr>
        <w:t>período,</w:t>
      </w:r>
      <w:r>
        <w:rPr>
          <w:color w:val="FF0000"/>
          <w:spacing w:val="-2"/>
          <w:sz w:val="22"/>
        </w:rPr>
        <w:t xml:space="preserve"> </w:t>
      </w:r>
      <w:r>
        <w:rPr>
          <w:color w:val="FF0000"/>
          <w:sz w:val="22"/>
        </w:rPr>
        <w:t>mediante</w:t>
      </w:r>
      <w:r>
        <w:rPr>
          <w:color w:val="FF0000"/>
          <w:spacing w:val="-4"/>
          <w:sz w:val="22"/>
        </w:rPr>
        <w:t xml:space="preserve"> </w:t>
      </w:r>
      <w:r>
        <w:rPr>
          <w:color w:val="FF0000"/>
          <w:sz w:val="22"/>
        </w:rPr>
        <w:t>a anuência do fornecedor, desde que comprovado o preço vantajoso.</w:t>
      </w:r>
    </w:p>
    <w:p w14:paraId="5F6BD8F7">
      <w:pPr>
        <w:pStyle w:val="8"/>
        <w:numPr>
          <w:ilvl w:val="2"/>
          <w:numId w:val="33"/>
        </w:numPr>
        <w:tabs>
          <w:tab w:val="left" w:pos="1855"/>
        </w:tabs>
        <w:spacing w:before="119" w:after="0" w:line="360" w:lineRule="auto"/>
        <w:ind w:left="1855" w:right="423" w:hanging="720"/>
        <w:jc w:val="both"/>
        <w:rPr>
          <w:i/>
          <w:sz w:val="22"/>
        </w:rPr>
      </w:pPr>
      <w:r>
        <w:rPr>
          <w:i/>
          <w:color w:val="FF0000"/>
          <w:sz w:val="22"/>
        </w:rPr>
        <w:t xml:space="preserve">Em caso de prorrogação da ata, poderá ser renovado o quantitativo originalmente </w:t>
      </w:r>
      <w:r>
        <w:rPr>
          <w:i/>
          <w:color w:val="FF0000"/>
          <w:spacing w:val="-2"/>
          <w:sz w:val="22"/>
        </w:rPr>
        <w:t>registrado.</w:t>
      </w:r>
    </w:p>
    <w:p w14:paraId="52EE82AE">
      <w:pPr>
        <w:pStyle w:val="8"/>
        <w:numPr>
          <w:ilvl w:val="2"/>
          <w:numId w:val="33"/>
        </w:numPr>
        <w:tabs>
          <w:tab w:val="left" w:pos="1855"/>
        </w:tabs>
        <w:spacing w:before="121" w:after="0" w:line="360" w:lineRule="auto"/>
        <w:ind w:left="1855" w:right="424" w:hanging="720"/>
        <w:jc w:val="both"/>
        <w:rPr>
          <w:i/>
          <w:sz w:val="22"/>
        </w:rPr>
      </w:pPr>
      <w:r>
        <w:rPr>
          <w:i/>
          <w:color w:val="FF0000"/>
          <w:sz w:val="22"/>
        </w:rPr>
        <w:t>O</w:t>
      </w:r>
      <w:r>
        <w:rPr>
          <w:i/>
          <w:color w:val="FF0000"/>
          <w:spacing w:val="-13"/>
          <w:sz w:val="22"/>
        </w:rPr>
        <w:t xml:space="preserve"> </w:t>
      </w:r>
      <w:r>
        <w:rPr>
          <w:i/>
          <w:color w:val="FF0000"/>
          <w:sz w:val="22"/>
        </w:rPr>
        <w:t>contrato</w:t>
      </w:r>
      <w:r>
        <w:rPr>
          <w:i/>
          <w:color w:val="FF0000"/>
          <w:spacing w:val="-12"/>
          <w:sz w:val="22"/>
        </w:rPr>
        <w:t xml:space="preserve"> </w:t>
      </w:r>
      <w:r>
        <w:rPr>
          <w:i/>
          <w:color w:val="FF0000"/>
          <w:sz w:val="22"/>
        </w:rPr>
        <w:t>decorrente</w:t>
      </w:r>
      <w:r>
        <w:rPr>
          <w:i/>
          <w:color w:val="FF0000"/>
          <w:spacing w:val="-13"/>
          <w:sz w:val="22"/>
        </w:rPr>
        <w:t xml:space="preserve"> </w:t>
      </w:r>
      <w:r>
        <w:rPr>
          <w:i/>
          <w:color w:val="FF0000"/>
          <w:sz w:val="22"/>
        </w:rPr>
        <w:t>da</w:t>
      </w:r>
      <w:r>
        <w:rPr>
          <w:i/>
          <w:color w:val="FF0000"/>
          <w:spacing w:val="-12"/>
          <w:sz w:val="22"/>
        </w:rPr>
        <w:t xml:space="preserve"> </w:t>
      </w:r>
      <w:r>
        <w:rPr>
          <w:i/>
          <w:color w:val="FF0000"/>
          <w:sz w:val="22"/>
        </w:rPr>
        <w:t>ata</w:t>
      </w:r>
      <w:r>
        <w:rPr>
          <w:i/>
          <w:color w:val="FF0000"/>
          <w:spacing w:val="-13"/>
          <w:sz w:val="22"/>
        </w:rPr>
        <w:t xml:space="preserve"> </w:t>
      </w:r>
      <w:r>
        <w:rPr>
          <w:i/>
          <w:color w:val="FF0000"/>
          <w:sz w:val="22"/>
        </w:rPr>
        <w:t>de</w:t>
      </w:r>
      <w:r>
        <w:rPr>
          <w:i/>
          <w:color w:val="FF0000"/>
          <w:spacing w:val="-12"/>
          <w:sz w:val="22"/>
        </w:rPr>
        <w:t xml:space="preserve"> </w:t>
      </w:r>
      <w:r>
        <w:rPr>
          <w:i/>
          <w:color w:val="FF0000"/>
          <w:sz w:val="22"/>
        </w:rPr>
        <w:t>registro</w:t>
      </w:r>
      <w:r>
        <w:rPr>
          <w:i/>
          <w:color w:val="FF0000"/>
          <w:spacing w:val="-13"/>
          <w:sz w:val="22"/>
        </w:rPr>
        <w:t xml:space="preserve"> </w:t>
      </w:r>
      <w:r>
        <w:rPr>
          <w:i/>
          <w:color w:val="FF0000"/>
          <w:sz w:val="22"/>
        </w:rPr>
        <w:t>de</w:t>
      </w:r>
      <w:r>
        <w:rPr>
          <w:i/>
          <w:color w:val="FF0000"/>
          <w:spacing w:val="-12"/>
          <w:sz w:val="22"/>
        </w:rPr>
        <w:t xml:space="preserve"> </w:t>
      </w:r>
      <w:r>
        <w:rPr>
          <w:i/>
          <w:color w:val="FF0000"/>
          <w:sz w:val="22"/>
        </w:rPr>
        <w:t>preços</w:t>
      </w:r>
      <w:r>
        <w:rPr>
          <w:i/>
          <w:color w:val="FF0000"/>
          <w:spacing w:val="-12"/>
          <w:sz w:val="22"/>
        </w:rPr>
        <w:t xml:space="preserve"> </w:t>
      </w:r>
      <w:r>
        <w:rPr>
          <w:i/>
          <w:color w:val="FF0000"/>
          <w:sz w:val="22"/>
        </w:rPr>
        <w:t>terá</w:t>
      </w:r>
      <w:r>
        <w:rPr>
          <w:i/>
          <w:color w:val="FF0000"/>
          <w:spacing w:val="-13"/>
          <w:sz w:val="22"/>
        </w:rPr>
        <w:t xml:space="preserve"> </w:t>
      </w:r>
      <w:r>
        <w:rPr>
          <w:i/>
          <w:color w:val="FF0000"/>
          <w:sz w:val="22"/>
        </w:rPr>
        <w:t>sua</w:t>
      </w:r>
      <w:r>
        <w:rPr>
          <w:i/>
          <w:color w:val="FF0000"/>
          <w:spacing w:val="-12"/>
          <w:sz w:val="22"/>
        </w:rPr>
        <w:t xml:space="preserve"> </w:t>
      </w:r>
      <w:r>
        <w:rPr>
          <w:i/>
          <w:color w:val="FF0000"/>
          <w:sz w:val="22"/>
        </w:rPr>
        <w:t>vigência</w:t>
      </w:r>
      <w:r>
        <w:rPr>
          <w:i/>
          <w:color w:val="FF0000"/>
          <w:spacing w:val="-13"/>
          <w:sz w:val="22"/>
        </w:rPr>
        <w:t xml:space="preserve"> </w:t>
      </w:r>
      <w:r>
        <w:rPr>
          <w:i/>
          <w:color w:val="FF0000"/>
          <w:sz w:val="22"/>
        </w:rPr>
        <w:t>estabelecida</w:t>
      </w:r>
      <w:r>
        <w:rPr>
          <w:i/>
          <w:color w:val="FF0000"/>
          <w:spacing w:val="-12"/>
          <w:sz w:val="22"/>
        </w:rPr>
        <w:t xml:space="preserve"> </w:t>
      </w:r>
      <w:r>
        <w:rPr>
          <w:i/>
          <w:color w:val="FF0000"/>
          <w:sz w:val="22"/>
        </w:rPr>
        <w:t>no</w:t>
      </w:r>
      <w:r>
        <w:rPr>
          <w:i/>
          <w:color w:val="FF0000"/>
          <w:spacing w:val="-13"/>
          <w:sz w:val="22"/>
        </w:rPr>
        <w:t xml:space="preserve"> </w:t>
      </w:r>
      <w:r>
        <w:rPr>
          <w:i/>
          <w:color w:val="FF0000"/>
          <w:sz w:val="22"/>
        </w:rPr>
        <w:t>próprio instrumento contratual e observará no momento da contratação e a cada exercício financeiro a disponibilidade de créditos orçamentários, bem como a previsão no plano plurianual, quando ultrapassar 1 (um) exercício financeiro.</w:t>
      </w:r>
    </w:p>
    <w:p w14:paraId="79BC5130">
      <w:pPr>
        <w:pStyle w:val="8"/>
        <w:spacing w:after="0" w:line="360" w:lineRule="auto"/>
        <w:jc w:val="both"/>
        <w:rPr>
          <w:i/>
          <w:sz w:val="22"/>
        </w:rPr>
        <w:sectPr>
          <w:pgSz w:w="11910" w:h="16840"/>
          <w:pgMar w:top="2160" w:right="708" w:bottom="1860" w:left="850" w:header="708" w:footer="1674" w:gutter="0"/>
          <w:cols w:space="720" w:num="1"/>
        </w:sectPr>
      </w:pPr>
    </w:p>
    <w:p w14:paraId="34DBA676">
      <w:pPr>
        <w:pStyle w:val="6"/>
        <w:jc w:val="left"/>
        <w:rPr>
          <w:i/>
        </w:rPr>
      </w:pPr>
    </w:p>
    <w:p w14:paraId="13D3AC07">
      <w:pPr>
        <w:pStyle w:val="6"/>
        <w:spacing w:before="257"/>
        <w:jc w:val="left"/>
        <w:rPr>
          <w:i/>
        </w:rPr>
      </w:pPr>
    </w:p>
    <w:p w14:paraId="4F79C836">
      <w:pPr>
        <w:pStyle w:val="8"/>
        <w:numPr>
          <w:ilvl w:val="2"/>
          <w:numId w:val="33"/>
        </w:numPr>
        <w:tabs>
          <w:tab w:val="left" w:pos="1855"/>
        </w:tabs>
        <w:spacing w:before="0" w:after="0" w:line="360" w:lineRule="auto"/>
        <w:ind w:left="1855" w:right="430" w:hanging="720"/>
        <w:jc w:val="both"/>
        <w:rPr>
          <w:i/>
          <w:sz w:val="22"/>
        </w:rPr>
      </w:pPr>
      <w:r>
        <w:rPr>
          <w:i/>
          <w:color w:val="FF0000"/>
          <w:sz w:val="22"/>
        </w:rPr>
        <w:t>Na formalização do contrato ou do instrumento substituto deverá haver a indicação da disponibilidade dos créditos orçamentários respectivos.</w:t>
      </w:r>
    </w:p>
    <w:p w14:paraId="1C91CE9E">
      <w:pPr>
        <w:pStyle w:val="8"/>
        <w:numPr>
          <w:ilvl w:val="1"/>
          <w:numId w:val="33"/>
        </w:numPr>
        <w:tabs>
          <w:tab w:val="left" w:pos="1070"/>
        </w:tabs>
        <w:spacing w:before="120" w:after="0" w:line="360" w:lineRule="auto"/>
        <w:ind w:left="1070" w:right="421" w:hanging="360"/>
        <w:jc w:val="both"/>
        <w:rPr>
          <w:rFonts w:ascii="Times New Roman" w:hAnsi="Times New Roman"/>
          <w:b/>
          <w:sz w:val="22"/>
        </w:rPr>
      </w:pPr>
      <w:r>
        <w:rPr>
          <w:sz w:val="22"/>
        </w:rPr>
        <w:t>A</w:t>
      </w:r>
      <w:r>
        <w:rPr>
          <w:spacing w:val="-7"/>
          <w:sz w:val="22"/>
        </w:rPr>
        <w:t xml:space="preserve"> </w:t>
      </w:r>
      <w:r>
        <w:rPr>
          <w:sz w:val="22"/>
        </w:rPr>
        <w:t>contratação</w:t>
      </w:r>
      <w:r>
        <w:rPr>
          <w:spacing w:val="-8"/>
          <w:sz w:val="22"/>
        </w:rPr>
        <w:t xml:space="preserve"> </w:t>
      </w:r>
      <w:r>
        <w:rPr>
          <w:sz w:val="22"/>
        </w:rPr>
        <w:t>com</w:t>
      </w:r>
      <w:r>
        <w:rPr>
          <w:spacing w:val="-10"/>
          <w:sz w:val="22"/>
        </w:rPr>
        <w:t xml:space="preserve"> </w:t>
      </w:r>
      <w:r>
        <w:rPr>
          <w:sz w:val="22"/>
        </w:rPr>
        <w:t>os</w:t>
      </w:r>
      <w:r>
        <w:rPr>
          <w:spacing w:val="-7"/>
          <w:sz w:val="22"/>
        </w:rPr>
        <w:t xml:space="preserve"> </w:t>
      </w:r>
      <w:r>
        <w:rPr>
          <w:sz w:val="22"/>
        </w:rPr>
        <w:t>fornecedores</w:t>
      </w:r>
      <w:r>
        <w:rPr>
          <w:spacing w:val="-6"/>
          <w:sz w:val="22"/>
        </w:rPr>
        <w:t xml:space="preserve"> </w:t>
      </w:r>
      <w:r>
        <w:rPr>
          <w:sz w:val="22"/>
        </w:rPr>
        <w:t>registrados</w:t>
      </w:r>
      <w:r>
        <w:rPr>
          <w:spacing w:val="-7"/>
          <w:sz w:val="22"/>
        </w:rPr>
        <w:t xml:space="preserve"> </w:t>
      </w:r>
      <w:r>
        <w:rPr>
          <w:sz w:val="22"/>
        </w:rPr>
        <w:t>na</w:t>
      </w:r>
      <w:r>
        <w:rPr>
          <w:spacing w:val="-9"/>
          <w:sz w:val="22"/>
        </w:rPr>
        <w:t xml:space="preserve"> </w:t>
      </w:r>
      <w:r>
        <w:rPr>
          <w:sz w:val="22"/>
        </w:rPr>
        <w:t>ata</w:t>
      </w:r>
      <w:r>
        <w:rPr>
          <w:spacing w:val="-11"/>
          <w:sz w:val="22"/>
        </w:rPr>
        <w:t xml:space="preserve"> </w:t>
      </w:r>
      <w:r>
        <w:rPr>
          <w:sz w:val="22"/>
        </w:rPr>
        <w:t>será</w:t>
      </w:r>
      <w:r>
        <w:rPr>
          <w:spacing w:val="-7"/>
          <w:sz w:val="22"/>
        </w:rPr>
        <w:t xml:space="preserve"> </w:t>
      </w:r>
      <w:r>
        <w:rPr>
          <w:sz w:val="22"/>
        </w:rPr>
        <w:t>formalizada</w:t>
      </w:r>
      <w:r>
        <w:rPr>
          <w:spacing w:val="-7"/>
          <w:sz w:val="22"/>
        </w:rPr>
        <w:t xml:space="preserve"> </w:t>
      </w:r>
      <w:r>
        <w:rPr>
          <w:sz w:val="22"/>
        </w:rPr>
        <w:t>pelo</w:t>
      </w:r>
      <w:r>
        <w:rPr>
          <w:spacing w:val="-8"/>
          <w:sz w:val="22"/>
        </w:rPr>
        <w:t xml:space="preserve"> </w:t>
      </w:r>
      <w:r>
        <w:rPr>
          <w:sz w:val="22"/>
        </w:rPr>
        <w:t>órgão</w:t>
      </w:r>
      <w:r>
        <w:rPr>
          <w:spacing w:val="-8"/>
          <w:sz w:val="22"/>
        </w:rPr>
        <w:t xml:space="preserve"> </w:t>
      </w:r>
      <w:r>
        <w:rPr>
          <w:sz w:val="22"/>
        </w:rPr>
        <w:t>ou</w:t>
      </w:r>
      <w:r>
        <w:rPr>
          <w:spacing w:val="-7"/>
          <w:sz w:val="22"/>
        </w:rPr>
        <w:t xml:space="preserve"> </w:t>
      </w:r>
      <w:r>
        <w:rPr>
          <w:sz w:val="22"/>
        </w:rPr>
        <w:t>pela</w:t>
      </w:r>
      <w:r>
        <w:rPr>
          <w:spacing w:val="-9"/>
          <w:sz w:val="22"/>
        </w:rPr>
        <w:t xml:space="preserve"> </w:t>
      </w:r>
      <w:r>
        <w:rPr>
          <w:sz w:val="22"/>
        </w:rPr>
        <w:t>entidade interessada por intermédio de instrumento contratual, emissão de nota de empenho de despesa, autorização de compra ou outro instrumento hábil, conforme o art. 95 da Lei nº 14.133, de 2021.</w:t>
      </w:r>
    </w:p>
    <w:p w14:paraId="649F81E8">
      <w:pPr>
        <w:pStyle w:val="8"/>
        <w:numPr>
          <w:ilvl w:val="2"/>
          <w:numId w:val="33"/>
        </w:numPr>
        <w:tabs>
          <w:tab w:val="left" w:pos="1855"/>
          <w:tab w:val="left" w:pos="1904"/>
        </w:tabs>
        <w:spacing w:before="122" w:after="0" w:line="357" w:lineRule="auto"/>
        <w:ind w:left="1855" w:right="424" w:hanging="720"/>
        <w:jc w:val="both"/>
        <w:rPr>
          <w:sz w:val="22"/>
        </w:rPr>
      </w:pPr>
      <w:r>
        <w:rPr>
          <w:color w:val="FF0000"/>
          <w:sz w:val="22"/>
        </w:rPr>
        <w:t>O</w:t>
      </w:r>
      <w:r>
        <w:rPr>
          <w:color w:val="FF0000"/>
          <w:spacing w:val="29"/>
          <w:sz w:val="22"/>
        </w:rPr>
        <w:t xml:space="preserve"> </w:t>
      </w:r>
      <w:r>
        <w:rPr>
          <w:color w:val="FF0000"/>
          <w:sz w:val="22"/>
        </w:rPr>
        <w:t>instrumento</w:t>
      </w:r>
      <w:r>
        <w:rPr>
          <w:color w:val="FF0000"/>
          <w:spacing w:val="-13"/>
          <w:sz w:val="22"/>
        </w:rPr>
        <w:t xml:space="preserve"> </w:t>
      </w:r>
      <w:r>
        <w:rPr>
          <w:color w:val="FF0000"/>
          <w:sz w:val="22"/>
        </w:rPr>
        <w:t>contratual</w:t>
      </w:r>
      <w:r>
        <w:rPr>
          <w:color w:val="FF0000"/>
          <w:spacing w:val="-12"/>
          <w:sz w:val="22"/>
        </w:rPr>
        <w:t xml:space="preserve"> </w:t>
      </w:r>
      <w:r>
        <w:rPr>
          <w:color w:val="FF0000"/>
          <w:sz w:val="22"/>
        </w:rPr>
        <w:t>de</w:t>
      </w:r>
      <w:r>
        <w:rPr>
          <w:color w:val="FF0000"/>
          <w:spacing w:val="-11"/>
          <w:sz w:val="22"/>
        </w:rPr>
        <w:t xml:space="preserve"> </w:t>
      </w:r>
      <w:r>
        <w:rPr>
          <w:color w:val="FF0000"/>
          <w:sz w:val="22"/>
        </w:rPr>
        <w:t>que</w:t>
      </w:r>
      <w:r>
        <w:rPr>
          <w:color w:val="FF0000"/>
          <w:spacing w:val="-11"/>
          <w:sz w:val="22"/>
        </w:rPr>
        <w:t xml:space="preserve"> </w:t>
      </w:r>
      <w:r>
        <w:rPr>
          <w:color w:val="FF0000"/>
          <w:sz w:val="22"/>
        </w:rPr>
        <w:t>trata</w:t>
      </w:r>
      <w:r>
        <w:rPr>
          <w:color w:val="FF0000"/>
          <w:spacing w:val="-13"/>
          <w:sz w:val="22"/>
        </w:rPr>
        <w:t xml:space="preserve"> </w:t>
      </w:r>
      <w:r>
        <w:rPr>
          <w:color w:val="FF0000"/>
          <w:sz w:val="22"/>
        </w:rPr>
        <w:t>o</w:t>
      </w:r>
      <w:r>
        <w:rPr>
          <w:color w:val="FF0000"/>
          <w:spacing w:val="-10"/>
          <w:sz w:val="22"/>
        </w:rPr>
        <w:t xml:space="preserve"> </w:t>
      </w:r>
      <w:r>
        <w:rPr>
          <w:color w:val="FF0000"/>
          <w:sz w:val="22"/>
        </w:rPr>
        <w:t>item</w:t>
      </w:r>
      <w:r>
        <w:rPr>
          <w:color w:val="FF0000"/>
          <w:spacing w:val="-13"/>
          <w:sz w:val="22"/>
        </w:rPr>
        <w:t xml:space="preserve"> </w:t>
      </w:r>
      <w:r>
        <w:rPr>
          <w:color w:val="FF0000"/>
          <w:sz w:val="22"/>
        </w:rPr>
        <w:t>4.2.</w:t>
      </w:r>
      <w:r>
        <w:rPr>
          <w:color w:val="FF0000"/>
          <w:spacing w:val="-11"/>
          <w:sz w:val="22"/>
        </w:rPr>
        <w:t xml:space="preserve"> </w:t>
      </w:r>
      <w:r>
        <w:rPr>
          <w:color w:val="FF0000"/>
          <w:sz w:val="22"/>
        </w:rPr>
        <w:t>deverá</w:t>
      </w:r>
      <w:r>
        <w:rPr>
          <w:color w:val="FF0000"/>
          <w:spacing w:val="-11"/>
          <w:sz w:val="22"/>
        </w:rPr>
        <w:t xml:space="preserve"> </w:t>
      </w:r>
      <w:r>
        <w:rPr>
          <w:color w:val="FF0000"/>
          <w:sz w:val="22"/>
        </w:rPr>
        <w:t>ser</w:t>
      </w:r>
      <w:r>
        <w:rPr>
          <w:color w:val="FF0000"/>
          <w:spacing w:val="-13"/>
          <w:sz w:val="22"/>
        </w:rPr>
        <w:t xml:space="preserve"> </w:t>
      </w:r>
      <w:r>
        <w:rPr>
          <w:color w:val="FF0000"/>
          <w:sz w:val="22"/>
        </w:rPr>
        <w:t>assinado</w:t>
      </w:r>
      <w:r>
        <w:rPr>
          <w:color w:val="FF0000"/>
          <w:spacing w:val="-10"/>
          <w:sz w:val="22"/>
        </w:rPr>
        <w:t xml:space="preserve"> </w:t>
      </w:r>
      <w:r>
        <w:rPr>
          <w:color w:val="FF0000"/>
          <w:sz w:val="22"/>
        </w:rPr>
        <w:t>no</w:t>
      </w:r>
      <w:r>
        <w:rPr>
          <w:color w:val="FF0000"/>
          <w:spacing w:val="-13"/>
          <w:sz w:val="22"/>
        </w:rPr>
        <w:t xml:space="preserve"> </w:t>
      </w:r>
      <w:r>
        <w:rPr>
          <w:color w:val="FF0000"/>
          <w:sz w:val="22"/>
        </w:rPr>
        <w:t>prazo</w:t>
      </w:r>
      <w:r>
        <w:rPr>
          <w:color w:val="FF0000"/>
          <w:spacing w:val="-12"/>
          <w:sz w:val="22"/>
        </w:rPr>
        <w:t xml:space="preserve"> </w:t>
      </w:r>
      <w:r>
        <w:rPr>
          <w:color w:val="FF0000"/>
          <w:sz w:val="22"/>
        </w:rPr>
        <w:t>de</w:t>
      </w:r>
      <w:r>
        <w:rPr>
          <w:color w:val="FF0000"/>
          <w:spacing w:val="-11"/>
          <w:sz w:val="22"/>
        </w:rPr>
        <w:t xml:space="preserve"> </w:t>
      </w:r>
      <w:r>
        <w:rPr>
          <w:color w:val="FF0000"/>
          <w:sz w:val="22"/>
        </w:rPr>
        <w:t>validade da ata de registro de preços.</w:t>
      </w:r>
    </w:p>
    <w:p w14:paraId="51BBF834">
      <w:pPr>
        <w:pStyle w:val="8"/>
        <w:numPr>
          <w:ilvl w:val="1"/>
          <w:numId w:val="33"/>
        </w:numPr>
        <w:tabs>
          <w:tab w:val="left" w:pos="1070"/>
        </w:tabs>
        <w:spacing w:before="124" w:after="0" w:line="360" w:lineRule="auto"/>
        <w:ind w:left="1070" w:right="421" w:hanging="360"/>
        <w:jc w:val="both"/>
        <w:rPr>
          <w:rFonts w:ascii="Times New Roman" w:hAnsi="Times New Roman"/>
          <w:b/>
          <w:sz w:val="22"/>
        </w:rPr>
      </w:pPr>
      <w:r>
        <w:rPr>
          <w:sz w:val="22"/>
        </w:rPr>
        <w:t>Os contratos decorrentes do sistema de registro de preços</w:t>
      </w:r>
      <w:r>
        <w:rPr>
          <w:spacing w:val="-2"/>
          <w:sz w:val="22"/>
        </w:rPr>
        <w:t xml:space="preserve"> </w:t>
      </w:r>
      <w:r>
        <w:rPr>
          <w:sz w:val="22"/>
        </w:rPr>
        <w:t>poderão ser alterados, observado</w:t>
      </w:r>
      <w:r>
        <w:rPr>
          <w:spacing w:val="-1"/>
          <w:sz w:val="22"/>
        </w:rPr>
        <w:t xml:space="preserve"> </w:t>
      </w:r>
      <w:r>
        <w:rPr>
          <w:sz w:val="22"/>
        </w:rPr>
        <w:t>o art. 124 da Lei nº 14.133, de 2021.</w:t>
      </w:r>
    </w:p>
    <w:p w14:paraId="081B0BE6">
      <w:pPr>
        <w:pStyle w:val="8"/>
        <w:numPr>
          <w:ilvl w:val="1"/>
          <w:numId w:val="33"/>
        </w:numPr>
        <w:tabs>
          <w:tab w:val="left" w:pos="1070"/>
        </w:tabs>
        <w:spacing w:before="121" w:after="0" w:line="360" w:lineRule="auto"/>
        <w:ind w:left="1070" w:right="427" w:hanging="360"/>
        <w:jc w:val="both"/>
        <w:rPr>
          <w:rFonts w:ascii="Times New Roman" w:hAnsi="Times New Roman"/>
          <w:b/>
          <w:sz w:val="22"/>
        </w:rPr>
      </w:pPr>
      <w:r>
        <w:rPr>
          <w:sz w:val="22"/>
        </w:rPr>
        <w:t>Após a homologação da licitação ou da contratação direta, deverão ser observadas as seguintes condições para formalização da ata de registro de preços:</w:t>
      </w:r>
    </w:p>
    <w:p w14:paraId="7FB1BEBD">
      <w:pPr>
        <w:pStyle w:val="8"/>
        <w:numPr>
          <w:ilvl w:val="2"/>
          <w:numId w:val="33"/>
        </w:numPr>
        <w:tabs>
          <w:tab w:val="left" w:pos="1855"/>
        </w:tabs>
        <w:spacing w:before="121" w:after="0" w:line="360" w:lineRule="auto"/>
        <w:ind w:left="1855" w:right="422" w:hanging="720"/>
        <w:jc w:val="both"/>
        <w:rPr>
          <w:sz w:val="22"/>
        </w:rPr>
      </w:pPr>
      <w:r>
        <w:rPr>
          <w:color w:val="FF0000"/>
          <w:sz w:val="22"/>
        </w:rPr>
        <w:t>Serão registrados na ata os preços e os quantitativos do adjudicatário, devendo ser observada</w:t>
      </w:r>
      <w:r>
        <w:rPr>
          <w:color w:val="FF0000"/>
          <w:spacing w:val="-1"/>
          <w:sz w:val="22"/>
        </w:rPr>
        <w:t xml:space="preserve"> </w:t>
      </w:r>
      <w:r>
        <w:rPr>
          <w:color w:val="FF0000"/>
          <w:sz w:val="22"/>
        </w:rPr>
        <w:t>a</w:t>
      </w:r>
      <w:r>
        <w:rPr>
          <w:color w:val="FF0000"/>
          <w:spacing w:val="-1"/>
          <w:sz w:val="22"/>
        </w:rPr>
        <w:t xml:space="preserve"> </w:t>
      </w:r>
      <w:r>
        <w:rPr>
          <w:color w:val="FF0000"/>
          <w:sz w:val="22"/>
        </w:rPr>
        <w:t>possibilidade</w:t>
      </w:r>
      <w:r>
        <w:rPr>
          <w:color w:val="FF0000"/>
          <w:spacing w:val="-2"/>
          <w:sz w:val="22"/>
        </w:rPr>
        <w:t xml:space="preserve"> </w:t>
      </w:r>
      <w:r>
        <w:rPr>
          <w:color w:val="FF0000"/>
          <w:sz w:val="22"/>
        </w:rPr>
        <w:t>de o licitante</w:t>
      </w:r>
      <w:r>
        <w:rPr>
          <w:color w:val="FF0000"/>
          <w:spacing w:val="-2"/>
          <w:sz w:val="22"/>
        </w:rPr>
        <w:t xml:space="preserve"> </w:t>
      </w:r>
      <w:r>
        <w:rPr>
          <w:color w:val="FF0000"/>
          <w:sz w:val="22"/>
        </w:rPr>
        <w:t>oferecer</w:t>
      </w:r>
      <w:r>
        <w:rPr>
          <w:color w:val="FF0000"/>
          <w:spacing w:val="-2"/>
          <w:sz w:val="22"/>
        </w:rPr>
        <w:t xml:space="preserve"> </w:t>
      </w:r>
      <w:r>
        <w:rPr>
          <w:color w:val="FF0000"/>
          <w:sz w:val="22"/>
        </w:rPr>
        <w:t>ou</w:t>
      </w:r>
      <w:r>
        <w:rPr>
          <w:color w:val="FF0000"/>
          <w:spacing w:val="-1"/>
          <w:sz w:val="22"/>
        </w:rPr>
        <w:t xml:space="preserve"> </w:t>
      </w:r>
      <w:r>
        <w:rPr>
          <w:color w:val="FF0000"/>
          <w:sz w:val="22"/>
        </w:rPr>
        <w:t>não proposta</w:t>
      </w:r>
      <w:r>
        <w:rPr>
          <w:color w:val="FF0000"/>
          <w:spacing w:val="-1"/>
          <w:sz w:val="22"/>
        </w:rPr>
        <w:t xml:space="preserve"> </w:t>
      </w:r>
      <w:r>
        <w:rPr>
          <w:color w:val="FF0000"/>
          <w:sz w:val="22"/>
        </w:rPr>
        <w:t>em quantitativo inferior ao máximo previsto no edital e se obrigar nos limites dela;</w:t>
      </w:r>
    </w:p>
    <w:p w14:paraId="758C737A">
      <w:pPr>
        <w:pStyle w:val="8"/>
        <w:numPr>
          <w:ilvl w:val="2"/>
          <w:numId w:val="33"/>
        </w:numPr>
        <w:tabs>
          <w:tab w:val="left" w:pos="1854"/>
        </w:tabs>
        <w:spacing w:before="118" w:after="0" w:line="240" w:lineRule="auto"/>
        <w:ind w:left="1854" w:right="0" w:hanging="719"/>
        <w:jc w:val="both"/>
        <w:rPr>
          <w:sz w:val="22"/>
        </w:rPr>
      </w:pPr>
      <w:r>
        <w:rPr>
          <w:color w:val="FF0000"/>
          <w:sz w:val="22"/>
        </w:rPr>
        <w:t>Será</w:t>
      </w:r>
      <w:r>
        <w:rPr>
          <w:color w:val="FF0000"/>
          <w:spacing w:val="-5"/>
          <w:sz w:val="22"/>
        </w:rPr>
        <w:t xml:space="preserve"> </w:t>
      </w:r>
      <w:r>
        <w:rPr>
          <w:color w:val="FF0000"/>
          <w:sz w:val="22"/>
        </w:rPr>
        <w:t>incluído</w:t>
      </w:r>
      <w:r>
        <w:rPr>
          <w:color w:val="FF0000"/>
          <w:spacing w:val="-2"/>
          <w:sz w:val="22"/>
        </w:rPr>
        <w:t xml:space="preserve"> </w:t>
      </w:r>
      <w:r>
        <w:rPr>
          <w:color w:val="FF0000"/>
          <w:sz w:val="22"/>
        </w:rPr>
        <w:t>na</w:t>
      </w:r>
      <w:r>
        <w:rPr>
          <w:color w:val="FF0000"/>
          <w:spacing w:val="-6"/>
          <w:sz w:val="22"/>
        </w:rPr>
        <w:t xml:space="preserve"> </w:t>
      </w:r>
      <w:r>
        <w:rPr>
          <w:color w:val="FF0000"/>
          <w:sz w:val="22"/>
        </w:rPr>
        <w:t>ata,</w:t>
      </w:r>
      <w:r>
        <w:rPr>
          <w:color w:val="FF0000"/>
          <w:spacing w:val="-3"/>
          <w:sz w:val="22"/>
        </w:rPr>
        <w:t xml:space="preserve"> </w:t>
      </w:r>
      <w:r>
        <w:rPr>
          <w:color w:val="FF0000"/>
          <w:sz w:val="22"/>
        </w:rPr>
        <w:t>na</w:t>
      </w:r>
      <w:r>
        <w:rPr>
          <w:color w:val="FF0000"/>
          <w:spacing w:val="-6"/>
          <w:sz w:val="22"/>
        </w:rPr>
        <w:t xml:space="preserve"> </w:t>
      </w:r>
      <w:r>
        <w:rPr>
          <w:color w:val="FF0000"/>
          <w:sz w:val="22"/>
        </w:rPr>
        <w:t>forma</w:t>
      </w:r>
      <w:r>
        <w:rPr>
          <w:color w:val="FF0000"/>
          <w:spacing w:val="-2"/>
          <w:sz w:val="22"/>
        </w:rPr>
        <w:t xml:space="preserve"> </w:t>
      </w:r>
      <w:r>
        <w:rPr>
          <w:color w:val="FF0000"/>
          <w:sz w:val="22"/>
        </w:rPr>
        <w:t>de</w:t>
      </w:r>
      <w:r>
        <w:rPr>
          <w:color w:val="FF0000"/>
          <w:spacing w:val="-6"/>
          <w:sz w:val="22"/>
        </w:rPr>
        <w:t xml:space="preserve"> </w:t>
      </w:r>
      <w:r>
        <w:rPr>
          <w:color w:val="FF0000"/>
          <w:sz w:val="22"/>
        </w:rPr>
        <w:t>anexo,</w:t>
      </w:r>
      <w:r>
        <w:rPr>
          <w:color w:val="FF0000"/>
          <w:spacing w:val="-5"/>
          <w:sz w:val="22"/>
        </w:rPr>
        <w:t xml:space="preserve"> </w:t>
      </w:r>
      <w:r>
        <w:rPr>
          <w:color w:val="FF0000"/>
          <w:sz w:val="22"/>
        </w:rPr>
        <w:t>o</w:t>
      </w:r>
      <w:r>
        <w:rPr>
          <w:color w:val="FF0000"/>
          <w:spacing w:val="-2"/>
          <w:sz w:val="22"/>
        </w:rPr>
        <w:t xml:space="preserve"> </w:t>
      </w:r>
      <w:r>
        <w:rPr>
          <w:color w:val="FF0000"/>
          <w:sz w:val="22"/>
        </w:rPr>
        <w:t>registro</w:t>
      </w:r>
      <w:r>
        <w:rPr>
          <w:color w:val="FF0000"/>
          <w:spacing w:val="-2"/>
          <w:sz w:val="22"/>
        </w:rPr>
        <w:t xml:space="preserve"> </w:t>
      </w:r>
      <w:r>
        <w:rPr>
          <w:color w:val="FF0000"/>
          <w:sz w:val="22"/>
        </w:rPr>
        <w:t>dos</w:t>
      </w:r>
      <w:r>
        <w:rPr>
          <w:color w:val="FF0000"/>
          <w:spacing w:val="-3"/>
          <w:sz w:val="22"/>
        </w:rPr>
        <w:t xml:space="preserve"> </w:t>
      </w:r>
      <w:r>
        <w:rPr>
          <w:color w:val="FF0000"/>
          <w:sz w:val="22"/>
        </w:rPr>
        <w:t>licitantes</w:t>
      </w:r>
      <w:r>
        <w:rPr>
          <w:color w:val="FF0000"/>
          <w:spacing w:val="-4"/>
          <w:sz w:val="22"/>
        </w:rPr>
        <w:t xml:space="preserve"> </w:t>
      </w:r>
      <w:r>
        <w:rPr>
          <w:color w:val="FF0000"/>
          <w:sz w:val="22"/>
        </w:rPr>
        <w:t>ou</w:t>
      </w:r>
      <w:r>
        <w:rPr>
          <w:color w:val="FF0000"/>
          <w:spacing w:val="-4"/>
          <w:sz w:val="22"/>
        </w:rPr>
        <w:t xml:space="preserve"> </w:t>
      </w:r>
      <w:r>
        <w:rPr>
          <w:color w:val="FF0000"/>
          <w:sz w:val="22"/>
        </w:rPr>
        <w:t>dos</w:t>
      </w:r>
      <w:r>
        <w:rPr>
          <w:color w:val="FF0000"/>
          <w:spacing w:val="-6"/>
          <w:sz w:val="22"/>
        </w:rPr>
        <w:t xml:space="preserve"> </w:t>
      </w:r>
      <w:r>
        <w:rPr>
          <w:color w:val="FF0000"/>
          <w:sz w:val="22"/>
        </w:rPr>
        <w:t>fornecedores</w:t>
      </w:r>
      <w:r>
        <w:rPr>
          <w:color w:val="FF0000"/>
          <w:spacing w:val="-5"/>
          <w:sz w:val="22"/>
        </w:rPr>
        <w:t xml:space="preserve"> </w:t>
      </w:r>
      <w:r>
        <w:rPr>
          <w:color w:val="FF0000"/>
          <w:spacing w:val="-4"/>
          <w:sz w:val="22"/>
        </w:rPr>
        <w:t>que:</w:t>
      </w:r>
    </w:p>
    <w:p w14:paraId="170E123E">
      <w:pPr>
        <w:pStyle w:val="8"/>
        <w:numPr>
          <w:ilvl w:val="3"/>
          <w:numId w:val="33"/>
        </w:numPr>
        <w:tabs>
          <w:tab w:val="left" w:pos="2545"/>
          <w:tab w:val="left" w:pos="2551"/>
        </w:tabs>
        <w:spacing w:before="255" w:after="0" w:line="360" w:lineRule="auto"/>
        <w:ind w:left="2551" w:right="427" w:hanging="850"/>
        <w:jc w:val="left"/>
        <w:rPr>
          <w:sz w:val="22"/>
        </w:rPr>
      </w:pPr>
      <w:r>
        <w:rPr>
          <w:color w:val="FF0000"/>
          <w:sz w:val="22"/>
        </w:rPr>
        <w:t>Aceitarem</w:t>
      </w:r>
      <w:r>
        <w:rPr>
          <w:color w:val="FF0000"/>
          <w:spacing w:val="40"/>
          <w:sz w:val="22"/>
        </w:rPr>
        <w:t xml:space="preserve"> </w:t>
      </w:r>
      <w:r>
        <w:rPr>
          <w:color w:val="FF0000"/>
          <w:sz w:val="22"/>
        </w:rPr>
        <w:t>cotar</w:t>
      </w:r>
      <w:r>
        <w:rPr>
          <w:color w:val="FF0000"/>
          <w:spacing w:val="40"/>
          <w:sz w:val="22"/>
        </w:rPr>
        <w:t xml:space="preserve"> </w:t>
      </w:r>
      <w:r>
        <w:rPr>
          <w:color w:val="FF0000"/>
          <w:sz w:val="22"/>
        </w:rPr>
        <w:t>os</w:t>
      </w:r>
      <w:r>
        <w:rPr>
          <w:color w:val="FF0000"/>
          <w:spacing w:val="40"/>
          <w:sz w:val="22"/>
        </w:rPr>
        <w:t xml:space="preserve"> </w:t>
      </w:r>
      <w:r>
        <w:rPr>
          <w:color w:val="FF0000"/>
          <w:sz w:val="22"/>
        </w:rPr>
        <w:t>bens,</w:t>
      </w:r>
      <w:r>
        <w:rPr>
          <w:color w:val="FF0000"/>
          <w:spacing w:val="40"/>
          <w:sz w:val="22"/>
        </w:rPr>
        <w:t xml:space="preserve"> </w:t>
      </w:r>
      <w:r>
        <w:rPr>
          <w:color w:val="FF0000"/>
          <w:sz w:val="22"/>
        </w:rPr>
        <w:t>as</w:t>
      </w:r>
      <w:r>
        <w:rPr>
          <w:color w:val="FF0000"/>
          <w:spacing w:val="40"/>
          <w:sz w:val="22"/>
        </w:rPr>
        <w:t xml:space="preserve"> </w:t>
      </w:r>
      <w:r>
        <w:rPr>
          <w:color w:val="FF0000"/>
          <w:sz w:val="22"/>
        </w:rPr>
        <w:t>obras</w:t>
      </w:r>
      <w:r>
        <w:rPr>
          <w:color w:val="FF0000"/>
          <w:spacing w:val="40"/>
          <w:sz w:val="22"/>
        </w:rPr>
        <w:t xml:space="preserve"> </w:t>
      </w:r>
      <w:r>
        <w:rPr>
          <w:color w:val="FF0000"/>
          <w:sz w:val="22"/>
        </w:rPr>
        <w:t>ou</w:t>
      </w:r>
      <w:r>
        <w:rPr>
          <w:color w:val="FF0000"/>
          <w:spacing w:val="40"/>
          <w:sz w:val="22"/>
        </w:rPr>
        <w:t xml:space="preserve"> </w:t>
      </w:r>
      <w:r>
        <w:rPr>
          <w:color w:val="FF0000"/>
          <w:sz w:val="22"/>
        </w:rPr>
        <w:t>os</w:t>
      </w:r>
      <w:r>
        <w:rPr>
          <w:color w:val="FF0000"/>
          <w:spacing w:val="40"/>
          <w:sz w:val="22"/>
        </w:rPr>
        <w:t xml:space="preserve"> </w:t>
      </w:r>
      <w:r>
        <w:rPr>
          <w:color w:val="FF0000"/>
          <w:sz w:val="22"/>
        </w:rPr>
        <w:t>serviços</w:t>
      </w:r>
      <w:r>
        <w:rPr>
          <w:color w:val="FF0000"/>
          <w:spacing w:val="40"/>
          <w:sz w:val="22"/>
        </w:rPr>
        <w:t xml:space="preserve"> </w:t>
      </w:r>
      <w:r>
        <w:rPr>
          <w:color w:val="FF0000"/>
          <w:sz w:val="22"/>
        </w:rPr>
        <w:t>com</w:t>
      </w:r>
      <w:r>
        <w:rPr>
          <w:color w:val="FF0000"/>
          <w:spacing w:val="40"/>
          <w:sz w:val="22"/>
        </w:rPr>
        <w:t xml:space="preserve"> </w:t>
      </w:r>
      <w:r>
        <w:rPr>
          <w:color w:val="FF0000"/>
          <w:sz w:val="22"/>
        </w:rPr>
        <w:t>preços</w:t>
      </w:r>
      <w:r>
        <w:rPr>
          <w:color w:val="FF0000"/>
          <w:spacing w:val="40"/>
          <w:sz w:val="22"/>
        </w:rPr>
        <w:t xml:space="preserve"> </w:t>
      </w:r>
      <w:r>
        <w:rPr>
          <w:color w:val="FF0000"/>
          <w:sz w:val="22"/>
        </w:rPr>
        <w:t>iguais</w:t>
      </w:r>
      <w:r>
        <w:rPr>
          <w:color w:val="FF0000"/>
          <w:spacing w:val="40"/>
          <w:sz w:val="22"/>
        </w:rPr>
        <w:t xml:space="preserve"> </w:t>
      </w:r>
      <w:r>
        <w:rPr>
          <w:color w:val="FF0000"/>
          <w:sz w:val="22"/>
        </w:rPr>
        <w:t>aos</w:t>
      </w:r>
      <w:r>
        <w:rPr>
          <w:color w:val="FF0000"/>
          <w:spacing w:val="40"/>
          <w:sz w:val="22"/>
        </w:rPr>
        <w:t xml:space="preserve"> </w:t>
      </w:r>
      <w:r>
        <w:rPr>
          <w:color w:val="FF0000"/>
          <w:sz w:val="22"/>
        </w:rPr>
        <w:t>do</w:t>
      </w:r>
      <w:r>
        <w:rPr>
          <w:color w:val="FF0000"/>
          <w:spacing w:val="40"/>
          <w:sz w:val="22"/>
        </w:rPr>
        <w:t xml:space="preserve"> </w:t>
      </w:r>
      <w:r>
        <w:rPr>
          <w:color w:val="FF0000"/>
          <w:sz w:val="22"/>
        </w:rPr>
        <w:t>adjudicatário, observada a classificação da licitação; e</w:t>
      </w:r>
    </w:p>
    <w:p w14:paraId="0BCC34F7">
      <w:pPr>
        <w:pStyle w:val="8"/>
        <w:numPr>
          <w:ilvl w:val="3"/>
          <w:numId w:val="33"/>
        </w:numPr>
        <w:tabs>
          <w:tab w:val="left" w:pos="2545"/>
        </w:tabs>
        <w:spacing w:before="121" w:after="0" w:line="240" w:lineRule="auto"/>
        <w:ind w:left="2545" w:right="0" w:hanging="844"/>
        <w:jc w:val="left"/>
        <w:rPr>
          <w:sz w:val="22"/>
        </w:rPr>
      </w:pPr>
      <w:r>
        <w:rPr>
          <w:color w:val="FF0000"/>
          <w:sz w:val="22"/>
        </w:rPr>
        <w:t>Mantiverem</w:t>
      </w:r>
      <w:r>
        <w:rPr>
          <w:color w:val="FF0000"/>
          <w:spacing w:val="-3"/>
          <w:sz w:val="22"/>
        </w:rPr>
        <w:t xml:space="preserve"> </w:t>
      </w:r>
      <w:r>
        <w:rPr>
          <w:color w:val="FF0000"/>
          <w:sz w:val="22"/>
        </w:rPr>
        <w:t>sua</w:t>
      </w:r>
      <w:r>
        <w:rPr>
          <w:color w:val="FF0000"/>
          <w:spacing w:val="-7"/>
          <w:sz w:val="22"/>
        </w:rPr>
        <w:t xml:space="preserve"> </w:t>
      </w:r>
      <w:r>
        <w:rPr>
          <w:color w:val="FF0000"/>
          <w:sz w:val="22"/>
        </w:rPr>
        <w:t>proposta</w:t>
      </w:r>
      <w:r>
        <w:rPr>
          <w:color w:val="FF0000"/>
          <w:spacing w:val="-5"/>
          <w:sz w:val="22"/>
        </w:rPr>
        <w:t xml:space="preserve"> </w:t>
      </w:r>
      <w:r>
        <w:rPr>
          <w:color w:val="FF0000"/>
          <w:spacing w:val="-2"/>
          <w:sz w:val="22"/>
        </w:rPr>
        <w:t>origin</w:t>
      </w:r>
      <w:bookmarkStart w:id="22" w:name="_bookmark22"/>
      <w:bookmarkEnd w:id="22"/>
      <w:r>
        <w:rPr>
          <w:color w:val="FF0000"/>
          <w:spacing w:val="-2"/>
          <w:sz w:val="22"/>
        </w:rPr>
        <w:t>al.</w:t>
      </w:r>
    </w:p>
    <w:p w14:paraId="07EB91B6">
      <w:pPr>
        <w:pStyle w:val="8"/>
        <w:numPr>
          <w:ilvl w:val="2"/>
          <w:numId w:val="33"/>
        </w:numPr>
        <w:tabs>
          <w:tab w:val="left" w:pos="1855"/>
        </w:tabs>
        <w:spacing w:before="255" w:after="0" w:line="360" w:lineRule="auto"/>
        <w:ind w:left="1855" w:right="421" w:hanging="720"/>
        <w:jc w:val="both"/>
        <w:rPr>
          <w:sz w:val="22"/>
        </w:rPr>
      </w:pPr>
      <w:r>
        <w:rPr>
          <w:color w:val="FF0000"/>
          <w:sz w:val="22"/>
        </w:rPr>
        <w:t>Será respeitada, nas contratações, a ordem de classificação dos licitantes ou dos fornecedores registrados na ata.</w:t>
      </w:r>
    </w:p>
    <w:p w14:paraId="220B5540">
      <w:pPr>
        <w:pStyle w:val="8"/>
        <w:numPr>
          <w:ilvl w:val="1"/>
          <w:numId w:val="33"/>
        </w:numPr>
        <w:tabs>
          <w:tab w:val="left" w:pos="1070"/>
        </w:tabs>
        <w:spacing w:before="118" w:after="0" w:line="360" w:lineRule="auto"/>
        <w:ind w:left="1070" w:right="423" w:hanging="360"/>
        <w:jc w:val="both"/>
        <w:rPr>
          <w:rFonts w:ascii="Times New Roman" w:hAnsi="Times New Roman"/>
          <w:b/>
          <w:sz w:val="22"/>
        </w:rPr>
      </w:pPr>
      <w:r>
        <w:rPr>
          <w:sz w:val="22"/>
        </w:rPr>
        <w:t>O registro a que se refere o item 4.4.2 tem por objetivo a formação de cadastro de reserva para o caso de impossibilidade de atendimento pelo signatário da ata.</w:t>
      </w:r>
    </w:p>
    <w:p w14:paraId="51B77977">
      <w:pPr>
        <w:pStyle w:val="8"/>
        <w:numPr>
          <w:ilvl w:val="1"/>
          <w:numId w:val="33"/>
        </w:numPr>
        <w:tabs>
          <w:tab w:val="left" w:pos="1070"/>
        </w:tabs>
        <w:spacing w:before="121" w:after="0" w:line="360" w:lineRule="auto"/>
        <w:ind w:left="1070" w:right="423" w:hanging="360"/>
        <w:jc w:val="both"/>
        <w:rPr>
          <w:rFonts w:ascii="Times New Roman" w:hAnsi="Times New Roman"/>
          <w:b/>
          <w:sz w:val="22"/>
        </w:rPr>
      </w:pPr>
      <w:r>
        <w:rPr>
          <w:sz w:val="22"/>
        </w:rPr>
        <w:t xml:space="preserve">Para fins da ordem de classificação, os licitantes ou fornecedores que aceitarem reduzir suas propostas para o preço do adjudicatário antecederão aqueles que mantiverem sua proposta </w:t>
      </w:r>
      <w:r>
        <w:rPr>
          <w:spacing w:val="-2"/>
          <w:sz w:val="22"/>
        </w:rPr>
        <w:t>original.</w:t>
      </w:r>
    </w:p>
    <w:p w14:paraId="70338D8A">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03078D6F">
      <w:pPr>
        <w:pStyle w:val="6"/>
        <w:jc w:val="left"/>
      </w:pPr>
    </w:p>
    <w:p w14:paraId="6CB33952">
      <w:pPr>
        <w:pStyle w:val="6"/>
        <w:spacing w:before="257"/>
        <w:jc w:val="left"/>
      </w:pPr>
    </w:p>
    <w:p w14:paraId="1FBC8F31">
      <w:pPr>
        <w:pStyle w:val="8"/>
        <w:numPr>
          <w:ilvl w:val="1"/>
          <w:numId w:val="33"/>
        </w:numPr>
        <w:tabs>
          <w:tab w:val="left" w:pos="1070"/>
        </w:tabs>
        <w:spacing w:before="0" w:after="0" w:line="360" w:lineRule="auto"/>
        <w:ind w:left="1070" w:right="419" w:hanging="360"/>
        <w:jc w:val="both"/>
        <w:rPr>
          <w:rFonts w:ascii="Times New Roman" w:hAnsi="Times New Roman"/>
          <w:b/>
          <w:sz w:val="22"/>
        </w:rPr>
      </w:pPr>
      <w:r>
        <w:rPr>
          <w:sz w:val="22"/>
        </w:rPr>
        <w:t xml:space="preserve">A habilitação dos licitantes que comporão o cadastro de reserva a que se refere o item </w:t>
      </w:r>
      <w:r>
        <w:fldChar w:fldCharType="begin"/>
      </w:r>
      <w:r>
        <w:instrText xml:space="preserve"> HYPERLINK \l "_bookmark22" </w:instrText>
      </w:r>
      <w:r>
        <w:fldChar w:fldCharType="separate"/>
      </w:r>
      <w:r>
        <w:rPr>
          <w:sz w:val="22"/>
        </w:rPr>
        <w:t>4.4.2.2</w:t>
      </w:r>
      <w:r>
        <w:rPr>
          <w:sz w:val="22"/>
        </w:rPr>
        <w:fldChar w:fldCharType="end"/>
      </w:r>
      <w:r>
        <w:rPr>
          <w:sz w:val="22"/>
        </w:rPr>
        <w:t xml:space="preserve"> somente será efetuada quando houver necessidade de contratação dos licitantes remanescentes, nas seguintes hipóte</w:t>
      </w:r>
      <w:bookmarkStart w:id="23" w:name="_bookmark23"/>
      <w:bookmarkEnd w:id="23"/>
      <w:r>
        <w:rPr>
          <w:sz w:val="22"/>
        </w:rPr>
        <w:t>ses:</w:t>
      </w:r>
    </w:p>
    <w:p w14:paraId="2C46D9F5">
      <w:pPr>
        <w:pStyle w:val="8"/>
        <w:numPr>
          <w:ilvl w:val="2"/>
          <w:numId w:val="33"/>
        </w:numPr>
        <w:tabs>
          <w:tab w:val="left" w:pos="1855"/>
        </w:tabs>
        <w:spacing w:before="121" w:after="0" w:line="360" w:lineRule="auto"/>
        <w:ind w:left="1855" w:right="426" w:hanging="720"/>
        <w:jc w:val="both"/>
        <w:rPr>
          <w:sz w:val="22"/>
        </w:rPr>
      </w:pPr>
      <w:r>
        <w:rPr>
          <w:color w:val="FF0000"/>
          <w:sz w:val="22"/>
        </w:rPr>
        <w:t>Quando o licitante vencedor não assinar a ata de registro de preços, no prazo e nas condições estabelecidos no edital; e</w:t>
      </w:r>
    </w:p>
    <w:p w14:paraId="6BDD29F5">
      <w:pPr>
        <w:pStyle w:val="8"/>
        <w:numPr>
          <w:ilvl w:val="2"/>
          <w:numId w:val="33"/>
        </w:numPr>
        <w:tabs>
          <w:tab w:val="left" w:pos="1855"/>
        </w:tabs>
        <w:spacing w:before="121" w:after="0" w:line="357" w:lineRule="auto"/>
        <w:ind w:left="1855" w:right="426" w:hanging="720"/>
        <w:jc w:val="both"/>
        <w:rPr>
          <w:sz w:val="22"/>
        </w:rPr>
      </w:pPr>
      <w:r>
        <w:rPr>
          <w:color w:val="FF0000"/>
          <w:sz w:val="22"/>
        </w:rPr>
        <w:t xml:space="preserve">Quando houver o cancelamento do registro do licitante ou do registro de preços nas hipóteses previstas no item </w:t>
      </w:r>
      <w:r>
        <w:fldChar w:fldCharType="begin"/>
      </w:r>
      <w:r>
        <w:instrText xml:space="preserve"> HYPERLINK \l "_bookmark27" </w:instrText>
      </w:r>
      <w:r>
        <w:fldChar w:fldCharType="separate"/>
      </w:r>
      <w:r>
        <w:rPr>
          <w:color w:val="FF0000"/>
          <w:sz w:val="22"/>
        </w:rPr>
        <w:t>8.</w:t>
      </w:r>
      <w:r>
        <w:rPr>
          <w:color w:val="FF0000"/>
          <w:sz w:val="22"/>
        </w:rPr>
        <w:fldChar w:fldCharType="end"/>
      </w:r>
    </w:p>
    <w:p w14:paraId="2CE33507">
      <w:pPr>
        <w:pStyle w:val="8"/>
        <w:numPr>
          <w:ilvl w:val="1"/>
          <w:numId w:val="33"/>
        </w:numPr>
        <w:tabs>
          <w:tab w:val="left" w:pos="1070"/>
        </w:tabs>
        <w:spacing w:before="124" w:after="0" w:line="360" w:lineRule="auto"/>
        <w:ind w:left="1070" w:right="420" w:hanging="360"/>
        <w:jc w:val="both"/>
        <w:rPr>
          <w:rFonts w:ascii="Times New Roman" w:hAnsi="Times New Roman"/>
          <w:b/>
          <w:sz w:val="22"/>
        </w:rPr>
      </w:pPr>
      <w:r>
        <w:rPr>
          <w:sz w:val="22"/>
        </w:rPr>
        <w:t>O preço registrado com indicação dos licitantes e fornecedores será divulgado no PNCP e ficará disponibilizado durante a vigência da ata de registro de preços.</w:t>
      </w:r>
    </w:p>
    <w:p w14:paraId="30CC10E2">
      <w:pPr>
        <w:pStyle w:val="8"/>
        <w:numPr>
          <w:ilvl w:val="1"/>
          <w:numId w:val="33"/>
        </w:numPr>
        <w:tabs>
          <w:tab w:val="left" w:pos="1070"/>
        </w:tabs>
        <w:spacing w:before="121" w:after="0" w:line="360" w:lineRule="auto"/>
        <w:ind w:left="1070" w:right="423" w:hanging="360"/>
        <w:jc w:val="both"/>
        <w:rPr>
          <w:rFonts w:ascii="Times New Roman" w:hAnsi="Times New Roman"/>
          <w:b/>
          <w:sz w:val="22"/>
        </w:rPr>
      </w:pPr>
      <w:r>
        <w:rPr>
          <w:sz w:val="22"/>
        </w:rPr>
        <w:t>Após a homologação da licitação ou da contratação direta, o licitante mais bem classificado ou o fornecedor,</w:t>
      </w:r>
      <w:r>
        <w:rPr>
          <w:spacing w:val="-4"/>
          <w:sz w:val="22"/>
        </w:rPr>
        <w:t xml:space="preserve"> </w:t>
      </w:r>
      <w:r>
        <w:rPr>
          <w:sz w:val="22"/>
        </w:rPr>
        <w:t>no</w:t>
      </w:r>
      <w:r>
        <w:rPr>
          <w:spacing w:val="-5"/>
          <w:sz w:val="22"/>
        </w:rPr>
        <w:t xml:space="preserve"> </w:t>
      </w:r>
      <w:r>
        <w:rPr>
          <w:sz w:val="22"/>
        </w:rPr>
        <w:t>caso</w:t>
      </w:r>
      <w:r>
        <w:rPr>
          <w:spacing w:val="-3"/>
          <w:sz w:val="22"/>
        </w:rPr>
        <w:t xml:space="preserve"> </w:t>
      </w:r>
      <w:r>
        <w:rPr>
          <w:sz w:val="22"/>
        </w:rPr>
        <w:t>da</w:t>
      </w:r>
      <w:r>
        <w:rPr>
          <w:spacing w:val="-4"/>
          <w:sz w:val="22"/>
        </w:rPr>
        <w:t xml:space="preserve"> </w:t>
      </w:r>
      <w:r>
        <w:rPr>
          <w:sz w:val="22"/>
        </w:rPr>
        <w:t>contratação</w:t>
      </w:r>
      <w:r>
        <w:rPr>
          <w:spacing w:val="-3"/>
          <w:sz w:val="22"/>
        </w:rPr>
        <w:t xml:space="preserve"> </w:t>
      </w:r>
      <w:r>
        <w:rPr>
          <w:sz w:val="22"/>
        </w:rPr>
        <w:t>direta,</w:t>
      </w:r>
      <w:r>
        <w:rPr>
          <w:spacing w:val="-4"/>
          <w:sz w:val="22"/>
        </w:rPr>
        <w:t xml:space="preserve"> </w:t>
      </w:r>
      <w:r>
        <w:rPr>
          <w:sz w:val="22"/>
        </w:rPr>
        <w:t>será</w:t>
      </w:r>
      <w:r>
        <w:rPr>
          <w:spacing w:val="-4"/>
          <w:sz w:val="22"/>
        </w:rPr>
        <w:t xml:space="preserve"> </w:t>
      </w:r>
      <w:r>
        <w:rPr>
          <w:sz w:val="22"/>
        </w:rPr>
        <w:t>convocado</w:t>
      </w:r>
      <w:r>
        <w:rPr>
          <w:spacing w:val="-3"/>
          <w:sz w:val="22"/>
        </w:rPr>
        <w:t xml:space="preserve"> </w:t>
      </w:r>
      <w:r>
        <w:rPr>
          <w:sz w:val="22"/>
        </w:rPr>
        <w:t>para</w:t>
      </w:r>
      <w:r>
        <w:rPr>
          <w:spacing w:val="-5"/>
          <w:sz w:val="22"/>
        </w:rPr>
        <w:t xml:space="preserve"> </w:t>
      </w:r>
      <w:r>
        <w:rPr>
          <w:sz w:val="22"/>
        </w:rPr>
        <w:t>assinar</w:t>
      </w:r>
      <w:r>
        <w:rPr>
          <w:spacing w:val="-5"/>
          <w:sz w:val="22"/>
        </w:rPr>
        <w:t xml:space="preserve"> </w:t>
      </w:r>
      <w:r>
        <w:rPr>
          <w:sz w:val="22"/>
        </w:rPr>
        <w:t>a</w:t>
      </w:r>
      <w:r>
        <w:rPr>
          <w:spacing w:val="-4"/>
          <w:sz w:val="22"/>
        </w:rPr>
        <w:t xml:space="preserve"> </w:t>
      </w:r>
      <w:r>
        <w:rPr>
          <w:sz w:val="22"/>
        </w:rPr>
        <w:t>ata</w:t>
      </w:r>
      <w:r>
        <w:rPr>
          <w:spacing w:val="-4"/>
          <w:sz w:val="22"/>
        </w:rPr>
        <w:t xml:space="preserve"> </w:t>
      </w:r>
      <w:r>
        <w:rPr>
          <w:sz w:val="22"/>
        </w:rPr>
        <w:t>de</w:t>
      </w:r>
      <w:r>
        <w:rPr>
          <w:spacing w:val="-4"/>
          <w:sz w:val="22"/>
        </w:rPr>
        <w:t xml:space="preserve"> </w:t>
      </w:r>
      <w:r>
        <w:rPr>
          <w:sz w:val="22"/>
        </w:rPr>
        <w:t>registro</w:t>
      </w:r>
      <w:r>
        <w:rPr>
          <w:spacing w:val="-3"/>
          <w:sz w:val="22"/>
        </w:rPr>
        <w:t xml:space="preserve"> </w:t>
      </w:r>
      <w:r>
        <w:rPr>
          <w:sz w:val="22"/>
        </w:rPr>
        <w:t>de</w:t>
      </w:r>
      <w:r>
        <w:rPr>
          <w:spacing w:val="-4"/>
          <w:sz w:val="22"/>
        </w:rPr>
        <w:t xml:space="preserve"> </w:t>
      </w:r>
      <w:r>
        <w:rPr>
          <w:sz w:val="22"/>
        </w:rPr>
        <w:t>preços, no</w:t>
      </w:r>
      <w:r>
        <w:rPr>
          <w:spacing w:val="-3"/>
          <w:sz w:val="22"/>
        </w:rPr>
        <w:t xml:space="preserve"> </w:t>
      </w:r>
      <w:r>
        <w:rPr>
          <w:sz w:val="22"/>
        </w:rPr>
        <w:t>prazo</w:t>
      </w:r>
      <w:r>
        <w:rPr>
          <w:spacing w:val="-3"/>
          <w:sz w:val="22"/>
        </w:rPr>
        <w:t xml:space="preserve"> </w:t>
      </w:r>
      <w:r>
        <w:rPr>
          <w:sz w:val="22"/>
        </w:rPr>
        <w:t>e</w:t>
      </w:r>
      <w:r>
        <w:rPr>
          <w:spacing w:val="-6"/>
          <w:sz w:val="22"/>
        </w:rPr>
        <w:t xml:space="preserve"> </w:t>
      </w:r>
      <w:r>
        <w:rPr>
          <w:sz w:val="22"/>
        </w:rPr>
        <w:t>nas</w:t>
      </w:r>
      <w:r>
        <w:rPr>
          <w:spacing w:val="-4"/>
          <w:sz w:val="22"/>
        </w:rPr>
        <w:t xml:space="preserve"> </w:t>
      </w:r>
      <w:r>
        <w:rPr>
          <w:sz w:val="22"/>
        </w:rPr>
        <w:t>condições</w:t>
      </w:r>
      <w:r>
        <w:rPr>
          <w:spacing w:val="-4"/>
          <w:sz w:val="22"/>
        </w:rPr>
        <w:t xml:space="preserve"> </w:t>
      </w:r>
      <w:r>
        <w:rPr>
          <w:sz w:val="22"/>
        </w:rPr>
        <w:t>estabelecidos</w:t>
      </w:r>
      <w:r>
        <w:rPr>
          <w:spacing w:val="-4"/>
          <w:sz w:val="22"/>
        </w:rPr>
        <w:t xml:space="preserve"> </w:t>
      </w:r>
      <w:r>
        <w:rPr>
          <w:sz w:val="22"/>
        </w:rPr>
        <w:t>no</w:t>
      </w:r>
      <w:r>
        <w:rPr>
          <w:spacing w:val="-3"/>
          <w:sz w:val="22"/>
        </w:rPr>
        <w:t xml:space="preserve"> </w:t>
      </w:r>
      <w:r>
        <w:rPr>
          <w:sz w:val="22"/>
        </w:rPr>
        <w:t>edital</w:t>
      </w:r>
      <w:r>
        <w:rPr>
          <w:spacing w:val="-4"/>
          <w:sz w:val="22"/>
        </w:rPr>
        <w:t xml:space="preserve"> </w:t>
      </w:r>
      <w:r>
        <w:rPr>
          <w:sz w:val="22"/>
        </w:rPr>
        <w:t>de</w:t>
      </w:r>
      <w:r>
        <w:rPr>
          <w:spacing w:val="-6"/>
          <w:sz w:val="22"/>
        </w:rPr>
        <w:t xml:space="preserve"> </w:t>
      </w:r>
      <w:r>
        <w:rPr>
          <w:sz w:val="22"/>
        </w:rPr>
        <w:t>licitação</w:t>
      </w:r>
      <w:r>
        <w:rPr>
          <w:spacing w:val="-3"/>
          <w:sz w:val="22"/>
        </w:rPr>
        <w:t xml:space="preserve"> </w:t>
      </w:r>
      <w:r>
        <w:rPr>
          <w:sz w:val="22"/>
        </w:rPr>
        <w:t>ou</w:t>
      </w:r>
      <w:r>
        <w:rPr>
          <w:spacing w:val="-5"/>
          <w:sz w:val="22"/>
        </w:rPr>
        <w:t xml:space="preserve"> </w:t>
      </w:r>
      <w:r>
        <w:rPr>
          <w:sz w:val="22"/>
        </w:rPr>
        <w:t>no</w:t>
      </w:r>
      <w:r>
        <w:rPr>
          <w:spacing w:val="-3"/>
          <w:sz w:val="22"/>
        </w:rPr>
        <w:t xml:space="preserve"> </w:t>
      </w:r>
      <w:r>
        <w:rPr>
          <w:sz w:val="22"/>
        </w:rPr>
        <w:t>aviso</w:t>
      </w:r>
      <w:r>
        <w:rPr>
          <w:spacing w:val="-4"/>
          <w:sz w:val="22"/>
        </w:rPr>
        <w:t xml:space="preserve"> </w:t>
      </w:r>
      <w:r>
        <w:rPr>
          <w:sz w:val="22"/>
        </w:rPr>
        <w:t>de</w:t>
      </w:r>
      <w:r>
        <w:rPr>
          <w:spacing w:val="-4"/>
          <w:sz w:val="22"/>
        </w:rPr>
        <w:t xml:space="preserve"> </w:t>
      </w:r>
      <w:r>
        <w:rPr>
          <w:sz w:val="22"/>
        </w:rPr>
        <w:t>contratação</w:t>
      </w:r>
      <w:r>
        <w:rPr>
          <w:spacing w:val="-6"/>
          <w:sz w:val="22"/>
        </w:rPr>
        <w:t xml:space="preserve"> </w:t>
      </w:r>
      <w:r>
        <w:rPr>
          <w:sz w:val="22"/>
        </w:rPr>
        <w:t>direta,</w:t>
      </w:r>
      <w:r>
        <w:rPr>
          <w:spacing w:val="-6"/>
          <w:sz w:val="22"/>
        </w:rPr>
        <w:t xml:space="preserve"> </w:t>
      </w:r>
      <w:r>
        <w:rPr>
          <w:sz w:val="22"/>
        </w:rPr>
        <w:t>sob pena de decair o direito, sem prejuízo das sanções previstas na Lei nº 14.133, de 2021.</w:t>
      </w:r>
    </w:p>
    <w:p w14:paraId="1E8AA82C">
      <w:pPr>
        <w:pStyle w:val="8"/>
        <w:numPr>
          <w:ilvl w:val="2"/>
          <w:numId w:val="33"/>
        </w:numPr>
        <w:tabs>
          <w:tab w:val="left" w:pos="1855"/>
        </w:tabs>
        <w:spacing w:before="119" w:after="0" w:line="360" w:lineRule="auto"/>
        <w:ind w:left="1855" w:right="423" w:hanging="720"/>
        <w:jc w:val="both"/>
        <w:rPr>
          <w:sz w:val="22"/>
        </w:rPr>
      </w:pPr>
      <w:r>
        <w:rPr>
          <w:color w:val="FF0000"/>
          <w:sz w:val="22"/>
        </w:rPr>
        <w:t>O prazo de convocação poderá ser prorrogado 1 (uma) vez, por igual período, mediante solicitação</w:t>
      </w:r>
      <w:r>
        <w:rPr>
          <w:color w:val="FF0000"/>
          <w:spacing w:val="-4"/>
          <w:sz w:val="22"/>
        </w:rPr>
        <w:t xml:space="preserve"> </w:t>
      </w:r>
      <w:r>
        <w:rPr>
          <w:color w:val="FF0000"/>
          <w:sz w:val="22"/>
        </w:rPr>
        <w:t>do</w:t>
      </w:r>
      <w:r>
        <w:rPr>
          <w:color w:val="FF0000"/>
          <w:spacing w:val="-4"/>
          <w:sz w:val="22"/>
        </w:rPr>
        <w:t xml:space="preserve"> </w:t>
      </w:r>
      <w:r>
        <w:rPr>
          <w:color w:val="FF0000"/>
          <w:sz w:val="22"/>
        </w:rPr>
        <w:t>licitante</w:t>
      </w:r>
      <w:r>
        <w:rPr>
          <w:color w:val="FF0000"/>
          <w:spacing w:val="-5"/>
          <w:sz w:val="22"/>
        </w:rPr>
        <w:t xml:space="preserve"> </w:t>
      </w:r>
      <w:r>
        <w:rPr>
          <w:color w:val="FF0000"/>
          <w:sz w:val="22"/>
        </w:rPr>
        <w:t>ou</w:t>
      </w:r>
      <w:r>
        <w:rPr>
          <w:color w:val="FF0000"/>
          <w:spacing w:val="-6"/>
          <w:sz w:val="22"/>
        </w:rPr>
        <w:t xml:space="preserve"> </w:t>
      </w:r>
      <w:r>
        <w:rPr>
          <w:color w:val="FF0000"/>
          <w:sz w:val="22"/>
        </w:rPr>
        <w:t>fornecedor</w:t>
      </w:r>
      <w:r>
        <w:rPr>
          <w:color w:val="FF0000"/>
          <w:spacing w:val="-5"/>
          <w:sz w:val="22"/>
        </w:rPr>
        <w:t xml:space="preserve"> </w:t>
      </w:r>
      <w:r>
        <w:rPr>
          <w:color w:val="FF0000"/>
          <w:sz w:val="22"/>
        </w:rPr>
        <w:t>convocado,</w:t>
      </w:r>
      <w:r>
        <w:rPr>
          <w:color w:val="FF0000"/>
          <w:spacing w:val="-5"/>
          <w:sz w:val="22"/>
        </w:rPr>
        <w:t xml:space="preserve"> </w:t>
      </w:r>
      <w:r>
        <w:rPr>
          <w:color w:val="FF0000"/>
          <w:sz w:val="22"/>
        </w:rPr>
        <w:t>desde</w:t>
      </w:r>
      <w:r>
        <w:rPr>
          <w:color w:val="FF0000"/>
          <w:spacing w:val="-5"/>
          <w:sz w:val="22"/>
        </w:rPr>
        <w:t xml:space="preserve"> </w:t>
      </w:r>
      <w:r>
        <w:rPr>
          <w:color w:val="FF0000"/>
          <w:sz w:val="22"/>
        </w:rPr>
        <w:t>que</w:t>
      </w:r>
      <w:r>
        <w:rPr>
          <w:color w:val="FF0000"/>
          <w:spacing w:val="-5"/>
          <w:sz w:val="22"/>
        </w:rPr>
        <w:t xml:space="preserve"> </w:t>
      </w:r>
      <w:r>
        <w:rPr>
          <w:color w:val="FF0000"/>
          <w:sz w:val="22"/>
        </w:rPr>
        <w:t>apresentada</w:t>
      </w:r>
      <w:r>
        <w:rPr>
          <w:color w:val="FF0000"/>
          <w:spacing w:val="-6"/>
          <w:sz w:val="22"/>
        </w:rPr>
        <w:t xml:space="preserve"> </w:t>
      </w:r>
      <w:r>
        <w:rPr>
          <w:color w:val="FF0000"/>
          <w:sz w:val="22"/>
        </w:rPr>
        <w:t>dentro</w:t>
      </w:r>
      <w:r>
        <w:rPr>
          <w:color w:val="FF0000"/>
          <w:spacing w:val="-6"/>
          <w:sz w:val="22"/>
        </w:rPr>
        <w:t xml:space="preserve"> </w:t>
      </w:r>
      <w:r>
        <w:rPr>
          <w:color w:val="FF0000"/>
          <w:sz w:val="22"/>
        </w:rPr>
        <w:t>do</w:t>
      </w:r>
      <w:r>
        <w:rPr>
          <w:color w:val="FF0000"/>
          <w:spacing w:val="-4"/>
          <w:sz w:val="22"/>
        </w:rPr>
        <w:t xml:space="preserve"> </w:t>
      </w:r>
      <w:r>
        <w:rPr>
          <w:color w:val="FF0000"/>
          <w:sz w:val="22"/>
        </w:rPr>
        <w:t>prazo, devidamente justificada, e que a justificativa seja aceita pela Administração.</w:t>
      </w:r>
    </w:p>
    <w:p w14:paraId="1A16DEF1">
      <w:pPr>
        <w:pStyle w:val="8"/>
        <w:numPr>
          <w:ilvl w:val="1"/>
          <w:numId w:val="33"/>
        </w:numPr>
        <w:tabs>
          <w:tab w:val="left" w:pos="1070"/>
          <w:tab w:val="left" w:pos="1698"/>
        </w:tabs>
        <w:spacing w:before="121" w:after="0" w:line="360" w:lineRule="auto"/>
        <w:ind w:left="1070" w:right="428" w:hanging="360"/>
        <w:jc w:val="both"/>
        <w:rPr>
          <w:rFonts w:ascii="Times New Roman" w:hAnsi="Times New Roman"/>
          <w:b/>
          <w:sz w:val="22"/>
        </w:rPr>
      </w:pPr>
      <w:r>
        <w:rPr>
          <w:sz w:val="22"/>
        </w:rPr>
        <w:t>A ata de registro de preços será assinada por meio de assinatura digital e disponibilizada no Sistema de Registro de Preços.</w:t>
      </w:r>
    </w:p>
    <w:p w14:paraId="529B0BEB">
      <w:pPr>
        <w:pStyle w:val="8"/>
        <w:numPr>
          <w:ilvl w:val="1"/>
          <w:numId w:val="33"/>
        </w:numPr>
        <w:tabs>
          <w:tab w:val="left" w:pos="1070"/>
          <w:tab w:val="left" w:pos="1698"/>
        </w:tabs>
        <w:spacing w:before="121" w:after="0" w:line="360" w:lineRule="auto"/>
        <w:ind w:left="1070" w:right="419" w:hanging="360"/>
        <w:jc w:val="both"/>
        <w:rPr>
          <w:rFonts w:ascii="Times New Roman" w:hAnsi="Times New Roman"/>
          <w:b/>
          <w:sz w:val="22"/>
        </w:rPr>
      </w:pPr>
      <w:r>
        <w:rPr>
          <w:sz w:val="22"/>
        </w:rPr>
        <w:t>Quando o convocado não assinar a ata de registro de preços no prazo e nas condições estabelecidos</w:t>
      </w:r>
      <w:r>
        <w:rPr>
          <w:spacing w:val="-9"/>
          <w:sz w:val="22"/>
        </w:rPr>
        <w:t xml:space="preserve"> </w:t>
      </w:r>
      <w:r>
        <w:rPr>
          <w:sz w:val="22"/>
        </w:rPr>
        <w:t>no</w:t>
      </w:r>
      <w:r>
        <w:rPr>
          <w:spacing w:val="-8"/>
          <w:sz w:val="22"/>
        </w:rPr>
        <w:t xml:space="preserve"> </w:t>
      </w:r>
      <w:r>
        <w:rPr>
          <w:sz w:val="22"/>
        </w:rPr>
        <w:t>edital</w:t>
      </w:r>
      <w:r>
        <w:rPr>
          <w:spacing w:val="-11"/>
          <w:sz w:val="22"/>
        </w:rPr>
        <w:t xml:space="preserve"> </w:t>
      </w:r>
      <w:r>
        <w:rPr>
          <w:sz w:val="22"/>
        </w:rPr>
        <w:t>ou</w:t>
      </w:r>
      <w:r>
        <w:rPr>
          <w:spacing w:val="-10"/>
          <w:sz w:val="22"/>
        </w:rPr>
        <w:t xml:space="preserve"> </w:t>
      </w:r>
      <w:r>
        <w:rPr>
          <w:sz w:val="22"/>
        </w:rPr>
        <w:t>no</w:t>
      </w:r>
      <w:r>
        <w:rPr>
          <w:spacing w:val="-5"/>
          <w:sz w:val="22"/>
        </w:rPr>
        <w:t xml:space="preserve"> </w:t>
      </w:r>
      <w:r>
        <w:rPr>
          <w:sz w:val="22"/>
        </w:rPr>
        <w:t>aviso</w:t>
      </w:r>
      <w:r>
        <w:rPr>
          <w:spacing w:val="-8"/>
          <w:sz w:val="22"/>
        </w:rPr>
        <w:t xml:space="preserve"> </w:t>
      </w:r>
      <w:r>
        <w:rPr>
          <w:sz w:val="22"/>
        </w:rPr>
        <w:t>de</w:t>
      </w:r>
      <w:r>
        <w:rPr>
          <w:spacing w:val="-8"/>
          <w:sz w:val="22"/>
        </w:rPr>
        <w:t xml:space="preserve"> </w:t>
      </w:r>
      <w:r>
        <w:rPr>
          <w:sz w:val="22"/>
        </w:rPr>
        <w:t>contratação,</w:t>
      </w:r>
      <w:r>
        <w:rPr>
          <w:spacing w:val="-9"/>
          <w:sz w:val="22"/>
        </w:rPr>
        <w:t xml:space="preserve"> </w:t>
      </w:r>
      <w:r>
        <w:rPr>
          <w:sz w:val="22"/>
        </w:rPr>
        <w:t>e</w:t>
      </w:r>
      <w:r>
        <w:rPr>
          <w:spacing w:val="-11"/>
          <w:sz w:val="22"/>
        </w:rPr>
        <w:t xml:space="preserve"> </w:t>
      </w:r>
      <w:r>
        <w:rPr>
          <w:sz w:val="22"/>
        </w:rPr>
        <w:t>observado</w:t>
      </w:r>
      <w:r>
        <w:rPr>
          <w:spacing w:val="-8"/>
          <w:sz w:val="22"/>
        </w:rPr>
        <w:t xml:space="preserve"> </w:t>
      </w:r>
      <w:r>
        <w:rPr>
          <w:sz w:val="22"/>
        </w:rPr>
        <w:t>o</w:t>
      </w:r>
      <w:r>
        <w:rPr>
          <w:spacing w:val="-8"/>
          <w:sz w:val="22"/>
        </w:rPr>
        <w:t xml:space="preserve"> </w:t>
      </w:r>
      <w:r>
        <w:rPr>
          <w:sz w:val="22"/>
        </w:rPr>
        <w:t>disposto</w:t>
      </w:r>
      <w:r>
        <w:rPr>
          <w:spacing w:val="-7"/>
          <w:sz w:val="22"/>
        </w:rPr>
        <w:t xml:space="preserve"> </w:t>
      </w:r>
      <w:r>
        <w:rPr>
          <w:sz w:val="22"/>
        </w:rPr>
        <w:t>no</w:t>
      </w:r>
      <w:r>
        <w:rPr>
          <w:spacing w:val="-8"/>
          <w:sz w:val="22"/>
        </w:rPr>
        <w:t xml:space="preserve"> </w:t>
      </w:r>
      <w:r>
        <w:rPr>
          <w:sz w:val="22"/>
        </w:rPr>
        <w:t>item</w:t>
      </w:r>
      <w:r>
        <w:rPr>
          <w:spacing w:val="-5"/>
          <w:sz w:val="22"/>
        </w:rPr>
        <w:t xml:space="preserve"> </w:t>
      </w:r>
      <w:r>
        <w:fldChar w:fldCharType="begin"/>
      </w:r>
      <w:r>
        <w:instrText xml:space="preserve"> HYPERLINK \l "_bookmark23" </w:instrText>
      </w:r>
      <w:r>
        <w:fldChar w:fldCharType="separate"/>
      </w:r>
      <w:r>
        <w:rPr>
          <w:sz w:val="22"/>
        </w:rPr>
        <w:t>4.7</w:t>
      </w:r>
      <w:r>
        <w:rPr>
          <w:sz w:val="22"/>
        </w:rPr>
        <w:fldChar w:fldCharType="end"/>
      </w:r>
      <w:r>
        <w:rPr>
          <w:sz w:val="22"/>
        </w:rPr>
        <w:t>,</w:t>
      </w:r>
      <w:r>
        <w:rPr>
          <w:spacing w:val="-9"/>
          <w:sz w:val="22"/>
        </w:rPr>
        <w:t xml:space="preserve"> </w:t>
      </w:r>
      <w:r>
        <w:rPr>
          <w:sz w:val="22"/>
        </w:rPr>
        <w:t>observando o item 4.7 e subitens, fica facultado à Administração convocar os licitantes remanescentes do cadastro de reserva, na ordem de classificação, para fazê-lo em igual prazo e nas condições propostas pelo primeiro classificado.</w:t>
      </w:r>
    </w:p>
    <w:p w14:paraId="21EAEB48">
      <w:pPr>
        <w:pStyle w:val="8"/>
        <w:numPr>
          <w:ilvl w:val="1"/>
          <w:numId w:val="33"/>
        </w:numPr>
        <w:tabs>
          <w:tab w:val="left" w:pos="1070"/>
          <w:tab w:val="left" w:pos="1698"/>
        </w:tabs>
        <w:spacing w:before="120" w:after="0" w:line="360" w:lineRule="auto"/>
        <w:ind w:left="1070" w:right="423" w:hanging="360"/>
        <w:jc w:val="both"/>
        <w:rPr>
          <w:rFonts w:ascii="Times New Roman" w:hAnsi="Times New Roman"/>
          <w:b/>
          <w:sz w:val="22"/>
        </w:rPr>
      </w:pPr>
      <w:r>
        <w:rPr>
          <w:sz w:val="22"/>
        </w:rPr>
        <w:t>Na</w:t>
      </w:r>
      <w:r>
        <w:rPr>
          <w:spacing w:val="40"/>
          <w:sz w:val="22"/>
        </w:rPr>
        <w:t xml:space="preserve"> </w:t>
      </w:r>
      <w:r>
        <w:rPr>
          <w:sz w:val="22"/>
        </w:rPr>
        <w:t>hipótese</w:t>
      </w:r>
      <w:r>
        <w:rPr>
          <w:spacing w:val="40"/>
          <w:sz w:val="22"/>
        </w:rPr>
        <w:t xml:space="preserve"> </w:t>
      </w:r>
      <w:r>
        <w:rPr>
          <w:sz w:val="22"/>
        </w:rPr>
        <w:t>de</w:t>
      </w:r>
      <w:r>
        <w:rPr>
          <w:spacing w:val="40"/>
          <w:sz w:val="22"/>
        </w:rPr>
        <w:t xml:space="preserve"> </w:t>
      </w:r>
      <w:r>
        <w:rPr>
          <w:sz w:val="22"/>
        </w:rPr>
        <w:t>nenhum</w:t>
      </w:r>
      <w:r>
        <w:rPr>
          <w:spacing w:val="40"/>
          <w:sz w:val="22"/>
        </w:rPr>
        <w:t xml:space="preserve"> </w:t>
      </w:r>
      <w:r>
        <w:rPr>
          <w:sz w:val="22"/>
        </w:rPr>
        <w:t>dos</w:t>
      </w:r>
      <w:r>
        <w:rPr>
          <w:spacing w:val="40"/>
          <w:sz w:val="22"/>
        </w:rPr>
        <w:t xml:space="preserve"> </w:t>
      </w:r>
      <w:r>
        <w:rPr>
          <w:sz w:val="22"/>
        </w:rPr>
        <w:t>licitantes</w:t>
      </w:r>
      <w:r>
        <w:rPr>
          <w:spacing w:val="40"/>
          <w:sz w:val="22"/>
        </w:rPr>
        <w:t xml:space="preserve"> </w:t>
      </w:r>
      <w:r>
        <w:rPr>
          <w:sz w:val="22"/>
        </w:rPr>
        <w:t>que</w:t>
      </w:r>
      <w:r>
        <w:rPr>
          <w:spacing w:val="40"/>
          <w:sz w:val="22"/>
        </w:rPr>
        <w:t xml:space="preserve"> </w:t>
      </w:r>
      <w:r>
        <w:rPr>
          <w:sz w:val="22"/>
        </w:rPr>
        <w:t>trata</w:t>
      </w:r>
      <w:r>
        <w:rPr>
          <w:spacing w:val="40"/>
          <w:sz w:val="22"/>
        </w:rPr>
        <w:t xml:space="preserve"> </w:t>
      </w:r>
      <w:r>
        <w:rPr>
          <w:sz w:val="22"/>
        </w:rPr>
        <w:t>o</w:t>
      </w:r>
      <w:r>
        <w:rPr>
          <w:spacing w:val="40"/>
          <w:sz w:val="22"/>
        </w:rPr>
        <w:t xml:space="preserve"> </w:t>
      </w:r>
      <w:r>
        <w:rPr>
          <w:sz w:val="22"/>
        </w:rPr>
        <w:t>item</w:t>
      </w:r>
      <w:r>
        <w:rPr>
          <w:spacing w:val="40"/>
          <w:sz w:val="22"/>
        </w:rPr>
        <w:t xml:space="preserve"> </w:t>
      </w:r>
      <w:r>
        <w:rPr>
          <w:sz w:val="22"/>
        </w:rPr>
        <w:t>4.4.2.1,</w:t>
      </w:r>
      <w:r>
        <w:rPr>
          <w:spacing w:val="40"/>
          <w:sz w:val="22"/>
        </w:rPr>
        <w:t xml:space="preserve"> </w:t>
      </w:r>
      <w:r>
        <w:rPr>
          <w:sz w:val="22"/>
        </w:rPr>
        <w:t>aceitar</w:t>
      </w:r>
      <w:r>
        <w:rPr>
          <w:spacing w:val="40"/>
          <w:sz w:val="22"/>
        </w:rPr>
        <w:t xml:space="preserve"> </w:t>
      </w:r>
      <w:r>
        <w:rPr>
          <w:sz w:val="22"/>
        </w:rPr>
        <w:t>a</w:t>
      </w:r>
      <w:r>
        <w:rPr>
          <w:spacing w:val="40"/>
          <w:sz w:val="22"/>
        </w:rPr>
        <w:t xml:space="preserve"> </w:t>
      </w:r>
      <w:r>
        <w:rPr>
          <w:sz w:val="22"/>
        </w:rPr>
        <w:t>contratação</w:t>
      </w:r>
      <w:r>
        <w:rPr>
          <w:spacing w:val="40"/>
          <w:sz w:val="22"/>
        </w:rPr>
        <w:t xml:space="preserve"> </w:t>
      </w:r>
      <w:r>
        <w:rPr>
          <w:sz w:val="22"/>
        </w:rPr>
        <w:t xml:space="preserve">nos termos do item anterior, a Administração, observados o valor estimado e sua eventual atualização nos termos do </w:t>
      </w:r>
      <w:r>
        <w:rPr>
          <w:color w:val="FF0000"/>
          <w:sz w:val="22"/>
        </w:rPr>
        <w:t>edital</w:t>
      </w:r>
      <w:r>
        <w:rPr>
          <w:sz w:val="22"/>
        </w:rPr>
        <w:t>, poderá:</w:t>
      </w:r>
    </w:p>
    <w:p w14:paraId="1CC542D8">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0C0A587A">
      <w:pPr>
        <w:pStyle w:val="6"/>
        <w:jc w:val="left"/>
      </w:pPr>
    </w:p>
    <w:p w14:paraId="46AF6A4A">
      <w:pPr>
        <w:pStyle w:val="6"/>
        <w:spacing w:before="257"/>
        <w:jc w:val="left"/>
      </w:pPr>
    </w:p>
    <w:p w14:paraId="54E7F570">
      <w:pPr>
        <w:pStyle w:val="8"/>
        <w:numPr>
          <w:ilvl w:val="2"/>
          <w:numId w:val="33"/>
        </w:numPr>
        <w:tabs>
          <w:tab w:val="left" w:pos="1855"/>
        </w:tabs>
        <w:spacing w:before="0" w:after="0" w:line="360" w:lineRule="auto"/>
        <w:ind w:left="1855" w:right="427" w:hanging="720"/>
        <w:jc w:val="both"/>
        <w:rPr>
          <w:sz w:val="22"/>
        </w:rPr>
      </w:pPr>
      <w:r>
        <w:rPr>
          <w:color w:val="FF0000"/>
          <w:sz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6F16F3D">
      <w:pPr>
        <w:pStyle w:val="8"/>
        <w:numPr>
          <w:ilvl w:val="2"/>
          <w:numId w:val="33"/>
        </w:numPr>
        <w:tabs>
          <w:tab w:val="left" w:pos="1855"/>
        </w:tabs>
        <w:spacing w:before="121" w:after="0" w:line="360" w:lineRule="auto"/>
        <w:ind w:left="1855" w:right="425" w:hanging="720"/>
        <w:jc w:val="both"/>
        <w:rPr>
          <w:sz w:val="22"/>
        </w:rPr>
      </w:pPr>
      <w:r>
        <w:rPr>
          <w:color w:val="FF0000"/>
          <w:sz w:val="22"/>
        </w:rPr>
        <w:t>Adjudicar e firmar o contrato nas condições ofertadas pelos licitantes ou fornecedores remanescentes,</w:t>
      </w:r>
      <w:r>
        <w:rPr>
          <w:color w:val="FF0000"/>
          <w:spacing w:val="-13"/>
          <w:sz w:val="22"/>
        </w:rPr>
        <w:t xml:space="preserve"> </w:t>
      </w:r>
      <w:r>
        <w:rPr>
          <w:color w:val="FF0000"/>
          <w:sz w:val="22"/>
        </w:rPr>
        <w:t>atendida</w:t>
      </w:r>
      <w:r>
        <w:rPr>
          <w:color w:val="FF0000"/>
          <w:spacing w:val="-12"/>
          <w:sz w:val="22"/>
        </w:rPr>
        <w:t xml:space="preserve"> </w:t>
      </w:r>
      <w:r>
        <w:rPr>
          <w:color w:val="FF0000"/>
          <w:sz w:val="22"/>
        </w:rPr>
        <w:t>a</w:t>
      </w:r>
      <w:r>
        <w:rPr>
          <w:color w:val="FF0000"/>
          <w:spacing w:val="-13"/>
          <w:sz w:val="22"/>
        </w:rPr>
        <w:t xml:space="preserve"> </w:t>
      </w:r>
      <w:r>
        <w:rPr>
          <w:color w:val="FF0000"/>
          <w:sz w:val="22"/>
        </w:rPr>
        <w:t>ordem</w:t>
      </w:r>
      <w:r>
        <w:rPr>
          <w:color w:val="FF0000"/>
          <w:spacing w:val="-12"/>
          <w:sz w:val="22"/>
        </w:rPr>
        <w:t xml:space="preserve"> </w:t>
      </w:r>
      <w:r>
        <w:rPr>
          <w:color w:val="FF0000"/>
          <w:sz w:val="22"/>
        </w:rPr>
        <w:t>classificatória,</w:t>
      </w:r>
      <w:r>
        <w:rPr>
          <w:color w:val="FF0000"/>
          <w:spacing w:val="-13"/>
          <w:sz w:val="22"/>
        </w:rPr>
        <w:t xml:space="preserve"> </w:t>
      </w:r>
      <w:r>
        <w:rPr>
          <w:color w:val="FF0000"/>
          <w:sz w:val="22"/>
        </w:rPr>
        <w:t>quando</w:t>
      </w:r>
      <w:r>
        <w:rPr>
          <w:color w:val="FF0000"/>
          <w:spacing w:val="-12"/>
          <w:sz w:val="22"/>
        </w:rPr>
        <w:t xml:space="preserve"> </w:t>
      </w:r>
      <w:r>
        <w:rPr>
          <w:color w:val="FF0000"/>
          <w:sz w:val="22"/>
        </w:rPr>
        <w:t>frustrada</w:t>
      </w:r>
      <w:r>
        <w:rPr>
          <w:color w:val="FF0000"/>
          <w:spacing w:val="-13"/>
          <w:sz w:val="22"/>
        </w:rPr>
        <w:t xml:space="preserve"> </w:t>
      </w:r>
      <w:r>
        <w:rPr>
          <w:color w:val="FF0000"/>
          <w:sz w:val="22"/>
        </w:rPr>
        <w:t>a</w:t>
      </w:r>
      <w:r>
        <w:rPr>
          <w:color w:val="FF0000"/>
          <w:spacing w:val="-12"/>
          <w:sz w:val="22"/>
        </w:rPr>
        <w:t xml:space="preserve"> </w:t>
      </w:r>
      <w:r>
        <w:rPr>
          <w:color w:val="FF0000"/>
          <w:sz w:val="22"/>
        </w:rPr>
        <w:t>negociação</w:t>
      </w:r>
      <w:r>
        <w:rPr>
          <w:color w:val="FF0000"/>
          <w:spacing w:val="-12"/>
          <w:sz w:val="22"/>
        </w:rPr>
        <w:t xml:space="preserve"> </w:t>
      </w:r>
      <w:r>
        <w:rPr>
          <w:color w:val="FF0000"/>
          <w:sz w:val="22"/>
        </w:rPr>
        <w:t>de</w:t>
      </w:r>
      <w:r>
        <w:rPr>
          <w:color w:val="FF0000"/>
          <w:spacing w:val="-13"/>
          <w:sz w:val="22"/>
        </w:rPr>
        <w:t xml:space="preserve"> </w:t>
      </w:r>
      <w:r>
        <w:rPr>
          <w:color w:val="FF0000"/>
          <w:sz w:val="22"/>
        </w:rPr>
        <w:t xml:space="preserve">melhor </w:t>
      </w:r>
      <w:r>
        <w:rPr>
          <w:color w:val="FF0000"/>
          <w:spacing w:val="-2"/>
          <w:sz w:val="22"/>
        </w:rPr>
        <w:t>condição.</w:t>
      </w:r>
    </w:p>
    <w:p w14:paraId="4BEE82E3">
      <w:pPr>
        <w:pStyle w:val="8"/>
        <w:numPr>
          <w:ilvl w:val="1"/>
          <w:numId w:val="33"/>
        </w:numPr>
        <w:tabs>
          <w:tab w:val="left" w:pos="1070"/>
          <w:tab w:val="left" w:pos="1698"/>
        </w:tabs>
        <w:spacing w:before="119" w:after="0" w:line="360" w:lineRule="auto"/>
        <w:ind w:left="1070" w:right="424" w:hanging="360"/>
        <w:jc w:val="both"/>
        <w:rPr>
          <w:rFonts w:ascii="Times New Roman" w:hAnsi="Times New Roman"/>
          <w:b/>
          <w:sz w:val="22"/>
        </w:rPr>
      </w:pPr>
      <w:r>
        <w:rPr>
          <w:sz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1192C">
      <w:pPr>
        <w:pStyle w:val="6"/>
        <w:jc w:val="left"/>
      </w:pPr>
    </w:p>
    <w:p w14:paraId="4A50A8C8">
      <w:pPr>
        <w:pStyle w:val="6"/>
        <w:spacing w:before="107"/>
        <w:jc w:val="left"/>
      </w:pPr>
    </w:p>
    <w:p w14:paraId="3DFE7DAA">
      <w:pPr>
        <w:pStyle w:val="2"/>
        <w:numPr>
          <w:ilvl w:val="0"/>
          <w:numId w:val="33"/>
        </w:numPr>
        <w:tabs>
          <w:tab w:val="left" w:pos="991"/>
        </w:tabs>
        <w:spacing w:before="0" w:after="0" w:line="240" w:lineRule="auto"/>
        <w:ind w:left="991" w:right="0" w:hanging="425"/>
        <w:jc w:val="left"/>
      </w:pPr>
      <w:r>
        <w:t>ALTERAÇÃO</w:t>
      </w:r>
      <w:r>
        <w:rPr>
          <w:spacing w:val="-6"/>
        </w:rPr>
        <w:t xml:space="preserve"> </w:t>
      </w:r>
      <w:r>
        <w:t>OU</w:t>
      </w:r>
      <w:r>
        <w:rPr>
          <w:spacing w:val="-5"/>
        </w:rPr>
        <w:t xml:space="preserve"> </w:t>
      </w:r>
      <w:r>
        <w:t>ATUALIZAÇÃO</w:t>
      </w:r>
      <w:r>
        <w:rPr>
          <w:spacing w:val="-4"/>
        </w:rPr>
        <w:t xml:space="preserve"> </w:t>
      </w:r>
      <w:r>
        <w:t>DOS</w:t>
      </w:r>
      <w:r>
        <w:rPr>
          <w:spacing w:val="-6"/>
        </w:rPr>
        <w:t xml:space="preserve"> </w:t>
      </w:r>
      <w:r>
        <w:t>PREÇOS</w:t>
      </w:r>
      <w:r>
        <w:rPr>
          <w:spacing w:val="-5"/>
        </w:rPr>
        <w:t xml:space="preserve"> </w:t>
      </w:r>
      <w:r>
        <w:rPr>
          <w:spacing w:val="-2"/>
        </w:rPr>
        <w:t>REGISTRADOS</w:t>
      </w:r>
    </w:p>
    <w:p w14:paraId="6C70D082">
      <w:pPr>
        <w:pStyle w:val="8"/>
        <w:numPr>
          <w:ilvl w:val="1"/>
          <w:numId w:val="33"/>
        </w:numPr>
        <w:tabs>
          <w:tab w:val="left" w:pos="1070"/>
        </w:tabs>
        <w:spacing w:before="255" w:after="0" w:line="360" w:lineRule="auto"/>
        <w:ind w:left="1070" w:right="422" w:hanging="360"/>
        <w:jc w:val="both"/>
        <w:rPr>
          <w:rFonts w:ascii="Times New Roman" w:hAnsi="Times New Roman"/>
          <w:b/>
          <w:sz w:val="22"/>
        </w:rPr>
      </w:pPr>
      <w:r>
        <w:rPr>
          <w:sz w:val="22"/>
        </w:rPr>
        <w:t>Os preços registrados poderão ser alterados ou atualizados em decorrência de eventual redução dos</w:t>
      </w:r>
      <w:r>
        <w:rPr>
          <w:spacing w:val="-4"/>
          <w:sz w:val="22"/>
        </w:rPr>
        <w:t xml:space="preserve"> </w:t>
      </w:r>
      <w:r>
        <w:rPr>
          <w:sz w:val="22"/>
        </w:rPr>
        <w:t>preços</w:t>
      </w:r>
      <w:r>
        <w:rPr>
          <w:spacing w:val="-4"/>
          <w:sz w:val="22"/>
        </w:rPr>
        <w:t xml:space="preserve"> </w:t>
      </w:r>
      <w:r>
        <w:rPr>
          <w:sz w:val="22"/>
        </w:rPr>
        <w:t>praticados</w:t>
      </w:r>
      <w:r>
        <w:rPr>
          <w:spacing w:val="-4"/>
          <w:sz w:val="22"/>
        </w:rPr>
        <w:t xml:space="preserve"> </w:t>
      </w:r>
      <w:r>
        <w:rPr>
          <w:sz w:val="22"/>
        </w:rPr>
        <w:t>no</w:t>
      </w:r>
      <w:r>
        <w:rPr>
          <w:spacing w:val="-5"/>
          <w:sz w:val="22"/>
        </w:rPr>
        <w:t xml:space="preserve"> </w:t>
      </w:r>
      <w:r>
        <w:rPr>
          <w:sz w:val="22"/>
        </w:rPr>
        <w:t>mercado</w:t>
      </w:r>
      <w:r>
        <w:rPr>
          <w:spacing w:val="-6"/>
          <w:sz w:val="22"/>
        </w:rPr>
        <w:t xml:space="preserve"> </w:t>
      </w:r>
      <w:r>
        <w:rPr>
          <w:sz w:val="22"/>
        </w:rPr>
        <w:t>ou</w:t>
      </w:r>
      <w:r>
        <w:rPr>
          <w:spacing w:val="-5"/>
          <w:sz w:val="22"/>
        </w:rPr>
        <w:t xml:space="preserve"> </w:t>
      </w:r>
      <w:r>
        <w:rPr>
          <w:sz w:val="22"/>
        </w:rPr>
        <w:t>de</w:t>
      </w:r>
      <w:r>
        <w:rPr>
          <w:spacing w:val="-4"/>
          <w:sz w:val="22"/>
        </w:rPr>
        <w:t xml:space="preserve"> </w:t>
      </w:r>
      <w:r>
        <w:rPr>
          <w:sz w:val="22"/>
        </w:rPr>
        <w:t>fato</w:t>
      </w:r>
      <w:r>
        <w:rPr>
          <w:spacing w:val="-3"/>
          <w:sz w:val="22"/>
        </w:rPr>
        <w:t xml:space="preserve"> </w:t>
      </w:r>
      <w:r>
        <w:rPr>
          <w:sz w:val="22"/>
        </w:rPr>
        <w:t>que</w:t>
      </w:r>
      <w:r>
        <w:rPr>
          <w:spacing w:val="-4"/>
          <w:sz w:val="22"/>
        </w:rPr>
        <w:t xml:space="preserve"> </w:t>
      </w:r>
      <w:r>
        <w:rPr>
          <w:sz w:val="22"/>
        </w:rPr>
        <w:t>eleve</w:t>
      </w:r>
      <w:r>
        <w:rPr>
          <w:spacing w:val="-4"/>
          <w:sz w:val="22"/>
        </w:rPr>
        <w:t xml:space="preserve"> </w:t>
      </w:r>
      <w:r>
        <w:rPr>
          <w:sz w:val="22"/>
        </w:rPr>
        <w:t>o</w:t>
      </w:r>
      <w:r>
        <w:rPr>
          <w:spacing w:val="-3"/>
          <w:sz w:val="22"/>
        </w:rPr>
        <w:t xml:space="preserve"> </w:t>
      </w:r>
      <w:r>
        <w:rPr>
          <w:sz w:val="22"/>
        </w:rPr>
        <w:t>custo</w:t>
      </w:r>
      <w:r>
        <w:rPr>
          <w:spacing w:val="-3"/>
          <w:sz w:val="22"/>
        </w:rPr>
        <w:t xml:space="preserve"> </w:t>
      </w:r>
      <w:r>
        <w:rPr>
          <w:sz w:val="22"/>
        </w:rPr>
        <w:t>dos</w:t>
      </w:r>
      <w:r>
        <w:rPr>
          <w:spacing w:val="-4"/>
          <w:sz w:val="22"/>
        </w:rPr>
        <w:t xml:space="preserve"> </w:t>
      </w:r>
      <w:r>
        <w:rPr>
          <w:sz w:val="22"/>
        </w:rPr>
        <w:t>bens,</w:t>
      </w:r>
      <w:r>
        <w:rPr>
          <w:spacing w:val="-4"/>
          <w:sz w:val="22"/>
        </w:rPr>
        <w:t xml:space="preserve"> </w:t>
      </w:r>
      <w:r>
        <w:rPr>
          <w:sz w:val="22"/>
        </w:rPr>
        <w:t>das</w:t>
      </w:r>
      <w:r>
        <w:rPr>
          <w:spacing w:val="-7"/>
          <w:sz w:val="22"/>
        </w:rPr>
        <w:t xml:space="preserve"> </w:t>
      </w:r>
      <w:r>
        <w:rPr>
          <w:sz w:val="22"/>
        </w:rPr>
        <w:t>obras</w:t>
      </w:r>
      <w:r>
        <w:rPr>
          <w:spacing w:val="-4"/>
          <w:sz w:val="22"/>
        </w:rPr>
        <w:t xml:space="preserve"> </w:t>
      </w:r>
      <w:r>
        <w:rPr>
          <w:sz w:val="22"/>
        </w:rPr>
        <w:t>ou</w:t>
      </w:r>
      <w:r>
        <w:rPr>
          <w:spacing w:val="-5"/>
          <w:sz w:val="22"/>
        </w:rPr>
        <w:t xml:space="preserve"> </w:t>
      </w:r>
      <w:r>
        <w:rPr>
          <w:sz w:val="22"/>
        </w:rPr>
        <w:t>dos</w:t>
      </w:r>
      <w:r>
        <w:rPr>
          <w:spacing w:val="-4"/>
          <w:sz w:val="22"/>
        </w:rPr>
        <w:t xml:space="preserve"> </w:t>
      </w:r>
      <w:r>
        <w:rPr>
          <w:sz w:val="22"/>
        </w:rPr>
        <w:t>serviços registrados, nas seguintes situações:</w:t>
      </w:r>
    </w:p>
    <w:p w14:paraId="2D1A9480">
      <w:pPr>
        <w:pStyle w:val="8"/>
        <w:numPr>
          <w:ilvl w:val="2"/>
          <w:numId w:val="33"/>
        </w:numPr>
        <w:tabs>
          <w:tab w:val="left" w:pos="1855"/>
        </w:tabs>
        <w:spacing w:before="119" w:after="0" w:line="360" w:lineRule="auto"/>
        <w:ind w:left="1855" w:right="423" w:hanging="720"/>
        <w:jc w:val="both"/>
        <w:rPr>
          <w:sz w:val="22"/>
        </w:rPr>
      </w:pPr>
      <w:r>
        <w:rPr>
          <w:color w:val="FF0000"/>
          <w:sz w:val="22"/>
        </w:rPr>
        <w:t>Em caso de força maior, caso fortuito ou fato do príncipe ou em decorrência de fatos imprevisíveis</w:t>
      </w:r>
      <w:r>
        <w:rPr>
          <w:color w:val="FF0000"/>
          <w:spacing w:val="-8"/>
          <w:sz w:val="22"/>
        </w:rPr>
        <w:t xml:space="preserve"> </w:t>
      </w:r>
      <w:r>
        <w:rPr>
          <w:color w:val="FF0000"/>
          <w:sz w:val="22"/>
        </w:rPr>
        <w:t>ou</w:t>
      </w:r>
      <w:r>
        <w:rPr>
          <w:color w:val="FF0000"/>
          <w:spacing w:val="-8"/>
          <w:sz w:val="22"/>
        </w:rPr>
        <w:t xml:space="preserve"> </w:t>
      </w:r>
      <w:r>
        <w:rPr>
          <w:color w:val="FF0000"/>
          <w:sz w:val="22"/>
        </w:rPr>
        <w:t>previsíveis</w:t>
      </w:r>
      <w:r>
        <w:rPr>
          <w:color w:val="FF0000"/>
          <w:spacing w:val="-10"/>
          <w:sz w:val="22"/>
        </w:rPr>
        <w:t xml:space="preserve"> </w:t>
      </w:r>
      <w:r>
        <w:rPr>
          <w:color w:val="FF0000"/>
          <w:sz w:val="22"/>
        </w:rPr>
        <w:t>de</w:t>
      </w:r>
      <w:r>
        <w:rPr>
          <w:color w:val="FF0000"/>
          <w:spacing w:val="-7"/>
          <w:sz w:val="22"/>
        </w:rPr>
        <w:t xml:space="preserve"> </w:t>
      </w:r>
      <w:r>
        <w:rPr>
          <w:color w:val="FF0000"/>
          <w:sz w:val="22"/>
        </w:rPr>
        <w:t>consequências</w:t>
      </w:r>
      <w:r>
        <w:rPr>
          <w:color w:val="FF0000"/>
          <w:spacing w:val="-8"/>
          <w:sz w:val="22"/>
        </w:rPr>
        <w:t xml:space="preserve"> </w:t>
      </w:r>
      <w:r>
        <w:rPr>
          <w:color w:val="FF0000"/>
          <w:sz w:val="22"/>
        </w:rPr>
        <w:t>incalculáveis,</w:t>
      </w:r>
      <w:r>
        <w:rPr>
          <w:color w:val="FF0000"/>
          <w:spacing w:val="-7"/>
          <w:sz w:val="22"/>
        </w:rPr>
        <w:t xml:space="preserve"> </w:t>
      </w:r>
      <w:r>
        <w:rPr>
          <w:color w:val="FF0000"/>
          <w:sz w:val="22"/>
        </w:rPr>
        <w:t>que</w:t>
      </w:r>
      <w:r>
        <w:rPr>
          <w:color w:val="FF0000"/>
          <w:spacing w:val="-7"/>
          <w:sz w:val="22"/>
        </w:rPr>
        <w:t xml:space="preserve"> </w:t>
      </w:r>
      <w:r>
        <w:rPr>
          <w:color w:val="FF0000"/>
          <w:sz w:val="22"/>
        </w:rPr>
        <w:t>inviabilizem</w:t>
      </w:r>
      <w:r>
        <w:rPr>
          <w:color w:val="FF0000"/>
          <w:spacing w:val="-7"/>
          <w:sz w:val="22"/>
        </w:rPr>
        <w:t xml:space="preserve"> </w:t>
      </w:r>
      <w:r>
        <w:rPr>
          <w:color w:val="FF0000"/>
          <w:sz w:val="22"/>
        </w:rPr>
        <w:t>a</w:t>
      </w:r>
      <w:r>
        <w:rPr>
          <w:color w:val="FF0000"/>
          <w:spacing w:val="-8"/>
          <w:sz w:val="22"/>
        </w:rPr>
        <w:t xml:space="preserve"> </w:t>
      </w:r>
      <w:r>
        <w:rPr>
          <w:color w:val="FF0000"/>
          <w:sz w:val="22"/>
        </w:rPr>
        <w:t>execução</w:t>
      </w:r>
      <w:r>
        <w:rPr>
          <w:color w:val="FF0000"/>
          <w:spacing w:val="-7"/>
          <w:sz w:val="22"/>
        </w:rPr>
        <w:t xml:space="preserve"> </w:t>
      </w:r>
      <w:r>
        <w:rPr>
          <w:color w:val="FF0000"/>
          <w:sz w:val="22"/>
        </w:rPr>
        <w:t>da ata tal como pactuada, nos</w:t>
      </w:r>
      <w:r>
        <w:rPr>
          <w:color w:val="FF0000"/>
          <w:spacing w:val="-1"/>
          <w:sz w:val="22"/>
        </w:rPr>
        <w:t xml:space="preserve"> </w:t>
      </w:r>
      <w:r>
        <w:rPr>
          <w:color w:val="FF0000"/>
          <w:sz w:val="22"/>
        </w:rPr>
        <w:t>termos da alínea</w:t>
      </w:r>
      <w:r>
        <w:rPr>
          <w:color w:val="FF0000"/>
          <w:spacing w:val="-1"/>
          <w:sz w:val="22"/>
        </w:rPr>
        <w:t xml:space="preserve"> </w:t>
      </w:r>
      <w:r>
        <w:rPr>
          <w:color w:val="FF0000"/>
          <w:sz w:val="22"/>
        </w:rPr>
        <w:t>“d” do inciso II do caput do art.</w:t>
      </w:r>
      <w:r>
        <w:rPr>
          <w:color w:val="FF0000"/>
          <w:spacing w:val="-1"/>
          <w:sz w:val="22"/>
        </w:rPr>
        <w:t xml:space="preserve"> </w:t>
      </w:r>
      <w:r>
        <w:rPr>
          <w:color w:val="FF0000"/>
          <w:sz w:val="22"/>
        </w:rPr>
        <w:t>124</w:t>
      </w:r>
      <w:r>
        <w:rPr>
          <w:color w:val="FF0000"/>
          <w:spacing w:val="-1"/>
          <w:sz w:val="22"/>
        </w:rPr>
        <w:t xml:space="preserve"> </w:t>
      </w:r>
      <w:r>
        <w:rPr>
          <w:color w:val="FF0000"/>
          <w:sz w:val="22"/>
        </w:rPr>
        <w:t>da Lei nº 14.133, de 2021;</w:t>
      </w:r>
    </w:p>
    <w:p w14:paraId="780A6079">
      <w:pPr>
        <w:pStyle w:val="8"/>
        <w:numPr>
          <w:ilvl w:val="2"/>
          <w:numId w:val="33"/>
        </w:numPr>
        <w:tabs>
          <w:tab w:val="left" w:pos="1855"/>
        </w:tabs>
        <w:spacing w:before="122" w:after="0" w:line="360" w:lineRule="auto"/>
        <w:ind w:left="1855" w:right="422" w:hanging="720"/>
        <w:jc w:val="both"/>
        <w:rPr>
          <w:sz w:val="22"/>
        </w:rPr>
      </w:pPr>
      <w:r>
        <w:rPr>
          <w:color w:val="FF0000"/>
          <w:sz w:val="22"/>
        </w:rPr>
        <w:t xml:space="preserve">Em caso de criação, alteração ou extinção de quaisquer tributos ou encargos legais ou a superveniência de disposições legais, com comprovada repercussão sobre os preços </w:t>
      </w:r>
      <w:r>
        <w:rPr>
          <w:color w:val="FF0000"/>
          <w:spacing w:val="-2"/>
          <w:sz w:val="22"/>
        </w:rPr>
        <w:t>registrados;</w:t>
      </w:r>
    </w:p>
    <w:p w14:paraId="6BD83294">
      <w:pPr>
        <w:pStyle w:val="8"/>
        <w:numPr>
          <w:ilvl w:val="2"/>
          <w:numId w:val="33"/>
        </w:numPr>
        <w:tabs>
          <w:tab w:val="left" w:pos="1855"/>
        </w:tabs>
        <w:spacing w:before="119" w:after="0" w:line="360" w:lineRule="auto"/>
        <w:ind w:left="1855" w:right="423" w:hanging="720"/>
        <w:jc w:val="both"/>
        <w:rPr>
          <w:sz w:val="22"/>
        </w:rPr>
      </w:pPr>
      <w:r>
        <w:rPr>
          <w:color w:val="FF0000"/>
          <w:sz w:val="22"/>
        </w:rPr>
        <w:t>Na hipótese de previsão no edital de cláusula de reajustamento ou repactuação sobre os preços registrados, nos termos da Lei nº 14.133, de 2021.</w:t>
      </w:r>
    </w:p>
    <w:p w14:paraId="445BA899">
      <w:pPr>
        <w:pStyle w:val="8"/>
        <w:numPr>
          <w:ilvl w:val="3"/>
          <w:numId w:val="33"/>
        </w:numPr>
        <w:tabs>
          <w:tab w:val="left" w:pos="2686"/>
          <w:tab w:val="left" w:pos="2692"/>
        </w:tabs>
        <w:spacing w:before="121" w:after="0" w:line="360" w:lineRule="auto"/>
        <w:ind w:left="2692" w:right="426" w:hanging="850"/>
        <w:jc w:val="both"/>
        <w:rPr>
          <w:sz w:val="22"/>
        </w:rPr>
      </w:pPr>
      <w:r>
        <w:rPr>
          <w:color w:val="FF0000"/>
          <w:sz w:val="22"/>
        </w:rPr>
        <w:t>No caso do reajustamento, deverá ser respeitada a contagem da anualidade e o índice previstos para a contratação;</w:t>
      </w:r>
    </w:p>
    <w:p w14:paraId="0DB217CF">
      <w:pPr>
        <w:pStyle w:val="8"/>
        <w:spacing w:after="0" w:line="360" w:lineRule="auto"/>
        <w:jc w:val="both"/>
        <w:rPr>
          <w:sz w:val="22"/>
        </w:rPr>
        <w:sectPr>
          <w:pgSz w:w="11910" w:h="16840"/>
          <w:pgMar w:top="2160" w:right="708" w:bottom="1860" w:left="850" w:header="708" w:footer="1674" w:gutter="0"/>
          <w:cols w:space="720" w:num="1"/>
        </w:sectPr>
      </w:pPr>
    </w:p>
    <w:p w14:paraId="284E6237">
      <w:pPr>
        <w:pStyle w:val="6"/>
        <w:jc w:val="left"/>
      </w:pPr>
    </w:p>
    <w:p w14:paraId="0630C13F">
      <w:pPr>
        <w:pStyle w:val="6"/>
        <w:spacing w:before="257"/>
        <w:jc w:val="left"/>
      </w:pPr>
    </w:p>
    <w:p w14:paraId="03B8C619">
      <w:pPr>
        <w:pStyle w:val="8"/>
        <w:numPr>
          <w:ilvl w:val="3"/>
          <w:numId w:val="33"/>
        </w:numPr>
        <w:tabs>
          <w:tab w:val="left" w:pos="2686"/>
          <w:tab w:val="left" w:pos="2692"/>
        </w:tabs>
        <w:spacing w:before="0" w:after="0" w:line="360" w:lineRule="auto"/>
        <w:ind w:left="2692" w:right="430" w:hanging="850"/>
        <w:jc w:val="left"/>
        <w:rPr>
          <w:sz w:val="22"/>
        </w:rPr>
      </w:pPr>
      <w:r>
        <w:rPr>
          <w:color w:val="FF0000"/>
          <w:sz w:val="22"/>
        </w:rPr>
        <w:t>No caso da repactuação, poderá ser a pedido do interessado, conforme critérios definidos para a contratação.</w:t>
      </w:r>
    </w:p>
    <w:p w14:paraId="40F7E888">
      <w:pPr>
        <w:pStyle w:val="6"/>
        <w:jc w:val="left"/>
      </w:pPr>
    </w:p>
    <w:p w14:paraId="02330DBB">
      <w:pPr>
        <w:pStyle w:val="6"/>
        <w:spacing w:before="106"/>
        <w:jc w:val="left"/>
      </w:pPr>
    </w:p>
    <w:p w14:paraId="399BE5B4">
      <w:pPr>
        <w:pStyle w:val="2"/>
        <w:numPr>
          <w:ilvl w:val="0"/>
          <w:numId w:val="33"/>
        </w:numPr>
        <w:tabs>
          <w:tab w:val="left" w:pos="991"/>
        </w:tabs>
        <w:spacing w:before="1" w:after="0" w:line="240" w:lineRule="auto"/>
        <w:ind w:left="991" w:right="0" w:hanging="425"/>
        <w:jc w:val="left"/>
      </w:pPr>
      <w:r>
        <w:t>NEGOCIAÇÃO</w:t>
      </w:r>
      <w:r>
        <w:rPr>
          <w:spacing w:val="-6"/>
        </w:rPr>
        <w:t xml:space="preserve"> </w:t>
      </w:r>
      <w:r>
        <w:t>DE</w:t>
      </w:r>
      <w:r>
        <w:rPr>
          <w:spacing w:val="-4"/>
        </w:rPr>
        <w:t xml:space="preserve"> </w:t>
      </w:r>
      <w:r>
        <w:t>PREÇOS</w:t>
      </w:r>
      <w:r>
        <w:rPr>
          <w:spacing w:val="-8"/>
        </w:rPr>
        <w:t xml:space="preserve"> </w:t>
      </w:r>
      <w:r>
        <w:rPr>
          <w:spacing w:val="-2"/>
        </w:rPr>
        <w:t>REGISTRADOS</w:t>
      </w:r>
    </w:p>
    <w:p w14:paraId="05808B23">
      <w:pPr>
        <w:pStyle w:val="8"/>
        <w:numPr>
          <w:ilvl w:val="1"/>
          <w:numId w:val="33"/>
        </w:numPr>
        <w:tabs>
          <w:tab w:val="left" w:pos="1070"/>
        </w:tabs>
        <w:spacing w:before="255" w:after="0" w:line="360" w:lineRule="auto"/>
        <w:ind w:left="1070" w:right="419" w:hanging="360"/>
        <w:jc w:val="both"/>
        <w:rPr>
          <w:rFonts w:ascii="Times New Roman" w:hAnsi="Times New Roman"/>
          <w:b/>
          <w:sz w:val="22"/>
        </w:rPr>
      </w:pPr>
      <w:r>
        <w:rPr>
          <w:sz w:val="22"/>
        </w:rPr>
        <w:t>Na hipótese de o preço registrado tornar-se superior ao preço praticado no mercado por motivo superveniente,</w:t>
      </w:r>
      <w:r>
        <w:rPr>
          <w:spacing w:val="-1"/>
          <w:sz w:val="22"/>
        </w:rPr>
        <w:t xml:space="preserve"> </w:t>
      </w:r>
      <w:r>
        <w:rPr>
          <w:sz w:val="22"/>
        </w:rPr>
        <w:t>o órgão</w:t>
      </w:r>
      <w:r>
        <w:rPr>
          <w:spacing w:val="-1"/>
          <w:sz w:val="22"/>
        </w:rPr>
        <w:t xml:space="preserve"> </w:t>
      </w:r>
      <w:r>
        <w:rPr>
          <w:sz w:val="22"/>
        </w:rPr>
        <w:t>ou</w:t>
      </w:r>
      <w:r>
        <w:rPr>
          <w:spacing w:val="-2"/>
          <w:sz w:val="22"/>
        </w:rPr>
        <w:t xml:space="preserve"> </w:t>
      </w:r>
      <w:r>
        <w:rPr>
          <w:sz w:val="22"/>
        </w:rPr>
        <w:t>entidade gerenciadora convocará o fornecedor para negociar a</w:t>
      </w:r>
      <w:r>
        <w:rPr>
          <w:spacing w:val="-1"/>
          <w:sz w:val="22"/>
        </w:rPr>
        <w:t xml:space="preserve"> </w:t>
      </w:r>
      <w:r>
        <w:rPr>
          <w:sz w:val="22"/>
        </w:rPr>
        <w:t>redução do preço registrado.</w:t>
      </w:r>
    </w:p>
    <w:p w14:paraId="7696D1BB">
      <w:pPr>
        <w:pStyle w:val="8"/>
        <w:numPr>
          <w:ilvl w:val="2"/>
          <w:numId w:val="33"/>
        </w:numPr>
        <w:tabs>
          <w:tab w:val="left" w:pos="1855"/>
        </w:tabs>
        <w:spacing w:before="118" w:after="0" w:line="360" w:lineRule="auto"/>
        <w:ind w:left="1855" w:right="424" w:hanging="720"/>
        <w:jc w:val="both"/>
        <w:rPr>
          <w:sz w:val="22"/>
        </w:rPr>
      </w:pPr>
      <w:r>
        <w:rPr>
          <w:color w:val="FF0000"/>
          <w:sz w:val="22"/>
        </w:rPr>
        <w:t>Caso não aceite reduzir seu preço aos</w:t>
      </w:r>
      <w:r>
        <w:rPr>
          <w:color w:val="FF0000"/>
          <w:spacing w:val="-2"/>
          <w:sz w:val="22"/>
        </w:rPr>
        <w:t xml:space="preserve"> </w:t>
      </w:r>
      <w:r>
        <w:rPr>
          <w:color w:val="FF0000"/>
          <w:sz w:val="22"/>
        </w:rPr>
        <w:t>valores praticados pelo</w:t>
      </w:r>
      <w:r>
        <w:rPr>
          <w:color w:val="FF0000"/>
          <w:spacing w:val="-1"/>
          <w:sz w:val="22"/>
        </w:rPr>
        <w:t xml:space="preserve"> </w:t>
      </w:r>
      <w:r>
        <w:rPr>
          <w:color w:val="FF0000"/>
          <w:sz w:val="22"/>
        </w:rPr>
        <w:t>mercado,</w:t>
      </w:r>
      <w:r>
        <w:rPr>
          <w:color w:val="FF0000"/>
          <w:spacing w:val="-2"/>
          <w:sz w:val="22"/>
        </w:rPr>
        <w:t xml:space="preserve"> </w:t>
      </w:r>
      <w:r>
        <w:rPr>
          <w:color w:val="FF0000"/>
          <w:sz w:val="22"/>
        </w:rPr>
        <w:t>o fornecedor será liberado do compromisso assumido quanto ao item registrado, sem aplicação de penalidades administrativas.</w:t>
      </w:r>
    </w:p>
    <w:p w14:paraId="0DC95586">
      <w:pPr>
        <w:pStyle w:val="8"/>
        <w:numPr>
          <w:ilvl w:val="2"/>
          <w:numId w:val="33"/>
        </w:numPr>
        <w:tabs>
          <w:tab w:val="left" w:pos="1855"/>
        </w:tabs>
        <w:spacing w:before="122" w:after="0" w:line="360" w:lineRule="auto"/>
        <w:ind w:left="1855" w:right="424" w:hanging="720"/>
        <w:jc w:val="both"/>
        <w:rPr>
          <w:sz w:val="22"/>
        </w:rPr>
      </w:pPr>
      <w:r>
        <w:rPr>
          <w:color w:val="FF0000"/>
          <w:sz w:val="22"/>
        </w:rPr>
        <w:t>Na hipótese prevista no item anterior, o gerenciador convocará os fornecedores do cadastro</w:t>
      </w:r>
      <w:r>
        <w:rPr>
          <w:color w:val="FF0000"/>
          <w:spacing w:val="-13"/>
          <w:sz w:val="22"/>
        </w:rPr>
        <w:t xml:space="preserve"> </w:t>
      </w:r>
      <w:r>
        <w:rPr>
          <w:color w:val="FF0000"/>
          <w:sz w:val="22"/>
        </w:rPr>
        <w:t>de</w:t>
      </w:r>
      <w:r>
        <w:rPr>
          <w:color w:val="FF0000"/>
          <w:spacing w:val="-12"/>
          <w:sz w:val="22"/>
        </w:rPr>
        <w:t xml:space="preserve"> </w:t>
      </w:r>
      <w:r>
        <w:rPr>
          <w:color w:val="FF0000"/>
          <w:sz w:val="22"/>
        </w:rPr>
        <w:t>reserva,</w:t>
      </w:r>
      <w:r>
        <w:rPr>
          <w:color w:val="FF0000"/>
          <w:spacing w:val="-13"/>
          <w:sz w:val="22"/>
        </w:rPr>
        <w:t xml:space="preserve"> </w:t>
      </w:r>
      <w:r>
        <w:rPr>
          <w:color w:val="FF0000"/>
          <w:sz w:val="22"/>
        </w:rPr>
        <w:t>na</w:t>
      </w:r>
      <w:r>
        <w:rPr>
          <w:color w:val="FF0000"/>
          <w:spacing w:val="-12"/>
          <w:sz w:val="22"/>
        </w:rPr>
        <w:t xml:space="preserve"> </w:t>
      </w:r>
      <w:r>
        <w:rPr>
          <w:color w:val="FF0000"/>
          <w:sz w:val="22"/>
        </w:rPr>
        <w:t>ordem</w:t>
      </w:r>
      <w:r>
        <w:rPr>
          <w:color w:val="FF0000"/>
          <w:spacing w:val="-13"/>
          <w:sz w:val="22"/>
        </w:rPr>
        <w:t xml:space="preserve"> </w:t>
      </w:r>
      <w:r>
        <w:rPr>
          <w:color w:val="FF0000"/>
          <w:sz w:val="22"/>
        </w:rPr>
        <w:t>de</w:t>
      </w:r>
      <w:r>
        <w:rPr>
          <w:color w:val="FF0000"/>
          <w:spacing w:val="-12"/>
          <w:sz w:val="22"/>
        </w:rPr>
        <w:t xml:space="preserve"> </w:t>
      </w:r>
      <w:r>
        <w:rPr>
          <w:color w:val="FF0000"/>
          <w:sz w:val="22"/>
        </w:rPr>
        <w:t>classificação,</w:t>
      </w:r>
      <w:r>
        <w:rPr>
          <w:color w:val="FF0000"/>
          <w:spacing w:val="-13"/>
          <w:sz w:val="22"/>
        </w:rPr>
        <w:t xml:space="preserve"> </w:t>
      </w:r>
      <w:r>
        <w:rPr>
          <w:color w:val="FF0000"/>
          <w:sz w:val="22"/>
        </w:rPr>
        <w:t>para</w:t>
      </w:r>
      <w:r>
        <w:rPr>
          <w:color w:val="FF0000"/>
          <w:spacing w:val="-12"/>
          <w:sz w:val="22"/>
        </w:rPr>
        <w:t xml:space="preserve"> </w:t>
      </w:r>
      <w:r>
        <w:rPr>
          <w:color w:val="FF0000"/>
          <w:sz w:val="22"/>
        </w:rPr>
        <w:t>verificar</w:t>
      </w:r>
      <w:r>
        <w:rPr>
          <w:color w:val="FF0000"/>
          <w:spacing w:val="-12"/>
          <w:sz w:val="22"/>
        </w:rPr>
        <w:t xml:space="preserve"> </w:t>
      </w:r>
      <w:r>
        <w:rPr>
          <w:color w:val="FF0000"/>
          <w:sz w:val="22"/>
        </w:rPr>
        <w:t>se</w:t>
      </w:r>
      <w:r>
        <w:rPr>
          <w:color w:val="FF0000"/>
          <w:spacing w:val="-13"/>
          <w:sz w:val="22"/>
        </w:rPr>
        <w:t xml:space="preserve"> </w:t>
      </w:r>
      <w:r>
        <w:rPr>
          <w:color w:val="FF0000"/>
          <w:sz w:val="22"/>
        </w:rPr>
        <w:t>aceitam</w:t>
      </w:r>
      <w:r>
        <w:rPr>
          <w:color w:val="FF0000"/>
          <w:spacing w:val="-12"/>
          <w:sz w:val="22"/>
        </w:rPr>
        <w:t xml:space="preserve"> </w:t>
      </w:r>
      <w:r>
        <w:rPr>
          <w:color w:val="FF0000"/>
          <w:sz w:val="22"/>
        </w:rPr>
        <w:t>reduzir</w:t>
      </w:r>
      <w:r>
        <w:rPr>
          <w:color w:val="FF0000"/>
          <w:spacing w:val="-13"/>
          <w:sz w:val="22"/>
        </w:rPr>
        <w:t xml:space="preserve"> </w:t>
      </w:r>
      <w:r>
        <w:rPr>
          <w:color w:val="FF0000"/>
          <w:sz w:val="22"/>
        </w:rPr>
        <w:t>seus</w:t>
      </w:r>
      <w:r>
        <w:rPr>
          <w:color w:val="FF0000"/>
          <w:spacing w:val="-12"/>
          <w:sz w:val="22"/>
        </w:rPr>
        <w:t xml:space="preserve"> </w:t>
      </w:r>
      <w:r>
        <w:rPr>
          <w:color w:val="FF0000"/>
          <w:sz w:val="22"/>
        </w:rPr>
        <w:t>preços aos valores de mercado e não convocará os licitantes ou fornecedores que tiveram seu registro cancelado.</w:t>
      </w:r>
    </w:p>
    <w:p w14:paraId="7461774C">
      <w:pPr>
        <w:pStyle w:val="8"/>
        <w:numPr>
          <w:ilvl w:val="2"/>
          <w:numId w:val="33"/>
        </w:numPr>
        <w:tabs>
          <w:tab w:val="left" w:pos="1855"/>
        </w:tabs>
        <w:spacing w:before="119" w:after="0" w:line="360" w:lineRule="auto"/>
        <w:ind w:left="1855" w:right="424" w:hanging="720"/>
        <w:jc w:val="both"/>
        <w:rPr>
          <w:sz w:val="22"/>
        </w:rPr>
      </w:pPr>
      <w:r>
        <w:rPr>
          <w:color w:val="FF0000"/>
          <w:sz w:val="22"/>
        </w:rPr>
        <w:t>Se não obtiver êxito nas negociações, o órgão ou entidade gerenciadora procederá ao cancelamento da ata de registro de preços, adotando as medidas cabíveis para obtenção de contratação mais vantajosa.</w:t>
      </w:r>
    </w:p>
    <w:p w14:paraId="540AC9BD">
      <w:pPr>
        <w:pStyle w:val="8"/>
        <w:numPr>
          <w:ilvl w:val="2"/>
          <w:numId w:val="33"/>
        </w:numPr>
        <w:tabs>
          <w:tab w:val="left" w:pos="1855"/>
        </w:tabs>
        <w:spacing w:before="121" w:after="0" w:line="360" w:lineRule="auto"/>
        <w:ind w:left="1855" w:right="423" w:hanging="720"/>
        <w:jc w:val="both"/>
        <w:rPr>
          <w:sz w:val="22"/>
        </w:rPr>
      </w:pPr>
      <w:r>
        <w:rPr>
          <w:color w:val="FF0000"/>
          <w:sz w:val="22"/>
        </w:rPr>
        <w:t>Na hipótese de redução do preço registrado, o gerenciador comunicará aos órgãos e às entidades</w:t>
      </w:r>
      <w:r>
        <w:rPr>
          <w:color w:val="FF0000"/>
          <w:spacing w:val="-13"/>
          <w:sz w:val="22"/>
        </w:rPr>
        <w:t xml:space="preserve"> </w:t>
      </w:r>
      <w:r>
        <w:rPr>
          <w:color w:val="FF0000"/>
          <w:sz w:val="22"/>
        </w:rPr>
        <w:t>que</w:t>
      </w:r>
      <w:r>
        <w:rPr>
          <w:color w:val="FF0000"/>
          <w:spacing w:val="-12"/>
          <w:sz w:val="22"/>
        </w:rPr>
        <w:t xml:space="preserve"> </w:t>
      </w:r>
      <w:r>
        <w:rPr>
          <w:color w:val="FF0000"/>
          <w:sz w:val="22"/>
        </w:rPr>
        <w:t>tiverem</w:t>
      </w:r>
      <w:r>
        <w:rPr>
          <w:color w:val="FF0000"/>
          <w:spacing w:val="-13"/>
          <w:sz w:val="22"/>
        </w:rPr>
        <w:t xml:space="preserve"> </w:t>
      </w:r>
      <w:r>
        <w:rPr>
          <w:color w:val="FF0000"/>
          <w:sz w:val="22"/>
        </w:rPr>
        <w:t>firmado</w:t>
      </w:r>
      <w:r>
        <w:rPr>
          <w:color w:val="FF0000"/>
          <w:spacing w:val="-12"/>
          <w:sz w:val="22"/>
        </w:rPr>
        <w:t xml:space="preserve"> </w:t>
      </w:r>
      <w:r>
        <w:rPr>
          <w:color w:val="FF0000"/>
          <w:sz w:val="22"/>
        </w:rPr>
        <w:t>contratos</w:t>
      </w:r>
      <w:r>
        <w:rPr>
          <w:color w:val="FF0000"/>
          <w:spacing w:val="-13"/>
          <w:sz w:val="22"/>
        </w:rPr>
        <w:t xml:space="preserve"> </w:t>
      </w:r>
      <w:r>
        <w:rPr>
          <w:color w:val="FF0000"/>
          <w:sz w:val="22"/>
        </w:rPr>
        <w:t>decorrentes</w:t>
      </w:r>
      <w:r>
        <w:rPr>
          <w:color w:val="FF0000"/>
          <w:spacing w:val="-12"/>
          <w:sz w:val="22"/>
        </w:rPr>
        <w:t xml:space="preserve"> </w:t>
      </w:r>
      <w:r>
        <w:rPr>
          <w:color w:val="FF0000"/>
          <w:sz w:val="22"/>
        </w:rPr>
        <w:t>da</w:t>
      </w:r>
      <w:r>
        <w:rPr>
          <w:color w:val="FF0000"/>
          <w:spacing w:val="-13"/>
          <w:sz w:val="22"/>
        </w:rPr>
        <w:t xml:space="preserve"> </w:t>
      </w:r>
      <w:r>
        <w:rPr>
          <w:color w:val="FF0000"/>
          <w:sz w:val="22"/>
        </w:rPr>
        <w:t>ata</w:t>
      </w:r>
      <w:r>
        <w:rPr>
          <w:color w:val="FF0000"/>
          <w:spacing w:val="-12"/>
          <w:sz w:val="22"/>
        </w:rPr>
        <w:t xml:space="preserve"> </w:t>
      </w:r>
      <w:r>
        <w:rPr>
          <w:color w:val="FF0000"/>
          <w:sz w:val="22"/>
        </w:rPr>
        <w:t>de</w:t>
      </w:r>
      <w:r>
        <w:rPr>
          <w:color w:val="FF0000"/>
          <w:spacing w:val="-12"/>
          <w:sz w:val="22"/>
        </w:rPr>
        <w:t xml:space="preserve"> </w:t>
      </w:r>
      <w:r>
        <w:rPr>
          <w:color w:val="FF0000"/>
          <w:sz w:val="22"/>
        </w:rPr>
        <w:t>registro</w:t>
      </w:r>
      <w:r>
        <w:rPr>
          <w:color w:val="FF0000"/>
          <w:spacing w:val="-13"/>
          <w:sz w:val="22"/>
        </w:rPr>
        <w:t xml:space="preserve"> </w:t>
      </w:r>
      <w:r>
        <w:rPr>
          <w:color w:val="FF0000"/>
          <w:sz w:val="22"/>
        </w:rPr>
        <w:t>de</w:t>
      </w:r>
      <w:r>
        <w:rPr>
          <w:color w:val="FF0000"/>
          <w:spacing w:val="-12"/>
          <w:sz w:val="22"/>
        </w:rPr>
        <w:t xml:space="preserve"> </w:t>
      </w:r>
      <w:r>
        <w:rPr>
          <w:color w:val="FF0000"/>
          <w:sz w:val="22"/>
        </w:rPr>
        <w:t>preços</w:t>
      </w:r>
      <w:r>
        <w:rPr>
          <w:color w:val="FF0000"/>
          <w:spacing w:val="-13"/>
          <w:sz w:val="22"/>
        </w:rPr>
        <w:t xml:space="preserve"> </w:t>
      </w:r>
      <w:r>
        <w:rPr>
          <w:color w:val="FF0000"/>
          <w:sz w:val="22"/>
        </w:rPr>
        <w:t>para</w:t>
      </w:r>
      <w:r>
        <w:rPr>
          <w:color w:val="FF0000"/>
          <w:spacing w:val="-12"/>
          <w:sz w:val="22"/>
        </w:rPr>
        <w:t xml:space="preserve"> </w:t>
      </w:r>
      <w:r>
        <w:rPr>
          <w:color w:val="FF0000"/>
          <w:sz w:val="22"/>
        </w:rPr>
        <w:t>que avaliem a conveniência e a oportunidade de diligenciarem negociação com vistas à alteração contratual, observado o disposto no art. 124 da Lei nº 14.133, de 2021.</w:t>
      </w:r>
    </w:p>
    <w:p w14:paraId="7ED67B1B">
      <w:pPr>
        <w:pStyle w:val="8"/>
        <w:numPr>
          <w:ilvl w:val="1"/>
          <w:numId w:val="33"/>
        </w:numPr>
        <w:tabs>
          <w:tab w:val="left" w:pos="1070"/>
        </w:tabs>
        <w:spacing w:before="120" w:after="0" w:line="360" w:lineRule="auto"/>
        <w:ind w:left="1070" w:right="423" w:hanging="360"/>
        <w:jc w:val="both"/>
        <w:rPr>
          <w:rFonts w:ascii="Times New Roman" w:hAnsi="Times New Roman"/>
          <w:b/>
          <w:sz w:val="22"/>
        </w:rPr>
      </w:pPr>
      <w:r>
        <w:rPr>
          <w:sz w:val="22"/>
        </w:rPr>
        <w:t>Na</w:t>
      </w:r>
      <w:r>
        <w:rPr>
          <w:spacing w:val="-13"/>
          <w:sz w:val="22"/>
        </w:rPr>
        <w:t xml:space="preserve"> </w:t>
      </w:r>
      <w:r>
        <w:rPr>
          <w:sz w:val="22"/>
        </w:rPr>
        <w:t>hipótese</w:t>
      </w:r>
      <w:r>
        <w:rPr>
          <w:spacing w:val="-12"/>
          <w:sz w:val="22"/>
        </w:rPr>
        <w:t xml:space="preserve"> </w:t>
      </w:r>
      <w:r>
        <w:rPr>
          <w:sz w:val="22"/>
        </w:rPr>
        <w:t>de</w:t>
      </w:r>
      <w:r>
        <w:rPr>
          <w:spacing w:val="-13"/>
          <w:sz w:val="22"/>
        </w:rPr>
        <w:t xml:space="preserve"> </w:t>
      </w:r>
      <w:r>
        <w:rPr>
          <w:sz w:val="22"/>
        </w:rPr>
        <w:t>o</w:t>
      </w:r>
      <w:r>
        <w:rPr>
          <w:spacing w:val="-11"/>
          <w:sz w:val="22"/>
        </w:rPr>
        <w:t xml:space="preserve"> </w:t>
      </w:r>
      <w:r>
        <w:rPr>
          <w:sz w:val="22"/>
        </w:rPr>
        <w:t>preço</w:t>
      </w:r>
      <w:r>
        <w:rPr>
          <w:spacing w:val="-11"/>
          <w:sz w:val="22"/>
        </w:rPr>
        <w:t xml:space="preserve"> </w:t>
      </w:r>
      <w:r>
        <w:rPr>
          <w:sz w:val="22"/>
        </w:rPr>
        <w:t>de</w:t>
      </w:r>
      <w:r>
        <w:rPr>
          <w:spacing w:val="-13"/>
          <w:sz w:val="22"/>
        </w:rPr>
        <w:t xml:space="preserve"> </w:t>
      </w:r>
      <w:r>
        <w:rPr>
          <w:sz w:val="22"/>
        </w:rPr>
        <w:t>mercado</w:t>
      </w:r>
      <w:r>
        <w:rPr>
          <w:spacing w:val="-9"/>
          <w:sz w:val="22"/>
        </w:rPr>
        <w:t xml:space="preserve"> </w:t>
      </w:r>
      <w:r>
        <w:rPr>
          <w:sz w:val="22"/>
        </w:rPr>
        <w:t>tornar-se</w:t>
      </w:r>
      <w:r>
        <w:rPr>
          <w:spacing w:val="-12"/>
          <w:sz w:val="22"/>
        </w:rPr>
        <w:t xml:space="preserve"> </w:t>
      </w:r>
      <w:r>
        <w:rPr>
          <w:sz w:val="22"/>
        </w:rPr>
        <w:t>superior</w:t>
      </w:r>
      <w:r>
        <w:rPr>
          <w:spacing w:val="-13"/>
          <w:sz w:val="22"/>
        </w:rPr>
        <w:t xml:space="preserve"> </w:t>
      </w:r>
      <w:r>
        <w:rPr>
          <w:sz w:val="22"/>
        </w:rPr>
        <w:t>ao</w:t>
      </w:r>
      <w:r>
        <w:rPr>
          <w:spacing w:val="-11"/>
          <w:sz w:val="22"/>
        </w:rPr>
        <w:t xml:space="preserve"> </w:t>
      </w:r>
      <w:r>
        <w:rPr>
          <w:sz w:val="22"/>
        </w:rPr>
        <w:t>preço</w:t>
      </w:r>
      <w:r>
        <w:rPr>
          <w:spacing w:val="-11"/>
          <w:sz w:val="22"/>
        </w:rPr>
        <w:t xml:space="preserve"> </w:t>
      </w:r>
      <w:r>
        <w:rPr>
          <w:sz w:val="22"/>
        </w:rPr>
        <w:t>registrado</w:t>
      </w:r>
      <w:r>
        <w:rPr>
          <w:spacing w:val="-11"/>
          <w:sz w:val="22"/>
        </w:rPr>
        <w:t xml:space="preserve"> </w:t>
      </w:r>
      <w:r>
        <w:rPr>
          <w:sz w:val="22"/>
        </w:rPr>
        <w:t>e</w:t>
      </w:r>
      <w:r>
        <w:rPr>
          <w:spacing w:val="-13"/>
          <w:sz w:val="22"/>
        </w:rPr>
        <w:t xml:space="preserve"> </w:t>
      </w:r>
      <w:r>
        <w:rPr>
          <w:sz w:val="22"/>
        </w:rPr>
        <w:t>o</w:t>
      </w:r>
      <w:r>
        <w:rPr>
          <w:spacing w:val="-10"/>
          <w:sz w:val="22"/>
        </w:rPr>
        <w:t xml:space="preserve"> </w:t>
      </w:r>
      <w:r>
        <w:rPr>
          <w:sz w:val="22"/>
        </w:rPr>
        <w:t>fornecedor</w:t>
      </w:r>
      <w:r>
        <w:rPr>
          <w:spacing w:val="-13"/>
          <w:sz w:val="22"/>
        </w:rPr>
        <w:t xml:space="preserve"> </w:t>
      </w:r>
      <w:r>
        <w:rPr>
          <w:sz w:val="22"/>
        </w:rPr>
        <w:t>não</w:t>
      </w:r>
      <w:r>
        <w:rPr>
          <w:spacing w:val="-10"/>
          <w:sz w:val="22"/>
        </w:rPr>
        <w:t xml:space="preserve"> </w:t>
      </w:r>
      <w:r>
        <w:rPr>
          <w:sz w:val="22"/>
        </w:rPr>
        <w:t>poder cumprir as obrigações estabelecidas na ata, será facultado ao fornecedor requerer ao gerenciador a alteração do preço registrado, mediante comprovação de fato superveniente que supostamente o impossibilite de cumprir o compromiss</w:t>
      </w:r>
      <w:bookmarkStart w:id="24" w:name="_bookmark24"/>
      <w:bookmarkEnd w:id="24"/>
      <w:r>
        <w:rPr>
          <w:sz w:val="22"/>
        </w:rPr>
        <w:t>o.</w:t>
      </w:r>
    </w:p>
    <w:p w14:paraId="6D148A74">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1BF779BB">
      <w:pPr>
        <w:pStyle w:val="6"/>
        <w:jc w:val="left"/>
      </w:pPr>
    </w:p>
    <w:p w14:paraId="34299CCA">
      <w:pPr>
        <w:pStyle w:val="6"/>
        <w:spacing w:before="257"/>
        <w:jc w:val="left"/>
      </w:pPr>
    </w:p>
    <w:p w14:paraId="4E46FFF6">
      <w:pPr>
        <w:pStyle w:val="8"/>
        <w:numPr>
          <w:ilvl w:val="2"/>
          <w:numId w:val="33"/>
        </w:numPr>
        <w:tabs>
          <w:tab w:val="left" w:pos="1855"/>
        </w:tabs>
        <w:spacing w:before="0" w:after="0" w:line="360" w:lineRule="auto"/>
        <w:ind w:left="1855" w:right="428" w:hanging="720"/>
        <w:jc w:val="both"/>
        <w:rPr>
          <w:sz w:val="22"/>
        </w:rPr>
      </w:pPr>
      <w:r>
        <w:rPr>
          <w:color w:val="FF0000"/>
          <w:sz w:val="22"/>
        </w:rPr>
        <w:t>Neste caso, o fornecedor encaminhará, juntamente com o pedido de alteração, a documentação comprobatória ou a planilha de custos que demonstre a inviabilidade do preço registrado em relação às condições inicialmente pactuad</w:t>
      </w:r>
      <w:bookmarkStart w:id="25" w:name="_bookmark25"/>
      <w:bookmarkEnd w:id="25"/>
      <w:r>
        <w:rPr>
          <w:color w:val="FF0000"/>
          <w:sz w:val="22"/>
        </w:rPr>
        <w:t>as.</w:t>
      </w:r>
    </w:p>
    <w:p w14:paraId="65E68548">
      <w:pPr>
        <w:pStyle w:val="8"/>
        <w:numPr>
          <w:ilvl w:val="2"/>
          <w:numId w:val="33"/>
        </w:numPr>
        <w:tabs>
          <w:tab w:val="left" w:pos="1855"/>
        </w:tabs>
        <w:spacing w:before="121" w:after="0" w:line="360" w:lineRule="auto"/>
        <w:ind w:left="1855" w:right="422" w:hanging="720"/>
        <w:jc w:val="both"/>
        <w:rPr>
          <w:sz w:val="22"/>
        </w:rPr>
      </w:pPr>
      <w:r>
        <w:rPr>
          <w:color w:val="FF0000"/>
          <w:sz w:val="22"/>
        </w:rPr>
        <w:t>Na hipótese de não comprovação da existência de fato superveniente que inviabilize o preço registrado, o pedido será indeferido pelo órgão ou entidade gerenciadora e o fornecedor</w:t>
      </w:r>
      <w:r>
        <w:rPr>
          <w:color w:val="FF0000"/>
          <w:spacing w:val="-2"/>
          <w:sz w:val="22"/>
        </w:rPr>
        <w:t xml:space="preserve"> </w:t>
      </w:r>
      <w:r>
        <w:rPr>
          <w:color w:val="FF0000"/>
          <w:sz w:val="22"/>
        </w:rPr>
        <w:t>deverá</w:t>
      </w:r>
      <w:r>
        <w:rPr>
          <w:color w:val="FF0000"/>
          <w:spacing w:val="-2"/>
          <w:sz w:val="22"/>
        </w:rPr>
        <w:t xml:space="preserve"> </w:t>
      </w:r>
      <w:r>
        <w:rPr>
          <w:color w:val="FF0000"/>
          <w:sz w:val="22"/>
        </w:rPr>
        <w:t>cumprir</w:t>
      </w:r>
      <w:r>
        <w:rPr>
          <w:color w:val="FF0000"/>
          <w:spacing w:val="-3"/>
          <w:sz w:val="22"/>
        </w:rPr>
        <w:t xml:space="preserve"> </w:t>
      </w:r>
      <w:r>
        <w:rPr>
          <w:color w:val="FF0000"/>
          <w:sz w:val="22"/>
        </w:rPr>
        <w:t>as</w:t>
      </w:r>
      <w:r>
        <w:rPr>
          <w:color w:val="FF0000"/>
          <w:spacing w:val="-2"/>
          <w:sz w:val="22"/>
        </w:rPr>
        <w:t xml:space="preserve"> </w:t>
      </w:r>
      <w:r>
        <w:rPr>
          <w:color w:val="FF0000"/>
          <w:sz w:val="22"/>
        </w:rPr>
        <w:t>obrigações</w:t>
      </w:r>
      <w:r>
        <w:rPr>
          <w:color w:val="FF0000"/>
          <w:spacing w:val="-2"/>
          <w:sz w:val="22"/>
        </w:rPr>
        <w:t xml:space="preserve"> </w:t>
      </w:r>
      <w:r>
        <w:rPr>
          <w:color w:val="FF0000"/>
          <w:sz w:val="22"/>
        </w:rPr>
        <w:t>estabelecidas na ata,</w:t>
      </w:r>
      <w:r>
        <w:rPr>
          <w:color w:val="FF0000"/>
          <w:spacing w:val="-2"/>
          <w:sz w:val="22"/>
        </w:rPr>
        <w:t xml:space="preserve"> </w:t>
      </w:r>
      <w:r>
        <w:rPr>
          <w:color w:val="FF0000"/>
          <w:sz w:val="22"/>
        </w:rPr>
        <w:t>sob</w:t>
      </w:r>
      <w:r>
        <w:rPr>
          <w:color w:val="FF0000"/>
          <w:spacing w:val="-3"/>
          <w:sz w:val="22"/>
        </w:rPr>
        <w:t xml:space="preserve"> </w:t>
      </w:r>
      <w:r>
        <w:rPr>
          <w:color w:val="FF0000"/>
          <w:sz w:val="22"/>
        </w:rPr>
        <w:t>pena de</w:t>
      </w:r>
      <w:r>
        <w:rPr>
          <w:color w:val="FF0000"/>
          <w:spacing w:val="-2"/>
          <w:sz w:val="22"/>
        </w:rPr>
        <w:t xml:space="preserve"> </w:t>
      </w:r>
      <w:r>
        <w:rPr>
          <w:color w:val="FF0000"/>
          <w:sz w:val="22"/>
        </w:rPr>
        <w:t xml:space="preserve">cancelamento do seu registro, nos termos do item </w:t>
      </w:r>
      <w:r>
        <w:fldChar w:fldCharType="begin"/>
      </w:r>
      <w:r>
        <w:instrText xml:space="preserve"> HYPERLINK \l "_bookmark28" </w:instrText>
      </w:r>
      <w:r>
        <w:fldChar w:fldCharType="separate"/>
      </w:r>
      <w:r>
        <w:rPr>
          <w:color w:val="FF0000"/>
          <w:sz w:val="22"/>
        </w:rPr>
        <w:t>8.1,</w:t>
      </w:r>
      <w:r>
        <w:rPr>
          <w:color w:val="FF0000"/>
          <w:sz w:val="22"/>
        </w:rPr>
        <w:fldChar w:fldCharType="end"/>
      </w:r>
      <w:r>
        <w:rPr>
          <w:color w:val="FF0000"/>
          <w:sz w:val="22"/>
        </w:rPr>
        <w:t xml:space="preserve"> sem prejuízo das sanções previstas na Lei nº 14.133, de 2021, e na legislação aplicável.</w:t>
      </w:r>
    </w:p>
    <w:p w14:paraId="0F2FB7A6">
      <w:pPr>
        <w:pStyle w:val="8"/>
        <w:numPr>
          <w:ilvl w:val="2"/>
          <w:numId w:val="33"/>
        </w:numPr>
        <w:tabs>
          <w:tab w:val="left" w:pos="1855"/>
        </w:tabs>
        <w:spacing w:before="120" w:after="0" w:line="360" w:lineRule="auto"/>
        <w:ind w:left="1855" w:right="424" w:hanging="720"/>
        <w:jc w:val="both"/>
        <w:rPr>
          <w:sz w:val="22"/>
        </w:rPr>
      </w:pPr>
      <w:r>
        <w:rPr>
          <w:color w:val="FF0000"/>
          <w:sz w:val="22"/>
        </w:rPr>
        <w:t>Na hipótese de cancelamento do registro do fornecedor, nos termos do item anterior, o gerenciador</w:t>
      </w:r>
      <w:r>
        <w:rPr>
          <w:color w:val="FF0000"/>
          <w:spacing w:val="-6"/>
          <w:sz w:val="22"/>
        </w:rPr>
        <w:t xml:space="preserve"> </w:t>
      </w:r>
      <w:r>
        <w:rPr>
          <w:color w:val="FF0000"/>
          <w:sz w:val="22"/>
        </w:rPr>
        <w:t>convocará</w:t>
      </w:r>
      <w:r>
        <w:rPr>
          <w:color w:val="FF0000"/>
          <w:spacing w:val="-8"/>
          <w:sz w:val="22"/>
        </w:rPr>
        <w:t xml:space="preserve"> </w:t>
      </w:r>
      <w:r>
        <w:rPr>
          <w:color w:val="FF0000"/>
          <w:sz w:val="22"/>
        </w:rPr>
        <w:t>os</w:t>
      </w:r>
      <w:r>
        <w:rPr>
          <w:color w:val="FF0000"/>
          <w:spacing w:val="-3"/>
          <w:sz w:val="22"/>
        </w:rPr>
        <w:t xml:space="preserve"> </w:t>
      </w:r>
      <w:r>
        <w:rPr>
          <w:color w:val="FF0000"/>
          <w:sz w:val="22"/>
        </w:rPr>
        <w:t>fornecedores</w:t>
      </w:r>
      <w:r>
        <w:rPr>
          <w:color w:val="FF0000"/>
          <w:spacing w:val="-3"/>
          <w:sz w:val="22"/>
        </w:rPr>
        <w:t xml:space="preserve"> </w:t>
      </w:r>
      <w:r>
        <w:rPr>
          <w:color w:val="FF0000"/>
          <w:sz w:val="22"/>
        </w:rPr>
        <w:t>do</w:t>
      </w:r>
      <w:r>
        <w:rPr>
          <w:color w:val="FF0000"/>
          <w:spacing w:val="-4"/>
          <w:sz w:val="22"/>
        </w:rPr>
        <w:t xml:space="preserve"> </w:t>
      </w:r>
      <w:r>
        <w:rPr>
          <w:color w:val="FF0000"/>
          <w:sz w:val="22"/>
        </w:rPr>
        <w:t>cadastro</w:t>
      </w:r>
      <w:r>
        <w:rPr>
          <w:color w:val="FF0000"/>
          <w:spacing w:val="-2"/>
          <w:sz w:val="22"/>
        </w:rPr>
        <w:t xml:space="preserve"> </w:t>
      </w:r>
      <w:r>
        <w:rPr>
          <w:color w:val="FF0000"/>
          <w:sz w:val="22"/>
        </w:rPr>
        <w:t>de</w:t>
      </w:r>
      <w:r>
        <w:rPr>
          <w:color w:val="FF0000"/>
          <w:spacing w:val="-3"/>
          <w:sz w:val="22"/>
        </w:rPr>
        <w:t xml:space="preserve"> </w:t>
      </w:r>
      <w:r>
        <w:rPr>
          <w:color w:val="FF0000"/>
          <w:sz w:val="22"/>
        </w:rPr>
        <w:t>reserva,</w:t>
      </w:r>
      <w:r>
        <w:rPr>
          <w:color w:val="FF0000"/>
          <w:spacing w:val="-3"/>
          <w:sz w:val="22"/>
        </w:rPr>
        <w:t xml:space="preserve"> </w:t>
      </w:r>
      <w:r>
        <w:rPr>
          <w:color w:val="FF0000"/>
          <w:sz w:val="22"/>
        </w:rPr>
        <w:t>na</w:t>
      </w:r>
      <w:r>
        <w:rPr>
          <w:color w:val="FF0000"/>
          <w:spacing w:val="-8"/>
          <w:sz w:val="22"/>
        </w:rPr>
        <w:t xml:space="preserve"> </w:t>
      </w:r>
      <w:r>
        <w:rPr>
          <w:color w:val="FF0000"/>
          <w:sz w:val="22"/>
        </w:rPr>
        <w:t>ordem</w:t>
      </w:r>
      <w:r>
        <w:rPr>
          <w:color w:val="FF0000"/>
          <w:spacing w:val="-2"/>
          <w:sz w:val="22"/>
        </w:rPr>
        <w:t xml:space="preserve"> </w:t>
      </w:r>
      <w:r>
        <w:rPr>
          <w:color w:val="FF0000"/>
          <w:sz w:val="22"/>
        </w:rPr>
        <w:t>de</w:t>
      </w:r>
      <w:r>
        <w:rPr>
          <w:color w:val="FF0000"/>
          <w:spacing w:val="-3"/>
          <w:sz w:val="22"/>
        </w:rPr>
        <w:t xml:space="preserve"> </w:t>
      </w:r>
      <w:r>
        <w:rPr>
          <w:color w:val="FF0000"/>
          <w:sz w:val="22"/>
        </w:rPr>
        <w:t>classificação, para</w:t>
      </w:r>
      <w:r>
        <w:rPr>
          <w:color w:val="FF0000"/>
          <w:spacing w:val="-13"/>
          <w:sz w:val="22"/>
        </w:rPr>
        <w:t xml:space="preserve"> </w:t>
      </w:r>
      <w:r>
        <w:rPr>
          <w:color w:val="FF0000"/>
          <w:sz w:val="22"/>
        </w:rPr>
        <w:t>verificar</w:t>
      </w:r>
      <w:r>
        <w:rPr>
          <w:color w:val="FF0000"/>
          <w:spacing w:val="-12"/>
          <w:sz w:val="22"/>
        </w:rPr>
        <w:t xml:space="preserve"> </w:t>
      </w:r>
      <w:r>
        <w:rPr>
          <w:color w:val="FF0000"/>
          <w:sz w:val="22"/>
        </w:rPr>
        <w:t>se</w:t>
      </w:r>
      <w:r>
        <w:rPr>
          <w:color w:val="FF0000"/>
          <w:spacing w:val="-12"/>
          <w:sz w:val="22"/>
        </w:rPr>
        <w:t xml:space="preserve"> </w:t>
      </w:r>
      <w:r>
        <w:rPr>
          <w:color w:val="FF0000"/>
          <w:sz w:val="22"/>
        </w:rPr>
        <w:t>aceitam</w:t>
      </w:r>
      <w:r>
        <w:rPr>
          <w:color w:val="FF0000"/>
          <w:spacing w:val="-13"/>
          <w:sz w:val="22"/>
        </w:rPr>
        <w:t xml:space="preserve"> </w:t>
      </w:r>
      <w:r>
        <w:rPr>
          <w:color w:val="FF0000"/>
          <w:sz w:val="22"/>
        </w:rPr>
        <w:t>manter</w:t>
      </w:r>
      <w:r>
        <w:rPr>
          <w:color w:val="FF0000"/>
          <w:spacing w:val="-11"/>
          <w:sz w:val="22"/>
        </w:rPr>
        <w:t xml:space="preserve"> </w:t>
      </w:r>
      <w:r>
        <w:rPr>
          <w:color w:val="FF0000"/>
          <w:sz w:val="22"/>
        </w:rPr>
        <w:t>seus</w:t>
      </w:r>
      <w:r>
        <w:rPr>
          <w:color w:val="FF0000"/>
          <w:spacing w:val="-12"/>
          <w:sz w:val="22"/>
        </w:rPr>
        <w:t xml:space="preserve"> </w:t>
      </w:r>
      <w:r>
        <w:rPr>
          <w:color w:val="FF0000"/>
          <w:sz w:val="22"/>
        </w:rPr>
        <w:t>preços</w:t>
      </w:r>
      <w:r>
        <w:rPr>
          <w:color w:val="FF0000"/>
          <w:spacing w:val="-13"/>
          <w:sz w:val="22"/>
        </w:rPr>
        <w:t xml:space="preserve"> </w:t>
      </w:r>
      <w:r>
        <w:rPr>
          <w:color w:val="FF0000"/>
          <w:sz w:val="22"/>
        </w:rPr>
        <w:t>registrados,</w:t>
      </w:r>
      <w:r>
        <w:rPr>
          <w:color w:val="FF0000"/>
          <w:spacing w:val="-12"/>
          <w:sz w:val="22"/>
        </w:rPr>
        <w:t xml:space="preserve"> </w:t>
      </w:r>
      <w:r>
        <w:rPr>
          <w:color w:val="FF0000"/>
          <w:sz w:val="22"/>
        </w:rPr>
        <w:t>observado</w:t>
      </w:r>
      <w:r>
        <w:rPr>
          <w:color w:val="FF0000"/>
          <w:spacing w:val="-13"/>
          <w:sz w:val="22"/>
        </w:rPr>
        <w:t xml:space="preserve"> </w:t>
      </w:r>
      <w:r>
        <w:rPr>
          <w:color w:val="FF0000"/>
          <w:sz w:val="22"/>
        </w:rPr>
        <w:t>o</w:t>
      </w:r>
      <w:r>
        <w:rPr>
          <w:color w:val="FF0000"/>
          <w:spacing w:val="-9"/>
          <w:sz w:val="22"/>
        </w:rPr>
        <w:t xml:space="preserve"> </w:t>
      </w:r>
      <w:r>
        <w:rPr>
          <w:color w:val="FF0000"/>
          <w:sz w:val="22"/>
        </w:rPr>
        <w:t>disposto</w:t>
      </w:r>
      <w:r>
        <w:rPr>
          <w:color w:val="FF0000"/>
          <w:spacing w:val="-10"/>
          <w:sz w:val="22"/>
        </w:rPr>
        <w:t xml:space="preserve"> </w:t>
      </w:r>
      <w:r>
        <w:rPr>
          <w:color w:val="FF0000"/>
          <w:sz w:val="22"/>
        </w:rPr>
        <w:t>no</w:t>
      </w:r>
      <w:r>
        <w:rPr>
          <w:color w:val="FF0000"/>
          <w:spacing w:val="-10"/>
          <w:sz w:val="22"/>
        </w:rPr>
        <w:t xml:space="preserve"> </w:t>
      </w:r>
      <w:r>
        <w:rPr>
          <w:color w:val="FF0000"/>
          <w:sz w:val="22"/>
        </w:rPr>
        <w:t>item</w:t>
      </w:r>
      <w:r>
        <w:rPr>
          <w:color w:val="FF0000"/>
          <w:spacing w:val="-13"/>
          <w:sz w:val="22"/>
        </w:rPr>
        <w:t xml:space="preserve"> </w:t>
      </w:r>
      <w:r>
        <w:rPr>
          <w:color w:val="FF0000"/>
          <w:sz w:val="22"/>
        </w:rPr>
        <w:t>4.7.</w:t>
      </w:r>
    </w:p>
    <w:p w14:paraId="0EE5B784">
      <w:pPr>
        <w:pStyle w:val="8"/>
        <w:numPr>
          <w:ilvl w:val="2"/>
          <w:numId w:val="33"/>
        </w:numPr>
        <w:tabs>
          <w:tab w:val="left" w:pos="1855"/>
        </w:tabs>
        <w:spacing w:before="121" w:after="0" w:line="360" w:lineRule="auto"/>
        <w:ind w:left="1855" w:right="422" w:hanging="720"/>
        <w:jc w:val="both"/>
        <w:rPr>
          <w:sz w:val="22"/>
        </w:rPr>
      </w:pPr>
      <w:r>
        <w:rPr>
          <w:color w:val="FF0000"/>
          <w:sz w:val="22"/>
        </w:rPr>
        <w:t>Se não obtiver êxito nas negociações, o órgão ou entidade gerenciadora procederá ao cancelamento da ata de registro de preços,</w:t>
      </w:r>
      <w:r>
        <w:rPr>
          <w:color w:val="FF0000"/>
          <w:spacing w:val="-1"/>
          <w:sz w:val="22"/>
        </w:rPr>
        <w:t xml:space="preserve"> </w:t>
      </w:r>
      <w:r>
        <w:rPr>
          <w:color w:val="FF0000"/>
          <w:sz w:val="22"/>
        </w:rPr>
        <w:t>nos</w:t>
      </w:r>
      <w:r>
        <w:rPr>
          <w:color w:val="FF0000"/>
          <w:spacing w:val="-1"/>
          <w:sz w:val="22"/>
        </w:rPr>
        <w:t xml:space="preserve"> </w:t>
      </w:r>
      <w:r>
        <w:rPr>
          <w:color w:val="FF0000"/>
          <w:sz w:val="22"/>
        </w:rPr>
        <w:t xml:space="preserve">termos do item </w:t>
      </w:r>
      <w:r>
        <w:fldChar w:fldCharType="begin"/>
      </w:r>
      <w:r>
        <w:instrText xml:space="preserve"> HYPERLINK \l "_bookmark29" </w:instrText>
      </w:r>
      <w:r>
        <w:fldChar w:fldCharType="separate"/>
      </w:r>
      <w:r>
        <w:rPr>
          <w:color w:val="FF0000"/>
          <w:sz w:val="22"/>
        </w:rPr>
        <w:t>8.4,</w:t>
      </w:r>
      <w:r>
        <w:rPr>
          <w:color w:val="FF0000"/>
          <w:sz w:val="22"/>
        </w:rPr>
        <w:fldChar w:fldCharType="end"/>
      </w:r>
      <w:r>
        <w:rPr>
          <w:color w:val="FF0000"/>
          <w:sz w:val="22"/>
        </w:rPr>
        <w:t xml:space="preserve"> e adotará as medidas cabíveis para a obtenção da contratação mais vantajosa.</w:t>
      </w:r>
    </w:p>
    <w:p w14:paraId="6C1ECDF0">
      <w:pPr>
        <w:pStyle w:val="8"/>
        <w:numPr>
          <w:ilvl w:val="2"/>
          <w:numId w:val="33"/>
        </w:numPr>
        <w:tabs>
          <w:tab w:val="left" w:pos="1855"/>
        </w:tabs>
        <w:spacing w:before="119" w:after="0" w:line="360" w:lineRule="auto"/>
        <w:ind w:left="1855" w:right="421" w:hanging="720"/>
        <w:jc w:val="both"/>
        <w:rPr>
          <w:sz w:val="22"/>
        </w:rPr>
      </w:pPr>
      <w:r>
        <w:rPr>
          <w:color w:val="FF0000"/>
          <w:sz w:val="22"/>
        </w:rPr>
        <w:t xml:space="preserve">Na hipótese de comprovação da majoração do preço de mercado que inviabilize o preço registrado, conforme previsto no item </w:t>
      </w:r>
      <w:r>
        <w:fldChar w:fldCharType="begin"/>
      </w:r>
      <w:r>
        <w:instrText xml:space="preserve"> HYPERLINK \l "_bookmark24" </w:instrText>
      </w:r>
      <w:r>
        <w:fldChar w:fldCharType="separate"/>
      </w:r>
      <w:r>
        <w:rPr>
          <w:color w:val="FF0000"/>
          <w:sz w:val="22"/>
        </w:rPr>
        <w:t>6.2</w:t>
      </w:r>
      <w:r>
        <w:rPr>
          <w:color w:val="FF0000"/>
          <w:sz w:val="22"/>
        </w:rPr>
        <w:fldChar w:fldCharType="end"/>
      </w:r>
      <w:r>
        <w:rPr>
          <w:color w:val="FF0000"/>
          <w:sz w:val="22"/>
        </w:rPr>
        <w:t xml:space="preserve"> e no item </w:t>
      </w:r>
      <w:r>
        <w:fldChar w:fldCharType="begin"/>
      </w:r>
      <w:r>
        <w:instrText xml:space="preserve"> HYPERLINK \l "_bookmark25" </w:instrText>
      </w:r>
      <w:r>
        <w:fldChar w:fldCharType="separate"/>
      </w:r>
      <w:r>
        <w:rPr>
          <w:color w:val="FF0000"/>
          <w:sz w:val="22"/>
        </w:rPr>
        <w:t>6.2.1,</w:t>
      </w:r>
      <w:r>
        <w:rPr>
          <w:color w:val="FF0000"/>
          <w:sz w:val="22"/>
        </w:rPr>
        <w:fldChar w:fldCharType="end"/>
      </w:r>
      <w:r>
        <w:rPr>
          <w:color w:val="FF0000"/>
          <w:sz w:val="22"/>
        </w:rPr>
        <w:t xml:space="preserve"> o órgão ou entidade gerenciadora atualizará o preço registrado, de acordo com a realidade dos valores praticados pelo mercado.</w:t>
      </w:r>
    </w:p>
    <w:p w14:paraId="5B78160E">
      <w:pPr>
        <w:pStyle w:val="8"/>
        <w:numPr>
          <w:ilvl w:val="2"/>
          <w:numId w:val="33"/>
        </w:numPr>
        <w:tabs>
          <w:tab w:val="left" w:pos="1855"/>
        </w:tabs>
        <w:spacing w:before="122" w:after="0" w:line="360" w:lineRule="auto"/>
        <w:ind w:left="1855" w:right="420" w:hanging="720"/>
        <w:jc w:val="both"/>
        <w:rPr>
          <w:sz w:val="22"/>
        </w:rPr>
      </w:pPr>
      <w:r>
        <w:rPr>
          <w:color w:val="FF0000"/>
          <w:sz w:val="22"/>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24DBBAF9">
      <w:pPr>
        <w:pStyle w:val="6"/>
        <w:jc w:val="left"/>
      </w:pPr>
    </w:p>
    <w:p w14:paraId="7B4A0EDF">
      <w:pPr>
        <w:pStyle w:val="6"/>
        <w:spacing w:before="105"/>
        <w:jc w:val="left"/>
      </w:pPr>
    </w:p>
    <w:p w14:paraId="24B0557B">
      <w:pPr>
        <w:pStyle w:val="2"/>
        <w:numPr>
          <w:ilvl w:val="0"/>
          <w:numId w:val="33"/>
        </w:numPr>
        <w:tabs>
          <w:tab w:val="left" w:pos="991"/>
        </w:tabs>
        <w:spacing w:before="0" w:after="0" w:line="240" w:lineRule="auto"/>
        <w:ind w:left="991" w:right="0" w:hanging="425"/>
        <w:jc w:val="left"/>
      </w:pPr>
      <w:r>
        <w:t>REMANEJAMENTO</w:t>
      </w:r>
      <w:r>
        <w:rPr>
          <w:spacing w:val="-10"/>
        </w:rPr>
        <w:t xml:space="preserve"> </w:t>
      </w:r>
      <w:r>
        <w:t>DAS</w:t>
      </w:r>
      <w:r>
        <w:rPr>
          <w:spacing w:val="-6"/>
        </w:rPr>
        <w:t xml:space="preserve"> </w:t>
      </w:r>
      <w:r>
        <w:t>QUANTIDADES</w:t>
      </w:r>
      <w:r>
        <w:rPr>
          <w:spacing w:val="-6"/>
        </w:rPr>
        <w:t xml:space="preserve"> </w:t>
      </w:r>
      <w:r>
        <w:t>REGISTRADAS</w:t>
      </w:r>
      <w:r>
        <w:rPr>
          <w:spacing w:val="-7"/>
        </w:rPr>
        <w:t xml:space="preserve"> </w:t>
      </w:r>
      <w:r>
        <w:t>NA</w:t>
      </w:r>
      <w:r>
        <w:rPr>
          <w:spacing w:val="-6"/>
        </w:rPr>
        <w:t xml:space="preserve"> </w:t>
      </w:r>
      <w:r>
        <w:t>ATA</w:t>
      </w:r>
      <w:r>
        <w:rPr>
          <w:spacing w:val="-4"/>
        </w:rPr>
        <w:t xml:space="preserve"> </w:t>
      </w:r>
      <w:r>
        <w:t>DE</w:t>
      </w:r>
      <w:r>
        <w:rPr>
          <w:spacing w:val="-5"/>
        </w:rPr>
        <w:t xml:space="preserve"> </w:t>
      </w:r>
      <w:r>
        <w:t>REGISTRO</w:t>
      </w:r>
      <w:r>
        <w:rPr>
          <w:spacing w:val="-7"/>
        </w:rPr>
        <w:t xml:space="preserve"> </w:t>
      </w:r>
      <w:r>
        <w:t>DE</w:t>
      </w:r>
      <w:r>
        <w:rPr>
          <w:spacing w:val="-6"/>
        </w:rPr>
        <w:t xml:space="preserve"> </w:t>
      </w:r>
      <w:r>
        <w:rPr>
          <w:spacing w:val="-2"/>
        </w:rPr>
        <w:t>PREÇOS</w:t>
      </w:r>
    </w:p>
    <w:p w14:paraId="38A00C04">
      <w:pPr>
        <w:pStyle w:val="8"/>
        <w:numPr>
          <w:ilvl w:val="1"/>
          <w:numId w:val="33"/>
        </w:numPr>
        <w:tabs>
          <w:tab w:val="left" w:pos="1070"/>
          <w:tab w:val="left" w:pos="1120"/>
        </w:tabs>
        <w:spacing w:before="255" w:after="0" w:line="360" w:lineRule="auto"/>
        <w:ind w:left="1070" w:right="419" w:hanging="360"/>
        <w:jc w:val="both"/>
        <w:rPr>
          <w:rFonts w:ascii="Times New Roman" w:hAnsi="Times New Roman"/>
          <w:b/>
          <w:sz w:val="22"/>
        </w:rPr>
      </w:pPr>
      <w:r>
        <w:rPr>
          <w:sz w:val="22"/>
        </w:rPr>
        <w:t>As</w:t>
      </w:r>
      <w:r>
        <w:rPr>
          <w:spacing w:val="40"/>
          <w:sz w:val="22"/>
        </w:rPr>
        <w:t xml:space="preserve"> </w:t>
      </w:r>
      <w:r>
        <w:rPr>
          <w:sz w:val="22"/>
        </w:rPr>
        <w:t>quantidades previstas para os itens com preços registrados nas atas de registro de preços poderão ser remanejadas pelo órgão ou entidade gerenciadora entre os órgãos ou as entidades participantes e não participantes do registro de preços.</w:t>
      </w:r>
    </w:p>
    <w:p w14:paraId="0E82A7E1">
      <w:pPr>
        <w:pStyle w:val="8"/>
        <w:spacing w:after="0" w:line="360" w:lineRule="auto"/>
        <w:jc w:val="both"/>
        <w:rPr>
          <w:rFonts w:ascii="Times New Roman" w:hAnsi="Times New Roman"/>
          <w:b/>
          <w:sz w:val="22"/>
        </w:rPr>
        <w:sectPr>
          <w:pgSz w:w="11910" w:h="16840"/>
          <w:pgMar w:top="2160" w:right="708" w:bottom="1860" w:left="850" w:header="708" w:footer="1674" w:gutter="0"/>
          <w:cols w:space="720" w:num="1"/>
        </w:sectPr>
      </w:pPr>
    </w:p>
    <w:p w14:paraId="50F2A21D">
      <w:pPr>
        <w:pStyle w:val="6"/>
        <w:jc w:val="left"/>
      </w:pPr>
    </w:p>
    <w:p w14:paraId="48E95730">
      <w:pPr>
        <w:pStyle w:val="6"/>
        <w:spacing w:before="257"/>
        <w:jc w:val="left"/>
      </w:pPr>
    </w:p>
    <w:p w14:paraId="5FA65D77">
      <w:pPr>
        <w:pStyle w:val="8"/>
        <w:numPr>
          <w:ilvl w:val="1"/>
          <w:numId w:val="33"/>
        </w:numPr>
        <w:tabs>
          <w:tab w:val="left" w:pos="1120"/>
        </w:tabs>
        <w:spacing w:before="0" w:after="0" w:line="240" w:lineRule="auto"/>
        <w:ind w:left="1120" w:right="0" w:hanging="410"/>
        <w:jc w:val="left"/>
        <w:rPr>
          <w:rFonts w:ascii="Times New Roman" w:hAnsi="Times New Roman"/>
          <w:b/>
          <w:sz w:val="22"/>
        </w:rPr>
      </w:pPr>
      <w:r>
        <w:rPr>
          <w:sz w:val="22"/>
        </w:rPr>
        <w:t>O</w:t>
      </w:r>
      <w:r>
        <w:rPr>
          <w:spacing w:val="-5"/>
          <w:sz w:val="22"/>
        </w:rPr>
        <w:t xml:space="preserve"> </w:t>
      </w:r>
      <w:r>
        <w:rPr>
          <w:sz w:val="22"/>
        </w:rPr>
        <w:t>remanejamento</w:t>
      </w:r>
      <w:r>
        <w:rPr>
          <w:spacing w:val="-7"/>
          <w:sz w:val="22"/>
        </w:rPr>
        <w:t xml:space="preserve"> </w:t>
      </w:r>
      <w:r>
        <w:rPr>
          <w:sz w:val="22"/>
        </w:rPr>
        <w:t>somente</w:t>
      </w:r>
      <w:r>
        <w:rPr>
          <w:spacing w:val="-5"/>
          <w:sz w:val="22"/>
        </w:rPr>
        <w:t xml:space="preserve"> </w:t>
      </w:r>
      <w:r>
        <w:rPr>
          <w:sz w:val="22"/>
        </w:rPr>
        <w:t>poderá</w:t>
      </w:r>
      <w:r>
        <w:rPr>
          <w:spacing w:val="-5"/>
          <w:sz w:val="22"/>
        </w:rPr>
        <w:t xml:space="preserve"> </w:t>
      </w:r>
      <w:r>
        <w:rPr>
          <w:sz w:val="22"/>
        </w:rPr>
        <w:t>ser</w:t>
      </w:r>
      <w:r>
        <w:rPr>
          <w:spacing w:val="-7"/>
          <w:sz w:val="22"/>
        </w:rPr>
        <w:t xml:space="preserve"> </w:t>
      </w:r>
      <w:r>
        <w:rPr>
          <w:spacing w:val="-2"/>
          <w:sz w:val="22"/>
        </w:rPr>
        <w:t>feito:</w:t>
      </w:r>
    </w:p>
    <w:p w14:paraId="49C0D9A0">
      <w:pPr>
        <w:pStyle w:val="8"/>
        <w:numPr>
          <w:ilvl w:val="2"/>
          <w:numId w:val="33"/>
        </w:numPr>
        <w:tabs>
          <w:tab w:val="left" w:pos="1855"/>
        </w:tabs>
        <w:spacing w:before="254" w:after="0" w:line="240" w:lineRule="auto"/>
        <w:ind w:left="1855" w:right="0" w:hanging="720"/>
        <w:jc w:val="left"/>
        <w:rPr>
          <w:sz w:val="22"/>
        </w:rPr>
      </w:pPr>
      <w:r>
        <w:rPr>
          <w:color w:val="FF0000"/>
          <w:sz w:val="22"/>
        </w:rPr>
        <w:t>De</w:t>
      </w:r>
      <w:r>
        <w:rPr>
          <w:color w:val="FF0000"/>
          <w:spacing w:val="-8"/>
          <w:sz w:val="22"/>
        </w:rPr>
        <w:t xml:space="preserve"> </w:t>
      </w:r>
      <w:r>
        <w:rPr>
          <w:color w:val="FF0000"/>
          <w:sz w:val="22"/>
        </w:rPr>
        <w:t>órgão</w:t>
      </w:r>
      <w:r>
        <w:rPr>
          <w:color w:val="FF0000"/>
          <w:spacing w:val="-3"/>
          <w:sz w:val="22"/>
        </w:rPr>
        <w:t xml:space="preserve"> </w:t>
      </w:r>
      <w:r>
        <w:rPr>
          <w:color w:val="FF0000"/>
          <w:sz w:val="22"/>
        </w:rPr>
        <w:t>ou</w:t>
      </w:r>
      <w:r>
        <w:rPr>
          <w:color w:val="FF0000"/>
          <w:spacing w:val="-8"/>
          <w:sz w:val="22"/>
        </w:rPr>
        <w:t xml:space="preserve"> </w:t>
      </w:r>
      <w:r>
        <w:rPr>
          <w:color w:val="FF0000"/>
          <w:sz w:val="22"/>
        </w:rPr>
        <w:t>entidade</w:t>
      </w:r>
      <w:r>
        <w:rPr>
          <w:color w:val="FF0000"/>
          <w:spacing w:val="-3"/>
          <w:sz w:val="22"/>
        </w:rPr>
        <w:t xml:space="preserve"> </w:t>
      </w:r>
      <w:r>
        <w:rPr>
          <w:color w:val="FF0000"/>
          <w:sz w:val="22"/>
        </w:rPr>
        <w:t>participante</w:t>
      </w:r>
      <w:r>
        <w:rPr>
          <w:color w:val="FF0000"/>
          <w:spacing w:val="-4"/>
          <w:sz w:val="22"/>
        </w:rPr>
        <w:t xml:space="preserve"> </w:t>
      </w:r>
      <w:r>
        <w:rPr>
          <w:color w:val="FF0000"/>
          <w:sz w:val="22"/>
        </w:rPr>
        <w:t>para</w:t>
      </w:r>
      <w:r>
        <w:rPr>
          <w:color w:val="FF0000"/>
          <w:spacing w:val="-7"/>
          <w:sz w:val="22"/>
        </w:rPr>
        <w:t xml:space="preserve"> </w:t>
      </w:r>
      <w:r>
        <w:rPr>
          <w:color w:val="FF0000"/>
          <w:sz w:val="22"/>
        </w:rPr>
        <w:t>órgão</w:t>
      </w:r>
      <w:r>
        <w:rPr>
          <w:color w:val="FF0000"/>
          <w:spacing w:val="-3"/>
          <w:sz w:val="22"/>
        </w:rPr>
        <w:t xml:space="preserve"> </w:t>
      </w:r>
      <w:r>
        <w:rPr>
          <w:color w:val="FF0000"/>
          <w:sz w:val="22"/>
        </w:rPr>
        <w:t>ou</w:t>
      </w:r>
      <w:r>
        <w:rPr>
          <w:color w:val="FF0000"/>
          <w:spacing w:val="-7"/>
          <w:sz w:val="22"/>
        </w:rPr>
        <w:t xml:space="preserve"> </w:t>
      </w:r>
      <w:r>
        <w:rPr>
          <w:color w:val="FF0000"/>
          <w:sz w:val="22"/>
        </w:rPr>
        <w:t>entidade</w:t>
      </w:r>
      <w:r>
        <w:rPr>
          <w:color w:val="FF0000"/>
          <w:spacing w:val="-4"/>
          <w:sz w:val="22"/>
        </w:rPr>
        <w:t xml:space="preserve"> </w:t>
      </w:r>
      <w:r>
        <w:rPr>
          <w:color w:val="FF0000"/>
          <w:sz w:val="22"/>
        </w:rPr>
        <w:t>participante;</w:t>
      </w:r>
      <w:r>
        <w:rPr>
          <w:color w:val="FF0000"/>
          <w:spacing w:val="-5"/>
          <w:sz w:val="22"/>
        </w:rPr>
        <w:t xml:space="preserve"> ou</w:t>
      </w:r>
    </w:p>
    <w:p w14:paraId="56F0B6BE">
      <w:pPr>
        <w:pStyle w:val="8"/>
        <w:numPr>
          <w:ilvl w:val="2"/>
          <w:numId w:val="33"/>
        </w:numPr>
        <w:tabs>
          <w:tab w:val="left" w:pos="1855"/>
        </w:tabs>
        <w:spacing w:before="255" w:after="0" w:line="240" w:lineRule="auto"/>
        <w:ind w:left="1855" w:right="0" w:hanging="720"/>
        <w:jc w:val="left"/>
        <w:rPr>
          <w:sz w:val="22"/>
        </w:rPr>
      </w:pPr>
      <w:r>
        <w:rPr>
          <w:color w:val="FF0000"/>
          <w:sz w:val="22"/>
        </w:rPr>
        <w:t>De</w:t>
      </w:r>
      <w:r>
        <w:rPr>
          <w:color w:val="FF0000"/>
          <w:spacing w:val="-8"/>
          <w:sz w:val="22"/>
        </w:rPr>
        <w:t xml:space="preserve"> </w:t>
      </w:r>
      <w:r>
        <w:rPr>
          <w:color w:val="FF0000"/>
          <w:sz w:val="22"/>
        </w:rPr>
        <w:t>órgão</w:t>
      </w:r>
      <w:r>
        <w:rPr>
          <w:color w:val="FF0000"/>
          <w:spacing w:val="-2"/>
          <w:sz w:val="22"/>
        </w:rPr>
        <w:t xml:space="preserve"> </w:t>
      </w:r>
      <w:r>
        <w:rPr>
          <w:color w:val="FF0000"/>
          <w:sz w:val="22"/>
        </w:rPr>
        <w:t>ou</w:t>
      </w:r>
      <w:r>
        <w:rPr>
          <w:color w:val="FF0000"/>
          <w:spacing w:val="-7"/>
          <w:sz w:val="22"/>
        </w:rPr>
        <w:t xml:space="preserve"> </w:t>
      </w:r>
      <w:r>
        <w:rPr>
          <w:color w:val="FF0000"/>
          <w:sz w:val="22"/>
        </w:rPr>
        <w:t>entidade</w:t>
      </w:r>
      <w:r>
        <w:rPr>
          <w:color w:val="FF0000"/>
          <w:spacing w:val="-3"/>
          <w:sz w:val="22"/>
        </w:rPr>
        <w:t xml:space="preserve"> </w:t>
      </w:r>
      <w:r>
        <w:rPr>
          <w:color w:val="FF0000"/>
          <w:sz w:val="22"/>
        </w:rPr>
        <w:t>participante</w:t>
      </w:r>
      <w:r>
        <w:rPr>
          <w:color w:val="FF0000"/>
          <w:spacing w:val="-3"/>
          <w:sz w:val="22"/>
        </w:rPr>
        <w:t xml:space="preserve"> </w:t>
      </w:r>
      <w:r>
        <w:rPr>
          <w:color w:val="FF0000"/>
          <w:sz w:val="22"/>
        </w:rPr>
        <w:t>para</w:t>
      </w:r>
      <w:r>
        <w:rPr>
          <w:color w:val="FF0000"/>
          <w:spacing w:val="-6"/>
          <w:sz w:val="22"/>
        </w:rPr>
        <w:t xml:space="preserve"> </w:t>
      </w:r>
      <w:r>
        <w:rPr>
          <w:color w:val="FF0000"/>
          <w:sz w:val="22"/>
        </w:rPr>
        <w:t>órgão</w:t>
      </w:r>
      <w:r>
        <w:rPr>
          <w:color w:val="FF0000"/>
          <w:spacing w:val="-2"/>
          <w:sz w:val="22"/>
        </w:rPr>
        <w:t xml:space="preserve"> </w:t>
      </w:r>
      <w:r>
        <w:rPr>
          <w:color w:val="FF0000"/>
          <w:sz w:val="22"/>
        </w:rPr>
        <w:t>ou</w:t>
      </w:r>
      <w:r>
        <w:rPr>
          <w:color w:val="FF0000"/>
          <w:spacing w:val="-7"/>
          <w:sz w:val="22"/>
        </w:rPr>
        <w:t xml:space="preserve"> </w:t>
      </w:r>
      <w:r>
        <w:rPr>
          <w:color w:val="FF0000"/>
          <w:sz w:val="22"/>
        </w:rPr>
        <w:t>entidade</w:t>
      </w:r>
      <w:r>
        <w:rPr>
          <w:color w:val="FF0000"/>
          <w:spacing w:val="-3"/>
          <w:sz w:val="22"/>
        </w:rPr>
        <w:t xml:space="preserve"> </w:t>
      </w:r>
      <w:r>
        <w:rPr>
          <w:color w:val="FF0000"/>
          <w:sz w:val="22"/>
        </w:rPr>
        <w:t>não</w:t>
      </w:r>
      <w:r>
        <w:rPr>
          <w:color w:val="FF0000"/>
          <w:spacing w:val="-3"/>
          <w:sz w:val="22"/>
        </w:rPr>
        <w:t xml:space="preserve"> </w:t>
      </w:r>
      <w:r>
        <w:rPr>
          <w:color w:val="FF0000"/>
          <w:spacing w:val="-2"/>
          <w:sz w:val="22"/>
        </w:rPr>
        <w:t>participante.</w:t>
      </w:r>
    </w:p>
    <w:p w14:paraId="3881720B">
      <w:pPr>
        <w:pStyle w:val="8"/>
        <w:numPr>
          <w:ilvl w:val="1"/>
          <w:numId w:val="33"/>
        </w:numPr>
        <w:tabs>
          <w:tab w:val="left" w:pos="1070"/>
        </w:tabs>
        <w:spacing w:before="255" w:after="0" w:line="360" w:lineRule="auto"/>
        <w:ind w:left="1070" w:right="422" w:hanging="360"/>
        <w:jc w:val="both"/>
        <w:rPr>
          <w:rFonts w:ascii="Times New Roman" w:hAnsi="Times New Roman"/>
          <w:b/>
          <w:sz w:val="22"/>
        </w:rPr>
      </w:pPr>
      <w:r>
        <w:rPr>
          <w:sz w:val="22"/>
        </w:rPr>
        <w:t>O órgão ou entidade gerenciadora que tiver estimado as quantidades que pretende contratar será considerado participante para efeito do remanejamento</w:t>
      </w:r>
      <w:bookmarkStart w:id="26" w:name="_bookmark26"/>
      <w:bookmarkEnd w:id="26"/>
      <w:r>
        <w:rPr>
          <w:sz w:val="22"/>
        </w:rPr>
        <w:t>.</w:t>
      </w:r>
    </w:p>
    <w:p w14:paraId="0471D4F3">
      <w:pPr>
        <w:pStyle w:val="8"/>
        <w:numPr>
          <w:ilvl w:val="1"/>
          <w:numId w:val="33"/>
        </w:numPr>
        <w:tabs>
          <w:tab w:val="left" w:pos="1070"/>
        </w:tabs>
        <w:spacing w:before="121" w:after="0" w:line="357" w:lineRule="auto"/>
        <w:ind w:left="1070" w:right="424" w:hanging="360"/>
        <w:jc w:val="both"/>
        <w:rPr>
          <w:rFonts w:ascii="Times New Roman" w:hAnsi="Times New Roman"/>
          <w:b/>
          <w:sz w:val="22"/>
        </w:rPr>
      </w:pPr>
      <w:r>
        <w:rPr>
          <w:sz w:val="22"/>
        </w:rPr>
        <w:t>Na hipótese de remanejamento de órgão ou entidade participante para órgão ou entidade não participante, serão observados os limites previstos no art. 32 do Decreto nº 11.462, de 2023.</w:t>
      </w:r>
    </w:p>
    <w:p w14:paraId="38213FB0">
      <w:pPr>
        <w:pStyle w:val="8"/>
        <w:numPr>
          <w:ilvl w:val="1"/>
          <w:numId w:val="33"/>
        </w:numPr>
        <w:tabs>
          <w:tab w:val="left" w:pos="1070"/>
        </w:tabs>
        <w:spacing w:before="124" w:after="0" w:line="360" w:lineRule="auto"/>
        <w:ind w:left="1070" w:right="424" w:hanging="360"/>
        <w:jc w:val="both"/>
        <w:rPr>
          <w:rFonts w:ascii="Times New Roman" w:hAnsi="Times New Roman"/>
          <w:b/>
          <w:sz w:val="22"/>
        </w:rPr>
      </w:pPr>
      <w:r>
        <w:rPr>
          <w:sz w:val="22"/>
        </w:rPr>
        <w:t>Competirá ao órgão ou à entidade gerenciadora autorizar o remanejamento solicitado, com a redução do quantitativo inicialmente informado pelo órgão ou pela entidade participante, desde que</w:t>
      </w:r>
      <w:r>
        <w:rPr>
          <w:spacing w:val="-9"/>
          <w:sz w:val="22"/>
        </w:rPr>
        <w:t xml:space="preserve"> </w:t>
      </w:r>
      <w:r>
        <w:rPr>
          <w:sz w:val="22"/>
        </w:rPr>
        <w:t>haja</w:t>
      </w:r>
      <w:r>
        <w:rPr>
          <w:spacing w:val="-10"/>
          <w:sz w:val="22"/>
        </w:rPr>
        <w:t xml:space="preserve"> </w:t>
      </w:r>
      <w:r>
        <w:rPr>
          <w:sz w:val="22"/>
        </w:rPr>
        <w:t>prévia</w:t>
      </w:r>
      <w:r>
        <w:rPr>
          <w:spacing w:val="-13"/>
          <w:sz w:val="22"/>
        </w:rPr>
        <w:t xml:space="preserve"> </w:t>
      </w:r>
      <w:r>
        <w:rPr>
          <w:sz w:val="22"/>
        </w:rPr>
        <w:t>anuência</w:t>
      </w:r>
      <w:r>
        <w:rPr>
          <w:spacing w:val="-12"/>
          <w:sz w:val="22"/>
        </w:rPr>
        <w:t xml:space="preserve"> </w:t>
      </w:r>
      <w:r>
        <w:rPr>
          <w:sz w:val="22"/>
        </w:rPr>
        <w:t>do</w:t>
      </w:r>
      <w:r>
        <w:rPr>
          <w:spacing w:val="-11"/>
          <w:sz w:val="22"/>
        </w:rPr>
        <w:t xml:space="preserve"> </w:t>
      </w:r>
      <w:r>
        <w:rPr>
          <w:sz w:val="22"/>
        </w:rPr>
        <w:t>órgão</w:t>
      </w:r>
      <w:r>
        <w:rPr>
          <w:spacing w:val="-11"/>
          <w:sz w:val="22"/>
        </w:rPr>
        <w:t xml:space="preserve"> </w:t>
      </w:r>
      <w:r>
        <w:rPr>
          <w:sz w:val="22"/>
        </w:rPr>
        <w:t>ou</w:t>
      </w:r>
      <w:r>
        <w:rPr>
          <w:spacing w:val="-11"/>
          <w:sz w:val="22"/>
        </w:rPr>
        <w:t xml:space="preserve"> </w:t>
      </w:r>
      <w:r>
        <w:rPr>
          <w:sz w:val="22"/>
        </w:rPr>
        <w:t>da</w:t>
      </w:r>
      <w:r>
        <w:rPr>
          <w:spacing w:val="-13"/>
          <w:sz w:val="22"/>
        </w:rPr>
        <w:t xml:space="preserve"> </w:t>
      </w:r>
      <w:r>
        <w:rPr>
          <w:sz w:val="22"/>
        </w:rPr>
        <w:t>entidade</w:t>
      </w:r>
      <w:r>
        <w:rPr>
          <w:spacing w:val="-11"/>
          <w:sz w:val="22"/>
        </w:rPr>
        <w:t xml:space="preserve"> </w:t>
      </w:r>
      <w:r>
        <w:rPr>
          <w:sz w:val="22"/>
        </w:rPr>
        <w:t>que</w:t>
      </w:r>
      <w:r>
        <w:rPr>
          <w:spacing w:val="-12"/>
          <w:sz w:val="22"/>
        </w:rPr>
        <w:t xml:space="preserve"> </w:t>
      </w:r>
      <w:r>
        <w:rPr>
          <w:sz w:val="22"/>
        </w:rPr>
        <w:t>sofrer</w:t>
      </w:r>
      <w:r>
        <w:rPr>
          <w:spacing w:val="-12"/>
          <w:sz w:val="22"/>
        </w:rPr>
        <w:t xml:space="preserve"> </w:t>
      </w:r>
      <w:r>
        <w:rPr>
          <w:sz w:val="22"/>
        </w:rPr>
        <w:t>redução</w:t>
      </w:r>
      <w:r>
        <w:rPr>
          <w:spacing w:val="-9"/>
          <w:sz w:val="22"/>
        </w:rPr>
        <w:t xml:space="preserve"> </w:t>
      </w:r>
      <w:r>
        <w:rPr>
          <w:sz w:val="22"/>
        </w:rPr>
        <w:t>dos</w:t>
      </w:r>
      <w:r>
        <w:rPr>
          <w:spacing w:val="-10"/>
          <w:sz w:val="22"/>
        </w:rPr>
        <w:t xml:space="preserve"> </w:t>
      </w:r>
      <w:r>
        <w:rPr>
          <w:sz w:val="22"/>
        </w:rPr>
        <w:t>quantitativos</w:t>
      </w:r>
      <w:r>
        <w:rPr>
          <w:spacing w:val="-10"/>
          <w:sz w:val="22"/>
        </w:rPr>
        <w:t xml:space="preserve"> </w:t>
      </w:r>
      <w:r>
        <w:rPr>
          <w:sz w:val="22"/>
        </w:rPr>
        <w:t>informados.</w:t>
      </w:r>
    </w:p>
    <w:p w14:paraId="26BAB54A">
      <w:pPr>
        <w:pStyle w:val="8"/>
        <w:numPr>
          <w:ilvl w:val="1"/>
          <w:numId w:val="33"/>
        </w:numPr>
        <w:tabs>
          <w:tab w:val="left" w:pos="1070"/>
        </w:tabs>
        <w:spacing w:before="121" w:after="0" w:line="360" w:lineRule="auto"/>
        <w:ind w:left="1070" w:right="422" w:hanging="360"/>
        <w:jc w:val="both"/>
        <w:rPr>
          <w:rFonts w:ascii="Times New Roman" w:hAnsi="Times New Roman"/>
          <w:b/>
          <w:sz w:val="22"/>
        </w:rPr>
      </w:pPr>
      <w:r>
        <w:rPr>
          <w:sz w:val="22"/>
        </w:rPr>
        <w:t>Caso o remanejamento seja feito entre órgãos ou entidades dos Estados, do Distrito Federal ou de Municípios</w:t>
      </w:r>
      <w:r>
        <w:rPr>
          <w:spacing w:val="-2"/>
          <w:sz w:val="22"/>
        </w:rPr>
        <w:t xml:space="preserve"> </w:t>
      </w:r>
      <w:r>
        <w:rPr>
          <w:sz w:val="22"/>
        </w:rPr>
        <w:t>distintos,</w:t>
      </w:r>
      <w:r>
        <w:rPr>
          <w:spacing w:val="-2"/>
          <w:sz w:val="22"/>
        </w:rPr>
        <w:t xml:space="preserve"> </w:t>
      </w:r>
      <w:r>
        <w:rPr>
          <w:sz w:val="22"/>
        </w:rPr>
        <w:t>caberá</w:t>
      </w:r>
      <w:r>
        <w:rPr>
          <w:spacing w:val="-2"/>
          <w:sz w:val="22"/>
        </w:rPr>
        <w:t xml:space="preserve"> </w:t>
      </w:r>
      <w:r>
        <w:rPr>
          <w:sz w:val="22"/>
        </w:rPr>
        <w:t>ao</w:t>
      </w:r>
      <w:r>
        <w:rPr>
          <w:spacing w:val="-1"/>
          <w:sz w:val="22"/>
        </w:rPr>
        <w:t xml:space="preserve"> </w:t>
      </w:r>
      <w:r>
        <w:rPr>
          <w:sz w:val="22"/>
        </w:rPr>
        <w:t>fornecedor</w:t>
      </w:r>
      <w:r>
        <w:rPr>
          <w:spacing w:val="-2"/>
          <w:sz w:val="22"/>
        </w:rPr>
        <w:t xml:space="preserve"> </w:t>
      </w:r>
      <w:r>
        <w:rPr>
          <w:sz w:val="22"/>
        </w:rPr>
        <w:t>beneficiário</w:t>
      </w:r>
      <w:r>
        <w:rPr>
          <w:spacing w:val="-1"/>
          <w:sz w:val="22"/>
        </w:rPr>
        <w:t xml:space="preserve"> </w:t>
      </w:r>
      <w:r>
        <w:rPr>
          <w:sz w:val="22"/>
        </w:rPr>
        <w:t>da</w:t>
      </w:r>
      <w:r>
        <w:rPr>
          <w:spacing w:val="-2"/>
          <w:sz w:val="22"/>
        </w:rPr>
        <w:t xml:space="preserve"> </w:t>
      </w:r>
      <w:r>
        <w:rPr>
          <w:sz w:val="22"/>
        </w:rPr>
        <w:t>ata</w:t>
      </w:r>
      <w:r>
        <w:rPr>
          <w:spacing w:val="-2"/>
          <w:sz w:val="22"/>
        </w:rPr>
        <w:t xml:space="preserve"> </w:t>
      </w:r>
      <w:r>
        <w:rPr>
          <w:sz w:val="22"/>
        </w:rPr>
        <w:t>de</w:t>
      </w:r>
      <w:r>
        <w:rPr>
          <w:spacing w:val="-2"/>
          <w:sz w:val="22"/>
        </w:rPr>
        <w:t xml:space="preserve"> </w:t>
      </w:r>
      <w:r>
        <w:rPr>
          <w:sz w:val="22"/>
        </w:rPr>
        <w:t>registro</w:t>
      </w:r>
      <w:r>
        <w:rPr>
          <w:spacing w:val="-2"/>
          <w:sz w:val="22"/>
        </w:rPr>
        <w:t xml:space="preserve"> </w:t>
      </w:r>
      <w:r>
        <w:rPr>
          <w:sz w:val="22"/>
        </w:rPr>
        <w:t>de</w:t>
      </w:r>
      <w:r>
        <w:rPr>
          <w:spacing w:val="-2"/>
          <w:sz w:val="22"/>
        </w:rPr>
        <w:t xml:space="preserve"> </w:t>
      </w:r>
      <w:r>
        <w:rPr>
          <w:sz w:val="22"/>
        </w:rPr>
        <w:t>preços,</w:t>
      </w:r>
      <w:r>
        <w:rPr>
          <w:spacing w:val="-4"/>
          <w:sz w:val="22"/>
        </w:rPr>
        <w:t xml:space="preserve"> </w:t>
      </w:r>
      <w:r>
        <w:rPr>
          <w:sz w:val="22"/>
        </w:rPr>
        <w:t>observadas</w:t>
      </w:r>
      <w:r>
        <w:rPr>
          <w:spacing w:val="-2"/>
          <w:sz w:val="22"/>
        </w:rPr>
        <w:t xml:space="preserve"> </w:t>
      </w:r>
      <w:r>
        <w:rPr>
          <w:sz w:val="22"/>
        </w:rPr>
        <w:t>as condições nela estabelecidas, optar pela aceitação ou não do fornecimento decorrente do remanejamento dos itens.</w:t>
      </w:r>
    </w:p>
    <w:p w14:paraId="74CA89FA">
      <w:pPr>
        <w:pStyle w:val="8"/>
        <w:numPr>
          <w:ilvl w:val="1"/>
          <w:numId w:val="33"/>
        </w:numPr>
        <w:tabs>
          <w:tab w:val="left" w:pos="1070"/>
        </w:tabs>
        <w:spacing w:before="119" w:after="0" w:line="360" w:lineRule="auto"/>
        <w:ind w:left="1070" w:right="420" w:hanging="360"/>
        <w:jc w:val="both"/>
        <w:rPr>
          <w:rFonts w:ascii="Times New Roman" w:hAnsi="Times New Roman"/>
          <w:b/>
          <w:sz w:val="22"/>
        </w:rPr>
      </w:pPr>
      <w:r>
        <w:rPr>
          <w:sz w:val="22"/>
        </w:rPr>
        <w:t xml:space="preserve">Na hipótese da compra centralizada, não havendo indicação pelo órgão ou pela entidade gerenciadora, dos quantitativos dos participantes da compra centralizada, nos termos do item </w:t>
      </w:r>
      <w:r>
        <w:fldChar w:fldCharType="begin"/>
      </w:r>
      <w:r>
        <w:instrText xml:space="preserve"> HYPERLINK \l "_bookmark26" </w:instrText>
      </w:r>
      <w:r>
        <w:fldChar w:fldCharType="separate"/>
      </w:r>
      <w:r>
        <w:rPr>
          <w:sz w:val="22"/>
        </w:rPr>
        <w:t>7.3,</w:t>
      </w:r>
      <w:r>
        <w:rPr>
          <w:sz w:val="22"/>
        </w:rPr>
        <w:fldChar w:fldCharType="end"/>
      </w:r>
      <w:r>
        <w:rPr>
          <w:sz w:val="22"/>
        </w:rPr>
        <w:t xml:space="preserve"> a distribuição das quantidades para a execução descentralizada será por meio do remanejamento.</w:t>
      </w:r>
    </w:p>
    <w:p w14:paraId="2A2B9505">
      <w:pPr>
        <w:pStyle w:val="6"/>
        <w:jc w:val="left"/>
      </w:pPr>
    </w:p>
    <w:p w14:paraId="7053F5C8">
      <w:pPr>
        <w:pStyle w:val="6"/>
        <w:spacing w:before="108"/>
        <w:jc w:val="left"/>
      </w:pPr>
    </w:p>
    <w:p w14:paraId="4820175F">
      <w:pPr>
        <w:pStyle w:val="2"/>
        <w:numPr>
          <w:ilvl w:val="0"/>
          <w:numId w:val="33"/>
        </w:numPr>
        <w:tabs>
          <w:tab w:val="left" w:pos="991"/>
        </w:tabs>
        <w:spacing w:before="0" w:after="0" w:line="240" w:lineRule="auto"/>
        <w:ind w:left="991" w:right="0" w:hanging="425"/>
        <w:jc w:val="left"/>
      </w:pPr>
      <w:r>
        <w:t>CANCELAMENTO</w:t>
      </w:r>
      <w:r>
        <w:rPr>
          <w:spacing w:val="-9"/>
        </w:rPr>
        <w:t xml:space="preserve"> </w:t>
      </w:r>
      <w:r>
        <w:t>DO</w:t>
      </w:r>
      <w:r>
        <w:rPr>
          <w:spacing w:val="-6"/>
        </w:rPr>
        <w:t xml:space="preserve"> </w:t>
      </w:r>
      <w:r>
        <w:t>REGISTRO</w:t>
      </w:r>
      <w:r>
        <w:rPr>
          <w:spacing w:val="-4"/>
        </w:rPr>
        <w:t xml:space="preserve"> </w:t>
      </w:r>
      <w:r>
        <w:t>DO</w:t>
      </w:r>
      <w:r>
        <w:rPr>
          <w:spacing w:val="-6"/>
        </w:rPr>
        <w:t xml:space="preserve"> </w:t>
      </w:r>
      <w:r>
        <w:t>LICITANTE</w:t>
      </w:r>
      <w:r>
        <w:rPr>
          <w:spacing w:val="-4"/>
        </w:rPr>
        <w:t xml:space="preserve"> </w:t>
      </w:r>
      <w:r>
        <w:t>VENCEDOR</w:t>
      </w:r>
      <w:r>
        <w:rPr>
          <w:spacing w:val="-4"/>
        </w:rPr>
        <w:t xml:space="preserve"> </w:t>
      </w:r>
      <w:r>
        <w:t>E</w:t>
      </w:r>
      <w:r>
        <w:rPr>
          <w:spacing w:val="-6"/>
        </w:rPr>
        <w:t xml:space="preserve"> </w:t>
      </w:r>
      <w:r>
        <w:t>DOS</w:t>
      </w:r>
      <w:r>
        <w:rPr>
          <w:spacing w:val="-5"/>
        </w:rPr>
        <w:t xml:space="preserve"> </w:t>
      </w:r>
      <w:r>
        <w:t>PREÇOS</w:t>
      </w:r>
      <w:r>
        <w:rPr>
          <w:spacing w:val="-7"/>
        </w:rPr>
        <w:t xml:space="preserve"> </w:t>
      </w:r>
      <w:r>
        <w:rPr>
          <w:spacing w:val="-2"/>
        </w:rPr>
        <w:t>REGISTRA</w:t>
      </w:r>
      <w:bookmarkStart w:id="27" w:name="_bookmark27"/>
      <w:bookmarkEnd w:id="27"/>
      <w:r>
        <w:rPr>
          <w:spacing w:val="-2"/>
        </w:rPr>
        <w:t>DOS</w:t>
      </w:r>
    </w:p>
    <w:p w14:paraId="4CB5DB05">
      <w:pPr>
        <w:pStyle w:val="8"/>
        <w:numPr>
          <w:ilvl w:val="1"/>
          <w:numId w:val="33"/>
        </w:numPr>
        <w:tabs>
          <w:tab w:val="left" w:pos="1069"/>
        </w:tabs>
        <w:spacing w:before="255" w:after="0" w:line="240" w:lineRule="auto"/>
        <w:ind w:left="1069" w:right="0" w:hanging="359"/>
        <w:jc w:val="left"/>
        <w:rPr>
          <w:rFonts w:ascii="Times New Roman" w:hAnsi="Times New Roman"/>
          <w:b/>
          <w:sz w:val="22"/>
        </w:rPr>
      </w:pPr>
      <w:r>
        <w:rPr>
          <w:sz w:val="22"/>
        </w:rPr>
        <w:t>O</w:t>
      </w:r>
      <w:r>
        <w:rPr>
          <w:spacing w:val="-6"/>
          <w:sz w:val="22"/>
        </w:rPr>
        <w:t xml:space="preserve"> </w:t>
      </w:r>
      <w:r>
        <w:rPr>
          <w:sz w:val="22"/>
        </w:rPr>
        <w:t>registro</w:t>
      </w:r>
      <w:r>
        <w:rPr>
          <w:spacing w:val="-4"/>
          <w:sz w:val="22"/>
        </w:rPr>
        <w:t xml:space="preserve"> </w:t>
      </w:r>
      <w:r>
        <w:rPr>
          <w:sz w:val="22"/>
        </w:rPr>
        <w:t>do</w:t>
      </w:r>
      <w:r>
        <w:rPr>
          <w:spacing w:val="-3"/>
          <w:sz w:val="22"/>
        </w:rPr>
        <w:t xml:space="preserve"> </w:t>
      </w:r>
      <w:r>
        <w:rPr>
          <w:sz w:val="22"/>
        </w:rPr>
        <w:t>fornecedor</w:t>
      </w:r>
      <w:r>
        <w:rPr>
          <w:spacing w:val="-6"/>
          <w:sz w:val="22"/>
        </w:rPr>
        <w:t xml:space="preserve"> </w:t>
      </w:r>
      <w:r>
        <w:rPr>
          <w:sz w:val="22"/>
        </w:rPr>
        <w:t>será</w:t>
      </w:r>
      <w:r>
        <w:rPr>
          <w:spacing w:val="-4"/>
          <w:sz w:val="22"/>
        </w:rPr>
        <w:t xml:space="preserve"> </w:t>
      </w:r>
      <w:r>
        <w:rPr>
          <w:sz w:val="22"/>
        </w:rPr>
        <w:t>cancelado</w:t>
      </w:r>
      <w:r>
        <w:rPr>
          <w:spacing w:val="-3"/>
          <w:sz w:val="22"/>
        </w:rPr>
        <w:t xml:space="preserve"> </w:t>
      </w:r>
      <w:r>
        <w:rPr>
          <w:sz w:val="22"/>
        </w:rPr>
        <w:t>pelo</w:t>
      </w:r>
      <w:r>
        <w:rPr>
          <w:spacing w:val="-5"/>
          <w:sz w:val="22"/>
        </w:rPr>
        <w:t xml:space="preserve"> </w:t>
      </w:r>
      <w:r>
        <w:rPr>
          <w:sz w:val="22"/>
        </w:rPr>
        <w:t>gerenciador,</w:t>
      </w:r>
      <w:r>
        <w:rPr>
          <w:spacing w:val="-4"/>
          <w:sz w:val="22"/>
        </w:rPr>
        <w:t xml:space="preserve"> </w:t>
      </w:r>
      <w:r>
        <w:rPr>
          <w:sz w:val="22"/>
        </w:rPr>
        <w:t>quando</w:t>
      </w:r>
      <w:r>
        <w:rPr>
          <w:spacing w:val="-5"/>
          <w:sz w:val="22"/>
        </w:rPr>
        <w:t xml:space="preserve"> </w:t>
      </w:r>
      <w:r>
        <w:rPr>
          <w:sz w:val="22"/>
        </w:rPr>
        <w:t>o</w:t>
      </w:r>
      <w:r>
        <w:rPr>
          <w:spacing w:val="-3"/>
          <w:sz w:val="22"/>
        </w:rPr>
        <w:t xml:space="preserve"> </w:t>
      </w:r>
      <w:r>
        <w:rPr>
          <w:spacing w:val="-2"/>
          <w:sz w:val="22"/>
        </w:rPr>
        <w:t>fornecedo</w:t>
      </w:r>
      <w:bookmarkStart w:id="28" w:name="_bookmark28"/>
      <w:bookmarkEnd w:id="28"/>
      <w:r>
        <w:rPr>
          <w:spacing w:val="-2"/>
          <w:sz w:val="22"/>
        </w:rPr>
        <w:t>r:</w:t>
      </w:r>
    </w:p>
    <w:p w14:paraId="42269E3F">
      <w:pPr>
        <w:pStyle w:val="8"/>
        <w:numPr>
          <w:ilvl w:val="2"/>
          <w:numId w:val="33"/>
        </w:numPr>
        <w:tabs>
          <w:tab w:val="left" w:pos="1855"/>
        </w:tabs>
        <w:spacing w:before="252" w:after="0" w:line="240" w:lineRule="auto"/>
        <w:ind w:left="1855" w:right="0" w:hanging="720"/>
        <w:jc w:val="left"/>
        <w:rPr>
          <w:sz w:val="22"/>
        </w:rPr>
      </w:pPr>
      <w:r>
        <w:rPr>
          <w:color w:val="FF0000"/>
          <w:sz w:val="22"/>
        </w:rPr>
        <w:t>Descumprir</w:t>
      </w:r>
      <w:r>
        <w:rPr>
          <w:color w:val="FF0000"/>
          <w:spacing w:val="-6"/>
          <w:sz w:val="22"/>
        </w:rPr>
        <w:t xml:space="preserve"> </w:t>
      </w:r>
      <w:r>
        <w:rPr>
          <w:color w:val="FF0000"/>
          <w:sz w:val="22"/>
        </w:rPr>
        <w:t>as</w:t>
      </w:r>
      <w:r>
        <w:rPr>
          <w:color w:val="FF0000"/>
          <w:spacing w:val="-5"/>
          <w:sz w:val="22"/>
        </w:rPr>
        <w:t xml:space="preserve"> </w:t>
      </w:r>
      <w:r>
        <w:rPr>
          <w:color w:val="FF0000"/>
          <w:sz w:val="22"/>
        </w:rPr>
        <w:t>condições</w:t>
      </w:r>
      <w:r>
        <w:rPr>
          <w:color w:val="FF0000"/>
          <w:spacing w:val="-2"/>
          <w:sz w:val="22"/>
        </w:rPr>
        <w:t xml:space="preserve"> </w:t>
      </w:r>
      <w:r>
        <w:rPr>
          <w:color w:val="FF0000"/>
          <w:sz w:val="22"/>
        </w:rPr>
        <w:t>da</w:t>
      </w:r>
      <w:r>
        <w:rPr>
          <w:color w:val="FF0000"/>
          <w:spacing w:val="-3"/>
          <w:sz w:val="22"/>
        </w:rPr>
        <w:t xml:space="preserve"> </w:t>
      </w:r>
      <w:r>
        <w:rPr>
          <w:color w:val="FF0000"/>
          <w:sz w:val="22"/>
        </w:rPr>
        <w:t>ata</w:t>
      </w:r>
      <w:r>
        <w:rPr>
          <w:color w:val="FF0000"/>
          <w:spacing w:val="-3"/>
          <w:sz w:val="22"/>
        </w:rPr>
        <w:t xml:space="preserve"> </w:t>
      </w:r>
      <w:r>
        <w:rPr>
          <w:color w:val="FF0000"/>
          <w:sz w:val="22"/>
        </w:rPr>
        <w:t>de</w:t>
      </w:r>
      <w:r>
        <w:rPr>
          <w:color w:val="FF0000"/>
          <w:spacing w:val="-4"/>
          <w:sz w:val="22"/>
        </w:rPr>
        <w:t xml:space="preserve"> </w:t>
      </w:r>
      <w:r>
        <w:rPr>
          <w:color w:val="FF0000"/>
          <w:sz w:val="22"/>
        </w:rPr>
        <w:t>registro</w:t>
      </w:r>
      <w:r>
        <w:rPr>
          <w:color w:val="FF0000"/>
          <w:spacing w:val="-2"/>
          <w:sz w:val="22"/>
        </w:rPr>
        <w:t xml:space="preserve"> </w:t>
      </w:r>
      <w:r>
        <w:rPr>
          <w:color w:val="FF0000"/>
          <w:sz w:val="22"/>
        </w:rPr>
        <w:t>de</w:t>
      </w:r>
      <w:r>
        <w:rPr>
          <w:color w:val="FF0000"/>
          <w:spacing w:val="-5"/>
          <w:sz w:val="22"/>
        </w:rPr>
        <w:t xml:space="preserve"> </w:t>
      </w:r>
      <w:r>
        <w:rPr>
          <w:color w:val="FF0000"/>
          <w:sz w:val="22"/>
        </w:rPr>
        <w:t>preços,</w:t>
      </w:r>
      <w:r>
        <w:rPr>
          <w:color w:val="FF0000"/>
          <w:spacing w:val="-5"/>
          <w:sz w:val="22"/>
        </w:rPr>
        <w:t xml:space="preserve"> </w:t>
      </w:r>
      <w:r>
        <w:rPr>
          <w:color w:val="FF0000"/>
          <w:sz w:val="22"/>
        </w:rPr>
        <w:t>sem</w:t>
      </w:r>
      <w:r>
        <w:rPr>
          <w:color w:val="FF0000"/>
          <w:spacing w:val="-4"/>
          <w:sz w:val="22"/>
        </w:rPr>
        <w:t xml:space="preserve"> </w:t>
      </w:r>
      <w:r>
        <w:rPr>
          <w:color w:val="FF0000"/>
          <w:sz w:val="22"/>
        </w:rPr>
        <w:t>motivo</w:t>
      </w:r>
      <w:r>
        <w:rPr>
          <w:color w:val="FF0000"/>
          <w:spacing w:val="-1"/>
          <w:sz w:val="22"/>
        </w:rPr>
        <w:t xml:space="preserve"> </w:t>
      </w:r>
      <w:r>
        <w:rPr>
          <w:color w:val="FF0000"/>
          <w:spacing w:val="-2"/>
          <w:sz w:val="22"/>
        </w:rPr>
        <w:t>justificado;</w:t>
      </w:r>
    </w:p>
    <w:p w14:paraId="2A97D23C">
      <w:pPr>
        <w:pStyle w:val="8"/>
        <w:numPr>
          <w:ilvl w:val="2"/>
          <w:numId w:val="33"/>
        </w:numPr>
        <w:tabs>
          <w:tab w:val="left" w:pos="1855"/>
        </w:tabs>
        <w:spacing w:before="255" w:after="0" w:line="360" w:lineRule="auto"/>
        <w:ind w:left="1855" w:right="430" w:hanging="720"/>
        <w:jc w:val="left"/>
        <w:rPr>
          <w:sz w:val="22"/>
        </w:rPr>
      </w:pPr>
      <w:r>
        <w:rPr>
          <w:color w:val="FF0000"/>
          <w:sz w:val="22"/>
        </w:rPr>
        <w:t>Não retirar a nota de empenho, ou instrumento equivalente, no prazo estabelecido pela Administração sem justificativa razoável;</w:t>
      </w:r>
    </w:p>
    <w:p w14:paraId="7D977C04">
      <w:pPr>
        <w:pStyle w:val="8"/>
        <w:numPr>
          <w:ilvl w:val="2"/>
          <w:numId w:val="33"/>
        </w:numPr>
        <w:tabs>
          <w:tab w:val="left" w:pos="1855"/>
        </w:tabs>
        <w:spacing w:before="120" w:after="0" w:line="360" w:lineRule="auto"/>
        <w:ind w:left="1855" w:right="425" w:hanging="720"/>
        <w:jc w:val="left"/>
        <w:rPr>
          <w:sz w:val="22"/>
        </w:rPr>
      </w:pPr>
      <w:r>
        <w:rPr>
          <w:color w:val="FF0000"/>
          <w:sz w:val="22"/>
        </w:rPr>
        <w:t>Não</w:t>
      </w:r>
      <w:r>
        <w:rPr>
          <w:color w:val="FF0000"/>
          <w:spacing w:val="-13"/>
          <w:sz w:val="22"/>
        </w:rPr>
        <w:t xml:space="preserve"> </w:t>
      </w:r>
      <w:r>
        <w:rPr>
          <w:color w:val="FF0000"/>
          <w:sz w:val="22"/>
        </w:rPr>
        <w:t>aceitar</w:t>
      </w:r>
      <w:r>
        <w:rPr>
          <w:color w:val="FF0000"/>
          <w:spacing w:val="-12"/>
          <w:sz w:val="22"/>
        </w:rPr>
        <w:t xml:space="preserve"> </w:t>
      </w:r>
      <w:r>
        <w:rPr>
          <w:color w:val="FF0000"/>
          <w:sz w:val="22"/>
        </w:rPr>
        <w:t>manter</w:t>
      </w:r>
      <w:r>
        <w:rPr>
          <w:color w:val="FF0000"/>
          <w:spacing w:val="-13"/>
          <w:sz w:val="22"/>
        </w:rPr>
        <w:t xml:space="preserve"> </w:t>
      </w:r>
      <w:r>
        <w:rPr>
          <w:color w:val="FF0000"/>
          <w:sz w:val="22"/>
        </w:rPr>
        <w:t>seu</w:t>
      </w:r>
      <w:r>
        <w:rPr>
          <w:color w:val="FF0000"/>
          <w:spacing w:val="-12"/>
          <w:sz w:val="22"/>
        </w:rPr>
        <w:t xml:space="preserve"> </w:t>
      </w:r>
      <w:r>
        <w:rPr>
          <w:color w:val="FF0000"/>
          <w:sz w:val="22"/>
        </w:rPr>
        <w:t>preço</w:t>
      </w:r>
      <w:r>
        <w:rPr>
          <w:color w:val="FF0000"/>
          <w:spacing w:val="-13"/>
          <w:sz w:val="22"/>
        </w:rPr>
        <w:t xml:space="preserve"> </w:t>
      </w:r>
      <w:r>
        <w:rPr>
          <w:color w:val="FF0000"/>
          <w:sz w:val="22"/>
        </w:rPr>
        <w:t>registrado,</w:t>
      </w:r>
      <w:r>
        <w:rPr>
          <w:color w:val="FF0000"/>
          <w:spacing w:val="-12"/>
          <w:sz w:val="22"/>
        </w:rPr>
        <w:t xml:space="preserve"> </w:t>
      </w:r>
      <w:r>
        <w:rPr>
          <w:color w:val="FF0000"/>
          <w:sz w:val="22"/>
        </w:rPr>
        <w:t>na</w:t>
      </w:r>
      <w:r>
        <w:rPr>
          <w:color w:val="FF0000"/>
          <w:spacing w:val="-13"/>
          <w:sz w:val="22"/>
        </w:rPr>
        <w:t xml:space="preserve"> </w:t>
      </w:r>
      <w:r>
        <w:rPr>
          <w:color w:val="FF0000"/>
          <w:sz w:val="22"/>
        </w:rPr>
        <w:t>hipótese</w:t>
      </w:r>
      <w:r>
        <w:rPr>
          <w:color w:val="FF0000"/>
          <w:spacing w:val="-12"/>
          <w:sz w:val="22"/>
        </w:rPr>
        <w:t xml:space="preserve"> </w:t>
      </w:r>
      <w:r>
        <w:rPr>
          <w:color w:val="FF0000"/>
          <w:sz w:val="22"/>
        </w:rPr>
        <w:t>prevista</w:t>
      </w:r>
      <w:r>
        <w:rPr>
          <w:color w:val="FF0000"/>
          <w:spacing w:val="-12"/>
          <w:sz w:val="22"/>
        </w:rPr>
        <w:t xml:space="preserve"> </w:t>
      </w:r>
      <w:r>
        <w:rPr>
          <w:color w:val="FF0000"/>
          <w:sz w:val="22"/>
        </w:rPr>
        <w:t>no</w:t>
      </w:r>
      <w:r>
        <w:rPr>
          <w:color w:val="FF0000"/>
          <w:spacing w:val="-13"/>
          <w:sz w:val="22"/>
        </w:rPr>
        <w:t xml:space="preserve"> </w:t>
      </w:r>
      <w:r>
        <w:rPr>
          <w:color w:val="FF0000"/>
          <w:sz w:val="22"/>
        </w:rPr>
        <w:t>artigo</w:t>
      </w:r>
      <w:r>
        <w:rPr>
          <w:color w:val="FF0000"/>
          <w:spacing w:val="-12"/>
          <w:sz w:val="22"/>
        </w:rPr>
        <w:t xml:space="preserve"> </w:t>
      </w:r>
      <w:r>
        <w:rPr>
          <w:color w:val="FF0000"/>
          <w:sz w:val="22"/>
        </w:rPr>
        <w:t>27,</w:t>
      </w:r>
      <w:r>
        <w:rPr>
          <w:color w:val="FF0000"/>
          <w:spacing w:val="-13"/>
          <w:sz w:val="22"/>
        </w:rPr>
        <w:t xml:space="preserve"> </w:t>
      </w:r>
      <w:r>
        <w:rPr>
          <w:color w:val="FF0000"/>
          <w:sz w:val="22"/>
        </w:rPr>
        <w:t>§</w:t>
      </w:r>
      <w:r>
        <w:rPr>
          <w:color w:val="FF0000"/>
          <w:spacing w:val="-14"/>
          <w:sz w:val="22"/>
        </w:rPr>
        <w:t xml:space="preserve"> </w:t>
      </w:r>
      <w:r>
        <w:rPr>
          <w:color w:val="FF0000"/>
          <w:sz w:val="22"/>
        </w:rPr>
        <w:t>2º,</w:t>
      </w:r>
      <w:r>
        <w:rPr>
          <w:color w:val="FF0000"/>
          <w:spacing w:val="-12"/>
          <w:sz w:val="22"/>
        </w:rPr>
        <w:t xml:space="preserve"> </w:t>
      </w:r>
      <w:r>
        <w:rPr>
          <w:color w:val="FF0000"/>
          <w:sz w:val="22"/>
        </w:rPr>
        <w:t>do</w:t>
      </w:r>
      <w:r>
        <w:rPr>
          <w:color w:val="FF0000"/>
          <w:spacing w:val="-13"/>
          <w:sz w:val="22"/>
        </w:rPr>
        <w:t xml:space="preserve"> </w:t>
      </w:r>
      <w:r>
        <w:rPr>
          <w:color w:val="FF0000"/>
          <w:sz w:val="22"/>
        </w:rPr>
        <w:t>Decreto nº 11.462, de 2023; ou</w:t>
      </w:r>
    </w:p>
    <w:p w14:paraId="409F497D">
      <w:pPr>
        <w:pStyle w:val="8"/>
        <w:spacing w:after="0" w:line="360" w:lineRule="auto"/>
        <w:jc w:val="left"/>
        <w:rPr>
          <w:sz w:val="22"/>
        </w:rPr>
        <w:sectPr>
          <w:pgSz w:w="11910" w:h="16840"/>
          <w:pgMar w:top="2160" w:right="708" w:bottom="1860" w:left="850" w:header="708" w:footer="1674" w:gutter="0"/>
          <w:cols w:space="720" w:num="1"/>
        </w:sectPr>
      </w:pPr>
    </w:p>
    <w:p w14:paraId="6532223D">
      <w:pPr>
        <w:pStyle w:val="6"/>
        <w:jc w:val="left"/>
      </w:pPr>
    </w:p>
    <w:p w14:paraId="68EF545C">
      <w:pPr>
        <w:pStyle w:val="6"/>
        <w:spacing w:before="257"/>
        <w:jc w:val="left"/>
      </w:pPr>
    </w:p>
    <w:p w14:paraId="34F31176">
      <w:pPr>
        <w:pStyle w:val="8"/>
        <w:numPr>
          <w:ilvl w:val="2"/>
          <w:numId w:val="33"/>
        </w:numPr>
        <w:tabs>
          <w:tab w:val="left" w:pos="1904"/>
        </w:tabs>
        <w:spacing w:before="0" w:after="0" w:line="240" w:lineRule="auto"/>
        <w:ind w:left="1904" w:right="0" w:hanging="769"/>
        <w:jc w:val="both"/>
        <w:rPr>
          <w:sz w:val="22"/>
        </w:rPr>
      </w:pPr>
      <w:r>
        <w:rPr>
          <w:color w:val="FF0000"/>
          <w:sz w:val="22"/>
        </w:rPr>
        <w:t>Sofrer</w:t>
      </w:r>
      <w:r>
        <w:rPr>
          <w:color w:val="FF0000"/>
          <w:spacing w:val="-7"/>
          <w:sz w:val="22"/>
        </w:rPr>
        <w:t xml:space="preserve"> </w:t>
      </w:r>
      <w:r>
        <w:rPr>
          <w:color w:val="FF0000"/>
          <w:sz w:val="22"/>
        </w:rPr>
        <w:t>sanção</w:t>
      </w:r>
      <w:r>
        <w:rPr>
          <w:color w:val="FF0000"/>
          <w:spacing w:val="-2"/>
          <w:sz w:val="22"/>
        </w:rPr>
        <w:t xml:space="preserve"> </w:t>
      </w:r>
      <w:r>
        <w:rPr>
          <w:color w:val="FF0000"/>
          <w:sz w:val="22"/>
        </w:rPr>
        <w:t>prevista</w:t>
      </w:r>
      <w:r>
        <w:rPr>
          <w:color w:val="FF0000"/>
          <w:spacing w:val="-5"/>
          <w:sz w:val="22"/>
        </w:rPr>
        <w:t xml:space="preserve"> </w:t>
      </w:r>
      <w:r>
        <w:rPr>
          <w:color w:val="FF0000"/>
          <w:sz w:val="22"/>
        </w:rPr>
        <w:t>nos</w:t>
      </w:r>
      <w:r>
        <w:rPr>
          <w:color w:val="FF0000"/>
          <w:spacing w:val="-4"/>
          <w:sz w:val="22"/>
        </w:rPr>
        <w:t xml:space="preserve"> </w:t>
      </w:r>
      <w:r>
        <w:rPr>
          <w:color w:val="FF0000"/>
          <w:sz w:val="22"/>
        </w:rPr>
        <w:t>incisos</w:t>
      </w:r>
      <w:r>
        <w:rPr>
          <w:color w:val="FF0000"/>
          <w:spacing w:val="-2"/>
          <w:sz w:val="22"/>
        </w:rPr>
        <w:t xml:space="preserve"> </w:t>
      </w:r>
      <w:r>
        <w:rPr>
          <w:color w:val="FF0000"/>
          <w:sz w:val="22"/>
        </w:rPr>
        <w:t>III</w:t>
      </w:r>
      <w:r>
        <w:rPr>
          <w:color w:val="FF0000"/>
          <w:spacing w:val="-5"/>
          <w:sz w:val="22"/>
        </w:rPr>
        <w:t xml:space="preserve"> </w:t>
      </w:r>
      <w:r>
        <w:rPr>
          <w:color w:val="FF0000"/>
          <w:sz w:val="22"/>
        </w:rPr>
        <w:t>ou</w:t>
      </w:r>
      <w:r>
        <w:rPr>
          <w:color w:val="FF0000"/>
          <w:spacing w:val="-3"/>
          <w:sz w:val="22"/>
        </w:rPr>
        <w:t xml:space="preserve"> </w:t>
      </w:r>
      <w:r>
        <w:rPr>
          <w:color w:val="FF0000"/>
          <w:sz w:val="22"/>
        </w:rPr>
        <w:t>IV</w:t>
      </w:r>
      <w:r>
        <w:rPr>
          <w:color w:val="FF0000"/>
          <w:spacing w:val="-2"/>
          <w:sz w:val="22"/>
        </w:rPr>
        <w:t xml:space="preserve"> </w:t>
      </w:r>
      <w:r>
        <w:rPr>
          <w:color w:val="FF0000"/>
          <w:sz w:val="22"/>
        </w:rPr>
        <w:t>do</w:t>
      </w:r>
      <w:r>
        <w:rPr>
          <w:color w:val="FF0000"/>
          <w:spacing w:val="-1"/>
          <w:sz w:val="22"/>
        </w:rPr>
        <w:t xml:space="preserve"> </w:t>
      </w:r>
      <w:r>
        <w:rPr>
          <w:color w:val="FF0000"/>
          <w:sz w:val="22"/>
        </w:rPr>
        <w:t>caput</w:t>
      </w:r>
      <w:r>
        <w:rPr>
          <w:color w:val="FF0000"/>
          <w:spacing w:val="-2"/>
          <w:sz w:val="22"/>
        </w:rPr>
        <w:t xml:space="preserve"> </w:t>
      </w:r>
      <w:r>
        <w:rPr>
          <w:color w:val="FF0000"/>
          <w:sz w:val="22"/>
        </w:rPr>
        <w:t>do</w:t>
      </w:r>
      <w:r>
        <w:rPr>
          <w:color w:val="FF0000"/>
          <w:spacing w:val="-4"/>
          <w:sz w:val="22"/>
        </w:rPr>
        <w:t xml:space="preserve"> </w:t>
      </w:r>
      <w:r>
        <w:rPr>
          <w:color w:val="FF0000"/>
          <w:sz w:val="22"/>
        </w:rPr>
        <w:t>art.</w:t>
      </w:r>
      <w:r>
        <w:rPr>
          <w:color w:val="FF0000"/>
          <w:spacing w:val="-2"/>
          <w:sz w:val="22"/>
        </w:rPr>
        <w:t xml:space="preserve"> </w:t>
      </w:r>
      <w:r>
        <w:rPr>
          <w:color w:val="FF0000"/>
          <w:sz w:val="22"/>
        </w:rPr>
        <w:t>156</w:t>
      </w:r>
      <w:r>
        <w:rPr>
          <w:color w:val="FF0000"/>
          <w:spacing w:val="-4"/>
          <w:sz w:val="22"/>
        </w:rPr>
        <w:t xml:space="preserve"> </w:t>
      </w:r>
      <w:r>
        <w:rPr>
          <w:color w:val="FF0000"/>
          <w:sz w:val="22"/>
        </w:rPr>
        <w:t>da</w:t>
      </w:r>
      <w:r>
        <w:rPr>
          <w:color w:val="FF0000"/>
          <w:spacing w:val="-2"/>
          <w:sz w:val="22"/>
        </w:rPr>
        <w:t xml:space="preserve"> </w:t>
      </w:r>
      <w:r>
        <w:rPr>
          <w:color w:val="FF0000"/>
          <w:sz w:val="22"/>
        </w:rPr>
        <w:t>Lei</w:t>
      </w:r>
      <w:r>
        <w:rPr>
          <w:color w:val="FF0000"/>
          <w:spacing w:val="-2"/>
          <w:sz w:val="22"/>
        </w:rPr>
        <w:t xml:space="preserve"> </w:t>
      </w:r>
      <w:r>
        <w:rPr>
          <w:color w:val="FF0000"/>
          <w:sz w:val="22"/>
        </w:rPr>
        <w:t>nº</w:t>
      </w:r>
      <w:r>
        <w:rPr>
          <w:color w:val="FF0000"/>
          <w:spacing w:val="-4"/>
          <w:sz w:val="22"/>
        </w:rPr>
        <w:t xml:space="preserve"> </w:t>
      </w:r>
      <w:r>
        <w:rPr>
          <w:color w:val="FF0000"/>
          <w:sz w:val="22"/>
        </w:rPr>
        <w:t>14.133,</w:t>
      </w:r>
      <w:r>
        <w:rPr>
          <w:color w:val="FF0000"/>
          <w:spacing w:val="-4"/>
          <w:sz w:val="22"/>
        </w:rPr>
        <w:t xml:space="preserve"> </w:t>
      </w:r>
      <w:r>
        <w:rPr>
          <w:color w:val="FF0000"/>
          <w:sz w:val="22"/>
        </w:rPr>
        <w:t>de</w:t>
      </w:r>
      <w:r>
        <w:rPr>
          <w:color w:val="FF0000"/>
          <w:spacing w:val="-2"/>
          <w:sz w:val="22"/>
        </w:rPr>
        <w:t xml:space="preserve"> 2021.</w:t>
      </w:r>
    </w:p>
    <w:p w14:paraId="3368F2E6">
      <w:pPr>
        <w:pStyle w:val="8"/>
        <w:numPr>
          <w:ilvl w:val="3"/>
          <w:numId w:val="33"/>
        </w:numPr>
        <w:tabs>
          <w:tab w:val="left" w:pos="2828"/>
          <w:tab w:val="left" w:pos="2834"/>
        </w:tabs>
        <w:spacing w:before="254" w:after="0" w:line="360" w:lineRule="auto"/>
        <w:ind w:left="2834" w:right="420" w:hanging="850"/>
        <w:jc w:val="both"/>
        <w:rPr>
          <w:sz w:val="22"/>
        </w:rPr>
      </w:pPr>
      <w:r>
        <w:rPr>
          <w:color w:val="FF0000"/>
          <w:sz w:val="22"/>
        </w:rPr>
        <w:t>Na</w:t>
      </w:r>
      <w:r>
        <w:rPr>
          <w:color w:val="FF0000"/>
          <w:spacing w:val="-7"/>
          <w:sz w:val="22"/>
        </w:rPr>
        <w:t xml:space="preserve"> </w:t>
      </w:r>
      <w:r>
        <w:rPr>
          <w:color w:val="FF0000"/>
          <w:sz w:val="22"/>
        </w:rPr>
        <w:t>hipótese</w:t>
      </w:r>
      <w:r>
        <w:rPr>
          <w:color w:val="FF0000"/>
          <w:spacing w:val="-6"/>
          <w:sz w:val="22"/>
        </w:rPr>
        <w:t xml:space="preserve"> </w:t>
      </w:r>
      <w:r>
        <w:rPr>
          <w:color w:val="FF0000"/>
          <w:sz w:val="22"/>
        </w:rPr>
        <w:t>de</w:t>
      </w:r>
      <w:r>
        <w:rPr>
          <w:color w:val="FF0000"/>
          <w:spacing w:val="-6"/>
          <w:sz w:val="22"/>
        </w:rPr>
        <w:t xml:space="preserve"> </w:t>
      </w:r>
      <w:r>
        <w:rPr>
          <w:color w:val="FF0000"/>
          <w:sz w:val="22"/>
        </w:rPr>
        <w:t>aplicação</w:t>
      </w:r>
      <w:r>
        <w:rPr>
          <w:color w:val="FF0000"/>
          <w:spacing w:val="-8"/>
          <w:sz w:val="22"/>
        </w:rPr>
        <w:t xml:space="preserve"> </w:t>
      </w:r>
      <w:r>
        <w:rPr>
          <w:color w:val="FF0000"/>
          <w:sz w:val="22"/>
        </w:rPr>
        <w:t>de</w:t>
      </w:r>
      <w:r>
        <w:rPr>
          <w:color w:val="FF0000"/>
          <w:spacing w:val="-6"/>
          <w:sz w:val="22"/>
        </w:rPr>
        <w:t xml:space="preserve"> </w:t>
      </w:r>
      <w:r>
        <w:rPr>
          <w:color w:val="FF0000"/>
          <w:sz w:val="22"/>
        </w:rPr>
        <w:t>sanção</w:t>
      </w:r>
      <w:r>
        <w:rPr>
          <w:color w:val="FF0000"/>
          <w:spacing w:val="-5"/>
          <w:sz w:val="22"/>
        </w:rPr>
        <w:t xml:space="preserve"> </w:t>
      </w:r>
      <w:r>
        <w:rPr>
          <w:color w:val="FF0000"/>
          <w:sz w:val="22"/>
        </w:rPr>
        <w:t>prevista</w:t>
      </w:r>
      <w:r>
        <w:rPr>
          <w:color w:val="FF0000"/>
          <w:spacing w:val="-6"/>
          <w:sz w:val="22"/>
        </w:rPr>
        <w:t xml:space="preserve"> </w:t>
      </w:r>
      <w:r>
        <w:rPr>
          <w:color w:val="FF0000"/>
          <w:sz w:val="22"/>
        </w:rPr>
        <w:t>nos</w:t>
      </w:r>
      <w:r>
        <w:rPr>
          <w:color w:val="FF0000"/>
          <w:spacing w:val="-7"/>
          <w:sz w:val="22"/>
        </w:rPr>
        <w:t xml:space="preserve"> </w:t>
      </w:r>
      <w:r>
        <w:rPr>
          <w:color w:val="FF0000"/>
          <w:sz w:val="22"/>
        </w:rPr>
        <w:t>incisos</w:t>
      </w:r>
      <w:r>
        <w:rPr>
          <w:color w:val="FF0000"/>
          <w:spacing w:val="-7"/>
          <w:sz w:val="22"/>
        </w:rPr>
        <w:t xml:space="preserve"> </w:t>
      </w:r>
      <w:r>
        <w:rPr>
          <w:color w:val="FF0000"/>
          <w:sz w:val="22"/>
        </w:rPr>
        <w:t>III</w:t>
      </w:r>
      <w:r>
        <w:rPr>
          <w:color w:val="FF0000"/>
          <w:spacing w:val="-7"/>
          <w:sz w:val="22"/>
        </w:rPr>
        <w:t xml:space="preserve"> </w:t>
      </w:r>
      <w:r>
        <w:rPr>
          <w:color w:val="FF0000"/>
          <w:sz w:val="22"/>
        </w:rPr>
        <w:t>ou</w:t>
      </w:r>
      <w:r>
        <w:rPr>
          <w:color w:val="FF0000"/>
          <w:spacing w:val="-10"/>
          <w:sz w:val="22"/>
        </w:rPr>
        <w:t xml:space="preserve"> </w:t>
      </w:r>
      <w:r>
        <w:rPr>
          <w:color w:val="FF0000"/>
          <w:sz w:val="22"/>
        </w:rPr>
        <w:t>IV</w:t>
      </w:r>
      <w:r>
        <w:rPr>
          <w:color w:val="FF0000"/>
          <w:spacing w:val="-7"/>
          <w:sz w:val="22"/>
        </w:rPr>
        <w:t xml:space="preserve"> </w:t>
      </w:r>
      <w:r>
        <w:rPr>
          <w:color w:val="FF0000"/>
          <w:sz w:val="22"/>
        </w:rPr>
        <w:t>do</w:t>
      </w:r>
      <w:r>
        <w:rPr>
          <w:color w:val="FF0000"/>
          <w:spacing w:val="-5"/>
          <w:sz w:val="22"/>
        </w:rPr>
        <w:t xml:space="preserve"> </w:t>
      </w:r>
      <w:r>
        <w:rPr>
          <w:color w:val="FF0000"/>
          <w:sz w:val="22"/>
        </w:rPr>
        <w:t>caput</w:t>
      </w:r>
      <w:r>
        <w:rPr>
          <w:color w:val="FF0000"/>
          <w:spacing w:val="-8"/>
          <w:sz w:val="22"/>
        </w:rPr>
        <w:t xml:space="preserve"> </w:t>
      </w:r>
      <w:r>
        <w:rPr>
          <w:color w:val="FF0000"/>
          <w:sz w:val="22"/>
        </w:rPr>
        <w:t>do</w:t>
      </w:r>
      <w:r>
        <w:rPr>
          <w:color w:val="FF0000"/>
          <w:spacing w:val="-8"/>
          <w:sz w:val="22"/>
        </w:rPr>
        <w:t xml:space="preserve"> </w:t>
      </w:r>
      <w:r>
        <w:rPr>
          <w:color w:val="FF0000"/>
          <w:sz w:val="22"/>
        </w:rPr>
        <w:t>art. 156 da Lei nº 14.133, de 2021, caso a penalidade aplicada ao fornecedor não ultrapasse o prazo de vigência da ata de registro de preços, poderá o órgão ou a</w:t>
      </w:r>
      <w:r>
        <w:rPr>
          <w:color w:val="FF0000"/>
          <w:spacing w:val="-2"/>
          <w:sz w:val="22"/>
        </w:rPr>
        <w:t xml:space="preserve"> </w:t>
      </w:r>
      <w:r>
        <w:rPr>
          <w:color w:val="FF0000"/>
          <w:sz w:val="22"/>
        </w:rPr>
        <w:t>entidade</w:t>
      </w:r>
      <w:r>
        <w:rPr>
          <w:color w:val="FF0000"/>
          <w:spacing w:val="-1"/>
          <w:sz w:val="22"/>
        </w:rPr>
        <w:t xml:space="preserve"> </w:t>
      </w:r>
      <w:r>
        <w:rPr>
          <w:color w:val="FF0000"/>
          <w:sz w:val="22"/>
        </w:rPr>
        <w:t>gerenciadora</w:t>
      </w:r>
      <w:r>
        <w:rPr>
          <w:color w:val="FF0000"/>
          <w:spacing w:val="-2"/>
          <w:sz w:val="22"/>
        </w:rPr>
        <w:t xml:space="preserve"> </w:t>
      </w:r>
      <w:r>
        <w:rPr>
          <w:color w:val="FF0000"/>
          <w:sz w:val="22"/>
        </w:rPr>
        <w:t>poderá,</w:t>
      </w:r>
      <w:r>
        <w:rPr>
          <w:color w:val="FF0000"/>
          <w:spacing w:val="-4"/>
          <w:sz w:val="22"/>
        </w:rPr>
        <w:t xml:space="preserve"> </w:t>
      </w:r>
      <w:r>
        <w:rPr>
          <w:color w:val="FF0000"/>
          <w:sz w:val="22"/>
        </w:rPr>
        <w:t>mediante</w:t>
      </w:r>
      <w:r>
        <w:rPr>
          <w:color w:val="FF0000"/>
          <w:spacing w:val="-1"/>
          <w:sz w:val="22"/>
        </w:rPr>
        <w:t xml:space="preserve"> </w:t>
      </w:r>
      <w:r>
        <w:rPr>
          <w:color w:val="FF0000"/>
          <w:sz w:val="22"/>
        </w:rPr>
        <w:t>decisão</w:t>
      </w:r>
      <w:r>
        <w:rPr>
          <w:color w:val="FF0000"/>
          <w:spacing w:val="-1"/>
          <w:sz w:val="22"/>
        </w:rPr>
        <w:t xml:space="preserve"> </w:t>
      </w:r>
      <w:r>
        <w:rPr>
          <w:color w:val="FF0000"/>
          <w:sz w:val="22"/>
        </w:rPr>
        <w:t>fundamentada,</w:t>
      </w:r>
      <w:r>
        <w:rPr>
          <w:color w:val="FF0000"/>
          <w:spacing w:val="-4"/>
          <w:sz w:val="22"/>
        </w:rPr>
        <w:t xml:space="preserve"> </w:t>
      </w:r>
      <w:r>
        <w:rPr>
          <w:color w:val="FF0000"/>
          <w:sz w:val="22"/>
        </w:rPr>
        <w:t>decidir pela manutenção do registro de preços, vedadas contratações derivadas da ata enquanto perdurarem os efeitos da sanção.</w:t>
      </w:r>
    </w:p>
    <w:p w14:paraId="4EDFF19C">
      <w:pPr>
        <w:pStyle w:val="8"/>
        <w:numPr>
          <w:ilvl w:val="1"/>
          <w:numId w:val="33"/>
        </w:numPr>
        <w:tabs>
          <w:tab w:val="left" w:pos="1070"/>
        </w:tabs>
        <w:spacing w:before="121" w:after="0" w:line="360" w:lineRule="auto"/>
        <w:ind w:left="1070" w:right="420" w:hanging="360"/>
        <w:jc w:val="both"/>
        <w:rPr>
          <w:rFonts w:ascii="Times New Roman" w:hAnsi="Times New Roman"/>
          <w:b/>
          <w:sz w:val="22"/>
        </w:rPr>
      </w:pPr>
      <w:r>
        <w:rPr>
          <w:sz w:val="22"/>
        </w:rPr>
        <w:t>O</w:t>
      </w:r>
      <w:r>
        <w:rPr>
          <w:spacing w:val="-2"/>
          <w:sz w:val="22"/>
        </w:rPr>
        <w:t xml:space="preserve"> </w:t>
      </w:r>
      <w:r>
        <w:rPr>
          <w:sz w:val="22"/>
        </w:rPr>
        <w:t>cancelamento</w:t>
      </w:r>
      <w:r>
        <w:rPr>
          <w:spacing w:val="-1"/>
          <w:sz w:val="22"/>
        </w:rPr>
        <w:t xml:space="preserve"> </w:t>
      </w:r>
      <w:r>
        <w:rPr>
          <w:sz w:val="22"/>
        </w:rPr>
        <w:t>de</w:t>
      </w:r>
      <w:r>
        <w:rPr>
          <w:spacing w:val="-2"/>
          <w:sz w:val="22"/>
        </w:rPr>
        <w:t xml:space="preserve"> </w:t>
      </w:r>
      <w:r>
        <w:rPr>
          <w:sz w:val="22"/>
        </w:rPr>
        <w:t>registros</w:t>
      </w:r>
      <w:r>
        <w:rPr>
          <w:spacing w:val="-2"/>
          <w:sz w:val="22"/>
        </w:rPr>
        <w:t xml:space="preserve"> </w:t>
      </w:r>
      <w:r>
        <w:rPr>
          <w:sz w:val="22"/>
        </w:rPr>
        <w:t>nas</w:t>
      </w:r>
      <w:r>
        <w:rPr>
          <w:spacing w:val="-2"/>
          <w:sz w:val="22"/>
        </w:rPr>
        <w:t xml:space="preserve"> </w:t>
      </w:r>
      <w:r>
        <w:rPr>
          <w:sz w:val="22"/>
        </w:rPr>
        <w:t>hipóteses</w:t>
      </w:r>
      <w:r>
        <w:rPr>
          <w:spacing w:val="-2"/>
          <w:sz w:val="22"/>
        </w:rPr>
        <w:t xml:space="preserve"> </w:t>
      </w:r>
      <w:r>
        <w:rPr>
          <w:sz w:val="22"/>
        </w:rPr>
        <w:t>previstas</w:t>
      </w:r>
      <w:r>
        <w:rPr>
          <w:spacing w:val="-4"/>
          <w:sz w:val="22"/>
        </w:rPr>
        <w:t xml:space="preserve"> </w:t>
      </w:r>
      <w:r>
        <w:rPr>
          <w:sz w:val="22"/>
        </w:rPr>
        <w:t>no</w:t>
      </w:r>
      <w:r>
        <w:rPr>
          <w:spacing w:val="-1"/>
          <w:sz w:val="22"/>
        </w:rPr>
        <w:t xml:space="preserve"> </w:t>
      </w:r>
      <w:r>
        <w:rPr>
          <w:sz w:val="22"/>
        </w:rPr>
        <w:t xml:space="preserve">item </w:t>
      </w:r>
      <w:r>
        <w:fldChar w:fldCharType="begin"/>
      </w:r>
      <w:r>
        <w:instrText xml:space="preserve"> HYPERLINK \l "_bookmark28" </w:instrText>
      </w:r>
      <w:r>
        <w:fldChar w:fldCharType="separate"/>
      </w:r>
      <w:r>
        <w:rPr>
          <w:sz w:val="22"/>
        </w:rPr>
        <w:t>8.1</w:t>
      </w:r>
      <w:r>
        <w:rPr>
          <w:sz w:val="22"/>
        </w:rPr>
        <w:fldChar w:fldCharType="end"/>
      </w:r>
      <w:r>
        <w:rPr>
          <w:spacing w:val="-1"/>
          <w:sz w:val="22"/>
        </w:rPr>
        <w:t xml:space="preserve"> </w:t>
      </w:r>
      <w:r>
        <w:rPr>
          <w:sz w:val="22"/>
        </w:rPr>
        <w:t>será</w:t>
      </w:r>
      <w:r>
        <w:rPr>
          <w:spacing w:val="-2"/>
          <w:sz w:val="22"/>
        </w:rPr>
        <w:t xml:space="preserve"> </w:t>
      </w:r>
      <w:r>
        <w:rPr>
          <w:sz w:val="22"/>
        </w:rPr>
        <w:t>formalizado</w:t>
      </w:r>
      <w:r>
        <w:rPr>
          <w:spacing w:val="-1"/>
          <w:sz w:val="22"/>
        </w:rPr>
        <w:t xml:space="preserve"> </w:t>
      </w:r>
      <w:r>
        <w:rPr>
          <w:sz w:val="22"/>
        </w:rPr>
        <w:t>por</w:t>
      </w:r>
      <w:r>
        <w:rPr>
          <w:spacing w:val="-2"/>
          <w:sz w:val="22"/>
        </w:rPr>
        <w:t xml:space="preserve"> </w:t>
      </w:r>
      <w:r>
        <w:rPr>
          <w:sz w:val="22"/>
        </w:rPr>
        <w:t>despacho</w:t>
      </w:r>
      <w:r>
        <w:rPr>
          <w:spacing w:val="-2"/>
          <w:sz w:val="22"/>
        </w:rPr>
        <w:t xml:space="preserve"> </w:t>
      </w:r>
      <w:r>
        <w:rPr>
          <w:sz w:val="22"/>
        </w:rPr>
        <w:t>do órgão ou da entidade gerenciadora, garantidos os princípios do contraditório e da ampla defesa.</w:t>
      </w:r>
    </w:p>
    <w:p w14:paraId="64BD0FC8">
      <w:pPr>
        <w:pStyle w:val="8"/>
        <w:numPr>
          <w:ilvl w:val="1"/>
          <w:numId w:val="33"/>
        </w:numPr>
        <w:tabs>
          <w:tab w:val="left" w:pos="1070"/>
        </w:tabs>
        <w:spacing w:before="121" w:after="0" w:line="360" w:lineRule="auto"/>
        <w:ind w:left="1070" w:right="424" w:hanging="360"/>
        <w:jc w:val="both"/>
        <w:rPr>
          <w:rFonts w:ascii="Times New Roman" w:hAnsi="Times New Roman"/>
          <w:b/>
          <w:sz w:val="22"/>
        </w:rPr>
      </w:pPr>
      <w:r>
        <w:rPr>
          <w:sz w:val="22"/>
        </w:rPr>
        <w:t>Na</w:t>
      </w:r>
      <w:r>
        <w:rPr>
          <w:spacing w:val="-13"/>
          <w:sz w:val="22"/>
        </w:rPr>
        <w:t xml:space="preserve"> </w:t>
      </w:r>
      <w:r>
        <w:rPr>
          <w:sz w:val="22"/>
        </w:rPr>
        <w:t>hipótese</w:t>
      </w:r>
      <w:r>
        <w:rPr>
          <w:spacing w:val="-12"/>
          <w:sz w:val="22"/>
        </w:rPr>
        <w:t xml:space="preserve"> </w:t>
      </w:r>
      <w:r>
        <w:rPr>
          <w:sz w:val="22"/>
        </w:rPr>
        <w:t>de</w:t>
      </w:r>
      <w:r>
        <w:rPr>
          <w:spacing w:val="-13"/>
          <w:sz w:val="22"/>
        </w:rPr>
        <w:t xml:space="preserve"> </w:t>
      </w:r>
      <w:r>
        <w:rPr>
          <w:sz w:val="22"/>
        </w:rPr>
        <w:t>cancelamento</w:t>
      </w:r>
      <w:r>
        <w:rPr>
          <w:spacing w:val="-12"/>
          <w:sz w:val="22"/>
        </w:rPr>
        <w:t xml:space="preserve"> </w:t>
      </w:r>
      <w:r>
        <w:rPr>
          <w:sz w:val="22"/>
        </w:rPr>
        <w:t>do</w:t>
      </w:r>
      <w:r>
        <w:rPr>
          <w:spacing w:val="-13"/>
          <w:sz w:val="22"/>
        </w:rPr>
        <w:t xml:space="preserve"> </w:t>
      </w:r>
      <w:r>
        <w:rPr>
          <w:sz w:val="22"/>
        </w:rPr>
        <w:t>registro</w:t>
      </w:r>
      <w:r>
        <w:rPr>
          <w:spacing w:val="-12"/>
          <w:sz w:val="22"/>
        </w:rPr>
        <w:t xml:space="preserve"> </w:t>
      </w:r>
      <w:r>
        <w:rPr>
          <w:sz w:val="22"/>
        </w:rPr>
        <w:t>do</w:t>
      </w:r>
      <w:r>
        <w:rPr>
          <w:spacing w:val="-13"/>
          <w:sz w:val="22"/>
        </w:rPr>
        <w:t xml:space="preserve"> </w:t>
      </w:r>
      <w:r>
        <w:rPr>
          <w:sz w:val="22"/>
        </w:rPr>
        <w:t>fornecedor,</w:t>
      </w:r>
      <w:r>
        <w:rPr>
          <w:spacing w:val="-12"/>
          <w:sz w:val="22"/>
        </w:rPr>
        <w:t xml:space="preserve"> </w:t>
      </w:r>
      <w:r>
        <w:rPr>
          <w:sz w:val="22"/>
        </w:rPr>
        <w:t>o</w:t>
      </w:r>
      <w:r>
        <w:rPr>
          <w:spacing w:val="-12"/>
          <w:sz w:val="22"/>
        </w:rPr>
        <w:t xml:space="preserve"> </w:t>
      </w:r>
      <w:r>
        <w:rPr>
          <w:sz w:val="22"/>
        </w:rPr>
        <w:t>órgão</w:t>
      </w:r>
      <w:r>
        <w:rPr>
          <w:spacing w:val="-13"/>
          <w:sz w:val="22"/>
        </w:rPr>
        <w:t xml:space="preserve"> </w:t>
      </w:r>
      <w:r>
        <w:rPr>
          <w:sz w:val="22"/>
        </w:rPr>
        <w:t>ou</w:t>
      </w:r>
      <w:r>
        <w:rPr>
          <w:spacing w:val="-12"/>
          <w:sz w:val="22"/>
        </w:rPr>
        <w:t xml:space="preserve"> </w:t>
      </w:r>
      <w:r>
        <w:rPr>
          <w:sz w:val="22"/>
        </w:rPr>
        <w:t>a</w:t>
      </w:r>
      <w:r>
        <w:rPr>
          <w:spacing w:val="-13"/>
          <w:sz w:val="22"/>
        </w:rPr>
        <w:t xml:space="preserve"> </w:t>
      </w:r>
      <w:r>
        <w:rPr>
          <w:sz w:val="22"/>
        </w:rPr>
        <w:t>entidade</w:t>
      </w:r>
      <w:r>
        <w:rPr>
          <w:spacing w:val="-12"/>
          <w:sz w:val="22"/>
        </w:rPr>
        <w:t xml:space="preserve"> </w:t>
      </w:r>
      <w:r>
        <w:rPr>
          <w:sz w:val="22"/>
        </w:rPr>
        <w:t>gerenciadora</w:t>
      </w:r>
      <w:r>
        <w:rPr>
          <w:spacing w:val="-13"/>
          <w:sz w:val="22"/>
        </w:rPr>
        <w:t xml:space="preserve"> </w:t>
      </w:r>
      <w:r>
        <w:rPr>
          <w:sz w:val="22"/>
        </w:rPr>
        <w:t>poderá convocar os licitantes que compõem o cadastro de reserva, observada a ordem de classificação.</w:t>
      </w:r>
    </w:p>
    <w:p w14:paraId="3A417293">
      <w:pPr>
        <w:pStyle w:val="8"/>
        <w:numPr>
          <w:ilvl w:val="1"/>
          <w:numId w:val="33"/>
        </w:numPr>
        <w:tabs>
          <w:tab w:val="left" w:pos="1070"/>
        </w:tabs>
        <w:spacing w:before="120" w:after="0" w:line="360" w:lineRule="auto"/>
        <w:ind w:left="1070" w:right="426" w:hanging="360"/>
        <w:jc w:val="both"/>
        <w:rPr>
          <w:rFonts w:ascii="Times New Roman" w:hAnsi="Times New Roman"/>
          <w:b/>
          <w:sz w:val="22"/>
        </w:rPr>
      </w:pPr>
      <w:r>
        <w:rPr>
          <w:sz w:val="22"/>
        </w:rPr>
        <w:t>O</w:t>
      </w:r>
      <w:r>
        <w:rPr>
          <w:spacing w:val="-6"/>
          <w:sz w:val="22"/>
        </w:rPr>
        <w:t xml:space="preserve"> </w:t>
      </w:r>
      <w:r>
        <w:rPr>
          <w:sz w:val="22"/>
        </w:rPr>
        <w:t>cancelamento</w:t>
      </w:r>
      <w:r>
        <w:rPr>
          <w:spacing w:val="-5"/>
          <w:sz w:val="22"/>
        </w:rPr>
        <w:t xml:space="preserve"> </w:t>
      </w:r>
      <w:r>
        <w:rPr>
          <w:sz w:val="22"/>
        </w:rPr>
        <w:t>dos</w:t>
      </w:r>
      <w:r>
        <w:rPr>
          <w:spacing w:val="-6"/>
          <w:sz w:val="22"/>
        </w:rPr>
        <w:t xml:space="preserve"> </w:t>
      </w:r>
      <w:r>
        <w:rPr>
          <w:sz w:val="22"/>
        </w:rPr>
        <w:t>preços</w:t>
      </w:r>
      <w:r>
        <w:rPr>
          <w:spacing w:val="-7"/>
          <w:sz w:val="22"/>
        </w:rPr>
        <w:t xml:space="preserve"> </w:t>
      </w:r>
      <w:r>
        <w:rPr>
          <w:sz w:val="22"/>
        </w:rPr>
        <w:t>registrados</w:t>
      </w:r>
      <w:r>
        <w:rPr>
          <w:spacing w:val="-9"/>
          <w:sz w:val="22"/>
        </w:rPr>
        <w:t xml:space="preserve"> </w:t>
      </w:r>
      <w:r>
        <w:rPr>
          <w:sz w:val="22"/>
        </w:rPr>
        <w:t>poderá</w:t>
      </w:r>
      <w:r>
        <w:rPr>
          <w:spacing w:val="-9"/>
          <w:sz w:val="22"/>
        </w:rPr>
        <w:t xml:space="preserve"> </w:t>
      </w:r>
      <w:r>
        <w:rPr>
          <w:sz w:val="22"/>
        </w:rPr>
        <w:t>ser</w:t>
      </w:r>
      <w:r>
        <w:rPr>
          <w:spacing w:val="-6"/>
          <w:sz w:val="22"/>
        </w:rPr>
        <w:t xml:space="preserve"> </w:t>
      </w:r>
      <w:r>
        <w:rPr>
          <w:sz w:val="22"/>
        </w:rPr>
        <w:t>realizado</w:t>
      </w:r>
      <w:r>
        <w:rPr>
          <w:spacing w:val="-5"/>
          <w:sz w:val="22"/>
        </w:rPr>
        <w:t xml:space="preserve"> </w:t>
      </w:r>
      <w:r>
        <w:rPr>
          <w:sz w:val="22"/>
        </w:rPr>
        <w:t>pelo</w:t>
      </w:r>
      <w:r>
        <w:rPr>
          <w:spacing w:val="-5"/>
          <w:sz w:val="22"/>
        </w:rPr>
        <w:t xml:space="preserve"> </w:t>
      </w:r>
      <w:r>
        <w:rPr>
          <w:sz w:val="22"/>
        </w:rPr>
        <w:t>gerenciador,</w:t>
      </w:r>
      <w:r>
        <w:rPr>
          <w:spacing w:val="-9"/>
          <w:sz w:val="22"/>
        </w:rPr>
        <w:t xml:space="preserve"> </w:t>
      </w:r>
      <w:r>
        <w:rPr>
          <w:sz w:val="22"/>
        </w:rPr>
        <w:t>em</w:t>
      </w:r>
      <w:r>
        <w:rPr>
          <w:spacing w:val="-5"/>
          <w:sz w:val="22"/>
        </w:rPr>
        <w:t xml:space="preserve"> </w:t>
      </w:r>
      <w:r>
        <w:rPr>
          <w:sz w:val="22"/>
        </w:rPr>
        <w:t>determinada</w:t>
      </w:r>
      <w:r>
        <w:rPr>
          <w:spacing w:val="-6"/>
          <w:sz w:val="22"/>
        </w:rPr>
        <w:t xml:space="preserve"> </w:t>
      </w:r>
      <w:r>
        <w:rPr>
          <w:sz w:val="22"/>
        </w:rPr>
        <w:t>ata de registro de preços, total ou parcialmente, nas seguintes hipóteses, desde que devidamente comprovadas e justificadas</w:t>
      </w:r>
      <w:bookmarkStart w:id="29" w:name="_bookmark29"/>
      <w:bookmarkEnd w:id="29"/>
      <w:r>
        <w:rPr>
          <w:sz w:val="22"/>
        </w:rPr>
        <w:t>:</w:t>
      </w:r>
    </w:p>
    <w:p w14:paraId="1997D9EF">
      <w:pPr>
        <w:pStyle w:val="8"/>
        <w:numPr>
          <w:ilvl w:val="2"/>
          <w:numId w:val="33"/>
        </w:numPr>
        <w:tabs>
          <w:tab w:val="left" w:pos="1854"/>
        </w:tabs>
        <w:spacing w:before="119" w:after="0" w:line="240" w:lineRule="auto"/>
        <w:ind w:left="1854" w:right="0" w:hanging="719"/>
        <w:jc w:val="both"/>
        <w:rPr>
          <w:sz w:val="22"/>
        </w:rPr>
      </w:pPr>
      <w:r>
        <w:rPr>
          <w:color w:val="FF0000"/>
          <w:sz w:val="22"/>
        </w:rPr>
        <w:t>Por</w:t>
      </w:r>
      <w:r>
        <w:rPr>
          <w:color w:val="FF0000"/>
          <w:spacing w:val="-6"/>
          <w:sz w:val="22"/>
        </w:rPr>
        <w:t xml:space="preserve"> </w:t>
      </w:r>
      <w:r>
        <w:rPr>
          <w:color w:val="FF0000"/>
          <w:sz w:val="22"/>
        </w:rPr>
        <w:t>razão</w:t>
      </w:r>
      <w:r>
        <w:rPr>
          <w:color w:val="FF0000"/>
          <w:spacing w:val="-5"/>
          <w:sz w:val="22"/>
        </w:rPr>
        <w:t xml:space="preserve"> </w:t>
      </w:r>
      <w:r>
        <w:rPr>
          <w:color w:val="FF0000"/>
          <w:sz w:val="22"/>
        </w:rPr>
        <w:t>de</w:t>
      </w:r>
      <w:r>
        <w:rPr>
          <w:color w:val="FF0000"/>
          <w:spacing w:val="-3"/>
          <w:sz w:val="22"/>
        </w:rPr>
        <w:t xml:space="preserve"> </w:t>
      </w:r>
      <w:r>
        <w:rPr>
          <w:color w:val="FF0000"/>
          <w:sz w:val="22"/>
        </w:rPr>
        <w:t>interesse</w:t>
      </w:r>
      <w:r>
        <w:rPr>
          <w:color w:val="FF0000"/>
          <w:spacing w:val="-3"/>
          <w:sz w:val="22"/>
        </w:rPr>
        <w:t xml:space="preserve"> </w:t>
      </w:r>
      <w:r>
        <w:rPr>
          <w:color w:val="FF0000"/>
          <w:spacing w:val="-2"/>
          <w:sz w:val="22"/>
        </w:rPr>
        <w:t>público;</w:t>
      </w:r>
    </w:p>
    <w:p w14:paraId="613935F3">
      <w:pPr>
        <w:pStyle w:val="8"/>
        <w:numPr>
          <w:ilvl w:val="2"/>
          <w:numId w:val="33"/>
        </w:numPr>
        <w:tabs>
          <w:tab w:val="left" w:pos="1854"/>
        </w:tabs>
        <w:spacing w:before="255" w:after="0" w:line="240" w:lineRule="auto"/>
        <w:ind w:left="1854" w:right="0" w:hanging="719"/>
        <w:jc w:val="both"/>
        <w:rPr>
          <w:sz w:val="22"/>
        </w:rPr>
      </w:pPr>
      <w:r>
        <w:rPr>
          <w:color w:val="FF0000"/>
          <w:sz w:val="22"/>
        </w:rPr>
        <w:t>A</w:t>
      </w:r>
      <w:r>
        <w:rPr>
          <w:color w:val="FF0000"/>
          <w:spacing w:val="-4"/>
          <w:sz w:val="22"/>
        </w:rPr>
        <w:t xml:space="preserve"> </w:t>
      </w:r>
      <w:r>
        <w:rPr>
          <w:color w:val="FF0000"/>
          <w:sz w:val="22"/>
        </w:rPr>
        <w:t>pedido</w:t>
      </w:r>
      <w:r>
        <w:rPr>
          <w:color w:val="FF0000"/>
          <w:spacing w:val="-3"/>
          <w:sz w:val="22"/>
        </w:rPr>
        <w:t xml:space="preserve"> </w:t>
      </w:r>
      <w:r>
        <w:rPr>
          <w:color w:val="FF0000"/>
          <w:sz w:val="22"/>
        </w:rPr>
        <w:t>do</w:t>
      </w:r>
      <w:r>
        <w:rPr>
          <w:color w:val="FF0000"/>
          <w:spacing w:val="-2"/>
          <w:sz w:val="22"/>
        </w:rPr>
        <w:t xml:space="preserve"> </w:t>
      </w:r>
      <w:r>
        <w:rPr>
          <w:color w:val="FF0000"/>
          <w:sz w:val="22"/>
        </w:rPr>
        <w:t>fornecedor,</w:t>
      </w:r>
      <w:r>
        <w:rPr>
          <w:color w:val="FF0000"/>
          <w:spacing w:val="-4"/>
          <w:sz w:val="22"/>
        </w:rPr>
        <w:t xml:space="preserve"> </w:t>
      </w:r>
      <w:r>
        <w:rPr>
          <w:color w:val="FF0000"/>
          <w:sz w:val="22"/>
        </w:rPr>
        <w:t>decorrente</w:t>
      </w:r>
      <w:r>
        <w:rPr>
          <w:color w:val="FF0000"/>
          <w:spacing w:val="-3"/>
          <w:sz w:val="22"/>
        </w:rPr>
        <w:t xml:space="preserve"> </w:t>
      </w:r>
      <w:r>
        <w:rPr>
          <w:color w:val="FF0000"/>
          <w:sz w:val="22"/>
        </w:rPr>
        <w:t>de</w:t>
      </w:r>
      <w:r>
        <w:rPr>
          <w:color w:val="FF0000"/>
          <w:spacing w:val="-5"/>
          <w:sz w:val="22"/>
        </w:rPr>
        <w:t xml:space="preserve"> </w:t>
      </w:r>
      <w:r>
        <w:rPr>
          <w:color w:val="FF0000"/>
          <w:sz w:val="22"/>
        </w:rPr>
        <w:t>caso</w:t>
      </w:r>
      <w:r>
        <w:rPr>
          <w:color w:val="FF0000"/>
          <w:spacing w:val="-3"/>
          <w:sz w:val="22"/>
        </w:rPr>
        <w:t xml:space="preserve"> </w:t>
      </w:r>
      <w:r>
        <w:rPr>
          <w:color w:val="FF0000"/>
          <w:sz w:val="22"/>
        </w:rPr>
        <w:t>fortuito</w:t>
      </w:r>
      <w:r>
        <w:rPr>
          <w:color w:val="FF0000"/>
          <w:spacing w:val="-4"/>
          <w:sz w:val="22"/>
        </w:rPr>
        <w:t xml:space="preserve"> </w:t>
      </w:r>
      <w:r>
        <w:rPr>
          <w:color w:val="FF0000"/>
          <w:sz w:val="22"/>
        </w:rPr>
        <w:t>ou</w:t>
      </w:r>
      <w:r>
        <w:rPr>
          <w:color w:val="FF0000"/>
          <w:spacing w:val="-5"/>
          <w:sz w:val="22"/>
        </w:rPr>
        <w:t xml:space="preserve"> </w:t>
      </w:r>
      <w:r>
        <w:rPr>
          <w:color w:val="FF0000"/>
          <w:sz w:val="22"/>
        </w:rPr>
        <w:t>força</w:t>
      </w:r>
      <w:r>
        <w:rPr>
          <w:color w:val="FF0000"/>
          <w:spacing w:val="-6"/>
          <w:sz w:val="22"/>
        </w:rPr>
        <w:t xml:space="preserve"> </w:t>
      </w:r>
      <w:r>
        <w:rPr>
          <w:color w:val="FF0000"/>
          <w:sz w:val="22"/>
        </w:rPr>
        <w:t>maior;</w:t>
      </w:r>
      <w:r>
        <w:rPr>
          <w:color w:val="FF0000"/>
          <w:spacing w:val="-5"/>
          <w:sz w:val="22"/>
        </w:rPr>
        <w:t xml:space="preserve"> ou</w:t>
      </w:r>
    </w:p>
    <w:p w14:paraId="7B66A5F2">
      <w:pPr>
        <w:pStyle w:val="8"/>
        <w:numPr>
          <w:ilvl w:val="2"/>
          <w:numId w:val="33"/>
        </w:numPr>
        <w:tabs>
          <w:tab w:val="left" w:pos="1855"/>
        </w:tabs>
        <w:spacing w:before="255" w:after="0" w:line="360" w:lineRule="auto"/>
        <w:ind w:left="1855" w:right="421" w:hanging="720"/>
        <w:jc w:val="both"/>
        <w:rPr>
          <w:sz w:val="22"/>
        </w:rPr>
      </w:pPr>
      <w:r>
        <w:rPr>
          <w:color w:val="FF0000"/>
          <w:sz w:val="22"/>
        </w:rPr>
        <w:t>Se não houver</w:t>
      </w:r>
      <w:r>
        <w:rPr>
          <w:color w:val="FF0000"/>
          <w:spacing w:val="-2"/>
          <w:sz w:val="22"/>
        </w:rPr>
        <w:t xml:space="preserve"> </w:t>
      </w:r>
      <w:r>
        <w:rPr>
          <w:color w:val="FF0000"/>
          <w:sz w:val="22"/>
        </w:rPr>
        <w:t>êxito</w:t>
      </w:r>
      <w:r>
        <w:rPr>
          <w:color w:val="FF0000"/>
          <w:spacing w:val="-1"/>
          <w:sz w:val="22"/>
        </w:rPr>
        <w:t xml:space="preserve"> </w:t>
      </w:r>
      <w:r>
        <w:rPr>
          <w:color w:val="FF0000"/>
          <w:sz w:val="22"/>
        </w:rPr>
        <w:t>nas negociações,</w:t>
      </w:r>
      <w:r>
        <w:rPr>
          <w:color w:val="FF0000"/>
          <w:spacing w:val="-2"/>
          <w:sz w:val="22"/>
        </w:rPr>
        <w:t xml:space="preserve"> </w:t>
      </w:r>
      <w:r>
        <w:rPr>
          <w:color w:val="FF0000"/>
          <w:sz w:val="22"/>
        </w:rPr>
        <w:t>nas</w:t>
      </w:r>
      <w:r>
        <w:rPr>
          <w:color w:val="FF0000"/>
          <w:spacing w:val="-2"/>
          <w:sz w:val="22"/>
        </w:rPr>
        <w:t xml:space="preserve"> </w:t>
      </w:r>
      <w:r>
        <w:rPr>
          <w:color w:val="FF0000"/>
          <w:sz w:val="22"/>
        </w:rPr>
        <w:t>hipóteses</w:t>
      </w:r>
      <w:r>
        <w:rPr>
          <w:color w:val="FF0000"/>
          <w:spacing w:val="-5"/>
          <w:sz w:val="22"/>
        </w:rPr>
        <w:t xml:space="preserve"> </w:t>
      </w:r>
      <w:r>
        <w:rPr>
          <w:color w:val="FF0000"/>
          <w:sz w:val="22"/>
        </w:rPr>
        <w:t>em que</w:t>
      </w:r>
      <w:r>
        <w:rPr>
          <w:color w:val="FF0000"/>
          <w:spacing w:val="-2"/>
          <w:sz w:val="22"/>
        </w:rPr>
        <w:t xml:space="preserve"> </w:t>
      </w:r>
      <w:r>
        <w:rPr>
          <w:color w:val="FF0000"/>
          <w:sz w:val="22"/>
        </w:rPr>
        <w:t>o</w:t>
      </w:r>
      <w:r>
        <w:rPr>
          <w:color w:val="FF0000"/>
          <w:spacing w:val="-1"/>
          <w:sz w:val="22"/>
        </w:rPr>
        <w:t xml:space="preserve"> </w:t>
      </w:r>
      <w:r>
        <w:rPr>
          <w:color w:val="FF0000"/>
          <w:sz w:val="22"/>
        </w:rPr>
        <w:t>preço</w:t>
      </w:r>
      <w:r>
        <w:rPr>
          <w:color w:val="FF0000"/>
          <w:spacing w:val="-1"/>
          <w:sz w:val="22"/>
        </w:rPr>
        <w:t xml:space="preserve"> </w:t>
      </w:r>
      <w:r>
        <w:rPr>
          <w:color w:val="FF0000"/>
          <w:sz w:val="22"/>
        </w:rPr>
        <w:t>de</w:t>
      </w:r>
      <w:r>
        <w:rPr>
          <w:color w:val="FF0000"/>
          <w:spacing w:val="-2"/>
          <w:sz w:val="22"/>
        </w:rPr>
        <w:t xml:space="preserve"> </w:t>
      </w:r>
      <w:r>
        <w:rPr>
          <w:color w:val="FF0000"/>
          <w:sz w:val="22"/>
        </w:rPr>
        <w:t>mercado</w:t>
      </w:r>
      <w:r>
        <w:rPr>
          <w:color w:val="FF0000"/>
          <w:spacing w:val="-2"/>
          <w:sz w:val="22"/>
        </w:rPr>
        <w:t xml:space="preserve"> </w:t>
      </w:r>
      <w:r>
        <w:rPr>
          <w:color w:val="FF0000"/>
          <w:sz w:val="22"/>
        </w:rPr>
        <w:t>tornar-se superior</w:t>
      </w:r>
      <w:r>
        <w:rPr>
          <w:color w:val="FF0000"/>
          <w:spacing w:val="-1"/>
          <w:sz w:val="22"/>
        </w:rPr>
        <w:t xml:space="preserve"> </w:t>
      </w:r>
      <w:r>
        <w:rPr>
          <w:color w:val="FF0000"/>
          <w:sz w:val="22"/>
        </w:rPr>
        <w:t>ou inferior ao preço registrado,</w:t>
      </w:r>
      <w:r>
        <w:rPr>
          <w:color w:val="FF0000"/>
          <w:spacing w:val="-1"/>
          <w:sz w:val="22"/>
        </w:rPr>
        <w:t xml:space="preserve"> </w:t>
      </w:r>
      <w:r>
        <w:rPr>
          <w:color w:val="FF0000"/>
          <w:sz w:val="22"/>
        </w:rPr>
        <w:t>nos</w:t>
      </w:r>
      <w:r>
        <w:rPr>
          <w:color w:val="FF0000"/>
          <w:spacing w:val="-1"/>
          <w:sz w:val="22"/>
        </w:rPr>
        <w:t xml:space="preserve"> </w:t>
      </w:r>
      <w:r>
        <w:rPr>
          <w:color w:val="FF0000"/>
          <w:sz w:val="22"/>
        </w:rPr>
        <w:t>termos</w:t>
      </w:r>
      <w:r>
        <w:rPr>
          <w:color w:val="FF0000"/>
          <w:spacing w:val="-1"/>
          <w:sz w:val="22"/>
        </w:rPr>
        <w:t xml:space="preserve"> </w:t>
      </w:r>
      <w:r>
        <w:rPr>
          <w:color w:val="FF0000"/>
          <w:sz w:val="22"/>
        </w:rPr>
        <w:t>dos artigos 26,</w:t>
      </w:r>
      <w:r>
        <w:rPr>
          <w:color w:val="FF0000"/>
          <w:spacing w:val="-1"/>
          <w:sz w:val="22"/>
        </w:rPr>
        <w:t xml:space="preserve"> </w:t>
      </w:r>
      <w:r>
        <w:rPr>
          <w:color w:val="FF0000"/>
          <w:sz w:val="22"/>
        </w:rPr>
        <w:t>§ 3º</w:t>
      </w:r>
      <w:r>
        <w:rPr>
          <w:color w:val="FF0000"/>
          <w:spacing w:val="-1"/>
          <w:sz w:val="22"/>
        </w:rPr>
        <w:t xml:space="preserve"> </w:t>
      </w:r>
      <w:r>
        <w:rPr>
          <w:color w:val="FF0000"/>
          <w:sz w:val="22"/>
        </w:rPr>
        <w:t>e</w:t>
      </w:r>
      <w:r>
        <w:rPr>
          <w:color w:val="FF0000"/>
          <w:spacing w:val="-1"/>
          <w:sz w:val="22"/>
        </w:rPr>
        <w:t xml:space="preserve"> </w:t>
      </w:r>
      <w:r>
        <w:rPr>
          <w:color w:val="FF0000"/>
          <w:sz w:val="22"/>
        </w:rPr>
        <w:t>27,</w:t>
      </w:r>
      <w:r>
        <w:rPr>
          <w:color w:val="FF0000"/>
          <w:spacing w:val="-1"/>
          <w:sz w:val="22"/>
        </w:rPr>
        <w:t xml:space="preserve"> </w:t>
      </w:r>
      <w:r>
        <w:rPr>
          <w:color w:val="FF0000"/>
          <w:sz w:val="22"/>
        </w:rPr>
        <w:t>§</w:t>
      </w:r>
      <w:r>
        <w:rPr>
          <w:color w:val="FF0000"/>
          <w:spacing w:val="-1"/>
          <w:sz w:val="22"/>
        </w:rPr>
        <w:t xml:space="preserve"> </w:t>
      </w:r>
      <w:r>
        <w:rPr>
          <w:color w:val="FF0000"/>
          <w:sz w:val="22"/>
        </w:rPr>
        <w:t>4º, ambos do Decreto nº 11.462, de 2023.</w:t>
      </w:r>
    </w:p>
    <w:p w14:paraId="1ADAC58A">
      <w:pPr>
        <w:pStyle w:val="6"/>
        <w:jc w:val="left"/>
      </w:pPr>
    </w:p>
    <w:p w14:paraId="31E8541F">
      <w:pPr>
        <w:pStyle w:val="6"/>
        <w:spacing w:before="105"/>
        <w:jc w:val="left"/>
      </w:pPr>
    </w:p>
    <w:p w14:paraId="7730B843">
      <w:pPr>
        <w:pStyle w:val="2"/>
        <w:numPr>
          <w:ilvl w:val="0"/>
          <w:numId w:val="33"/>
        </w:numPr>
        <w:tabs>
          <w:tab w:val="left" w:pos="991"/>
        </w:tabs>
        <w:spacing w:before="0" w:after="0" w:line="240" w:lineRule="auto"/>
        <w:ind w:left="991" w:right="0" w:hanging="425"/>
        <w:jc w:val="left"/>
      </w:pPr>
      <w:r>
        <w:t>DAS</w:t>
      </w:r>
      <w:r>
        <w:rPr>
          <w:spacing w:val="-4"/>
        </w:rPr>
        <w:t xml:space="preserve"> </w:t>
      </w:r>
      <w:r>
        <w:rPr>
          <w:spacing w:val="-2"/>
        </w:rPr>
        <w:t>PENALIDADES</w:t>
      </w:r>
    </w:p>
    <w:p w14:paraId="73A0C703">
      <w:pPr>
        <w:pStyle w:val="8"/>
        <w:numPr>
          <w:ilvl w:val="1"/>
          <w:numId w:val="33"/>
        </w:numPr>
        <w:tabs>
          <w:tab w:val="left" w:pos="1070"/>
        </w:tabs>
        <w:spacing w:before="255" w:after="0" w:line="360" w:lineRule="auto"/>
        <w:ind w:left="1070" w:right="427" w:hanging="360"/>
        <w:jc w:val="both"/>
        <w:rPr>
          <w:rFonts w:ascii="Times New Roman" w:hAnsi="Times New Roman"/>
          <w:b/>
          <w:sz w:val="22"/>
        </w:rPr>
      </w:pPr>
      <w:r>
        <w:rPr>
          <w:sz w:val="22"/>
        </w:rPr>
        <w:t xml:space="preserve">O descumprimento da Ata de Registro de Preços ensejará aplicação das penalidades estabelecidas no </w:t>
      </w:r>
      <w:r>
        <w:rPr>
          <w:color w:val="FF0000"/>
          <w:sz w:val="22"/>
        </w:rPr>
        <w:t>edital.</w:t>
      </w:r>
    </w:p>
    <w:p w14:paraId="2AE0BDC4">
      <w:pPr>
        <w:pStyle w:val="8"/>
        <w:numPr>
          <w:ilvl w:val="2"/>
          <w:numId w:val="33"/>
        </w:numPr>
        <w:tabs>
          <w:tab w:val="left" w:pos="1855"/>
        </w:tabs>
        <w:spacing w:before="120" w:after="0" w:line="360" w:lineRule="auto"/>
        <w:ind w:left="1855" w:right="421" w:hanging="720"/>
        <w:jc w:val="both"/>
        <w:rPr>
          <w:sz w:val="22"/>
        </w:rPr>
      </w:pPr>
      <w:r>
        <w:rPr>
          <w:color w:val="FF0000"/>
          <w:sz w:val="22"/>
        </w:rPr>
        <w:t>As</w:t>
      </w:r>
      <w:r>
        <w:rPr>
          <w:color w:val="FF0000"/>
          <w:spacing w:val="-13"/>
          <w:sz w:val="22"/>
        </w:rPr>
        <w:t xml:space="preserve"> </w:t>
      </w:r>
      <w:r>
        <w:rPr>
          <w:color w:val="FF0000"/>
          <w:sz w:val="22"/>
        </w:rPr>
        <w:t>sanções</w:t>
      </w:r>
      <w:r>
        <w:rPr>
          <w:color w:val="FF0000"/>
          <w:spacing w:val="-12"/>
          <w:sz w:val="22"/>
        </w:rPr>
        <w:t xml:space="preserve"> </w:t>
      </w:r>
      <w:r>
        <w:rPr>
          <w:color w:val="FF0000"/>
          <w:sz w:val="22"/>
        </w:rPr>
        <w:t>também</w:t>
      </w:r>
      <w:r>
        <w:rPr>
          <w:color w:val="FF0000"/>
          <w:spacing w:val="-13"/>
          <w:sz w:val="22"/>
        </w:rPr>
        <w:t xml:space="preserve"> </w:t>
      </w:r>
      <w:r>
        <w:rPr>
          <w:color w:val="FF0000"/>
          <w:sz w:val="22"/>
        </w:rPr>
        <w:t>se</w:t>
      </w:r>
      <w:r>
        <w:rPr>
          <w:color w:val="FF0000"/>
          <w:spacing w:val="-12"/>
          <w:sz w:val="22"/>
        </w:rPr>
        <w:t xml:space="preserve"> </w:t>
      </w:r>
      <w:r>
        <w:rPr>
          <w:color w:val="FF0000"/>
          <w:sz w:val="22"/>
        </w:rPr>
        <w:t>aplicam</w:t>
      </w:r>
      <w:r>
        <w:rPr>
          <w:color w:val="FF0000"/>
          <w:spacing w:val="-13"/>
          <w:sz w:val="22"/>
        </w:rPr>
        <w:t xml:space="preserve"> </w:t>
      </w:r>
      <w:r>
        <w:rPr>
          <w:color w:val="FF0000"/>
          <w:sz w:val="22"/>
        </w:rPr>
        <w:t>aos</w:t>
      </w:r>
      <w:r>
        <w:rPr>
          <w:color w:val="FF0000"/>
          <w:spacing w:val="-12"/>
          <w:sz w:val="22"/>
        </w:rPr>
        <w:t xml:space="preserve"> </w:t>
      </w:r>
      <w:r>
        <w:rPr>
          <w:color w:val="FF0000"/>
          <w:sz w:val="22"/>
        </w:rPr>
        <w:t>integrantes</w:t>
      </w:r>
      <w:r>
        <w:rPr>
          <w:color w:val="FF0000"/>
          <w:spacing w:val="-13"/>
          <w:sz w:val="22"/>
        </w:rPr>
        <w:t xml:space="preserve"> </w:t>
      </w:r>
      <w:r>
        <w:rPr>
          <w:color w:val="FF0000"/>
          <w:sz w:val="22"/>
        </w:rPr>
        <w:t>do</w:t>
      </w:r>
      <w:r>
        <w:rPr>
          <w:color w:val="FF0000"/>
          <w:spacing w:val="-12"/>
          <w:sz w:val="22"/>
        </w:rPr>
        <w:t xml:space="preserve"> </w:t>
      </w:r>
      <w:r>
        <w:rPr>
          <w:color w:val="FF0000"/>
          <w:sz w:val="22"/>
        </w:rPr>
        <w:t>cadastro</w:t>
      </w:r>
      <w:r>
        <w:rPr>
          <w:color w:val="FF0000"/>
          <w:spacing w:val="-12"/>
          <w:sz w:val="22"/>
        </w:rPr>
        <w:t xml:space="preserve"> </w:t>
      </w:r>
      <w:r>
        <w:rPr>
          <w:color w:val="FF0000"/>
          <w:sz w:val="22"/>
        </w:rPr>
        <w:t>de</w:t>
      </w:r>
      <w:r>
        <w:rPr>
          <w:color w:val="FF0000"/>
          <w:spacing w:val="-13"/>
          <w:sz w:val="22"/>
        </w:rPr>
        <w:t xml:space="preserve"> </w:t>
      </w:r>
      <w:r>
        <w:rPr>
          <w:color w:val="FF0000"/>
          <w:sz w:val="22"/>
        </w:rPr>
        <w:t>reserva</w:t>
      </w:r>
      <w:r>
        <w:rPr>
          <w:color w:val="FF0000"/>
          <w:spacing w:val="-12"/>
          <w:sz w:val="22"/>
        </w:rPr>
        <w:t xml:space="preserve"> </w:t>
      </w:r>
      <w:r>
        <w:rPr>
          <w:color w:val="FF0000"/>
          <w:sz w:val="22"/>
        </w:rPr>
        <w:t>no</w:t>
      </w:r>
      <w:r>
        <w:rPr>
          <w:color w:val="FF0000"/>
          <w:spacing w:val="-13"/>
          <w:sz w:val="22"/>
        </w:rPr>
        <w:t xml:space="preserve"> </w:t>
      </w:r>
      <w:r>
        <w:rPr>
          <w:color w:val="FF0000"/>
          <w:sz w:val="22"/>
        </w:rPr>
        <w:t>registro</w:t>
      </w:r>
      <w:r>
        <w:rPr>
          <w:color w:val="FF0000"/>
          <w:spacing w:val="-12"/>
          <w:sz w:val="22"/>
        </w:rPr>
        <w:t xml:space="preserve"> </w:t>
      </w:r>
      <w:r>
        <w:rPr>
          <w:color w:val="FF0000"/>
          <w:sz w:val="22"/>
        </w:rPr>
        <w:t>de</w:t>
      </w:r>
      <w:r>
        <w:rPr>
          <w:color w:val="FF0000"/>
          <w:spacing w:val="-13"/>
          <w:sz w:val="22"/>
        </w:rPr>
        <w:t xml:space="preserve"> </w:t>
      </w:r>
      <w:r>
        <w:rPr>
          <w:color w:val="FF0000"/>
          <w:sz w:val="22"/>
        </w:rPr>
        <w:t>preços que, convocados, não honrarem o compromisso assumido injustificadamente após terem assinado a ata.</w:t>
      </w:r>
    </w:p>
    <w:p w14:paraId="0FE11DE4">
      <w:pPr>
        <w:pStyle w:val="8"/>
        <w:spacing w:after="0" w:line="360" w:lineRule="auto"/>
        <w:jc w:val="both"/>
        <w:rPr>
          <w:sz w:val="22"/>
        </w:rPr>
        <w:sectPr>
          <w:pgSz w:w="11910" w:h="16840"/>
          <w:pgMar w:top="2160" w:right="708" w:bottom="1860" w:left="850" w:header="708" w:footer="1674" w:gutter="0"/>
          <w:cols w:space="720" w:num="1"/>
        </w:sectPr>
      </w:pPr>
    </w:p>
    <w:p w14:paraId="3294DAB4">
      <w:pPr>
        <w:pStyle w:val="6"/>
        <w:jc w:val="left"/>
      </w:pPr>
    </w:p>
    <w:p w14:paraId="5C781D5E">
      <w:pPr>
        <w:pStyle w:val="6"/>
        <w:spacing w:before="257"/>
        <w:jc w:val="left"/>
      </w:pPr>
    </w:p>
    <w:p w14:paraId="342B47F9">
      <w:pPr>
        <w:pStyle w:val="8"/>
        <w:numPr>
          <w:ilvl w:val="1"/>
          <w:numId w:val="33"/>
        </w:numPr>
        <w:tabs>
          <w:tab w:val="left" w:pos="1070"/>
        </w:tabs>
        <w:spacing w:before="0" w:after="0" w:line="360" w:lineRule="auto"/>
        <w:ind w:left="1070" w:right="426" w:hanging="360"/>
        <w:jc w:val="both"/>
        <w:rPr>
          <w:rFonts w:ascii="Times New Roman" w:hAnsi="Times New Roman"/>
          <w:b/>
          <w:sz w:val="22"/>
        </w:rPr>
      </w:pPr>
      <w:r>
        <w:rPr>
          <w:sz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B21EC44">
      <w:pPr>
        <w:pStyle w:val="8"/>
        <w:numPr>
          <w:ilvl w:val="1"/>
          <w:numId w:val="33"/>
        </w:numPr>
        <w:tabs>
          <w:tab w:val="left" w:pos="1070"/>
        </w:tabs>
        <w:spacing w:before="122" w:after="0" w:line="360" w:lineRule="auto"/>
        <w:ind w:left="1070" w:right="425" w:hanging="360"/>
        <w:jc w:val="both"/>
        <w:rPr>
          <w:rFonts w:ascii="Times New Roman" w:hAnsi="Times New Roman"/>
          <w:b/>
          <w:sz w:val="22"/>
        </w:rPr>
      </w:pPr>
      <w:r>
        <w:rPr>
          <w:sz w:val="22"/>
        </w:rPr>
        <w:t>O</w:t>
      </w:r>
      <w:r>
        <w:rPr>
          <w:spacing w:val="-7"/>
          <w:sz w:val="22"/>
        </w:rPr>
        <w:t xml:space="preserve"> </w:t>
      </w:r>
      <w:r>
        <w:rPr>
          <w:sz w:val="22"/>
        </w:rPr>
        <w:t>órgão</w:t>
      </w:r>
      <w:r>
        <w:rPr>
          <w:spacing w:val="-7"/>
          <w:sz w:val="22"/>
        </w:rPr>
        <w:t xml:space="preserve"> </w:t>
      </w:r>
      <w:r>
        <w:rPr>
          <w:sz w:val="22"/>
        </w:rPr>
        <w:t>ou</w:t>
      </w:r>
      <w:r>
        <w:rPr>
          <w:spacing w:val="-8"/>
          <w:sz w:val="22"/>
        </w:rPr>
        <w:t xml:space="preserve"> </w:t>
      </w:r>
      <w:r>
        <w:rPr>
          <w:sz w:val="22"/>
        </w:rPr>
        <w:t>entidade</w:t>
      </w:r>
      <w:r>
        <w:rPr>
          <w:spacing w:val="-5"/>
          <w:sz w:val="22"/>
        </w:rPr>
        <w:t xml:space="preserve"> </w:t>
      </w:r>
      <w:r>
        <w:rPr>
          <w:sz w:val="22"/>
        </w:rPr>
        <w:t>participante</w:t>
      </w:r>
      <w:r>
        <w:rPr>
          <w:spacing w:val="-5"/>
          <w:sz w:val="22"/>
        </w:rPr>
        <w:t xml:space="preserve"> </w:t>
      </w:r>
      <w:r>
        <w:rPr>
          <w:sz w:val="22"/>
        </w:rPr>
        <w:t>deverá</w:t>
      </w:r>
      <w:r>
        <w:rPr>
          <w:spacing w:val="-8"/>
          <w:sz w:val="22"/>
        </w:rPr>
        <w:t xml:space="preserve"> </w:t>
      </w:r>
      <w:r>
        <w:rPr>
          <w:sz w:val="22"/>
        </w:rPr>
        <w:t>comunicar</w:t>
      </w:r>
      <w:r>
        <w:rPr>
          <w:spacing w:val="-6"/>
          <w:sz w:val="22"/>
        </w:rPr>
        <w:t xml:space="preserve"> </w:t>
      </w:r>
      <w:r>
        <w:rPr>
          <w:sz w:val="22"/>
        </w:rPr>
        <w:t>ao</w:t>
      </w:r>
      <w:r>
        <w:rPr>
          <w:spacing w:val="-6"/>
          <w:sz w:val="22"/>
        </w:rPr>
        <w:t xml:space="preserve"> </w:t>
      </w:r>
      <w:r>
        <w:rPr>
          <w:sz w:val="22"/>
        </w:rPr>
        <w:t>órgão</w:t>
      </w:r>
      <w:r>
        <w:rPr>
          <w:spacing w:val="-6"/>
          <w:sz w:val="22"/>
        </w:rPr>
        <w:t xml:space="preserve"> </w:t>
      </w:r>
      <w:r>
        <w:rPr>
          <w:sz w:val="22"/>
        </w:rPr>
        <w:t>gerenciador</w:t>
      </w:r>
      <w:r>
        <w:rPr>
          <w:spacing w:val="-5"/>
          <w:sz w:val="22"/>
        </w:rPr>
        <w:t xml:space="preserve"> </w:t>
      </w:r>
      <w:r>
        <w:rPr>
          <w:sz w:val="22"/>
        </w:rPr>
        <w:t>qualquer</w:t>
      </w:r>
      <w:r>
        <w:rPr>
          <w:spacing w:val="-5"/>
          <w:sz w:val="22"/>
        </w:rPr>
        <w:t xml:space="preserve"> </w:t>
      </w:r>
      <w:r>
        <w:rPr>
          <w:sz w:val="22"/>
        </w:rPr>
        <w:t>das</w:t>
      </w:r>
      <w:r>
        <w:rPr>
          <w:spacing w:val="-8"/>
          <w:sz w:val="22"/>
        </w:rPr>
        <w:t xml:space="preserve"> </w:t>
      </w:r>
      <w:r>
        <w:rPr>
          <w:sz w:val="22"/>
        </w:rPr>
        <w:t>ocorrências previstas no item 8.1, dada a necessidade de instauração de procedimento para cancelamento do registro do fornecedor.</w:t>
      </w:r>
    </w:p>
    <w:p w14:paraId="1C7C6237">
      <w:pPr>
        <w:pStyle w:val="6"/>
        <w:jc w:val="left"/>
      </w:pPr>
    </w:p>
    <w:p w14:paraId="2EA87021">
      <w:pPr>
        <w:pStyle w:val="6"/>
        <w:spacing w:before="105"/>
        <w:jc w:val="left"/>
      </w:pPr>
    </w:p>
    <w:p w14:paraId="5BF48D39">
      <w:pPr>
        <w:pStyle w:val="2"/>
        <w:numPr>
          <w:ilvl w:val="0"/>
          <w:numId w:val="33"/>
        </w:numPr>
        <w:tabs>
          <w:tab w:val="left" w:pos="989"/>
        </w:tabs>
        <w:spacing w:before="0" w:after="0" w:line="240" w:lineRule="auto"/>
        <w:ind w:left="989" w:right="0" w:hanging="423"/>
        <w:jc w:val="left"/>
      </w:pPr>
      <w:r>
        <w:t>CONDIÇÕES</w:t>
      </w:r>
      <w:r>
        <w:rPr>
          <w:spacing w:val="-8"/>
        </w:rPr>
        <w:t xml:space="preserve"> </w:t>
      </w:r>
      <w:r>
        <w:rPr>
          <w:spacing w:val="-2"/>
        </w:rPr>
        <w:t>GERAIS</w:t>
      </w:r>
    </w:p>
    <w:p w14:paraId="2924DA8C">
      <w:pPr>
        <w:pStyle w:val="8"/>
        <w:numPr>
          <w:ilvl w:val="1"/>
          <w:numId w:val="33"/>
        </w:numPr>
        <w:tabs>
          <w:tab w:val="left" w:pos="1070"/>
          <w:tab w:val="left" w:pos="1698"/>
        </w:tabs>
        <w:spacing w:before="255" w:after="0" w:line="360" w:lineRule="auto"/>
        <w:ind w:left="1070" w:right="422" w:hanging="360"/>
        <w:jc w:val="both"/>
        <w:rPr>
          <w:rFonts w:ascii="Times New Roman" w:hAnsi="Times New Roman"/>
          <w:b/>
          <w:sz w:val="22"/>
        </w:rPr>
      </w:pPr>
      <w:r>
        <w:rPr>
          <w:sz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color w:val="FF0000"/>
          <w:sz w:val="22"/>
        </w:rPr>
        <w:t>edital.</w:t>
      </w:r>
    </w:p>
    <w:p w14:paraId="1C33E6EC">
      <w:pPr>
        <w:pStyle w:val="8"/>
        <w:numPr>
          <w:ilvl w:val="1"/>
          <w:numId w:val="33"/>
        </w:numPr>
        <w:tabs>
          <w:tab w:val="left" w:pos="1070"/>
          <w:tab w:val="left" w:pos="1698"/>
        </w:tabs>
        <w:spacing w:before="119" w:after="0" w:line="360" w:lineRule="auto"/>
        <w:ind w:left="1070" w:right="423" w:hanging="360"/>
        <w:jc w:val="both"/>
        <w:rPr>
          <w:rFonts w:ascii="Times New Roman" w:hAnsi="Times New Roman"/>
          <w:b/>
          <w:i/>
          <w:sz w:val="22"/>
        </w:rPr>
      </w:pPr>
      <w:r>
        <w:rPr>
          <w:i/>
          <w:color w:val="FF0000"/>
          <w:sz w:val="22"/>
        </w:rPr>
        <w:t>No caso de adjudicação por preço global de grupo de itens, só será admitida a contratação de</w:t>
      </w:r>
      <w:r>
        <w:rPr>
          <w:i/>
          <w:color w:val="FF0000"/>
          <w:spacing w:val="40"/>
          <w:sz w:val="22"/>
        </w:rPr>
        <w:t xml:space="preserve"> </w:t>
      </w:r>
      <w:r>
        <w:rPr>
          <w:i/>
          <w:color w:val="FF0000"/>
          <w:sz w:val="22"/>
        </w:rPr>
        <w:t>parte de itens do grupo se houver prévia pesquisa de mercado e demonstração de sua vantagem para o órgão ou a entidade.</w:t>
      </w:r>
    </w:p>
    <w:p w14:paraId="4ECDF2DE">
      <w:pPr>
        <w:pStyle w:val="6"/>
        <w:spacing w:before="121" w:line="360" w:lineRule="auto"/>
        <w:ind w:left="566" w:right="422"/>
      </w:pPr>
      <w:r>
        <w:t xml:space="preserve">Para firmeza e validade do pactuado, a presente Ata foi lavrada em </w:t>
      </w:r>
      <w:r>
        <w:rPr>
          <w:color w:val="FF0000"/>
        </w:rPr>
        <w:t xml:space="preserve">02 (duas) </w:t>
      </w:r>
      <w:r>
        <w:t>vias de igual teor, que, depois de lida e achada em ordem, vai assinada pelas partes.</w:t>
      </w:r>
    </w:p>
    <w:p w14:paraId="695AFD9E">
      <w:pPr>
        <w:spacing w:before="121"/>
        <w:ind w:left="566" w:right="0" w:firstLine="0"/>
        <w:jc w:val="both"/>
        <w:rPr>
          <w:sz w:val="22"/>
        </w:rPr>
      </w:pPr>
      <w:r>
        <w:rPr>
          <w:sz w:val="22"/>
        </w:rPr>
        <w:t>Salvador-Ba,</w:t>
      </w:r>
      <w:r>
        <w:rPr>
          <w:spacing w:val="-7"/>
          <w:sz w:val="22"/>
        </w:rPr>
        <w:t xml:space="preserve"> </w:t>
      </w:r>
      <w:r>
        <w:rPr>
          <w:b/>
          <w:sz w:val="22"/>
        </w:rPr>
        <w:t>XX</w:t>
      </w:r>
      <w:r>
        <w:rPr>
          <w:b/>
          <w:spacing w:val="-2"/>
          <w:sz w:val="22"/>
        </w:rPr>
        <w:t xml:space="preserve"> </w:t>
      </w:r>
      <w:r>
        <w:rPr>
          <w:sz w:val="22"/>
        </w:rPr>
        <w:t>de</w:t>
      </w:r>
      <w:r>
        <w:rPr>
          <w:spacing w:val="-5"/>
          <w:sz w:val="22"/>
        </w:rPr>
        <w:t xml:space="preserve"> </w:t>
      </w:r>
      <w:r>
        <w:rPr>
          <w:b/>
          <w:sz w:val="22"/>
        </w:rPr>
        <w:t>XXXX</w:t>
      </w:r>
      <w:r>
        <w:rPr>
          <w:b/>
          <w:spacing w:val="-3"/>
          <w:sz w:val="22"/>
        </w:rPr>
        <w:t xml:space="preserve"> </w:t>
      </w:r>
      <w:r>
        <w:rPr>
          <w:sz w:val="22"/>
        </w:rPr>
        <w:t>de</w:t>
      </w:r>
      <w:r>
        <w:rPr>
          <w:spacing w:val="-2"/>
          <w:sz w:val="22"/>
        </w:rPr>
        <w:t xml:space="preserve"> </w:t>
      </w:r>
      <w:r>
        <w:rPr>
          <w:b/>
          <w:spacing w:val="-4"/>
          <w:sz w:val="22"/>
        </w:rPr>
        <w:t>XXXX</w:t>
      </w:r>
      <w:r>
        <w:rPr>
          <w:spacing w:val="-4"/>
          <w:sz w:val="22"/>
        </w:rPr>
        <w:t>.</w:t>
      </w:r>
    </w:p>
    <w:p w14:paraId="69A8119F">
      <w:pPr>
        <w:pStyle w:val="6"/>
        <w:jc w:val="left"/>
        <w:rPr>
          <w:sz w:val="20"/>
        </w:rPr>
      </w:pPr>
    </w:p>
    <w:p w14:paraId="6BA81DDF">
      <w:pPr>
        <w:pStyle w:val="6"/>
        <w:jc w:val="left"/>
        <w:rPr>
          <w:sz w:val="20"/>
        </w:rPr>
      </w:pPr>
    </w:p>
    <w:p w14:paraId="238E3538">
      <w:pPr>
        <w:pStyle w:val="6"/>
        <w:spacing w:before="21"/>
        <w:jc w:val="left"/>
        <w:rPr>
          <w:sz w:val="20"/>
        </w:rPr>
      </w:pPr>
      <w:r>
        <w:rPr>
          <w:sz w:val="20"/>
        </w:rPr>
        <mc:AlternateContent>
          <mc:Choice Requires="wps">
            <w:drawing>
              <wp:anchor distT="0" distB="0" distL="0" distR="0" simplePos="0" relativeHeight="251686912" behindDoc="1" locked="0" layoutInCell="1" allowOverlap="1">
                <wp:simplePos x="0" y="0"/>
                <wp:positionH relativeFrom="page">
                  <wp:posOffset>899160</wp:posOffset>
                </wp:positionH>
                <wp:positionV relativeFrom="paragraph">
                  <wp:posOffset>183515</wp:posOffset>
                </wp:positionV>
                <wp:extent cx="3615690" cy="1270"/>
                <wp:effectExtent l="0" t="0" r="0" b="0"/>
                <wp:wrapTopAndBottom/>
                <wp:docPr id="75" name="Graphic 75"/>
                <wp:cNvGraphicFramePr/>
                <a:graphic xmlns:a="http://schemas.openxmlformats.org/drawingml/2006/main">
                  <a:graphicData uri="http://schemas.microsoft.com/office/word/2010/wordprocessingShape">
                    <wps:wsp>
                      <wps:cNvSpPr/>
                      <wps:spPr>
                        <a:xfrm>
                          <a:off x="0" y="0"/>
                          <a:ext cx="3615690" cy="1270"/>
                        </a:xfrm>
                        <a:custGeom>
                          <a:avLst/>
                          <a:gdLst/>
                          <a:ahLst/>
                          <a:cxnLst/>
                          <a:rect l="l" t="t" r="r" b="b"/>
                          <a:pathLst>
                            <a:path w="3615690">
                              <a:moveTo>
                                <a:pt x="0" y="0"/>
                              </a:moveTo>
                              <a:lnTo>
                                <a:pt x="3615410"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75" o:spid="_x0000_s1026" o:spt="100" style="position:absolute;left:0pt;margin-left:70.8pt;margin-top:14.45pt;height:0.1pt;width:284.7pt;mso-position-horizontal-relative:page;mso-wrap-distance-bottom:0pt;mso-wrap-distance-top:0pt;z-index:-251629568;mso-width-relative:page;mso-height-relative:page;" filled="f" stroked="t" coordsize="3615690,1" o:gfxdata="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jCGHtYAAAAJAQAADwAAAAAA&#10;AAABACAAAAAiAAAAZHJzL2Rvd25yZXYueG1sUEsBAhQAFAAAAAgAh07iQGVeosEVAgAAfAQAAA4A&#10;AAAAAAAAAQAgAAAAJQEAAGRycy9lMm9Eb2MueG1sUEsFBgAAAAAGAAYAWQEAAKwFAAAAAA==&#10;" path="m0,0l3615410,0e">
                <v:fill on="f" focussize="0,0"/>
                <v:stroke weight="0.71755905511811pt" color="#000000" joinstyle="round"/>
                <v:imagedata o:title=""/>
                <o:lock v:ext="edit" aspectratio="f"/>
                <v:textbox inset="0mm,0mm,0mm,0mm"/>
                <w10:wrap type="topAndBottom"/>
              </v:shape>
            </w:pict>
          </mc:Fallback>
        </mc:AlternateContent>
      </w:r>
    </w:p>
    <w:p w14:paraId="1341D16D">
      <w:pPr>
        <w:pStyle w:val="6"/>
        <w:spacing w:before="20"/>
        <w:ind w:left="566"/>
        <w:jc w:val="left"/>
      </w:pPr>
      <w:r>
        <w:t>DEBORAH</w:t>
      </w:r>
      <w:r>
        <w:rPr>
          <w:spacing w:val="-8"/>
        </w:rPr>
        <w:t xml:space="preserve"> </w:t>
      </w:r>
      <w:r>
        <w:t>LANDULFO</w:t>
      </w:r>
      <w:r>
        <w:rPr>
          <w:spacing w:val="-7"/>
        </w:rPr>
        <w:t xml:space="preserve"> </w:t>
      </w:r>
      <w:r>
        <w:t>MEDRADO</w:t>
      </w:r>
      <w:r>
        <w:rPr>
          <w:spacing w:val="-6"/>
        </w:rPr>
        <w:t xml:space="preserve"> </w:t>
      </w:r>
      <w:r>
        <w:t>DE</w:t>
      </w:r>
      <w:r>
        <w:rPr>
          <w:spacing w:val="-5"/>
        </w:rPr>
        <w:t xml:space="preserve"> </w:t>
      </w:r>
      <w:r>
        <w:t>VINHAES</w:t>
      </w:r>
      <w:r>
        <w:rPr>
          <w:spacing w:val="-6"/>
        </w:rPr>
        <w:t xml:space="preserve"> </w:t>
      </w:r>
      <w:r>
        <w:rPr>
          <w:spacing w:val="-2"/>
        </w:rPr>
        <w:t>TORRES</w:t>
      </w:r>
    </w:p>
    <w:p w14:paraId="30169F1F">
      <w:pPr>
        <w:pStyle w:val="6"/>
        <w:ind w:left="566"/>
        <w:jc w:val="left"/>
      </w:pPr>
      <w:r>
        <w:t>Ordenador(a)</w:t>
      </w:r>
      <w:r>
        <w:rPr>
          <w:spacing w:val="-6"/>
        </w:rPr>
        <w:t xml:space="preserve"> </w:t>
      </w:r>
      <w:r>
        <w:t>de</w:t>
      </w:r>
      <w:r>
        <w:rPr>
          <w:spacing w:val="-7"/>
        </w:rPr>
        <w:t xml:space="preserve"> </w:t>
      </w:r>
      <w:r>
        <w:t>Despesa</w:t>
      </w:r>
      <w:r>
        <w:rPr>
          <w:spacing w:val="-5"/>
        </w:rPr>
        <w:t xml:space="preserve"> </w:t>
      </w:r>
      <w:r>
        <w:rPr>
          <w:spacing w:val="-2"/>
        </w:rPr>
        <w:t>Substituto(a)</w:t>
      </w:r>
    </w:p>
    <w:p w14:paraId="5B7E920C">
      <w:pPr>
        <w:pStyle w:val="6"/>
        <w:jc w:val="left"/>
        <w:rPr>
          <w:sz w:val="20"/>
        </w:rPr>
      </w:pPr>
    </w:p>
    <w:p w14:paraId="47162A9C">
      <w:pPr>
        <w:pStyle w:val="6"/>
        <w:jc w:val="left"/>
        <w:rPr>
          <w:sz w:val="20"/>
        </w:rPr>
      </w:pPr>
    </w:p>
    <w:p w14:paraId="60C3904E">
      <w:pPr>
        <w:pStyle w:val="6"/>
        <w:spacing w:before="23"/>
        <w:jc w:val="left"/>
        <w:rPr>
          <w:sz w:val="20"/>
        </w:rPr>
      </w:pPr>
      <w:r>
        <w:rPr>
          <w:sz w:val="20"/>
        </w:rPr>
        <mc:AlternateContent>
          <mc:Choice Requires="wps">
            <w:drawing>
              <wp:anchor distT="0" distB="0" distL="0" distR="0" simplePos="0" relativeHeight="251687936" behindDoc="1" locked="0" layoutInCell="1" allowOverlap="1">
                <wp:simplePos x="0" y="0"/>
                <wp:positionH relativeFrom="page">
                  <wp:posOffset>899160</wp:posOffset>
                </wp:positionH>
                <wp:positionV relativeFrom="paragraph">
                  <wp:posOffset>184785</wp:posOffset>
                </wp:positionV>
                <wp:extent cx="2295525" cy="1270"/>
                <wp:effectExtent l="0" t="0" r="0" b="0"/>
                <wp:wrapTopAndBottom/>
                <wp:docPr id="76" name="Graphic 76"/>
                <wp:cNvGraphicFramePr/>
                <a:graphic xmlns:a="http://schemas.openxmlformats.org/drawingml/2006/main">
                  <a:graphicData uri="http://schemas.microsoft.com/office/word/2010/wordprocessingShape">
                    <wps:wsp>
                      <wps:cNvSpPr/>
                      <wps:spPr>
                        <a:xfrm>
                          <a:off x="0" y="0"/>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76" o:spid="_x0000_s1026" o:spt="100" style="position:absolute;left:0pt;margin-left:70.8pt;margin-top:14.55pt;height:0.1pt;width:180.75pt;mso-position-horizontal-relative:page;mso-wrap-distance-bottom:0pt;mso-wrap-distance-top:0pt;z-index:-251628544;mso-width-relative:page;mso-height-relative:page;" filled="f" stroked="t" coordsize="2295525,1" o:gfxdata="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qocNrYAAAACQEAAA8A&#10;AAAAAAAAAQAgAAAAIgAAAGRycy9kb3ducmV2LnhtbFBLAQIUABQAAAAIAIdO4kCti8lJFwIAAHwE&#10;AAAOAAAAAAAAAAEAIAAAACcBAABkcnMvZTJvRG9jLnhtbFBLBQYAAAAABgAGAFkBAACwBQAAAAA=&#10;" path="m0,0l2294931,0e">
                <v:fill on="f" focussize="0,0"/>
                <v:stroke weight="0.71755905511811pt" color="#000000" joinstyle="round"/>
                <v:imagedata o:title=""/>
                <o:lock v:ext="edit" aspectratio="f"/>
                <v:textbox inset="0mm,0mm,0mm,0mm"/>
                <w10:wrap type="topAndBottom"/>
              </v:shape>
            </w:pict>
          </mc:Fallback>
        </mc:AlternateContent>
      </w:r>
    </w:p>
    <w:p w14:paraId="2E074718">
      <w:pPr>
        <w:pStyle w:val="6"/>
        <w:spacing w:before="20"/>
        <w:ind w:left="566"/>
        <w:jc w:val="left"/>
      </w:pPr>
      <w:r>
        <w:t>Representante</w:t>
      </w:r>
      <w:r>
        <w:rPr>
          <w:spacing w:val="-6"/>
        </w:rPr>
        <w:t xml:space="preserve"> </w:t>
      </w:r>
      <w:r>
        <w:t>da</w:t>
      </w:r>
      <w:r>
        <w:rPr>
          <w:spacing w:val="-8"/>
        </w:rPr>
        <w:t xml:space="preserve"> </w:t>
      </w:r>
      <w:r>
        <w:rPr>
          <w:spacing w:val="-2"/>
        </w:rPr>
        <w:t>Empresa</w:t>
      </w:r>
    </w:p>
    <w:p w14:paraId="05990901">
      <w:pPr>
        <w:pStyle w:val="6"/>
        <w:spacing w:after="0"/>
        <w:jc w:val="left"/>
        <w:sectPr>
          <w:pgSz w:w="11910" w:h="16840"/>
          <w:pgMar w:top="2160" w:right="708" w:bottom="1860" w:left="850" w:header="708" w:footer="1674" w:gutter="0"/>
          <w:cols w:space="720" w:num="1"/>
        </w:sectPr>
      </w:pPr>
    </w:p>
    <w:p w14:paraId="32D7D37C">
      <w:pPr>
        <w:pStyle w:val="6"/>
        <w:jc w:val="left"/>
      </w:pPr>
    </w:p>
    <w:p w14:paraId="3DDBF4BA">
      <w:pPr>
        <w:pStyle w:val="6"/>
        <w:spacing w:before="257"/>
        <w:jc w:val="left"/>
      </w:pPr>
    </w:p>
    <w:p w14:paraId="069F4C8D">
      <w:pPr>
        <w:spacing w:before="0"/>
        <w:ind w:left="168" w:right="0" w:firstLine="0"/>
        <w:jc w:val="center"/>
        <w:rPr>
          <w:b/>
          <w:sz w:val="22"/>
        </w:rPr>
      </w:pPr>
      <w:r>
        <w:rPr>
          <w:b/>
          <w:sz w:val="22"/>
          <w:u w:val="single"/>
        </w:rPr>
        <w:t>ANEXO</w:t>
      </w:r>
      <w:r>
        <w:rPr>
          <w:b/>
          <w:spacing w:val="-5"/>
          <w:sz w:val="22"/>
          <w:u w:val="single"/>
        </w:rPr>
        <w:t xml:space="preserve"> </w:t>
      </w:r>
      <w:r>
        <w:rPr>
          <w:b/>
          <w:spacing w:val="-10"/>
          <w:sz w:val="22"/>
          <w:u w:val="single"/>
        </w:rPr>
        <w:t>A</w:t>
      </w:r>
    </w:p>
    <w:p w14:paraId="1F50B458">
      <w:pPr>
        <w:pStyle w:val="3"/>
        <w:spacing w:before="134"/>
        <w:ind w:left="4464"/>
        <w:rPr>
          <w:u w:val="none"/>
        </w:rPr>
      </w:pPr>
      <w:r>
        <w:rPr>
          <w:u w:val="single"/>
        </w:rPr>
        <w:t>Cadastro</w:t>
      </w:r>
      <w:r>
        <w:rPr>
          <w:spacing w:val="-7"/>
          <w:u w:val="single"/>
        </w:rPr>
        <w:t xml:space="preserve"> </w:t>
      </w:r>
      <w:r>
        <w:rPr>
          <w:spacing w:val="-2"/>
          <w:u w:val="single"/>
        </w:rPr>
        <w:t>Reserva</w:t>
      </w:r>
    </w:p>
    <w:p w14:paraId="1FC1F527">
      <w:pPr>
        <w:pStyle w:val="6"/>
        <w:spacing w:before="135" w:after="4" w:line="360" w:lineRule="auto"/>
        <w:ind w:left="282" w:right="425"/>
        <w:jc w:val="left"/>
      </w:pPr>
      <w:r>
        <w:t>Seguindo</w:t>
      </w:r>
      <w:r>
        <w:rPr>
          <w:spacing w:val="-1"/>
        </w:rPr>
        <w:t xml:space="preserve"> </w:t>
      </w:r>
      <w:r>
        <w:t>a</w:t>
      </w:r>
      <w:r>
        <w:rPr>
          <w:spacing w:val="-4"/>
        </w:rPr>
        <w:t xml:space="preserve"> </w:t>
      </w:r>
      <w:r>
        <w:t>ordem</w:t>
      </w:r>
      <w:r>
        <w:rPr>
          <w:spacing w:val="-1"/>
        </w:rPr>
        <w:t xml:space="preserve"> </w:t>
      </w:r>
      <w:r>
        <w:t>de</w:t>
      </w:r>
      <w:r>
        <w:rPr>
          <w:spacing w:val="-4"/>
        </w:rPr>
        <w:t xml:space="preserve"> </w:t>
      </w:r>
      <w:r>
        <w:t>classificação,</w:t>
      </w:r>
      <w:r>
        <w:rPr>
          <w:spacing w:val="-5"/>
        </w:rPr>
        <w:t xml:space="preserve"> </w:t>
      </w:r>
      <w:r>
        <w:t>segue</w:t>
      </w:r>
      <w:r>
        <w:rPr>
          <w:spacing w:val="-4"/>
        </w:rPr>
        <w:t xml:space="preserve"> </w:t>
      </w:r>
      <w:r>
        <w:t>relação</w:t>
      </w:r>
      <w:r>
        <w:rPr>
          <w:spacing w:val="-1"/>
        </w:rPr>
        <w:t xml:space="preserve"> </w:t>
      </w:r>
      <w:r>
        <w:t>de</w:t>
      </w:r>
      <w:r>
        <w:rPr>
          <w:spacing w:val="-2"/>
        </w:rPr>
        <w:t xml:space="preserve"> </w:t>
      </w:r>
      <w:r>
        <w:t>fornecedores</w:t>
      </w:r>
      <w:r>
        <w:rPr>
          <w:spacing w:val="-2"/>
        </w:rPr>
        <w:t xml:space="preserve"> </w:t>
      </w:r>
      <w:r>
        <w:t>que</w:t>
      </w:r>
      <w:r>
        <w:rPr>
          <w:spacing w:val="-2"/>
        </w:rPr>
        <w:t xml:space="preserve"> </w:t>
      </w:r>
      <w:r>
        <w:t>aceitaram</w:t>
      </w:r>
      <w:r>
        <w:rPr>
          <w:spacing w:val="-1"/>
        </w:rPr>
        <w:t xml:space="preserve"> </w:t>
      </w:r>
      <w:r>
        <w:t>cotar</w:t>
      </w:r>
      <w:r>
        <w:rPr>
          <w:spacing w:val="-5"/>
        </w:rPr>
        <w:t xml:space="preserve"> </w:t>
      </w:r>
      <w:r>
        <w:t>os</w:t>
      </w:r>
      <w:r>
        <w:rPr>
          <w:spacing w:val="-5"/>
        </w:rPr>
        <w:t xml:space="preserve"> </w:t>
      </w:r>
      <w:r>
        <w:t>itens</w:t>
      </w:r>
      <w:r>
        <w:rPr>
          <w:spacing w:val="-5"/>
        </w:rPr>
        <w:t xml:space="preserve"> </w:t>
      </w:r>
      <w:r>
        <w:t>com</w:t>
      </w:r>
      <w:r>
        <w:rPr>
          <w:spacing w:val="-4"/>
        </w:rPr>
        <w:t xml:space="preserve"> </w:t>
      </w:r>
      <w:r>
        <w:t>preços iguais ao adjudicatário:</w:t>
      </w:r>
    </w:p>
    <w:tbl>
      <w:tblPr>
        <w:tblStyle w:val="5"/>
        <w:tblW w:w="0" w:type="auto"/>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4"/>
        <w:gridCol w:w="994"/>
        <w:gridCol w:w="1133"/>
        <w:gridCol w:w="850"/>
        <w:gridCol w:w="994"/>
        <w:gridCol w:w="991"/>
        <w:gridCol w:w="852"/>
        <w:gridCol w:w="1463"/>
      </w:tblGrid>
      <w:tr w14:paraId="5244B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840" w:type="dxa"/>
          </w:tcPr>
          <w:p w14:paraId="61ABA4CA">
            <w:pPr>
              <w:pStyle w:val="9"/>
              <w:spacing w:line="265" w:lineRule="exact"/>
              <w:ind w:left="461" w:hanging="92"/>
              <w:rPr>
                <w:sz w:val="22"/>
              </w:rPr>
            </w:pPr>
            <w:r>
              <w:rPr>
                <w:spacing w:val="-4"/>
                <w:sz w:val="22"/>
              </w:rPr>
              <w:t>Item</w:t>
            </w:r>
          </w:p>
          <w:p w14:paraId="43593431">
            <w:pPr>
              <w:pStyle w:val="9"/>
              <w:spacing w:before="4" w:line="400" w:lineRule="atLeast"/>
              <w:ind w:left="463" w:right="135" w:hanging="3"/>
              <w:rPr>
                <w:sz w:val="22"/>
              </w:rPr>
            </w:pPr>
            <w:r>
              <w:rPr>
                <w:spacing w:val="-6"/>
                <w:sz w:val="22"/>
              </w:rPr>
              <w:t xml:space="preserve">do </w:t>
            </w:r>
            <w:r>
              <w:rPr>
                <w:spacing w:val="-5"/>
                <w:sz w:val="22"/>
              </w:rPr>
              <w:t>TR</w:t>
            </w:r>
          </w:p>
        </w:tc>
        <w:tc>
          <w:tcPr>
            <w:tcW w:w="8551" w:type="dxa"/>
            <w:gridSpan w:val="8"/>
          </w:tcPr>
          <w:p w14:paraId="006741AA">
            <w:pPr>
              <w:pStyle w:val="9"/>
              <w:spacing w:line="265" w:lineRule="exact"/>
              <w:ind w:left="319"/>
              <w:jc w:val="center"/>
              <w:rPr>
                <w:sz w:val="22"/>
              </w:rPr>
            </w:pPr>
            <w:r>
              <w:rPr>
                <w:sz w:val="22"/>
              </w:rPr>
              <w:t>Fornecedor</w:t>
            </w:r>
            <w:r>
              <w:rPr>
                <w:spacing w:val="-7"/>
                <w:sz w:val="22"/>
              </w:rPr>
              <w:t xml:space="preserve"> </w:t>
            </w:r>
            <w:r>
              <w:rPr>
                <w:color w:val="FF0000"/>
                <w:sz w:val="22"/>
              </w:rPr>
              <w:t>(razão</w:t>
            </w:r>
            <w:r>
              <w:rPr>
                <w:color w:val="FF0000"/>
                <w:spacing w:val="-7"/>
                <w:sz w:val="22"/>
              </w:rPr>
              <w:t xml:space="preserve"> </w:t>
            </w:r>
            <w:r>
              <w:rPr>
                <w:color w:val="FF0000"/>
                <w:sz w:val="22"/>
              </w:rPr>
              <w:t>social,</w:t>
            </w:r>
            <w:r>
              <w:rPr>
                <w:color w:val="FF0000"/>
                <w:spacing w:val="-5"/>
                <w:sz w:val="22"/>
              </w:rPr>
              <w:t xml:space="preserve"> </w:t>
            </w:r>
            <w:r>
              <w:rPr>
                <w:color w:val="FF0000"/>
                <w:sz w:val="22"/>
              </w:rPr>
              <w:t>CNPJ/MF,</w:t>
            </w:r>
            <w:r>
              <w:rPr>
                <w:color w:val="FF0000"/>
                <w:spacing w:val="-8"/>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5"/>
                <w:sz w:val="22"/>
              </w:rPr>
              <w:t xml:space="preserve"> </w:t>
            </w:r>
            <w:r>
              <w:rPr>
                <w:color w:val="FF0000"/>
                <w:spacing w:val="-2"/>
                <w:sz w:val="22"/>
              </w:rPr>
              <w:t>representante)</w:t>
            </w:r>
          </w:p>
        </w:tc>
      </w:tr>
      <w:tr w14:paraId="4CD86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840" w:type="dxa"/>
          </w:tcPr>
          <w:p w14:paraId="0714136F">
            <w:pPr>
              <w:pStyle w:val="9"/>
              <w:spacing w:before="131"/>
              <w:rPr>
                <w:sz w:val="22"/>
              </w:rPr>
            </w:pPr>
          </w:p>
          <w:p w14:paraId="47A93EAD">
            <w:pPr>
              <w:pStyle w:val="9"/>
              <w:ind w:left="518"/>
              <w:rPr>
                <w:sz w:val="22"/>
              </w:rPr>
            </w:pPr>
            <w:r>
              <w:rPr>
                <w:spacing w:val="-10"/>
                <w:sz w:val="22"/>
              </w:rPr>
              <w:t>X</w:t>
            </w:r>
          </w:p>
        </w:tc>
        <w:tc>
          <w:tcPr>
            <w:tcW w:w="1274" w:type="dxa"/>
          </w:tcPr>
          <w:p w14:paraId="1F2A851F">
            <w:pPr>
              <w:pStyle w:val="9"/>
              <w:spacing w:line="268" w:lineRule="exact"/>
              <w:ind w:left="55"/>
              <w:rPr>
                <w:sz w:val="22"/>
              </w:rPr>
            </w:pPr>
            <w:r>
              <w:rPr>
                <w:spacing w:val="-2"/>
                <w:sz w:val="22"/>
              </w:rPr>
              <w:t>Especificação</w:t>
            </w:r>
          </w:p>
        </w:tc>
        <w:tc>
          <w:tcPr>
            <w:tcW w:w="994" w:type="dxa"/>
          </w:tcPr>
          <w:p w14:paraId="63FD3BD8">
            <w:pPr>
              <w:pStyle w:val="9"/>
              <w:spacing w:line="357" w:lineRule="auto"/>
              <w:ind w:left="41" w:right="-1" w:firstLine="187"/>
              <w:rPr>
                <w:sz w:val="22"/>
              </w:rPr>
            </w:pPr>
            <w:r>
              <w:rPr>
                <w:spacing w:val="-2"/>
                <w:sz w:val="22"/>
              </w:rPr>
              <w:t xml:space="preserve">Marca </w:t>
            </w:r>
            <w:r>
              <w:rPr>
                <w:color w:val="FF0000"/>
                <w:sz w:val="22"/>
              </w:rPr>
              <w:t xml:space="preserve">(se </w:t>
            </w:r>
            <w:r>
              <w:rPr>
                <w:color w:val="FF0000"/>
                <w:spacing w:val="-2"/>
                <w:sz w:val="22"/>
              </w:rPr>
              <w:t>exigida</w:t>
            </w:r>
          </w:p>
          <w:p w14:paraId="3578AE85">
            <w:pPr>
              <w:pStyle w:val="9"/>
              <w:spacing w:before="3"/>
              <w:ind w:left="87"/>
              <w:rPr>
                <w:sz w:val="22"/>
              </w:rPr>
            </w:pPr>
            <w:r>
              <w:rPr>
                <w:color w:val="FF0000"/>
                <w:sz w:val="22"/>
              </w:rPr>
              <w:t xml:space="preserve">no </w:t>
            </w:r>
            <w:r>
              <w:rPr>
                <w:color w:val="FF0000"/>
                <w:spacing w:val="-2"/>
                <w:sz w:val="22"/>
              </w:rPr>
              <w:t>edital)</w:t>
            </w:r>
          </w:p>
        </w:tc>
        <w:tc>
          <w:tcPr>
            <w:tcW w:w="1133" w:type="dxa"/>
          </w:tcPr>
          <w:p w14:paraId="0017312A">
            <w:pPr>
              <w:pStyle w:val="9"/>
              <w:spacing w:line="357" w:lineRule="auto"/>
              <w:ind w:left="104" w:right="65" w:firstLine="129"/>
              <w:rPr>
                <w:sz w:val="22"/>
              </w:rPr>
            </w:pPr>
            <w:r>
              <w:rPr>
                <w:spacing w:val="-2"/>
                <w:sz w:val="22"/>
              </w:rPr>
              <w:t xml:space="preserve">Modelo </w:t>
            </w:r>
            <w:r>
              <w:rPr>
                <w:color w:val="FF0000"/>
                <w:sz w:val="22"/>
              </w:rPr>
              <w:t xml:space="preserve">(se </w:t>
            </w:r>
            <w:r>
              <w:rPr>
                <w:color w:val="FF0000"/>
                <w:spacing w:val="-2"/>
                <w:sz w:val="22"/>
              </w:rPr>
              <w:t>exigido</w:t>
            </w:r>
          </w:p>
          <w:p w14:paraId="0FC8C24C">
            <w:pPr>
              <w:pStyle w:val="9"/>
              <w:spacing w:before="3"/>
              <w:ind w:left="154"/>
              <w:rPr>
                <w:sz w:val="22"/>
              </w:rPr>
            </w:pPr>
            <w:r>
              <w:rPr>
                <w:color w:val="FF0000"/>
                <w:sz w:val="22"/>
              </w:rPr>
              <w:t xml:space="preserve">no </w:t>
            </w:r>
            <w:r>
              <w:rPr>
                <w:color w:val="FF0000"/>
                <w:spacing w:val="-2"/>
                <w:sz w:val="22"/>
              </w:rPr>
              <w:t>edital)</w:t>
            </w:r>
          </w:p>
        </w:tc>
        <w:tc>
          <w:tcPr>
            <w:tcW w:w="850" w:type="dxa"/>
          </w:tcPr>
          <w:p w14:paraId="075EDC62">
            <w:pPr>
              <w:pStyle w:val="9"/>
              <w:spacing w:line="268" w:lineRule="exact"/>
              <w:ind w:left="60"/>
              <w:rPr>
                <w:sz w:val="22"/>
              </w:rPr>
            </w:pPr>
            <w:r>
              <w:rPr>
                <w:spacing w:val="-2"/>
                <w:sz w:val="22"/>
              </w:rPr>
              <w:t>Unidade</w:t>
            </w:r>
          </w:p>
        </w:tc>
        <w:tc>
          <w:tcPr>
            <w:tcW w:w="994" w:type="dxa"/>
          </w:tcPr>
          <w:p w14:paraId="1DC77A9A">
            <w:pPr>
              <w:pStyle w:val="9"/>
              <w:spacing w:line="357" w:lineRule="auto"/>
              <w:ind w:left="72" w:right="-1" w:hanging="32"/>
              <w:rPr>
                <w:sz w:val="22"/>
              </w:rPr>
            </w:pPr>
            <w:r>
              <w:rPr>
                <w:spacing w:val="-2"/>
                <w:sz w:val="22"/>
              </w:rPr>
              <w:t xml:space="preserve">Quantidad </w:t>
            </w:r>
            <w:r>
              <w:rPr>
                <w:sz w:val="22"/>
              </w:rPr>
              <w:t>e</w:t>
            </w:r>
            <w:r>
              <w:rPr>
                <w:spacing w:val="-2"/>
                <w:sz w:val="22"/>
              </w:rPr>
              <w:t xml:space="preserve"> Máxima</w:t>
            </w:r>
          </w:p>
        </w:tc>
        <w:tc>
          <w:tcPr>
            <w:tcW w:w="991" w:type="dxa"/>
          </w:tcPr>
          <w:p w14:paraId="554B9701">
            <w:pPr>
              <w:pStyle w:val="9"/>
              <w:spacing w:line="357" w:lineRule="auto"/>
              <w:ind w:left="91" w:right="-15" w:hanging="51"/>
              <w:rPr>
                <w:sz w:val="22"/>
              </w:rPr>
            </w:pPr>
            <w:r>
              <w:rPr>
                <w:spacing w:val="-2"/>
                <w:sz w:val="22"/>
              </w:rPr>
              <w:t xml:space="preserve">Quantidad </w:t>
            </w:r>
            <w:r>
              <w:rPr>
                <w:sz w:val="22"/>
              </w:rPr>
              <w:t>e Mínima</w:t>
            </w:r>
          </w:p>
        </w:tc>
        <w:tc>
          <w:tcPr>
            <w:tcW w:w="852" w:type="dxa"/>
          </w:tcPr>
          <w:p w14:paraId="6906A6AF">
            <w:pPr>
              <w:pStyle w:val="9"/>
              <w:spacing w:line="268" w:lineRule="exact"/>
              <w:ind w:left="46"/>
              <w:rPr>
                <w:sz w:val="22"/>
              </w:rPr>
            </w:pPr>
            <w:r>
              <w:rPr>
                <w:sz w:val="22"/>
              </w:rPr>
              <w:t xml:space="preserve">Valor </w:t>
            </w:r>
            <w:r>
              <w:rPr>
                <w:spacing w:val="-5"/>
                <w:sz w:val="22"/>
              </w:rPr>
              <w:t>Un</w:t>
            </w:r>
          </w:p>
        </w:tc>
        <w:tc>
          <w:tcPr>
            <w:tcW w:w="1463" w:type="dxa"/>
          </w:tcPr>
          <w:p w14:paraId="3B36F2AB">
            <w:pPr>
              <w:pStyle w:val="9"/>
              <w:spacing w:line="357" w:lineRule="auto"/>
              <w:ind w:left="231" w:right="65" w:hanging="128"/>
              <w:rPr>
                <w:sz w:val="22"/>
              </w:rPr>
            </w:pPr>
            <w:r>
              <w:rPr>
                <w:sz w:val="22"/>
              </w:rPr>
              <w:t>Prazo</w:t>
            </w:r>
            <w:r>
              <w:rPr>
                <w:spacing w:val="-13"/>
                <w:sz w:val="22"/>
              </w:rPr>
              <w:t xml:space="preserve"> </w:t>
            </w:r>
            <w:r>
              <w:rPr>
                <w:sz w:val="22"/>
              </w:rPr>
              <w:t>garantia ou validade</w:t>
            </w:r>
          </w:p>
        </w:tc>
      </w:tr>
      <w:tr w14:paraId="7D77D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40" w:type="dxa"/>
          </w:tcPr>
          <w:p w14:paraId="520100F7">
            <w:pPr>
              <w:pStyle w:val="9"/>
              <w:rPr>
                <w:rFonts w:ascii="Times New Roman"/>
                <w:sz w:val="18"/>
              </w:rPr>
            </w:pPr>
          </w:p>
        </w:tc>
        <w:tc>
          <w:tcPr>
            <w:tcW w:w="1274" w:type="dxa"/>
          </w:tcPr>
          <w:p w14:paraId="4F104AB0">
            <w:pPr>
              <w:pStyle w:val="9"/>
              <w:rPr>
                <w:rFonts w:ascii="Times New Roman"/>
                <w:sz w:val="18"/>
              </w:rPr>
            </w:pPr>
          </w:p>
        </w:tc>
        <w:tc>
          <w:tcPr>
            <w:tcW w:w="994" w:type="dxa"/>
          </w:tcPr>
          <w:p w14:paraId="3D875313">
            <w:pPr>
              <w:pStyle w:val="9"/>
              <w:rPr>
                <w:rFonts w:ascii="Times New Roman"/>
                <w:sz w:val="18"/>
              </w:rPr>
            </w:pPr>
          </w:p>
        </w:tc>
        <w:tc>
          <w:tcPr>
            <w:tcW w:w="1133" w:type="dxa"/>
          </w:tcPr>
          <w:p w14:paraId="7D7862BC">
            <w:pPr>
              <w:pStyle w:val="9"/>
              <w:rPr>
                <w:rFonts w:ascii="Times New Roman"/>
                <w:sz w:val="18"/>
              </w:rPr>
            </w:pPr>
          </w:p>
        </w:tc>
        <w:tc>
          <w:tcPr>
            <w:tcW w:w="850" w:type="dxa"/>
          </w:tcPr>
          <w:p w14:paraId="4653B12E">
            <w:pPr>
              <w:pStyle w:val="9"/>
              <w:rPr>
                <w:rFonts w:ascii="Times New Roman"/>
                <w:sz w:val="18"/>
              </w:rPr>
            </w:pPr>
          </w:p>
        </w:tc>
        <w:tc>
          <w:tcPr>
            <w:tcW w:w="994" w:type="dxa"/>
          </w:tcPr>
          <w:p w14:paraId="245034B3">
            <w:pPr>
              <w:pStyle w:val="9"/>
              <w:rPr>
                <w:rFonts w:ascii="Times New Roman"/>
                <w:sz w:val="18"/>
              </w:rPr>
            </w:pPr>
          </w:p>
        </w:tc>
        <w:tc>
          <w:tcPr>
            <w:tcW w:w="991" w:type="dxa"/>
          </w:tcPr>
          <w:p w14:paraId="6AD45545">
            <w:pPr>
              <w:pStyle w:val="9"/>
              <w:rPr>
                <w:rFonts w:ascii="Times New Roman"/>
                <w:sz w:val="18"/>
              </w:rPr>
            </w:pPr>
          </w:p>
        </w:tc>
        <w:tc>
          <w:tcPr>
            <w:tcW w:w="852" w:type="dxa"/>
          </w:tcPr>
          <w:p w14:paraId="3813FD7C">
            <w:pPr>
              <w:pStyle w:val="9"/>
              <w:rPr>
                <w:rFonts w:ascii="Times New Roman"/>
                <w:sz w:val="18"/>
              </w:rPr>
            </w:pPr>
          </w:p>
        </w:tc>
        <w:tc>
          <w:tcPr>
            <w:tcW w:w="1463" w:type="dxa"/>
          </w:tcPr>
          <w:p w14:paraId="5C71D3F2">
            <w:pPr>
              <w:pStyle w:val="9"/>
              <w:rPr>
                <w:rFonts w:ascii="Times New Roman"/>
                <w:sz w:val="18"/>
              </w:rPr>
            </w:pPr>
          </w:p>
        </w:tc>
      </w:tr>
    </w:tbl>
    <w:p w14:paraId="4D404D75">
      <w:pPr>
        <w:pStyle w:val="6"/>
        <w:spacing w:before="133"/>
        <w:jc w:val="left"/>
      </w:pPr>
    </w:p>
    <w:p w14:paraId="67DE870B">
      <w:pPr>
        <w:pStyle w:val="6"/>
        <w:ind w:left="282"/>
        <w:jc w:val="left"/>
      </w:pPr>
      <w:r>
        <w:t>Seguindo</w:t>
      </w:r>
      <w:r>
        <w:rPr>
          <w:spacing w:val="-6"/>
        </w:rPr>
        <w:t xml:space="preserve"> </w:t>
      </w:r>
      <w:r>
        <w:t>a</w:t>
      </w:r>
      <w:r>
        <w:rPr>
          <w:spacing w:val="-6"/>
        </w:rPr>
        <w:t xml:space="preserve"> </w:t>
      </w:r>
      <w:r>
        <w:t>ordem</w:t>
      </w:r>
      <w:r>
        <w:rPr>
          <w:spacing w:val="-3"/>
        </w:rPr>
        <w:t xml:space="preserve"> </w:t>
      </w:r>
      <w:r>
        <w:t>de</w:t>
      </w:r>
      <w:r>
        <w:rPr>
          <w:spacing w:val="-6"/>
        </w:rPr>
        <w:t xml:space="preserve"> </w:t>
      </w:r>
      <w:r>
        <w:t>classificação,</w:t>
      </w:r>
      <w:r>
        <w:rPr>
          <w:spacing w:val="-7"/>
        </w:rPr>
        <w:t xml:space="preserve"> </w:t>
      </w:r>
      <w:r>
        <w:t>segue</w:t>
      </w:r>
      <w:r>
        <w:rPr>
          <w:spacing w:val="-6"/>
        </w:rPr>
        <w:t xml:space="preserve"> </w:t>
      </w:r>
      <w:r>
        <w:t>relação</w:t>
      </w:r>
      <w:r>
        <w:rPr>
          <w:spacing w:val="-3"/>
        </w:rPr>
        <w:t xml:space="preserve"> </w:t>
      </w:r>
      <w:r>
        <w:t>de</w:t>
      </w:r>
      <w:r>
        <w:rPr>
          <w:spacing w:val="-4"/>
        </w:rPr>
        <w:t xml:space="preserve"> </w:t>
      </w:r>
      <w:r>
        <w:t>fornecedores</w:t>
      </w:r>
      <w:r>
        <w:rPr>
          <w:spacing w:val="-4"/>
        </w:rPr>
        <w:t xml:space="preserve"> </w:t>
      </w:r>
      <w:r>
        <w:t>que</w:t>
      </w:r>
      <w:r>
        <w:rPr>
          <w:spacing w:val="-6"/>
        </w:rPr>
        <w:t xml:space="preserve"> </w:t>
      </w:r>
      <w:r>
        <w:t>mantiveram</w:t>
      </w:r>
      <w:r>
        <w:rPr>
          <w:spacing w:val="-3"/>
        </w:rPr>
        <w:t xml:space="preserve"> </w:t>
      </w:r>
      <w:r>
        <w:t>sua</w:t>
      </w:r>
      <w:r>
        <w:rPr>
          <w:spacing w:val="-5"/>
        </w:rPr>
        <w:t xml:space="preserve"> </w:t>
      </w:r>
      <w:r>
        <w:t>proposta</w:t>
      </w:r>
      <w:r>
        <w:rPr>
          <w:spacing w:val="-5"/>
        </w:rPr>
        <w:t xml:space="preserve"> </w:t>
      </w:r>
      <w:r>
        <w:rPr>
          <w:spacing w:val="-2"/>
        </w:rPr>
        <w:t>original:</w:t>
      </w:r>
    </w:p>
    <w:p w14:paraId="5B1CD5E6">
      <w:pPr>
        <w:pStyle w:val="6"/>
        <w:spacing w:before="4"/>
        <w:jc w:val="left"/>
        <w:rPr>
          <w:sz w:val="11"/>
        </w:rPr>
      </w:pPr>
    </w:p>
    <w:tbl>
      <w:tblPr>
        <w:tblStyle w:val="5"/>
        <w:tblW w:w="0" w:type="auto"/>
        <w:tblInd w:w="29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274"/>
        <w:gridCol w:w="967"/>
        <w:gridCol w:w="1158"/>
        <w:gridCol w:w="848"/>
        <w:gridCol w:w="992"/>
        <w:gridCol w:w="989"/>
        <w:gridCol w:w="850"/>
        <w:gridCol w:w="1461"/>
      </w:tblGrid>
      <w:tr w14:paraId="443B4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840" w:type="dxa"/>
          </w:tcPr>
          <w:p w14:paraId="7FA9F219">
            <w:pPr>
              <w:pStyle w:val="9"/>
              <w:spacing w:line="360" w:lineRule="auto"/>
              <w:ind w:left="461" w:hanging="92"/>
              <w:rPr>
                <w:sz w:val="22"/>
              </w:rPr>
            </w:pPr>
            <w:r>
              <w:rPr>
                <w:spacing w:val="-4"/>
                <w:sz w:val="22"/>
              </w:rPr>
              <w:t xml:space="preserve">Item </w:t>
            </w:r>
            <w:r>
              <w:rPr>
                <w:spacing w:val="-6"/>
                <w:sz w:val="22"/>
              </w:rPr>
              <w:t>do</w:t>
            </w:r>
          </w:p>
          <w:p w14:paraId="02471042">
            <w:pPr>
              <w:pStyle w:val="9"/>
              <w:ind w:left="463"/>
              <w:rPr>
                <w:sz w:val="22"/>
              </w:rPr>
            </w:pPr>
            <w:r>
              <w:rPr>
                <w:spacing w:val="-5"/>
                <w:sz w:val="22"/>
              </w:rPr>
              <w:t>TR</w:t>
            </w:r>
          </w:p>
        </w:tc>
        <w:tc>
          <w:tcPr>
            <w:tcW w:w="8539" w:type="dxa"/>
            <w:gridSpan w:val="8"/>
          </w:tcPr>
          <w:p w14:paraId="7FE49F53">
            <w:pPr>
              <w:pStyle w:val="9"/>
              <w:spacing w:line="265" w:lineRule="exact"/>
              <w:ind w:left="331"/>
              <w:jc w:val="center"/>
              <w:rPr>
                <w:sz w:val="22"/>
              </w:rPr>
            </w:pPr>
            <w:r>
              <w:rPr>
                <w:sz w:val="22"/>
              </w:rPr>
              <w:t>Fornecedor</w:t>
            </w:r>
            <w:r>
              <w:rPr>
                <w:spacing w:val="-7"/>
                <w:sz w:val="22"/>
              </w:rPr>
              <w:t xml:space="preserve"> </w:t>
            </w:r>
            <w:r>
              <w:rPr>
                <w:color w:val="FF0000"/>
                <w:sz w:val="22"/>
              </w:rPr>
              <w:t>(razão</w:t>
            </w:r>
            <w:r>
              <w:rPr>
                <w:color w:val="FF0000"/>
                <w:spacing w:val="-7"/>
                <w:sz w:val="22"/>
              </w:rPr>
              <w:t xml:space="preserve"> </w:t>
            </w:r>
            <w:r>
              <w:rPr>
                <w:color w:val="FF0000"/>
                <w:sz w:val="22"/>
              </w:rPr>
              <w:t>social,</w:t>
            </w:r>
            <w:r>
              <w:rPr>
                <w:color w:val="FF0000"/>
                <w:spacing w:val="-5"/>
                <w:sz w:val="22"/>
              </w:rPr>
              <w:t xml:space="preserve"> </w:t>
            </w:r>
            <w:r>
              <w:rPr>
                <w:color w:val="FF0000"/>
                <w:sz w:val="22"/>
              </w:rPr>
              <w:t>CNPJ/MF,</w:t>
            </w:r>
            <w:r>
              <w:rPr>
                <w:color w:val="FF0000"/>
                <w:spacing w:val="-8"/>
                <w:sz w:val="22"/>
              </w:rPr>
              <w:t xml:space="preserve"> </w:t>
            </w:r>
            <w:r>
              <w:rPr>
                <w:color w:val="FF0000"/>
                <w:sz w:val="22"/>
              </w:rPr>
              <w:t>endereço,</w:t>
            </w:r>
            <w:r>
              <w:rPr>
                <w:color w:val="FF0000"/>
                <w:spacing w:val="-5"/>
                <w:sz w:val="22"/>
              </w:rPr>
              <w:t xml:space="preserve"> </w:t>
            </w:r>
            <w:r>
              <w:rPr>
                <w:color w:val="FF0000"/>
                <w:sz w:val="22"/>
              </w:rPr>
              <w:t>contatos,</w:t>
            </w:r>
            <w:r>
              <w:rPr>
                <w:color w:val="FF0000"/>
                <w:spacing w:val="-5"/>
                <w:sz w:val="22"/>
              </w:rPr>
              <w:t xml:space="preserve"> </w:t>
            </w:r>
            <w:r>
              <w:rPr>
                <w:color w:val="FF0000"/>
                <w:spacing w:val="-2"/>
                <w:sz w:val="22"/>
              </w:rPr>
              <w:t>representante)</w:t>
            </w:r>
          </w:p>
        </w:tc>
      </w:tr>
      <w:tr w14:paraId="7C3E9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840" w:type="dxa"/>
          </w:tcPr>
          <w:p w14:paraId="4B4853E5">
            <w:pPr>
              <w:pStyle w:val="9"/>
              <w:spacing w:before="131"/>
              <w:rPr>
                <w:sz w:val="22"/>
              </w:rPr>
            </w:pPr>
          </w:p>
          <w:p w14:paraId="7DDACC17">
            <w:pPr>
              <w:pStyle w:val="9"/>
              <w:ind w:left="518"/>
              <w:rPr>
                <w:sz w:val="22"/>
              </w:rPr>
            </w:pPr>
            <w:r>
              <w:rPr>
                <w:spacing w:val="-10"/>
                <w:sz w:val="22"/>
              </w:rPr>
              <w:t>X</w:t>
            </w:r>
          </w:p>
        </w:tc>
        <w:tc>
          <w:tcPr>
            <w:tcW w:w="1274" w:type="dxa"/>
          </w:tcPr>
          <w:p w14:paraId="36E3F11C">
            <w:pPr>
              <w:pStyle w:val="9"/>
              <w:spacing w:line="265" w:lineRule="exact"/>
              <w:ind w:left="55"/>
              <w:rPr>
                <w:sz w:val="22"/>
              </w:rPr>
            </w:pPr>
            <w:r>
              <w:rPr>
                <w:spacing w:val="-2"/>
                <w:sz w:val="22"/>
              </w:rPr>
              <w:t>Especificação</w:t>
            </w:r>
          </w:p>
        </w:tc>
        <w:tc>
          <w:tcPr>
            <w:tcW w:w="967" w:type="dxa"/>
          </w:tcPr>
          <w:p w14:paraId="62AD3BE6">
            <w:pPr>
              <w:pStyle w:val="9"/>
              <w:spacing w:line="360" w:lineRule="auto"/>
              <w:ind w:left="24" w:right="-15" w:firstLine="192"/>
              <w:rPr>
                <w:sz w:val="22"/>
              </w:rPr>
            </w:pPr>
            <w:r>
              <w:rPr>
                <w:spacing w:val="-2"/>
                <w:sz w:val="22"/>
              </w:rPr>
              <w:t xml:space="preserve">Marca </w:t>
            </w:r>
            <w:r>
              <w:rPr>
                <w:color w:val="FF0000"/>
                <w:sz w:val="22"/>
              </w:rPr>
              <w:t>(se</w:t>
            </w:r>
            <w:r>
              <w:rPr>
                <w:color w:val="FF0000"/>
                <w:spacing w:val="-13"/>
                <w:sz w:val="22"/>
              </w:rPr>
              <w:t xml:space="preserve"> </w:t>
            </w:r>
            <w:r>
              <w:rPr>
                <w:color w:val="FF0000"/>
                <w:sz w:val="22"/>
              </w:rPr>
              <w:t>exigida</w:t>
            </w:r>
          </w:p>
          <w:p w14:paraId="0B358218">
            <w:pPr>
              <w:pStyle w:val="9"/>
              <w:ind w:left="67"/>
              <w:rPr>
                <w:sz w:val="22"/>
              </w:rPr>
            </w:pPr>
            <w:r>
              <w:rPr>
                <w:color w:val="FF0000"/>
                <w:sz w:val="22"/>
              </w:rPr>
              <w:t xml:space="preserve">no </w:t>
            </w:r>
            <w:r>
              <w:rPr>
                <w:color w:val="FF0000"/>
                <w:spacing w:val="-2"/>
                <w:sz w:val="22"/>
              </w:rPr>
              <w:t>edital)</w:t>
            </w:r>
          </w:p>
        </w:tc>
        <w:tc>
          <w:tcPr>
            <w:tcW w:w="1158" w:type="dxa"/>
          </w:tcPr>
          <w:p w14:paraId="09ACE09B">
            <w:pPr>
              <w:pStyle w:val="9"/>
              <w:spacing w:line="360" w:lineRule="auto"/>
              <w:ind w:left="126" w:right="63" w:firstLine="264"/>
              <w:rPr>
                <w:sz w:val="22"/>
              </w:rPr>
            </w:pPr>
            <w:r>
              <w:rPr>
                <w:spacing w:val="-2"/>
                <w:sz w:val="22"/>
              </w:rPr>
              <w:t xml:space="preserve">Modelo </w:t>
            </w:r>
            <w:r>
              <w:rPr>
                <w:color w:val="FF0000"/>
                <w:sz w:val="22"/>
              </w:rPr>
              <w:t>(se</w:t>
            </w:r>
            <w:r>
              <w:rPr>
                <w:color w:val="FF0000"/>
                <w:spacing w:val="1"/>
                <w:sz w:val="22"/>
              </w:rPr>
              <w:t xml:space="preserve"> </w:t>
            </w:r>
            <w:r>
              <w:rPr>
                <w:color w:val="FF0000"/>
                <w:spacing w:val="-2"/>
                <w:sz w:val="22"/>
              </w:rPr>
              <w:t>exigido</w:t>
            </w:r>
          </w:p>
          <w:p w14:paraId="425A1BDB">
            <w:pPr>
              <w:pStyle w:val="9"/>
              <w:ind w:left="176"/>
              <w:rPr>
                <w:sz w:val="22"/>
              </w:rPr>
            </w:pPr>
            <w:r>
              <w:rPr>
                <w:color w:val="FF0000"/>
                <w:sz w:val="22"/>
              </w:rPr>
              <w:t xml:space="preserve">no </w:t>
            </w:r>
            <w:r>
              <w:rPr>
                <w:color w:val="FF0000"/>
                <w:spacing w:val="-2"/>
                <w:sz w:val="22"/>
              </w:rPr>
              <w:t>edital)</w:t>
            </w:r>
          </w:p>
        </w:tc>
        <w:tc>
          <w:tcPr>
            <w:tcW w:w="848" w:type="dxa"/>
          </w:tcPr>
          <w:p w14:paraId="438120B3">
            <w:pPr>
              <w:pStyle w:val="9"/>
              <w:spacing w:line="265" w:lineRule="exact"/>
              <w:ind w:left="67"/>
              <w:rPr>
                <w:sz w:val="22"/>
              </w:rPr>
            </w:pPr>
            <w:r>
              <w:rPr>
                <w:spacing w:val="-2"/>
                <w:sz w:val="22"/>
              </w:rPr>
              <w:t>Unidade</w:t>
            </w:r>
          </w:p>
        </w:tc>
        <w:tc>
          <w:tcPr>
            <w:tcW w:w="992" w:type="dxa"/>
          </w:tcPr>
          <w:p w14:paraId="041EAC16">
            <w:pPr>
              <w:pStyle w:val="9"/>
              <w:spacing w:line="360" w:lineRule="auto"/>
              <w:ind w:left="76" w:right="-15" w:hanging="32"/>
              <w:rPr>
                <w:sz w:val="22"/>
              </w:rPr>
            </w:pPr>
            <w:r>
              <w:rPr>
                <w:spacing w:val="-2"/>
                <w:sz w:val="22"/>
              </w:rPr>
              <w:t xml:space="preserve">Quantidad </w:t>
            </w:r>
            <w:r>
              <w:rPr>
                <w:sz w:val="22"/>
              </w:rPr>
              <w:t>e</w:t>
            </w:r>
            <w:r>
              <w:rPr>
                <w:spacing w:val="-2"/>
                <w:sz w:val="22"/>
              </w:rPr>
              <w:t xml:space="preserve"> Máxima</w:t>
            </w:r>
          </w:p>
        </w:tc>
        <w:tc>
          <w:tcPr>
            <w:tcW w:w="989" w:type="dxa"/>
          </w:tcPr>
          <w:p w14:paraId="6ACE76A0">
            <w:pPr>
              <w:pStyle w:val="9"/>
              <w:spacing w:line="360" w:lineRule="auto"/>
              <w:ind w:left="97" w:right="-15" w:hanging="51"/>
              <w:rPr>
                <w:sz w:val="22"/>
              </w:rPr>
            </w:pPr>
            <w:r>
              <w:rPr>
                <w:spacing w:val="-2"/>
                <w:sz w:val="22"/>
              </w:rPr>
              <w:t xml:space="preserve">Quantidad </w:t>
            </w:r>
            <w:r>
              <w:rPr>
                <w:sz w:val="22"/>
              </w:rPr>
              <w:t>e Mínima</w:t>
            </w:r>
          </w:p>
        </w:tc>
        <w:tc>
          <w:tcPr>
            <w:tcW w:w="850" w:type="dxa"/>
          </w:tcPr>
          <w:p w14:paraId="263EDA64">
            <w:pPr>
              <w:pStyle w:val="9"/>
              <w:spacing w:line="265" w:lineRule="exact"/>
              <w:ind w:left="58"/>
              <w:rPr>
                <w:sz w:val="22"/>
              </w:rPr>
            </w:pPr>
            <w:r>
              <w:rPr>
                <w:sz w:val="22"/>
              </w:rPr>
              <w:t xml:space="preserve">Valor </w:t>
            </w:r>
            <w:r>
              <w:rPr>
                <w:spacing w:val="-5"/>
                <w:sz w:val="22"/>
              </w:rPr>
              <w:t>Un</w:t>
            </w:r>
          </w:p>
        </w:tc>
        <w:tc>
          <w:tcPr>
            <w:tcW w:w="1461" w:type="dxa"/>
          </w:tcPr>
          <w:p w14:paraId="22B10D89">
            <w:pPr>
              <w:pStyle w:val="9"/>
              <w:spacing w:line="360" w:lineRule="auto"/>
              <w:ind w:left="241" w:right="53" w:hanging="128"/>
              <w:rPr>
                <w:sz w:val="22"/>
              </w:rPr>
            </w:pPr>
            <w:r>
              <w:rPr>
                <w:sz w:val="22"/>
              </w:rPr>
              <w:t>Prazo</w:t>
            </w:r>
            <w:r>
              <w:rPr>
                <w:spacing w:val="-13"/>
                <w:sz w:val="22"/>
              </w:rPr>
              <w:t xml:space="preserve"> </w:t>
            </w:r>
            <w:r>
              <w:rPr>
                <w:sz w:val="22"/>
              </w:rPr>
              <w:t>garantia ou validade</w:t>
            </w:r>
          </w:p>
        </w:tc>
      </w:tr>
      <w:tr w14:paraId="59DF5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40" w:type="dxa"/>
          </w:tcPr>
          <w:p w14:paraId="1093E072">
            <w:pPr>
              <w:pStyle w:val="9"/>
              <w:rPr>
                <w:rFonts w:ascii="Times New Roman"/>
                <w:sz w:val="18"/>
              </w:rPr>
            </w:pPr>
          </w:p>
        </w:tc>
        <w:tc>
          <w:tcPr>
            <w:tcW w:w="1274" w:type="dxa"/>
          </w:tcPr>
          <w:p w14:paraId="0F4BB40E">
            <w:pPr>
              <w:pStyle w:val="9"/>
              <w:rPr>
                <w:rFonts w:ascii="Times New Roman"/>
                <w:sz w:val="18"/>
              </w:rPr>
            </w:pPr>
          </w:p>
        </w:tc>
        <w:tc>
          <w:tcPr>
            <w:tcW w:w="967" w:type="dxa"/>
          </w:tcPr>
          <w:p w14:paraId="33496450">
            <w:pPr>
              <w:pStyle w:val="9"/>
              <w:rPr>
                <w:rFonts w:ascii="Times New Roman"/>
                <w:sz w:val="18"/>
              </w:rPr>
            </w:pPr>
          </w:p>
        </w:tc>
        <w:tc>
          <w:tcPr>
            <w:tcW w:w="1158" w:type="dxa"/>
          </w:tcPr>
          <w:p w14:paraId="339389D7">
            <w:pPr>
              <w:pStyle w:val="9"/>
              <w:rPr>
                <w:rFonts w:ascii="Times New Roman"/>
                <w:sz w:val="18"/>
              </w:rPr>
            </w:pPr>
          </w:p>
        </w:tc>
        <w:tc>
          <w:tcPr>
            <w:tcW w:w="848" w:type="dxa"/>
          </w:tcPr>
          <w:p w14:paraId="73EA53D1">
            <w:pPr>
              <w:pStyle w:val="9"/>
              <w:rPr>
                <w:rFonts w:ascii="Times New Roman"/>
                <w:sz w:val="18"/>
              </w:rPr>
            </w:pPr>
          </w:p>
        </w:tc>
        <w:tc>
          <w:tcPr>
            <w:tcW w:w="992" w:type="dxa"/>
          </w:tcPr>
          <w:p w14:paraId="230A109A">
            <w:pPr>
              <w:pStyle w:val="9"/>
              <w:rPr>
                <w:rFonts w:ascii="Times New Roman"/>
                <w:sz w:val="18"/>
              </w:rPr>
            </w:pPr>
          </w:p>
        </w:tc>
        <w:tc>
          <w:tcPr>
            <w:tcW w:w="989" w:type="dxa"/>
          </w:tcPr>
          <w:p w14:paraId="763B7115">
            <w:pPr>
              <w:pStyle w:val="9"/>
              <w:rPr>
                <w:rFonts w:ascii="Times New Roman"/>
                <w:sz w:val="18"/>
              </w:rPr>
            </w:pPr>
          </w:p>
        </w:tc>
        <w:tc>
          <w:tcPr>
            <w:tcW w:w="850" w:type="dxa"/>
          </w:tcPr>
          <w:p w14:paraId="6717ACAE">
            <w:pPr>
              <w:pStyle w:val="9"/>
              <w:rPr>
                <w:rFonts w:ascii="Times New Roman"/>
                <w:sz w:val="18"/>
              </w:rPr>
            </w:pPr>
          </w:p>
        </w:tc>
        <w:tc>
          <w:tcPr>
            <w:tcW w:w="1461" w:type="dxa"/>
          </w:tcPr>
          <w:p w14:paraId="435E2076">
            <w:pPr>
              <w:pStyle w:val="9"/>
              <w:rPr>
                <w:rFonts w:ascii="Times New Roman"/>
                <w:sz w:val="18"/>
              </w:rPr>
            </w:pPr>
          </w:p>
        </w:tc>
      </w:tr>
    </w:tbl>
    <w:p w14:paraId="5E3B92A0">
      <w:pPr>
        <w:pStyle w:val="9"/>
        <w:spacing w:after="0"/>
        <w:rPr>
          <w:rFonts w:ascii="Times New Roman"/>
          <w:sz w:val="18"/>
        </w:rPr>
        <w:sectPr>
          <w:pgSz w:w="11910" w:h="16840"/>
          <w:pgMar w:top="2160" w:right="708" w:bottom="1860" w:left="850" w:header="708" w:footer="1674" w:gutter="0"/>
          <w:cols w:space="720" w:num="1"/>
        </w:sectPr>
      </w:pPr>
    </w:p>
    <w:p w14:paraId="3BCBCA07">
      <w:pPr>
        <w:pStyle w:val="6"/>
        <w:jc w:val="left"/>
      </w:pPr>
    </w:p>
    <w:p w14:paraId="05B43B9D">
      <w:pPr>
        <w:pStyle w:val="6"/>
        <w:jc w:val="left"/>
      </w:pPr>
    </w:p>
    <w:p w14:paraId="1EC8EABD">
      <w:pPr>
        <w:pStyle w:val="6"/>
        <w:jc w:val="left"/>
      </w:pPr>
    </w:p>
    <w:p w14:paraId="7773222E">
      <w:pPr>
        <w:pStyle w:val="6"/>
        <w:spacing w:before="123"/>
        <w:jc w:val="left"/>
      </w:pPr>
    </w:p>
    <w:p w14:paraId="236C0708">
      <w:pPr>
        <w:spacing w:before="0"/>
        <w:ind w:left="2733" w:right="2870" w:firstLine="0"/>
        <w:jc w:val="center"/>
        <w:rPr>
          <w:b/>
          <w:sz w:val="22"/>
        </w:rPr>
      </w:pPr>
      <w:r>
        <w:rPr>
          <w:b/>
          <w:sz w:val="22"/>
          <w:u w:val="single"/>
        </w:rPr>
        <w:t>ANEXO</w:t>
      </w:r>
      <w:r>
        <w:rPr>
          <w:b/>
          <w:spacing w:val="-2"/>
          <w:sz w:val="22"/>
          <w:u w:val="single"/>
        </w:rPr>
        <w:t xml:space="preserve"> </w:t>
      </w:r>
      <w:r>
        <w:rPr>
          <w:b/>
          <w:spacing w:val="-10"/>
          <w:sz w:val="22"/>
          <w:u w:val="single"/>
        </w:rPr>
        <w:t>V</w:t>
      </w:r>
    </w:p>
    <w:p w14:paraId="6F039373">
      <w:pPr>
        <w:spacing w:before="134"/>
        <w:ind w:left="0" w:right="51" w:firstLine="0"/>
        <w:jc w:val="center"/>
        <w:rPr>
          <w:b/>
          <w:sz w:val="22"/>
        </w:rPr>
      </w:pPr>
      <w:r>
        <w:rPr>
          <w:b/>
          <w:sz w:val="22"/>
          <w:u w:val="single"/>
        </w:rPr>
        <w:t>MODELO</w:t>
      </w:r>
      <w:r>
        <w:rPr>
          <w:b/>
          <w:spacing w:val="-6"/>
          <w:sz w:val="22"/>
          <w:u w:val="single"/>
        </w:rPr>
        <w:t xml:space="preserve"> </w:t>
      </w:r>
      <w:r>
        <w:rPr>
          <w:b/>
          <w:sz w:val="22"/>
          <w:u w:val="single"/>
        </w:rPr>
        <w:t>DE</w:t>
      </w:r>
      <w:r>
        <w:rPr>
          <w:b/>
          <w:spacing w:val="-6"/>
          <w:sz w:val="22"/>
          <w:u w:val="single"/>
        </w:rPr>
        <w:t xml:space="preserve"> </w:t>
      </w:r>
      <w:r>
        <w:rPr>
          <w:b/>
          <w:sz w:val="22"/>
          <w:u w:val="single"/>
        </w:rPr>
        <w:t>CADASTRO</w:t>
      </w:r>
      <w:r>
        <w:rPr>
          <w:b/>
          <w:spacing w:val="-5"/>
          <w:sz w:val="22"/>
          <w:u w:val="single"/>
        </w:rPr>
        <w:t xml:space="preserve"> </w:t>
      </w:r>
      <w:r>
        <w:rPr>
          <w:b/>
          <w:sz w:val="22"/>
          <w:u w:val="single"/>
        </w:rPr>
        <w:t>PARA</w:t>
      </w:r>
      <w:r>
        <w:rPr>
          <w:b/>
          <w:spacing w:val="-7"/>
          <w:sz w:val="22"/>
          <w:u w:val="single"/>
        </w:rPr>
        <w:t xml:space="preserve"> </w:t>
      </w:r>
      <w:r>
        <w:rPr>
          <w:b/>
          <w:sz w:val="22"/>
          <w:u w:val="single"/>
        </w:rPr>
        <w:t>ASSINATURA</w:t>
      </w:r>
      <w:r>
        <w:rPr>
          <w:b/>
          <w:spacing w:val="-4"/>
          <w:sz w:val="22"/>
          <w:u w:val="single"/>
        </w:rPr>
        <w:t xml:space="preserve"> </w:t>
      </w:r>
      <w:r>
        <w:rPr>
          <w:b/>
          <w:spacing w:val="-5"/>
          <w:sz w:val="22"/>
          <w:u w:val="single"/>
        </w:rPr>
        <w:t>DE</w:t>
      </w:r>
    </w:p>
    <w:p w14:paraId="0947C2BF">
      <w:pPr>
        <w:spacing w:before="135"/>
        <w:ind w:left="95" w:right="145" w:firstLine="0"/>
        <w:jc w:val="center"/>
        <w:rPr>
          <w:b/>
          <w:sz w:val="22"/>
        </w:rPr>
      </w:pPr>
      <w:r>
        <w:rPr>
          <w:b/>
          <w:sz w:val="22"/>
          <w:u w:val="single"/>
        </w:rPr>
        <w:t>ATA</w:t>
      </w:r>
      <w:r>
        <w:rPr>
          <w:b/>
          <w:spacing w:val="-3"/>
          <w:sz w:val="22"/>
          <w:u w:val="single"/>
        </w:rPr>
        <w:t xml:space="preserve"> </w:t>
      </w:r>
      <w:r>
        <w:rPr>
          <w:b/>
          <w:sz w:val="22"/>
          <w:u w:val="single"/>
        </w:rPr>
        <w:t>DE</w:t>
      </w:r>
      <w:r>
        <w:rPr>
          <w:b/>
          <w:spacing w:val="-5"/>
          <w:sz w:val="22"/>
          <w:u w:val="single"/>
        </w:rPr>
        <w:t xml:space="preserve"> </w:t>
      </w:r>
      <w:r>
        <w:rPr>
          <w:b/>
          <w:sz w:val="22"/>
          <w:u w:val="single"/>
        </w:rPr>
        <w:t>REGISTRO</w:t>
      </w:r>
      <w:r>
        <w:rPr>
          <w:b/>
          <w:spacing w:val="-5"/>
          <w:sz w:val="22"/>
          <w:u w:val="single"/>
        </w:rPr>
        <w:t xml:space="preserve"> </w:t>
      </w:r>
      <w:r>
        <w:rPr>
          <w:b/>
          <w:sz w:val="22"/>
          <w:u w:val="single"/>
        </w:rPr>
        <w:t>DE</w:t>
      </w:r>
      <w:r>
        <w:rPr>
          <w:b/>
          <w:spacing w:val="-3"/>
          <w:sz w:val="22"/>
          <w:u w:val="single"/>
        </w:rPr>
        <w:t xml:space="preserve"> </w:t>
      </w:r>
      <w:r>
        <w:rPr>
          <w:b/>
          <w:sz w:val="22"/>
          <w:u w:val="single"/>
        </w:rPr>
        <w:t>PREÇOS</w:t>
      </w:r>
      <w:r>
        <w:rPr>
          <w:b/>
          <w:spacing w:val="-5"/>
          <w:sz w:val="22"/>
          <w:u w:val="single"/>
        </w:rPr>
        <w:t xml:space="preserve"> </w:t>
      </w:r>
      <w:r>
        <w:rPr>
          <w:b/>
          <w:sz w:val="22"/>
          <w:u w:val="single"/>
        </w:rPr>
        <w:t>E</w:t>
      </w:r>
      <w:r>
        <w:rPr>
          <w:b/>
          <w:spacing w:val="-3"/>
          <w:sz w:val="22"/>
          <w:u w:val="single"/>
        </w:rPr>
        <w:t xml:space="preserve"> </w:t>
      </w:r>
      <w:r>
        <w:rPr>
          <w:b/>
          <w:sz w:val="22"/>
          <w:u w:val="single"/>
        </w:rPr>
        <w:t>RECEBIMENTO</w:t>
      </w:r>
      <w:r>
        <w:rPr>
          <w:b/>
          <w:spacing w:val="-6"/>
          <w:sz w:val="22"/>
          <w:u w:val="single"/>
        </w:rPr>
        <w:t xml:space="preserve"> </w:t>
      </w:r>
      <w:r>
        <w:rPr>
          <w:b/>
          <w:sz w:val="22"/>
          <w:u w:val="single"/>
        </w:rPr>
        <w:t>DE</w:t>
      </w:r>
      <w:r>
        <w:rPr>
          <w:b/>
          <w:spacing w:val="-5"/>
          <w:sz w:val="22"/>
          <w:u w:val="single"/>
        </w:rPr>
        <w:t xml:space="preserve"> </w:t>
      </w:r>
      <w:r>
        <w:rPr>
          <w:b/>
          <w:spacing w:val="-2"/>
          <w:sz w:val="22"/>
          <w:u w:val="single"/>
        </w:rPr>
        <w:t>EMPENHO</w:t>
      </w:r>
    </w:p>
    <w:p w14:paraId="500CB0A0">
      <w:pPr>
        <w:pStyle w:val="6"/>
        <w:jc w:val="left"/>
        <w:rPr>
          <w:b/>
        </w:rPr>
      </w:pPr>
    </w:p>
    <w:p w14:paraId="035BADBD">
      <w:pPr>
        <w:pStyle w:val="6"/>
        <w:spacing w:before="1"/>
        <w:jc w:val="left"/>
        <w:rPr>
          <w:b/>
        </w:rPr>
      </w:pPr>
    </w:p>
    <w:p w14:paraId="37CF4733">
      <w:pPr>
        <w:pStyle w:val="6"/>
        <w:spacing w:line="357" w:lineRule="auto"/>
        <w:ind w:left="566" w:right="7136"/>
        <w:jc w:val="left"/>
      </w:pPr>
      <w:r>
        <w:t>(Timbre da empresa) (Número</w:t>
      </w:r>
      <w:r>
        <w:rPr>
          <w:spacing w:val="-8"/>
        </w:rPr>
        <w:t xml:space="preserve"> </w:t>
      </w:r>
      <w:r>
        <w:t>e</w:t>
      </w:r>
      <w:r>
        <w:rPr>
          <w:spacing w:val="-10"/>
        </w:rPr>
        <w:t xml:space="preserve"> </w:t>
      </w:r>
      <w:r>
        <w:t>ano</w:t>
      </w:r>
      <w:r>
        <w:rPr>
          <w:spacing w:val="-9"/>
        </w:rPr>
        <w:t xml:space="preserve"> </w:t>
      </w:r>
      <w:r>
        <w:t>da</w:t>
      </w:r>
      <w:r>
        <w:rPr>
          <w:spacing w:val="-8"/>
        </w:rPr>
        <w:t xml:space="preserve"> </w:t>
      </w:r>
      <w:r>
        <w:t>licitação)</w:t>
      </w:r>
    </w:p>
    <w:p w14:paraId="64C17525">
      <w:pPr>
        <w:pStyle w:val="6"/>
        <w:spacing w:before="259"/>
        <w:jc w:val="left"/>
      </w:pPr>
    </w:p>
    <w:p w14:paraId="7C62170C">
      <w:pPr>
        <w:pStyle w:val="6"/>
        <w:tabs>
          <w:tab w:val="left" w:pos="4738"/>
          <w:tab w:val="left" w:pos="8208"/>
          <w:tab w:val="left" w:pos="8704"/>
        </w:tabs>
        <w:spacing w:line="348" w:lineRule="auto"/>
        <w:ind w:left="566" w:right="1596"/>
      </w:pPr>
      <w:r>
        <w:t xml:space="preserve">NOME: </w:t>
      </w:r>
      <w:r>
        <w:rPr>
          <w:u w:val="single"/>
        </w:rPr>
        <w:tab/>
      </w:r>
      <w:r>
        <w:rPr>
          <w:u w:val="single"/>
        </w:rPr>
        <w:tab/>
      </w:r>
      <w:r>
        <w:rPr>
          <w:u w:val="single"/>
        </w:rPr>
        <w:tab/>
      </w:r>
      <w:r>
        <w:rPr>
          <w:spacing w:val="-13"/>
          <w:u w:val="single"/>
        </w:rPr>
        <w:t xml:space="preserve"> </w:t>
      </w:r>
      <w:r>
        <w:t xml:space="preserve"> CARGO: </w:t>
      </w:r>
      <w:r>
        <w:rPr>
          <w:u w:val="single"/>
        </w:rPr>
        <w:tab/>
      </w:r>
      <w:r>
        <w:rPr>
          <w:u w:val="single"/>
        </w:rPr>
        <w:tab/>
      </w:r>
      <w:r>
        <w:rPr>
          <w:u w:val="single"/>
        </w:rPr>
        <w:tab/>
      </w:r>
      <w:r>
        <w:t xml:space="preserve"> TELEFONECOMERCIAL: </w:t>
      </w:r>
      <w:r>
        <w:rPr>
          <w:u w:val="single"/>
        </w:rPr>
        <w:tab/>
      </w:r>
      <w:r>
        <w:t xml:space="preserve">CELULAR: </w:t>
      </w:r>
      <w:r>
        <w:rPr>
          <w:u w:val="single"/>
        </w:rPr>
        <w:tab/>
      </w:r>
    </w:p>
    <w:p w14:paraId="521DAF40">
      <w:pPr>
        <w:pStyle w:val="6"/>
        <w:tabs>
          <w:tab w:val="left" w:pos="2835"/>
          <w:tab w:val="left" w:pos="4814"/>
          <w:tab w:val="left" w:pos="5689"/>
          <w:tab w:val="left" w:pos="8212"/>
          <w:tab w:val="left" w:pos="8271"/>
          <w:tab w:val="left" w:pos="8351"/>
          <w:tab w:val="left" w:pos="8695"/>
        </w:tabs>
        <w:spacing w:line="348" w:lineRule="auto"/>
        <w:ind w:left="566" w:right="1650"/>
        <w:jc w:val="left"/>
      </w:pPr>
      <w:r>
        <w:t xml:space="preserve">E-MAIL: </w:t>
      </w:r>
      <w:r>
        <w:rPr>
          <w:u w:val="single"/>
        </w:rPr>
        <w:tab/>
      </w:r>
      <w:r>
        <w:rPr>
          <w:u w:val="single"/>
        </w:rPr>
        <w:tab/>
      </w:r>
      <w:r>
        <w:rPr>
          <w:u w:val="single"/>
        </w:rPr>
        <w:tab/>
      </w:r>
      <w:r>
        <w:rPr>
          <w:u w:val="single"/>
        </w:rPr>
        <w:tab/>
      </w:r>
      <w:r>
        <w:rPr>
          <w:u w:val="single"/>
        </w:rPr>
        <w:tab/>
      </w:r>
      <w:r>
        <w:rPr>
          <w:u w:val="single"/>
        </w:rPr>
        <w:tab/>
      </w:r>
      <w:r>
        <w:rPr>
          <w:u w:val="single"/>
        </w:rPr>
        <w:tab/>
      </w:r>
      <w:r>
        <w:t xml:space="preserve"> Nº IDENTIDADE: </w:t>
      </w:r>
      <w:r>
        <w:rPr>
          <w:u w:val="single"/>
        </w:rPr>
        <w:tab/>
      </w:r>
      <w:r>
        <w:t xml:space="preserve">, ORGÃO EMISSOR: </w:t>
      </w:r>
      <w:r>
        <w:rPr>
          <w:u w:val="single"/>
        </w:rPr>
        <w:tab/>
      </w:r>
      <w:r>
        <w:rPr>
          <w:u w:val="single"/>
        </w:rPr>
        <w:tab/>
      </w:r>
      <w:r>
        <w:t xml:space="preserve">Nº CPF: </w:t>
      </w:r>
      <w:r>
        <w:rPr>
          <w:u w:val="single"/>
        </w:rPr>
        <w:tab/>
      </w:r>
      <w:r>
        <w:t xml:space="preserve"> ENDEREÇO RESIDENCIAL: </w:t>
      </w:r>
      <w:r>
        <w:rPr>
          <w:u w:val="single"/>
        </w:rPr>
        <w:tab/>
      </w:r>
      <w:r>
        <w:rPr>
          <w:u w:val="single"/>
        </w:rPr>
        <w:tab/>
      </w:r>
      <w:r>
        <w:rPr>
          <w:spacing w:val="-23"/>
          <w:u w:val="single"/>
        </w:rPr>
        <w:t xml:space="preserve"> </w:t>
      </w:r>
      <w:r>
        <w:t>CEP:</w:t>
      </w:r>
      <w:r>
        <w:rPr>
          <w:u w:val="single"/>
        </w:rPr>
        <w:tab/>
      </w:r>
      <w:r>
        <w:rPr>
          <w:u w:val="single"/>
        </w:rPr>
        <w:tab/>
      </w:r>
      <w:r>
        <w:rPr>
          <w:u w:val="single"/>
        </w:rPr>
        <w:tab/>
      </w:r>
      <w:r>
        <w:t xml:space="preserve"> NACIONALIDADE: </w:t>
      </w:r>
      <w:r>
        <w:rPr>
          <w:u w:val="single"/>
        </w:rPr>
        <w:tab/>
      </w:r>
      <w:r>
        <w:rPr>
          <w:u w:val="single"/>
        </w:rPr>
        <w:tab/>
      </w:r>
      <w:r>
        <w:t xml:space="preserve">ESTADO CIVIL: </w:t>
      </w:r>
      <w:r>
        <w:rPr>
          <w:u w:val="single"/>
        </w:rPr>
        <w:tab/>
      </w:r>
      <w:r>
        <w:rPr>
          <w:u w:val="single"/>
        </w:rPr>
        <w:tab/>
      </w:r>
    </w:p>
    <w:p w14:paraId="1BB1C45F">
      <w:pPr>
        <w:pStyle w:val="6"/>
        <w:tabs>
          <w:tab w:val="left" w:pos="2378"/>
          <w:tab w:val="left" w:pos="4803"/>
          <w:tab w:val="left" w:pos="6302"/>
        </w:tabs>
        <w:spacing w:line="264" w:lineRule="exact"/>
        <w:ind w:left="566"/>
        <w:jc w:val="left"/>
      </w:pPr>
      <w:r>
        <w:t xml:space="preserve">Município, </w:t>
      </w:r>
      <w:r>
        <w:rPr>
          <w:u w:val="single"/>
        </w:rPr>
        <w:tab/>
      </w:r>
      <w:r>
        <w:t xml:space="preserve">DE </w:t>
      </w:r>
      <w:r>
        <w:rPr>
          <w:u w:val="single"/>
        </w:rPr>
        <w:tab/>
      </w:r>
      <w:r>
        <w:t xml:space="preserve">DE </w:t>
      </w:r>
      <w:r>
        <w:rPr>
          <w:u w:val="single"/>
        </w:rPr>
        <w:tab/>
      </w:r>
      <w:r>
        <w:rPr>
          <w:spacing w:val="-10"/>
        </w:rPr>
        <w:t>.</w:t>
      </w:r>
    </w:p>
    <w:p w14:paraId="71F35334">
      <w:pPr>
        <w:pStyle w:val="6"/>
        <w:spacing w:before="91"/>
        <w:jc w:val="left"/>
        <w:rPr>
          <w:sz w:val="20"/>
        </w:rPr>
      </w:pPr>
      <w:r>
        <w:rPr>
          <w:sz w:val="20"/>
        </w:rPr>
        <mc:AlternateContent>
          <mc:Choice Requires="wps">
            <w:drawing>
              <wp:anchor distT="0" distB="0" distL="0" distR="0" simplePos="0" relativeHeight="251687936" behindDoc="1" locked="0" layoutInCell="1" allowOverlap="1">
                <wp:simplePos x="0" y="0"/>
                <wp:positionH relativeFrom="page">
                  <wp:posOffset>899160</wp:posOffset>
                </wp:positionH>
                <wp:positionV relativeFrom="paragraph">
                  <wp:posOffset>228600</wp:posOffset>
                </wp:positionV>
                <wp:extent cx="340677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3406775" cy="1270"/>
                        </a:xfrm>
                        <a:custGeom>
                          <a:avLst/>
                          <a:gdLst/>
                          <a:ahLst/>
                          <a:cxnLst/>
                          <a:rect l="l" t="t" r="r" b="b"/>
                          <a:pathLst>
                            <a:path w="3406775">
                              <a:moveTo>
                                <a:pt x="0" y="0"/>
                              </a:moveTo>
                              <a:lnTo>
                                <a:pt x="3406780"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77" o:spid="_x0000_s1026" o:spt="100" style="position:absolute;left:0pt;margin-left:70.8pt;margin-top:18pt;height:0.1pt;width:268.25pt;mso-position-horizontal-relative:page;mso-wrap-distance-bottom:0pt;mso-wrap-distance-top:0pt;z-index:-251628544;mso-width-relative:page;mso-height-relative:page;" filled="f" stroked="t" coordsize="3406775,1" o:gfxdata="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Q1kJLXAAAACQEAAA8AAAAA&#10;AAAAAQAgAAAAIgAAAGRycy9kb3ducmV2LnhtbFBLAQIUABQAAAAIAIdO4kDQYlKoFQIAAHwEAAAO&#10;AAAAAAAAAAEAIAAAACYBAABkcnMvZTJvRG9jLnhtbFBLBQYAAAAABgAGAFkBAACtBQAAAAA=&#10;" path="m0,0l3406780,0e">
                <v:fill on="f" focussize="0,0"/>
                <v:stroke weight="0.71755905511811pt" color="#000000" joinstyle="round"/>
                <v:imagedata o:title=""/>
                <o:lock v:ext="edit" aspectratio="f"/>
                <v:textbox inset="0mm,0mm,0mm,0mm"/>
                <w10:wrap type="topAndBottom"/>
              </v:shape>
            </w:pict>
          </mc:Fallback>
        </mc:AlternateContent>
      </w:r>
    </w:p>
    <w:p w14:paraId="6A9C72E9">
      <w:pPr>
        <w:pStyle w:val="2"/>
        <w:spacing w:before="140"/>
        <w:ind w:left="566"/>
      </w:pPr>
      <w:r>
        <w:t>(ASSINATURA</w:t>
      </w:r>
      <w:r>
        <w:rPr>
          <w:spacing w:val="-5"/>
        </w:rPr>
        <w:t xml:space="preserve"> </w:t>
      </w:r>
      <w:r>
        <w:t>DO</w:t>
      </w:r>
      <w:r>
        <w:rPr>
          <w:spacing w:val="-5"/>
        </w:rPr>
        <w:t xml:space="preserve"> </w:t>
      </w:r>
      <w:r>
        <w:t>RESPONSÁVEL</w:t>
      </w:r>
      <w:r>
        <w:rPr>
          <w:spacing w:val="-3"/>
        </w:rPr>
        <w:t xml:space="preserve"> </w:t>
      </w:r>
      <w:r>
        <w:t>DA</w:t>
      </w:r>
      <w:r>
        <w:rPr>
          <w:spacing w:val="-5"/>
        </w:rPr>
        <w:t xml:space="preserve"> </w:t>
      </w:r>
      <w:r>
        <w:t>EMPRESA</w:t>
      </w:r>
      <w:r>
        <w:rPr>
          <w:spacing w:val="-2"/>
        </w:rPr>
        <w:t xml:space="preserve"> </w:t>
      </w:r>
      <w:r>
        <w:t>E</w:t>
      </w:r>
      <w:r>
        <w:rPr>
          <w:spacing w:val="-4"/>
        </w:rPr>
        <w:t xml:space="preserve"> </w:t>
      </w:r>
      <w:r>
        <w:rPr>
          <w:spacing w:val="-2"/>
        </w:rPr>
        <w:t>CARIMBO)</w:t>
      </w:r>
    </w:p>
    <w:p w14:paraId="5345CA8A">
      <w:pPr>
        <w:pStyle w:val="6"/>
        <w:spacing w:before="240"/>
        <w:jc w:val="left"/>
        <w:rPr>
          <w:b/>
        </w:rPr>
      </w:pPr>
    </w:p>
    <w:p w14:paraId="524376E5">
      <w:pPr>
        <w:pStyle w:val="6"/>
        <w:ind w:left="566"/>
        <w:jc w:val="left"/>
      </w:pPr>
      <w:r>
        <w:rPr>
          <w:spacing w:val="-4"/>
        </w:rPr>
        <w:t>OBS:</w:t>
      </w:r>
    </w:p>
    <w:p w14:paraId="0451711B">
      <w:pPr>
        <w:pStyle w:val="8"/>
        <w:numPr>
          <w:ilvl w:val="0"/>
          <w:numId w:val="34"/>
        </w:numPr>
        <w:tabs>
          <w:tab w:val="left" w:pos="991"/>
        </w:tabs>
        <w:spacing w:before="255" w:after="0" w:line="360" w:lineRule="auto"/>
        <w:ind w:left="566" w:right="604" w:firstLine="0"/>
        <w:jc w:val="left"/>
        <w:rPr>
          <w:sz w:val="22"/>
        </w:rPr>
      </w:pPr>
      <w:r>
        <w:rPr>
          <w:sz w:val="22"/>
        </w:rPr>
        <w:t>Preencher</w:t>
      </w:r>
      <w:r>
        <w:rPr>
          <w:spacing w:val="-2"/>
          <w:sz w:val="22"/>
        </w:rPr>
        <w:t xml:space="preserve"> </w:t>
      </w:r>
      <w:r>
        <w:rPr>
          <w:sz w:val="22"/>
        </w:rPr>
        <w:t>com</w:t>
      </w:r>
      <w:r>
        <w:rPr>
          <w:spacing w:val="-1"/>
          <w:sz w:val="22"/>
        </w:rPr>
        <w:t xml:space="preserve"> </w:t>
      </w:r>
      <w:r>
        <w:rPr>
          <w:sz w:val="22"/>
        </w:rPr>
        <w:t>dados</w:t>
      </w:r>
      <w:r>
        <w:rPr>
          <w:spacing w:val="-2"/>
          <w:sz w:val="22"/>
        </w:rPr>
        <w:t xml:space="preserve"> </w:t>
      </w:r>
      <w:r>
        <w:rPr>
          <w:sz w:val="22"/>
        </w:rPr>
        <w:t>do</w:t>
      </w:r>
      <w:r>
        <w:rPr>
          <w:spacing w:val="-4"/>
          <w:sz w:val="22"/>
        </w:rPr>
        <w:t xml:space="preserve"> </w:t>
      </w:r>
      <w:r>
        <w:rPr>
          <w:sz w:val="22"/>
        </w:rPr>
        <w:t>responsável</w:t>
      </w:r>
      <w:r>
        <w:rPr>
          <w:spacing w:val="-2"/>
          <w:sz w:val="22"/>
        </w:rPr>
        <w:t xml:space="preserve"> </w:t>
      </w:r>
      <w:r>
        <w:rPr>
          <w:sz w:val="22"/>
        </w:rPr>
        <w:t>para</w:t>
      </w:r>
      <w:r>
        <w:rPr>
          <w:spacing w:val="-5"/>
          <w:sz w:val="22"/>
        </w:rPr>
        <w:t xml:space="preserve"> </w:t>
      </w:r>
      <w:r>
        <w:rPr>
          <w:sz w:val="22"/>
        </w:rPr>
        <w:t>assinatura</w:t>
      </w:r>
      <w:r>
        <w:rPr>
          <w:spacing w:val="-5"/>
          <w:sz w:val="22"/>
        </w:rPr>
        <w:t xml:space="preserve"> </w:t>
      </w:r>
      <w:r>
        <w:rPr>
          <w:sz w:val="22"/>
        </w:rPr>
        <w:t>do</w:t>
      </w:r>
      <w:r>
        <w:rPr>
          <w:spacing w:val="-2"/>
          <w:sz w:val="22"/>
        </w:rPr>
        <w:t xml:space="preserve"> </w:t>
      </w:r>
      <w:r>
        <w:rPr>
          <w:sz w:val="22"/>
        </w:rPr>
        <w:t>contrato,</w:t>
      </w:r>
      <w:r>
        <w:rPr>
          <w:spacing w:val="-5"/>
          <w:sz w:val="22"/>
        </w:rPr>
        <w:t xml:space="preserve"> </w:t>
      </w:r>
      <w:r>
        <w:rPr>
          <w:sz w:val="22"/>
        </w:rPr>
        <w:t>caso</w:t>
      </w:r>
      <w:r>
        <w:rPr>
          <w:spacing w:val="-1"/>
          <w:sz w:val="22"/>
        </w:rPr>
        <w:t xml:space="preserve"> </w:t>
      </w:r>
      <w:r>
        <w:rPr>
          <w:sz w:val="22"/>
        </w:rPr>
        <w:t>a</w:t>
      </w:r>
      <w:r>
        <w:rPr>
          <w:spacing w:val="-4"/>
          <w:sz w:val="22"/>
        </w:rPr>
        <w:t xml:space="preserve"> </w:t>
      </w:r>
      <w:r>
        <w:rPr>
          <w:sz w:val="22"/>
        </w:rPr>
        <w:t>empresa</w:t>
      </w:r>
      <w:r>
        <w:rPr>
          <w:spacing w:val="-2"/>
          <w:sz w:val="22"/>
        </w:rPr>
        <w:t xml:space="preserve"> </w:t>
      </w:r>
      <w:r>
        <w:rPr>
          <w:sz w:val="22"/>
        </w:rPr>
        <w:t>seja</w:t>
      </w:r>
      <w:r>
        <w:rPr>
          <w:spacing w:val="-4"/>
          <w:sz w:val="22"/>
        </w:rPr>
        <w:t xml:space="preserve"> </w:t>
      </w:r>
      <w:r>
        <w:rPr>
          <w:sz w:val="22"/>
        </w:rPr>
        <w:t>vencedora na licitação.</w:t>
      </w:r>
    </w:p>
    <w:p w14:paraId="2092A736">
      <w:pPr>
        <w:pStyle w:val="8"/>
        <w:numPr>
          <w:ilvl w:val="0"/>
          <w:numId w:val="34"/>
        </w:numPr>
        <w:tabs>
          <w:tab w:val="left" w:pos="991"/>
        </w:tabs>
        <w:spacing w:before="121" w:after="0" w:line="240" w:lineRule="auto"/>
        <w:ind w:left="991" w:right="0" w:hanging="425"/>
        <w:jc w:val="left"/>
        <w:rPr>
          <w:sz w:val="22"/>
        </w:rPr>
      </w:pPr>
      <w:r>
        <w:rPr>
          <w:sz w:val="22"/>
        </w:rPr>
        <w:t>Anexar</w:t>
      </w:r>
      <w:r>
        <w:rPr>
          <w:spacing w:val="-5"/>
          <w:sz w:val="22"/>
        </w:rPr>
        <w:t xml:space="preserve"> </w:t>
      </w:r>
      <w:r>
        <w:rPr>
          <w:sz w:val="22"/>
        </w:rPr>
        <w:t>cópia</w:t>
      </w:r>
      <w:r>
        <w:rPr>
          <w:spacing w:val="-5"/>
          <w:sz w:val="22"/>
        </w:rPr>
        <w:t xml:space="preserve"> </w:t>
      </w:r>
      <w:r>
        <w:rPr>
          <w:sz w:val="22"/>
        </w:rPr>
        <w:t>autenticada</w:t>
      </w:r>
      <w:r>
        <w:rPr>
          <w:spacing w:val="-5"/>
          <w:sz w:val="22"/>
        </w:rPr>
        <w:t xml:space="preserve"> </w:t>
      </w:r>
      <w:r>
        <w:rPr>
          <w:sz w:val="22"/>
        </w:rPr>
        <w:t>do</w:t>
      </w:r>
      <w:r>
        <w:rPr>
          <w:spacing w:val="-4"/>
          <w:sz w:val="22"/>
        </w:rPr>
        <w:t xml:space="preserve"> </w:t>
      </w:r>
      <w:r>
        <w:rPr>
          <w:sz w:val="22"/>
        </w:rPr>
        <w:t>contrato</w:t>
      </w:r>
      <w:r>
        <w:rPr>
          <w:spacing w:val="-4"/>
          <w:sz w:val="22"/>
        </w:rPr>
        <w:t xml:space="preserve"> </w:t>
      </w:r>
      <w:r>
        <w:rPr>
          <w:spacing w:val="-2"/>
          <w:sz w:val="22"/>
        </w:rPr>
        <w:t>social.</w:t>
      </w:r>
    </w:p>
    <w:p w14:paraId="412BADE7">
      <w:pPr>
        <w:pStyle w:val="8"/>
        <w:numPr>
          <w:ilvl w:val="0"/>
          <w:numId w:val="34"/>
        </w:numPr>
        <w:tabs>
          <w:tab w:val="left" w:pos="991"/>
        </w:tabs>
        <w:spacing w:before="252" w:after="0" w:line="240" w:lineRule="auto"/>
        <w:ind w:left="991" w:right="0" w:hanging="425"/>
        <w:jc w:val="left"/>
        <w:rPr>
          <w:sz w:val="22"/>
        </w:rPr>
      </w:pPr>
      <w:r>
        <w:rPr>
          <w:sz w:val="22"/>
        </w:rPr>
        <w:t>Caso</w:t>
      </w:r>
      <w:r>
        <w:rPr>
          <w:spacing w:val="-7"/>
          <w:sz w:val="22"/>
        </w:rPr>
        <w:t xml:space="preserve"> </w:t>
      </w:r>
      <w:r>
        <w:rPr>
          <w:sz w:val="22"/>
        </w:rPr>
        <w:t>não</w:t>
      </w:r>
      <w:r>
        <w:rPr>
          <w:spacing w:val="-3"/>
          <w:sz w:val="22"/>
        </w:rPr>
        <w:t xml:space="preserve"> </w:t>
      </w:r>
      <w:r>
        <w:rPr>
          <w:sz w:val="22"/>
        </w:rPr>
        <w:t>tenha</w:t>
      </w:r>
      <w:r>
        <w:rPr>
          <w:spacing w:val="-4"/>
          <w:sz w:val="22"/>
        </w:rPr>
        <w:t xml:space="preserve"> </w:t>
      </w:r>
      <w:r>
        <w:rPr>
          <w:sz w:val="22"/>
        </w:rPr>
        <w:t>vínculo</w:t>
      </w:r>
      <w:r>
        <w:rPr>
          <w:spacing w:val="-6"/>
          <w:sz w:val="22"/>
        </w:rPr>
        <w:t xml:space="preserve"> </w:t>
      </w:r>
      <w:r>
        <w:rPr>
          <w:sz w:val="22"/>
        </w:rPr>
        <w:t>empregatício</w:t>
      </w:r>
      <w:r>
        <w:rPr>
          <w:spacing w:val="-6"/>
          <w:sz w:val="22"/>
        </w:rPr>
        <w:t xml:space="preserve"> </w:t>
      </w:r>
      <w:r>
        <w:rPr>
          <w:sz w:val="22"/>
        </w:rPr>
        <w:t>com</w:t>
      </w:r>
      <w:r>
        <w:rPr>
          <w:spacing w:val="-6"/>
          <w:sz w:val="22"/>
        </w:rPr>
        <w:t xml:space="preserve"> </w:t>
      </w:r>
      <w:r>
        <w:rPr>
          <w:sz w:val="22"/>
        </w:rPr>
        <w:t>a</w:t>
      </w:r>
      <w:r>
        <w:rPr>
          <w:spacing w:val="-4"/>
          <w:sz w:val="22"/>
        </w:rPr>
        <w:t xml:space="preserve"> </w:t>
      </w:r>
      <w:r>
        <w:rPr>
          <w:sz w:val="22"/>
        </w:rPr>
        <w:t>empresa</w:t>
      </w:r>
      <w:r>
        <w:rPr>
          <w:spacing w:val="-6"/>
          <w:sz w:val="22"/>
        </w:rPr>
        <w:t xml:space="preserve"> </w:t>
      </w:r>
      <w:r>
        <w:rPr>
          <w:sz w:val="22"/>
        </w:rPr>
        <w:t>anexar</w:t>
      </w:r>
      <w:r>
        <w:rPr>
          <w:spacing w:val="-4"/>
          <w:sz w:val="22"/>
        </w:rPr>
        <w:t xml:space="preserve"> </w:t>
      </w:r>
      <w:r>
        <w:rPr>
          <w:spacing w:val="-2"/>
          <w:sz w:val="22"/>
        </w:rPr>
        <w:t>procuração.</w:t>
      </w:r>
    </w:p>
    <w:p w14:paraId="70264BAE">
      <w:pPr>
        <w:pStyle w:val="8"/>
        <w:numPr>
          <w:ilvl w:val="0"/>
          <w:numId w:val="34"/>
        </w:numPr>
        <w:tabs>
          <w:tab w:val="left" w:pos="991"/>
        </w:tabs>
        <w:spacing w:before="255" w:after="0" w:line="240" w:lineRule="auto"/>
        <w:ind w:left="991" w:right="0" w:hanging="425"/>
        <w:jc w:val="left"/>
        <w:rPr>
          <w:sz w:val="22"/>
        </w:rPr>
      </w:pPr>
      <w:r>
        <w:rPr>
          <w:sz w:val="22"/>
        </w:rPr>
        <w:t>Este</w:t>
      </w:r>
      <w:r>
        <w:rPr>
          <w:spacing w:val="-8"/>
          <w:sz w:val="22"/>
        </w:rPr>
        <w:t xml:space="preserve"> </w:t>
      </w:r>
      <w:r>
        <w:rPr>
          <w:sz w:val="22"/>
        </w:rPr>
        <w:t>cadastro</w:t>
      </w:r>
      <w:r>
        <w:rPr>
          <w:spacing w:val="-3"/>
          <w:sz w:val="22"/>
        </w:rPr>
        <w:t xml:space="preserve"> </w:t>
      </w:r>
      <w:r>
        <w:rPr>
          <w:sz w:val="22"/>
        </w:rPr>
        <w:t>deverá</w:t>
      </w:r>
      <w:r>
        <w:rPr>
          <w:spacing w:val="-7"/>
          <w:sz w:val="22"/>
        </w:rPr>
        <w:t xml:space="preserve"> </w:t>
      </w:r>
      <w:r>
        <w:rPr>
          <w:sz w:val="22"/>
        </w:rPr>
        <w:t>ser</w:t>
      </w:r>
      <w:r>
        <w:rPr>
          <w:spacing w:val="-6"/>
          <w:sz w:val="22"/>
        </w:rPr>
        <w:t xml:space="preserve"> </w:t>
      </w:r>
      <w:r>
        <w:rPr>
          <w:sz w:val="22"/>
        </w:rPr>
        <w:t>apresentado</w:t>
      </w:r>
      <w:r>
        <w:rPr>
          <w:spacing w:val="-3"/>
          <w:sz w:val="22"/>
        </w:rPr>
        <w:t xml:space="preserve"> </w:t>
      </w:r>
      <w:r>
        <w:rPr>
          <w:sz w:val="22"/>
        </w:rPr>
        <w:t>dentro</w:t>
      </w:r>
      <w:r>
        <w:rPr>
          <w:spacing w:val="-3"/>
          <w:sz w:val="22"/>
        </w:rPr>
        <w:t xml:space="preserve"> </w:t>
      </w:r>
      <w:r>
        <w:rPr>
          <w:sz w:val="22"/>
        </w:rPr>
        <w:t>do</w:t>
      </w:r>
      <w:r>
        <w:rPr>
          <w:spacing w:val="-4"/>
          <w:sz w:val="22"/>
        </w:rPr>
        <w:t xml:space="preserve"> </w:t>
      </w:r>
      <w:r>
        <w:rPr>
          <w:sz w:val="22"/>
        </w:rPr>
        <w:t>envelope</w:t>
      </w:r>
      <w:r>
        <w:rPr>
          <w:spacing w:val="-4"/>
          <w:sz w:val="22"/>
        </w:rPr>
        <w:t xml:space="preserve"> </w:t>
      </w:r>
      <w:r>
        <w:rPr>
          <w:sz w:val="22"/>
        </w:rPr>
        <w:t>(proposta</w:t>
      </w:r>
      <w:r>
        <w:rPr>
          <w:spacing w:val="-4"/>
          <w:sz w:val="22"/>
        </w:rPr>
        <w:t xml:space="preserve"> </w:t>
      </w:r>
      <w:r>
        <w:rPr>
          <w:sz w:val="22"/>
        </w:rPr>
        <w:t>de</w:t>
      </w:r>
      <w:r>
        <w:rPr>
          <w:spacing w:val="-5"/>
          <w:sz w:val="22"/>
        </w:rPr>
        <w:t xml:space="preserve"> </w:t>
      </w:r>
      <w:r>
        <w:rPr>
          <w:spacing w:val="-2"/>
          <w:sz w:val="22"/>
        </w:rPr>
        <w:t>preços).</w:t>
      </w:r>
    </w:p>
    <w:p w14:paraId="7F497739">
      <w:pPr>
        <w:pStyle w:val="2"/>
        <w:numPr>
          <w:ilvl w:val="0"/>
          <w:numId w:val="34"/>
        </w:numPr>
        <w:tabs>
          <w:tab w:val="left" w:pos="990"/>
        </w:tabs>
        <w:spacing w:before="255" w:after="0" w:line="360" w:lineRule="auto"/>
        <w:ind w:left="566" w:right="900" w:firstLine="0"/>
        <w:jc w:val="both"/>
      </w:pPr>
      <w:r>
        <w:t xml:space="preserve">O ENDEREÇO INFORMADO PARA ASSINATURA DA ATA DE REGISTRO DE PREÇOS SERÁ O EMAIL INSTITUCIONAL DO REPRESENTANTE LEGAL E SERVIRÁ PARA ENVIO DA NOTA DE </w:t>
      </w:r>
      <w:r>
        <w:rPr>
          <w:spacing w:val="-2"/>
        </w:rPr>
        <w:t>EMPENHO.</w:t>
      </w:r>
    </w:p>
    <w:p w14:paraId="25374433">
      <w:pPr>
        <w:pStyle w:val="2"/>
        <w:spacing w:after="0" w:line="360" w:lineRule="auto"/>
        <w:jc w:val="both"/>
        <w:sectPr>
          <w:pgSz w:w="11910" w:h="16840"/>
          <w:pgMar w:top="2160" w:right="708" w:bottom="1860" w:left="850" w:header="708" w:footer="1674" w:gutter="0"/>
          <w:cols w:space="720" w:num="1"/>
        </w:sectPr>
      </w:pPr>
    </w:p>
    <w:p w14:paraId="08E737A9">
      <w:pPr>
        <w:pStyle w:val="6"/>
        <w:jc w:val="left"/>
        <w:rPr>
          <w:b/>
        </w:rPr>
      </w:pPr>
    </w:p>
    <w:p w14:paraId="53D6DD5F">
      <w:pPr>
        <w:pStyle w:val="6"/>
        <w:spacing w:before="257"/>
        <w:jc w:val="left"/>
        <w:rPr>
          <w:b/>
        </w:rPr>
      </w:pPr>
    </w:p>
    <w:p w14:paraId="63F5D4D6">
      <w:pPr>
        <w:spacing w:before="0"/>
        <w:ind w:left="206" w:right="0" w:firstLine="0"/>
        <w:jc w:val="center"/>
        <w:rPr>
          <w:b/>
          <w:sz w:val="22"/>
        </w:rPr>
      </w:pPr>
      <w:r>
        <w:rPr>
          <w:b/>
          <w:sz w:val="22"/>
          <w:u w:val="single"/>
        </w:rPr>
        <w:t>ANEXO</w:t>
      </w:r>
      <w:r>
        <w:rPr>
          <w:b/>
          <w:spacing w:val="-3"/>
          <w:sz w:val="22"/>
          <w:u w:val="single"/>
        </w:rPr>
        <w:t xml:space="preserve"> </w:t>
      </w:r>
      <w:r>
        <w:rPr>
          <w:b/>
          <w:spacing w:val="-5"/>
          <w:sz w:val="22"/>
          <w:u w:val="single"/>
        </w:rPr>
        <w:t>VI</w:t>
      </w:r>
    </w:p>
    <w:p w14:paraId="6DB46B52">
      <w:pPr>
        <w:pStyle w:val="6"/>
        <w:spacing w:before="214"/>
        <w:jc w:val="left"/>
        <w:rPr>
          <w:b/>
        </w:rPr>
      </w:pPr>
    </w:p>
    <w:p w14:paraId="4E8CF7CE">
      <w:pPr>
        <w:pStyle w:val="2"/>
        <w:ind w:left="202"/>
        <w:jc w:val="center"/>
      </w:pPr>
      <w:r>
        <w:t>MINUTA</w:t>
      </w:r>
      <w:r>
        <w:rPr>
          <w:spacing w:val="-6"/>
        </w:rPr>
        <w:t xml:space="preserve"> </w:t>
      </w:r>
      <w:r>
        <w:t>CONTRATO</w:t>
      </w:r>
      <w:r>
        <w:rPr>
          <w:spacing w:val="-3"/>
        </w:rPr>
        <w:t xml:space="preserve"> </w:t>
      </w:r>
      <w:r>
        <w:t>DE</w:t>
      </w:r>
      <w:r>
        <w:rPr>
          <w:spacing w:val="-5"/>
        </w:rPr>
        <w:t xml:space="preserve"> </w:t>
      </w:r>
      <w:r>
        <w:rPr>
          <w:spacing w:val="-2"/>
        </w:rPr>
        <w:t>COMODATO</w:t>
      </w:r>
    </w:p>
    <w:p w14:paraId="38B504A3">
      <w:pPr>
        <w:pStyle w:val="6"/>
        <w:jc w:val="left"/>
        <w:rPr>
          <w:b/>
        </w:rPr>
      </w:pPr>
    </w:p>
    <w:p w14:paraId="354C51C8">
      <w:pPr>
        <w:pStyle w:val="6"/>
        <w:spacing w:before="176"/>
        <w:jc w:val="left"/>
        <w:rPr>
          <w:b/>
        </w:rPr>
      </w:pPr>
    </w:p>
    <w:p w14:paraId="36B27C40">
      <w:pPr>
        <w:tabs>
          <w:tab w:val="left" w:pos="9159"/>
        </w:tabs>
        <w:spacing w:before="0" w:line="237" w:lineRule="auto"/>
        <w:ind w:left="5540" w:right="553" w:firstLine="0"/>
        <w:jc w:val="both"/>
        <w:rPr>
          <w:b/>
          <w:sz w:val="22"/>
        </w:rPr>
      </w:pPr>
      <w:r>
        <w:rPr>
          <w:b/>
          <w:sz w:val="22"/>
        </w:rPr>
        <w:t>TERMO DE CESSÃO DE EQUIPAMENTO POR COMODATO QUE ENTRE SI CELEBRAM A UNIVERSIDADE FEDERAL DA BAHIA E A EMPRESA</w:t>
      </w:r>
      <w:r>
        <w:rPr>
          <w:b/>
          <w:spacing w:val="115"/>
          <w:sz w:val="22"/>
        </w:rPr>
        <w:t xml:space="preserve"> </w:t>
      </w:r>
      <w:r>
        <w:rPr>
          <w:b/>
          <w:sz w:val="22"/>
          <w:u w:val="thick"/>
        </w:rPr>
        <w:tab/>
      </w:r>
      <w:r>
        <w:rPr>
          <w:b/>
          <w:sz w:val="22"/>
        </w:rPr>
        <w:t xml:space="preserve"> PARA OS FINS QUE NELE SE DECLARAM.</w:t>
      </w:r>
    </w:p>
    <w:p w14:paraId="0096C159">
      <w:pPr>
        <w:pStyle w:val="6"/>
        <w:jc w:val="left"/>
        <w:rPr>
          <w:b/>
        </w:rPr>
      </w:pPr>
    </w:p>
    <w:p w14:paraId="383BDBC9">
      <w:pPr>
        <w:pStyle w:val="6"/>
        <w:spacing w:before="1"/>
        <w:jc w:val="left"/>
        <w:rPr>
          <w:b/>
        </w:rPr>
      </w:pPr>
    </w:p>
    <w:p w14:paraId="50E554A8">
      <w:pPr>
        <w:pStyle w:val="6"/>
        <w:ind w:left="282" w:right="418" w:firstLine="50"/>
      </w:pPr>
      <w:r>
        <w:t xml:space="preserve">A </w:t>
      </w:r>
      <w:r>
        <w:rPr>
          <w:b/>
        </w:rPr>
        <w:t>UNIVERSIDADE FEDERAL DA BAHIA</w:t>
      </w:r>
      <w:r>
        <w:t>, Instituição de Ensino Superior, sob a forma de Autarquia</w:t>
      </w:r>
      <w:r>
        <w:rPr>
          <w:spacing w:val="40"/>
        </w:rPr>
        <w:t xml:space="preserve"> </w:t>
      </w:r>
      <w:r>
        <w:t>Federal vinculada</w:t>
      </w:r>
      <w:r>
        <w:rPr>
          <w:spacing w:val="-2"/>
        </w:rPr>
        <w:t xml:space="preserve"> </w:t>
      </w:r>
      <w:r>
        <w:t>ao</w:t>
      </w:r>
      <w:r>
        <w:rPr>
          <w:spacing w:val="-3"/>
        </w:rPr>
        <w:t xml:space="preserve"> </w:t>
      </w:r>
      <w:r>
        <w:t>Ministério</w:t>
      </w:r>
      <w:r>
        <w:rPr>
          <w:spacing w:val="-1"/>
        </w:rPr>
        <w:t xml:space="preserve"> </w:t>
      </w:r>
      <w:r>
        <w:t>da</w:t>
      </w:r>
      <w:r>
        <w:rPr>
          <w:spacing w:val="-5"/>
        </w:rPr>
        <w:t xml:space="preserve"> </w:t>
      </w:r>
      <w:r>
        <w:t>Educação,</w:t>
      </w:r>
      <w:r>
        <w:rPr>
          <w:spacing w:val="-2"/>
        </w:rPr>
        <w:t xml:space="preserve"> </w:t>
      </w:r>
      <w:r>
        <w:t>com</w:t>
      </w:r>
      <w:r>
        <w:rPr>
          <w:spacing w:val="-1"/>
        </w:rPr>
        <w:t xml:space="preserve"> </w:t>
      </w:r>
      <w:r>
        <w:t>personalidade</w:t>
      </w:r>
      <w:r>
        <w:rPr>
          <w:spacing w:val="-2"/>
        </w:rPr>
        <w:t xml:space="preserve"> </w:t>
      </w:r>
      <w:r>
        <w:t>jurídica e</w:t>
      </w:r>
      <w:r>
        <w:rPr>
          <w:spacing w:val="-2"/>
        </w:rPr>
        <w:t xml:space="preserve"> </w:t>
      </w:r>
      <w:r>
        <w:t>patrimônio</w:t>
      </w:r>
      <w:r>
        <w:rPr>
          <w:spacing w:val="-2"/>
        </w:rPr>
        <w:t xml:space="preserve"> </w:t>
      </w:r>
      <w:r>
        <w:t>próprio,</w:t>
      </w:r>
      <w:r>
        <w:rPr>
          <w:spacing w:val="-1"/>
        </w:rPr>
        <w:t xml:space="preserve"> </w:t>
      </w:r>
      <w:r>
        <w:t>criada</w:t>
      </w:r>
      <w:r>
        <w:rPr>
          <w:spacing w:val="-2"/>
        </w:rPr>
        <w:t xml:space="preserve"> </w:t>
      </w:r>
      <w:r>
        <w:t>pelo</w:t>
      </w:r>
      <w:r>
        <w:rPr>
          <w:spacing w:val="-3"/>
        </w:rPr>
        <w:t xml:space="preserve"> </w:t>
      </w:r>
      <w:r>
        <w:t xml:space="preserve">Decreto- Lei nº 9.155 de 08 de abril de 1946, através do </w:t>
      </w:r>
      <w:r>
        <w:rPr>
          <w:b/>
        </w:rPr>
        <w:t>COMPLEXO HOSPITALAR E DE SAÚDE/UFBA</w:t>
      </w:r>
      <w:r>
        <w:t>, inscrito no CNPJ/MF sob n.º</w:t>
      </w:r>
      <w:r>
        <w:rPr>
          <w:spacing w:val="-1"/>
        </w:rPr>
        <w:t xml:space="preserve"> </w:t>
      </w:r>
      <w:r>
        <w:t>15.180.714/0005-20,</w:t>
      </w:r>
      <w:r>
        <w:rPr>
          <w:spacing w:val="-1"/>
        </w:rPr>
        <w:t xml:space="preserve"> </w:t>
      </w:r>
      <w:r>
        <w:t>com sede na</w:t>
      </w:r>
      <w:r>
        <w:rPr>
          <w:spacing w:val="-1"/>
        </w:rPr>
        <w:t xml:space="preserve"> </w:t>
      </w:r>
      <w:r>
        <w:t>Rua Barão de</w:t>
      </w:r>
      <w:r>
        <w:rPr>
          <w:spacing w:val="-1"/>
        </w:rPr>
        <w:t xml:space="preserve"> </w:t>
      </w:r>
      <w:r>
        <w:t>Jeremoabo,</w:t>
      </w:r>
      <w:r>
        <w:rPr>
          <w:spacing w:val="-1"/>
        </w:rPr>
        <w:t xml:space="preserve"> </w:t>
      </w:r>
      <w:r>
        <w:t>PAF IV, 1 andar, Ondina , CEP 40170-115, Ondina, Salvador -Ba, neste ato representado pelo(a) seu(ua)</w:t>
      </w:r>
      <w:r>
        <w:rPr>
          <w:spacing w:val="40"/>
        </w:rPr>
        <w:t xml:space="preserve"> </w:t>
      </w:r>
      <w:r>
        <w:t>Ordenador(a) de Despesa Substituto(a), nomeado(a) através da Portaria nº 131 de 05 de outubro de 2021,</w:t>
      </w:r>
      <w:r>
        <w:rPr>
          <w:spacing w:val="40"/>
        </w:rPr>
        <w:t xml:space="preserve"> </w:t>
      </w:r>
      <w:r>
        <w:rPr>
          <w:b/>
        </w:rPr>
        <w:t>DEBORAH LANDULFO MEDRADO</w:t>
      </w:r>
      <w:r>
        <w:rPr>
          <w:b/>
          <w:spacing w:val="59"/>
        </w:rPr>
        <w:t xml:space="preserve"> </w:t>
      </w:r>
      <w:r>
        <w:rPr>
          <w:b/>
        </w:rPr>
        <w:t>DE</w:t>
      </w:r>
      <w:r>
        <w:rPr>
          <w:b/>
          <w:spacing w:val="62"/>
        </w:rPr>
        <w:t xml:space="preserve"> </w:t>
      </w:r>
      <w:r>
        <w:rPr>
          <w:b/>
        </w:rPr>
        <w:t>VINHAES</w:t>
      </w:r>
      <w:r>
        <w:rPr>
          <w:b/>
          <w:spacing w:val="58"/>
        </w:rPr>
        <w:t xml:space="preserve"> </w:t>
      </w:r>
      <w:r>
        <w:rPr>
          <w:b/>
        </w:rPr>
        <w:t>TORRES</w:t>
      </w:r>
      <w:r>
        <w:t>,</w:t>
      </w:r>
      <w:r>
        <w:rPr>
          <w:spacing w:val="62"/>
        </w:rPr>
        <w:t xml:space="preserve"> </w:t>
      </w:r>
      <w:r>
        <w:t>matrícula</w:t>
      </w:r>
      <w:r>
        <w:rPr>
          <w:spacing w:val="61"/>
        </w:rPr>
        <w:t xml:space="preserve"> </w:t>
      </w:r>
      <w:r>
        <w:t>SIAPE</w:t>
      </w:r>
      <w:r>
        <w:rPr>
          <w:spacing w:val="59"/>
        </w:rPr>
        <w:t xml:space="preserve"> </w:t>
      </w:r>
      <w:r>
        <w:t>8285469,</w:t>
      </w:r>
      <w:r>
        <w:rPr>
          <w:spacing w:val="59"/>
        </w:rPr>
        <w:t xml:space="preserve"> </w:t>
      </w:r>
      <w:r>
        <w:t>e</w:t>
      </w:r>
      <w:r>
        <w:rPr>
          <w:spacing w:val="62"/>
        </w:rPr>
        <w:t xml:space="preserve"> </w:t>
      </w:r>
      <w:r>
        <w:t>a</w:t>
      </w:r>
      <w:r>
        <w:rPr>
          <w:spacing w:val="61"/>
        </w:rPr>
        <w:t xml:space="preserve"> </w:t>
      </w:r>
      <w:r>
        <w:t>Empresa</w:t>
      </w:r>
      <w:r>
        <w:rPr>
          <w:spacing w:val="61"/>
        </w:rPr>
        <w:t xml:space="preserve"> </w:t>
      </w:r>
      <w:r>
        <w:t>(Razão</w:t>
      </w:r>
      <w:r>
        <w:rPr>
          <w:spacing w:val="62"/>
        </w:rPr>
        <w:t xml:space="preserve"> </w:t>
      </w:r>
      <w:r>
        <w:t>Social</w:t>
      </w:r>
      <w:r>
        <w:rPr>
          <w:spacing w:val="61"/>
        </w:rPr>
        <w:t xml:space="preserve"> </w:t>
      </w:r>
      <w:r>
        <w:t>da</w:t>
      </w:r>
      <w:r>
        <w:rPr>
          <w:spacing w:val="59"/>
        </w:rPr>
        <w:t xml:space="preserve"> </w:t>
      </w:r>
      <w:r>
        <w:t>empresa)</w:t>
      </w:r>
    </w:p>
    <w:p w14:paraId="0A5549FD">
      <w:pPr>
        <w:pStyle w:val="6"/>
        <w:tabs>
          <w:tab w:val="left" w:pos="1657"/>
          <w:tab w:val="left" w:pos="2563"/>
          <w:tab w:val="left" w:pos="2811"/>
          <w:tab w:val="left" w:pos="3021"/>
          <w:tab w:val="left" w:pos="5752"/>
          <w:tab w:val="left" w:pos="6119"/>
          <w:tab w:val="left" w:pos="6778"/>
          <w:tab w:val="left" w:pos="7093"/>
          <w:tab w:val="left" w:pos="7356"/>
          <w:tab w:val="left" w:pos="8487"/>
          <w:tab w:val="left" w:pos="8796"/>
          <w:tab w:val="left" w:pos="9862"/>
        </w:tabs>
        <w:ind w:left="282" w:right="421"/>
      </w:pPr>
      <w:r>
        <w:rPr>
          <w:u w:val="single"/>
        </w:rPr>
        <w:tab/>
      </w:r>
      <w:r>
        <w:rPr>
          <w:u w:val="single"/>
        </w:rPr>
        <w:tab/>
      </w:r>
      <w:r>
        <w:rPr>
          <w:u w:val="single"/>
        </w:rPr>
        <w:tab/>
      </w:r>
      <w:r>
        <w:rPr>
          <w:u w:val="single"/>
        </w:rPr>
        <w:tab/>
      </w:r>
      <w:r>
        <w:t xml:space="preserve">, Inscrita no CNPJ sob nº </w:t>
      </w:r>
      <w:r>
        <w:rPr>
          <w:u w:val="single"/>
        </w:rPr>
        <w:tab/>
      </w:r>
      <w:r>
        <w:rPr>
          <w:u w:val="single"/>
        </w:rPr>
        <w:tab/>
      </w:r>
      <w:r>
        <w:rPr>
          <w:u w:val="single"/>
        </w:rPr>
        <w:tab/>
      </w:r>
      <w:r>
        <w:rPr>
          <w:u w:val="single"/>
        </w:rPr>
        <w:tab/>
      </w:r>
      <w:r>
        <w:t xml:space="preserve">, com sede à (Endereço </w:t>
      </w:r>
      <w:r>
        <w:rPr>
          <w:spacing w:val="-2"/>
        </w:rPr>
        <w:t>completo</w:t>
      </w:r>
      <w:r>
        <w:tab/>
      </w:r>
      <w:r>
        <w:rPr>
          <w:spacing w:val="-4"/>
        </w:rPr>
        <w:t>com</w:t>
      </w:r>
      <w:r>
        <w:tab/>
      </w:r>
      <w:r>
        <w:t>CEP)</w:t>
      </w:r>
      <w:r>
        <w:rPr>
          <w:spacing w:val="470"/>
        </w:rPr>
        <w:t xml:space="preserve"> </w:t>
      </w:r>
      <w:r>
        <w:rPr>
          <w:u w:val="single"/>
        </w:rPr>
        <w:tab/>
      </w:r>
      <w:r>
        <w:rPr>
          <w:u w:val="single"/>
        </w:rPr>
        <w:tab/>
      </w:r>
      <w:r>
        <w:rPr>
          <w:u w:val="single"/>
        </w:rPr>
        <w:tab/>
      </w:r>
      <w:r>
        <w:rPr>
          <w:spacing w:val="-10"/>
        </w:rPr>
        <w:t>,</w:t>
      </w:r>
      <w:r>
        <w:tab/>
      </w:r>
      <w:r>
        <w:tab/>
      </w:r>
      <w:r>
        <w:rPr>
          <w:spacing w:val="-2"/>
        </w:rPr>
        <w:t>doravante</w:t>
      </w:r>
      <w:r>
        <w:tab/>
      </w:r>
      <w:r>
        <w:tab/>
      </w:r>
      <w:r>
        <w:rPr>
          <w:spacing w:val="-2"/>
        </w:rPr>
        <w:t xml:space="preserve">denominada </w:t>
      </w:r>
      <w:r>
        <w:rPr>
          <w:b/>
        </w:rPr>
        <w:t>COMODANTE/CONTRATADA</w:t>
      </w:r>
      <w:r>
        <w:t xml:space="preserve">, neste ato representada por seu (Cargo) </w:t>
      </w:r>
      <w:r>
        <w:rPr>
          <w:u w:val="single"/>
        </w:rPr>
        <w:tab/>
      </w:r>
      <w:r>
        <w:rPr>
          <w:u w:val="single"/>
        </w:rPr>
        <w:tab/>
      </w:r>
      <w:r>
        <w:rPr>
          <w:u w:val="single"/>
        </w:rPr>
        <w:tab/>
      </w:r>
      <w:r>
        <w:rPr>
          <w:u w:val="single"/>
        </w:rPr>
        <w:tab/>
      </w:r>
      <w:r>
        <w:t>,</w:t>
      </w:r>
      <w:r>
        <w:rPr>
          <w:spacing w:val="-13"/>
        </w:rPr>
        <w:t xml:space="preserve"> </w:t>
      </w:r>
      <w:r>
        <w:t>Sr(a)</w:t>
      </w:r>
      <w:r>
        <w:rPr>
          <w:spacing w:val="-12"/>
        </w:rPr>
        <w:t xml:space="preserve"> </w:t>
      </w:r>
      <w:r>
        <w:t>(Nome</w:t>
      </w:r>
      <w:r>
        <w:rPr>
          <w:spacing w:val="-13"/>
        </w:rPr>
        <w:t xml:space="preserve"> </w:t>
      </w:r>
      <w:r>
        <w:t xml:space="preserve">do responsável), (Nacionalidade), (Estado Civil) </w:t>
      </w:r>
      <w:r>
        <w:rPr>
          <w:u w:val="single"/>
        </w:rPr>
        <w:tab/>
      </w:r>
      <w:r>
        <w:t>, portador do</w:t>
      </w:r>
      <w:r>
        <w:rPr>
          <w:spacing w:val="80"/>
        </w:rPr>
        <w:t xml:space="preserve"> </w:t>
      </w:r>
      <w:r>
        <w:t xml:space="preserve">R.G. nº. </w:t>
      </w:r>
      <w:r>
        <w:rPr>
          <w:u w:val="single"/>
        </w:rPr>
        <w:tab/>
      </w:r>
      <w:r>
        <w:rPr>
          <w:u w:val="single"/>
        </w:rPr>
        <w:tab/>
      </w:r>
      <w:r>
        <w:rPr>
          <w:u w:val="single"/>
        </w:rPr>
        <w:tab/>
      </w:r>
      <w:r>
        <w:rPr>
          <w:spacing w:val="-10"/>
        </w:rPr>
        <w:t>,</w:t>
      </w:r>
      <w:r>
        <w:t xml:space="preserve"> Órgão</w:t>
      </w:r>
      <w:r>
        <w:rPr>
          <w:spacing w:val="80"/>
        </w:rPr>
        <w:t xml:space="preserve">  </w:t>
      </w:r>
      <w:r>
        <w:t>Expedidor</w:t>
      </w:r>
      <w:r>
        <w:rPr>
          <w:spacing w:val="191"/>
        </w:rPr>
        <w:t xml:space="preserve"> </w:t>
      </w:r>
      <w:r>
        <w:rPr>
          <w:u w:val="single"/>
        </w:rPr>
        <w:tab/>
      </w:r>
      <w:r>
        <w:rPr>
          <w:u w:val="single"/>
        </w:rPr>
        <w:tab/>
      </w:r>
      <w:r>
        <w:rPr>
          <w:spacing w:val="40"/>
        </w:rPr>
        <w:t xml:space="preserve">  </w:t>
      </w:r>
      <w:r>
        <w:t>e</w:t>
      </w:r>
      <w:r>
        <w:rPr>
          <w:spacing w:val="80"/>
        </w:rPr>
        <w:t xml:space="preserve">  </w:t>
      </w:r>
      <w:r>
        <w:t>do</w:t>
      </w:r>
      <w:r>
        <w:rPr>
          <w:spacing w:val="80"/>
        </w:rPr>
        <w:t xml:space="preserve">  </w:t>
      </w:r>
      <w:r>
        <w:t>CPF</w:t>
      </w:r>
      <w:r>
        <w:rPr>
          <w:spacing w:val="80"/>
        </w:rPr>
        <w:t xml:space="preserve">  </w:t>
      </w:r>
      <w:r>
        <w:t>nº.</w:t>
      </w:r>
      <w:r>
        <w:rPr>
          <w:spacing w:val="191"/>
        </w:rPr>
        <w:t xml:space="preserve"> </w:t>
      </w:r>
      <w:r>
        <w:rPr>
          <w:u w:val="single"/>
        </w:rPr>
        <w:tab/>
      </w:r>
      <w:r>
        <w:rPr>
          <w:u w:val="single"/>
        </w:rPr>
        <w:tab/>
      </w:r>
      <w:r>
        <w:t>,</w:t>
      </w:r>
      <w:r>
        <w:rPr>
          <w:spacing w:val="68"/>
        </w:rPr>
        <w:t xml:space="preserve">  </w:t>
      </w:r>
      <w:r>
        <w:t>residente</w:t>
      </w:r>
      <w:r>
        <w:rPr>
          <w:spacing w:val="68"/>
        </w:rPr>
        <w:t xml:space="preserve">  </w:t>
      </w:r>
      <w:r>
        <w:t>à</w:t>
      </w:r>
      <w:r>
        <w:rPr>
          <w:spacing w:val="69"/>
        </w:rPr>
        <w:t xml:space="preserve">  </w:t>
      </w:r>
      <w:r>
        <w:t>(Endereço</w:t>
      </w:r>
      <w:r>
        <w:rPr>
          <w:spacing w:val="70"/>
        </w:rPr>
        <w:t xml:space="preserve">  </w:t>
      </w:r>
      <w:r>
        <w:rPr>
          <w:spacing w:val="-2"/>
        </w:rPr>
        <w:t>completo)</w:t>
      </w:r>
    </w:p>
    <w:p w14:paraId="1C280CF4">
      <w:pPr>
        <w:pStyle w:val="6"/>
        <w:tabs>
          <w:tab w:val="left" w:pos="2584"/>
        </w:tabs>
        <w:ind w:left="282" w:right="421"/>
      </w:pPr>
      <w:r>
        <w:rPr>
          <w:u w:val="single"/>
        </w:rPr>
        <w:tab/>
      </w:r>
      <w:r>
        <w:t xml:space="preserve">, vem celebrar o presente </w:t>
      </w:r>
      <w:r>
        <w:rPr>
          <w:b/>
        </w:rPr>
        <w:t xml:space="preserve">CONTRATO, </w:t>
      </w:r>
      <w:r>
        <w:t xml:space="preserve">para o recebimento e internalização do (s) equipamento (s) relacionado (s) neste contrato, conforme Processo nº </w:t>
      </w:r>
      <w:r>
        <w:rPr>
          <w:b/>
        </w:rPr>
        <w:t xml:space="preserve">23066.085318/2025-50, </w:t>
      </w:r>
      <w:r>
        <w:t>ao qual as partes sujeitam-se a cumprir, mediante as seguintes cláusulas e condições seguintes:</w:t>
      </w:r>
    </w:p>
    <w:p w14:paraId="4841047E">
      <w:pPr>
        <w:pStyle w:val="6"/>
        <w:jc w:val="left"/>
      </w:pPr>
    </w:p>
    <w:p w14:paraId="355764B5">
      <w:pPr>
        <w:pStyle w:val="6"/>
        <w:jc w:val="left"/>
      </w:pPr>
    </w:p>
    <w:p w14:paraId="2579FE52">
      <w:pPr>
        <w:pStyle w:val="6"/>
        <w:spacing w:before="1"/>
        <w:jc w:val="left"/>
      </w:pPr>
    </w:p>
    <w:p w14:paraId="03F271C8">
      <w:pPr>
        <w:spacing w:before="0"/>
        <w:ind w:left="282" w:right="0" w:firstLine="0"/>
        <w:jc w:val="left"/>
        <w:rPr>
          <w:b/>
          <w:sz w:val="22"/>
        </w:rPr>
      </w:pPr>
      <w:r>
        <w:rPr>
          <w:b/>
          <w:color w:val="000000"/>
          <w:sz w:val="22"/>
          <w:highlight w:val="lightGray"/>
          <w:u w:val="single"/>
        </w:rPr>
        <w:t>CLÁUSULA</w:t>
      </w:r>
      <w:r>
        <w:rPr>
          <w:b/>
          <w:color w:val="000000"/>
          <w:spacing w:val="-4"/>
          <w:sz w:val="22"/>
          <w:highlight w:val="lightGray"/>
          <w:u w:val="single"/>
        </w:rPr>
        <w:t xml:space="preserve"> </w:t>
      </w:r>
      <w:r>
        <w:rPr>
          <w:b/>
          <w:color w:val="000000"/>
          <w:sz w:val="22"/>
          <w:highlight w:val="lightGray"/>
          <w:u w:val="single"/>
        </w:rPr>
        <w:t>PRIMEIRA</w:t>
      </w:r>
      <w:r>
        <w:rPr>
          <w:b/>
          <w:color w:val="000000"/>
          <w:spacing w:val="-2"/>
          <w:sz w:val="22"/>
          <w:highlight w:val="lightGray"/>
          <w:u w:val="single"/>
        </w:rPr>
        <w:t xml:space="preserve"> </w:t>
      </w:r>
      <w:r>
        <w:rPr>
          <w:b/>
          <w:color w:val="000000"/>
          <w:sz w:val="22"/>
          <w:highlight w:val="lightGray"/>
          <w:u w:val="single"/>
        </w:rPr>
        <w:t>–</w:t>
      </w:r>
      <w:r>
        <w:rPr>
          <w:b/>
          <w:color w:val="000000"/>
          <w:spacing w:val="-6"/>
          <w:sz w:val="22"/>
          <w:highlight w:val="lightGray"/>
          <w:u w:val="single"/>
        </w:rPr>
        <w:t xml:space="preserve"> </w:t>
      </w:r>
      <w:r>
        <w:rPr>
          <w:b/>
          <w:color w:val="000000"/>
          <w:spacing w:val="-2"/>
          <w:sz w:val="22"/>
          <w:highlight w:val="lightGray"/>
          <w:u w:val="single"/>
        </w:rPr>
        <w:t>OBJETO</w:t>
      </w:r>
    </w:p>
    <w:p w14:paraId="48DD40FB">
      <w:pPr>
        <w:pStyle w:val="3"/>
        <w:numPr>
          <w:ilvl w:val="0"/>
          <w:numId w:val="35"/>
        </w:numPr>
        <w:tabs>
          <w:tab w:val="left" w:pos="707"/>
          <w:tab w:val="left" w:pos="710"/>
        </w:tabs>
        <w:spacing w:before="134" w:after="0" w:line="357" w:lineRule="auto"/>
        <w:ind w:left="710" w:right="560" w:hanging="361"/>
        <w:jc w:val="both"/>
        <w:rPr>
          <w:u w:val="none"/>
        </w:rPr>
      </w:pPr>
      <w:r>
        <w:rPr>
          <w:u w:val="none"/>
        </w:rPr>
        <w:t>O objeto do presente instrumento é o comodato de Gerador ultrassônico para os itens 15, 16 e 17, conforme especificações abaixo:</w:t>
      </w:r>
    </w:p>
    <w:p w14:paraId="21DBA83D">
      <w:pPr>
        <w:pStyle w:val="8"/>
        <w:numPr>
          <w:ilvl w:val="1"/>
          <w:numId w:val="35"/>
        </w:numPr>
        <w:tabs>
          <w:tab w:val="left" w:pos="639"/>
          <w:tab w:val="left" w:pos="643"/>
        </w:tabs>
        <w:spacing w:before="4" w:after="0" w:line="360" w:lineRule="auto"/>
        <w:ind w:left="643" w:right="570" w:hanging="361"/>
        <w:jc w:val="both"/>
        <w:rPr>
          <w:sz w:val="22"/>
        </w:rPr>
      </w:pPr>
      <w:r>
        <w:rPr>
          <w:sz w:val="22"/>
        </w:rPr>
        <w:t>Será necessário fornecimento de aparelho Gerador Ultrassônico da mesma marca, com atestado de segurança</w:t>
      </w:r>
      <w:r>
        <w:rPr>
          <w:spacing w:val="-1"/>
          <w:sz w:val="22"/>
        </w:rPr>
        <w:t xml:space="preserve"> </w:t>
      </w:r>
      <w:r>
        <w:rPr>
          <w:sz w:val="22"/>
        </w:rPr>
        <w:t>elétrica,</w:t>
      </w:r>
      <w:r>
        <w:rPr>
          <w:spacing w:val="-4"/>
          <w:sz w:val="22"/>
        </w:rPr>
        <w:t xml:space="preserve"> </w:t>
      </w:r>
      <w:r>
        <w:rPr>
          <w:sz w:val="22"/>
        </w:rPr>
        <w:t>e</w:t>
      </w:r>
      <w:r>
        <w:rPr>
          <w:spacing w:val="-3"/>
          <w:sz w:val="22"/>
        </w:rPr>
        <w:t xml:space="preserve"> </w:t>
      </w:r>
      <w:r>
        <w:rPr>
          <w:sz w:val="22"/>
        </w:rPr>
        <w:t>calibração.</w:t>
      </w:r>
      <w:r>
        <w:rPr>
          <w:spacing w:val="-3"/>
          <w:sz w:val="22"/>
        </w:rPr>
        <w:t xml:space="preserve"> </w:t>
      </w:r>
      <w:r>
        <w:rPr>
          <w:sz w:val="22"/>
        </w:rPr>
        <w:t>O aparelho será</w:t>
      </w:r>
      <w:r>
        <w:rPr>
          <w:spacing w:val="-1"/>
          <w:sz w:val="22"/>
        </w:rPr>
        <w:t xml:space="preserve"> </w:t>
      </w:r>
      <w:r>
        <w:rPr>
          <w:sz w:val="22"/>
        </w:rPr>
        <w:t>entregue em COMODATO sempre que for</w:t>
      </w:r>
      <w:r>
        <w:rPr>
          <w:spacing w:val="-1"/>
          <w:sz w:val="22"/>
        </w:rPr>
        <w:t xml:space="preserve"> </w:t>
      </w:r>
      <w:r>
        <w:rPr>
          <w:sz w:val="22"/>
        </w:rPr>
        <w:t>necessário uso, não sendo obrigatória a permanência do mesmo em tempo integral nas instalações do hospital.</w:t>
      </w:r>
    </w:p>
    <w:p w14:paraId="623527D1">
      <w:pPr>
        <w:pStyle w:val="8"/>
        <w:numPr>
          <w:ilvl w:val="1"/>
          <w:numId w:val="35"/>
        </w:numPr>
        <w:tabs>
          <w:tab w:val="left" w:pos="639"/>
          <w:tab w:val="left" w:pos="643"/>
        </w:tabs>
        <w:spacing w:before="1" w:after="0" w:line="360" w:lineRule="auto"/>
        <w:ind w:left="643" w:right="568" w:hanging="361"/>
        <w:jc w:val="both"/>
        <w:rPr>
          <w:sz w:val="22"/>
        </w:rPr>
      </w:pPr>
      <w:r>
        <w:rPr>
          <w:sz w:val="22"/>
        </w:rPr>
        <w:t>A</w:t>
      </w:r>
      <w:r>
        <w:rPr>
          <w:spacing w:val="-5"/>
          <w:sz w:val="22"/>
        </w:rPr>
        <w:t xml:space="preserve"> </w:t>
      </w:r>
      <w:r>
        <w:rPr>
          <w:sz w:val="22"/>
        </w:rPr>
        <w:t>solicitação</w:t>
      </w:r>
      <w:r>
        <w:rPr>
          <w:spacing w:val="-3"/>
          <w:sz w:val="22"/>
        </w:rPr>
        <w:t xml:space="preserve"> </w:t>
      </w:r>
      <w:r>
        <w:rPr>
          <w:sz w:val="22"/>
        </w:rPr>
        <w:t>acontecerá</w:t>
      </w:r>
      <w:r>
        <w:rPr>
          <w:spacing w:val="-7"/>
          <w:sz w:val="22"/>
        </w:rPr>
        <w:t xml:space="preserve"> </w:t>
      </w:r>
      <w:r>
        <w:rPr>
          <w:sz w:val="22"/>
        </w:rPr>
        <w:t>24h00</w:t>
      </w:r>
      <w:r>
        <w:rPr>
          <w:spacing w:val="-4"/>
          <w:sz w:val="22"/>
        </w:rPr>
        <w:t xml:space="preserve"> </w:t>
      </w:r>
      <w:r>
        <w:rPr>
          <w:sz w:val="22"/>
        </w:rPr>
        <w:t>úteis</w:t>
      </w:r>
      <w:r>
        <w:rPr>
          <w:spacing w:val="-7"/>
          <w:sz w:val="22"/>
        </w:rPr>
        <w:t xml:space="preserve"> </w:t>
      </w:r>
      <w:r>
        <w:rPr>
          <w:sz w:val="22"/>
        </w:rPr>
        <w:t>antes</w:t>
      </w:r>
      <w:r>
        <w:rPr>
          <w:spacing w:val="-7"/>
          <w:sz w:val="22"/>
        </w:rPr>
        <w:t xml:space="preserve"> </w:t>
      </w:r>
      <w:r>
        <w:rPr>
          <w:sz w:val="22"/>
        </w:rPr>
        <w:t>da</w:t>
      </w:r>
      <w:r>
        <w:rPr>
          <w:spacing w:val="-4"/>
          <w:sz w:val="22"/>
        </w:rPr>
        <w:t xml:space="preserve"> </w:t>
      </w:r>
      <w:r>
        <w:rPr>
          <w:sz w:val="22"/>
        </w:rPr>
        <w:t>data</w:t>
      </w:r>
      <w:r>
        <w:rPr>
          <w:spacing w:val="-7"/>
          <w:sz w:val="22"/>
        </w:rPr>
        <w:t xml:space="preserve"> </w:t>
      </w:r>
      <w:r>
        <w:rPr>
          <w:sz w:val="22"/>
        </w:rPr>
        <w:t>prevista</w:t>
      </w:r>
      <w:r>
        <w:rPr>
          <w:spacing w:val="-7"/>
          <w:sz w:val="22"/>
        </w:rPr>
        <w:t xml:space="preserve"> </w:t>
      </w:r>
      <w:r>
        <w:rPr>
          <w:sz w:val="22"/>
        </w:rPr>
        <w:t>para</w:t>
      </w:r>
      <w:r>
        <w:rPr>
          <w:spacing w:val="-5"/>
          <w:sz w:val="22"/>
        </w:rPr>
        <w:t xml:space="preserve"> </w:t>
      </w:r>
      <w:r>
        <w:rPr>
          <w:sz w:val="22"/>
        </w:rPr>
        <w:t>uso</w:t>
      </w:r>
      <w:r>
        <w:rPr>
          <w:spacing w:val="-3"/>
          <w:sz w:val="22"/>
        </w:rPr>
        <w:t xml:space="preserve"> </w:t>
      </w:r>
      <w:r>
        <w:rPr>
          <w:sz w:val="22"/>
        </w:rPr>
        <w:t>e</w:t>
      </w:r>
      <w:r>
        <w:rPr>
          <w:spacing w:val="-6"/>
          <w:sz w:val="22"/>
        </w:rPr>
        <w:t xml:space="preserve"> </w:t>
      </w:r>
      <w:r>
        <w:rPr>
          <w:sz w:val="22"/>
        </w:rPr>
        <w:t>deverá</w:t>
      </w:r>
      <w:r>
        <w:rPr>
          <w:spacing w:val="-7"/>
          <w:sz w:val="22"/>
        </w:rPr>
        <w:t xml:space="preserve"> </w:t>
      </w:r>
      <w:r>
        <w:rPr>
          <w:sz w:val="22"/>
        </w:rPr>
        <w:t>ser</w:t>
      </w:r>
      <w:r>
        <w:rPr>
          <w:spacing w:val="-9"/>
          <w:sz w:val="22"/>
        </w:rPr>
        <w:t xml:space="preserve"> </w:t>
      </w:r>
      <w:r>
        <w:rPr>
          <w:sz w:val="22"/>
        </w:rPr>
        <w:t>entregue</w:t>
      </w:r>
      <w:r>
        <w:rPr>
          <w:spacing w:val="-4"/>
          <w:sz w:val="22"/>
        </w:rPr>
        <w:t xml:space="preserve"> </w:t>
      </w:r>
      <w:r>
        <w:rPr>
          <w:sz w:val="22"/>
        </w:rPr>
        <w:t>no</w:t>
      </w:r>
      <w:r>
        <w:rPr>
          <w:spacing w:val="-5"/>
          <w:sz w:val="22"/>
        </w:rPr>
        <w:t xml:space="preserve"> </w:t>
      </w:r>
      <w:r>
        <w:rPr>
          <w:sz w:val="22"/>
        </w:rPr>
        <w:t>setor</w:t>
      </w:r>
      <w:r>
        <w:rPr>
          <w:spacing w:val="-4"/>
          <w:sz w:val="22"/>
        </w:rPr>
        <w:t xml:space="preserve"> </w:t>
      </w:r>
      <w:r>
        <w:rPr>
          <w:sz w:val="22"/>
        </w:rPr>
        <w:t>de engenharia clínica do HAN. A devolução do gerador será imediatamente após seu uso, até às 17h.</w:t>
      </w:r>
    </w:p>
    <w:p w14:paraId="777C71FF">
      <w:pPr>
        <w:pStyle w:val="8"/>
        <w:spacing w:after="0" w:line="360" w:lineRule="auto"/>
        <w:jc w:val="both"/>
        <w:rPr>
          <w:sz w:val="22"/>
        </w:rPr>
        <w:sectPr>
          <w:pgSz w:w="11910" w:h="16840"/>
          <w:pgMar w:top="2160" w:right="708" w:bottom="1860" w:left="850" w:header="708" w:footer="1674" w:gutter="0"/>
          <w:cols w:space="720" w:num="1"/>
        </w:sectPr>
      </w:pPr>
    </w:p>
    <w:p w14:paraId="6FD899C1">
      <w:pPr>
        <w:pStyle w:val="6"/>
        <w:jc w:val="left"/>
      </w:pPr>
    </w:p>
    <w:p w14:paraId="674C9BC3">
      <w:pPr>
        <w:pStyle w:val="6"/>
        <w:spacing w:before="257"/>
        <w:jc w:val="left"/>
      </w:pPr>
    </w:p>
    <w:p w14:paraId="4FE3EF0E">
      <w:pPr>
        <w:pStyle w:val="8"/>
        <w:numPr>
          <w:ilvl w:val="1"/>
          <w:numId w:val="35"/>
        </w:numPr>
        <w:tabs>
          <w:tab w:val="left" w:pos="639"/>
        </w:tabs>
        <w:spacing w:before="0" w:after="0" w:line="240" w:lineRule="auto"/>
        <w:ind w:left="639" w:right="0" w:hanging="357"/>
        <w:jc w:val="both"/>
        <w:rPr>
          <w:sz w:val="22"/>
        </w:rPr>
      </w:pPr>
      <w:r>
        <w:rPr>
          <w:sz w:val="22"/>
        </w:rPr>
        <w:t>O</w:t>
      </w:r>
      <w:r>
        <w:rPr>
          <w:spacing w:val="-3"/>
          <w:sz w:val="22"/>
        </w:rPr>
        <w:t xml:space="preserve"> </w:t>
      </w:r>
      <w:r>
        <w:rPr>
          <w:sz w:val="22"/>
        </w:rPr>
        <w:t>processo</w:t>
      </w:r>
      <w:r>
        <w:rPr>
          <w:spacing w:val="-1"/>
          <w:sz w:val="22"/>
        </w:rPr>
        <w:t xml:space="preserve"> </w:t>
      </w:r>
      <w:r>
        <w:rPr>
          <w:sz w:val="22"/>
        </w:rPr>
        <w:t>de</w:t>
      </w:r>
      <w:r>
        <w:rPr>
          <w:spacing w:val="-4"/>
          <w:sz w:val="22"/>
        </w:rPr>
        <w:t xml:space="preserve"> </w:t>
      </w:r>
      <w:r>
        <w:rPr>
          <w:sz w:val="22"/>
        </w:rPr>
        <w:t>esterilização</w:t>
      </w:r>
      <w:r>
        <w:rPr>
          <w:spacing w:val="-5"/>
          <w:sz w:val="22"/>
        </w:rPr>
        <w:t xml:space="preserve"> </w:t>
      </w:r>
      <w:r>
        <w:rPr>
          <w:sz w:val="22"/>
        </w:rPr>
        <w:t>do</w:t>
      </w:r>
      <w:r>
        <w:rPr>
          <w:spacing w:val="-2"/>
          <w:sz w:val="22"/>
        </w:rPr>
        <w:t xml:space="preserve"> </w:t>
      </w:r>
      <w:r>
        <w:rPr>
          <w:sz w:val="22"/>
        </w:rPr>
        <w:t>cabo</w:t>
      </w:r>
      <w:r>
        <w:rPr>
          <w:spacing w:val="-1"/>
          <w:sz w:val="22"/>
        </w:rPr>
        <w:t xml:space="preserve"> </w:t>
      </w:r>
      <w:r>
        <w:rPr>
          <w:sz w:val="22"/>
        </w:rPr>
        <w:t>conector</w:t>
      </w:r>
      <w:r>
        <w:rPr>
          <w:spacing w:val="-6"/>
          <w:sz w:val="22"/>
        </w:rPr>
        <w:t xml:space="preserve"> </w:t>
      </w:r>
      <w:r>
        <w:rPr>
          <w:sz w:val="22"/>
        </w:rPr>
        <w:t>à</w:t>
      </w:r>
      <w:r>
        <w:rPr>
          <w:spacing w:val="-2"/>
          <w:sz w:val="22"/>
        </w:rPr>
        <w:t xml:space="preserve"> </w:t>
      </w:r>
      <w:r>
        <w:rPr>
          <w:sz w:val="22"/>
        </w:rPr>
        <w:t>peça</w:t>
      </w:r>
      <w:r>
        <w:rPr>
          <w:spacing w:val="-2"/>
          <w:sz w:val="22"/>
        </w:rPr>
        <w:t xml:space="preserve"> </w:t>
      </w:r>
      <w:r>
        <w:rPr>
          <w:sz w:val="22"/>
        </w:rPr>
        <w:t>de</w:t>
      </w:r>
      <w:r>
        <w:rPr>
          <w:spacing w:val="-3"/>
          <w:sz w:val="22"/>
        </w:rPr>
        <w:t xml:space="preserve"> </w:t>
      </w:r>
      <w:r>
        <w:rPr>
          <w:sz w:val="22"/>
        </w:rPr>
        <w:t>mão</w:t>
      </w:r>
      <w:r>
        <w:rPr>
          <w:spacing w:val="-4"/>
          <w:sz w:val="22"/>
        </w:rPr>
        <w:t xml:space="preserve"> </w:t>
      </w:r>
      <w:r>
        <w:rPr>
          <w:sz w:val="22"/>
        </w:rPr>
        <w:t>a</w:t>
      </w:r>
      <w:r>
        <w:rPr>
          <w:spacing w:val="-2"/>
          <w:sz w:val="22"/>
        </w:rPr>
        <w:t xml:space="preserve"> </w:t>
      </w:r>
      <w:r>
        <w:rPr>
          <w:sz w:val="22"/>
        </w:rPr>
        <w:t>ser</w:t>
      </w:r>
      <w:r>
        <w:rPr>
          <w:spacing w:val="-5"/>
          <w:sz w:val="22"/>
        </w:rPr>
        <w:t xml:space="preserve"> </w:t>
      </w:r>
      <w:r>
        <w:rPr>
          <w:sz w:val="22"/>
        </w:rPr>
        <w:t>feita</w:t>
      </w:r>
      <w:r>
        <w:rPr>
          <w:spacing w:val="-6"/>
          <w:sz w:val="22"/>
        </w:rPr>
        <w:t xml:space="preserve"> </w:t>
      </w:r>
      <w:r>
        <w:rPr>
          <w:sz w:val="22"/>
        </w:rPr>
        <w:t>no</w:t>
      </w:r>
      <w:r>
        <w:rPr>
          <w:spacing w:val="-4"/>
          <w:sz w:val="22"/>
        </w:rPr>
        <w:t xml:space="preserve"> </w:t>
      </w:r>
      <w:r>
        <w:rPr>
          <w:sz w:val="22"/>
        </w:rPr>
        <w:t>CME</w:t>
      </w:r>
      <w:r>
        <w:rPr>
          <w:spacing w:val="-5"/>
          <w:sz w:val="22"/>
        </w:rPr>
        <w:t xml:space="preserve"> </w:t>
      </w:r>
      <w:r>
        <w:rPr>
          <w:sz w:val="22"/>
        </w:rPr>
        <w:t>desta</w:t>
      </w:r>
      <w:r>
        <w:rPr>
          <w:spacing w:val="-2"/>
          <w:sz w:val="22"/>
        </w:rPr>
        <w:t xml:space="preserve"> instituição.</w:t>
      </w:r>
    </w:p>
    <w:p w14:paraId="74AE66B1">
      <w:pPr>
        <w:pStyle w:val="8"/>
        <w:numPr>
          <w:ilvl w:val="1"/>
          <w:numId w:val="35"/>
        </w:numPr>
        <w:tabs>
          <w:tab w:val="left" w:pos="639"/>
        </w:tabs>
        <w:spacing w:before="134" w:after="0" w:line="240" w:lineRule="auto"/>
        <w:ind w:left="639" w:right="0" w:hanging="357"/>
        <w:jc w:val="both"/>
        <w:rPr>
          <w:sz w:val="22"/>
        </w:rPr>
      </w:pPr>
      <w:r>
        <w:rPr>
          <w:sz w:val="22"/>
        </w:rPr>
        <w:t>DO</w:t>
      </w:r>
      <w:r>
        <w:rPr>
          <w:spacing w:val="-8"/>
          <w:sz w:val="22"/>
        </w:rPr>
        <w:t xml:space="preserve"> </w:t>
      </w:r>
      <w:r>
        <w:rPr>
          <w:sz w:val="22"/>
        </w:rPr>
        <w:t>EQUIPAMENTO</w:t>
      </w:r>
      <w:r>
        <w:rPr>
          <w:spacing w:val="-8"/>
          <w:sz w:val="22"/>
        </w:rPr>
        <w:t xml:space="preserve"> </w:t>
      </w:r>
      <w:r>
        <w:rPr>
          <w:sz w:val="22"/>
        </w:rPr>
        <w:t>GERADOR</w:t>
      </w:r>
      <w:r>
        <w:rPr>
          <w:spacing w:val="-8"/>
          <w:sz w:val="22"/>
        </w:rPr>
        <w:t xml:space="preserve"> </w:t>
      </w:r>
      <w:r>
        <w:rPr>
          <w:sz w:val="22"/>
        </w:rPr>
        <w:t>ULTRASSÔNICO</w:t>
      </w:r>
      <w:r>
        <w:rPr>
          <w:spacing w:val="-10"/>
          <w:sz w:val="22"/>
        </w:rPr>
        <w:t xml:space="preserve"> </w:t>
      </w:r>
      <w:r>
        <w:rPr>
          <w:spacing w:val="-2"/>
          <w:sz w:val="22"/>
        </w:rPr>
        <w:t>(COMODATO):</w:t>
      </w:r>
    </w:p>
    <w:p w14:paraId="65FD61C8">
      <w:pPr>
        <w:pStyle w:val="8"/>
        <w:numPr>
          <w:ilvl w:val="1"/>
          <w:numId w:val="35"/>
        </w:numPr>
        <w:tabs>
          <w:tab w:val="left" w:pos="639"/>
          <w:tab w:val="left" w:pos="643"/>
        </w:tabs>
        <w:spacing w:before="135" w:after="0" w:line="360" w:lineRule="auto"/>
        <w:ind w:left="643" w:right="571" w:hanging="361"/>
        <w:jc w:val="both"/>
        <w:rPr>
          <w:sz w:val="22"/>
        </w:rPr>
      </w:pPr>
      <w:r>
        <w:rPr>
          <w:sz w:val="22"/>
        </w:rPr>
        <w:t xml:space="preserve">Devem estar incluídas na proposta todas as despesas com instalação, adequação e manutenção do </w:t>
      </w:r>
      <w:r>
        <w:rPr>
          <w:spacing w:val="-2"/>
          <w:sz w:val="22"/>
        </w:rPr>
        <w:t>equipamento;</w:t>
      </w:r>
    </w:p>
    <w:p w14:paraId="44074386">
      <w:pPr>
        <w:pStyle w:val="8"/>
        <w:numPr>
          <w:ilvl w:val="1"/>
          <w:numId w:val="35"/>
        </w:numPr>
        <w:tabs>
          <w:tab w:val="left" w:pos="639"/>
        </w:tabs>
        <w:spacing w:before="1" w:after="0" w:line="240" w:lineRule="auto"/>
        <w:ind w:left="639" w:right="0" w:hanging="357"/>
        <w:jc w:val="both"/>
        <w:rPr>
          <w:sz w:val="22"/>
        </w:rPr>
      </w:pPr>
      <w:r>
        <w:rPr>
          <w:sz w:val="22"/>
        </w:rPr>
        <w:t>O</w:t>
      </w:r>
      <w:r>
        <w:rPr>
          <w:spacing w:val="-5"/>
          <w:sz w:val="22"/>
        </w:rPr>
        <w:t xml:space="preserve"> </w:t>
      </w:r>
      <w:r>
        <w:rPr>
          <w:sz w:val="22"/>
        </w:rPr>
        <w:t>equipamento</w:t>
      </w:r>
      <w:r>
        <w:rPr>
          <w:spacing w:val="-5"/>
          <w:sz w:val="22"/>
        </w:rPr>
        <w:t xml:space="preserve"> </w:t>
      </w:r>
      <w:r>
        <w:rPr>
          <w:sz w:val="22"/>
        </w:rPr>
        <w:t>deve</w:t>
      </w:r>
      <w:r>
        <w:rPr>
          <w:spacing w:val="-6"/>
          <w:sz w:val="22"/>
        </w:rPr>
        <w:t xml:space="preserve"> </w:t>
      </w:r>
      <w:r>
        <w:rPr>
          <w:sz w:val="22"/>
        </w:rPr>
        <w:t>ter</w:t>
      </w:r>
      <w:r>
        <w:rPr>
          <w:spacing w:val="-4"/>
          <w:sz w:val="22"/>
        </w:rPr>
        <w:t xml:space="preserve"> </w:t>
      </w:r>
      <w:r>
        <w:rPr>
          <w:sz w:val="22"/>
        </w:rPr>
        <w:t>registro</w:t>
      </w:r>
      <w:r>
        <w:rPr>
          <w:spacing w:val="-4"/>
          <w:sz w:val="22"/>
        </w:rPr>
        <w:t xml:space="preserve"> </w:t>
      </w:r>
      <w:r>
        <w:rPr>
          <w:sz w:val="22"/>
        </w:rPr>
        <w:t>na</w:t>
      </w:r>
      <w:r>
        <w:rPr>
          <w:spacing w:val="-5"/>
          <w:sz w:val="22"/>
        </w:rPr>
        <w:t xml:space="preserve"> </w:t>
      </w:r>
      <w:r>
        <w:rPr>
          <w:sz w:val="22"/>
        </w:rPr>
        <w:t>ANVISA</w:t>
      </w:r>
      <w:r>
        <w:rPr>
          <w:spacing w:val="-4"/>
          <w:sz w:val="22"/>
        </w:rPr>
        <w:t xml:space="preserve"> </w:t>
      </w:r>
      <w:r>
        <w:rPr>
          <w:spacing w:val="-2"/>
          <w:sz w:val="22"/>
        </w:rPr>
        <w:t>ativo;</w:t>
      </w:r>
    </w:p>
    <w:p w14:paraId="398C1EF4">
      <w:pPr>
        <w:pStyle w:val="8"/>
        <w:numPr>
          <w:ilvl w:val="1"/>
          <w:numId w:val="35"/>
        </w:numPr>
        <w:tabs>
          <w:tab w:val="left" w:pos="639"/>
          <w:tab w:val="left" w:pos="643"/>
        </w:tabs>
        <w:spacing w:before="135" w:after="0" w:line="360" w:lineRule="auto"/>
        <w:ind w:left="643" w:right="568" w:hanging="361"/>
        <w:jc w:val="both"/>
        <w:rPr>
          <w:sz w:val="22"/>
        </w:rPr>
      </w:pPr>
      <w:r>
        <w:rPr>
          <w:sz w:val="22"/>
        </w:rPr>
        <w:t>Fornecer</w:t>
      </w:r>
      <w:r>
        <w:rPr>
          <w:spacing w:val="-2"/>
          <w:sz w:val="22"/>
        </w:rPr>
        <w:t xml:space="preserve"> </w:t>
      </w:r>
      <w:r>
        <w:rPr>
          <w:sz w:val="22"/>
        </w:rPr>
        <w:t>Assistência Técnica Preventiva</w:t>
      </w:r>
      <w:r>
        <w:rPr>
          <w:spacing w:val="-2"/>
          <w:sz w:val="22"/>
        </w:rPr>
        <w:t xml:space="preserve"> </w:t>
      </w:r>
      <w:r>
        <w:rPr>
          <w:sz w:val="22"/>
        </w:rPr>
        <w:t>e Corretiva, local e total,</w:t>
      </w:r>
      <w:r>
        <w:rPr>
          <w:spacing w:val="-2"/>
          <w:sz w:val="22"/>
        </w:rPr>
        <w:t xml:space="preserve"> </w:t>
      </w:r>
      <w:r>
        <w:rPr>
          <w:sz w:val="22"/>
        </w:rPr>
        <w:t>autorizada,</w:t>
      </w:r>
      <w:r>
        <w:rPr>
          <w:spacing w:val="-2"/>
          <w:sz w:val="22"/>
        </w:rPr>
        <w:t xml:space="preserve"> </w:t>
      </w:r>
      <w:r>
        <w:rPr>
          <w:sz w:val="22"/>
        </w:rPr>
        <w:t>incluindo qualquer peça, acessório ou insumos necessários, mão de obra, manutenção preventiva (previamente agendada) e corretiva quando necessárias;</w:t>
      </w:r>
    </w:p>
    <w:p w14:paraId="52F7951C">
      <w:pPr>
        <w:pStyle w:val="8"/>
        <w:numPr>
          <w:ilvl w:val="1"/>
          <w:numId w:val="35"/>
        </w:numPr>
        <w:tabs>
          <w:tab w:val="left" w:pos="639"/>
          <w:tab w:val="left" w:pos="643"/>
        </w:tabs>
        <w:spacing w:before="0" w:after="0" w:line="360" w:lineRule="auto"/>
        <w:ind w:left="643" w:right="564" w:hanging="361"/>
        <w:jc w:val="both"/>
        <w:rPr>
          <w:sz w:val="22"/>
        </w:rPr>
      </w:pPr>
      <w:r>
        <w:rPr>
          <w:sz w:val="22"/>
        </w:rPr>
        <w:t>A manutenção preventiva deverá ser realizada conforme a recomendação do fabricante do Equipamento. A manutenção corretiva deve estar disponível de segunda a sexta-feira, solucionando</w:t>
      </w:r>
      <w:r>
        <w:rPr>
          <w:spacing w:val="-3"/>
          <w:sz w:val="22"/>
        </w:rPr>
        <w:t xml:space="preserve"> </w:t>
      </w:r>
      <w:r>
        <w:rPr>
          <w:sz w:val="22"/>
        </w:rPr>
        <w:t>o problema em até 48 (quarenta e oito) horas após a abertura do chamado;</w:t>
      </w:r>
    </w:p>
    <w:p w14:paraId="3DA08CBC">
      <w:pPr>
        <w:pStyle w:val="8"/>
        <w:numPr>
          <w:ilvl w:val="1"/>
          <w:numId w:val="35"/>
        </w:numPr>
        <w:tabs>
          <w:tab w:val="left" w:pos="639"/>
        </w:tabs>
        <w:spacing w:before="0" w:after="0" w:line="240" w:lineRule="auto"/>
        <w:ind w:left="639" w:right="0" w:hanging="357"/>
        <w:jc w:val="both"/>
        <w:rPr>
          <w:sz w:val="22"/>
        </w:rPr>
      </w:pPr>
      <w:r>
        <w:rPr>
          <w:sz w:val="22"/>
        </w:rPr>
        <w:t>Entregar</w:t>
      </w:r>
      <w:r>
        <w:rPr>
          <w:spacing w:val="-11"/>
          <w:sz w:val="22"/>
        </w:rPr>
        <w:t xml:space="preserve"> </w:t>
      </w:r>
      <w:r>
        <w:rPr>
          <w:sz w:val="22"/>
        </w:rPr>
        <w:t>relatório</w:t>
      </w:r>
      <w:r>
        <w:rPr>
          <w:spacing w:val="-10"/>
          <w:sz w:val="22"/>
        </w:rPr>
        <w:t xml:space="preserve"> </w:t>
      </w:r>
      <w:r>
        <w:rPr>
          <w:sz w:val="22"/>
        </w:rPr>
        <w:t>de</w:t>
      </w:r>
      <w:r>
        <w:rPr>
          <w:spacing w:val="-10"/>
          <w:sz w:val="22"/>
        </w:rPr>
        <w:t xml:space="preserve"> </w:t>
      </w:r>
      <w:r>
        <w:rPr>
          <w:sz w:val="22"/>
        </w:rPr>
        <w:t>manutenção</w:t>
      </w:r>
      <w:r>
        <w:rPr>
          <w:spacing w:val="-9"/>
          <w:sz w:val="22"/>
        </w:rPr>
        <w:t xml:space="preserve"> </w:t>
      </w:r>
      <w:r>
        <w:rPr>
          <w:sz w:val="22"/>
        </w:rPr>
        <w:t>preventiva</w:t>
      </w:r>
      <w:r>
        <w:rPr>
          <w:spacing w:val="-9"/>
          <w:sz w:val="22"/>
        </w:rPr>
        <w:t xml:space="preserve"> </w:t>
      </w:r>
      <w:r>
        <w:rPr>
          <w:sz w:val="22"/>
        </w:rPr>
        <w:t>semestral</w:t>
      </w:r>
      <w:r>
        <w:rPr>
          <w:spacing w:val="-9"/>
          <w:sz w:val="22"/>
        </w:rPr>
        <w:t xml:space="preserve"> </w:t>
      </w:r>
      <w:r>
        <w:rPr>
          <w:sz w:val="22"/>
        </w:rPr>
        <w:t>e</w:t>
      </w:r>
      <w:r>
        <w:rPr>
          <w:spacing w:val="-8"/>
          <w:sz w:val="22"/>
        </w:rPr>
        <w:t xml:space="preserve"> </w:t>
      </w:r>
      <w:r>
        <w:rPr>
          <w:sz w:val="22"/>
        </w:rPr>
        <w:t>anual</w:t>
      </w:r>
      <w:r>
        <w:rPr>
          <w:spacing w:val="-10"/>
          <w:sz w:val="22"/>
        </w:rPr>
        <w:t xml:space="preserve"> </w:t>
      </w:r>
      <w:r>
        <w:rPr>
          <w:sz w:val="22"/>
        </w:rPr>
        <w:t>ao</w:t>
      </w:r>
      <w:r>
        <w:rPr>
          <w:spacing w:val="-10"/>
          <w:sz w:val="22"/>
        </w:rPr>
        <w:t xml:space="preserve"> </w:t>
      </w:r>
      <w:r>
        <w:rPr>
          <w:sz w:val="22"/>
        </w:rPr>
        <w:t>setor</w:t>
      </w:r>
      <w:r>
        <w:rPr>
          <w:spacing w:val="-10"/>
          <w:sz w:val="22"/>
        </w:rPr>
        <w:t xml:space="preserve"> </w:t>
      </w:r>
      <w:r>
        <w:rPr>
          <w:sz w:val="22"/>
        </w:rPr>
        <w:t>de</w:t>
      </w:r>
      <w:r>
        <w:rPr>
          <w:spacing w:val="-8"/>
          <w:sz w:val="22"/>
        </w:rPr>
        <w:t xml:space="preserve"> </w:t>
      </w:r>
      <w:r>
        <w:rPr>
          <w:sz w:val="22"/>
        </w:rPr>
        <w:t>Engenharia</w:t>
      </w:r>
      <w:r>
        <w:rPr>
          <w:spacing w:val="-9"/>
          <w:sz w:val="22"/>
        </w:rPr>
        <w:t xml:space="preserve"> </w:t>
      </w:r>
      <w:r>
        <w:rPr>
          <w:sz w:val="22"/>
        </w:rPr>
        <w:t>Clínica</w:t>
      </w:r>
      <w:r>
        <w:rPr>
          <w:spacing w:val="-9"/>
          <w:sz w:val="22"/>
        </w:rPr>
        <w:t xml:space="preserve"> </w:t>
      </w:r>
      <w:r>
        <w:rPr>
          <w:sz w:val="22"/>
        </w:rPr>
        <w:t>do</w:t>
      </w:r>
      <w:r>
        <w:rPr>
          <w:spacing w:val="-9"/>
          <w:sz w:val="22"/>
        </w:rPr>
        <w:t xml:space="preserve"> </w:t>
      </w:r>
      <w:r>
        <w:rPr>
          <w:spacing w:val="-4"/>
          <w:sz w:val="22"/>
        </w:rPr>
        <w:t>HAN.</w:t>
      </w:r>
    </w:p>
    <w:p w14:paraId="6AE1A023">
      <w:pPr>
        <w:pStyle w:val="8"/>
        <w:numPr>
          <w:ilvl w:val="1"/>
          <w:numId w:val="35"/>
        </w:numPr>
        <w:tabs>
          <w:tab w:val="left" w:pos="987"/>
        </w:tabs>
        <w:spacing w:before="134" w:after="0" w:line="240" w:lineRule="auto"/>
        <w:ind w:left="987" w:right="0" w:hanging="705"/>
        <w:jc w:val="both"/>
        <w:rPr>
          <w:sz w:val="22"/>
        </w:rPr>
      </w:pPr>
      <w:r>
        <w:rPr>
          <w:sz w:val="22"/>
        </w:rPr>
        <w:t>Vinculam</w:t>
      </w:r>
      <w:r>
        <w:rPr>
          <w:spacing w:val="-6"/>
          <w:sz w:val="22"/>
        </w:rPr>
        <w:t xml:space="preserve"> </w:t>
      </w:r>
      <w:r>
        <w:rPr>
          <w:sz w:val="22"/>
        </w:rPr>
        <w:t>esta</w:t>
      </w:r>
      <w:r>
        <w:rPr>
          <w:spacing w:val="-6"/>
          <w:sz w:val="22"/>
        </w:rPr>
        <w:t xml:space="preserve"> </w:t>
      </w:r>
      <w:r>
        <w:rPr>
          <w:sz w:val="22"/>
        </w:rPr>
        <w:t>contratação,</w:t>
      </w:r>
      <w:r>
        <w:rPr>
          <w:spacing w:val="-9"/>
          <w:sz w:val="22"/>
        </w:rPr>
        <w:t xml:space="preserve"> </w:t>
      </w:r>
      <w:r>
        <w:rPr>
          <w:sz w:val="22"/>
        </w:rPr>
        <w:t>independentemente</w:t>
      </w:r>
      <w:r>
        <w:rPr>
          <w:spacing w:val="-6"/>
          <w:sz w:val="22"/>
        </w:rPr>
        <w:t xml:space="preserve"> </w:t>
      </w:r>
      <w:r>
        <w:rPr>
          <w:sz w:val="22"/>
        </w:rPr>
        <w:t>de</w:t>
      </w:r>
      <w:r>
        <w:rPr>
          <w:spacing w:val="-8"/>
          <w:sz w:val="22"/>
        </w:rPr>
        <w:t xml:space="preserve"> </w:t>
      </w:r>
      <w:r>
        <w:rPr>
          <w:spacing w:val="-2"/>
          <w:sz w:val="22"/>
        </w:rPr>
        <w:t>transcrição:</w:t>
      </w:r>
    </w:p>
    <w:p w14:paraId="2F748AF1">
      <w:pPr>
        <w:pStyle w:val="8"/>
        <w:numPr>
          <w:ilvl w:val="2"/>
          <w:numId w:val="35"/>
        </w:numPr>
        <w:tabs>
          <w:tab w:val="left" w:pos="1839"/>
        </w:tabs>
        <w:spacing w:before="133" w:after="0" w:line="240" w:lineRule="auto"/>
        <w:ind w:left="1839" w:right="0" w:hanging="704"/>
        <w:jc w:val="left"/>
        <w:rPr>
          <w:sz w:val="22"/>
        </w:rPr>
      </w:pPr>
      <w:r>
        <w:rPr>
          <w:sz w:val="22"/>
        </w:rPr>
        <w:t>O</w:t>
      </w:r>
      <w:r>
        <w:rPr>
          <w:spacing w:val="-2"/>
          <w:sz w:val="22"/>
        </w:rPr>
        <w:t xml:space="preserve"> </w:t>
      </w:r>
      <w:r>
        <w:rPr>
          <w:sz w:val="22"/>
        </w:rPr>
        <w:t>Termo</w:t>
      </w:r>
      <w:r>
        <w:rPr>
          <w:spacing w:val="-1"/>
          <w:sz w:val="22"/>
        </w:rPr>
        <w:t xml:space="preserve"> </w:t>
      </w:r>
      <w:r>
        <w:rPr>
          <w:sz w:val="22"/>
        </w:rPr>
        <w:t>de</w:t>
      </w:r>
      <w:r>
        <w:rPr>
          <w:spacing w:val="-3"/>
          <w:sz w:val="22"/>
        </w:rPr>
        <w:t xml:space="preserve"> </w:t>
      </w:r>
      <w:r>
        <w:rPr>
          <w:spacing w:val="-2"/>
          <w:sz w:val="22"/>
        </w:rPr>
        <w:t>Referência;</w:t>
      </w:r>
    </w:p>
    <w:p w14:paraId="738A7699">
      <w:pPr>
        <w:pStyle w:val="8"/>
        <w:numPr>
          <w:ilvl w:val="2"/>
          <w:numId w:val="35"/>
        </w:numPr>
        <w:tabs>
          <w:tab w:val="left" w:pos="1839"/>
        </w:tabs>
        <w:spacing w:before="135" w:after="0" w:line="240" w:lineRule="auto"/>
        <w:ind w:left="1839" w:right="0" w:hanging="704"/>
        <w:jc w:val="left"/>
        <w:rPr>
          <w:sz w:val="22"/>
        </w:rPr>
      </w:pPr>
      <w:r>
        <w:rPr>
          <w:sz w:val="22"/>
        </w:rPr>
        <w:t>O</w:t>
      </w:r>
      <w:r>
        <w:rPr>
          <w:spacing w:val="-1"/>
          <w:sz w:val="22"/>
        </w:rPr>
        <w:t xml:space="preserve"> </w:t>
      </w:r>
      <w:r>
        <w:rPr>
          <w:sz w:val="22"/>
        </w:rPr>
        <w:t>Edital da</w:t>
      </w:r>
      <w:r>
        <w:rPr>
          <w:spacing w:val="-3"/>
          <w:sz w:val="22"/>
        </w:rPr>
        <w:t xml:space="preserve"> </w:t>
      </w:r>
      <w:r>
        <w:rPr>
          <w:spacing w:val="-2"/>
          <w:sz w:val="22"/>
        </w:rPr>
        <w:t>Licitação;</w:t>
      </w:r>
    </w:p>
    <w:p w14:paraId="0274CA79">
      <w:pPr>
        <w:pStyle w:val="8"/>
        <w:numPr>
          <w:ilvl w:val="2"/>
          <w:numId w:val="35"/>
        </w:numPr>
        <w:tabs>
          <w:tab w:val="left" w:pos="1839"/>
        </w:tabs>
        <w:spacing w:before="134" w:after="0" w:line="240" w:lineRule="auto"/>
        <w:ind w:left="1839" w:right="0" w:hanging="704"/>
        <w:jc w:val="left"/>
        <w:rPr>
          <w:sz w:val="22"/>
        </w:rPr>
      </w:pPr>
      <w:r>
        <w:rPr>
          <w:sz w:val="22"/>
        </w:rPr>
        <w:t>A</w:t>
      </w:r>
      <w:r>
        <w:rPr>
          <w:spacing w:val="-2"/>
          <w:sz w:val="22"/>
        </w:rPr>
        <w:t xml:space="preserve"> </w:t>
      </w:r>
      <w:r>
        <w:rPr>
          <w:sz w:val="22"/>
        </w:rPr>
        <w:t>Proposta</w:t>
      </w:r>
      <w:r>
        <w:rPr>
          <w:spacing w:val="-2"/>
          <w:sz w:val="22"/>
        </w:rPr>
        <w:t xml:space="preserve"> </w:t>
      </w:r>
      <w:r>
        <w:rPr>
          <w:sz w:val="22"/>
        </w:rPr>
        <w:t>do</w:t>
      </w:r>
      <w:r>
        <w:rPr>
          <w:spacing w:val="-3"/>
          <w:sz w:val="22"/>
        </w:rPr>
        <w:t xml:space="preserve"> </w:t>
      </w:r>
      <w:r>
        <w:rPr>
          <w:spacing w:val="-2"/>
          <w:sz w:val="22"/>
        </w:rPr>
        <w:t>contratado;</w:t>
      </w:r>
    </w:p>
    <w:p w14:paraId="5FC1A514">
      <w:pPr>
        <w:pStyle w:val="8"/>
        <w:numPr>
          <w:ilvl w:val="2"/>
          <w:numId w:val="35"/>
        </w:numPr>
        <w:tabs>
          <w:tab w:val="left" w:pos="1839"/>
        </w:tabs>
        <w:spacing w:before="135" w:after="0" w:line="240" w:lineRule="auto"/>
        <w:ind w:left="1839" w:right="0" w:hanging="704"/>
        <w:jc w:val="left"/>
        <w:rPr>
          <w:sz w:val="22"/>
        </w:rPr>
      </w:pPr>
      <w:r>
        <w:rPr>
          <w:sz w:val="22"/>
        </w:rPr>
        <w:t>Eventuais</w:t>
      </w:r>
      <w:r>
        <w:rPr>
          <w:spacing w:val="-7"/>
          <w:sz w:val="22"/>
        </w:rPr>
        <w:t xml:space="preserve"> </w:t>
      </w:r>
      <w:r>
        <w:rPr>
          <w:sz w:val="22"/>
        </w:rPr>
        <w:t>anexos</w:t>
      </w:r>
      <w:r>
        <w:rPr>
          <w:spacing w:val="-4"/>
          <w:sz w:val="22"/>
        </w:rPr>
        <w:t xml:space="preserve"> </w:t>
      </w:r>
      <w:r>
        <w:rPr>
          <w:sz w:val="22"/>
        </w:rPr>
        <w:t>dos</w:t>
      </w:r>
      <w:r>
        <w:rPr>
          <w:spacing w:val="-5"/>
          <w:sz w:val="22"/>
        </w:rPr>
        <w:t xml:space="preserve"> </w:t>
      </w:r>
      <w:r>
        <w:rPr>
          <w:sz w:val="22"/>
        </w:rPr>
        <w:t>documentos</w:t>
      </w:r>
      <w:r>
        <w:rPr>
          <w:spacing w:val="-5"/>
          <w:sz w:val="22"/>
        </w:rPr>
        <w:t xml:space="preserve"> </w:t>
      </w:r>
      <w:r>
        <w:rPr>
          <w:spacing w:val="-2"/>
          <w:sz w:val="22"/>
        </w:rPr>
        <w:t>supracitados.</w:t>
      </w:r>
    </w:p>
    <w:p w14:paraId="4C309393">
      <w:pPr>
        <w:pStyle w:val="6"/>
        <w:jc w:val="left"/>
      </w:pPr>
    </w:p>
    <w:p w14:paraId="5EE0D4E8">
      <w:pPr>
        <w:pStyle w:val="6"/>
        <w:spacing w:before="121"/>
        <w:jc w:val="left"/>
      </w:pPr>
    </w:p>
    <w:p w14:paraId="4B737AF2">
      <w:pPr>
        <w:pStyle w:val="2"/>
      </w:pPr>
      <w:r>
        <w:rPr>
          <w:color w:val="000000"/>
          <w:highlight w:val="lightGray"/>
        </w:rPr>
        <w:t>CLÁUSULA</w:t>
      </w:r>
      <w:r>
        <w:rPr>
          <w:color w:val="000000"/>
          <w:spacing w:val="-3"/>
          <w:highlight w:val="lightGray"/>
        </w:rPr>
        <w:t xml:space="preserve"> </w:t>
      </w:r>
      <w:r>
        <w:rPr>
          <w:color w:val="000000"/>
          <w:highlight w:val="lightGray"/>
        </w:rPr>
        <w:t>SEGUNDA</w:t>
      </w:r>
      <w:r>
        <w:rPr>
          <w:color w:val="000000"/>
          <w:spacing w:val="-4"/>
          <w:highlight w:val="lightGray"/>
        </w:rPr>
        <w:t xml:space="preserve"> </w:t>
      </w:r>
      <w:r>
        <w:rPr>
          <w:color w:val="000000"/>
          <w:highlight w:val="lightGray"/>
        </w:rPr>
        <w:t>–</w:t>
      </w:r>
      <w:r>
        <w:rPr>
          <w:color w:val="000000"/>
          <w:spacing w:val="-3"/>
          <w:highlight w:val="lightGray"/>
        </w:rPr>
        <w:t xml:space="preserve"> </w:t>
      </w:r>
      <w:r>
        <w:rPr>
          <w:color w:val="000000"/>
          <w:highlight w:val="lightGray"/>
        </w:rPr>
        <w:t>DA</w:t>
      </w:r>
      <w:r>
        <w:rPr>
          <w:color w:val="000000"/>
          <w:spacing w:val="-5"/>
          <w:highlight w:val="lightGray"/>
        </w:rPr>
        <w:t xml:space="preserve"> </w:t>
      </w:r>
      <w:r>
        <w:rPr>
          <w:color w:val="000000"/>
          <w:highlight w:val="lightGray"/>
        </w:rPr>
        <w:t>VIGÊNCIA</w:t>
      </w:r>
      <w:r>
        <w:rPr>
          <w:color w:val="000000"/>
          <w:spacing w:val="-6"/>
          <w:highlight w:val="lightGray"/>
        </w:rPr>
        <w:t xml:space="preserve"> </w:t>
      </w:r>
      <w:r>
        <w:rPr>
          <w:color w:val="000000"/>
          <w:highlight w:val="lightGray"/>
        </w:rPr>
        <w:t>DO</w:t>
      </w:r>
      <w:r>
        <w:rPr>
          <w:color w:val="000000"/>
          <w:spacing w:val="-5"/>
          <w:highlight w:val="lightGray"/>
        </w:rPr>
        <w:t xml:space="preserve"> </w:t>
      </w:r>
      <w:r>
        <w:rPr>
          <w:color w:val="000000"/>
          <w:spacing w:val="-2"/>
          <w:highlight w:val="lightGray"/>
        </w:rPr>
        <w:t>CONTRATO</w:t>
      </w:r>
    </w:p>
    <w:p w14:paraId="2CA9C1DB">
      <w:pPr>
        <w:pStyle w:val="8"/>
        <w:numPr>
          <w:ilvl w:val="1"/>
          <w:numId w:val="36"/>
        </w:numPr>
        <w:tabs>
          <w:tab w:val="left" w:pos="991"/>
          <w:tab w:val="left" w:pos="6536"/>
        </w:tabs>
        <w:spacing w:before="254" w:after="0" w:line="357" w:lineRule="auto"/>
        <w:ind w:left="282" w:right="433" w:firstLine="0"/>
        <w:jc w:val="left"/>
        <w:rPr>
          <w:sz w:val="22"/>
        </w:rPr>
      </w:pPr>
      <w:r>
        <w:rPr>
          <w:sz w:val="22"/>
        </w:rPr>
        <w:t>O</w:t>
      </w:r>
      <w:r>
        <w:rPr>
          <w:spacing w:val="-4"/>
          <w:sz w:val="22"/>
        </w:rPr>
        <w:t xml:space="preserve"> </w:t>
      </w:r>
      <w:r>
        <w:rPr>
          <w:sz w:val="22"/>
        </w:rPr>
        <w:t>presente</w:t>
      </w:r>
      <w:r>
        <w:rPr>
          <w:spacing w:val="-6"/>
          <w:sz w:val="22"/>
        </w:rPr>
        <w:t xml:space="preserve"> </w:t>
      </w:r>
      <w:r>
        <w:rPr>
          <w:sz w:val="22"/>
        </w:rPr>
        <w:t>contrato</w:t>
      </w:r>
      <w:r>
        <w:rPr>
          <w:spacing w:val="-5"/>
          <w:sz w:val="22"/>
        </w:rPr>
        <w:t xml:space="preserve"> </w:t>
      </w:r>
      <w:r>
        <w:rPr>
          <w:sz w:val="22"/>
        </w:rPr>
        <w:t>terá</w:t>
      </w:r>
      <w:r>
        <w:rPr>
          <w:spacing w:val="-7"/>
          <w:sz w:val="22"/>
        </w:rPr>
        <w:t xml:space="preserve"> </w:t>
      </w:r>
      <w:r>
        <w:rPr>
          <w:sz w:val="22"/>
        </w:rPr>
        <w:t>a</w:t>
      </w:r>
      <w:r>
        <w:rPr>
          <w:spacing w:val="-7"/>
          <w:sz w:val="22"/>
        </w:rPr>
        <w:t xml:space="preserve"> </w:t>
      </w:r>
      <w:r>
        <w:rPr>
          <w:sz w:val="22"/>
        </w:rPr>
        <w:t>vigência</w:t>
      </w:r>
      <w:r>
        <w:rPr>
          <w:spacing w:val="-7"/>
          <w:sz w:val="22"/>
        </w:rPr>
        <w:t xml:space="preserve"> </w:t>
      </w:r>
      <w:r>
        <w:rPr>
          <w:sz w:val="22"/>
        </w:rPr>
        <w:t>máxima</w:t>
      </w:r>
      <w:r>
        <w:rPr>
          <w:spacing w:val="-4"/>
          <w:sz w:val="22"/>
        </w:rPr>
        <w:t xml:space="preserve"> </w:t>
      </w:r>
      <w:r>
        <w:rPr>
          <w:sz w:val="22"/>
        </w:rPr>
        <w:t>de</w:t>
      </w:r>
      <w:r>
        <w:rPr>
          <w:spacing w:val="-4"/>
          <w:sz w:val="22"/>
        </w:rPr>
        <w:t xml:space="preserve"> </w:t>
      </w:r>
      <w:r>
        <w:rPr>
          <w:sz w:val="22"/>
        </w:rPr>
        <w:t>até</w:t>
      </w:r>
      <w:r>
        <w:rPr>
          <w:spacing w:val="-6"/>
          <w:sz w:val="22"/>
        </w:rPr>
        <w:t xml:space="preserve"> </w:t>
      </w:r>
      <w:r>
        <w:rPr>
          <w:sz w:val="22"/>
        </w:rPr>
        <w:t>15</w:t>
      </w:r>
      <w:r>
        <w:rPr>
          <w:spacing w:val="-8"/>
          <w:sz w:val="22"/>
        </w:rPr>
        <w:t xml:space="preserve"> </w:t>
      </w:r>
      <w:r>
        <w:rPr>
          <w:sz w:val="22"/>
        </w:rPr>
        <w:t>(quinze)</w:t>
      </w:r>
      <w:r>
        <w:rPr>
          <w:spacing w:val="-6"/>
          <w:sz w:val="22"/>
        </w:rPr>
        <w:t xml:space="preserve"> </w:t>
      </w:r>
      <w:r>
        <w:rPr>
          <w:sz w:val="22"/>
        </w:rPr>
        <w:t>meses,</w:t>
      </w:r>
      <w:r>
        <w:rPr>
          <w:spacing w:val="-6"/>
          <w:sz w:val="22"/>
        </w:rPr>
        <w:t xml:space="preserve"> </w:t>
      </w:r>
      <w:r>
        <w:rPr>
          <w:sz w:val="22"/>
        </w:rPr>
        <w:t>a</w:t>
      </w:r>
      <w:r>
        <w:rPr>
          <w:spacing w:val="-4"/>
          <w:sz w:val="22"/>
        </w:rPr>
        <w:t xml:space="preserve"> </w:t>
      </w:r>
      <w:r>
        <w:rPr>
          <w:sz w:val="22"/>
        </w:rPr>
        <w:t>partir</w:t>
      </w:r>
      <w:r>
        <w:rPr>
          <w:spacing w:val="-4"/>
          <w:sz w:val="22"/>
        </w:rPr>
        <w:t xml:space="preserve"> </w:t>
      </w:r>
      <w:r>
        <w:rPr>
          <w:sz w:val="22"/>
        </w:rPr>
        <w:t>da</w:t>
      </w:r>
      <w:r>
        <w:rPr>
          <w:spacing w:val="-9"/>
          <w:sz w:val="22"/>
        </w:rPr>
        <w:t xml:space="preserve"> </w:t>
      </w:r>
      <w:r>
        <w:rPr>
          <w:sz w:val="22"/>
        </w:rPr>
        <w:t>sua</w:t>
      </w:r>
      <w:r>
        <w:rPr>
          <w:spacing w:val="-5"/>
          <w:sz w:val="22"/>
        </w:rPr>
        <w:t xml:space="preserve"> </w:t>
      </w:r>
      <w:r>
        <w:rPr>
          <w:sz w:val="22"/>
        </w:rPr>
        <w:t>assinatura,</w:t>
      </w:r>
      <w:r>
        <w:rPr>
          <w:spacing w:val="-7"/>
          <w:sz w:val="22"/>
        </w:rPr>
        <w:t xml:space="preserve"> </w:t>
      </w:r>
      <w:r>
        <w:rPr>
          <w:sz w:val="22"/>
        </w:rPr>
        <w:t xml:space="preserve">isto é, até 90 dias após a vigência da </w:t>
      </w:r>
      <w:r>
        <w:rPr>
          <w:b/>
          <w:sz w:val="22"/>
        </w:rPr>
        <w:t xml:space="preserve">ATA DE REGISTRO DE PREÇOS nº </w:t>
      </w:r>
      <w:r>
        <w:rPr>
          <w:b/>
          <w:sz w:val="22"/>
          <w:u w:val="thick"/>
        </w:rPr>
        <w:tab/>
      </w:r>
      <w:r>
        <w:rPr>
          <w:spacing w:val="-10"/>
          <w:sz w:val="22"/>
        </w:rPr>
        <w:t>.</w:t>
      </w:r>
    </w:p>
    <w:p w14:paraId="69F795A1">
      <w:pPr>
        <w:pStyle w:val="6"/>
        <w:jc w:val="left"/>
      </w:pPr>
    </w:p>
    <w:p w14:paraId="63E94750">
      <w:pPr>
        <w:pStyle w:val="6"/>
        <w:spacing w:before="111"/>
        <w:jc w:val="left"/>
      </w:pPr>
    </w:p>
    <w:p w14:paraId="6A5346F1">
      <w:pPr>
        <w:pStyle w:val="2"/>
      </w:pPr>
      <w:r>
        <w:rPr>
          <w:color w:val="000000"/>
          <w:highlight w:val="lightGray"/>
        </w:rPr>
        <w:t>CLÁUSULA</w:t>
      </w:r>
      <w:r>
        <w:rPr>
          <w:color w:val="000000"/>
          <w:spacing w:val="-5"/>
          <w:highlight w:val="lightGray"/>
        </w:rPr>
        <w:t xml:space="preserve"> </w:t>
      </w:r>
      <w:r>
        <w:rPr>
          <w:color w:val="000000"/>
          <w:highlight w:val="lightGray"/>
        </w:rPr>
        <w:t>TERCEIRA</w:t>
      </w:r>
      <w:r>
        <w:rPr>
          <w:color w:val="000000"/>
          <w:spacing w:val="-1"/>
          <w:highlight w:val="lightGray"/>
        </w:rPr>
        <w:t xml:space="preserve"> </w:t>
      </w:r>
      <w:r>
        <w:rPr>
          <w:color w:val="000000"/>
          <w:highlight w:val="lightGray"/>
        </w:rPr>
        <w:t>–</w:t>
      </w:r>
      <w:r>
        <w:rPr>
          <w:color w:val="000000"/>
          <w:spacing w:val="-4"/>
          <w:highlight w:val="lightGray"/>
        </w:rPr>
        <w:t xml:space="preserve"> </w:t>
      </w:r>
      <w:r>
        <w:rPr>
          <w:color w:val="000000"/>
          <w:highlight w:val="lightGray"/>
        </w:rPr>
        <w:t>DO</w:t>
      </w:r>
      <w:r>
        <w:rPr>
          <w:color w:val="000000"/>
          <w:spacing w:val="-6"/>
          <w:highlight w:val="lightGray"/>
        </w:rPr>
        <w:t xml:space="preserve"> </w:t>
      </w:r>
      <w:r>
        <w:rPr>
          <w:color w:val="000000"/>
          <w:highlight w:val="lightGray"/>
        </w:rPr>
        <w:t>VALOR</w:t>
      </w:r>
      <w:r>
        <w:rPr>
          <w:color w:val="000000"/>
          <w:spacing w:val="-2"/>
          <w:highlight w:val="lightGray"/>
        </w:rPr>
        <w:t xml:space="preserve"> </w:t>
      </w:r>
      <w:r>
        <w:rPr>
          <w:color w:val="000000"/>
          <w:highlight w:val="lightGray"/>
        </w:rPr>
        <w:t>DO</w:t>
      </w:r>
      <w:r>
        <w:rPr>
          <w:color w:val="000000"/>
          <w:spacing w:val="-5"/>
          <w:highlight w:val="lightGray"/>
        </w:rPr>
        <w:t xml:space="preserve"> </w:t>
      </w:r>
      <w:r>
        <w:rPr>
          <w:color w:val="000000"/>
          <w:spacing w:val="-2"/>
          <w:highlight w:val="lightGray"/>
        </w:rPr>
        <w:t>EQUIPAMENTO</w:t>
      </w:r>
    </w:p>
    <w:p w14:paraId="519DE86C">
      <w:pPr>
        <w:pStyle w:val="8"/>
        <w:numPr>
          <w:ilvl w:val="1"/>
          <w:numId w:val="37"/>
        </w:numPr>
        <w:tabs>
          <w:tab w:val="left" w:pos="991"/>
          <w:tab w:val="left" w:pos="8788"/>
          <w:tab w:val="left" w:pos="9844"/>
        </w:tabs>
        <w:spacing w:before="254" w:after="0" w:line="240" w:lineRule="auto"/>
        <w:ind w:left="991" w:right="0" w:hanging="709"/>
        <w:jc w:val="left"/>
        <w:rPr>
          <w:sz w:val="22"/>
        </w:rPr>
      </w:pPr>
      <w:r>
        <w:rPr>
          <w:sz w:val="22"/>
        </w:rPr>
        <w:t>O</w:t>
      </w:r>
      <w:r>
        <w:rPr>
          <w:spacing w:val="-3"/>
          <w:sz w:val="22"/>
        </w:rPr>
        <w:t xml:space="preserve"> </w:t>
      </w:r>
      <w:r>
        <w:rPr>
          <w:sz w:val="22"/>
        </w:rPr>
        <w:t>valor</w:t>
      </w:r>
      <w:r>
        <w:rPr>
          <w:spacing w:val="-3"/>
          <w:sz w:val="22"/>
        </w:rPr>
        <w:t xml:space="preserve"> </w:t>
      </w:r>
      <w:r>
        <w:rPr>
          <w:sz w:val="22"/>
        </w:rPr>
        <w:t>expresso</w:t>
      </w:r>
      <w:r>
        <w:rPr>
          <w:spacing w:val="-2"/>
          <w:sz w:val="22"/>
        </w:rPr>
        <w:t xml:space="preserve"> </w:t>
      </w:r>
      <w:r>
        <w:rPr>
          <w:sz w:val="22"/>
        </w:rPr>
        <w:t>em</w:t>
      </w:r>
      <w:r>
        <w:rPr>
          <w:spacing w:val="-4"/>
          <w:sz w:val="22"/>
        </w:rPr>
        <w:t xml:space="preserve"> </w:t>
      </w:r>
      <w:r>
        <w:rPr>
          <w:sz w:val="22"/>
        </w:rPr>
        <w:t>moeda</w:t>
      </w:r>
      <w:r>
        <w:rPr>
          <w:spacing w:val="-3"/>
          <w:sz w:val="22"/>
        </w:rPr>
        <w:t xml:space="preserve"> </w:t>
      </w:r>
      <w:r>
        <w:rPr>
          <w:sz w:val="22"/>
        </w:rPr>
        <w:t>nacional</w:t>
      </w:r>
      <w:r>
        <w:rPr>
          <w:spacing w:val="-3"/>
          <w:sz w:val="22"/>
        </w:rPr>
        <w:t xml:space="preserve"> </w:t>
      </w:r>
      <w:r>
        <w:rPr>
          <w:sz w:val="22"/>
        </w:rPr>
        <w:t>de</w:t>
      </w:r>
      <w:r>
        <w:rPr>
          <w:spacing w:val="-3"/>
          <w:sz w:val="22"/>
        </w:rPr>
        <w:t xml:space="preserve"> </w:t>
      </w:r>
      <w:r>
        <w:rPr>
          <w:sz w:val="22"/>
        </w:rPr>
        <w:t>cada</w:t>
      </w:r>
      <w:r>
        <w:rPr>
          <w:spacing w:val="-3"/>
          <w:sz w:val="22"/>
        </w:rPr>
        <w:t xml:space="preserve"> </w:t>
      </w:r>
      <w:r>
        <w:rPr>
          <w:sz w:val="22"/>
        </w:rPr>
        <w:t>bem</w:t>
      </w:r>
      <w:r>
        <w:rPr>
          <w:spacing w:val="-2"/>
          <w:sz w:val="22"/>
        </w:rPr>
        <w:t xml:space="preserve"> </w:t>
      </w:r>
      <w:r>
        <w:rPr>
          <w:sz w:val="22"/>
        </w:rPr>
        <w:t>fungível</w:t>
      </w:r>
      <w:r>
        <w:rPr>
          <w:spacing w:val="-3"/>
          <w:sz w:val="22"/>
        </w:rPr>
        <w:t xml:space="preserve"> </w:t>
      </w:r>
      <w:r>
        <w:rPr>
          <w:sz w:val="22"/>
        </w:rPr>
        <w:t>corresponde</w:t>
      </w:r>
      <w:r>
        <w:rPr>
          <w:spacing w:val="-3"/>
          <w:sz w:val="22"/>
        </w:rPr>
        <w:t xml:space="preserve"> </w:t>
      </w:r>
      <w:r>
        <w:rPr>
          <w:sz w:val="22"/>
        </w:rPr>
        <w:t>a:</w:t>
      </w:r>
      <w:r>
        <w:rPr>
          <w:spacing w:val="-5"/>
          <w:sz w:val="22"/>
        </w:rPr>
        <w:t xml:space="preserve"> </w:t>
      </w:r>
      <w:r>
        <w:rPr>
          <w:sz w:val="22"/>
        </w:rPr>
        <w:t>R$</w:t>
      </w:r>
      <w:r>
        <w:rPr>
          <w:spacing w:val="-5"/>
          <w:sz w:val="22"/>
        </w:rPr>
        <w:t xml:space="preserve"> </w:t>
      </w:r>
      <w:r>
        <w:rPr>
          <w:sz w:val="22"/>
          <w:u w:val="single"/>
        </w:rPr>
        <w:tab/>
      </w:r>
      <w:r>
        <w:rPr>
          <w:spacing w:val="-10"/>
          <w:sz w:val="22"/>
        </w:rPr>
        <w:t>(</w:t>
      </w:r>
      <w:r>
        <w:rPr>
          <w:sz w:val="22"/>
          <w:u w:val="single"/>
        </w:rPr>
        <w:tab/>
      </w:r>
      <w:r>
        <w:rPr>
          <w:spacing w:val="-10"/>
          <w:sz w:val="22"/>
        </w:rPr>
        <w:t>)</w:t>
      </w:r>
    </w:p>
    <w:p w14:paraId="4B7D055E">
      <w:pPr>
        <w:pStyle w:val="6"/>
        <w:spacing w:before="135"/>
        <w:ind w:left="282"/>
        <w:jc w:val="left"/>
      </w:pPr>
      <w:r>
        <w:t>-</w:t>
      </w:r>
      <w:r>
        <w:rPr>
          <w:spacing w:val="-4"/>
        </w:rPr>
        <w:t xml:space="preserve"> </w:t>
      </w:r>
      <w:r>
        <w:t>(identificação</w:t>
      </w:r>
      <w:r>
        <w:rPr>
          <w:spacing w:val="-2"/>
        </w:rPr>
        <w:t xml:space="preserve"> </w:t>
      </w:r>
      <w:r>
        <w:t>do</w:t>
      </w:r>
      <w:r>
        <w:rPr>
          <w:spacing w:val="-2"/>
        </w:rPr>
        <w:t xml:space="preserve"> </w:t>
      </w:r>
      <w:r>
        <w:t>bem</w:t>
      </w:r>
      <w:r>
        <w:rPr>
          <w:spacing w:val="-4"/>
        </w:rPr>
        <w:t xml:space="preserve"> </w:t>
      </w:r>
      <w:r>
        <w:t>contendo</w:t>
      </w:r>
      <w:r>
        <w:rPr>
          <w:spacing w:val="-4"/>
        </w:rPr>
        <w:t xml:space="preserve"> </w:t>
      </w:r>
      <w:r>
        <w:t>marca</w:t>
      </w:r>
      <w:r>
        <w:rPr>
          <w:spacing w:val="-3"/>
        </w:rPr>
        <w:t xml:space="preserve"> </w:t>
      </w:r>
      <w:r>
        <w:t>e</w:t>
      </w:r>
      <w:r>
        <w:rPr>
          <w:spacing w:val="-5"/>
        </w:rPr>
        <w:t xml:space="preserve"> </w:t>
      </w:r>
      <w:r>
        <w:rPr>
          <w:spacing w:val="-2"/>
        </w:rPr>
        <w:t>modelo).</w:t>
      </w:r>
    </w:p>
    <w:p w14:paraId="22637B8B">
      <w:pPr>
        <w:pStyle w:val="8"/>
        <w:numPr>
          <w:ilvl w:val="1"/>
          <w:numId w:val="37"/>
        </w:numPr>
        <w:tabs>
          <w:tab w:val="left" w:pos="991"/>
          <w:tab w:val="left" w:pos="3480"/>
          <w:tab w:val="left" w:pos="4536"/>
        </w:tabs>
        <w:spacing w:before="255" w:after="0" w:line="357" w:lineRule="auto"/>
        <w:ind w:left="282" w:right="434" w:firstLine="0"/>
        <w:jc w:val="left"/>
        <w:rPr>
          <w:sz w:val="22"/>
        </w:rPr>
      </w:pPr>
      <w:r>
        <w:rPr>
          <w:sz w:val="22"/>
        </w:rPr>
        <w:t>O</w:t>
      </w:r>
      <w:r>
        <w:rPr>
          <w:spacing w:val="-13"/>
          <w:sz w:val="22"/>
        </w:rPr>
        <w:t xml:space="preserve"> </w:t>
      </w:r>
      <w:r>
        <w:rPr>
          <w:sz w:val="22"/>
        </w:rPr>
        <w:t>valor</w:t>
      </w:r>
      <w:r>
        <w:rPr>
          <w:spacing w:val="-12"/>
          <w:sz w:val="22"/>
        </w:rPr>
        <w:t xml:space="preserve"> </w:t>
      </w:r>
      <w:r>
        <w:rPr>
          <w:sz w:val="22"/>
        </w:rPr>
        <w:t>expresso</w:t>
      </w:r>
      <w:r>
        <w:rPr>
          <w:spacing w:val="-12"/>
          <w:sz w:val="22"/>
        </w:rPr>
        <w:t xml:space="preserve"> </w:t>
      </w:r>
      <w:r>
        <w:rPr>
          <w:sz w:val="22"/>
        </w:rPr>
        <w:t>em</w:t>
      </w:r>
      <w:r>
        <w:rPr>
          <w:spacing w:val="-12"/>
          <w:sz w:val="22"/>
        </w:rPr>
        <w:t xml:space="preserve"> </w:t>
      </w:r>
      <w:r>
        <w:rPr>
          <w:sz w:val="22"/>
        </w:rPr>
        <w:t>moeda</w:t>
      </w:r>
      <w:r>
        <w:rPr>
          <w:spacing w:val="-13"/>
          <w:sz w:val="22"/>
        </w:rPr>
        <w:t xml:space="preserve"> </w:t>
      </w:r>
      <w:r>
        <w:rPr>
          <w:sz w:val="22"/>
        </w:rPr>
        <w:t>nacional</w:t>
      </w:r>
      <w:r>
        <w:rPr>
          <w:spacing w:val="-12"/>
          <w:sz w:val="22"/>
        </w:rPr>
        <w:t xml:space="preserve"> </w:t>
      </w:r>
      <w:r>
        <w:rPr>
          <w:sz w:val="22"/>
        </w:rPr>
        <w:t>correspondente</w:t>
      </w:r>
      <w:r>
        <w:rPr>
          <w:spacing w:val="-13"/>
          <w:sz w:val="22"/>
        </w:rPr>
        <w:t xml:space="preserve"> </w:t>
      </w:r>
      <w:r>
        <w:rPr>
          <w:sz w:val="22"/>
        </w:rPr>
        <w:t>ao</w:t>
      </w:r>
      <w:r>
        <w:rPr>
          <w:spacing w:val="-11"/>
          <w:sz w:val="22"/>
        </w:rPr>
        <w:t xml:space="preserve"> </w:t>
      </w:r>
      <w:r>
        <w:rPr>
          <w:sz w:val="22"/>
        </w:rPr>
        <w:t>total</w:t>
      </w:r>
      <w:r>
        <w:rPr>
          <w:spacing w:val="-12"/>
          <w:sz w:val="22"/>
        </w:rPr>
        <w:t xml:space="preserve"> </w:t>
      </w:r>
      <w:r>
        <w:rPr>
          <w:sz w:val="22"/>
        </w:rPr>
        <w:t>de</w:t>
      </w:r>
      <w:r>
        <w:rPr>
          <w:spacing w:val="-12"/>
          <w:sz w:val="22"/>
        </w:rPr>
        <w:t xml:space="preserve"> </w:t>
      </w:r>
      <w:r>
        <w:rPr>
          <w:sz w:val="22"/>
        </w:rPr>
        <w:t>bens</w:t>
      </w:r>
      <w:r>
        <w:rPr>
          <w:spacing w:val="-13"/>
          <w:sz w:val="22"/>
        </w:rPr>
        <w:t xml:space="preserve"> </w:t>
      </w:r>
      <w:r>
        <w:rPr>
          <w:sz w:val="22"/>
        </w:rPr>
        <w:t>fungíveis</w:t>
      </w:r>
      <w:r>
        <w:rPr>
          <w:spacing w:val="-11"/>
          <w:sz w:val="22"/>
        </w:rPr>
        <w:t xml:space="preserve"> </w:t>
      </w:r>
      <w:r>
        <w:rPr>
          <w:sz w:val="22"/>
        </w:rPr>
        <w:t>disponibilizados</w:t>
      </w:r>
      <w:r>
        <w:rPr>
          <w:spacing w:val="-12"/>
          <w:sz w:val="22"/>
        </w:rPr>
        <w:t xml:space="preserve"> </w:t>
      </w:r>
      <w:r>
        <w:rPr>
          <w:sz w:val="22"/>
        </w:rPr>
        <w:t xml:space="preserve">para o </w:t>
      </w:r>
      <w:r>
        <w:rPr>
          <w:b/>
          <w:sz w:val="22"/>
        </w:rPr>
        <w:t xml:space="preserve">COMODATÁRIO </w:t>
      </w:r>
      <w:r>
        <w:rPr>
          <w:sz w:val="22"/>
        </w:rPr>
        <w:t xml:space="preserve">é de R$ </w:t>
      </w:r>
      <w:r>
        <w:rPr>
          <w:sz w:val="22"/>
          <w:u w:val="single"/>
        </w:rPr>
        <w:tab/>
      </w:r>
      <w:r>
        <w:rPr>
          <w:spacing w:val="-10"/>
          <w:sz w:val="22"/>
        </w:rPr>
        <w:t>(</w:t>
      </w:r>
      <w:r>
        <w:rPr>
          <w:sz w:val="22"/>
          <w:u w:val="single"/>
        </w:rPr>
        <w:tab/>
      </w:r>
      <w:r>
        <w:rPr>
          <w:spacing w:val="-6"/>
          <w:sz w:val="22"/>
        </w:rPr>
        <w:t>).</w:t>
      </w:r>
    </w:p>
    <w:p w14:paraId="3115EF52">
      <w:pPr>
        <w:pStyle w:val="8"/>
        <w:spacing w:after="0" w:line="357" w:lineRule="auto"/>
        <w:jc w:val="left"/>
        <w:rPr>
          <w:sz w:val="22"/>
        </w:rPr>
        <w:sectPr>
          <w:pgSz w:w="11910" w:h="16840"/>
          <w:pgMar w:top="2160" w:right="708" w:bottom="1860" w:left="850" w:header="708" w:footer="1674" w:gutter="0"/>
          <w:cols w:space="720" w:num="1"/>
        </w:sectPr>
      </w:pPr>
    </w:p>
    <w:p w14:paraId="640D7407">
      <w:pPr>
        <w:pStyle w:val="6"/>
        <w:jc w:val="left"/>
      </w:pPr>
    </w:p>
    <w:p w14:paraId="692CA294">
      <w:pPr>
        <w:pStyle w:val="6"/>
        <w:spacing w:before="257"/>
        <w:jc w:val="left"/>
      </w:pPr>
    </w:p>
    <w:p w14:paraId="2EA68851">
      <w:pPr>
        <w:pStyle w:val="8"/>
        <w:numPr>
          <w:ilvl w:val="1"/>
          <w:numId w:val="37"/>
        </w:numPr>
        <w:tabs>
          <w:tab w:val="left" w:pos="987"/>
        </w:tabs>
        <w:spacing w:before="0" w:after="0" w:line="360" w:lineRule="auto"/>
        <w:ind w:left="282" w:right="436" w:firstLine="0"/>
        <w:jc w:val="both"/>
        <w:rPr>
          <w:sz w:val="22"/>
        </w:rPr>
      </w:pPr>
      <w:r>
        <w:rPr>
          <w:sz w:val="22"/>
        </w:rPr>
        <w:t xml:space="preserve">Os valores identificados acima se referem ao custo dos objetos disponibilizados para o </w:t>
      </w:r>
      <w:r>
        <w:rPr>
          <w:b/>
          <w:sz w:val="22"/>
        </w:rPr>
        <w:t>COMODATÁRIO</w:t>
      </w:r>
      <w:r>
        <w:rPr>
          <w:sz w:val="22"/>
        </w:rPr>
        <w:t>, não estabelecendo qualquer vínculo financeiro sobre a Ata de Registro de Preços, apenas para identificar os valores caso ocorra qualquer sinistro envolvendo tais bens.</w:t>
      </w:r>
    </w:p>
    <w:p w14:paraId="5F9C2F65">
      <w:pPr>
        <w:pStyle w:val="6"/>
        <w:jc w:val="left"/>
      </w:pPr>
    </w:p>
    <w:p w14:paraId="4273A890">
      <w:pPr>
        <w:pStyle w:val="6"/>
        <w:spacing w:before="107"/>
        <w:jc w:val="left"/>
      </w:pPr>
    </w:p>
    <w:p w14:paraId="475C64F0">
      <w:pPr>
        <w:pStyle w:val="2"/>
        <w:spacing w:before="1"/>
        <w:ind w:left="333"/>
      </w:pPr>
      <w:r>
        <w:rPr>
          <w:color w:val="000000"/>
          <w:highlight w:val="lightGray"/>
        </w:rPr>
        <w:t>CLÁUSULA</w:t>
      </w:r>
      <w:r>
        <w:rPr>
          <w:color w:val="000000"/>
          <w:spacing w:val="-3"/>
          <w:highlight w:val="lightGray"/>
        </w:rPr>
        <w:t xml:space="preserve"> </w:t>
      </w:r>
      <w:r>
        <w:rPr>
          <w:color w:val="000000"/>
          <w:highlight w:val="lightGray"/>
        </w:rPr>
        <w:t>QUARTA</w:t>
      </w:r>
      <w:r>
        <w:rPr>
          <w:color w:val="000000"/>
          <w:spacing w:val="-1"/>
          <w:highlight w:val="lightGray"/>
        </w:rPr>
        <w:t xml:space="preserve"> </w:t>
      </w:r>
      <w:r>
        <w:rPr>
          <w:color w:val="000000"/>
          <w:highlight w:val="lightGray"/>
        </w:rPr>
        <w:t>–</w:t>
      </w:r>
      <w:r>
        <w:rPr>
          <w:color w:val="000000"/>
          <w:spacing w:val="-5"/>
          <w:highlight w:val="lightGray"/>
        </w:rPr>
        <w:t xml:space="preserve"> </w:t>
      </w:r>
      <w:r>
        <w:rPr>
          <w:color w:val="000000"/>
          <w:highlight w:val="lightGray"/>
        </w:rPr>
        <w:t>DAS</w:t>
      </w:r>
      <w:r>
        <w:rPr>
          <w:color w:val="000000"/>
          <w:spacing w:val="-7"/>
          <w:highlight w:val="lightGray"/>
        </w:rPr>
        <w:t xml:space="preserve"> </w:t>
      </w:r>
      <w:r>
        <w:rPr>
          <w:color w:val="000000"/>
          <w:highlight w:val="lightGray"/>
        </w:rPr>
        <w:t>OBRIGAÇÕES</w:t>
      </w:r>
      <w:r>
        <w:rPr>
          <w:color w:val="000000"/>
          <w:spacing w:val="-4"/>
          <w:highlight w:val="lightGray"/>
        </w:rPr>
        <w:t xml:space="preserve"> </w:t>
      </w:r>
      <w:r>
        <w:rPr>
          <w:color w:val="000000"/>
          <w:highlight w:val="lightGray"/>
        </w:rPr>
        <w:t>DO</w:t>
      </w:r>
      <w:r>
        <w:rPr>
          <w:color w:val="000000"/>
          <w:spacing w:val="-5"/>
          <w:highlight w:val="lightGray"/>
        </w:rPr>
        <w:t xml:space="preserve"> </w:t>
      </w:r>
      <w:r>
        <w:rPr>
          <w:color w:val="000000"/>
          <w:spacing w:val="-2"/>
          <w:highlight w:val="lightGray"/>
        </w:rPr>
        <w:t>COMODANTE</w:t>
      </w:r>
    </w:p>
    <w:p w14:paraId="6CBCBAD2">
      <w:pPr>
        <w:pStyle w:val="8"/>
        <w:numPr>
          <w:ilvl w:val="1"/>
          <w:numId w:val="38"/>
        </w:numPr>
        <w:tabs>
          <w:tab w:val="left" w:pos="641"/>
        </w:tabs>
        <w:spacing w:before="254" w:after="0" w:line="240" w:lineRule="auto"/>
        <w:ind w:left="641" w:right="0" w:hanging="359"/>
        <w:jc w:val="both"/>
        <w:rPr>
          <w:sz w:val="22"/>
        </w:rPr>
      </w:pPr>
      <w:r>
        <w:rPr>
          <w:spacing w:val="-2"/>
          <w:sz w:val="22"/>
        </w:rPr>
        <w:t>A</w:t>
      </w:r>
      <w:r>
        <w:rPr>
          <w:spacing w:val="-7"/>
          <w:sz w:val="22"/>
        </w:rPr>
        <w:t xml:space="preserve"> </w:t>
      </w:r>
      <w:r>
        <w:rPr>
          <w:spacing w:val="-2"/>
          <w:sz w:val="22"/>
        </w:rPr>
        <w:t>Contratada</w:t>
      </w:r>
      <w:r>
        <w:rPr>
          <w:spacing w:val="-7"/>
          <w:sz w:val="22"/>
        </w:rPr>
        <w:t xml:space="preserve"> </w:t>
      </w:r>
      <w:r>
        <w:rPr>
          <w:spacing w:val="-2"/>
          <w:sz w:val="22"/>
        </w:rPr>
        <w:t>deverá</w:t>
      </w:r>
      <w:r>
        <w:rPr>
          <w:spacing w:val="-6"/>
          <w:sz w:val="22"/>
        </w:rPr>
        <w:t xml:space="preserve"> </w:t>
      </w:r>
      <w:r>
        <w:rPr>
          <w:spacing w:val="-2"/>
          <w:sz w:val="22"/>
        </w:rPr>
        <w:t>fornecer:</w:t>
      </w:r>
    </w:p>
    <w:p w14:paraId="25E912EE">
      <w:pPr>
        <w:pStyle w:val="8"/>
        <w:numPr>
          <w:ilvl w:val="1"/>
          <w:numId w:val="38"/>
        </w:numPr>
        <w:tabs>
          <w:tab w:val="left" w:pos="641"/>
        </w:tabs>
        <w:spacing w:before="132" w:after="0" w:line="240" w:lineRule="auto"/>
        <w:ind w:left="641" w:right="0" w:hanging="359"/>
        <w:jc w:val="both"/>
        <w:rPr>
          <w:sz w:val="22"/>
        </w:rPr>
      </w:pPr>
      <w:r>
        <w:rPr>
          <w:spacing w:val="-2"/>
          <w:sz w:val="22"/>
        </w:rPr>
        <w:t>Manual</w:t>
      </w:r>
      <w:r>
        <w:rPr>
          <w:spacing w:val="-10"/>
          <w:sz w:val="22"/>
        </w:rPr>
        <w:t xml:space="preserve"> </w:t>
      </w:r>
      <w:r>
        <w:rPr>
          <w:spacing w:val="-2"/>
          <w:sz w:val="22"/>
        </w:rPr>
        <w:t>(is)</w:t>
      </w:r>
      <w:r>
        <w:rPr>
          <w:spacing w:val="-7"/>
          <w:sz w:val="22"/>
        </w:rPr>
        <w:t xml:space="preserve"> </w:t>
      </w:r>
      <w:r>
        <w:rPr>
          <w:spacing w:val="-2"/>
          <w:sz w:val="22"/>
        </w:rPr>
        <w:t>de</w:t>
      </w:r>
      <w:r>
        <w:rPr>
          <w:spacing w:val="-6"/>
          <w:sz w:val="22"/>
        </w:rPr>
        <w:t xml:space="preserve"> </w:t>
      </w:r>
      <w:r>
        <w:rPr>
          <w:spacing w:val="-2"/>
          <w:sz w:val="22"/>
        </w:rPr>
        <w:t>operação</w:t>
      </w:r>
      <w:r>
        <w:rPr>
          <w:spacing w:val="-5"/>
          <w:sz w:val="22"/>
        </w:rPr>
        <w:t xml:space="preserve"> </w:t>
      </w:r>
      <w:r>
        <w:rPr>
          <w:spacing w:val="-2"/>
          <w:sz w:val="22"/>
        </w:rPr>
        <w:t>original</w:t>
      </w:r>
      <w:r>
        <w:rPr>
          <w:spacing w:val="-8"/>
          <w:sz w:val="22"/>
        </w:rPr>
        <w:t xml:space="preserve"> </w:t>
      </w:r>
      <w:r>
        <w:rPr>
          <w:spacing w:val="-2"/>
          <w:sz w:val="22"/>
        </w:rPr>
        <w:t>(is)</w:t>
      </w:r>
      <w:r>
        <w:rPr>
          <w:spacing w:val="-7"/>
          <w:sz w:val="22"/>
        </w:rPr>
        <w:t xml:space="preserve"> </w:t>
      </w:r>
      <w:r>
        <w:rPr>
          <w:spacing w:val="-2"/>
          <w:sz w:val="22"/>
        </w:rPr>
        <w:t>e</w:t>
      </w:r>
      <w:r>
        <w:rPr>
          <w:spacing w:val="-6"/>
          <w:sz w:val="22"/>
        </w:rPr>
        <w:t xml:space="preserve"> </w:t>
      </w:r>
      <w:r>
        <w:rPr>
          <w:spacing w:val="-2"/>
          <w:sz w:val="22"/>
        </w:rPr>
        <w:t>atualizado</w:t>
      </w:r>
      <w:r>
        <w:rPr>
          <w:spacing w:val="-5"/>
          <w:sz w:val="22"/>
        </w:rPr>
        <w:t xml:space="preserve"> </w:t>
      </w:r>
      <w:r>
        <w:rPr>
          <w:spacing w:val="-2"/>
          <w:sz w:val="22"/>
        </w:rPr>
        <w:t>(s)</w:t>
      </w:r>
      <w:r>
        <w:rPr>
          <w:spacing w:val="-7"/>
          <w:sz w:val="22"/>
        </w:rPr>
        <w:t xml:space="preserve"> </w:t>
      </w:r>
      <w:r>
        <w:rPr>
          <w:spacing w:val="-2"/>
          <w:sz w:val="22"/>
        </w:rPr>
        <w:t>em</w:t>
      </w:r>
      <w:r>
        <w:rPr>
          <w:spacing w:val="-7"/>
          <w:sz w:val="22"/>
        </w:rPr>
        <w:t xml:space="preserve"> </w:t>
      </w:r>
      <w:r>
        <w:rPr>
          <w:spacing w:val="-2"/>
          <w:sz w:val="22"/>
        </w:rPr>
        <w:t>língua</w:t>
      </w:r>
      <w:r>
        <w:rPr>
          <w:spacing w:val="-5"/>
          <w:sz w:val="22"/>
        </w:rPr>
        <w:t xml:space="preserve"> </w:t>
      </w:r>
      <w:r>
        <w:rPr>
          <w:spacing w:val="-2"/>
          <w:sz w:val="22"/>
        </w:rPr>
        <w:t>portuguesa</w:t>
      </w:r>
      <w:r>
        <w:rPr>
          <w:spacing w:val="-7"/>
          <w:sz w:val="22"/>
        </w:rPr>
        <w:t xml:space="preserve"> </w:t>
      </w:r>
      <w:r>
        <w:rPr>
          <w:spacing w:val="-2"/>
          <w:sz w:val="22"/>
        </w:rPr>
        <w:t>para</w:t>
      </w:r>
      <w:r>
        <w:rPr>
          <w:spacing w:val="-7"/>
          <w:sz w:val="22"/>
        </w:rPr>
        <w:t xml:space="preserve"> </w:t>
      </w:r>
      <w:r>
        <w:rPr>
          <w:spacing w:val="-2"/>
          <w:sz w:val="22"/>
        </w:rPr>
        <w:t>o</w:t>
      </w:r>
      <w:r>
        <w:rPr>
          <w:spacing w:val="-5"/>
          <w:sz w:val="22"/>
        </w:rPr>
        <w:t xml:space="preserve"> </w:t>
      </w:r>
      <w:r>
        <w:rPr>
          <w:spacing w:val="-2"/>
          <w:sz w:val="22"/>
        </w:rPr>
        <w:t>Equipamento.</w:t>
      </w:r>
    </w:p>
    <w:p w14:paraId="2591CA30">
      <w:pPr>
        <w:pStyle w:val="8"/>
        <w:numPr>
          <w:ilvl w:val="1"/>
          <w:numId w:val="38"/>
        </w:numPr>
        <w:tabs>
          <w:tab w:val="left" w:pos="641"/>
          <w:tab w:val="left" w:pos="643"/>
        </w:tabs>
        <w:spacing w:before="135" w:after="0" w:line="360" w:lineRule="auto"/>
        <w:ind w:left="643" w:right="437" w:hanging="361"/>
        <w:jc w:val="both"/>
        <w:rPr>
          <w:sz w:val="22"/>
        </w:rPr>
      </w:pPr>
      <w:r>
        <w:rPr>
          <w:sz w:val="22"/>
        </w:rPr>
        <w:t>Treinamento</w:t>
      </w:r>
      <w:r>
        <w:rPr>
          <w:spacing w:val="-12"/>
          <w:sz w:val="22"/>
        </w:rPr>
        <w:t xml:space="preserve"> </w:t>
      </w:r>
      <w:r>
        <w:rPr>
          <w:sz w:val="22"/>
        </w:rPr>
        <w:t>de</w:t>
      </w:r>
      <w:r>
        <w:rPr>
          <w:spacing w:val="-13"/>
          <w:sz w:val="22"/>
        </w:rPr>
        <w:t xml:space="preserve"> </w:t>
      </w:r>
      <w:r>
        <w:rPr>
          <w:sz w:val="22"/>
        </w:rPr>
        <w:t>operação</w:t>
      </w:r>
      <w:r>
        <w:rPr>
          <w:spacing w:val="-11"/>
          <w:sz w:val="22"/>
        </w:rPr>
        <w:t xml:space="preserve"> </w:t>
      </w:r>
      <w:r>
        <w:rPr>
          <w:sz w:val="22"/>
        </w:rPr>
        <w:t>do</w:t>
      </w:r>
      <w:r>
        <w:rPr>
          <w:spacing w:val="-12"/>
          <w:sz w:val="22"/>
        </w:rPr>
        <w:t xml:space="preserve"> </w:t>
      </w:r>
      <w:r>
        <w:rPr>
          <w:sz w:val="22"/>
        </w:rPr>
        <w:t>equipamento</w:t>
      </w:r>
      <w:r>
        <w:rPr>
          <w:spacing w:val="-12"/>
          <w:sz w:val="22"/>
        </w:rPr>
        <w:t xml:space="preserve"> </w:t>
      </w:r>
      <w:r>
        <w:rPr>
          <w:sz w:val="22"/>
        </w:rPr>
        <w:t>de</w:t>
      </w:r>
      <w:r>
        <w:rPr>
          <w:spacing w:val="-13"/>
          <w:sz w:val="22"/>
        </w:rPr>
        <w:t xml:space="preserve"> </w:t>
      </w:r>
      <w:r>
        <w:rPr>
          <w:sz w:val="22"/>
        </w:rPr>
        <w:t>ultrassom,</w:t>
      </w:r>
      <w:r>
        <w:rPr>
          <w:spacing w:val="-12"/>
          <w:sz w:val="22"/>
        </w:rPr>
        <w:t xml:space="preserve"> </w:t>
      </w:r>
      <w:r>
        <w:rPr>
          <w:sz w:val="22"/>
        </w:rPr>
        <w:t>para</w:t>
      </w:r>
      <w:r>
        <w:rPr>
          <w:spacing w:val="-12"/>
          <w:sz w:val="22"/>
        </w:rPr>
        <w:t xml:space="preserve"> </w:t>
      </w:r>
      <w:r>
        <w:rPr>
          <w:sz w:val="22"/>
        </w:rPr>
        <w:t>a</w:t>
      </w:r>
      <w:r>
        <w:rPr>
          <w:spacing w:val="-13"/>
          <w:sz w:val="22"/>
        </w:rPr>
        <w:t xml:space="preserve"> </w:t>
      </w:r>
      <w:r>
        <w:rPr>
          <w:sz w:val="22"/>
        </w:rPr>
        <w:t>equipe</w:t>
      </w:r>
      <w:r>
        <w:rPr>
          <w:spacing w:val="-12"/>
          <w:sz w:val="22"/>
        </w:rPr>
        <w:t xml:space="preserve"> </w:t>
      </w:r>
      <w:r>
        <w:rPr>
          <w:sz w:val="22"/>
        </w:rPr>
        <w:t>assistencial,</w:t>
      </w:r>
      <w:r>
        <w:rPr>
          <w:spacing w:val="-13"/>
          <w:sz w:val="22"/>
        </w:rPr>
        <w:t xml:space="preserve"> </w:t>
      </w:r>
      <w:r>
        <w:rPr>
          <w:sz w:val="22"/>
        </w:rPr>
        <w:t>até</w:t>
      </w:r>
      <w:r>
        <w:rPr>
          <w:spacing w:val="-12"/>
          <w:sz w:val="22"/>
        </w:rPr>
        <w:t xml:space="preserve"> </w:t>
      </w:r>
      <w:r>
        <w:rPr>
          <w:sz w:val="22"/>
        </w:rPr>
        <w:t>que</w:t>
      </w:r>
      <w:r>
        <w:rPr>
          <w:spacing w:val="-12"/>
          <w:sz w:val="22"/>
        </w:rPr>
        <w:t xml:space="preserve"> </w:t>
      </w:r>
      <w:r>
        <w:rPr>
          <w:sz w:val="22"/>
        </w:rPr>
        <w:t>seja</w:t>
      </w:r>
      <w:r>
        <w:rPr>
          <w:spacing w:val="-13"/>
          <w:sz w:val="22"/>
        </w:rPr>
        <w:t xml:space="preserve"> </w:t>
      </w:r>
      <w:r>
        <w:rPr>
          <w:sz w:val="22"/>
        </w:rPr>
        <w:t>possível adaptar-se às</w:t>
      </w:r>
      <w:r>
        <w:rPr>
          <w:spacing w:val="-1"/>
          <w:sz w:val="22"/>
        </w:rPr>
        <w:t xml:space="preserve"> </w:t>
      </w:r>
      <w:r>
        <w:rPr>
          <w:sz w:val="22"/>
        </w:rPr>
        <w:t>rotinas</w:t>
      </w:r>
      <w:r>
        <w:rPr>
          <w:spacing w:val="-1"/>
          <w:sz w:val="22"/>
        </w:rPr>
        <w:t xml:space="preserve"> </w:t>
      </w:r>
      <w:r>
        <w:rPr>
          <w:sz w:val="22"/>
        </w:rPr>
        <w:t>do Equipamento,</w:t>
      </w:r>
      <w:r>
        <w:rPr>
          <w:spacing w:val="-1"/>
          <w:sz w:val="22"/>
        </w:rPr>
        <w:t xml:space="preserve"> </w:t>
      </w:r>
      <w:r>
        <w:rPr>
          <w:sz w:val="22"/>
        </w:rPr>
        <w:t>sem</w:t>
      </w:r>
      <w:r>
        <w:rPr>
          <w:spacing w:val="-2"/>
          <w:sz w:val="22"/>
        </w:rPr>
        <w:t xml:space="preserve"> </w:t>
      </w:r>
      <w:r>
        <w:rPr>
          <w:sz w:val="22"/>
        </w:rPr>
        <w:t>ônus</w:t>
      </w:r>
      <w:r>
        <w:rPr>
          <w:spacing w:val="-1"/>
          <w:sz w:val="22"/>
        </w:rPr>
        <w:t xml:space="preserve"> </w:t>
      </w:r>
      <w:r>
        <w:rPr>
          <w:sz w:val="22"/>
        </w:rPr>
        <w:t>adicional</w:t>
      </w:r>
      <w:r>
        <w:rPr>
          <w:spacing w:val="-1"/>
          <w:sz w:val="22"/>
        </w:rPr>
        <w:t xml:space="preserve"> </w:t>
      </w:r>
      <w:r>
        <w:rPr>
          <w:sz w:val="22"/>
        </w:rPr>
        <w:t>para</w:t>
      </w:r>
      <w:r>
        <w:rPr>
          <w:spacing w:val="-1"/>
          <w:sz w:val="22"/>
        </w:rPr>
        <w:t xml:space="preserve"> </w:t>
      </w:r>
      <w:r>
        <w:rPr>
          <w:sz w:val="22"/>
        </w:rPr>
        <w:t>o HAN.</w:t>
      </w:r>
    </w:p>
    <w:p w14:paraId="26CD3A08">
      <w:pPr>
        <w:pStyle w:val="8"/>
        <w:numPr>
          <w:ilvl w:val="1"/>
          <w:numId w:val="38"/>
        </w:numPr>
        <w:tabs>
          <w:tab w:val="left" w:pos="641"/>
        </w:tabs>
        <w:spacing w:before="1" w:after="0" w:line="240" w:lineRule="auto"/>
        <w:ind w:left="641" w:right="0" w:hanging="359"/>
        <w:jc w:val="both"/>
        <w:rPr>
          <w:sz w:val="22"/>
        </w:rPr>
      </w:pPr>
      <w:r>
        <w:rPr>
          <w:spacing w:val="-2"/>
          <w:sz w:val="22"/>
        </w:rPr>
        <w:t>A</w:t>
      </w:r>
      <w:r>
        <w:rPr>
          <w:spacing w:val="-8"/>
          <w:sz w:val="22"/>
        </w:rPr>
        <w:t xml:space="preserve"> </w:t>
      </w:r>
      <w:r>
        <w:rPr>
          <w:spacing w:val="-2"/>
          <w:sz w:val="22"/>
        </w:rPr>
        <w:t>empresa</w:t>
      </w:r>
      <w:r>
        <w:rPr>
          <w:spacing w:val="-8"/>
          <w:sz w:val="22"/>
        </w:rPr>
        <w:t xml:space="preserve"> </w:t>
      </w:r>
      <w:r>
        <w:rPr>
          <w:spacing w:val="-2"/>
          <w:sz w:val="22"/>
        </w:rPr>
        <w:t>será</w:t>
      </w:r>
      <w:r>
        <w:rPr>
          <w:spacing w:val="-8"/>
          <w:sz w:val="22"/>
        </w:rPr>
        <w:t xml:space="preserve"> </w:t>
      </w:r>
      <w:r>
        <w:rPr>
          <w:spacing w:val="-2"/>
          <w:sz w:val="22"/>
        </w:rPr>
        <w:t>responsável</w:t>
      </w:r>
      <w:r>
        <w:rPr>
          <w:spacing w:val="-10"/>
          <w:sz w:val="22"/>
        </w:rPr>
        <w:t xml:space="preserve"> </w:t>
      </w:r>
      <w:r>
        <w:rPr>
          <w:spacing w:val="-2"/>
          <w:sz w:val="22"/>
        </w:rPr>
        <w:t>pela</w:t>
      </w:r>
      <w:r>
        <w:rPr>
          <w:spacing w:val="-7"/>
          <w:sz w:val="22"/>
        </w:rPr>
        <w:t xml:space="preserve"> </w:t>
      </w:r>
      <w:r>
        <w:rPr>
          <w:spacing w:val="-2"/>
          <w:sz w:val="22"/>
        </w:rPr>
        <w:t>manutenção</w:t>
      </w:r>
      <w:r>
        <w:rPr>
          <w:spacing w:val="-6"/>
          <w:sz w:val="22"/>
        </w:rPr>
        <w:t xml:space="preserve"> </w:t>
      </w:r>
      <w:r>
        <w:rPr>
          <w:spacing w:val="-2"/>
          <w:sz w:val="22"/>
        </w:rPr>
        <w:t>do</w:t>
      </w:r>
      <w:r>
        <w:rPr>
          <w:spacing w:val="-6"/>
          <w:sz w:val="22"/>
        </w:rPr>
        <w:t xml:space="preserve"> </w:t>
      </w:r>
      <w:r>
        <w:rPr>
          <w:spacing w:val="-2"/>
          <w:sz w:val="22"/>
        </w:rPr>
        <w:t>ultrassom,</w:t>
      </w:r>
      <w:r>
        <w:rPr>
          <w:spacing w:val="-8"/>
          <w:sz w:val="22"/>
        </w:rPr>
        <w:t xml:space="preserve"> </w:t>
      </w:r>
      <w:r>
        <w:rPr>
          <w:spacing w:val="-2"/>
          <w:sz w:val="22"/>
        </w:rPr>
        <w:t>atendendo</w:t>
      </w:r>
      <w:r>
        <w:rPr>
          <w:spacing w:val="-6"/>
          <w:sz w:val="22"/>
        </w:rPr>
        <w:t xml:space="preserve"> </w:t>
      </w:r>
      <w:r>
        <w:rPr>
          <w:spacing w:val="-2"/>
          <w:sz w:val="22"/>
        </w:rPr>
        <w:t>as</w:t>
      </w:r>
      <w:r>
        <w:rPr>
          <w:spacing w:val="-8"/>
          <w:sz w:val="22"/>
        </w:rPr>
        <w:t xml:space="preserve"> </w:t>
      </w:r>
      <w:r>
        <w:rPr>
          <w:spacing w:val="-2"/>
          <w:sz w:val="22"/>
        </w:rPr>
        <w:t>seguintes</w:t>
      </w:r>
      <w:r>
        <w:rPr>
          <w:spacing w:val="-7"/>
          <w:sz w:val="22"/>
        </w:rPr>
        <w:t xml:space="preserve"> </w:t>
      </w:r>
      <w:r>
        <w:rPr>
          <w:spacing w:val="-2"/>
          <w:sz w:val="22"/>
        </w:rPr>
        <w:t>solicitações:</w:t>
      </w:r>
    </w:p>
    <w:p w14:paraId="2EDD29C4">
      <w:pPr>
        <w:pStyle w:val="8"/>
        <w:numPr>
          <w:ilvl w:val="1"/>
          <w:numId w:val="38"/>
        </w:numPr>
        <w:tabs>
          <w:tab w:val="left" w:pos="641"/>
          <w:tab w:val="left" w:pos="643"/>
        </w:tabs>
        <w:spacing w:before="134" w:after="0" w:line="360" w:lineRule="auto"/>
        <w:ind w:left="643" w:right="438" w:hanging="361"/>
        <w:jc w:val="both"/>
        <w:rPr>
          <w:sz w:val="22"/>
        </w:rPr>
      </w:pPr>
      <w:r>
        <w:rPr>
          <w:sz w:val="22"/>
        </w:rPr>
        <w:t>A Empresa deverá apresentar seus Técnicos sempre devidamente uniformizados, devendo utilizar, de forma bem visível, o crachá da Empresa;</w:t>
      </w:r>
    </w:p>
    <w:p w14:paraId="067D3708">
      <w:pPr>
        <w:pStyle w:val="8"/>
        <w:numPr>
          <w:ilvl w:val="1"/>
          <w:numId w:val="38"/>
        </w:numPr>
        <w:tabs>
          <w:tab w:val="left" w:pos="641"/>
          <w:tab w:val="left" w:pos="643"/>
        </w:tabs>
        <w:spacing w:before="2" w:after="0" w:line="357" w:lineRule="auto"/>
        <w:ind w:left="643" w:right="438" w:hanging="361"/>
        <w:jc w:val="both"/>
        <w:rPr>
          <w:sz w:val="22"/>
        </w:rPr>
      </w:pPr>
      <w:r>
        <w:rPr>
          <w:sz w:val="22"/>
        </w:rPr>
        <w:t>Efetuar Treinamento de operação dos equipamentos para a Equipe Técnica e de Engenharia Clínica do Hospital</w:t>
      </w:r>
      <w:r>
        <w:rPr>
          <w:spacing w:val="-5"/>
          <w:sz w:val="22"/>
        </w:rPr>
        <w:t xml:space="preserve"> </w:t>
      </w:r>
      <w:r>
        <w:rPr>
          <w:sz w:val="22"/>
        </w:rPr>
        <w:t>Ana</w:t>
      </w:r>
      <w:r>
        <w:rPr>
          <w:spacing w:val="-5"/>
          <w:sz w:val="22"/>
        </w:rPr>
        <w:t xml:space="preserve"> </w:t>
      </w:r>
      <w:r>
        <w:rPr>
          <w:sz w:val="22"/>
        </w:rPr>
        <w:t>Nery,</w:t>
      </w:r>
      <w:r>
        <w:rPr>
          <w:spacing w:val="-5"/>
          <w:sz w:val="22"/>
        </w:rPr>
        <w:t xml:space="preserve"> </w:t>
      </w:r>
      <w:r>
        <w:rPr>
          <w:sz w:val="22"/>
        </w:rPr>
        <w:t>até</w:t>
      </w:r>
      <w:r>
        <w:rPr>
          <w:spacing w:val="-4"/>
          <w:sz w:val="22"/>
        </w:rPr>
        <w:t xml:space="preserve"> </w:t>
      </w:r>
      <w:r>
        <w:rPr>
          <w:sz w:val="22"/>
        </w:rPr>
        <w:t>que</w:t>
      </w:r>
      <w:r>
        <w:rPr>
          <w:spacing w:val="-2"/>
          <w:sz w:val="22"/>
        </w:rPr>
        <w:t xml:space="preserve"> </w:t>
      </w:r>
      <w:r>
        <w:rPr>
          <w:sz w:val="22"/>
        </w:rPr>
        <w:t>seja</w:t>
      </w:r>
      <w:r>
        <w:rPr>
          <w:spacing w:val="-5"/>
          <w:sz w:val="22"/>
        </w:rPr>
        <w:t xml:space="preserve"> </w:t>
      </w:r>
      <w:r>
        <w:rPr>
          <w:sz w:val="22"/>
        </w:rPr>
        <w:t>possível</w:t>
      </w:r>
      <w:r>
        <w:rPr>
          <w:spacing w:val="-5"/>
          <w:sz w:val="22"/>
        </w:rPr>
        <w:t xml:space="preserve"> </w:t>
      </w:r>
      <w:r>
        <w:rPr>
          <w:sz w:val="22"/>
        </w:rPr>
        <w:t>adaptar-se</w:t>
      </w:r>
      <w:r>
        <w:rPr>
          <w:spacing w:val="-4"/>
          <w:sz w:val="22"/>
        </w:rPr>
        <w:t xml:space="preserve"> </w:t>
      </w:r>
      <w:r>
        <w:rPr>
          <w:sz w:val="22"/>
        </w:rPr>
        <w:t>à</w:t>
      </w:r>
      <w:r>
        <w:rPr>
          <w:spacing w:val="-5"/>
          <w:sz w:val="22"/>
        </w:rPr>
        <w:t xml:space="preserve"> </w:t>
      </w:r>
      <w:r>
        <w:rPr>
          <w:sz w:val="22"/>
        </w:rPr>
        <w:t>rotina</w:t>
      </w:r>
      <w:r>
        <w:rPr>
          <w:spacing w:val="-5"/>
          <w:sz w:val="22"/>
        </w:rPr>
        <w:t xml:space="preserve"> </w:t>
      </w:r>
      <w:r>
        <w:rPr>
          <w:sz w:val="22"/>
        </w:rPr>
        <w:t>sem</w:t>
      </w:r>
      <w:r>
        <w:rPr>
          <w:spacing w:val="-6"/>
          <w:sz w:val="22"/>
        </w:rPr>
        <w:t xml:space="preserve"> </w:t>
      </w:r>
      <w:r>
        <w:rPr>
          <w:sz w:val="22"/>
        </w:rPr>
        <w:t>ônus</w:t>
      </w:r>
      <w:r>
        <w:rPr>
          <w:spacing w:val="-5"/>
          <w:sz w:val="22"/>
        </w:rPr>
        <w:t xml:space="preserve"> </w:t>
      </w:r>
      <w:r>
        <w:rPr>
          <w:sz w:val="22"/>
        </w:rPr>
        <w:t>adicional</w:t>
      </w:r>
      <w:r>
        <w:rPr>
          <w:spacing w:val="-5"/>
          <w:sz w:val="22"/>
        </w:rPr>
        <w:t xml:space="preserve"> </w:t>
      </w:r>
      <w:r>
        <w:rPr>
          <w:sz w:val="22"/>
        </w:rPr>
        <w:t>para</w:t>
      </w:r>
      <w:r>
        <w:rPr>
          <w:spacing w:val="-5"/>
          <w:sz w:val="22"/>
        </w:rPr>
        <w:t xml:space="preserve"> </w:t>
      </w:r>
      <w:r>
        <w:rPr>
          <w:sz w:val="22"/>
        </w:rPr>
        <w:t>o</w:t>
      </w:r>
      <w:r>
        <w:rPr>
          <w:spacing w:val="-3"/>
          <w:sz w:val="22"/>
        </w:rPr>
        <w:t xml:space="preserve"> </w:t>
      </w:r>
      <w:r>
        <w:rPr>
          <w:sz w:val="22"/>
        </w:rPr>
        <w:t>HAN.</w:t>
      </w:r>
    </w:p>
    <w:p w14:paraId="05BA911B">
      <w:pPr>
        <w:pStyle w:val="8"/>
        <w:numPr>
          <w:ilvl w:val="1"/>
          <w:numId w:val="38"/>
        </w:numPr>
        <w:tabs>
          <w:tab w:val="left" w:pos="641"/>
          <w:tab w:val="left" w:pos="643"/>
        </w:tabs>
        <w:spacing w:before="3" w:after="0" w:line="360" w:lineRule="auto"/>
        <w:ind w:left="643" w:right="432" w:hanging="361"/>
        <w:jc w:val="both"/>
        <w:rPr>
          <w:sz w:val="22"/>
        </w:rPr>
      </w:pPr>
      <w:r>
        <w:rPr>
          <w:sz w:val="22"/>
        </w:rPr>
        <w:t>A</w:t>
      </w:r>
      <w:r>
        <w:rPr>
          <w:spacing w:val="-12"/>
          <w:sz w:val="22"/>
        </w:rPr>
        <w:t xml:space="preserve"> </w:t>
      </w:r>
      <w:r>
        <w:rPr>
          <w:sz w:val="22"/>
        </w:rPr>
        <w:t>Empresa</w:t>
      </w:r>
      <w:r>
        <w:rPr>
          <w:spacing w:val="-12"/>
          <w:sz w:val="22"/>
        </w:rPr>
        <w:t xml:space="preserve"> </w:t>
      </w:r>
      <w:r>
        <w:rPr>
          <w:sz w:val="22"/>
        </w:rPr>
        <w:t>deverá</w:t>
      </w:r>
      <w:r>
        <w:rPr>
          <w:spacing w:val="-12"/>
          <w:sz w:val="22"/>
        </w:rPr>
        <w:t xml:space="preserve"> </w:t>
      </w:r>
      <w:r>
        <w:rPr>
          <w:sz w:val="22"/>
        </w:rPr>
        <w:t>emitir,</w:t>
      </w:r>
      <w:r>
        <w:rPr>
          <w:spacing w:val="-12"/>
          <w:sz w:val="22"/>
        </w:rPr>
        <w:t xml:space="preserve"> </w:t>
      </w:r>
      <w:r>
        <w:rPr>
          <w:sz w:val="22"/>
        </w:rPr>
        <w:t>trimestralmente,</w:t>
      </w:r>
      <w:r>
        <w:rPr>
          <w:spacing w:val="-12"/>
          <w:sz w:val="22"/>
        </w:rPr>
        <w:t xml:space="preserve"> </w:t>
      </w:r>
      <w:r>
        <w:rPr>
          <w:sz w:val="22"/>
        </w:rPr>
        <w:t>relatórios</w:t>
      </w:r>
      <w:r>
        <w:rPr>
          <w:spacing w:val="-12"/>
          <w:sz w:val="22"/>
        </w:rPr>
        <w:t xml:space="preserve"> </w:t>
      </w:r>
      <w:r>
        <w:rPr>
          <w:sz w:val="22"/>
        </w:rPr>
        <w:t>técnicos</w:t>
      </w:r>
      <w:r>
        <w:rPr>
          <w:spacing w:val="-12"/>
          <w:sz w:val="22"/>
        </w:rPr>
        <w:t xml:space="preserve"> </w:t>
      </w:r>
      <w:r>
        <w:rPr>
          <w:sz w:val="22"/>
        </w:rPr>
        <w:t>circunstanciados,</w:t>
      </w:r>
      <w:r>
        <w:rPr>
          <w:spacing w:val="-12"/>
          <w:sz w:val="22"/>
        </w:rPr>
        <w:t xml:space="preserve"> </w:t>
      </w:r>
      <w:r>
        <w:rPr>
          <w:sz w:val="22"/>
        </w:rPr>
        <w:t>mencionando</w:t>
      </w:r>
      <w:r>
        <w:rPr>
          <w:spacing w:val="-11"/>
          <w:sz w:val="22"/>
        </w:rPr>
        <w:t xml:space="preserve"> </w:t>
      </w:r>
      <w:r>
        <w:rPr>
          <w:sz w:val="22"/>
        </w:rPr>
        <w:t>a</w:t>
      </w:r>
      <w:r>
        <w:rPr>
          <w:spacing w:val="-12"/>
          <w:sz w:val="22"/>
        </w:rPr>
        <w:t xml:space="preserve"> </w:t>
      </w:r>
      <w:r>
        <w:rPr>
          <w:sz w:val="22"/>
        </w:rPr>
        <w:t xml:space="preserve">situação </w:t>
      </w:r>
      <w:r>
        <w:rPr>
          <w:spacing w:val="-2"/>
          <w:sz w:val="22"/>
        </w:rPr>
        <w:t>do</w:t>
      </w:r>
      <w:r>
        <w:rPr>
          <w:spacing w:val="-4"/>
          <w:sz w:val="22"/>
        </w:rPr>
        <w:t xml:space="preserve"> </w:t>
      </w:r>
      <w:r>
        <w:rPr>
          <w:spacing w:val="-2"/>
          <w:sz w:val="22"/>
        </w:rPr>
        <w:t>aparelho,</w:t>
      </w:r>
      <w:r>
        <w:rPr>
          <w:spacing w:val="-6"/>
          <w:sz w:val="22"/>
        </w:rPr>
        <w:t xml:space="preserve"> </w:t>
      </w:r>
      <w:r>
        <w:rPr>
          <w:spacing w:val="-2"/>
          <w:sz w:val="22"/>
        </w:rPr>
        <w:t>as</w:t>
      </w:r>
      <w:r>
        <w:rPr>
          <w:spacing w:val="-6"/>
          <w:sz w:val="22"/>
        </w:rPr>
        <w:t xml:space="preserve"> </w:t>
      </w:r>
      <w:r>
        <w:rPr>
          <w:spacing w:val="-2"/>
          <w:sz w:val="22"/>
        </w:rPr>
        <w:t>ocorrências</w:t>
      </w:r>
      <w:r>
        <w:rPr>
          <w:spacing w:val="-6"/>
          <w:sz w:val="22"/>
        </w:rPr>
        <w:t xml:space="preserve"> </w:t>
      </w:r>
      <w:r>
        <w:rPr>
          <w:spacing w:val="-2"/>
          <w:sz w:val="22"/>
        </w:rPr>
        <w:t>verificadas</w:t>
      </w:r>
      <w:r>
        <w:rPr>
          <w:spacing w:val="-6"/>
          <w:sz w:val="22"/>
        </w:rPr>
        <w:t xml:space="preserve"> </w:t>
      </w:r>
      <w:r>
        <w:rPr>
          <w:spacing w:val="-2"/>
          <w:sz w:val="22"/>
        </w:rPr>
        <w:t>no</w:t>
      </w:r>
      <w:r>
        <w:rPr>
          <w:spacing w:val="-4"/>
          <w:sz w:val="22"/>
        </w:rPr>
        <w:t xml:space="preserve"> </w:t>
      </w:r>
      <w:r>
        <w:rPr>
          <w:spacing w:val="-2"/>
          <w:sz w:val="22"/>
        </w:rPr>
        <w:t>período,</w:t>
      </w:r>
      <w:r>
        <w:rPr>
          <w:spacing w:val="-6"/>
          <w:sz w:val="22"/>
        </w:rPr>
        <w:t xml:space="preserve"> </w:t>
      </w:r>
      <w:r>
        <w:rPr>
          <w:spacing w:val="-2"/>
          <w:sz w:val="22"/>
        </w:rPr>
        <w:t>assim</w:t>
      </w:r>
      <w:r>
        <w:rPr>
          <w:spacing w:val="-5"/>
          <w:sz w:val="22"/>
        </w:rPr>
        <w:t xml:space="preserve"> </w:t>
      </w:r>
      <w:r>
        <w:rPr>
          <w:spacing w:val="-2"/>
          <w:sz w:val="22"/>
        </w:rPr>
        <w:t>como</w:t>
      </w:r>
      <w:r>
        <w:rPr>
          <w:spacing w:val="-4"/>
          <w:sz w:val="22"/>
        </w:rPr>
        <w:t xml:space="preserve"> </w:t>
      </w:r>
      <w:r>
        <w:rPr>
          <w:spacing w:val="-2"/>
          <w:sz w:val="22"/>
        </w:rPr>
        <w:t>as</w:t>
      </w:r>
      <w:r>
        <w:rPr>
          <w:spacing w:val="-6"/>
          <w:sz w:val="22"/>
        </w:rPr>
        <w:t xml:space="preserve"> </w:t>
      </w:r>
      <w:r>
        <w:rPr>
          <w:spacing w:val="-2"/>
          <w:sz w:val="22"/>
        </w:rPr>
        <w:t>providências</w:t>
      </w:r>
      <w:r>
        <w:rPr>
          <w:spacing w:val="-6"/>
          <w:sz w:val="22"/>
        </w:rPr>
        <w:t xml:space="preserve"> </w:t>
      </w:r>
      <w:r>
        <w:rPr>
          <w:spacing w:val="-2"/>
          <w:sz w:val="22"/>
        </w:rPr>
        <w:t>adotadas</w:t>
      </w:r>
      <w:r>
        <w:rPr>
          <w:spacing w:val="-6"/>
          <w:sz w:val="22"/>
        </w:rPr>
        <w:t xml:space="preserve"> </w:t>
      </w:r>
      <w:r>
        <w:rPr>
          <w:spacing w:val="-2"/>
          <w:sz w:val="22"/>
        </w:rPr>
        <w:t>na</w:t>
      </w:r>
      <w:r>
        <w:rPr>
          <w:spacing w:val="-6"/>
          <w:sz w:val="22"/>
        </w:rPr>
        <w:t xml:space="preserve"> </w:t>
      </w:r>
      <w:r>
        <w:rPr>
          <w:spacing w:val="-2"/>
          <w:sz w:val="22"/>
        </w:rPr>
        <w:t>execução</w:t>
      </w:r>
      <w:r>
        <w:rPr>
          <w:spacing w:val="-4"/>
          <w:sz w:val="22"/>
        </w:rPr>
        <w:t xml:space="preserve"> </w:t>
      </w:r>
      <w:r>
        <w:rPr>
          <w:spacing w:val="-2"/>
          <w:sz w:val="22"/>
        </w:rPr>
        <w:t xml:space="preserve">dos </w:t>
      </w:r>
      <w:r>
        <w:rPr>
          <w:sz w:val="22"/>
        </w:rPr>
        <w:t>serviços, contendo inclusive, a relação das peças substituídas e a rotina de trabalho empregado (manutenção corretiva ou preventiva), devendo o relatório ser assinado pelo Responsável Técnico dos Serviços</w:t>
      </w:r>
      <w:r>
        <w:rPr>
          <w:spacing w:val="-4"/>
          <w:sz w:val="22"/>
        </w:rPr>
        <w:t xml:space="preserve"> </w:t>
      </w:r>
      <w:r>
        <w:rPr>
          <w:sz w:val="22"/>
        </w:rPr>
        <w:t>e,</w:t>
      </w:r>
      <w:r>
        <w:rPr>
          <w:spacing w:val="-4"/>
          <w:sz w:val="22"/>
        </w:rPr>
        <w:t xml:space="preserve"> </w:t>
      </w:r>
      <w:r>
        <w:rPr>
          <w:sz w:val="22"/>
        </w:rPr>
        <w:t>entregue</w:t>
      </w:r>
      <w:r>
        <w:rPr>
          <w:spacing w:val="-3"/>
          <w:sz w:val="22"/>
        </w:rPr>
        <w:t xml:space="preserve"> </w:t>
      </w:r>
      <w:r>
        <w:rPr>
          <w:sz w:val="22"/>
        </w:rPr>
        <w:t>juntamente</w:t>
      </w:r>
      <w:r>
        <w:rPr>
          <w:spacing w:val="-3"/>
          <w:sz w:val="22"/>
        </w:rPr>
        <w:t xml:space="preserve"> </w:t>
      </w:r>
      <w:r>
        <w:rPr>
          <w:sz w:val="22"/>
        </w:rPr>
        <w:t>com</w:t>
      </w:r>
      <w:r>
        <w:rPr>
          <w:spacing w:val="-3"/>
          <w:sz w:val="22"/>
        </w:rPr>
        <w:t xml:space="preserve"> </w:t>
      </w:r>
      <w:r>
        <w:rPr>
          <w:sz w:val="22"/>
        </w:rPr>
        <w:t>a</w:t>
      </w:r>
      <w:r>
        <w:rPr>
          <w:spacing w:val="-4"/>
          <w:sz w:val="22"/>
        </w:rPr>
        <w:t xml:space="preserve"> </w:t>
      </w:r>
      <w:r>
        <w:rPr>
          <w:sz w:val="22"/>
        </w:rPr>
        <w:t>apresentação</w:t>
      </w:r>
      <w:r>
        <w:rPr>
          <w:spacing w:val="-1"/>
          <w:sz w:val="22"/>
        </w:rPr>
        <w:t xml:space="preserve"> </w:t>
      </w:r>
      <w:r>
        <w:rPr>
          <w:sz w:val="22"/>
        </w:rPr>
        <w:t>da</w:t>
      </w:r>
      <w:r>
        <w:rPr>
          <w:spacing w:val="-4"/>
          <w:sz w:val="22"/>
        </w:rPr>
        <w:t xml:space="preserve"> </w:t>
      </w:r>
      <w:r>
        <w:rPr>
          <w:sz w:val="22"/>
        </w:rPr>
        <w:t>nota</w:t>
      </w:r>
      <w:r>
        <w:rPr>
          <w:spacing w:val="-4"/>
          <w:sz w:val="22"/>
        </w:rPr>
        <w:t xml:space="preserve"> </w:t>
      </w:r>
      <w:r>
        <w:rPr>
          <w:sz w:val="22"/>
        </w:rPr>
        <w:t>fiscal</w:t>
      </w:r>
      <w:r>
        <w:rPr>
          <w:spacing w:val="-4"/>
          <w:sz w:val="22"/>
        </w:rPr>
        <w:t xml:space="preserve"> </w:t>
      </w:r>
      <w:r>
        <w:rPr>
          <w:sz w:val="22"/>
        </w:rPr>
        <w:t>de</w:t>
      </w:r>
      <w:r>
        <w:rPr>
          <w:spacing w:val="-3"/>
          <w:sz w:val="22"/>
        </w:rPr>
        <w:t xml:space="preserve"> </w:t>
      </w:r>
      <w:r>
        <w:rPr>
          <w:sz w:val="22"/>
        </w:rPr>
        <w:t>serviços;</w:t>
      </w:r>
    </w:p>
    <w:p w14:paraId="377A6307">
      <w:pPr>
        <w:pStyle w:val="8"/>
        <w:numPr>
          <w:ilvl w:val="1"/>
          <w:numId w:val="38"/>
        </w:numPr>
        <w:tabs>
          <w:tab w:val="left" w:pos="641"/>
          <w:tab w:val="left" w:pos="643"/>
        </w:tabs>
        <w:spacing w:before="2" w:after="0" w:line="360" w:lineRule="auto"/>
        <w:ind w:left="643" w:right="432" w:hanging="361"/>
        <w:jc w:val="both"/>
        <w:rPr>
          <w:sz w:val="22"/>
        </w:rPr>
      </w:pPr>
      <w:r>
        <w:rPr>
          <w:sz w:val="22"/>
        </w:rPr>
        <w:t>Na</w:t>
      </w:r>
      <w:r>
        <w:rPr>
          <w:spacing w:val="-6"/>
          <w:sz w:val="22"/>
        </w:rPr>
        <w:t xml:space="preserve"> </w:t>
      </w:r>
      <w:r>
        <w:rPr>
          <w:sz w:val="22"/>
        </w:rPr>
        <w:t>ocorrência</w:t>
      </w:r>
      <w:r>
        <w:rPr>
          <w:spacing w:val="-6"/>
          <w:sz w:val="22"/>
        </w:rPr>
        <w:t xml:space="preserve"> </w:t>
      </w:r>
      <w:r>
        <w:rPr>
          <w:sz w:val="22"/>
        </w:rPr>
        <w:t>de</w:t>
      </w:r>
      <w:r>
        <w:rPr>
          <w:spacing w:val="-5"/>
          <w:sz w:val="22"/>
        </w:rPr>
        <w:t xml:space="preserve"> </w:t>
      </w:r>
      <w:r>
        <w:rPr>
          <w:sz w:val="22"/>
        </w:rPr>
        <w:t>tais</w:t>
      </w:r>
      <w:r>
        <w:rPr>
          <w:spacing w:val="-6"/>
          <w:sz w:val="22"/>
        </w:rPr>
        <w:t xml:space="preserve"> </w:t>
      </w:r>
      <w:r>
        <w:rPr>
          <w:sz w:val="22"/>
        </w:rPr>
        <w:t>fatos,</w:t>
      </w:r>
      <w:r>
        <w:rPr>
          <w:spacing w:val="-7"/>
          <w:sz w:val="22"/>
        </w:rPr>
        <w:t xml:space="preserve"> </w:t>
      </w:r>
      <w:r>
        <w:rPr>
          <w:sz w:val="22"/>
        </w:rPr>
        <w:t>os</w:t>
      </w:r>
      <w:r>
        <w:rPr>
          <w:spacing w:val="-6"/>
          <w:sz w:val="22"/>
        </w:rPr>
        <w:t xml:space="preserve"> </w:t>
      </w:r>
      <w:r>
        <w:rPr>
          <w:sz w:val="22"/>
        </w:rPr>
        <w:t>pedidos</w:t>
      </w:r>
      <w:r>
        <w:rPr>
          <w:spacing w:val="-6"/>
          <w:sz w:val="22"/>
        </w:rPr>
        <w:t xml:space="preserve"> </w:t>
      </w:r>
      <w:r>
        <w:rPr>
          <w:sz w:val="22"/>
        </w:rPr>
        <w:t>de</w:t>
      </w:r>
      <w:r>
        <w:rPr>
          <w:spacing w:val="-5"/>
          <w:sz w:val="22"/>
        </w:rPr>
        <w:t xml:space="preserve"> </w:t>
      </w:r>
      <w:r>
        <w:rPr>
          <w:sz w:val="22"/>
        </w:rPr>
        <w:t>prorrogação</w:t>
      </w:r>
      <w:r>
        <w:rPr>
          <w:spacing w:val="-6"/>
          <w:sz w:val="22"/>
        </w:rPr>
        <w:t xml:space="preserve"> </w:t>
      </w:r>
      <w:r>
        <w:rPr>
          <w:sz w:val="22"/>
        </w:rPr>
        <w:t>referentes</w:t>
      </w:r>
      <w:r>
        <w:rPr>
          <w:spacing w:val="-6"/>
          <w:sz w:val="22"/>
        </w:rPr>
        <w:t xml:space="preserve"> </w:t>
      </w:r>
      <w:r>
        <w:rPr>
          <w:sz w:val="22"/>
        </w:rPr>
        <w:t>aos</w:t>
      </w:r>
      <w:r>
        <w:rPr>
          <w:spacing w:val="-7"/>
          <w:sz w:val="22"/>
        </w:rPr>
        <w:t xml:space="preserve"> </w:t>
      </w:r>
      <w:r>
        <w:rPr>
          <w:sz w:val="22"/>
        </w:rPr>
        <w:t>prazos</w:t>
      </w:r>
      <w:r>
        <w:rPr>
          <w:spacing w:val="-6"/>
          <w:sz w:val="22"/>
        </w:rPr>
        <w:t xml:space="preserve"> </w:t>
      </w:r>
      <w:r>
        <w:rPr>
          <w:sz w:val="22"/>
        </w:rPr>
        <w:t>deverão</w:t>
      </w:r>
      <w:r>
        <w:rPr>
          <w:spacing w:val="-5"/>
          <w:sz w:val="22"/>
        </w:rPr>
        <w:t xml:space="preserve"> </w:t>
      </w:r>
      <w:r>
        <w:rPr>
          <w:sz w:val="22"/>
        </w:rPr>
        <w:t>ser</w:t>
      </w:r>
      <w:r>
        <w:rPr>
          <w:spacing w:val="-6"/>
          <w:sz w:val="22"/>
        </w:rPr>
        <w:t xml:space="preserve"> </w:t>
      </w:r>
      <w:r>
        <w:rPr>
          <w:sz w:val="22"/>
        </w:rPr>
        <w:t xml:space="preserve">encaminhados por escrito, devidamente justificados, ao Setor de Engenharia Clínica do HAN para avaliação e julgar a </w:t>
      </w:r>
      <w:r>
        <w:rPr>
          <w:spacing w:val="-2"/>
          <w:sz w:val="22"/>
        </w:rPr>
        <w:t>pertinência.</w:t>
      </w:r>
    </w:p>
    <w:p w14:paraId="340EA8B9">
      <w:pPr>
        <w:pStyle w:val="8"/>
        <w:numPr>
          <w:ilvl w:val="1"/>
          <w:numId w:val="38"/>
        </w:numPr>
        <w:tabs>
          <w:tab w:val="left" w:pos="641"/>
          <w:tab w:val="left" w:pos="643"/>
        </w:tabs>
        <w:spacing w:before="0" w:after="0" w:line="360" w:lineRule="auto"/>
        <w:ind w:left="643" w:right="429" w:hanging="361"/>
        <w:jc w:val="both"/>
        <w:rPr>
          <w:sz w:val="22"/>
        </w:rPr>
      </w:pPr>
      <w:r>
        <w:rPr>
          <w:sz w:val="22"/>
        </w:rPr>
        <w:t>A</w:t>
      </w:r>
      <w:r>
        <w:rPr>
          <w:spacing w:val="36"/>
          <w:sz w:val="22"/>
        </w:rPr>
        <w:t xml:space="preserve"> </w:t>
      </w:r>
      <w:r>
        <w:rPr>
          <w:sz w:val="22"/>
        </w:rPr>
        <w:t>Empresa</w:t>
      </w:r>
      <w:r>
        <w:rPr>
          <w:spacing w:val="-10"/>
          <w:sz w:val="22"/>
        </w:rPr>
        <w:t xml:space="preserve"> </w:t>
      </w:r>
      <w:r>
        <w:rPr>
          <w:sz w:val="22"/>
        </w:rPr>
        <w:t>deverá</w:t>
      </w:r>
      <w:r>
        <w:rPr>
          <w:spacing w:val="-10"/>
          <w:sz w:val="22"/>
        </w:rPr>
        <w:t xml:space="preserve"> </w:t>
      </w:r>
      <w:r>
        <w:rPr>
          <w:sz w:val="22"/>
        </w:rPr>
        <w:t>refazer</w:t>
      </w:r>
      <w:r>
        <w:rPr>
          <w:spacing w:val="-10"/>
          <w:sz w:val="22"/>
        </w:rPr>
        <w:t xml:space="preserve"> </w:t>
      </w:r>
      <w:r>
        <w:rPr>
          <w:sz w:val="22"/>
        </w:rPr>
        <w:t>o</w:t>
      </w:r>
      <w:r>
        <w:rPr>
          <w:spacing w:val="-6"/>
          <w:sz w:val="22"/>
        </w:rPr>
        <w:t xml:space="preserve"> </w:t>
      </w:r>
      <w:r>
        <w:rPr>
          <w:sz w:val="22"/>
        </w:rPr>
        <w:t>serviço</w:t>
      </w:r>
      <w:r>
        <w:rPr>
          <w:spacing w:val="-6"/>
          <w:sz w:val="22"/>
        </w:rPr>
        <w:t xml:space="preserve"> </w:t>
      </w:r>
      <w:r>
        <w:rPr>
          <w:sz w:val="22"/>
        </w:rPr>
        <w:t>que</w:t>
      </w:r>
      <w:r>
        <w:rPr>
          <w:spacing w:val="-7"/>
          <w:sz w:val="22"/>
        </w:rPr>
        <w:t xml:space="preserve"> </w:t>
      </w:r>
      <w:r>
        <w:rPr>
          <w:sz w:val="22"/>
        </w:rPr>
        <w:t>apresentar</w:t>
      </w:r>
      <w:r>
        <w:rPr>
          <w:spacing w:val="-8"/>
          <w:sz w:val="22"/>
        </w:rPr>
        <w:t xml:space="preserve"> </w:t>
      </w:r>
      <w:r>
        <w:rPr>
          <w:sz w:val="22"/>
        </w:rPr>
        <w:t>qualquer</w:t>
      </w:r>
      <w:r>
        <w:rPr>
          <w:spacing w:val="-8"/>
          <w:sz w:val="22"/>
        </w:rPr>
        <w:t xml:space="preserve"> </w:t>
      </w:r>
      <w:r>
        <w:rPr>
          <w:sz w:val="22"/>
        </w:rPr>
        <w:t>tipo</w:t>
      </w:r>
      <w:r>
        <w:rPr>
          <w:spacing w:val="-6"/>
          <w:sz w:val="22"/>
        </w:rPr>
        <w:t xml:space="preserve"> </w:t>
      </w:r>
      <w:r>
        <w:rPr>
          <w:sz w:val="22"/>
        </w:rPr>
        <w:t>de</w:t>
      </w:r>
      <w:r>
        <w:rPr>
          <w:spacing w:val="-7"/>
          <w:sz w:val="22"/>
        </w:rPr>
        <w:t xml:space="preserve"> </w:t>
      </w:r>
      <w:r>
        <w:rPr>
          <w:sz w:val="22"/>
        </w:rPr>
        <w:t>defeito</w:t>
      </w:r>
      <w:r>
        <w:rPr>
          <w:spacing w:val="-9"/>
          <w:sz w:val="22"/>
        </w:rPr>
        <w:t xml:space="preserve"> </w:t>
      </w:r>
      <w:r>
        <w:rPr>
          <w:sz w:val="22"/>
        </w:rPr>
        <w:t>ou</w:t>
      </w:r>
      <w:r>
        <w:rPr>
          <w:spacing w:val="-10"/>
          <w:sz w:val="22"/>
        </w:rPr>
        <w:t xml:space="preserve"> </w:t>
      </w:r>
      <w:r>
        <w:rPr>
          <w:sz w:val="22"/>
        </w:rPr>
        <w:t>que</w:t>
      </w:r>
      <w:r>
        <w:rPr>
          <w:spacing w:val="-7"/>
          <w:sz w:val="22"/>
        </w:rPr>
        <w:t xml:space="preserve"> </w:t>
      </w:r>
      <w:r>
        <w:rPr>
          <w:sz w:val="22"/>
        </w:rPr>
        <w:t>tiver</w:t>
      </w:r>
      <w:r>
        <w:rPr>
          <w:spacing w:val="-8"/>
          <w:sz w:val="22"/>
        </w:rPr>
        <w:t xml:space="preserve"> </w:t>
      </w:r>
      <w:r>
        <w:rPr>
          <w:sz w:val="22"/>
        </w:rPr>
        <w:t>sido</w:t>
      </w:r>
      <w:r>
        <w:rPr>
          <w:spacing w:val="-9"/>
          <w:sz w:val="22"/>
        </w:rPr>
        <w:t xml:space="preserve"> </w:t>
      </w:r>
      <w:r>
        <w:rPr>
          <w:sz w:val="22"/>
        </w:rPr>
        <w:t>executado fora</w:t>
      </w:r>
      <w:r>
        <w:rPr>
          <w:spacing w:val="-3"/>
          <w:sz w:val="22"/>
        </w:rPr>
        <w:t xml:space="preserve"> </w:t>
      </w:r>
      <w:r>
        <w:rPr>
          <w:sz w:val="22"/>
        </w:rPr>
        <w:t>das</w:t>
      </w:r>
      <w:r>
        <w:rPr>
          <w:spacing w:val="-3"/>
          <w:sz w:val="22"/>
        </w:rPr>
        <w:t xml:space="preserve"> </w:t>
      </w:r>
      <w:r>
        <w:rPr>
          <w:sz w:val="22"/>
        </w:rPr>
        <w:t>especificações</w:t>
      </w:r>
      <w:r>
        <w:rPr>
          <w:spacing w:val="-3"/>
          <w:sz w:val="22"/>
        </w:rPr>
        <w:t xml:space="preserve"> </w:t>
      </w:r>
      <w:r>
        <w:rPr>
          <w:sz w:val="22"/>
        </w:rPr>
        <w:t>contidas</w:t>
      </w:r>
      <w:r>
        <w:rPr>
          <w:spacing w:val="-3"/>
          <w:sz w:val="22"/>
        </w:rPr>
        <w:t xml:space="preserve"> </w:t>
      </w:r>
      <w:r>
        <w:rPr>
          <w:sz w:val="22"/>
        </w:rPr>
        <w:t>neste Termo</w:t>
      </w:r>
      <w:r>
        <w:rPr>
          <w:spacing w:val="-1"/>
          <w:sz w:val="22"/>
        </w:rPr>
        <w:t xml:space="preserve"> </w:t>
      </w:r>
      <w:r>
        <w:rPr>
          <w:sz w:val="22"/>
        </w:rPr>
        <w:t>de</w:t>
      </w:r>
      <w:r>
        <w:rPr>
          <w:spacing w:val="-2"/>
          <w:sz w:val="22"/>
        </w:rPr>
        <w:t xml:space="preserve"> </w:t>
      </w:r>
      <w:r>
        <w:rPr>
          <w:sz w:val="22"/>
        </w:rPr>
        <w:t>Referência</w:t>
      </w:r>
      <w:r>
        <w:rPr>
          <w:spacing w:val="40"/>
          <w:sz w:val="22"/>
        </w:rPr>
        <w:t xml:space="preserve"> </w:t>
      </w:r>
      <w:r>
        <w:rPr>
          <w:sz w:val="22"/>
        </w:rPr>
        <w:t>e</w:t>
      </w:r>
      <w:r>
        <w:rPr>
          <w:spacing w:val="-2"/>
          <w:sz w:val="22"/>
        </w:rPr>
        <w:t xml:space="preserve"> </w:t>
      </w:r>
      <w:r>
        <w:rPr>
          <w:sz w:val="22"/>
        </w:rPr>
        <w:t>no</w:t>
      </w:r>
      <w:r>
        <w:rPr>
          <w:spacing w:val="-1"/>
          <w:sz w:val="22"/>
        </w:rPr>
        <w:t xml:space="preserve"> </w:t>
      </w:r>
      <w:r>
        <w:rPr>
          <w:sz w:val="22"/>
        </w:rPr>
        <w:t>contrato.</w:t>
      </w:r>
    </w:p>
    <w:p w14:paraId="7135473A">
      <w:pPr>
        <w:pStyle w:val="8"/>
        <w:numPr>
          <w:ilvl w:val="1"/>
          <w:numId w:val="38"/>
        </w:numPr>
        <w:tabs>
          <w:tab w:val="left" w:pos="643"/>
          <w:tab w:val="left" w:pos="988"/>
        </w:tabs>
        <w:spacing w:before="0" w:after="0" w:line="360" w:lineRule="auto"/>
        <w:ind w:left="643" w:right="436" w:hanging="361"/>
        <w:jc w:val="both"/>
        <w:rPr>
          <w:sz w:val="22"/>
        </w:rPr>
      </w:pPr>
      <w:r>
        <w:rPr>
          <w:sz w:val="22"/>
        </w:rPr>
        <w:t>A</w:t>
      </w:r>
      <w:r>
        <w:rPr>
          <w:spacing w:val="-12"/>
          <w:sz w:val="22"/>
        </w:rPr>
        <w:t xml:space="preserve"> </w:t>
      </w:r>
      <w:r>
        <w:rPr>
          <w:sz w:val="22"/>
        </w:rPr>
        <w:t>instalação,</w:t>
      </w:r>
      <w:r>
        <w:rPr>
          <w:spacing w:val="-11"/>
          <w:sz w:val="22"/>
        </w:rPr>
        <w:t xml:space="preserve"> </w:t>
      </w:r>
      <w:r>
        <w:rPr>
          <w:sz w:val="22"/>
        </w:rPr>
        <w:t>remoção</w:t>
      </w:r>
      <w:r>
        <w:rPr>
          <w:spacing w:val="-10"/>
          <w:sz w:val="22"/>
        </w:rPr>
        <w:t xml:space="preserve"> </w:t>
      </w:r>
      <w:r>
        <w:rPr>
          <w:sz w:val="22"/>
        </w:rPr>
        <w:t>e/ou</w:t>
      </w:r>
      <w:r>
        <w:rPr>
          <w:spacing w:val="-12"/>
          <w:sz w:val="22"/>
        </w:rPr>
        <w:t xml:space="preserve"> </w:t>
      </w:r>
      <w:r>
        <w:rPr>
          <w:sz w:val="22"/>
        </w:rPr>
        <w:t>qualquer</w:t>
      </w:r>
      <w:r>
        <w:rPr>
          <w:spacing w:val="-11"/>
          <w:sz w:val="22"/>
        </w:rPr>
        <w:t xml:space="preserve"> </w:t>
      </w:r>
      <w:r>
        <w:rPr>
          <w:sz w:val="22"/>
        </w:rPr>
        <w:t>modificação</w:t>
      </w:r>
      <w:r>
        <w:rPr>
          <w:spacing w:val="-10"/>
          <w:sz w:val="22"/>
        </w:rPr>
        <w:t xml:space="preserve"> </w:t>
      </w:r>
      <w:r>
        <w:rPr>
          <w:sz w:val="22"/>
        </w:rPr>
        <w:t>necessária</w:t>
      </w:r>
      <w:r>
        <w:rPr>
          <w:spacing w:val="-11"/>
          <w:sz w:val="22"/>
        </w:rPr>
        <w:t xml:space="preserve"> </w:t>
      </w:r>
      <w:r>
        <w:rPr>
          <w:sz w:val="22"/>
        </w:rPr>
        <w:t>para</w:t>
      </w:r>
      <w:r>
        <w:rPr>
          <w:spacing w:val="-10"/>
          <w:sz w:val="22"/>
        </w:rPr>
        <w:t xml:space="preserve"> </w:t>
      </w:r>
      <w:r>
        <w:rPr>
          <w:sz w:val="22"/>
        </w:rPr>
        <w:t>operacionalização</w:t>
      </w:r>
      <w:r>
        <w:rPr>
          <w:spacing w:val="-10"/>
          <w:sz w:val="22"/>
        </w:rPr>
        <w:t xml:space="preserve"> </w:t>
      </w:r>
      <w:r>
        <w:rPr>
          <w:sz w:val="22"/>
        </w:rPr>
        <w:t>dos</w:t>
      </w:r>
      <w:r>
        <w:rPr>
          <w:spacing w:val="-11"/>
          <w:sz w:val="22"/>
        </w:rPr>
        <w:t xml:space="preserve"> </w:t>
      </w:r>
      <w:r>
        <w:rPr>
          <w:sz w:val="22"/>
        </w:rPr>
        <w:t>aparelhos</w:t>
      </w:r>
      <w:r>
        <w:rPr>
          <w:spacing w:val="-11"/>
          <w:sz w:val="22"/>
        </w:rPr>
        <w:t xml:space="preserve"> </w:t>
      </w:r>
      <w:r>
        <w:rPr>
          <w:sz w:val="22"/>
        </w:rPr>
        <w:t>e acessórios</w:t>
      </w:r>
      <w:r>
        <w:rPr>
          <w:spacing w:val="-4"/>
          <w:sz w:val="22"/>
        </w:rPr>
        <w:t xml:space="preserve"> </w:t>
      </w:r>
      <w:r>
        <w:rPr>
          <w:sz w:val="22"/>
        </w:rPr>
        <w:t>serão</w:t>
      </w:r>
      <w:r>
        <w:rPr>
          <w:spacing w:val="-5"/>
          <w:sz w:val="22"/>
        </w:rPr>
        <w:t xml:space="preserve"> </w:t>
      </w:r>
      <w:r>
        <w:rPr>
          <w:sz w:val="22"/>
        </w:rPr>
        <w:t>de</w:t>
      </w:r>
      <w:r>
        <w:rPr>
          <w:spacing w:val="-3"/>
          <w:sz w:val="22"/>
        </w:rPr>
        <w:t xml:space="preserve"> </w:t>
      </w:r>
      <w:r>
        <w:rPr>
          <w:sz w:val="22"/>
        </w:rPr>
        <w:t>inteira</w:t>
      </w:r>
      <w:r>
        <w:rPr>
          <w:spacing w:val="-4"/>
          <w:sz w:val="22"/>
        </w:rPr>
        <w:t xml:space="preserve"> </w:t>
      </w:r>
      <w:r>
        <w:rPr>
          <w:sz w:val="22"/>
        </w:rPr>
        <w:t>responsabilidade</w:t>
      </w:r>
      <w:r>
        <w:rPr>
          <w:spacing w:val="-3"/>
          <w:sz w:val="22"/>
        </w:rPr>
        <w:t xml:space="preserve"> </w:t>
      </w:r>
      <w:r>
        <w:rPr>
          <w:sz w:val="22"/>
        </w:rPr>
        <w:t>da</w:t>
      </w:r>
      <w:r>
        <w:rPr>
          <w:spacing w:val="-4"/>
          <w:sz w:val="22"/>
        </w:rPr>
        <w:t xml:space="preserve"> </w:t>
      </w:r>
      <w:r>
        <w:rPr>
          <w:sz w:val="22"/>
        </w:rPr>
        <w:t>Empresa</w:t>
      </w:r>
      <w:r>
        <w:rPr>
          <w:spacing w:val="-4"/>
          <w:sz w:val="22"/>
        </w:rPr>
        <w:t xml:space="preserve"> </w:t>
      </w:r>
      <w:r>
        <w:rPr>
          <w:sz w:val="22"/>
        </w:rPr>
        <w:t>e</w:t>
      </w:r>
      <w:r>
        <w:rPr>
          <w:spacing w:val="-3"/>
          <w:sz w:val="22"/>
        </w:rPr>
        <w:t xml:space="preserve"> </w:t>
      </w:r>
      <w:r>
        <w:rPr>
          <w:sz w:val="22"/>
        </w:rPr>
        <w:t>sem</w:t>
      </w:r>
      <w:r>
        <w:rPr>
          <w:spacing w:val="-5"/>
          <w:sz w:val="22"/>
        </w:rPr>
        <w:t xml:space="preserve"> </w:t>
      </w:r>
      <w:r>
        <w:rPr>
          <w:sz w:val="22"/>
        </w:rPr>
        <w:t>ônus</w:t>
      </w:r>
      <w:r>
        <w:rPr>
          <w:spacing w:val="-4"/>
          <w:sz w:val="22"/>
        </w:rPr>
        <w:t xml:space="preserve"> </w:t>
      </w:r>
      <w:r>
        <w:rPr>
          <w:sz w:val="22"/>
        </w:rPr>
        <w:t>para</w:t>
      </w:r>
      <w:r>
        <w:rPr>
          <w:spacing w:val="-4"/>
          <w:sz w:val="22"/>
        </w:rPr>
        <w:t xml:space="preserve"> </w:t>
      </w:r>
      <w:r>
        <w:rPr>
          <w:sz w:val="22"/>
        </w:rPr>
        <w:t>o</w:t>
      </w:r>
      <w:r>
        <w:rPr>
          <w:spacing w:val="-2"/>
          <w:sz w:val="22"/>
        </w:rPr>
        <w:t xml:space="preserve"> </w:t>
      </w:r>
      <w:r>
        <w:rPr>
          <w:sz w:val="22"/>
        </w:rPr>
        <w:t>Hospital;</w:t>
      </w:r>
    </w:p>
    <w:p w14:paraId="78C5E01F">
      <w:pPr>
        <w:pStyle w:val="8"/>
        <w:numPr>
          <w:ilvl w:val="1"/>
          <w:numId w:val="38"/>
        </w:numPr>
        <w:tabs>
          <w:tab w:val="left" w:pos="988"/>
        </w:tabs>
        <w:spacing w:before="0" w:after="0" w:line="267" w:lineRule="exact"/>
        <w:ind w:left="988" w:right="0" w:hanging="706"/>
        <w:jc w:val="both"/>
        <w:rPr>
          <w:sz w:val="22"/>
        </w:rPr>
      </w:pPr>
      <w:r>
        <w:rPr>
          <w:spacing w:val="-2"/>
          <w:sz w:val="22"/>
        </w:rPr>
        <w:t>O</w:t>
      </w:r>
      <w:r>
        <w:rPr>
          <w:spacing w:val="-8"/>
          <w:sz w:val="22"/>
        </w:rPr>
        <w:t xml:space="preserve"> </w:t>
      </w:r>
      <w:r>
        <w:rPr>
          <w:spacing w:val="-2"/>
          <w:sz w:val="22"/>
        </w:rPr>
        <w:t>Hospital</w:t>
      </w:r>
      <w:r>
        <w:rPr>
          <w:spacing w:val="-7"/>
          <w:sz w:val="22"/>
        </w:rPr>
        <w:t xml:space="preserve"> </w:t>
      </w:r>
      <w:r>
        <w:rPr>
          <w:spacing w:val="-2"/>
          <w:sz w:val="22"/>
        </w:rPr>
        <w:t>não</w:t>
      </w:r>
      <w:r>
        <w:rPr>
          <w:spacing w:val="-6"/>
          <w:sz w:val="22"/>
        </w:rPr>
        <w:t xml:space="preserve"> </w:t>
      </w:r>
      <w:r>
        <w:rPr>
          <w:spacing w:val="-2"/>
          <w:sz w:val="22"/>
        </w:rPr>
        <w:t>disponibiliza</w:t>
      </w:r>
      <w:r>
        <w:rPr>
          <w:spacing w:val="-5"/>
          <w:sz w:val="22"/>
        </w:rPr>
        <w:t xml:space="preserve"> </w:t>
      </w:r>
      <w:r>
        <w:rPr>
          <w:spacing w:val="-2"/>
          <w:sz w:val="22"/>
        </w:rPr>
        <w:t>de</w:t>
      </w:r>
      <w:r>
        <w:rPr>
          <w:spacing w:val="-6"/>
          <w:sz w:val="22"/>
        </w:rPr>
        <w:t xml:space="preserve"> </w:t>
      </w:r>
      <w:r>
        <w:rPr>
          <w:spacing w:val="-2"/>
          <w:sz w:val="22"/>
        </w:rPr>
        <w:t>vagas</w:t>
      </w:r>
      <w:r>
        <w:rPr>
          <w:spacing w:val="-8"/>
          <w:sz w:val="22"/>
        </w:rPr>
        <w:t xml:space="preserve"> </w:t>
      </w:r>
      <w:r>
        <w:rPr>
          <w:spacing w:val="-2"/>
          <w:sz w:val="22"/>
        </w:rPr>
        <w:t>de</w:t>
      </w:r>
      <w:r>
        <w:rPr>
          <w:spacing w:val="-6"/>
          <w:sz w:val="22"/>
        </w:rPr>
        <w:t xml:space="preserve"> </w:t>
      </w:r>
      <w:r>
        <w:rPr>
          <w:spacing w:val="-2"/>
          <w:sz w:val="22"/>
        </w:rPr>
        <w:t>estacionamento</w:t>
      </w:r>
      <w:r>
        <w:rPr>
          <w:spacing w:val="-6"/>
          <w:sz w:val="22"/>
        </w:rPr>
        <w:t xml:space="preserve"> </w:t>
      </w:r>
      <w:r>
        <w:rPr>
          <w:spacing w:val="-2"/>
          <w:sz w:val="22"/>
        </w:rPr>
        <w:t>para</w:t>
      </w:r>
      <w:r>
        <w:rPr>
          <w:spacing w:val="-7"/>
          <w:sz w:val="22"/>
        </w:rPr>
        <w:t xml:space="preserve"> </w:t>
      </w:r>
      <w:r>
        <w:rPr>
          <w:spacing w:val="-2"/>
          <w:sz w:val="22"/>
        </w:rPr>
        <w:t>os</w:t>
      </w:r>
      <w:r>
        <w:rPr>
          <w:spacing w:val="-8"/>
          <w:sz w:val="22"/>
        </w:rPr>
        <w:t xml:space="preserve"> </w:t>
      </w:r>
      <w:r>
        <w:rPr>
          <w:spacing w:val="-2"/>
          <w:sz w:val="22"/>
        </w:rPr>
        <w:t>veículos</w:t>
      </w:r>
      <w:r>
        <w:rPr>
          <w:spacing w:val="-7"/>
          <w:sz w:val="22"/>
        </w:rPr>
        <w:t xml:space="preserve"> </w:t>
      </w:r>
      <w:r>
        <w:rPr>
          <w:spacing w:val="-2"/>
          <w:sz w:val="22"/>
        </w:rPr>
        <w:t>da</w:t>
      </w:r>
      <w:r>
        <w:rPr>
          <w:spacing w:val="-7"/>
          <w:sz w:val="22"/>
        </w:rPr>
        <w:t xml:space="preserve"> </w:t>
      </w:r>
      <w:r>
        <w:rPr>
          <w:spacing w:val="-2"/>
          <w:sz w:val="22"/>
        </w:rPr>
        <w:t>Empresa;</w:t>
      </w:r>
    </w:p>
    <w:p w14:paraId="14050801">
      <w:pPr>
        <w:pStyle w:val="8"/>
        <w:spacing w:after="0" w:line="267" w:lineRule="exact"/>
        <w:jc w:val="both"/>
        <w:rPr>
          <w:sz w:val="22"/>
        </w:rPr>
        <w:sectPr>
          <w:pgSz w:w="11910" w:h="16840"/>
          <w:pgMar w:top="2160" w:right="708" w:bottom="1860" w:left="850" w:header="708" w:footer="1674" w:gutter="0"/>
          <w:cols w:space="720" w:num="1"/>
        </w:sectPr>
      </w:pPr>
    </w:p>
    <w:p w14:paraId="64AB0EB2">
      <w:pPr>
        <w:pStyle w:val="6"/>
        <w:jc w:val="left"/>
      </w:pPr>
    </w:p>
    <w:p w14:paraId="6B82142B">
      <w:pPr>
        <w:pStyle w:val="6"/>
        <w:spacing w:before="257"/>
        <w:jc w:val="left"/>
      </w:pPr>
    </w:p>
    <w:p w14:paraId="0B48B1B3">
      <w:pPr>
        <w:pStyle w:val="8"/>
        <w:numPr>
          <w:ilvl w:val="1"/>
          <w:numId w:val="38"/>
        </w:numPr>
        <w:tabs>
          <w:tab w:val="left" w:pos="643"/>
          <w:tab w:val="left" w:pos="991"/>
        </w:tabs>
        <w:spacing w:before="0" w:after="0" w:line="360" w:lineRule="auto"/>
        <w:ind w:left="643" w:right="432" w:hanging="361"/>
        <w:jc w:val="left"/>
        <w:rPr>
          <w:sz w:val="22"/>
        </w:rPr>
      </w:pPr>
      <w:r>
        <w:rPr>
          <w:sz w:val="22"/>
        </w:rPr>
        <w:t>A</w:t>
      </w:r>
      <w:r>
        <w:rPr>
          <w:spacing w:val="33"/>
          <w:sz w:val="22"/>
        </w:rPr>
        <w:t xml:space="preserve"> </w:t>
      </w:r>
      <w:r>
        <w:rPr>
          <w:sz w:val="22"/>
        </w:rPr>
        <w:t>Empresa</w:t>
      </w:r>
      <w:r>
        <w:rPr>
          <w:spacing w:val="33"/>
          <w:sz w:val="22"/>
        </w:rPr>
        <w:t xml:space="preserve"> </w:t>
      </w:r>
      <w:r>
        <w:rPr>
          <w:sz w:val="22"/>
        </w:rPr>
        <w:t>deverá</w:t>
      </w:r>
      <w:r>
        <w:rPr>
          <w:spacing w:val="33"/>
          <w:sz w:val="22"/>
        </w:rPr>
        <w:t xml:space="preserve"> </w:t>
      </w:r>
      <w:r>
        <w:rPr>
          <w:sz w:val="22"/>
        </w:rPr>
        <w:t>disponibilizar</w:t>
      </w:r>
      <w:r>
        <w:rPr>
          <w:spacing w:val="33"/>
          <w:sz w:val="22"/>
        </w:rPr>
        <w:t xml:space="preserve"> </w:t>
      </w:r>
      <w:r>
        <w:rPr>
          <w:sz w:val="22"/>
        </w:rPr>
        <w:t>arquivo</w:t>
      </w:r>
      <w:r>
        <w:rPr>
          <w:spacing w:val="36"/>
          <w:sz w:val="22"/>
        </w:rPr>
        <w:t xml:space="preserve"> </w:t>
      </w:r>
      <w:r>
        <w:rPr>
          <w:sz w:val="22"/>
        </w:rPr>
        <w:t>contendo</w:t>
      </w:r>
      <w:r>
        <w:rPr>
          <w:spacing w:val="36"/>
          <w:sz w:val="22"/>
        </w:rPr>
        <w:t xml:space="preserve"> </w:t>
      </w:r>
      <w:r>
        <w:rPr>
          <w:sz w:val="22"/>
        </w:rPr>
        <w:t>ficha</w:t>
      </w:r>
      <w:r>
        <w:rPr>
          <w:spacing w:val="33"/>
          <w:sz w:val="22"/>
        </w:rPr>
        <w:t xml:space="preserve"> </w:t>
      </w:r>
      <w:r>
        <w:rPr>
          <w:sz w:val="22"/>
        </w:rPr>
        <w:t>individual</w:t>
      </w:r>
      <w:r>
        <w:rPr>
          <w:spacing w:val="33"/>
          <w:sz w:val="22"/>
        </w:rPr>
        <w:t xml:space="preserve"> </w:t>
      </w:r>
      <w:r>
        <w:rPr>
          <w:sz w:val="22"/>
        </w:rPr>
        <w:t>para</w:t>
      </w:r>
      <w:r>
        <w:rPr>
          <w:spacing w:val="33"/>
          <w:sz w:val="22"/>
        </w:rPr>
        <w:t xml:space="preserve"> </w:t>
      </w:r>
      <w:r>
        <w:rPr>
          <w:sz w:val="22"/>
        </w:rPr>
        <w:t>o</w:t>
      </w:r>
      <w:r>
        <w:rPr>
          <w:spacing w:val="36"/>
          <w:sz w:val="22"/>
        </w:rPr>
        <w:t xml:space="preserve"> </w:t>
      </w:r>
      <w:r>
        <w:rPr>
          <w:sz w:val="22"/>
        </w:rPr>
        <w:t>aparelho</w:t>
      </w:r>
      <w:r>
        <w:rPr>
          <w:spacing w:val="36"/>
          <w:sz w:val="22"/>
        </w:rPr>
        <w:t xml:space="preserve"> </w:t>
      </w:r>
      <w:r>
        <w:rPr>
          <w:sz w:val="22"/>
        </w:rPr>
        <w:t>do</w:t>
      </w:r>
      <w:r>
        <w:rPr>
          <w:spacing w:val="36"/>
          <w:sz w:val="22"/>
        </w:rPr>
        <w:t xml:space="preserve"> </w:t>
      </w:r>
      <w:r>
        <w:rPr>
          <w:sz w:val="22"/>
        </w:rPr>
        <w:t>Hospital, contendo, no mínimo, as seguintes informações:</w:t>
      </w:r>
    </w:p>
    <w:p w14:paraId="01190D7F">
      <w:pPr>
        <w:pStyle w:val="8"/>
        <w:numPr>
          <w:ilvl w:val="1"/>
          <w:numId w:val="38"/>
        </w:numPr>
        <w:tabs>
          <w:tab w:val="left" w:pos="991"/>
        </w:tabs>
        <w:spacing w:before="0" w:after="0" w:line="240" w:lineRule="auto"/>
        <w:ind w:left="991" w:right="0" w:hanging="709"/>
        <w:jc w:val="left"/>
        <w:rPr>
          <w:sz w:val="22"/>
        </w:rPr>
      </w:pPr>
      <w:r>
        <w:rPr>
          <w:sz w:val="22"/>
        </w:rPr>
        <w:t>Modelo</w:t>
      </w:r>
      <w:r>
        <w:rPr>
          <w:spacing w:val="-11"/>
          <w:sz w:val="22"/>
        </w:rPr>
        <w:t xml:space="preserve"> </w:t>
      </w:r>
      <w:r>
        <w:rPr>
          <w:sz w:val="22"/>
        </w:rPr>
        <w:t>e</w:t>
      </w:r>
      <w:r>
        <w:rPr>
          <w:spacing w:val="-12"/>
          <w:sz w:val="22"/>
        </w:rPr>
        <w:t xml:space="preserve"> </w:t>
      </w:r>
      <w:r>
        <w:rPr>
          <w:spacing w:val="-2"/>
          <w:sz w:val="22"/>
        </w:rPr>
        <w:t>marca;</w:t>
      </w:r>
    </w:p>
    <w:p w14:paraId="7007E772">
      <w:pPr>
        <w:pStyle w:val="8"/>
        <w:numPr>
          <w:ilvl w:val="1"/>
          <w:numId w:val="38"/>
        </w:numPr>
        <w:tabs>
          <w:tab w:val="left" w:pos="991"/>
        </w:tabs>
        <w:spacing w:before="135" w:after="0" w:line="240" w:lineRule="auto"/>
        <w:ind w:left="991" w:right="0" w:hanging="709"/>
        <w:jc w:val="left"/>
        <w:rPr>
          <w:sz w:val="22"/>
        </w:rPr>
      </w:pPr>
      <w:r>
        <w:rPr>
          <w:spacing w:val="-2"/>
          <w:sz w:val="22"/>
        </w:rPr>
        <w:t>Número</w:t>
      </w:r>
      <w:r>
        <w:rPr>
          <w:spacing w:val="-5"/>
          <w:sz w:val="22"/>
        </w:rPr>
        <w:t xml:space="preserve"> </w:t>
      </w:r>
      <w:r>
        <w:rPr>
          <w:spacing w:val="-2"/>
          <w:sz w:val="22"/>
        </w:rPr>
        <w:t>de</w:t>
      </w:r>
      <w:r>
        <w:rPr>
          <w:spacing w:val="-6"/>
          <w:sz w:val="22"/>
        </w:rPr>
        <w:t xml:space="preserve"> </w:t>
      </w:r>
      <w:r>
        <w:rPr>
          <w:spacing w:val="-2"/>
          <w:sz w:val="22"/>
        </w:rPr>
        <w:t>patrimônio</w:t>
      </w:r>
      <w:r>
        <w:rPr>
          <w:spacing w:val="-5"/>
          <w:sz w:val="22"/>
        </w:rPr>
        <w:t xml:space="preserve"> </w:t>
      </w:r>
      <w:r>
        <w:rPr>
          <w:spacing w:val="-2"/>
          <w:sz w:val="22"/>
        </w:rPr>
        <w:t>e</w:t>
      </w:r>
      <w:r>
        <w:rPr>
          <w:spacing w:val="-8"/>
          <w:sz w:val="22"/>
        </w:rPr>
        <w:t xml:space="preserve"> </w:t>
      </w:r>
      <w:r>
        <w:rPr>
          <w:spacing w:val="-2"/>
          <w:sz w:val="22"/>
        </w:rPr>
        <w:t>número</w:t>
      </w:r>
      <w:r>
        <w:rPr>
          <w:spacing w:val="-5"/>
          <w:sz w:val="22"/>
        </w:rPr>
        <w:t xml:space="preserve"> </w:t>
      </w:r>
      <w:r>
        <w:rPr>
          <w:spacing w:val="-2"/>
          <w:sz w:val="22"/>
        </w:rPr>
        <w:t>de</w:t>
      </w:r>
      <w:r>
        <w:rPr>
          <w:spacing w:val="-5"/>
          <w:sz w:val="22"/>
        </w:rPr>
        <w:t xml:space="preserve"> </w:t>
      </w:r>
      <w:r>
        <w:rPr>
          <w:spacing w:val="-2"/>
          <w:sz w:val="22"/>
        </w:rPr>
        <w:t>série;</w:t>
      </w:r>
    </w:p>
    <w:p w14:paraId="1251471A">
      <w:pPr>
        <w:pStyle w:val="8"/>
        <w:numPr>
          <w:ilvl w:val="1"/>
          <w:numId w:val="38"/>
        </w:numPr>
        <w:tabs>
          <w:tab w:val="left" w:pos="991"/>
        </w:tabs>
        <w:spacing w:before="135" w:after="0" w:line="240" w:lineRule="auto"/>
        <w:ind w:left="991" w:right="0" w:hanging="709"/>
        <w:jc w:val="left"/>
        <w:rPr>
          <w:sz w:val="22"/>
        </w:rPr>
      </w:pPr>
      <w:r>
        <w:rPr>
          <w:spacing w:val="-2"/>
          <w:sz w:val="22"/>
        </w:rPr>
        <w:t>Localização</w:t>
      </w:r>
      <w:r>
        <w:rPr>
          <w:spacing w:val="-7"/>
          <w:sz w:val="22"/>
        </w:rPr>
        <w:t xml:space="preserve"> </w:t>
      </w:r>
      <w:r>
        <w:rPr>
          <w:spacing w:val="-2"/>
          <w:sz w:val="22"/>
        </w:rPr>
        <w:t>do</w:t>
      </w:r>
      <w:r>
        <w:rPr>
          <w:spacing w:val="-6"/>
          <w:sz w:val="22"/>
        </w:rPr>
        <w:t xml:space="preserve"> </w:t>
      </w:r>
      <w:r>
        <w:rPr>
          <w:spacing w:val="-2"/>
          <w:sz w:val="22"/>
        </w:rPr>
        <w:t>aparelho;</w:t>
      </w:r>
    </w:p>
    <w:p w14:paraId="78A88644">
      <w:pPr>
        <w:pStyle w:val="8"/>
        <w:numPr>
          <w:ilvl w:val="1"/>
          <w:numId w:val="38"/>
        </w:numPr>
        <w:tabs>
          <w:tab w:val="left" w:pos="643"/>
          <w:tab w:val="left" w:pos="991"/>
        </w:tabs>
        <w:spacing w:before="135" w:after="0" w:line="357" w:lineRule="auto"/>
        <w:ind w:left="643" w:right="435" w:hanging="361"/>
        <w:jc w:val="left"/>
        <w:rPr>
          <w:sz w:val="22"/>
        </w:rPr>
      </w:pPr>
      <w:r>
        <w:rPr>
          <w:spacing w:val="-2"/>
          <w:sz w:val="22"/>
        </w:rPr>
        <w:t>Data</w:t>
      </w:r>
      <w:r>
        <w:rPr>
          <w:spacing w:val="-16"/>
          <w:sz w:val="22"/>
        </w:rPr>
        <w:t xml:space="preserve"> </w:t>
      </w:r>
      <w:r>
        <w:rPr>
          <w:spacing w:val="-2"/>
          <w:sz w:val="22"/>
        </w:rPr>
        <w:t>das</w:t>
      </w:r>
      <w:r>
        <w:rPr>
          <w:spacing w:val="-14"/>
          <w:sz w:val="22"/>
        </w:rPr>
        <w:t xml:space="preserve"> </w:t>
      </w:r>
      <w:r>
        <w:rPr>
          <w:spacing w:val="-2"/>
          <w:sz w:val="22"/>
        </w:rPr>
        <w:t>manutenções</w:t>
      </w:r>
      <w:r>
        <w:rPr>
          <w:spacing w:val="-14"/>
          <w:sz w:val="22"/>
        </w:rPr>
        <w:t xml:space="preserve"> </w:t>
      </w:r>
      <w:r>
        <w:rPr>
          <w:spacing w:val="-2"/>
          <w:sz w:val="22"/>
        </w:rPr>
        <w:t>preventivas</w:t>
      </w:r>
      <w:r>
        <w:rPr>
          <w:spacing w:val="-14"/>
          <w:sz w:val="22"/>
        </w:rPr>
        <w:t xml:space="preserve"> </w:t>
      </w:r>
      <w:r>
        <w:rPr>
          <w:spacing w:val="-2"/>
          <w:sz w:val="22"/>
        </w:rPr>
        <w:t>e</w:t>
      </w:r>
      <w:r>
        <w:rPr>
          <w:spacing w:val="-14"/>
          <w:sz w:val="22"/>
        </w:rPr>
        <w:t xml:space="preserve"> </w:t>
      </w:r>
      <w:r>
        <w:rPr>
          <w:spacing w:val="-2"/>
          <w:sz w:val="22"/>
        </w:rPr>
        <w:t>corretivas</w:t>
      </w:r>
      <w:r>
        <w:rPr>
          <w:spacing w:val="-14"/>
          <w:sz w:val="22"/>
        </w:rPr>
        <w:t xml:space="preserve"> </w:t>
      </w:r>
      <w:r>
        <w:rPr>
          <w:spacing w:val="-2"/>
          <w:sz w:val="22"/>
        </w:rPr>
        <w:t>realizadas,</w:t>
      </w:r>
      <w:r>
        <w:rPr>
          <w:spacing w:val="-14"/>
          <w:sz w:val="22"/>
        </w:rPr>
        <w:t xml:space="preserve"> </w:t>
      </w:r>
      <w:r>
        <w:rPr>
          <w:spacing w:val="-2"/>
          <w:sz w:val="22"/>
        </w:rPr>
        <w:t>listando</w:t>
      </w:r>
      <w:r>
        <w:rPr>
          <w:spacing w:val="-13"/>
          <w:sz w:val="22"/>
        </w:rPr>
        <w:t xml:space="preserve"> </w:t>
      </w:r>
      <w:r>
        <w:rPr>
          <w:spacing w:val="-2"/>
          <w:sz w:val="22"/>
        </w:rPr>
        <w:t>peças</w:t>
      </w:r>
      <w:r>
        <w:rPr>
          <w:spacing w:val="-14"/>
          <w:sz w:val="22"/>
        </w:rPr>
        <w:t xml:space="preserve"> </w:t>
      </w:r>
      <w:r>
        <w:rPr>
          <w:spacing w:val="-2"/>
          <w:sz w:val="22"/>
        </w:rPr>
        <w:t>substituídas,</w:t>
      </w:r>
      <w:r>
        <w:rPr>
          <w:spacing w:val="-14"/>
          <w:sz w:val="22"/>
        </w:rPr>
        <w:t xml:space="preserve"> </w:t>
      </w:r>
      <w:r>
        <w:rPr>
          <w:spacing w:val="-2"/>
          <w:sz w:val="22"/>
        </w:rPr>
        <w:t>regulagens</w:t>
      </w:r>
      <w:r>
        <w:rPr>
          <w:spacing w:val="-14"/>
          <w:sz w:val="22"/>
        </w:rPr>
        <w:t xml:space="preserve"> </w:t>
      </w:r>
      <w:r>
        <w:rPr>
          <w:spacing w:val="-2"/>
          <w:sz w:val="22"/>
        </w:rPr>
        <w:t xml:space="preserve">e/ou </w:t>
      </w:r>
      <w:r>
        <w:rPr>
          <w:sz w:val="22"/>
        </w:rPr>
        <w:t>ajustes</w:t>
      </w:r>
      <w:r>
        <w:rPr>
          <w:spacing w:val="-1"/>
          <w:sz w:val="22"/>
        </w:rPr>
        <w:t xml:space="preserve"> </w:t>
      </w:r>
      <w:r>
        <w:rPr>
          <w:sz w:val="22"/>
        </w:rPr>
        <w:t>efetuados;</w:t>
      </w:r>
    </w:p>
    <w:p w14:paraId="2362513D">
      <w:pPr>
        <w:pStyle w:val="8"/>
        <w:numPr>
          <w:ilvl w:val="1"/>
          <w:numId w:val="38"/>
        </w:numPr>
        <w:tabs>
          <w:tab w:val="left" w:pos="991"/>
        </w:tabs>
        <w:spacing w:before="4" w:after="0" w:line="240" w:lineRule="auto"/>
        <w:ind w:left="991" w:right="0" w:hanging="709"/>
        <w:jc w:val="left"/>
        <w:rPr>
          <w:sz w:val="22"/>
        </w:rPr>
      </w:pPr>
      <w:r>
        <w:rPr>
          <w:spacing w:val="-2"/>
          <w:sz w:val="22"/>
        </w:rPr>
        <w:t>Identificação</w:t>
      </w:r>
      <w:r>
        <w:rPr>
          <w:spacing w:val="-9"/>
          <w:sz w:val="22"/>
        </w:rPr>
        <w:t xml:space="preserve"> </w:t>
      </w:r>
      <w:r>
        <w:rPr>
          <w:spacing w:val="-2"/>
          <w:sz w:val="22"/>
        </w:rPr>
        <w:t>do</w:t>
      </w:r>
      <w:r>
        <w:rPr>
          <w:spacing w:val="-8"/>
          <w:sz w:val="22"/>
        </w:rPr>
        <w:t xml:space="preserve"> </w:t>
      </w:r>
      <w:r>
        <w:rPr>
          <w:spacing w:val="-2"/>
          <w:sz w:val="22"/>
        </w:rPr>
        <w:t>funcionário</w:t>
      </w:r>
      <w:r>
        <w:rPr>
          <w:spacing w:val="-7"/>
          <w:sz w:val="22"/>
        </w:rPr>
        <w:t xml:space="preserve"> </w:t>
      </w:r>
      <w:r>
        <w:rPr>
          <w:spacing w:val="-2"/>
          <w:sz w:val="22"/>
        </w:rPr>
        <w:t>responsável</w:t>
      </w:r>
      <w:r>
        <w:rPr>
          <w:spacing w:val="-10"/>
          <w:sz w:val="22"/>
        </w:rPr>
        <w:t xml:space="preserve"> </w:t>
      </w:r>
      <w:r>
        <w:rPr>
          <w:spacing w:val="-2"/>
          <w:sz w:val="22"/>
        </w:rPr>
        <w:t>pela</w:t>
      </w:r>
      <w:r>
        <w:rPr>
          <w:spacing w:val="-10"/>
          <w:sz w:val="22"/>
        </w:rPr>
        <w:t xml:space="preserve"> </w:t>
      </w:r>
      <w:r>
        <w:rPr>
          <w:spacing w:val="-2"/>
          <w:sz w:val="22"/>
        </w:rPr>
        <w:t>manutenção;</w:t>
      </w:r>
    </w:p>
    <w:p w14:paraId="70321C7B">
      <w:pPr>
        <w:pStyle w:val="8"/>
        <w:numPr>
          <w:ilvl w:val="1"/>
          <w:numId w:val="38"/>
        </w:numPr>
        <w:tabs>
          <w:tab w:val="left" w:pos="988"/>
        </w:tabs>
        <w:spacing w:before="134" w:after="0" w:line="240" w:lineRule="auto"/>
        <w:ind w:left="988" w:right="0" w:hanging="706"/>
        <w:jc w:val="both"/>
        <w:rPr>
          <w:sz w:val="22"/>
        </w:rPr>
      </w:pPr>
      <w:r>
        <w:rPr>
          <w:spacing w:val="-2"/>
          <w:sz w:val="22"/>
        </w:rPr>
        <w:t>Informações</w:t>
      </w:r>
      <w:r>
        <w:rPr>
          <w:spacing w:val="-9"/>
          <w:sz w:val="22"/>
        </w:rPr>
        <w:t xml:space="preserve"> </w:t>
      </w:r>
      <w:r>
        <w:rPr>
          <w:spacing w:val="-2"/>
          <w:sz w:val="22"/>
        </w:rPr>
        <w:t>sobre</w:t>
      </w:r>
      <w:r>
        <w:rPr>
          <w:spacing w:val="-6"/>
          <w:sz w:val="22"/>
        </w:rPr>
        <w:t xml:space="preserve"> </w:t>
      </w:r>
      <w:r>
        <w:rPr>
          <w:spacing w:val="-2"/>
          <w:sz w:val="22"/>
        </w:rPr>
        <w:t>a</w:t>
      </w:r>
      <w:r>
        <w:rPr>
          <w:spacing w:val="-6"/>
          <w:sz w:val="22"/>
        </w:rPr>
        <w:t xml:space="preserve"> </w:t>
      </w:r>
      <w:r>
        <w:rPr>
          <w:spacing w:val="-2"/>
          <w:sz w:val="22"/>
        </w:rPr>
        <w:t>garantia</w:t>
      </w:r>
      <w:r>
        <w:rPr>
          <w:spacing w:val="-7"/>
          <w:sz w:val="22"/>
        </w:rPr>
        <w:t xml:space="preserve"> </w:t>
      </w:r>
      <w:r>
        <w:rPr>
          <w:spacing w:val="-2"/>
          <w:sz w:val="22"/>
        </w:rPr>
        <w:t>dos</w:t>
      </w:r>
      <w:r>
        <w:rPr>
          <w:spacing w:val="-6"/>
          <w:sz w:val="22"/>
        </w:rPr>
        <w:t xml:space="preserve"> </w:t>
      </w:r>
      <w:r>
        <w:rPr>
          <w:spacing w:val="-2"/>
          <w:sz w:val="22"/>
        </w:rPr>
        <w:t>serviços</w:t>
      </w:r>
      <w:r>
        <w:rPr>
          <w:spacing w:val="-7"/>
          <w:sz w:val="22"/>
        </w:rPr>
        <w:t xml:space="preserve"> </w:t>
      </w:r>
      <w:r>
        <w:rPr>
          <w:spacing w:val="-2"/>
          <w:sz w:val="22"/>
        </w:rPr>
        <w:t>e</w:t>
      </w:r>
      <w:r>
        <w:rPr>
          <w:spacing w:val="-8"/>
          <w:sz w:val="22"/>
        </w:rPr>
        <w:t xml:space="preserve"> </w:t>
      </w:r>
      <w:r>
        <w:rPr>
          <w:spacing w:val="-2"/>
          <w:sz w:val="22"/>
        </w:rPr>
        <w:t>das</w:t>
      </w:r>
      <w:r>
        <w:rPr>
          <w:spacing w:val="-7"/>
          <w:sz w:val="22"/>
        </w:rPr>
        <w:t xml:space="preserve"> </w:t>
      </w:r>
      <w:r>
        <w:rPr>
          <w:spacing w:val="-2"/>
          <w:sz w:val="22"/>
        </w:rPr>
        <w:t>peças</w:t>
      </w:r>
      <w:r>
        <w:rPr>
          <w:spacing w:val="-6"/>
          <w:sz w:val="22"/>
        </w:rPr>
        <w:t xml:space="preserve"> </w:t>
      </w:r>
      <w:r>
        <w:rPr>
          <w:spacing w:val="-2"/>
          <w:sz w:val="22"/>
        </w:rPr>
        <w:t>substituídas.</w:t>
      </w:r>
    </w:p>
    <w:p w14:paraId="0BF7705E">
      <w:pPr>
        <w:pStyle w:val="8"/>
        <w:numPr>
          <w:ilvl w:val="1"/>
          <w:numId w:val="38"/>
        </w:numPr>
        <w:tabs>
          <w:tab w:val="left" w:pos="643"/>
          <w:tab w:val="left" w:pos="988"/>
        </w:tabs>
        <w:spacing w:before="135" w:after="0" w:line="360" w:lineRule="auto"/>
        <w:ind w:left="643" w:right="433" w:hanging="361"/>
        <w:jc w:val="both"/>
        <w:rPr>
          <w:sz w:val="22"/>
        </w:rPr>
      </w:pPr>
      <w:r>
        <w:rPr>
          <w:sz w:val="22"/>
        </w:rPr>
        <w:t>Utilizar</w:t>
      </w:r>
      <w:r>
        <w:rPr>
          <w:spacing w:val="-4"/>
          <w:sz w:val="22"/>
        </w:rPr>
        <w:t xml:space="preserve"> </w:t>
      </w:r>
      <w:r>
        <w:rPr>
          <w:sz w:val="22"/>
        </w:rPr>
        <w:t>empregados</w:t>
      </w:r>
      <w:r>
        <w:rPr>
          <w:spacing w:val="-2"/>
          <w:sz w:val="22"/>
        </w:rPr>
        <w:t xml:space="preserve"> </w:t>
      </w:r>
      <w:r>
        <w:rPr>
          <w:sz w:val="22"/>
        </w:rPr>
        <w:t>habilitados</w:t>
      </w:r>
      <w:r>
        <w:rPr>
          <w:spacing w:val="-4"/>
          <w:sz w:val="22"/>
        </w:rPr>
        <w:t xml:space="preserve"> </w:t>
      </w:r>
      <w:r>
        <w:rPr>
          <w:sz w:val="22"/>
        </w:rPr>
        <w:t>e</w:t>
      </w:r>
      <w:r>
        <w:rPr>
          <w:spacing w:val="-4"/>
          <w:sz w:val="22"/>
        </w:rPr>
        <w:t xml:space="preserve"> </w:t>
      </w:r>
      <w:r>
        <w:rPr>
          <w:sz w:val="22"/>
        </w:rPr>
        <w:t>com</w:t>
      </w:r>
      <w:r>
        <w:rPr>
          <w:spacing w:val="-3"/>
          <w:sz w:val="22"/>
        </w:rPr>
        <w:t xml:space="preserve"> </w:t>
      </w:r>
      <w:r>
        <w:rPr>
          <w:sz w:val="22"/>
        </w:rPr>
        <w:t>conhecimentos</w:t>
      </w:r>
      <w:r>
        <w:rPr>
          <w:spacing w:val="-6"/>
          <w:sz w:val="22"/>
        </w:rPr>
        <w:t xml:space="preserve"> </w:t>
      </w:r>
      <w:r>
        <w:rPr>
          <w:sz w:val="22"/>
        </w:rPr>
        <w:t>técnicos</w:t>
      </w:r>
      <w:r>
        <w:rPr>
          <w:spacing w:val="-4"/>
          <w:sz w:val="22"/>
        </w:rPr>
        <w:t xml:space="preserve"> </w:t>
      </w:r>
      <w:r>
        <w:rPr>
          <w:sz w:val="22"/>
        </w:rPr>
        <w:t>dos</w:t>
      </w:r>
      <w:r>
        <w:rPr>
          <w:spacing w:val="-4"/>
          <w:sz w:val="22"/>
        </w:rPr>
        <w:t xml:space="preserve"> </w:t>
      </w:r>
      <w:r>
        <w:rPr>
          <w:sz w:val="22"/>
        </w:rPr>
        <w:t>serviços</w:t>
      </w:r>
      <w:r>
        <w:rPr>
          <w:spacing w:val="-4"/>
          <w:sz w:val="22"/>
        </w:rPr>
        <w:t xml:space="preserve"> </w:t>
      </w:r>
      <w:r>
        <w:rPr>
          <w:sz w:val="22"/>
        </w:rPr>
        <w:t>a</w:t>
      </w:r>
      <w:r>
        <w:rPr>
          <w:spacing w:val="-4"/>
          <w:sz w:val="22"/>
        </w:rPr>
        <w:t xml:space="preserve"> </w:t>
      </w:r>
      <w:r>
        <w:rPr>
          <w:sz w:val="22"/>
        </w:rPr>
        <w:t>serem</w:t>
      </w:r>
      <w:r>
        <w:rPr>
          <w:spacing w:val="-3"/>
          <w:sz w:val="22"/>
        </w:rPr>
        <w:t xml:space="preserve"> </w:t>
      </w:r>
      <w:r>
        <w:rPr>
          <w:sz w:val="22"/>
        </w:rPr>
        <w:t>executados,</w:t>
      </w:r>
      <w:r>
        <w:rPr>
          <w:spacing w:val="-4"/>
          <w:sz w:val="22"/>
        </w:rPr>
        <w:t xml:space="preserve"> </w:t>
      </w:r>
      <w:r>
        <w:rPr>
          <w:sz w:val="22"/>
        </w:rPr>
        <w:t>de conformidade com as normas e determinações em vigor.</w:t>
      </w:r>
    </w:p>
    <w:p w14:paraId="2AE2553A">
      <w:pPr>
        <w:pStyle w:val="8"/>
        <w:numPr>
          <w:ilvl w:val="1"/>
          <w:numId w:val="38"/>
        </w:numPr>
        <w:tabs>
          <w:tab w:val="left" w:pos="643"/>
          <w:tab w:val="left" w:pos="988"/>
        </w:tabs>
        <w:spacing w:before="1" w:after="0" w:line="360" w:lineRule="auto"/>
        <w:ind w:left="643" w:right="431" w:hanging="361"/>
        <w:jc w:val="both"/>
        <w:rPr>
          <w:sz w:val="22"/>
        </w:rPr>
      </w:pPr>
      <w:r>
        <w:rPr>
          <w:sz w:val="22"/>
        </w:rPr>
        <w:t xml:space="preserve">Apresentar ao Hospital, quando for o caso, a relação nominal dos empregados que adentrarão o </w:t>
      </w:r>
      <w:r>
        <w:rPr>
          <w:spacing w:val="-2"/>
          <w:sz w:val="22"/>
        </w:rPr>
        <w:t>Hospital</w:t>
      </w:r>
      <w:r>
        <w:rPr>
          <w:spacing w:val="-3"/>
          <w:sz w:val="22"/>
        </w:rPr>
        <w:t xml:space="preserve"> </w:t>
      </w:r>
      <w:r>
        <w:rPr>
          <w:spacing w:val="-2"/>
          <w:sz w:val="22"/>
        </w:rPr>
        <w:t>para</w:t>
      </w:r>
      <w:r>
        <w:rPr>
          <w:spacing w:val="-3"/>
          <w:sz w:val="22"/>
        </w:rPr>
        <w:t xml:space="preserve"> </w:t>
      </w:r>
      <w:r>
        <w:rPr>
          <w:spacing w:val="-2"/>
          <w:sz w:val="22"/>
        </w:rPr>
        <w:t>a execução</w:t>
      </w:r>
      <w:r>
        <w:rPr>
          <w:spacing w:val="-4"/>
          <w:sz w:val="22"/>
        </w:rPr>
        <w:t xml:space="preserve"> </w:t>
      </w:r>
      <w:r>
        <w:rPr>
          <w:spacing w:val="-2"/>
          <w:sz w:val="22"/>
        </w:rPr>
        <w:t>do serviço,</w:t>
      </w:r>
      <w:r>
        <w:rPr>
          <w:spacing w:val="-5"/>
          <w:sz w:val="22"/>
        </w:rPr>
        <w:t xml:space="preserve"> </w:t>
      </w:r>
      <w:r>
        <w:rPr>
          <w:spacing w:val="-2"/>
          <w:sz w:val="22"/>
        </w:rPr>
        <w:t>os</w:t>
      </w:r>
      <w:r>
        <w:rPr>
          <w:spacing w:val="-3"/>
          <w:sz w:val="22"/>
        </w:rPr>
        <w:t xml:space="preserve"> </w:t>
      </w:r>
      <w:r>
        <w:rPr>
          <w:spacing w:val="-2"/>
          <w:sz w:val="22"/>
        </w:rPr>
        <w:t>quais</w:t>
      </w:r>
      <w:r>
        <w:rPr>
          <w:spacing w:val="-3"/>
          <w:sz w:val="22"/>
        </w:rPr>
        <w:t xml:space="preserve"> </w:t>
      </w:r>
      <w:r>
        <w:rPr>
          <w:spacing w:val="-2"/>
          <w:sz w:val="22"/>
        </w:rPr>
        <w:t>devem</w:t>
      </w:r>
      <w:r>
        <w:rPr>
          <w:spacing w:val="-4"/>
          <w:sz w:val="22"/>
        </w:rPr>
        <w:t xml:space="preserve"> </w:t>
      </w:r>
      <w:r>
        <w:rPr>
          <w:spacing w:val="-2"/>
          <w:sz w:val="22"/>
        </w:rPr>
        <w:t>estar</w:t>
      </w:r>
      <w:r>
        <w:rPr>
          <w:spacing w:val="-3"/>
          <w:sz w:val="22"/>
        </w:rPr>
        <w:t xml:space="preserve"> </w:t>
      </w:r>
      <w:r>
        <w:rPr>
          <w:spacing w:val="-2"/>
          <w:sz w:val="22"/>
        </w:rPr>
        <w:t>devidamente uniformizados</w:t>
      </w:r>
      <w:r>
        <w:rPr>
          <w:spacing w:val="-3"/>
          <w:sz w:val="22"/>
        </w:rPr>
        <w:t xml:space="preserve"> </w:t>
      </w:r>
      <w:r>
        <w:rPr>
          <w:spacing w:val="-2"/>
          <w:sz w:val="22"/>
        </w:rPr>
        <w:t>e identificados</w:t>
      </w:r>
      <w:r>
        <w:rPr>
          <w:spacing w:val="-3"/>
          <w:sz w:val="22"/>
        </w:rPr>
        <w:t xml:space="preserve"> </w:t>
      </w:r>
      <w:r>
        <w:rPr>
          <w:spacing w:val="-2"/>
          <w:sz w:val="22"/>
        </w:rPr>
        <w:t xml:space="preserve">por </w:t>
      </w:r>
      <w:r>
        <w:rPr>
          <w:sz w:val="22"/>
        </w:rPr>
        <w:t>meio de crachá.</w:t>
      </w:r>
    </w:p>
    <w:p w14:paraId="3AA2AED1">
      <w:pPr>
        <w:pStyle w:val="8"/>
        <w:numPr>
          <w:ilvl w:val="1"/>
          <w:numId w:val="38"/>
        </w:numPr>
        <w:tabs>
          <w:tab w:val="left" w:pos="643"/>
          <w:tab w:val="left" w:pos="988"/>
        </w:tabs>
        <w:spacing w:before="0" w:after="0" w:line="360" w:lineRule="auto"/>
        <w:ind w:left="643" w:right="436" w:hanging="361"/>
        <w:jc w:val="both"/>
        <w:rPr>
          <w:sz w:val="22"/>
        </w:rPr>
      </w:pPr>
      <w:r>
        <w:rPr>
          <w:spacing w:val="-2"/>
          <w:sz w:val="22"/>
        </w:rPr>
        <w:t>Instruir</w:t>
      </w:r>
      <w:r>
        <w:rPr>
          <w:spacing w:val="-5"/>
          <w:sz w:val="22"/>
        </w:rPr>
        <w:t xml:space="preserve"> </w:t>
      </w:r>
      <w:r>
        <w:rPr>
          <w:spacing w:val="-2"/>
          <w:sz w:val="22"/>
        </w:rPr>
        <w:t>seus</w:t>
      </w:r>
      <w:r>
        <w:rPr>
          <w:spacing w:val="-5"/>
          <w:sz w:val="22"/>
        </w:rPr>
        <w:t xml:space="preserve"> </w:t>
      </w:r>
      <w:r>
        <w:rPr>
          <w:spacing w:val="-2"/>
          <w:sz w:val="22"/>
        </w:rPr>
        <w:t>empregados</w:t>
      </w:r>
      <w:r>
        <w:rPr>
          <w:spacing w:val="-5"/>
          <w:sz w:val="22"/>
        </w:rPr>
        <w:t xml:space="preserve"> </w:t>
      </w:r>
      <w:r>
        <w:rPr>
          <w:spacing w:val="-2"/>
          <w:sz w:val="22"/>
        </w:rPr>
        <w:t>quanto</w:t>
      </w:r>
      <w:r>
        <w:rPr>
          <w:spacing w:val="-3"/>
          <w:sz w:val="22"/>
        </w:rPr>
        <w:t xml:space="preserve"> </w:t>
      </w:r>
      <w:r>
        <w:rPr>
          <w:spacing w:val="-2"/>
          <w:sz w:val="22"/>
        </w:rPr>
        <w:t>à</w:t>
      </w:r>
      <w:r>
        <w:rPr>
          <w:spacing w:val="-5"/>
          <w:sz w:val="22"/>
        </w:rPr>
        <w:t xml:space="preserve"> </w:t>
      </w:r>
      <w:r>
        <w:rPr>
          <w:spacing w:val="-2"/>
          <w:sz w:val="22"/>
        </w:rPr>
        <w:t>necessidade de</w:t>
      </w:r>
      <w:r>
        <w:rPr>
          <w:spacing w:val="-4"/>
          <w:sz w:val="22"/>
        </w:rPr>
        <w:t xml:space="preserve"> </w:t>
      </w:r>
      <w:r>
        <w:rPr>
          <w:spacing w:val="-2"/>
          <w:sz w:val="22"/>
        </w:rPr>
        <w:t>acatar</w:t>
      </w:r>
      <w:r>
        <w:rPr>
          <w:spacing w:val="-5"/>
          <w:sz w:val="22"/>
        </w:rPr>
        <w:t xml:space="preserve"> </w:t>
      </w:r>
      <w:r>
        <w:rPr>
          <w:spacing w:val="-2"/>
          <w:sz w:val="22"/>
        </w:rPr>
        <w:t>as</w:t>
      </w:r>
      <w:r>
        <w:rPr>
          <w:spacing w:val="-5"/>
          <w:sz w:val="22"/>
        </w:rPr>
        <w:t xml:space="preserve"> </w:t>
      </w:r>
      <w:r>
        <w:rPr>
          <w:spacing w:val="-2"/>
          <w:sz w:val="22"/>
        </w:rPr>
        <w:t>orientações</w:t>
      </w:r>
      <w:r>
        <w:rPr>
          <w:spacing w:val="-5"/>
          <w:sz w:val="22"/>
        </w:rPr>
        <w:t xml:space="preserve"> </w:t>
      </w:r>
      <w:r>
        <w:rPr>
          <w:spacing w:val="-2"/>
          <w:sz w:val="22"/>
        </w:rPr>
        <w:t>do</w:t>
      </w:r>
      <w:r>
        <w:rPr>
          <w:spacing w:val="-3"/>
          <w:sz w:val="22"/>
        </w:rPr>
        <w:t xml:space="preserve"> </w:t>
      </w:r>
      <w:r>
        <w:rPr>
          <w:spacing w:val="-2"/>
          <w:sz w:val="22"/>
        </w:rPr>
        <w:t>Hospital,</w:t>
      </w:r>
      <w:r>
        <w:rPr>
          <w:spacing w:val="-5"/>
          <w:sz w:val="22"/>
        </w:rPr>
        <w:t xml:space="preserve"> </w:t>
      </w:r>
      <w:r>
        <w:rPr>
          <w:spacing w:val="-2"/>
          <w:sz w:val="22"/>
        </w:rPr>
        <w:t>inclusive</w:t>
      </w:r>
      <w:r>
        <w:rPr>
          <w:spacing w:val="-4"/>
          <w:sz w:val="22"/>
        </w:rPr>
        <w:t xml:space="preserve"> </w:t>
      </w:r>
      <w:r>
        <w:rPr>
          <w:spacing w:val="-2"/>
          <w:sz w:val="22"/>
        </w:rPr>
        <w:t xml:space="preserve">quanto </w:t>
      </w:r>
      <w:r>
        <w:rPr>
          <w:sz w:val="22"/>
        </w:rPr>
        <w:t>ao cumprimento das normas internas, quando for o caso.</w:t>
      </w:r>
    </w:p>
    <w:p w14:paraId="3AB94DA9">
      <w:pPr>
        <w:pStyle w:val="8"/>
        <w:numPr>
          <w:ilvl w:val="1"/>
          <w:numId w:val="38"/>
        </w:numPr>
        <w:tabs>
          <w:tab w:val="left" w:pos="988"/>
        </w:tabs>
        <w:spacing w:before="0" w:after="0" w:line="240" w:lineRule="auto"/>
        <w:ind w:left="988" w:right="0" w:hanging="706"/>
        <w:jc w:val="both"/>
        <w:rPr>
          <w:sz w:val="22"/>
        </w:rPr>
      </w:pPr>
      <w:r>
        <w:rPr>
          <w:spacing w:val="-2"/>
          <w:sz w:val="22"/>
        </w:rPr>
        <w:t>Relatar</w:t>
      </w:r>
      <w:r>
        <w:rPr>
          <w:spacing w:val="-10"/>
          <w:sz w:val="22"/>
        </w:rPr>
        <w:t xml:space="preserve"> </w:t>
      </w:r>
      <w:r>
        <w:rPr>
          <w:spacing w:val="-2"/>
          <w:sz w:val="22"/>
        </w:rPr>
        <w:t>ao</w:t>
      </w:r>
      <w:r>
        <w:rPr>
          <w:spacing w:val="-5"/>
          <w:sz w:val="22"/>
        </w:rPr>
        <w:t xml:space="preserve"> </w:t>
      </w:r>
      <w:r>
        <w:rPr>
          <w:spacing w:val="-2"/>
          <w:sz w:val="22"/>
        </w:rPr>
        <w:t>Hospital</w:t>
      </w:r>
      <w:r>
        <w:rPr>
          <w:spacing w:val="-8"/>
          <w:sz w:val="22"/>
        </w:rPr>
        <w:t xml:space="preserve"> </w:t>
      </w:r>
      <w:r>
        <w:rPr>
          <w:spacing w:val="-2"/>
          <w:sz w:val="22"/>
        </w:rPr>
        <w:t>toda</w:t>
      </w:r>
      <w:r>
        <w:rPr>
          <w:spacing w:val="-7"/>
          <w:sz w:val="22"/>
        </w:rPr>
        <w:t xml:space="preserve"> </w:t>
      </w:r>
      <w:r>
        <w:rPr>
          <w:spacing w:val="-2"/>
          <w:sz w:val="22"/>
        </w:rPr>
        <w:t>e</w:t>
      </w:r>
      <w:r>
        <w:rPr>
          <w:spacing w:val="-6"/>
          <w:sz w:val="22"/>
        </w:rPr>
        <w:t xml:space="preserve"> </w:t>
      </w:r>
      <w:r>
        <w:rPr>
          <w:spacing w:val="-2"/>
          <w:sz w:val="22"/>
        </w:rPr>
        <w:t>qualquer</w:t>
      </w:r>
      <w:r>
        <w:rPr>
          <w:spacing w:val="-8"/>
          <w:sz w:val="22"/>
        </w:rPr>
        <w:t xml:space="preserve"> </w:t>
      </w:r>
      <w:r>
        <w:rPr>
          <w:spacing w:val="-2"/>
          <w:sz w:val="22"/>
        </w:rPr>
        <w:t>irregularidade</w:t>
      </w:r>
      <w:r>
        <w:rPr>
          <w:spacing w:val="-6"/>
          <w:sz w:val="22"/>
        </w:rPr>
        <w:t xml:space="preserve"> </w:t>
      </w:r>
      <w:r>
        <w:rPr>
          <w:spacing w:val="-2"/>
          <w:sz w:val="22"/>
        </w:rPr>
        <w:t>verificada</w:t>
      </w:r>
      <w:r>
        <w:rPr>
          <w:spacing w:val="-8"/>
          <w:sz w:val="22"/>
        </w:rPr>
        <w:t xml:space="preserve"> </w:t>
      </w:r>
      <w:r>
        <w:rPr>
          <w:spacing w:val="-2"/>
          <w:sz w:val="22"/>
        </w:rPr>
        <w:t>no</w:t>
      </w:r>
      <w:r>
        <w:rPr>
          <w:spacing w:val="-5"/>
          <w:sz w:val="22"/>
        </w:rPr>
        <w:t xml:space="preserve"> </w:t>
      </w:r>
      <w:r>
        <w:rPr>
          <w:spacing w:val="-2"/>
          <w:sz w:val="22"/>
        </w:rPr>
        <w:t>decorrer</w:t>
      </w:r>
      <w:r>
        <w:rPr>
          <w:spacing w:val="-7"/>
          <w:sz w:val="22"/>
        </w:rPr>
        <w:t xml:space="preserve"> </w:t>
      </w:r>
      <w:r>
        <w:rPr>
          <w:spacing w:val="-2"/>
          <w:sz w:val="22"/>
        </w:rPr>
        <w:t>da</w:t>
      </w:r>
      <w:r>
        <w:rPr>
          <w:spacing w:val="-8"/>
          <w:sz w:val="22"/>
        </w:rPr>
        <w:t xml:space="preserve"> </w:t>
      </w:r>
      <w:r>
        <w:rPr>
          <w:spacing w:val="-2"/>
          <w:sz w:val="22"/>
        </w:rPr>
        <w:t>prestação</w:t>
      </w:r>
      <w:r>
        <w:rPr>
          <w:spacing w:val="-5"/>
          <w:sz w:val="22"/>
        </w:rPr>
        <w:t xml:space="preserve"> </w:t>
      </w:r>
      <w:r>
        <w:rPr>
          <w:spacing w:val="-2"/>
          <w:sz w:val="22"/>
        </w:rPr>
        <w:t>dos</w:t>
      </w:r>
      <w:r>
        <w:rPr>
          <w:spacing w:val="-7"/>
          <w:sz w:val="22"/>
        </w:rPr>
        <w:t xml:space="preserve"> </w:t>
      </w:r>
      <w:r>
        <w:rPr>
          <w:spacing w:val="-2"/>
          <w:sz w:val="22"/>
        </w:rPr>
        <w:t>serviços.</w:t>
      </w:r>
    </w:p>
    <w:p w14:paraId="4F9CEFEC">
      <w:pPr>
        <w:pStyle w:val="8"/>
        <w:numPr>
          <w:ilvl w:val="1"/>
          <w:numId w:val="38"/>
        </w:numPr>
        <w:tabs>
          <w:tab w:val="left" w:pos="643"/>
          <w:tab w:val="left" w:pos="988"/>
        </w:tabs>
        <w:spacing w:before="134" w:after="0" w:line="360" w:lineRule="auto"/>
        <w:ind w:left="643" w:right="433" w:hanging="361"/>
        <w:jc w:val="both"/>
        <w:rPr>
          <w:sz w:val="22"/>
        </w:rPr>
      </w:pPr>
      <w:r>
        <w:rPr>
          <w:sz w:val="22"/>
        </w:rPr>
        <w:t>Substituir, sempre que exigido pelo Hospital e independentemente de justificação por parte desta, qualquer empregado cuja atuação, permanência e/ou comportamento sejam julgados prejudiciais, inconvenientes</w:t>
      </w:r>
      <w:r>
        <w:rPr>
          <w:spacing w:val="-5"/>
          <w:sz w:val="22"/>
        </w:rPr>
        <w:t xml:space="preserve"> </w:t>
      </w:r>
      <w:r>
        <w:rPr>
          <w:sz w:val="22"/>
        </w:rPr>
        <w:t>ou</w:t>
      </w:r>
      <w:r>
        <w:rPr>
          <w:spacing w:val="-5"/>
          <w:sz w:val="22"/>
        </w:rPr>
        <w:t xml:space="preserve"> </w:t>
      </w:r>
      <w:r>
        <w:rPr>
          <w:sz w:val="22"/>
        </w:rPr>
        <w:t>insatisfatórios</w:t>
      </w:r>
      <w:r>
        <w:rPr>
          <w:spacing w:val="-5"/>
          <w:sz w:val="22"/>
        </w:rPr>
        <w:t xml:space="preserve"> </w:t>
      </w:r>
      <w:r>
        <w:rPr>
          <w:sz w:val="22"/>
        </w:rPr>
        <w:t>à</w:t>
      </w:r>
      <w:r>
        <w:rPr>
          <w:spacing w:val="-5"/>
          <w:sz w:val="22"/>
        </w:rPr>
        <w:t xml:space="preserve"> </w:t>
      </w:r>
      <w:r>
        <w:rPr>
          <w:sz w:val="22"/>
        </w:rPr>
        <w:t>disciplina</w:t>
      </w:r>
      <w:r>
        <w:rPr>
          <w:spacing w:val="-5"/>
          <w:sz w:val="22"/>
        </w:rPr>
        <w:t xml:space="preserve"> </w:t>
      </w:r>
      <w:r>
        <w:rPr>
          <w:sz w:val="22"/>
        </w:rPr>
        <w:t>da</w:t>
      </w:r>
      <w:r>
        <w:rPr>
          <w:spacing w:val="-5"/>
          <w:sz w:val="22"/>
        </w:rPr>
        <w:t xml:space="preserve"> </w:t>
      </w:r>
      <w:r>
        <w:rPr>
          <w:sz w:val="22"/>
        </w:rPr>
        <w:t>repartição ou</w:t>
      </w:r>
      <w:r>
        <w:rPr>
          <w:spacing w:val="-5"/>
          <w:sz w:val="22"/>
        </w:rPr>
        <w:t xml:space="preserve"> </w:t>
      </w:r>
      <w:r>
        <w:rPr>
          <w:sz w:val="22"/>
        </w:rPr>
        <w:t>ao</w:t>
      </w:r>
      <w:r>
        <w:rPr>
          <w:spacing w:val="-3"/>
          <w:sz w:val="22"/>
        </w:rPr>
        <w:t xml:space="preserve"> </w:t>
      </w:r>
      <w:r>
        <w:rPr>
          <w:sz w:val="22"/>
        </w:rPr>
        <w:t>interesse</w:t>
      </w:r>
      <w:r>
        <w:rPr>
          <w:spacing w:val="-7"/>
          <w:sz w:val="22"/>
        </w:rPr>
        <w:t xml:space="preserve"> </w:t>
      </w:r>
      <w:r>
        <w:rPr>
          <w:sz w:val="22"/>
        </w:rPr>
        <w:t>público.</w:t>
      </w:r>
    </w:p>
    <w:p w14:paraId="78BBB523">
      <w:pPr>
        <w:pStyle w:val="8"/>
        <w:numPr>
          <w:ilvl w:val="1"/>
          <w:numId w:val="38"/>
        </w:numPr>
        <w:tabs>
          <w:tab w:val="left" w:pos="643"/>
          <w:tab w:val="left" w:pos="988"/>
        </w:tabs>
        <w:spacing w:before="0" w:after="0" w:line="360" w:lineRule="auto"/>
        <w:ind w:left="643" w:right="430" w:hanging="361"/>
        <w:jc w:val="both"/>
        <w:rPr>
          <w:sz w:val="22"/>
        </w:rPr>
      </w:pPr>
      <w:r>
        <w:rPr>
          <w:sz w:val="22"/>
        </w:rPr>
        <w:t>Assumir inteira responsabilidade pela execução dos serviços, devendo os materiais, a serem empregados, receber prévia aprovação do Hospital, que se reserva o direito de rejeitá-los, caso não satisfaçam aos padrões especificados neste projeto básico.</w:t>
      </w:r>
    </w:p>
    <w:p w14:paraId="12CCB3F9">
      <w:pPr>
        <w:pStyle w:val="8"/>
        <w:numPr>
          <w:ilvl w:val="1"/>
          <w:numId w:val="38"/>
        </w:numPr>
        <w:tabs>
          <w:tab w:val="left" w:pos="643"/>
          <w:tab w:val="left" w:pos="988"/>
        </w:tabs>
        <w:spacing w:before="1" w:after="0" w:line="360" w:lineRule="auto"/>
        <w:ind w:left="643" w:right="434" w:hanging="361"/>
        <w:jc w:val="both"/>
        <w:rPr>
          <w:sz w:val="22"/>
        </w:rPr>
      </w:pPr>
      <w:r>
        <w:rPr>
          <w:sz w:val="22"/>
        </w:rPr>
        <w:t>Não</w:t>
      </w:r>
      <w:r>
        <w:rPr>
          <w:spacing w:val="-8"/>
          <w:sz w:val="22"/>
        </w:rPr>
        <w:t xml:space="preserve"> </w:t>
      </w:r>
      <w:r>
        <w:rPr>
          <w:sz w:val="22"/>
        </w:rPr>
        <w:t>sendo</w:t>
      </w:r>
      <w:r>
        <w:rPr>
          <w:spacing w:val="-8"/>
          <w:sz w:val="22"/>
        </w:rPr>
        <w:t xml:space="preserve"> </w:t>
      </w:r>
      <w:r>
        <w:rPr>
          <w:sz w:val="22"/>
        </w:rPr>
        <w:t>possível</w:t>
      </w:r>
      <w:r>
        <w:rPr>
          <w:spacing w:val="-10"/>
          <w:sz w:val="22"/>
        </w:rPr>
        <w:t xml:space="preserve"> </w:t>
      </w:r>
      <w:r>
        <w:rPr>
          <w:sz w:val="22"/>
        </w:rPr>
        <w:t>a</w:t>
      </w:r>
      <w:r>
        <w:rPr>
          <w:spacing w:val="-9"/>
          <w:sz w:val="22"/>
        </w:rPr>
        <w:t xml:space="preserve"> </w:t>
      </w:r>
      <w:r>
        <w:rPr>
          <w:sz w:val="22"/>
        </w:rPr>
        <w:t>substituição</w:t>
      </w:r>
      <w:r>
        <w:rPr>
          <w:spacing w:val="-8"/>
          <w:sz w:val="22"/>
        </w:rPr>
        <w:t xml:space="preserve"> </w:t>
      </w:r>
      <w:r>
        <w:rPr>
          <w:sz w:val="22"/>
        </w:rPr>
        <w:t>do</w:t>
      </w:r>
      <w:r>
        <w:rPr>
          <w:spacing w:val="-8"/>
          <w:sz w:val="22"/>
        </w:rPr>
        <w:t xml:space="preserve"> </w:t>
      </w:r>
      <w:r>
        <w:rPr>
          <w:sz w:val="22"/>
        </w:rPr>
        <w:t>bem</w:t>
      </w:r>
      <w:r>
        <w:rPr>
          <w:spacing w:val="-10"/>
          <w:sz w:val="22"/>
        </w:rPr>
        <w:t xml:space="preserve"> </w:t>
      </w:r>
      <w:r>
        <w:rPr>
          <w:sz w:val="22"/>
        </w:rPr>
        <w:t>desaparecido,</w:t>
      </w:r>
      <w:r>
        <w:rPr>
          <w:spacing w:val="-9"/>
          <w:sz w:val="22"/>
        </w:rPr>
        <w:t xml:space="preserve"> </w:t>
      </w:r>
      <w:r>
        <w:rPr>
          <w:sz w:val="22"/>
        </w:rPr>
        <w:t>danificado</w:t>
      </w:r>
      <w:r>
        <w:rPr>
          <w:spacing w:val="-8"/>
          <w:sz w:val="22"/>
        </w:rPr>
        <w:t xml:space="preserve"> </w:t>
      </w:r>
      <w:r>
        <w:rPr>
          <w:sz w:val="22"/>
        </w:rPr>
        <w:t>ou</w:t>
      </w:r>
      <w:r>
        <w:rPr>
          <w:spacing w:val="-10"/>
          <w:sz w:val="22"/>
        </w:rPr>
        <w:t xml:space="preserve"> </w:t>
      </w:r>
      <w:r>
        <w:rPr>
          <w:sz w:val="22"/>
        </w:rPr>
        <w:t>extraviado,</w:t>
      </w:r>
      <w:r>
        <w:rPr>
          <w:spacing w:val="-9"/>
          <w:sz w:val="22"/>
        </w:rPr>
        <w:t xml:space="preserve"> </w:t>
      </w:r>
      <w:r>
        <w:rPr>
          <w:sz w:val="22"/>
        </w:rPr>
        <w:t>o</w:t>
      </w:r>
      <w:r>
        <w:rPr>
          <w:spacing w:val="-8"/>
          <w:sz w:val="22"/>
        </w:rPr>
        <w:t xml:space="preserve"> </w:t>
      </w:r>
      <w:r>
        <w:rPr>
          <w:sz w:val="22"/>
        </w:rPr>
        <w:t>Hospital</w:t>
      </w:r>
      <w:r>
        <w:rPr>
          <w:spacing w:val="-10"/>
          <w:sz w:val="22"/>
        </w:rPr>
        <w:t xml:space="preserve"> </w:t>
      </w:r>
      <w:r>
        <w:rPr>
          <w:sz w:val="22"/>
        </w:rPr>
        <w:t>poderá autorizar</w:t>
      </w:r>
      <w:r>
        <w:rPr>
          <w:spacing w:val="-12"/>
          <w:sz w:val="22"/>
        </w:rPr>
        <w:t xml:space="preserve"> </w:t>
      </w:r>
      <w:r>
        <w:rPr>
          <w:sz w:val="22"/>
        </w:rPr>
        <w:t>o</w:t>
      </w:r>
      <w:r>
        <w:rPr>
          <w:spacing w:val="-10"/>
          <w:sz w:val="22"/>
        </w:rPr>
        <w:t xml:space="preserve"> </w:t>
      </w:r>
      <w:r>
        <w:rPr>
          <w:sz w:val="22"/>
        </w:rPr>
        <w:t>ressarcimento</w:t>
      </w:r>
      <w:r>
        <w:rPr>
          <w:spacing w:val="-10"/>
          <w:sz w:val="22"/>
        </w:rPr>
        <w:t xml:space="preserve"> </w:t>
      </w:r>
      <w:r>
        <w:rPr>
          <w:sz w:val="22"/>
        </w:rPr>
        <w:t>em</w:t>
      </w:r>
      <w:r>
        <w:rPr>
          <w:spacing w:val="-11"/>
          <w:sz w:val="22"/>
        </w:rPr>
        <w:t xml:space="preserve"> </w:t>
      </w:r>
      <w:r>
        <w:rPr>
          <w:sz w:val="22"/>
        </w:rPr>
        <w:t>espécie,</w:t>
      </w:r>
      <w:r>
        <w:rPr>
          <w:spacing w:val="-12"/>
          <w:sz w:val="22"/>
        </w:rPr>
        <w:t xml:space="preserve"> </w:t>
      </w:r>
      <w:r>
        <w:rPr>
          <w:sz w:val="22"/>
        </w:rPr>
        <w:t>promovendo</w:t>
      </w:r>
      <w:r>
        <w:rPr>
          <w:spacing w:val="-10"/>
          <w:sz w:val="22"/>
        </w:rPr>
        <w:t xml:space="preserve"> </w:t>
      </w:r>
      <w:r>
        <w:rPr>
          <w:sz w:val="22"/>
        </w:rPr>
        <w:t>previamente,</w:t>
      </w:r>
      <w:r>
        <w:rPr>
          <w:spacing w:val="-12"/>
          <w:sz w:val="22"/>
        </w:rPr>
        <w:t xml:space="preserve"> </w:t>
      </w:r>
      <w:r>
        <w:rPr>
          <w:sz w:val="22"/>
        </w:rPr>
        <w:t>nesta</w:t>
      </w:r>
      <w:r>
        <w:rPr>
          <w:spacing w:val="-12"/>
          <w:sz w:val="22"/>
        </w:rPr>
        <w:t xml:space="preserve"> </w:t>
      </w:r>
      <w:r>
        <w:rPr>
          <w:sz w:val="22"/>
        </w:rPr>
        <w:t>hipótese,</w:t>
      </w:r>
      <w:r>
        <w:rPr>
          <w:spacing w:val="-13"/>
          <w:sz w:val="22"/>
        </w:rPr>
        <w:t xml:space="preserve"> </w:t>
      </w:r>
      <w:r>
        <w:rPr>
          <w:sz w:val="22"/>
        </w:rPr>
        <w:t>a</w:t>
      </w:r>
      <w:r>
        <w:rPr>
          <w:spacing w:val="-11"/>
          <w:sz w:val="22"/>
        </w:rPr>
        <w:t xml:space="preserve"> </w:t>
      </w:r>
      <w:r>
        <w:rPr>
          <w:sz w:val="22"/>
        </w:rPr>
        <w:t>apuração</w:t>
      </w:r>
      <w:r>
        <w:rPr>
          <w:spacing w:val="-10"/>
          <w:sz w:val="22"/>
        </w:rPr>
        <w:t xml:space="preserve"> </w:t>
      </w:r>
      <w:r>
        <w:rPr>
          <w:sz w:val="22"/>
        </w:rPr>
        <w:t>do</w:t>
      </w:r>
      <w:r>
        <w:rPr>
          <w:spacing w:val="-10"/>
          <w:sz w:val="22"/>
        </w:rPr>
        <w:t xml:space="preserve"> </w:t>
      </w:r>
      <w:r>
        <w:rPr>
          <w:sz w:val="22"/>
        </w:rPr>
        <w:t>valor</w:t>
      </w:r>
      <w:r>
        <w:rPr>
          <w:spacing w:val="-12"/>
          <w:sz w:val="22"/>
        </w:rPr>
        <w:t xml:space="preserve"> </w:t>
      </w:r>
      <w:r>
        <w:rPr>
          <w:sz w:val="22"/>
        </w:rPr>
        <w:t>de mercado</w:t>
      </w:r>
      <w:r>
        <w:rPr>
          <w:spacing w:val="-7"/>
          <w:sz w:val="22"/>
        </w:rPr>
        <w:t xml:space="preserve"> </w:t>
      </w:r>
      <w:r>
        <w:rPr>
          <w:sz w:val="22"/>
        </w:rPr>
        <w:t>do</w:t>
      </w:r>
      <w:r>
        <w:rPr>
          <w:spacing w:val="-7"/>
          <w:sz w:val="22"/>
        </w:rPr>
        <w:t xml:space="preserve"> </w:t>
      </w:r>
      <w:r>
        <w:rPr>
          <w:sz w:val="22"/>
        </w:rPr>
        <w:t>bem,</w:t>
      </w:r>
      <w:r>
        <w:rPr>
          <w:spacing w:val="-9"/>
          <w:sz w:val="22"/>
        </w:rPr>
        <w:t xml:space="preserve"> </w:t>
      </w:r>
      <w:r>
        <w:rPr>
          <w:sz w:val="22"/>
        </w:rPr>
        <w:t>atualizado,</w:t>
      </w:r>
      <w:r>
        <w:rPr>
          <w:spacing w:val="-9"/>
          <w:sz w:val="22"/>
        </w:rPr>
        <w:t xml:space="preserve"> </w:t>
      </w:r>
      <w:r>
        <w:rPr>
          <w:sz w:val="22"/>
        </w:rPr>
        <w:t>para</w:t>
      </w:r>
      <w:r>
        <w:rPr>
          <w:spacing w:val="-9"/>
          <w:sz w:val="22"/>
        </w:rPr>
        <w:t xml:space="preserve"> </w:t>
      </w:r>
      <w:r>
        <w:rPr>
          <w:sz w:val="22"/>
        </w:rPr>
        <w:t>efeito</w:t>
      </w:r>
      <w:r>
        <w:rPr>
          <w:spacing w:val="-7"/>
          <w:sz w:val="22"/>
        </w:rPr>
        <w:t xml:space="preserve"> </w:t>
      </w:r>
      <w:r>
        <w:rPr>
          <w:sz w:val="22"/>
        </w:rPr>
        <w:t>de</w:t>
      </w:r>
      <w:r>
        <w:rPr>
          <w:spacing w:val="-8"/>
          <w:sz w:val="22"/>
        </w:rPr>
        <w:t xml:space="preserve"> </w:t>
      </w:r>
      <w:r>
        <w:rPr>
          <w:sz w:val="22"/>
        </w:rPr>
        <w:t>recolhimento</w:t>
      </w:r>
      <w:r>
        <w:rPr>
          <w:spacing w:val="-7"/>
          <w:sz w:val="22"/>
        </w:rPr>
        <w:t xml:space="preserve"> </w:t>
      </w:r>
      <w:r>
        <w:rPr>
          <w:sz w:val="22"/>
        </w:rPr>
        <w:t>da</w:t>
      </w:r>
      <w:r>
        <w:rPr>
          <w:spacing w:val="-9"/>
          <w:sz w:val="22"/>
        </w:rPr>
        <w:t xml:space="preserve"> </w:t>
      </w:r>
      <w:r>
        <w:rPr>
          <w:sz w:val="22"/>
        </w:rPr>
        <w:t>importância</w:t>
      </w:r>
      <w:r>
        <w:rPr>
          <w:spacing w:val="-9"/>
          <w:sz w:val="22"/>
        </w:rPr>
        <w:t xml:space="preserve"> </w:t>
      </w:r>
      <w:r>
        <w:rPr>
          <w:sz w:val="22"/>
        </w:rPr>
        <w:t>respectiva</w:t>
      </w:r>
      <w:r>
        <w:rPr>
          <w:spacing w:val="-9"/>
          <w:sz w:val="22"/>
        </w:rPr>
        <w:t xml:space="preserve"> </w:t>
      </w:r>
      <w:r>
        <w:rPr>
          <w:sz w:val="22"/>
        </w:rPr>
        <w:t>aos</w:t>
      </w:r>
      <w:r>
        <w:rPr>
          <w:spacing w:val="-9"/>
          <w:sz w:val="22"/>
        </w:rPr>
        <w:t xml:space="preserve"> </w:t>
      </w:r>
      <w:r>
        <w:rPr>
          <w:sz w:val="22"/>
        </w:rPr>
        <w:t>cofres</w:t>
      </w:r>
      <w:r>
        <w:rPr>
          <w:spacing w:val="-9"/>
          <w:sz w:val="22"/>
        </w:rPr>
        <w:t xml:space="preserve"> </w:t>
      </w:r>
      <w:r>
        <w:rPr>
          <w:sz w:val="22"/>
        </w:rPr>
        <w:t>públicos.</w:t>
      </w:r>
    </w:p>
    <w:p w14:paraId="53037E90">
      <w:pPr>
        <w:pStyle w:val="8"/>
        <w:numPr>
          <w:ilvl w:val="1"/>
          <w:numId w:val="38"/>
        </w:numPr>
        <w:tabs>
          <w:tab w:val="left" w:pos="988"/>
        </w:tabs>
        <w:spacing w:before="0" w:after="0" w:line="267" w:lineRule="exact"/>
        <w:ind w:left="988" w:right="0" w:hanging="706"/>
        <w:jc w:val="both"/>
        <w:rPr>
          <w:sz w:val="22"/>
        </w:rPr>
      </w:pPr>
      <w:r>
        <w:rPr>
          <w:spacing w:val="-2"/>
          <w:sz w:val="22"/>
        </w:rPr>
        <w:t>A</w:t>
      </w:r>
      <w:r>
        <w:rPr>
          <w:spacing w:val="-10"/>
          <w:sz w:val="22"/>
        </w:rPr>
        <w:t xml:space="preserve"> </w:t>
      </w:r>
      <w:r>
        <w:rPr>
          <w:spacing w:val="-2"/>
          <w:sz w:val="22"/>
        </w:rPr>
        <w:t>Empresa</w:t>
      </w:r>
      <w:r>
        <w:rPr>
          <w:spacing w:val="-7"/>
          <w:sz w:val="22"/>
        </w:rPr>
        <w:t xml:space="preserve"> </w:t>
      </w:r>
      <w:r>
        <w:rPr>
          <w:spacing w:val="-2"/>
          <w:sz w:val="22"/>
        </w:rPr>
        <w:t>responderá</w:t>
      </w:r>
      <w:r>
        <w:rPr>
          <w:spacing w:val="-7"/>
          <w:sz w:val="22"/>
        </w:rPr>
        <w:t xml:space="preserve"> </w:t>
      </w:r>
      <w:r>
        <w:rPr>
          <w:spacing w:val="-2"/>
          <w:sz w:val="22"/>
        </w:rPr>
        <w:t>por</w:t>
      </w:r>
      <w:r>
        <w:rPr>
          <w:spacing w:val="-7"/>
          <w:sz w:val="22"/>
        </w:rPr>
        <w:t xml:space="preserve"> </w:t>
      </w:r>
      <w:r>
        <w:rPr>
          <w:spacing w:val="-2"/>
          <w:sz w:val="22"/>
        </w:rPr>
        <w:t>qualquer</w:t>
      </w:r>
      <w:r>
        <w:rPr>
          <w:spacing w:val="-7"/>
          <w:sz w:val="22"/>
        </w:rPr>
        <w:t xml:space="preserve"> </w:t>
      </w:r>
      <w:r>
        <w:rPr>
          <w:spacing w:val="-2"/>
          <w:sz w:val="22"/>
        </w:rPr>
        <w:t>acidente</w:t>
      </w:r>
      <w:r>
        <w:rPr>
          <w:spacing w:val="-7"/>
          <w:sz w:val="22"/>
        </w:rPr>
        <w:t xml:space="preserve"> </w:t>
      </w:r>
      <w:r>
        <w:rPr>
          <w:spacing w:val="-2"/>
          <w:sz w:val="22"/>
        </w:rPr>
        <w:t>que</w:t>
      </w:r>
      <w:r>
        <w:rPr>
          <w:spacing w:val="-6"/>
          <w:sz w:val="22"/>
        </w:rPr>
        <w:t xml:space="preserve"> </w:t>
      </w:r>
      <w:r>
        <w:rPr>
          <w:spacing w:val="-2"/>
          <w:sz w:val="22"/>
        </w:rPr>
        <w:t>venha</w:t>
      </w:r>
      <w:r>
        <w:rPr>
          <w:spacing w:val="-7"/>
          <w:sz w:val="22"/>
        </w:rPr>
        <w:t xml:space="preserve"> </w:t>
      </w:r>
      <w:r>
        <w:rPr>
          <w:spacing w:val="-2"/>
          <w:sz w:val="22"/>
        </w:rPr>
        <w:t>ocorrer</w:t>
      </w:r>
      <w:r>
        <w:rPr>
          <w:spacing w:val="-7"/>
          <w:sz w:val="22"/>
        </w:rPr>
        <w:t xml:space="preserve"> </w:t>
      </w:r>
      <w:r>
        <w:rPr>
          <w:spacing w:val="-2"/>
          <w:sz w:val="22"/>
        </w:rPr>
        <w:t>com</w:t>
      </w:r>
      <w:r>
        <w:rPr>
          <w:spacing w:val="-6"/>
          <w:sz w:val="22"/>
        </w:rPr>
        <w:t xml:space="preserve"> </w:t>
      </w:r>
      <w:r>
        <w:rPr>
          <w:spacing w:val="-2"/>
          <w:sz w:val="22"/>
        </w:rPr>
        <w:t>seus</w:t>
      </w:r>
      <w:r>
        <w:rPr>
          <w:spacing w:val="-7"/>
          <w:sz w:val="22"/>
        </w:rPr>
        <w:t xml:space="preserve"> </w:t>
      </w:r>
      <w:r>
        <w:rPr>
          <w:spacing w:val="-2"/>
          <w:sz w:val="22"/>
        </w:rPr>
        <w:t>empregados;</w:t>
      </w:r>
    </w:p>
    <w:p w14:paraId="6176745E">
      <w:pPr>
        <w:pStyle w:val="8"/>
        <w:numPr>
          <w:ilvl w:val="1"/>
          <w:numId w:val="38"/>
        </w:numPr>
        <w:tabs>
          <w:tab w:val="left" w:pos="643"/>
          <w:tab w:val="left" w:pos="988"/>
        </w:tabs>
        <w:spacing w:before="134" w:after="0" w:line="360" w:lineRule="auto"/>
        <w:ind w:left="643" w:right="429" w:hanging="361"/>
        <w:jc w:val="both"/>
        <w:rPr>
          <w:sz w:val="22"/>
        </w:rPr>
      </w:pPr>
      <w:r>
        <w:rPr>
          <w:sz w:val="22"/>
        </w:rPr>
        <w:t>Prestar</w:t>
      </w:r>
      <w:r>
        <w:rPr>
          <w:spacing w:val="-2"/>
          <w:sz w:val="22"/>
        </w:rPr>
        <w:t xml:space="preserve"> </w:t>
      </w:r>
      <w:r>
        <w:rPr>
          <w:sz w:val="22"/>
        </w:rPr>
        <w:t>todos</w:t>
      </w:r>
      <w:r>
        <w:rPr>
          <w:spacing w:val="-2"/>
          <w:sz w:val="22"/>
        </w:rPr>
        <w:t xml:space="preserve"> </w:t>
      </w:r>
      <w:r>
        <w:rPr>
          <w:sz w:val="22"/>
        </w:rPr>
        <w:t>os</w:t>
      </w:r>
      <w:r>
        <w:rPr>
          <w:spacing w:val="-4"/>
          <w:sz w:val="22"/>
        </w:rPr>
        <w:t xml:space="preserve"> </w:t>
      </w:r>
      <w:r>
        <w:rPr>
          <w:sz w:val="22"/>
        </w:rPr>
        <w:t>esclarecimentos</w:t>
      </w:r>
      <w:r>
        <w:rPr>
          <w:spacing w:val="-2"/>
          <w:sz w:val="22"/>
        </w:rPr>
        <w:t xml:space="preserve"> </w:t>
      </w:r>
      <w:r>
        <w:rPr>
          <w:sz w:val="22"/>
        </w:rPr>
        <w:t>que</w:t>
      </w:r>
      <w:r>
        <w:rPr>
          <w:spacing w:val="-2"/>
          <w:sz w:val="22"/>
        </w:rPr>
        <w:t xml:space="preserve"> </w:t>
      </w:r>
      <w:r>
        <w:rPr>
          <w:sz w:val="22"/>
        </w:rPr>
        <w:t>forem</w:t>
      </w:r>
      <w:r>
        <w:rPr>
          <w:spacing w:val="-2"/>
          <w:sz w:val="22"/>
        </w:rPr>
        <w:t xml:space="preserve"> </w:t>
      </w:r>
      <w:r>
        <w:rPr>
          <w:sz w:val="22"/>
        </w:rPr>
        <w:t>solicitados</w:t>
      </w:r>
      <w:r>
        <w:rPr>
          <w:spacing w:val="-2"/>
          <w:sz w:val="22"/>
        </w:rPr>
        <w:t xml:space="preserve"> </w:t>
      </w:r>
      <w:r>
        <w:rPr>
          <w:sz w:val="22"/>
        </w:rPr>
        <w:t>pelo</w:t>
      </w:r>
      <w:r>
        <w:rPr>
          <w:spacing w:val="-2"/>
          <w:sz w:val="22"/>
        </w:rPr>
        <w:t xml:space="preserve"> </w:t>
      </w:r>
      <w:r>
        <w:rPr>
          <w:sz w:val="22"/>
        </w:rPr>
        <w:t>Hospital,</w:t>
      </w:r>
      <w:r>
        <w:rPr>
          <w:spacing w:val="-2"/>
          <w:sz w:val="22"/>
        </w:rPr>
        <w:t xml:space="preserve"> </w:t>
      </w:r>
      <w:r>
        <w:rPr>
          <w:sz w:val="22"/>
        </w:rPr>
        <w:t>cujas</w:t>
      </w:r>
      <w:r>
        <w:rPr>
          <w:spacing w:val="-2"/>
          <w:sz w:val="22"/>
        </w:rPr>
        <w:t xml:space="preserve"> </w:t>
      </w:r>
      <w:r>
        <w:rPr>
          <w:sz w:val="22"/>
        </w:rPr>
        <w:t>reclamações</w:t>
      </w:r>
      <w:r>
        <w:rPr>
          <w:spacing w:val="-4"/>
          <w:sz w:val="22"/>
        </w:rPr>
        <w:t xml:space="preserve"> </w:t>
      </w:r>
      <w:r>
        <w:rPr>
          <w:sz w:val="22"/>
        </w:rPr>
        <w:t>se</w:t>
      </w:r>
      <w:r>
        <w:rPr>
          <w:spacing w:val="-4"/>
          <w:sz w:val="22"/>
        </w:rPr>
        <w:t xml:space="preserve"> </w:t>
      </w:r>
      <w:r>
        <w:rPr>
          <w:sz w:val="22"/>
        </w:rPr>
        <w:t>obrigam prontamente a atender;</w:t>
      </w:r>
    </w:p>
    <w:p w14:paraId="3243E7C7">
      <w:pPr>
        <w:pStyle w:val="8"/>
        <w:spacing w:after="0" w:line="360" w:lineRule="auto"/>
        <w:jc w:val="both"/>
        <w:rPr>
          <w:sz w:val="22"/>
        </w:rPr>
        <w:sectPr>
          <w:pgSz w:w="11910" w:h="16840"/>
          <w:pgMar w:top="2160" w:right="708" w:bottom="1860" w:left="850" w:header="708" w:footer="1674" w:gutter="0"/>
          <w:cols w:space="720" w:num="1"/>
        </w:sectPr>
      </w:pPr>
    </w:p>
    <w:p w14:paraId="27C388E1">
      <w:pPr>
        <w:pStyle w:val="6"/>
        <w:jc w:val="left"/>
      </w:pPr>
    </w:p>
    <w:p w14:paraId="4E702A83">
      <w:pPr>
        <w:pStyle w:val="6"/>
        <w:spacing w:before="257"/>
        <w:jc w:val="left"/>
      </w:pPr>
    </w:p>
    <w:p w14:paraId="07D10FBC">
      <w:pPr>
        <w:pStyle w:val="8"/>
        <w:numPr>
          <w:ilvl w:val="1"/>
          <w:numId w:val="38"/>
        </w:numPr>
        <w:tabs>
          <w:tab w:val="left" w:pos="643"/>
          <w:tab w:val="left" w:pos="988"/>
        </w:tabs>
        <w:spacing w:before="0" w:after="0" w:line="360" w:lineRule="auto"/>
        <w:ind w:left="643" w:right="437" w:hanging="361"/>
        <w:jc w:val="both"/>
        <w:rPr>
          <w:sz w:val="22"/>
        </w:rPr>
      </w:pPr>
      <w:r>
        <w:rPr>
          <w:sz w:val="22"/>
        </w:rPr>
        <w:t xml:space="preserve">Respeitar as normas e procedimentos de controle interno, inclusive de acesso às dependências do </w:t>
      </w:r>
      <w:r>
        <w:rPr>
          <w:spacing w:val="-2"/>
          <w:sz w:val="22"/>
        </w:rPr>
        <w:t>Hospital;</w:t>
      </w:r>
    </w:p>
    <w:p w14:paraId="2D117769">
      <w:pPr>
        <w:pStyle w:val="8"/>
        <w:numPr>
          <w:ilvl w:val="1"/>
          <w:numId w:val="38"/>
        </w:numPr>
        <w:tabs>
          <w:tab w:val="left" w:pos="643"/>
          <w:tab w:val="left" w:pos="988"/>
        </w:tabs>
        <w:spacing w:before="0" w:after="0" w:line="360" w:lineRule="auto"/>
        <w:ind w:left="643" w:right="433" w:hanging="361"/>
        <w:jc w:val="both"/>
        <w:rPr>
          <w:sz w:val="22"/>
        </w:rPr>
      </w:pPr>
      <w:r>
        <w:rPr>
          <w:sz w:val="22"/>
        </w:rPr>
        <w:t>Fiscalizar</w:t>
      </w:r>
      <w:r>
        <w:rPr>
          <w:spacing w:val="-7"/>
          <w:sz w:val="22"/>
        </w:rPr>
        <w:t xml:space="preserve"> </w:t>
      </w:r>
      <w:r>
        <w:rPr>
          <w:sz w:val="22"/>
        </w:rPr>
        <w:t>regularmente</w:t>
      </w:r>
      <w:r>
        <w:rPr>
          <w:spacing w:val="-6"/>
          <w:sz w:val="22"/>
        </w:rPr>
        <w:t xml:space="preserve"> </w:t>
      </w:r>
      <w:r>
        <w:rPr>
          <w:sz w:val="22"/>
        </w:rPr>
        <w:t>os</w:t>
      </w:r>
      <w:r>
        <w:rPr>
          <w:spacing w:val="-7"/>
          <w:sz w:val="22"/>
        </w:rPr>
        <w:t xml:space="preserve"> </w:t>
      </w:r>
      <w:r>
        <w:rPr>
          <w:sz w:val="22"/>
        </w:rPr>
        <w:t>seus</w:t>
      </w:r>
      <w:r>
        <w:rPr>
          <w:spacing w:val="-7"/>
          <w:sz w:val="22"/>
        </w:rPr>
        <w:t xml:space="preserve"> </w:t>
      </w:r>
      <w:r>
        <w:rPr>
          <w:sz w:val="22"/>
        </w:rPr>
        <w:t>empregados</w:t>
      </w:r>
      <w:r>
        <w:rPr>
          <w:spacing w:val="-7"/>
          <w:sz w:val="22"/>
        </w:rPr>
        <w:t xml:space="preserve"> </w:t>
      </w:r>
      <w:r>
        <w:rPr>
          <w:sz w:val="22"/>
        </w:rPr>
        <w:t>designados</w:t>
      </w:r>
      <w:r>
        <w:rPr>
          <w:spacing w:val="-7"/>
          <w:sz w:val="22"/>
        </w:rPr>
        <w:t xml:space="preserve"> </w:t>
      </w:r>
      <w:r>
        <w:rPr>
          <w:sz w:val="22"/>
        </w:rPr>
        <w:t>para</w:t>
      </w:r>
      <w:r>
        <w:rPr>
          <w:spacing w:val="-7"/>
          <w:sz w:val="22"/>
        </w:rPr>
        <w:t xml:space="preserve"> </w:t>
      </w:r>
      <w:r>
        <w:rPr>
          <w:sz w:val="22"/>
        </w:rPr>
        <w:t>a</w:t>
      </w:r>
      <w:r>
        <w:rPr>
          <w:spacing w:val="-7"/>
          <w:sz w:val="22"/>
        </w:rPr>
        <w:t xml:space="preserve"> </w:t>
      </w:r>
      <w:r>
        <w:rPr>
          <w:sz w:val="22"/>
        </w:rPr>
        <w:t>prestação</w:t>
      </w:r>
      <w:r>
        <w:rPr>
          <w:spacing w:val="-6"/>
          <w:sz w:val="22"/>
        </w:rPr>
        <w:t xml:space="preserve"> </w:t>
      </w:r>
      <w:r>
        <w:rPr>
          <w:sz w:val="22"/>
        </w:rPr>
        <w:t>do</w:t>
      </w:r>
      <w:r>
        <w:rPr>
          <w:spacing w:val="-6"/>
          <w:sz w:val="22"/>
        </w:rPr>
        <w:t xml:space="preserve"> </w:t>
      </w:r>
      <w:r>
        <w:rPr>
          <w:sz w:val="22"/>
        </w:rPr>
        <w:t>serviço</w:t>
      </w:r>
      <w:r>
        <w:rPr>
          <w:spacing w:val="-6"/>
          <w:sz w:val="22"/>
        </w:rPr>
        <w:t xml:space="preserve"> </w:t>
      </w:r>
      <w:r>
        <w:rPr>
          <w:sz w:val="22"/>
        </w:rPr>
        <w:t>para</w:t>
      </w:r>
      <w:r>
        <w:rPr>
          <w:spacing w:val="-7"/>
          <w:sz w:val="22"/>
        </w:rPr>
        <w:t xml:space="preserve"> </w:t>
      </w:r>
      <w:r>
        <w:rPr>
          <w:sz w:val="22"/>
        </w:rPr>
        <w:t>verificar</w:t>
      </w:r>
      <w:r>
        <w:rPr>
          <w:spacing w:val="-7"/>
          <w:sz w:val="22"/>
        </w:rPr>
        <w:t xml:space="preserve"> </w:t>
      </w:r>
      <w:r>
        <w:rPr>
          <w:sz w:val="22"/>
        </w:rPr>
        <w:t>as condições em que o serviço está sendo prestado;</w:t>
      </w:r>
    </w:p>
    <w:p w14:paraId="3E40F715">
      <w:pPr>
        <w:pStyle w:val="8"/>
        <w:numPr>
          <w:ilvl w:val="1"/>
          <w:numId w:val="38"/>
        </w:numPr>
        <w:tabs>
          <w:tab w:val="left" w:pos="643"/>
          <w:tab w:val="left" w:pos="988"/>
        </w:tabs>
        <w:spacing w:before="1" w:after="0" w:line="360" w:lineRule="auto"/>
        <w:ind w:left="643" w:right="437" w:hanging="361"/>
        <w:jc w:val="both"/>
        <w:rPr>
          <w:sz w:val="22"/>
        </w:rPr>
      </w:pPr>
      <w:r>
        <w:rPr>
          <w:sz w:val="22"/>
        </w:rPr>
        <w:t>Arcar</w:t>
      </w:r>
      <w:r>
        <w:rPr>
          <w:spacing w:val="-4"/>
          <w:sz w:val="22"/>
        </w:rPr>
        <w:t xml:space="preserve"> </w:t>
      </w:r>
      <w:r>
        <w:rPr>
          <w:sz w:val="22"/>
        </w:rPr>
        <w:t>com</w:t>
      </w:r>
      <w:r>
        <w:rPr>
          <w:spacing w:val="-2"/>
          <w:sz w:val="22"/>
        </w:rPr>
        <w:t xml:space="preserve"> </w:t>
      </w:r>
      <w:r>
        <w:rPr>
          <w:sz w:val="22"/>
        </w:rPr>
        <w:t>as</w:t>
      </w:r>
      <w:r>
        <w:rPr>
          <w:spacing w:val="-3"/>
          <w:sz w:val="22"/>
        </w:rPr>
        <w:t xml:space="preserve"> </w:t>
      </w:r>
      <w:r>
        <w:rPr>
          <w:sz w:val="22"/>
        </w:rPr>
        <w:t>despesas</w:t>
      </w:r>
      <w:r>
        <w:rPr>
          <w:spacing w:val="-3"/>
          <w:sz w:val="22"/>
        </w:rPr>
        <w:t xml:space="preserve"> </w:t>
      </w:r>
      <w:r>
        <w:rPr>
          <w:sz w:val="22"/>
        </w:rPr>
        <w:t>decorrentes</w:t>
      </w:r>
      <w:r>
        <w:rPr>
          <w:spacing w:val="-3"/>
          <w:sz w:val="22"/>
        </w:rPr>
        <w:t xml:space="preserve"> </w:t>
      </w:r>
      <w:r>
        <w:rPr>
          <w:sz w:val="22"/>
        </w:rPr>
        <w:t>de</w:t>
      </w:r>
      <w:r>
        <w:rPr>
          <w:spacing w:val="-3"/>
          <w:sz w:val="22"/>
        </w:rPr>
        <w:t xml:space="preserve"> </w:t>
      </w:r>
      <w:r>
        <w:rPr>
          <w:sz w:val="22"/>
        </w:rPr>
        <w:t>qualquer</w:t>
      </w:r>
      <w:r>
        <w:rPr>
          <w:spacing w:val="-4"/>
          <w:sz w:val="22"/>
        </w:rPr>
        <w:t xml:space="preserve"> </w:t>
      </w:r>
      <w:r>
        <w:rPr>
          <w:sz w:val="22"/>
        </w:rPr>
        <w:t>infração</w:t>
      </w:r>
      <w:r>
        <w:rPr>
          <w:spacing w:val="-2"/>
          <w:sz w:val="22"/>
        </w:rPr>
        <w:t xml:space="preserve"> </w:t>
      </w:r>
      <w:r>
        <w:rPr>
          <w:sz w:val="22"/>
        </w:rPr>
        <w:t>cometida</w:t>
      </w:r>
      <w:r>
        <w:rPr>
          <w:spacing w:val="-4"/>
          <w:sz w:val="22"/>
        </w:rPr>
        <w:t xml:space="preserve"> </w:t>
      </w:r>
      <w:r>
        <w:rPr>
          <w:sz w:val="22"/>
        </w:rPr>
        <w:t>por</w:t>
      </w:r>
      <w:r>
        <w:rPr>
          <w:spacing w:val="-4"/>
          <w:sz w:val="22"/>
        </w:rPr>
        <w:t xml:space="preserve"> </w:t>
      </w:r>
      <w:r>
        <w:rPr>
          <w:sz w:val="22"/>
        </w:rPr>
        <w:t>seus</w:t>
      </w:r>
      <w:r>
        <w:rPr>
          <w:spacing w:val="-3"/>
          <w:sz w:val="22"/>
        </w:rPr>
        <w:t xml:space="preserve"> </w:t>
      </w:r>
      <w:r>
        <w:rPr>
          <w:sz w:val="22"/>
        </w:rPr>
        <w:t>empregados</w:t>
      </w:r>
      <w:r>
        <w:rPr>
          <w:spacing w:val="-3"/>
          <w:sz w:val="22"/>
        </w:rPr>
        <w:t xml:space="preserve"> </w:t>
      </w:r>
      <w:r>
        <w:rPr>
          <w:sz w:val="22"/>
        </w:rPr>
        <w:t>quando</w:t>
      </w:r>
      <w:r>
        <w:rPr>
          <w:spacing w:val="-2"/>
          <w:sz w:val="22"/>
        </w:rPr>
        <w:t xml:space="preserve"> </w:t>
      </w:r>
      <w:r>
        <w:rPr>
          <w:sz w:val="22"/>
        </w:rPr>
        <w:t>da execução do serviço contratado;</w:t>
      </w:r>
    </w:p>
    <w:p w14:paraId="1B4F3C7E">
      <w:pPr>
        <w:pStyle w:val="8"/>
        <w:numPr>
          <w:ilvl w:val="1"/>
          <w:numId w:val="38"/>
        </w:numPr>
        <w:tabs>
          <w:tab w:val="left" w:pos="643"/>
          <w:tab w:val="left" w:pos="988"/>
        </w:tabs>
        <w:spacing w:before="0" w:after="0" w:line="360" w:lineRule="auto"/>
        <w:ind w:left="643" w:right="430" w:hanging="361"/>
        <w:jc w:val="both"/>
        <w:rPr>
          <w:sz w:val="22"/>
        </w:rPr>
      </w:pPr>
      <w:r>
        <w:rPr>
          <w:spacing w:val="-2"/>
          <w:sz w:val="22"/>
        </w:rPr>
        <w:t>Fornecer</w:t>
      </w:r>
      <w:r>
        <w:rPr>
          <w:spacing w:val="-3"/>
          <w:sz w:val="22"/>
        </w:rPr>
        <w:t xml:space="preserve"> </w:t>
      </w:r>
      <w:r>
        <w:rPr>
          <w:spacing w:val="-2"/>
          <w:sz w:val="22"/>
        </w:rPr>
        <w:t>e</w:t>
      </w:r>
      <w:r>
        <w:rPr>
          <w:spacing w:val="-4"/>
          <w:sz w:val="22"/>
        </w:rPr>
        <w:t xml:space="preserve"> </w:t>
      </w:r>
      <w:r>
        <w:rPr>
          <w:spacing w:val="-2"/>
          <w:sz w:val="22"/>
        </w:rPr>
        <w:t>manter</w:t>
      </w:r>
      <w:r>
        <w:rPr>
          <w:spacing w:val="-5"/>
          <w:sz w:val="22"/>
        </w:rPr>
        <w:t xml:space="preserve"> </w:t>
      </w:r>
      <w:r>
        <w:rPr>
          <w:spacing w:val="-2"/>
          <w:sz w:val="22"/>
        </w:rPr>
        <w:t>os</w:t>
      </w:r>
      <w:r>
        <w:rPr>
          <w:spacing w:val="-5"/>
          <w:sz w:val="22"/>
        </w:rPr>
        <w:t xml:space="preserve"> </w:t>
      </w:r>
      <w:r>
        <w:rPr>
          <w:spacing w:val="-2"/>
          <w:sz w:val="22"/>
        </w:rPr>
        <w:t>prestadores</w:t>
      </w:r>
      <w:r>
        <w:rPr>
          <w:spacing w:val="-3"/>
          <w:sz w:val="22"/>
        </w:rPr>
        <w:t xml:space="preserve"> </w:t>
      </w:r>
      <w:r>
        <w:rPr>
          <w:spacing w:val="-2"/>
          <w:sz w:val="22"/>
        </w:rPr>
        <w:t>de serviço</w:t>
      </w:r>
      <w:r>
        <w:rPr>
          <w:spacing w:val="-4"/>
          <w:sz w:val="22"/>
        </w:rPr>
        <w:t xml:space="preserve"> </w:t>
      </w:r>
      <w:r>
        <w:rPr>
          <w:spacing w:val="-2"/>
          <w:sz w:val="22"/>
        </w:rPr>
        <w:t>devidamente protegidos</w:t>
      </w:r>
      <w:r>
        <w:rPr>
          <w:spacing w:val="-3"/>
          <w:sz w:val="22"/>
        </w:rPr>
        <w:t xml:space="preserve"> </w:t>
      </w:r>
      <w:r>
        <w:rPr>
          <w:spacing w:val="-2"/>
          <w:sz w:val="22"/>
        </w:rPr>
        <w:t>por</w:t>
      </w:r>
      <w:r>
        <w:rPr>
          <w:spacing w:val="-4"/>
          <w:sz w:val="22"/>
        </w:rPr>
        <w:t xml:space="preserve"> </w:t>
      </w:r>
      <w:r>
        <w:rPr>
          <w:spacing w:val="-2"/>
          <w:sz w:val="22"/>
        </w:rPr>
        <w:t>meio</w:t>
      </w:r>
      <w:r>
        <w:rPr>
          <w:spacing w:val="-4"/>
          <w:sz w:val="22"/>
        </w:rPr>
        <w:t xml:space="preserve"> </w:t>
      </w:r>
      <w:r>
        <w:rPr>
          <w:spacing w:val="-2"/>
          <w:sz w:val="22"/>
        </w:rPr>
        <w:t>de</w:t>
      </w:r>
      <w:r>
        <w:rPr>
          <w:spacing w:val="-4"/>
          <w:sz w:val="22"/>
        </w:rPr>
        <w:t xml:space="preserve"> </w:t>
      </w:r>
      <w:r>
        <w:rPr>
          <w:spacing w:val="-2"/>
          <w:sz w:val="22"/>
        </w:rPr>
        <w:t>EPI</w:t>
      </w:r>
      <w:r>
        <w:rPr>
          <w:spacing w:val="-3"/>
          <w:sz w:val="22"/>
        </w:rPr>
        <w:t xml:space="preserve"> </w:t>
      </w:r>
      <w:r>
        <w:rPr>
          <w:spacing w:val="-2"/>
          <w:sz w:val="22"/>
        </w:rPr>
        <w:t xml:space="preserve">(Equipamentos </w:t>
      </w:r>
      <w:r>
        <w:rPr>
          <w:sz w:val="22"/>
        </w:rPr>
        <w:t>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4D420131">
      <w:pPr>
        <w:pStyle w:val="8"/>
        <w:numPr>
          <w:ilvl w:val="1"/>
          <w:numId w:val="38"/>
        </w:numPr>
        <w:tabs>
          <w:tab w:val="left" w:pos="643"/>
          <w:tab w:val="left" w:pos="988"/>
        </w:tabs>
        <w:spacing w:before="1" w:after="0" w:line="360" w:lineRule="auto"/>
        <w:ind w:left="643" w:right="432" w:hanging="361"/>
        <w:jc w:val="both"/>
        <w:rPr>
          <w:sz w:val="22"/>
        </w:rPr>
      </w:pPr>
      <w:r>
        <w:rPr>
          <w:sz w:val="22"/>
        </w:rPr>
        <w:t>Disponibilizar prestadores de serviço especializados para o desenvolvimento dos trabalhos. Os prestadores</w:t>
      </w:r>
      <w:r>
        <w:rPr>
          <w:spacing w:val="-8"/>
          <w:sz w:val="22"/>
        </w:rPr>
        <w:t xml:space="preserve"> </w:t>
      </w:r>
      <w:r>
        <w:rPr>
          <w:sz w:val="22"/>
        </w:rPr>
        <w:t>de</w:t>
      </w:r>
      <w:r>
        <w:rPr>
          <w:spacing w:val="-8"/>
          <w:sz w:val="22"/>
        </w:rPr>
        <w:t xml:space="preserve"> </w:t>
      </w:r>
      <w:r>
        <w:rPr>
          <w:sz w:val="22"/>
        </w:rPr>
        <w:t>serviço</w:t>
      </w:r>
      <w:r>
        <w:rPr>
          <w:spacing w:val="-7"/>
          <w:sz w:val="22"/>
        </w:rPr>
        <w:t xml:space="preserve"> </w:t>
      </w:r>
      <w:r>
        <w:rPr>
          <w:sz w:val="22"/>
        </w:rPr>
        <w:t>disponibilizados</w:t>
      </w:r>
      <w:r>
        <w:rPr>
          <w:spacing w:val="-8"/>
          <w:sz w:val="22"/>
        </w:rPr>
        <w:t xml:space="preserve"> </w:t>
      </w:r>
      <w:r>
        <w:rPr>
          <w:sz w:val="22"/>
        </w:rPr>
        <w:t>executarão</w:t>
      </w:r>
      <w:r>
        <w:rPr>
          <w:spacing w:val="-7"/>
          <w:sz w:val="22"/>
        </w:rPr>
        <w:t xml:space="preserve"> </w:t>
      </w:r>
      <w:r>
        <w:rPr>
          <w:sz w:val="22"/>
        </w:rPr>
        <w:t>os</w:t>
      </w:r>
      <w:r>
        <w:rPr>
          <w:spacing w:val="-10"/>
          <w:sz w:val="22"/>
        </w:rPr>
        <w:t xml:space="preserve"> </w:t>
      </w:r>
      <w:r>
        <w:rPr>
          <w:sz w:val="22"/>
        </w:rPr>
        <w:t>serviços</w:t>
      </w:r>
      <w:r>
        <w:rPr>
          <w:spacing w:val="-8"/>
          <w:sz w:val="22"/>
        </w:rPr>
        <w:t xml:space="preserve"> </w:t>
      </w:r>
      <w:r>
        <w:rPr>
          <w:sz w:val="22"/>
        </w:rPr>
        <w:t>solicitados,</w:t>
      </w:r>
      <w:r>
        <w:rPr>
          <w:spacing w:val="-8"/>
          <w:sz w:val="22"/>
        </w:rPr>
        <w:t xml:space="preserve"> </w:t>
      </w:r>
      <w:r>
        <w:rPr>
          <w:sz w:val="22"/>
        </w:rPr>
        <w:t>cumprindo</w:t>
      </w:r>
      <w:r>
        <w:rPr>
          <w:spacing w:val="-7"/>
          <w:sz w:val="22"/>
        </w:rPr>
        <w:t xml:space="preserve"> </w:t>
      </w:r>
      <w:r>
        <w:rPr>
          <w:sz w:val="22"/>
        </w:rPr>
        <w:t>seus</w:t>
      </w:r>
      <w:r>
        <w:rPr>
          <w:spacing w:val="-8"/>
          <w:sz w:val="22"/>
        </w:rPr>
        <w:t xml:space="preserve"> </w:t>
      </w:r>
      <w:r>
        <w:rPr>
          <w:sz w:val="22"/>
        </w:rPr>
        <w:t>trabalhos</w:t>
      </w:r>
      <w:r>
        <w:rPr>
          <w:spacing w:val="-8"/>
          <w:sz w:val="22"/>
        </w:rPr>
        <w:t xml:space="preserve"> </w:t>
      </w:r>
      <w:r>
        <w:rPr>
          <w:sz w:val="22"/>
        </w:rPr>
        <w:t>em local apropriado, a eles destinados pelo Hospital;</w:t>
      </w:r>
    </w:p>
    <w:p w14:paraId="755DCF12">
      <w:pPr>
        <w:pStyle w:val="8"/>
        <w:numPr>
          <w:ilvl w:val="1"/>
          <w:numId w:val="38"/>
        </w:numPr>
        <w:tabs>
          <w:tab w:val="left" w:pos="643"/>
          <w:tab w:val="left" w:pos="988"/>
        </w:tabs>
        <w:spacing w:before="0" w:after="0" w:line="360" w:lineRule="auto"/>
        <w:ind w:left="643" w:right="435" w:hanging="361"/>
        <w:jc w:val="both"/>
        <w:rPr>
          <w:sz w:val="22"/>
        </w:rPr>
      </w:pPr>
      <w:r>
        <w:rPr>
          <w:sz w:val="22"/>
        </w:rPr>
        <w:t>A</w:t>
      </w:r>
      <w:r>
        <w:rPr>
          <w:spacing w:val="-13"/>
          <w:sz w:val="22"/>
        </w:rPr>
        <w:t xml:space="preserve"> </w:t>
      </w:r>
      <w:r>
        <w:rPr>
          <w:sz w:val="22"/>
        </w:rPr>
        <w:t>Empresa</w:t>
      </w:r>
      <w:r>
        <w:rPr>
          <w:spacing w:val="-12"/>
          <w:sz w:val="22"/>
        </w:rPr>
        <w:t xml:space="preserve"> </w:t>
      </w:r>
      <w:r>
        <w:rPr>
          <w:sz w:val="22"/>
        </w:rPr>
        <w:t>deverá</w:t>
      </w:r>
      <w:r>
        <w:rPr>
          <w:spacing w:val="-13"/>
          <w:sz w:val="22"/>
        </w:rPr>
        <w:t xml:space="preserve"> </w:t>
      </w:r>
      <w:r>
        <w:rPr>
          <w:sz w:val="22"/>
        </w:rPr>
        <w:t>fornecer</w:t>
      </w:r>
      <w:r>
        <w:rPr>
          <w:spacing w:val="-12"/>
          <w:sz w:val="22"/>
        </w:rPr>
        <w:t xml:space="preserve"> </w:t>
      </w:r>
      <w:r>
        <w:rPr>
          <w:sz w:val="22"/>
        </w:rPr>
        <w:t>documentos</w:t>
      </w:r>
      <w:r>
        <w:rPr>
          <w:spacing w:val="-13"/>
          <w:sz w:val="22"/>
        </w:rPr>
        <w:t xml:space="preserve"> </w:t>
      </w:r>
      <w:r>
        <w:rPr>
          <w:sz w:val="22"/>
        </w:rPr>
        <w:t>comprobatórios</w:t>
      </w:r>
      <w:r>
        <w:rPr>
          <w:spacing w:val="-12"/>
          <w:sz w:val="22"/>
        </w:rPr>
        <w:t xml:space="preserve"> </w:t>
      </w:r>
      <w:r>
        <w:rPr>
          <w:sz w:val="22"/>
        </w:rPr>
        <w:t>de</w:t>
      </w:r>
      <w:r>
        <w:rPr>
          <w:spacing w:val="-13"/>
          <w:sz w:val="22"/>
        </w:rPr>
        <w:t xml:space="preserve"> </w:t>
      </w:r>
      <w:r>
        <w:rPr>
          <w:sz w:val="22"/>
        </w:rPr>
        <w:t>testes</w:t>
      </w:r>
      <w:r>
        <w:rPr>
          <w:spacing w:val="-12"/>
          <w:sz w:val="22"/>
        </w:rPr>
        <w:t xml:space="preserve"> </w:t>
      </w:r>
      <w:r>
        <w:rPr>
          <w:sz w:val="22"/>
        </w:rPr>
        <w:t>de</w:t>
      </w:r>
      <w:r>
        <w:rPr>
          <w:spacing w:val="-12"/>
          <w:sz w:val="22"/>
        </w:rPr>
        <w:t xml:space="preserve"> </w:t>
      </w:r>
      <w:r>
        <w:rPr>
          <w:sz w:val="22"/>
        </w:rPr>
        <w:t>desempenho</w:t>
      </w:r>
      <w:r>
        <w:rPr>
          <w:spacing w:val="-13"/>
          <w:sz w:val="22"/>
        </w:rPr>
        <w:t xml:space="preserve"> </w:t>
      </w:r>
      <w:r>
        <w:rPr>
          <w:sz w:val="22"/>
        </w:rPr>
        <w:t>que</w:t>
      </w:r>
      <w:r>
        <w:rPr>
          <w:spacing w:val="-12"/>
          <w:sz w:val="22"/>
        </w:rPr>
        <w:t xml:space="preserve"> </w:t>
      </w:r>
      <w:r>
        <w:rPr>
          <w:sz w:val="22"/>
        </w:rPr>
        <w:t xml:space="preserve">demonstrem </w:t>
      </w:r>
      <w:r>
        <w:rPr>
          <w:spacing w:val="-4"/>
          <w:sz w:val="22"/>
        </w:rPr>
        <w:t>o cumprimento de todos os</w:t>
      </w:r>
      <w:r>
        <w:rPr>
          <w:spacing w:val="-7"/>
          <w:sz w:val="22"/>
        </w:rPr>
        <w:t xml:space="preserve"> </w:t>
      </w:r>
      <w:r>
        <w:rPr>
          <w:spacing w:val="-4"/>
          <w:sz w:val="22"/>
        </w:rPr>
        <w:t xml:space="preserve">requisitos de operação, sendo que os testes deverão ser realizados na presença </w:t>
      </w:r>
      <w:r>
        <w:rPr>
          <w:sz w:val="22"/>
        </w:rPr>
        <w:t xml:space="preserve">de Técnicos indicados pela Coordenação do Serviço de Engenharia Clínica do HAN e/ou pelo Fiscal do </w:t>
      </w:r>
      <w:r>
        <w:rPr>
          <w:spacing w:val="-2"/>
          <w:sz w:val="22"/>
        </w:rPr>
        <w:t>Contrato;</w:t>
      </w:r>
    </w:p>
    <w:p w14:paraId="6D0D62D9">
      <w:pPr>
        <w:pStyle w:val="8"/>
        <w:numPr>
          <w:ilvl w:val="1"/>
          <w:numId w:val="38"/>
        </w:numPr>
        <w:tabs>
          <w:tab w:val="left" w:pos="643"/>
          <w:tab w:val="left" w:pos="988"/>
        </w:tabs>
        <w:spacing w:before="0" w:after="0" w:line="360" w:lineRule="auto"/>
        <w:ind w:left="643" w:right="431" w:hanging="361"/>
        <w:jc w:val="both"/>
        <w:rPr>
          <w:sz w:val="22"/>
        </w:rPr>
      </w:pPr>
      <w:r>
        <w:rPr>
          <w:sz w:val="22"/>
        </w:rPr>
        <w:t>A</w:t>
      </w:r>
      <w:r>
        <w:rPr>
          <w:spacing w:val="-2"/>
          <w:sz w:val="22"/>
        </w:rPr>
        <w:t xml:space="preserve"> </w:t>
      </w:r>
      <w:r>
        <w:rPr>
          <w:sz w:val="22"/>
        </w:rPr>
        <w:t>Empresa</w:t>
      </w:r>
      <w:r>
        <w:rPr>
          <w:spacing w:val="-2"/>
          <w:sz w:val="22"/>
        </w:rPr>
        <w:t xml:space="preserve"> </w:t>
      </w:r>
      <w:r>
        <w:rPr>
          <w:sz w:val="22"/>
        </w:rPr>
        <w:t>deverá</w:t>
      </w:r>
      <w:r>
        <w:rPr>
          <w:spacing w:val="-2"/>
          <w:sz w:val="22"/>
        </w:rPr>
        <w:t xml:space="preserve"> </w:t>
      </w:r>
      <w:r>
        <w:rPr>
          <w:sz w:val="22"/>
        </w:rPr>
        <w:t>providenciar</w:t>
      </w:r>
      <w:r>
        <w:rPr>
          <w:spacing w:val="-2"/>
          <w:sz w:val="22"/>
        </w:rPr>
        <w:t xml:space="preserve"> </w:t>
      </w:r>
      <w:r>
        <w:rPr>
          <w:sz w:val="22"/>
        </w:rPr>
        <w:t>o</w:t>
      </w:r>
      <w:r>
        <w:rPr>
          <w:spacing w:val="-1"/>
          <w:sz w:val="22"/>
        </w:rPr>
        <w:t xml:space="preserve"> </w:t>
      </w:r>
      <w:r>
        <w:rPr>
          <w:sz w:val="22"/>
        </w:rPr>
        <w:t>registro</w:t>
      </w:r>
      <w:r>
        <w:rPr>
          <w:spacing w:val="-1"/>
          <w:sz w:val="22"/>
        </w:rPr>
        <w:t xml:space="preserve"> </w:t>
      </w:r>
      <w:r>
        <w:rPr>
          <w:sz w:val="22"/>
        </w:rPr>
        <w:t>da Anotação</w:t>
      </w:r>
      <w:r>
        <w:rPr>
          <w:spacing w:val="-1"/>
          <w:sz w:val="22"/>
        </w:rPr>
        <w:t xml:space="preserve"> </w:t>
      </w:r>
      <w:r>
        <w:rPr>
          <w:sz w:val="22"/>
        </w:rPr>
        <w:t>de</w:t>
      </w:r>
      <w:r>
        <w:rPr>
          <w:spacing w:val="-1"/>
          <w:sz w:val="22"/>
        </w:rPr>
        <w:t xml:space="preserve"> </w:t>
      </w:r>
      <w:r>
        <w:rPr>
          <w:sz w:val="22"/>
        </w:rPr>
        <w:t>Responsabilidade</w:t>
      </w:r>
      <w:r>
        <w:rPr>
          <w:spacing w:val="-1"/>
          <w:sz w:val="22"/>
        </w:rPr>
        <w:t xml:space="preserve"> </w:t>
      </w:r>
      <w:r>
        <w:rPr>
          <w:sz w:val="22"/>
        </w:rPr>
        <w:t>Técnica –</w:t>
      </w:r>
      <w:r>
        <w:rPr>
          <w:spacing w:val="-1"/>
          <w:sz w:val="22"/>
        </w:rPr>
        <w:t xml:space="preserve"> </w:t>
      </w:r>
      <w:r>
        <w:rPr>
          <w:sz w:val="22"/>
        </w:rPr>
        <w:t>ART,</w:t>
      </w:r>
      <w:r>
        <w:rPr>
          <w:spacing w:val="-1"/>
          <w:sz w:val="22"/>
        </w:rPr>
        <w:t xml:space="preserve"> </w:t>
      </w:r>
      <w:r>
        <w:rPr>
          <w:sz w:val="22"/>
        </w:rPr>
        <w:t>junto</w:t>
      </w:r>
      <w:r>
        <w:rPr>
          <w:spacing w:val="-1"/>
          <w:sz w:val="22"/>
        </w:rPr>
        <w:t xml:space="preserve"> </w:t>
      </w:r>
      <w:r>
        <w:rPr>
          <w:sz w:val="22"/>
        </w:rPr>
        <w:t>ao CREA,</w:t>
      </w:r>
      <w:r>
        <w:rPr>
          <w:spacing w:val="-4"/>
          <w:sz w:val="22"/>
        </w:rPr>
        <w:t xml:space="preserve"> </w:t>
      </w:r>
      <w:r>
        <w:rPr>
          <w:sz w:val="22"/>
        </w:rPr>
        <w:t>referente</w:t>
      </w:r>
      <w:r>
        <w:rPr>
          <w:spacing w:val="-3"/>
          <w:sz w:val="22"/>
        </w:rPr>
        <w:t xml:space="preserve"> </w:t>
      </w:r>
      <w:r>
        <w:rPr>
          <w:sz w:val="22"/>
        </w:rPr>
        <w:t>à</w:t>
      </w:r>
      <w:r>
        <w:rPr>
          <w:spacing w:val="-4"/>
          <w:sz w:val="22"/>
        </w:rPr>
        <w:t xml:space="preserve"> </w:t>
      </w:r>
      <w:r>
        <w:rPr>
          <w:sz w:val="22"/>
        </w:rPr>
        <w:t>assistência</w:t>
      </w:r>
      <w:r>
        <w:rPr>
          <w:spacing w:val="-4"/>
          <w:sz w:val="22"/>
        </w:rPr>
        <w:t xml:space="preserve"> </w:t>
      </w:r>
      <w:r>
        <w:rPr>
          <w:sz w:val="22"/>
        </w:rPr>
        <w:t>técnica</w:t>
      </w:r>
      <w:r>
        <w:rPr>
          <w:spacing w:val="-4"/>
          <w:sz w:val="22"/>
        </w:rPr>
        <w:t xml:space="preserve"> </w:t>
      </w:r>
      <w:r>
        <w:rPr>
          <w:sz w:val="22"/>
        </w:rPr>
        <w:t>do</w:t>
      </w:r>
      <w:r>
        <w:rPr>
          <w:spacing w:val="-2"/>
          <w:sz w:val="22"/>
        </w:rPr>
        <w:t xml:space="preserve"> </w:t>
      </w:r>
      <w:r>
        <w:rPr>
          <w:sz w:val="22"/>
        </w:rPr>
        <w:t>equipamento,</w:t>
      </w:r>
      <w:r>
        <w:rPr>
          <w:spacing w:val="-4"/>
          <w:sz w:val="22"/>
        </w:rPr>
        <w:t xml:space="preserve"> </w:t>
      </w:r>
      <w:r>
        <w:rPr>
          <w:sz w:val="22"/>
        </w:rPr>
        <w:t>e</w:t>
      </w:r>
      <w:r>
        <w:rPr>
          <w:spacing w:val="-3"/>
          <w:sz w:val="22"/>
        </w:rPr>
        <w:t xml:space="preserve"> </w:t>
      </w:r>
      <w:r>
        <w:rPr>
          <w:sz w:val="22"/>
        </w:rPr>
        <w:t>apresentar</w:t>
      </w:r>
      <w:r>
        <w:rPr>
          <w:spacing w:val="-4"/>
          <w:sz w:val="22"/>
        </w:rPr>
        <w:t xml:space="preserve"> </w:t>
      </w:r>
      <w:r>
        <w:rPr>
          <w:sz w:val="22"/>
        </w:rPr>
        <w:t>na</w:t>
      </w:r>
      <w:r>
        <w:rPr>
          <w:spacing w:val="-1"/>
          <w:sz w:val="22"/>
        </w:rPr>
        <w:t xml:space="preserve"> </w:t>
      </w:r>
      <w:r>
        <w:rPr>
          <w:sz w:val="22"/>
        </w:rPr>
        <w:t>entrega</w:t>
      </w:r>
      <w:r>
        <w:rPr>
          <w:spacing w:val="-4"/>
          <w:sz w:val="22"/>
        </w:rPr>
        <w:t xml:space="preserve"> </w:t>
      </w:r>
      <w:r>
        <w:rPr>
          <w:sz w:val="22"/>
        </w:rPr>
        <w:t>deste.</w:t>
      </w:r>
    </w:p>
    <w:p w14:paraId="50A81ABB">
      <w:pPr>
        <w:pStyle w:val="8"/>
        <w:numPr>
          <w:ilvl w:val="1"/>
          <w:numId w:val="38"/>
        </w:numPr>
        <w:tabs>
          <w:tab w:val="left" w:pos="643"/>
          <w:tab w:val="left" w:pos="988"/>
        </w:tabs>
        <w:spacing w:before="1" w:after="0" w:line="360" w:lineRule="auto"/>
        <w:ind w:left="643" w:right="431" w:hanging="361"/>
        <w:jc w:val="both"/>
        <w:rPr>
          <w:sz w:val="22"/>
        </w:rPr>
      </w:pPr>
      <w:r>
        <w:rPr>
          <w:sz w:val="22"/>
        </w:rPr>
        <w:t xml:space="preserve">Apresentar ao responsável técnico da Instituição as especificações ou rotinas de manutenção </w:t>
      </w:r>
      <w:r>
        <w:rPr>
          <w:spacing w:val="-2"/>
          <w:sz w:val="22"/>
        </w:rPr>
        <w:t>preconizadas</w:t>
      </w:r>
      <w:r>
        <w:rPr>
          <w:spacing w:val="-3"/>
          <w:sz w:val="22"/>
        </w:rPr>
        <w:t xml:space="preserve"> </w:t>
      </w:r>
      <w:r>
        <w:rPr>
          <w:spacing w:val="-2"/>
          <w:sz w:val="22"/>
        </w:rPr>
        <w:t>nos</w:t>
      </w:r>
      <w:r>
        <w:rPr>
          <w:spacing w:val="-3"/>
          <w:sz w:val="22"/>
        </w:rPr>
        <w:t xml:space="preserve"> </w:t>
      </w:r>
      <w:r>
        <w:rPr>
          <w:spacing w:val="-2"/>
          <w:sz w:val="22"/>
        </w:rPr>
        <w:t>manuais de operação e de serviço dos</w:t>
      </w:r>
      <w:r>
        <w:rPr>
          <w:spacing w:val="-3"/>
          <w:sz w:val="22"/>
        </w:rPr>
        <w:t xml:space="preserve"> </w:t>
      </w:r>
      <w:r>
        <w:rPr>
          <w:spacing w:val="-2"/>
          <w:sz w:val="22"/>
        </w:rPr>
        <w:t>fabricantes</w:t>
      </w:r>
      <w:r>
        <w:rPr>
          <w:spacing w:val="-3"/>
          <w:sz w:val="22"/>
        </w:rPr>
        <w:t xml:space="preserve"> </w:t>
      </w:r>
      <w:r>
        <w:rPr>
          <w:spacing w:val="-2"/>
          <w:sz w:val="22"/>
        </w:rPr>
        <w:t>do equipamento,</w:t>
      </w:r>
      <w:r>
        <w:rPr>
          <w:spacing w:val="-3"/>
          <w:sz w:val="22"/>
        </w:rPr>
        <w:t xml:space="preserve"> </w:t>
      </w:r>
      <w:r>
        <w:rPr>
          <w:spacing w:val="-2"/>
          <w:sz w:val="22"/>
        </w:rPr>
        <w:t xml:space="preserve">comprovando estas </w:t>
      </w:r>
      <w:r>
        <w:rPr>
          <w:sz w:val="22"/>
        </w:rPr>
        <w:t>com os manuais físicos ou digitalizados.</w:t>
      </w:r>
    </w:p>
    <w:p w14:paraId="193381FC">
      <w:pPr>
        <w:pStyle w:val="8"/>
        <w:numPr>
          <w:ilvl w:val="1"/>
          <w:numId w:val="38"/>
        </w:numPr>
        <w:tabs>
          <w:tab w:val="left" w:pos="643"/>
          <w:tab w:val="left" w:pos="988"/>
        </w:tabs>
        <w:spacing w:before="0" w:after="0" w:line="360" w:lineRule="auto"/>
        <w:ind w:left="643" w:right="432" w:hanging="361"/>
        <w:jc w:val="both"/>
        <w:rPr>
          <w:sz w:val="22"/>
        </w:rPr>
      </w:pPr>
      <w:r>
        <w:rPr>
          <w:spacing w:val="-2"/>
          <w:sz w:val="22"/>
        </w:rPr>
        <w:t>Deverão</w:t>
      </w:r>
      <w:r>
        <w:rPr>
          <w:spacing w:val="-4"/>
          <w:sz w:val="22"/>
        </w:rPr>
        <w:t xml:space="preserve"> </w:t>
      </w:r>
      <w:r>
        <w:rPr>
          <w:spacing w:val="-2"/>
          <w:sz w:val="22"/>
        </w:rPr>
        <w:t>ser</w:t>
      </w:r>
      <w:r>
        <w:rPr>
          <w:spacing w:val="-6"/>
          <w:sz w:val="22"/>
        </w:rPr>
        <w:t xml:space="preserve"> </w:t>
      </w:r>
      <w:r>
        <w:rPr>
          <w:spacing w:val="-2"/>
          <w:sz w:val="22"/>
        </w:rPr>
        <w:t>executados</w:t>
      </w:r>
      <w:r>
        <w:rPr>
          <w:spacing w:val="-6"/>
          <w:sz w:val="22"/>
        </w:rPr>
        <w:t xml:space="preserve"> </w:t>
      </w:r>
      <w:r>
        <w:rPr>
          <w:spacing w:val="-2"/>
          <w:sz w:val="22"/>
        </w:rPr>
        <w:t>serviços</w:t>
      </w:r>
      <w:r>
        <w:rPr>
          <w:spacing w:val="-6"/>
          <w:sz w:val="22"/>
        </w:rPr>
        <w:t xml:space="preserve"> </w:t>
      </w:r>
      <w:r>
        <w:rPr>
          <w:spacing w:val="-2"/>
          <w:sz w:val="22"/>
        </w:rPr>
        <w:t>de</w:t>
      </w:r>
      <w:r>
        <w:rPr>
          <w:spacing w:val="-7"/>
          <w:sz w:val="22"/>
        </w:rPr>
        <w:t xml:space="preserve"> </w:t>
      </w:r>
      <w:r>
        <w:rPr>
          <w:spacing w:val="-2"/>
          <w:sz w:val="22"/>
        </w:rPr>
        <w:t>manutenção</w:t>
      </w:r>
      <w:r>
        <w:rPr>
          <w:spacing w:val="-4"/>
          <w:sz w:val="22"/>
        </w:rPr>
        <w:t xml:space="preserve"> </w:t>
      </w:r>
      <w:r>
        <w:rPr>
          <w:spacing w:val="-2"/>
          <w:sz w:val="22"/>
        </w:rPr>
        <w:t>preventiva,</w:t>
      </w:r>
      <w:r>
        <w:rPr>
          <w:spacing w:val="-6"/>
          <w:sz w:val="22"/>
        </w:rPr>
        <w:t xml:space="preserve"> </w:t>
      </w:r>
      <w:r>
        <w:rPr>
          <w:spacing w:val="-2"/>
          <w:sz w:val="22"/>
        </w:rPr>
        <w:t>de</w:t>
      </w:r>
      <w:r>
        <w:rPr>
          <w:spacing w:val="-5"/>
          <w:sz w:val="22"/>
        </w:rPr>
        <w:t xml:space="preserve"> </w:t>
      </w:r>
      <w:r>
        <w:rPr>
          <w:spacing w:val="-2"/>
          <w:sz w:val="22"/>
        </w:rPr>
        <w:t>acordo</w:t>
      </w:r>
      <w:r>
        <w:rPr>
          <w:spacing w:val="-4"/>
          <w:sz w:val="22"/>
        </w:rPr>
        <w:t xml:space="preserve"> </w:t>
      </w:r>
      <w:r>
        <w:rPr>
          <w:spacing w:val="-2"/>
          <w:sz w:val="22"/>
        </w:rPr>
        <w:t>com</w:t>
      </w:r>
      <w:r>
        <w:rPr>
          <w:spacing w:val="-7"/>
          <w:sz w:val="22"/>
        </w:rPr>
        <w:t xml:space="preserve"> </w:t>
      </w:r>
      <w:r>
        <w:rPr>
          <w:spacing w:val="-2"/>
          <w:sz w:val="22"/>
        </w:rPr>
        <w:t>cronograma</w:t>
      </w:r>
      <w:r>
        <w:rPr>
          <w:spacing w:val="-6"/>
          <w:sz w:val="22"/>
        </w:rPr>
        <w:t xml:space="preserve"> </w:t>
      </w:r>
      <w:r>
        <w:rPr>
          <w:spacing w:val="-2"/>
          <w:sz w:val="22"/>
        </w:rPr>
        <w:t xml:space="preserve">apresentado </w:t>
      </w:r>
      <w:r>
        <w:rPr>
          <w:sz w:val="22"/>
        </w:rPr>
        <w:t>à</w:t>
      </w:r>
      <w:r>
        <w:rPr>
          <w:spacing w:val="-7"/>
          <w:sz w:val="22"/>
        </w:rPr>
        <w:t xml:space="preserve"> </w:t>
      </w:r>
      <w:r>
        <w:rPr>
          <w:sz w:val="22"/>
        </w:rPr>
        <w:t>ENGENHARIA</w:t>
      </w:r>
      <w:r>
        <w:rPr>
          <w:spacing w:val="-8"/>
          <w:sz w:val="22"/>
        </w:rPr>
        <w:t xml:space="preserve"> </w:t>
      </w:r>
      <w:r>
        <w:rPr>
          <w:sz w:val="22"/>
        </w:rPr>
        <w:t>CLÍNICA</w:t>
      </w:r>
      <w:r>
        <w:rPr>
          <w:spacing w:val="-8"/>
          <w:sz w:val="22"/>
        </w:rPr>
        <w:t xml:space="preserve"> </w:t>
      </w:r>
      <w:r>
        <w:rPr>
          <w:sz w:val="22"/>
        </w:rPr>
        <w:t>DO</w:t>
      </w:r>
      <w:r>
        <w:rPr>
          <w:spacing w:val="-7"/>
          <w:sz w:val="22"/>
        </w:rPr>
        <w:t xml:space="preserve"> </w:t>
      </w:r>
      <w:r>
        <w:rPr>
          <w:sz w:val="22"/>
        </w:rPr>
        <w:t>HAN</w:t>
      </w:r>
      <w:r>
        <w:rPr>
          <w:spacing w:val="-8"/>
          <w:sz w:val="22"/>
        </w:rPr>
        <w:t xml:space="preserve"> </w:t>
      </w:r>
      <w:r>
        <w:rPr>
          <w:sz w:val="22"/>
        </w:rPr>
        <w:t>pela</w:t>
      </w:r>
      <w:r>
        <w:rPr>
          <w:spacing w:val="-7"/>
          <w:sz w:val="22"/>
        </w:rPr>
        <w:t xml:space="preserve"> </w:t>
      </w:r>
      <w:r>
        <w:rPr>
          <w:sz w:val="22"/>
        </w:rPr>
        <w:t>fornecedora</w:t>
      </w:r>
      <w:r>
        <w:rPr>
          <w:spacing w:val="-7"/>
          <w:sz w:val="22"/>
        </w:rPr>
        <w:t xml:space="preserve"> </w:t>
      </w:r>
      <w:r>
        <w:rPr>
          <w:sz w:val="22"/>
        </w:rPr>
        <w:t>do</w:t>
      </w:r>
      <w:r>
        <w:rPr>
          <w:spacing w:val="-8"/>
          <w:sz w:val="22"/>
        </w:rPr>
        <w:t xml:space="preserve"> </w:t>
      </w:r>
      <w:r>
        <w:rPr>
          <w:sz w:val="22"/>
        </w:rPr>
        <w:t>equipamento,</w:t>
      </w:r>
      <w:r>
        <w:rPr>
          <w:spacing w:val="-7"/>
          <w:sz w:val="22"/>
        </w:rPr>
        <w:t xml:space="preserve"> </w:t>
      </w:r>
      <w:r>
        <w:rPr>
          <w:sz w:val="22"/>
        </w:rPr>
        <w:t>e</w:t>
      </w:r>
      <w:r>
        <w:rPr>
          <w:spacing w:val="-7"/>
          <w:sz w:val="22"/>
        </w:rPr>
        <w:t xml:space="preserve"> </w:t>
      </w:r>
      <w:r>
        <w:rPr>
          <w:sz w:val="22"/>
        </w:rPr>
        <w:t>em</w:t>
      </w:r>
      <w:r>
        <w:rPr>
          <w:spacing w:val="-6"/>
          <w:sz w:val="22"/>
        </w:rPr>
        <w:t xml:space="preserve"> </w:t>
      </w:r>
      <w:r>
        <w:rPr>
          <w:sz w:val="22"/>
        </w:rPr>
        <w:t>consoante</w:t>
      </w:r>
      <w:r>
        <w:rPr>
          <w:spacing w:val="-7"/>
          <w:sz w:val="22"/>
        </w:rPr>
        <w:t xml:space="preserve"> </w:t>
      </w:r>
      <w:r>
        <w:rPr>
          <w:sz w:val="22"/>
        </w:rPr>
        <w:t>com</w:t>
      </w:r>
      <w:r>
        <w:rPr>
          <w:spacing w:val="-6"/>
          <w:sz w:val="22"/>
        </w:rPr>
        <w:t xml:space="preserve"> </w:t>
      </w:r>
      <w:r>
        <w:rPr>
          <w:sz w:val="22"/>
        </w:rPr>
        <w:t>o</w:t>
      </w:r>
      <w:r>
        <w:rPr>
          <w:spacing w:val="-8"/>
          <w:sz w:val="22"/>
        </w:rPr>
        <w:t xml:space="preserve"> </w:t>
      </w:r>
      <w:r>
        <w:rPr>
          <w:sz w:val="22"/>
        </w:rPr>
        <w:t>estabelecido no manual do Fabricante.</w:t>
      </w:r>
    </w:p>
    <w:p w14:paraId="6D0831AF">
      <w:pPr>
        <w:pStyle w:val="8"/>
        <w:numPr>
          <w:ilvl w:val="1"/>
          <w:numId w:val="38"/>
        </w:numPr>
        <w:tabs>
          <w:tab w:val="left" w:pos="643"/>
          <w:tab w:val="left" w:pos="988"/>
        </w:tabs>
        <w:spacing w:before="0" w:after="0" w:line="357" w:lineRule="auto"/>
        <w:ind w:left="643" w:right="432" w:hanging="361"/>
        <w:jc w:val="both"/>
        <w:rPr>
          <w:sz w:val="22"/>
        </w:rPr>
      </w:pPr>
      <w:r>
        <w:rPr>
          <w:spacing w:val="-2"/>
          <w:sz w:val="22"/>
        </w:rPr>
        <w:t>Realizar</w:t>
      </w:r>
      <w:r>
        <w:rPr>
          <w:spacing w:val="-4"/>
          <w:sz w:val="22"/>
        </w:rPr>
        <w:t xml:space="preserve"> </w:t>
      </w:r>
      <w:r>
        <w:rPr>
          <w:spacing w:val="-2"/>
          <w:sz w:val="22"/>
        </w:rPr>
        <w:t>treinamento</w:t>
      </w:r>
      <w:r>
        <w:rPr>
          <w:spacing w:val="-3"/>
          <w:sz w:val="22"/>
        </w:rPr>
        <w:t xml:space="preserve"> </w:t>
      </w:r>
      <w:r>
        <w:rPr>
          <w:spacing w:val="-2"/>
          <w:sz w:val="22"/>
        </w:rPr>
        <w:t>operacional</w:t>
      </w:r>
      <w:r>
        <w:rPr>
          <w:spacing w:val="-4"/>
          <w:sz w:val="22"/>
        </w:rPr>
        <w:t xml:space="preserve"> </w:t>
      </w:r>
      <w:r>
        <w:rPr>
          <w:spacing w:val="-2"/>
          <w:sz w:val="22"/>
        </w:rPr>
        <w:t>do</w:t>
      </w:r>
      <w:r>
        <w:rPr>
          <w:spacing w:val="-3"/>
          <w:sz w:val="22"/>
        </w:rPr>
        <w:t xml:space="preserve"> </w:t>
      </w:r>
      <w:r>
        <w:rPr>
          <w:spacing w:val="-2"/>
          <w:sz w:val="22"/>
        </w:rPr>
        <w:t>equipamento,</w:t>
      </w:r>
      <w:r>
        <w:rPr>
          <w:spacing w:val="-4"/>
          <w:sz w:val="22"/>
        </w:rPr>
        <w:t xml:space="preserve"> </w:t>
      </w:r>
      <w:r>
        <w:rPr>
          <w:spacing w:val="-2"/>
          <w:sz w:val="22"/>
        </w:rPr>
        <w:t>a</w:t>
      </w:r>
      <w:r>
        <w:rPr>
          <w:spacing w:val="-6"/>
          <w:sz w:val="22"/>
        </w:rPr>
        <w:t xml:space="preserve"> </w:t>
      </w:r>
      <w:r>
        <w:rPr>
          <w:spacing w:val="-2"/>
          <w:sz w:val="22"/>
        </w:rPr>
        <w:t>cada</w:t>
      </w:r>
      <w:r>
        <w:rPr>
          <w:spacing w:val="-4"/>
          <w:sz w:val="22"/>
        </w:rPr>
        <w:t xml:space="preserve"> </w:t>
      </w:r>
      <w:r>
        <w:rPr>
          <w:spacing w:val="-2"/>
          <w:sz w:val="22"/>
        </w:rPr>
        <w:t>6 meses</w:t>
      </w:r>
      <w:r>
        <w:rPr>
          <w:spacing w:val="-4"/>
          <w:sz w:val="22"/>
        </w:rPr>
        <w:t xml:space="preserve"> </w:t>
      </w:r>
      <w:r>
        <w:rPr>
          <w:spacing w:val="-2"/>
          <w:sz w:val="22"/>
        </w:rPr>
        <w:t>com</w:t>
      </w:r>
      <w:r>
        <w:rPr>
          <w:spacing w:val="-3"/>
          <w:sz w:val="22"/>
        </w:rPr>
        <w:t xml:space="preserve"> </w:t>
      </w:r>
      <w:r>
        <w:rPr>
          <w:spacing w:val="-2"/>
          <w:sz w:val="22"/>
        </w:rPr>
        <w:t>toda</w:t>
      </w:r>
      <w:r>
        <w:rPr>
          <w:spacing w:val="-4"/>
          <w:sz w:val="22"/>
        </w:rPr>
        <w:t xml:space="preserve"> </w:t>
      </w:r>
      <w:r>
        <w:rPr>
          <w:spacing w:val="-2"/>
          <w:sz w:val="22"/>
        </w:rPr>
        <w:t>equipe</w:t>
      </w:r>
      <w:r>
        <w:rPr>
          <w:spacing w:val="-3"/>
          <w:sz w:val="22"/>
        </w:rPr>
        <w:t xml:space="preserve"> </w:t>
      </w:r>
      <w:r>
        <w:rPr>
          <w:spacing w:val="-2"/>
          <w:sz w:val="22"/>
        </w:rPr>
        <w:t>assistencial,</w:t>
      </w:r>
      <w:r>
        <w:rPr>
          <w:spacing w:val="-4"/>
          <w:sz w:val="22"/>
        </w:rPr>
        <w:t xml:space="preserve"> </w:t>
      </w:r>
      <w:r>
        <w:rPr>
          <w:spacing w:val="-2"/>
          <w:sz w:val="22"/>
        </w:rPr>
        <w:t xml:space="preserve">caso </w:t>
      </w:r>
      <w:r>
        <w:rPr>
          <w:sz w:val="22"/>
        </w:rPr>
        <w:t>seja</w:t>
      </w:r>
      <w:r>
        <w:rPr>
          <w:spacing w:val="-1"/>
          <w:sz w:val="22"/>
        </w:rPr>
        <w:t xml:space="preserve"> </w:t>
      </w:r>
      <w:r>
        <w:rPr>
          <w:sz w:val="22"/>
        </w:rPr>
        <w:t>solicitado.</w:t>
      </w:r>
    </w:p>
    <w:p w14:paraId="0DA781BD">
      <w:pPr>
        <w:pStyle w:val="8"/>
        <w:numPr>
          <w:ilvl w:val="1"/>
          <w:numId w:val="38"/>
        </w:numPr>
        <w:tabs>
          <w:tab w:val="left" w:pos="643"/>
          <w:tab w:val="left" w:pos="988"/>
        </w:tabs>
        <w:spacing w:before="4" w:after="0" w:line="360" w:lineRule="auto"/>
        <w:ind w:left="643" w:right="434" w:hanging="361"/>
        <w:jc w:val="both"/>
        <w:rPr>
          <w:sz w:val="22"/>
        </w:rPr>
      </w:pPr>
      <w:r>
        <w:rPr>
          <w:sz w:val="22"/>
        </w:rPr>
        <w:t>Fornecimento</w:t>
      </w:r>
      <w:r>
        <w:rPr>
          <w:spacing w:val="-7"/>
          <w:sz w:val="22"/>
        </w:rPr>
        <w:t xml:space="preserve"> </w:t>
      </w:r>
      <w:r>
        <w:rPr>
          <w:sz w:val="22"/>
        </w:rPr>
        <w:t>de</w:t>
      </w:r>
      <w:r>
        <w:rPr>
          <w:spacing w:val="-8"/>
          <w:sz w:val="22"/>
        </w:rPr>
        <w:t xml:space="preserve"> </w:t>
      </w:r>
      <w:r>
        <w:rPr>
          <w:sz w:val="22"/>
        </w:rPr>
        <w:t>certificado</w:t>
      </w:r>
      <w:r>
        <w:rPr>
          <w:spacing w:val="-7"/>
          <w:sz w:val="22"/>
        </w:rPr>
        <w:t xml:space="preserve"> </w:t>
      </w:r>
      <w:r>
        <w:rPr>
          <w:sz w:val="22"/>
        </w:rPr>
        <w:t>de</w:t>
      </w:r>
      <w:r>
        <w:rPr>
          <w:spacing w:val="-8"/>
          <w:sz w:val="22"/>
        </w:rPr>
        <w:t xml:space="preserve"> </w:t>
      </w:r>
      <w:r>
        <w:rPr>
          <w:sz w:val="22"/>
        </w:rPr>
        <w:t>calibração</w:t>
      </w:r>
      <w:r>
        <w:rPr>
          <w:spacing w:val="-7"/>
          <w:sz w:val="22"/>
        </w:rPr>
        <w:t xml:space="preserve"> </w:t>
      </w:r>
      <w:r>
        <w:rPr>
          <w:sz w:val="22"/>
        </w:rPr>
        <w:t>e</w:t>
      </w:r>
      <w:r>
        <w:rPr>
          <w:spacing w:val="-8"/>
          <w:sz w:val="22"/>
        </w:rPr>
        <w:t xml:space="preserve"> </w:t>
      </w:r>
      <w:r>
        <w:rPr>
          <w:sz w:val="22"/>
        </w:rPr>
        <w:t>de</w:t>
      </w:r>
      <w:r>
        <w:rPr>
          <w:spacing w:val="-8"/>
          <w:sz w:val="22"/>
        </w:rPr>
        <w:t xml:space="preserve"> </w:t>
      </w:r>
      <w:r>
        <w:rPr>
          <w:sz w:val="22"/>
        </w:rPr>
        <w:t>teste</w:t>
      </w:r>
      <w:r>
        <w:rPr>
          <w:spacing w:val="-8"/>
          <w:sz w:val="22"/>
        </w:rPr>
        <w:t xml:space="preserve"> </w:t>
      </w:r>
      <w:r>
        <w:rPr>
          <w:sz w:val="22"/>
        </w:rPr>
        <w:t>de</w:t>
      </w:r>
      <w:r>
        <w:rPr>
          <w:spacing w:val="-8"/>
          <w:sz w:val="22"/>
        </w:rPr>
        <w:t xml:space="preserve"> </w:t>
      </w:r>
      <w:r>
        <w:rPr>
          <w:sz w:val="22"/>
        </w:rPr>
        <w:t>segurança</w:t>
      </w:r>
      <w:r>
        <w:rPr>
          <w:spacing w:val="-9"/>
          <w:sz w:val="22"/>
        </w:rPr>
        <w:t xml:space="preserve"> </w:t>
      </w:r>
      <w:r>
        <w:rPr>
          <w:sz w:val="22"/>
        </w:rPr>
        <w:t>elétrica</w:t>
      </w:r>
      <w:r>
        <w:rPr>
          <w:spacing w:val="-9"/>
          <w:sz w:val="22"/>
        </w:rPr>
        <w:t xml:space="preserve"> </w:t>
      </w:r>
      <w:r>
        <w:rPr>
          <w:sz w:val="22"/>
        </w:rPr>
        <w:t>de</w:t>
      </w:r>
      <w:r>
        <w:rPr>
          <w:spacing w:val="-8"/>
          <w:sz w:val="22"/>
        </w:rPr>
        <w:t xml:space="preserve"> </w:t>
      </w:r>
      <w:r>
        <w:rPr>
          <w:sz w:val="22"/>
        </w:rPr>
        <w:t>acordo</w:t>
      </w:r>
      <w:r>
        <w:rPr>
          <w:spacing w:val="-7"/>
          <w:sz w:val="22"/>
        </w:rPr>
        <w:t xml:space="preserve"> </w:t>
      </w:r>
      <w:r>
        <w:rPr>
          <w:sz w:val="22"/>
        </w:rPr>
        <w:t>com</w:t>
      </w:r>
      <w:r>
        <w:rPr>
          <w:spacing w:val="-8"/>
          <w:sz w:val="22"/>
        </w:rPr>
        <w:t xml:space="preserve"> </w:t>
      </w:r>
      <w:r>
        <w:rPr>
          <w:sz w:val="22"/>
        </w:rPr>
        <w:t>as</w:t>
      </w:r>
      <w:r>
        <w:rPr>
          <w:spacing w:val="-9"/>
          <w:sz w:val="22"/>
        </w:rPr>
        <w:t xml:space="preserve"> </w:t>
      </w:r>
      <w:r>
        <w:rPr>
          <w:sz w:val="22"/>
        </w:rPr>
        <w:t>normas vigentes específicas para o equipamento.</w:t>
      </w:r>
    </w:p>
    <w:p w14:paraId="0EC2C0E3">
      <w:pPr>
        <w:pStyle w:val="8"/>
        <w:spacing w:after="0" w:line="360" w:lineRule="auto"/>
        <w:jc w:val="both"/>
        <w:rPr>
          <w:sz w:val="22"/>
        </w:rPr>
        <w:sectPr>
          <w:pgSz w:w="11910" w:h="16840"/>
          <w:pgMar w:top="2160" w:right="708" w:bottom="1860" w:left="850" w:header="708" w:footer="1674" w:gutter="0"/>
          <w:cols w:space="720" w:num="1"/>
        </w:sectPr>
      </w:pPr>
    </w:p>
    <w:p w14:paraId="21CD4C81">
      <w:pPr>
        <w:pStyle w:val="6"/>
        <w:jc w:val="left"/>
      </w:pPr>
    </w:p>
    <w:p w14:paraId="24963B7A">
      <w:pPr>
        <w:pStyle w:val="6"/>
        <w:spacing w:before="257"/>
        <w:jc w:val="left"/>
      </w:pPr>
    </w:p>
    <w:p w14:paraId="79D9EE94">
      <w:pPr>
        <w:pStyle w:val="8"/>
        <w:numPr>
          <w:ilvl w:val="1"/>
          <w:numId w:val="38"/>
        </w:numPr>
        <w:tabs>
          <w:tab w:val="left" w:pos="643"/>
          <w:tab w:val="left" w:pos="988"/>
        </w:tabs>
        <w:spacing w:before="0" w:after="0" w:line="360" w:lineRule="auto"/>
        <w:ind w:left="643" w:right="436" w:hanging="361"/>
        <w:jc w:val="both"/>
        <w:rPr>
          <w:sz w:val="22"/>
        </w:rPr>
      </w:pPr>
      <w:r>
        <w:rPr>
          <w:sz w:val="22"/>
        </w:rPr>
        <w:t xml:space="preserve">Análises de qualidade de qualquer parâmetro necessário exigido por legislação e para bom funcionamento do equipamento, com emissão de laudo por empresa devidamente autorizada para tal </w:t>
      </w:r>
      <w:r>
        <w:rPr>
          <w:spacing w:val="-2"/>
          <w:sz w:val="22"/>
        </w:rPr>
        <w:t>função.</w:t>
      </w:r>
    </w:p>
    <w:p w14:paraId="7366BC01">
      <w:pPr>
        <w:pStyle w:val="8"/>
        <w:numPr>
          <w:ilvl w:val="1"/>
          <w:numId w:val="38"/>
        </w:numPr>
        <w:tabs>
          <w:tab w:val="left" w:pos="643"/>
          <w:tab w:val="left" w:pos="988"/>
        </w:tabs>
        <w:spacing w:before="1" w:after="0" w:line="360" w:lineRule="auto"/>
        <w:ind w:left="643" w:right="429" w:hanging="361"/>
        <w:jc w:val="both"/>
        <w:rPr>
          <w:sz w:val="22"/>
        </w:rPr>
      </w:pPr>
      <w:r>
        <w:rPr>
          <w:sz w:val="22"/>
        </w:rPr>
        <w:t>Efetuar Treinamento técnico de manutenção do equipamento (para fins de acompanhamento), no mínimo</w:t>
      </w:r>
      <w:r>
        <w:rPr>
          <w:spacing w:val="-5"/>
          <w:sz w:val="22"/>
        </w:rPr>
        <w:t xml:space="preserve"> </w:t>
      </w:r>
      <w:r>
        <w:rPr>
          <w:sz w:val="22"/>
        </w:rPr>
        <w:t>para</w:t>
      </w:r>
      <w:r>
        <w:rPr>
          <w:spacing w:val="-7"/>
          <w:sz w:val="22"/>
        </w:rPr>
        <w:t xml:space="preserve"> </w:t>
      </w:r>
      <w:r>
        <w:rPr>
          <w:sz w:val="22"/>
        </w:rPr>
        <w:t>04</w:t>
      </w:r>
      <w:r>
        <w:rPr>
          <w:spacing w:val="-6"/>
          <w:sz w:val="22"/>
        </w:rPr>
        <w:t xml:space="preserve"> </w:t>
      </w:r>
      <w:r>
        <w:rPr>
          <w:sz w:val="22"/>
        </w:rPr>
        <w:t>(quatro)</w:t>
      </w:r>
      <w:r>
        <w:rPr>
          <w:spacing w:val="-9"/>
          <w:sz w:val="22"/>
        </w:rPr>
        <w:t xml:space="preserve"> </w:t>
      </w:r>
      <w:r>
        <w:rPr>
          <w:sz w:val="22"/>
        </w:rPr>
        <w:t>Técnicos</w:t>
      </w:r>
      <w:r>
        <w:rPr>
          <w:spacing w:val="-7"/>
          <w:sz w:val="22"/>
        </w:rPr>
        <w:t xml:space="preserve"> </w:t>
      </w:r>
      <w:r>
        <w:rPr>
          <w:sz w:val="22"/>
        </w:rPr>
        <w:t>da</w:t>
      </w:r>
      <w:r>
        <w:rPr>
          <w:spacing w:val="-7"/>
          <w:sz w:val="22"/>
        </w:rPr>
        <w:t xml:space="preserve"> </w:t>
      </w:r>
      <w:r>
        <w:rPr>
          <w:sz w:val="22"/>
        </w:rPr>
        <w:t>Engenharia</w:t>
      </w:r>
      <w:r>
        <w:rPr>
          <w:spacing w:val="-7"/>
          <w:sz w:val="22"/>
        </w:rPr>
        <w:t xml:space="preserve"> </w:t>
      </w:r>
      <w:r>
        <w:rPr>
          <w:sz w:val="22"/>
        </w:rPr>
        <w:t>Clínica,</w:t>
      </w:r>
      <w:r>
        <w:rPr>
          <w:spacing w:val="-7"/>
          <w:sz w:val="22"/>
        </w:rPr>
        <w:t xml:space="preserve"> </w:t>
      </w:r>
      <w:r>
        <w:rPr>
          <w:sz w:val="22"/>
        </w:rPr>
        <w:t>sem</w:t>
      </w:r>
      <w:r>
        <w:rPr>
          <w:spacing w:val="-6"/>
          <w:sz w:val="22"/>
        </w:rPr>
        <w:t xml:space="preserve"> </w:t>
      </w:r>
      <w:r>
        <w:rPr>
          <w:sz w:val="22"/>
        </w:rPr>
        <w:t>ônus</w:t>
      </w:r>
      <w:r>
        <w:rPr>
          <w:spacing w:val="-7"/>
          <w:sz w:val="22"/>
        </w:rPr>
        <w:t xml:space="preserve"> </w:t>
      </w:r>
      <w:r>
        <w:rPr>
          <w:sz w:val="22"/>
        </w:rPr>
        <w:t>adicional</w:t>
      </w:r>
      <w:r>
        <w:rPr>
          <w:spacing w:val="-7"/>
          <w:sz w:val="22"/>
        </w:rPr>
        <w:t xml:space="preserve"> </w:t>
      </w:r>
      <w:r>
        <w:rPr>
          <w:sz w:val="22"/>
        </w:rPr>
        <w:t>para</w:t>
      </w:r>
      <w:r>
        <w:rPr>
          <w:spacing w:val="-7"/>
          <w:sz w:val="22"/>
        </w:rPr>
        <w:t xml:space="preserve"> </w:t>
      </w:r>
      <w:r>
        <w:rPr>
          <w:sz w:val="22"/>
        </w:rPr>
        <w:t>o</w:t>
      </w:r>
      <w:r>
        <w:rPr>
          <w:spacing w:val="-5"/>
          <w:sz w:val="22"/>
        </w:rPr>
        <w:t xml:space="preserve"> </w:t>
      </w:r>
      <w:r>
        <w:rPr>
          <w:sz w:val="22"/>
        </w:rPr>
        <w:t>Hospital</w:t>
      </w:r>
      <w:r>
        <w:rPr>
          <w:spacing w:val="-7"/>
          <w:sz w:val="22"/>
        </w:rPr>
        <w:t xml:space="preserve"> </w:t>
      </w:r>
      <w:r>
        <w:rPr>
          <w:sz w:val="22"/>
        </w:rPr>
        <w:t>Ana</w:t>
      </w:r>
      <w:r>
        <w:rPr>
          <w:spacing w:val="-7"/>
          <w:sz w:val="22"/>
        </w:rPr>
        <w:t xml:space="preserve"> </w:t>
      </w:r>
      <w:r>
        <w:rPr>
          <w:sz w:val="22"/>
        </w:rPr>
        <w:t>Nery.</w:t>
      </w:r>
    </w:p>
    <w:p w14:paraId="23325D50">
      <w:pPr>
        <w:pStyle w:val="8"/>
        <w:numPr>
          <w:ilvl w:val="1"/>
          <w:numId w:val="38"/>
        </w:numPr>
        <w:tabs>
          <w:tab w:val="left" w:pos="988"/>
        </w:tabs>
        <w:spacing w:before="1" w:after="0" w:line="240" w:lineRule="auto"/>
        <w:ind w:left="988" w:right="0" w:hanging="706"/>
        <w:jc w:val="both"/>
        <w:rPr>
          <w:sz w:val="22"/>
        </w:rPr>
      </w:pPr>
      <w:r>
        <w:rPr>
          <w:spacing w:val="-2"/>
          <w:sz w:val="22"/>
        </w:rPr>
        <w:t>Atualização</w:t>
      </w:r>
      <w:r>
        <w:rPr>
          <w:spacing w:val="-6"/>
          <w:sz w:val="22"/>
        </w:rPr>
        <w:t xml:space="preserve"> </w:t>
      </w:r>
      <w:r>
        <w:rPr>
          <w:spacing w:val="-2"/>
          <w:sz w:val="22"/>
        </w:rPr>
        <w:t>de</w:t>
      </w:r>
      <w:r>
        <w:rPr>
          <w:spacing w:val="-7"/>
          <w:sz w:val="22"/>
        </w:rPr>
        <w:t xml:space="preserve"> </w:t>
      </w:r>
      <w:r>
        <w:rPr>
          <w:spacing w:val="-2"/>
          <w:sz w:val="22"/>
        </w:rPr>
        <w:t>software</w:t>
      </w:r>
      <w:r>
        <w:rPr>
          <w:spacing w:val="-7"/>
          <w:sz w:val="22"/>
        </w:rPr>
        <w:t xml:space="preserve"> </w:t>
      </w:r>
      <w:r>
        <w:rPr>
          <w:spacing w:val="-2"/>
          <w:sz w:val="22"/>
        </w:rPr>
        <w:t>e</w:t>
      </w:r>
      <w:r>
        <w:rPr>
          <w:spacing w:val="-6"/>
          <w:sz w:val="22"/>
        </w:rPr>
        <w:t xml:space="preserve"> </w:t>
      </w:r>
      <w:r>
        <w:rPr>
          <w:spacing w:val="-2"/>
          <w:sz w:val="22"/>
        </w:rPr>
        <w:t>hardware</w:t>
      </w:r>
      <w:r>
        <w:rPr>
          <w:spacing w:val="-7"/>
          <w:sz w:val="22"/>
        </w:rPr>
        <w:t xml:space="preserve"> </w:t>
      </w:r>
      <w:r>
        <w:rPr>
          <w:spacing w:val="-2"/>
          <w:sz w:val="22"/>
        </w:rPr>
        <w:t>sem</w:t>
      </w:r>
      <w:r>
        <w:rPr>
          <w:spacing w:val="-6"/>
          <w:sz w:val="22"/>
        </w:rPr>
        <w:t xml:space="preserve"> </w:t>
      </w:r>
      <w:r>
        <w:rPr>
          <w:spacing w:val="-2"/>
          <w:sz w:val="22"/>
        </w:rPr>
        <w:t>custo</w:t>
      </w:r>
      <w:r>
        <w:rPr>
          <w:spacing w:val="-6"/>
          <w:sz w:val="22"/>
        </w:rPr>
        <w:t xml:space="preserve"> </w:t>
      </w:r>
      <w:r>
        <w:rPr>
          <w:spacing w:val="-2"/>
          <w:sz w:val="22"/>
        </w:rPr>
        <w:t>adicional</w:t>
      </w:r>
      <w:r>
        <w:rPr>
          <w:spacing w:val="-8"/>
          <w:sz w:val="22"/>
        </w:rPr>
        <w:t xml:space="preserve"> </w:t>
      </w:r>
      <w:r>
        <w:rPr>
          <w:spacing w:val="-2"/>
          <w:sz w:val="22"/>
        </w:rPr>
        <w:t>ao</w:t>
      </w:r>
      <w:r>
        <w:rPr>
          <w:spacing w:val="-5"/>
          <w:sz w:val="22"/>
        </w:rPr>
        <w:t xml:space="preserve"> </w:t>
      </w:r>
      <w:r>
        <w:rPr>
          <w:spacing w:val="-4"/>
          <w:sz w:val="22"/>
        </w:rPr>
        <w:t>HAN.</w:t>
      </w:r>
    </w:p>
    <w:p w14:paraId="565F4CAE">
      <w:pPr>
        <w:pStyle w:val="8"/>
        <w:numPr>
          <w:ilvl w:val="1"/>
          <w:numId w:val="38"/>
        </w:numPr>
        <w:tabs>
          <w:tab w:val="left" w:pos="643"/>
          <w:tab w:val="left" w:pos="988"/>
        </w:tabs>
        <w:spacing w:before="132" w:after="0" w:line="360" w:lineRule="auto"/>
        <w:ind w:left="643" w:right="432" w:hanging="361"/>
        <w:jc w:val="both"/>
        <w:rPr>
          <w:sz w:val="22"/>
        </w:rPr>
      </w:pPr>
      <w:r>
        <w:rPr>
          <w:sz w:val="22"/>
        </w:rPr>
        <w:t>Instalação completa (hardware e software) do Equipamento, deixando-se em perfeito estado de funcionamento</w:t>
      </w:r>
      <w:r>
        <w:rPr>
          <w:spacing w:val="-3"/>
          <w:sz w:val="22"/>
        </w:rPr>
        <w:t xml:space="preserve"> </w:t>
      </w:r>
      <w:r>
        <w:rPr>
          <w:sz w:val="22"/>
        </w:rPr>
        <w:t>e</w:t>
      </w:r>
      <w:r>
        <w:rPr>
          <w:spacing w:val="-4"/>
          <w:sz w:val="22"/>
        </w:rPr>
        <w:t xml:space="preserve"> </w:t>
      </w:r>
      <w:r>
        <w:rPr>
          <w:sz w:val="22"/>
        </w:rPr>
        <w:t>operacionalidade</w:t>
      </w:r>
      <w:r>
        <w:rPr>
          <w:spacing w:val="-4"/>
          <w:sz w:val="22"/>
        </w:rPr>
        <w:t xml:space="preserve"> </w:t>
      </w:r>
      <w:r>
        <w:rPr>
          <w:sz w:val="22"/>
        </w:rPr>
        <w:t>para</w:t>
      </w:r>
      <w:r>
        <w:rPr>
          <w:spacing w:val="-5"/>
          <w:sz w:val="22"/>
        </w:rPr>
        <w:t xml:space="preserve"> </w:t>
      </w:r>
      <w:r>
        <w:rPr>
          <w:sz w:val="22"/>
        </w:rPr>
        <w:t>serem</w:t>
      </w:r>
      <w:r>
        <w:rPr>
          <w:spacing w:val="-4"/>
          <w:sz w:val="22"/>
        </w:rPr>
        <w:t xml:space="preserve"> </w:t>
      </w:r>
      <w:r>
        <w:rPr>
          <w:sz w:val="22"/>
        </w:rPr>
        <w:t>utilizados</w:t>
      </w:r>
      <w:r>
        <w:rPr>
          <w:spacing w:val="-5"/>
          <w:sz w:val="22"/>
        </w:rPr>
        <w:t xml:space="preserve"> </w:t>
      </w:r>
      <w:r>
        <w:rPr>
          <w:sz w:val="22"/>
        </w:rPr>
        <w:t>pelo</w:t>
      </w:r>
      <w:r>
        <w:rPr>
          <w:spacing w:val="-3"/>
          <w:sz w:val="22"/>
        </w:rPr>
        <w:t xml:space="preserve"> </w:t>
      </w:r>
      <w:r>
        <w:rPr>
          <w:sz w:val="22"/>
        </w:rPr>
        <w:t>pessoal</w:t>
      </w:r>
      <w:r>
        <w:rPr>
          <w:spacing w:val="-5"/>
          <w:sz w:val="22"/>
        </w:rPr>
        <w:t xml:space="preserve"> </w:t>
      </w:r>
      <w:r>
        <w:rPr>
          <w:sz w:val="22"/>
        </w:rPr>
        <w:t>técnico</w:t>
      </w:r>
      <w:r>
        <w:rPr>
          <w:spacing w:val="-6"/>
          <w:sz w:val="22"/>
        </w:rPr>
        <w:t xml:space="preserve"> </w:t>
      </w:r>
      <w:r>
        <w:rPr>
          <w:sz w:val="22"/>
        </w:rPr>
        <w:t>do</w:t>
      </w:r>
      <w:r>
        <w:rPr>
          <w:spacing w:val="-6"/>
          <w:sz w:val="22"/>
        </w:rPr>
        <w:t xml:space="preserve"> </w:t>
      </w:r>
      <w:r>
        <w:rPr>
          <w:sz w:val="22"/>
        </w:rPr>
        <w:t>HAN.</w:t>
      </w:r>
    </w:p>
    <w:p w14:paraId="20C85B89">
      <w:pPr>
        <w:pStyle w:val="8"/>
        <w:numPr>
          <w:ilvl w:val="1"/>
          <w:numId w:val="38"/>
        </w:numPr>
        <w:tabs>
          <w:tab w:val="left" w:pos="643"/>
          <w:tab w:val="left" w:pos="988"/>
        </w:tabs>
        <w:spacing w:before="1" w:after="0" w:line="360" w:lineRule="auto"/>
        <w:ind w:left="643" w:right="435" w:hanging="361"/>
        <w:jc w:val="both"/>
        <w:rPr>
          <w:sz w:val="22"/>
        </w:rPr>
      </w:pPr>
      <w:r>
        <w:rPr>
          <w:sz w:val="22"/>
        </w:rPr>
        <w:t>O equipamento será utilizado até 90 dias após finalização da vigência da ata, e a contratada deve continuar</w:t>
      </w:r>
      <w:r>
        <w:rPr>
          <w:spacing w:val="-6"/>
          <w:sz w:val="22"/>
        </w:rPr>
        <w:t xml:space="preserve"> </w:t>
      </w:r>
      <w:r>
        <w:rPr>
          <w:sz w:val="22"/>
        </w:rPr>
        <w:t>atendendo</w:t>
      </w:r>
      <w:r>
        <w:rPr>
          <w:spacing w:val="-4"/>
          <w:sz w:val="22"/>
        </w:rPr>
        <w:t xml:space="preserve"> </w:t>
      </w:r>
      <w:r>
        <w:rPr>
          <w:sz w:val="22"/>
        </w:rPr>
        <w:t>todas</w:t>
      </w:r>
      <w:r>
        <w:rPr>
          <w:spacing w:val="-4"/>
          <w:sz w:val="22"/>
        </w:rPr>
        <w:t xml:space="preserve"> </w:t>
      </w:r>
      <w:r>
        <w:rPr>
          <w:sz w:val="22"/>
        </w:rPr>
        <w:t>as</w:t>
      </w:r>
      <w:r>
        <w:rPr>
          <w:spacing w:val="-6"/>
          <w:sz w:val="22"/>
        </w:rPr>
        <w:t xml:space="preserve"> </w:t>
      </w:r>
      <w:r>
        <w:rPr>
          <w:sz w:val="22"/>
        </w:rPr>
        <w:t>condições</w:t>
      </w:r>
      <w:r>
        <w:rPr>
          <w:spacing w:val="-6"/>
          <w:sz w:val="22"/>
        </w:rPr>
        <w:t xml:space="preserve"> </w:t>
      </w:r>
      <w:r>
        <w:rPr>
          <w:sz w:val="22"/>
        </w:rPr>
        <w:t>solicitadas</w:t>
      </w:r>
      <w:r>
        <w:rPr>
          <w:spacing w:val="-6"/>
          <w:sz w:val="22"/>
        </w:rPr>
        <w:t xml:space="preserve"> </w:t>
      </w:r>
      <w:r>
        <w:rPr>
          <w:sz w:val="22"/>
        </w:rPr>
        <w:t>neste</w:t>
      </w:r>
      <w:r>
        <w:rPr>
          <w:spacing w:val="-4"/>
          <w:sz w:val="22"/>
        </w:rPr>
        <w:t xml:space="preserve"> </w:t>
      </w:r>
      <w:r>
        <w:rPr>
          <w:sz w:val="22"/>
        </w:rPr>
        <w:t>termo</w:t>
      </w:r>
      <w:r>
        <w:rPr>
          <w:spacing w:val="-4"/>
          <w:sz w:val="22"/>
        </w:rPr>
        <w:t xml:space="preserve"> </w:t>
      </w:r>
      <w:r>
        <w:rPr>
          <w:sz w:val="22"/>
        </w:rPr>
        <w:t>e</w:t>
      </w:r>
      <w:r>
        <w:rPr>
          <w:spacing w:val="-5"/>
          <w:sz w:val="22"/>
        </w:rPr>
        <w:t xml:space="preserve"> </w:t>
      </w:r>
      <w:r>
        <w:rPr>
          <w:sz w:val="22"/>
        </w:rPr>
        <w:t>no</w:t>
      </w:r>
      <w:r>
        <w:rPr>
          <w:spacing w:val="-7"/>
          <w:sz w:val="22"/>
        </w:rPr>
        <w:t xml:space="preserve"> </w:t>
      </w:r>
      <w:r>
        <w:rPr>
          <w:sz w:val="22"/>
        </w:rPr>
        <w:t>contrato</w:t>
      </w:r>
      <w:r>
        <w:rPr>
          <w:spacing w:val="-5"/>
          <w:sz w:val="22"/>
        </w:rPr>
        <w:t xml:space="preserve"> </w:t>
      </w:r>
      <w:r>
        <w:rPr>
          <w:sz w:val="22"/>
        </w:rPr>
        <w:t>nesse</w:t>
      </w:r>
      <w:r>
        <w:rPr>
          <w:spacing w:val="-5"/>
          <w:sz w:val="22"/>
        </w:rPr>
        <w:t xml:space="preserve"> </w:t>
      </w:r>
      <w:r>
        <w:rPr>
          <w:sz w:val="22"/>
        </w:rPr>
        <w:t>período.</w:t>
      </w:r>
    </w:p>
    <w:p w14:paraId="18064868">
      <w:pPr>
        <w:pStyle w:val="2"/>
        <w:spacing w:before="121"/>
      </w:pPr>
      <w:r>
        <w:rPr>
          <w:color w:val="000000"/>
          <w:highlight w:val="lightGray"/>
        </w:rPr>
        <w:t>CLÁUSULA</w:t>
      </w:r>
      <w:r>
        <w:rPr>
          <w:color w:val="000000"/>
          <w:spacing w:val="-2"/>
          <w:highlight w:val="lightGray"/>
        </w:rPr>
        <w:t xml:space="preserve"> </w:t>
      </w:r>
      <w:r>
        <w:rPr>
          <w:color w:val="000000"/>
          <w:highlight w:val="lightGray"/>
        </w:rPr>
        <w:t>QUINTA</w:t>
      </w:r>
      <w:r>
        <w:rPr>
          <w:color w:val="000000"/>
          <w:spacing w:val="-1"/>
          <w:highlight w:val="lightGray"/>
        </w:rPr>
        <w:t xml:space="preserve"> </w:t>
      </w:r>
      <w:r>
        <w:rPr>
          <w:color w:val="000000"/>
          <w:highlight w:val="lightGray"/>
        </w:rPr>
        <w:t>–</w:t>
      </w:r>
      <w:r>
        <w:rPr>
          <w:color w:val="000000"/>
          <w:spacing w:val="-5"/>
          <w:highlight w:val="lightGray"/>
        </w:rPr>
        <w:t xml:space="preserve"> </w:t>
      </w:r>
      <w:r>
        <w:rPr>
          <w:color w:val="000000"/>
          <w:highlight w:val="lightGray"/>
        </w:rPr>
        <w:t>DAS</w:t>
      </w:r>
      <w:r>
        <w:rPr>
          <w:color w:val="000000"/>
          <w:spacing w:val="-7"/>
          <w:highlight w:val="lightGray"/>
        </w:rPr>
        <w:t xml:space="preserve"> </w:t>
      </w:r>
      <w:r>
        <w:rPr>
          <w:color w:val="000000"/>
          <w:highlight w:val="lightGray"/>
        </w:rPr>
        <w:t>OBRIGAÇÕES</w:t>
      </w:r>
      <w:r>
        <w:rPr>
          <w:color w:val="000000"/>
          <w:spacing w:val="-7"/>
          <w:highlight w:val="lightGray"/>
        </w:rPr>
        <w:t xml:space="preserve"> </w:t>
      </w:r>
      <w:r>
        <w:rPr>
          <w:color w:val="000000"/>
          <w:highlight w:val="lightGray"/>
        </w:rPr>
        <w:t>DO</w:t>
      </w:r>
      <w:r>
        <w:rPr>
          <w:color w:val="000000"/>
          <w:spacing w:val="-2"/>
          <w:highlight w:val="lightGray"/>
        </w:rPr>
        <w:t xml:space="preserve"> COMODATÁRIO</w:t>
      </w:r>
    </w:p>
    <w:p w14:paraId="48581D73">
      <w:pPr>
        <w:pStyle w:val="8"/>
        <w:numPr>
          <w:ilvl w:val="1"/>
          <w:numId w:val="39"/>
        </w:numPr>
        <w:tabs>
          <w:tab w:val="left" w:pos="988"/>
        </w:tabs>
        <w:spacing w:before="255" w:after="0" w:line="360" w:lineRule="auto"/>
        <w:ind w:left="282" w:right="561" w:firstLine="0"/>
        <w:jc w:val="both"/>
        <w:rPr>
          <w:sz w:val="22"/>
        </w:rPr>
      </w:pPr>
      <w:r>
        <w:rPr>
          <w:sz w:val="22"/>
        </w:rPr>
        <w:t>Usar</w:t>
      </w:r>
      <w:r>
        <w:rPr>
          <w:spacing w:val="-13"/>
          <w:sz w:val="22"/>
        </w:rPr>
        <w:t xml:space="preserve"> </w:t>
      </w:r>
      <w:r>
        <w:rPr>
          <w:sz w:val="22"/>
        </w:rPr>
        <w:t>e</w:t>
      </w:r>
      <w:r>
        <w:rPr>
          <w:spacing w:val="-12"/>
          <w:sz w:val="22"/>
        </w:rPr>
        <w:t xml:space="preserve"> </w:t>
      </w:r>
      <w:r>
        <w:rPr>
          <w:sz w:val="22"/>
        </w:rPr>
        <w:t>administrar</w:t>
      </w:r>
      <w:r>
        <w:rPr>
          <w:spacing w:val="-13"/>
          <w:sz w:val="22"/>
        </w:rPr>
        <w:t xml:space="preserve"> </w:t>
      </w:r>
      <w:r>
        <w:rPr>
          <w:sz w:val="22"/>
        </w:rPr>
        <w:t>o</w:t>
      </w:r>
      <w:r>
        <w:rPr>
          <w:spacing w:val="-12"/>
          <w:sz w:val="22"/>
        </w:rPr>
        <w:t xml:space="preserve"> </w:t>
      </w:r>
      <w:r>
        <w:rPr>
          <w:sz w:val="22"/>
        </w:rPr>
        <w:t>equipamento</w:t>
      </w:r>
      <w:r>
        <w:rPr>
          <w:spacing w:val="-13"/>
          <w:sz w:val="22"/>
        </w:rPr>
        <w:t xml:space="preserve"> </w:t>
      </w:r>
      <w:r>
        <w:rPr>
          <w:sz w:val="22"/>
        </w:rPr>
        <w:t>como</w:t>
      </w:r>
      <w:r>
        <w:rPr>
          <w:spacing w:val="-12"/>
          <w:sz w:val="22"/>
        </w:rPr>
        <w:t xml:space="preserve"> </w:t>
      </w:r>
      <w:r>
        <w:rPr>
          <w:sz w:val="22"/>
        </w:rPr>
        <w:t>se</w:t>
      </w:r>
      <w:r>
        <w:rPr>
          <w:spacing w:val="-13"/>
          <w:sz w:val="22"/>
        </w:rPr>
        <w:t xml:space="preserve"> </w:t>
      </w:r>
      <w:r>
        <w:rPr>
          <w:sz w:val="22"/>
        </w:rPr>
        <w:t>próprios</w:t>
      </w:r>
      <w:r>
        <w:rPr>
          <w:spacing w:val="-12"/>
          <w:sz w:val="22"/>
        </w:rPr>
        <w:t xml:space="preserve"> </w:t>
      </w:r>
      <w:r>
        <w:rPr>
          <w:sz w:val="22"/>
        </w:rPr>
        <w:t>fossem,</w:t>
      </w:r>
      <w:r>
        <w:rPr>
          <w:spacing w:val="-12"/>
          <w:sz w:val="22"/>
        </w:rPr>
        <w:t xml:space="preserve"> </w:t>
      </w:r>
      <w:r>
        <w:rPr>
          <w:sz w:val="22"/>
        </w:rPr>
        <w:t>obrigando-se</w:t>
      </w:r>
      <w:r>
        <w:rPr>
          <w:spacing w:val="-13"/>
          <w:sz w:val="22"/>
        </w:rPr>
        <w:t xml:space="preserve"> </w:t>
      </w:r>
      <w:r>
        <w:rPr>
          <w:sz w:val="22"/>
        </w:rPr>
        <w:t>a</w:t>
      </w:r>
      <w:r>
        <w:rPr>
          <w:spacing w:val="-12"/>
          <w:sz w:val="22"/>
        </w:rPr>
        <w:t xml:space="preserve"> </w:t>
      </w:r>
      <w:r>
        <w:rPr>
          <w:sz w:val="22"/>
        </w:rPr>
        <w:t>mantê-los</w:t>
      </w:r>
      <w:r>
        <w:rPr>
          <w:spacing w:val="-13"/>
          <w:sz w:val="22"/>
        </w:rPr>
        <w:t xml:space="preserve"> </w:t>
      </w:r>
      <w:r>
        <w:rPr>
          <w:sz w:val="22"/>
        </w:rPr>
        <w:t>em</w:t>
      </w:r>
      <w:r>
        <w:rPr>
          <w:spacing w:val="-10"/>
          <w:sz w:val="22"/>
        </w:rPr>
        <w:t xml:space="preserve"> </w:t>
      </w:r>
      <w:r>
        <w:rPr>
          <w:sz w:val="22"/>
        </w:rPr>
        <w:t>perfeitas condições de uso e conservação, até a sua</w:t>
      </w:r>
      <w:r>
        <w:rPr>
          <w:spacing w:val="-1"/>
          <w:sz w:val="22"/>
        </w:rPr>
        <w:t xml:space="preserve"> </w:t>
      </w:r>
      <w:r>
        <w:rPr>
          <w:sz w:val="22"/>
        </w:rPr>
        <w:t>efetiva restituição ao FORNECEDOR, não podendo, cedê-lo(s)</w:t>
      </w:r>
      <w:r>
        <w:rPr>
          <w:spacing w:val="-1"/>
          <w:sz w:val="22"/>
        </w:rPr>
        <w:t xml:space="preserve"> </w:t>
      </w:r>
      <w:r>
        <w:rPr>
          <w:sz w:val="22"/>
        </w:rPr>
        <w:t>a qualquer titulo a terceiros sem prévia autorização escrita do FORNECEDOR.</w:t>
      </w:r>
    </w:p>
    <w:p w14:paraId="29A8E684">
      <w:pPr>
        <w:pStyle w:val="8"/>
        <w:numPr>
          <w:ilvl w:val="1"/>
          <w:numId w:val="39"/>
        </w:numPr>
        <w:tabs>
          <w:tab w:val="left" w:pos="988"/>
        </w:tabs>
        <w:spacing w:before="0" w:after="0" w:line="360" w:lineRule="auto"/>
        <w:ind w:left="282" w:right="564" w:firstLine="0"/>
        <w:jc w:val="both"/>
        <w:rPr>
          <w:sz w:val="22"/>
        </w:rPr>
      </w:pPr>
      <w:r>
        <w:rPr>
          <w:sz w:val="22"/>
        </w:rPr>
        <w:t xml:space="preserve">Não prestar por si ou por intermédio de terceiros, reparos ou consertos no(s) equipamento(s), confiando sempre ao FORNECEDOR todo e qualquer serviço de reparo e assistência técnica ao(s) </w:t>
      </w:r>
      <w:r>
        <w:rPr>
          <w:spacing w:val="-2"/>
          <w:sz w:val="22"/>
        </w:rPr>
        <w:t>equipamento(s).</w:t>
      </w:r>
    </w:p>
    <w:p w14:paraId="33742C04">
      <w:pPr>
        <w:pStyle w:val="8"/>
        <w:numPr>
          <w:ilvl w:val="1"/>
          <w:numId w:val="39"/>
        </w:numPr>
        <w:tabs>
          <w:tab w:val="left" w:pos="988"/>
        </w:tabs>
        <w:spacing w:before="0" w:after="0" w:line="240" w:lineRule="auto"/>
        <w:ind w:left="988" w:right="0" w:hanging="706"/>
        <w:jc w:val="both"/>
        <w:rPr>
          <w:sz w:val="22"/>
        </w:rPr>
      </w:pPr>
      <w:r>
        <w:rPr>
          <w:sz w:val="22"/>
        </w:rPr>
        <w:t>Guardar</w:t>
      </w:r>
      <w:r>
        <w:rPr>
          <w:spacing w:val="-7"/>
          <w:sz w:val="22"/>
        </w:rPr>
        <w:t xml:space="preserve"> </w:t>
      </w:r>
      <w:r>
        <w:rPr>
          <w:sz w:val="22"/>
        </w:rPr>
        <w:t>e</w:t>
      </w:r>
      <w:r>
        <w:rPr>
          <w:spacing w:val="-3"/>
          <w:sz w:val="22"/>
        </w:rPr>
        <w:t xml:space="preserve"> </w:t>
      </w:r>
      <w:r>
        <w:rPr>
          <w:sz w:val="22"/>
        </w:rPr>
        <w:t>conservar</w:t>
      </w:r>
      <w:r>
        <w:rPr>
          <w:spacing w:val="-7"/>
          <w:sz w:val="22"/>
        </w:rPr>
        <w:t xml:space="preserve"> </w:t>
      </w:r>
      <w:r>
        <w:rPr>
          <w:sz w:val="22"/>
        </w:rPr>
        <w:t>em</w:t>
      </w:r>
      <w:r>
        <w:rPr>
          <w:spacing w:val="-6"/>
          <w:sz w:val="22"/>
        </w:rPr>
        <w:t xml:space="preserve"> </w:t>
      </w:r>
      <w:r>
        <w:rPr>
          <w:sz w:val="22"/>
        </w:rPr>
        <w:t>perfeitas</w:t>
      </w:r>
      <w:r>
        <w:rPr>
          <w:spacing w:val="-4"/>
          <w:sz w:val="22"/>
        </w:rPr>
        <w:t xml:space="preserve"> </w:t>
      </w:r>
      <w:r>
        <w:rPr>
          <w:sz w:val="22"/>
        </w:rPr>
        <w:t>condições</w:t>
      </w:r>
      <w:r>
        <w:rPr>
          <w:spacing w:val="-3"/>
          <w:sz w:val="22"/>
        </w:rPr>
        <w:t xml:space="preserve"> </w:t>
      </w:r>
      <w:r>
        <w:rPr>
          <w:sz w:val="22"/>
        </w:rPr>
        <w:t>de</w:t>
      </w:r>
      <w:r>
        <w:rPr>
          <w:spacing w:val="-5"/>
          <w:sz w:val="22"/>
        </w:rPr>
        <w:t xml:space="preserve"> </w:t>
      </w:r>
      <w:r>
        <w:rPr>
          <w:sz w:val="22"/>
        </w:rPr>
        <w:t>uso,</w:t>
      </w:r>
      <w:r>
        <w:rPr>
          <w:spacing w:val="-4"/>
          <w:sz w:val="22"/>
        </w:rPr>
        <w:t xml:space="preserve"> </w:t>
      </w:r>
      <w:r>
        <w:rPr>
          <w:sz w:val="22"/>
        </w:rPr>
        <w:t>asseio</w:t>
      </w:r>
      <w:r>
        <w:rPr>
          <w:spacing w:val="-5"/>
          <w:sz w:val="22"/>
        </w:rPr>
        <w:t xml:space="preserve"> </w:t>
      </w:r>
      <w:r>
        <w:rPr>
          <w:sz w:val="22"/>
        </w:rPr>
        <w:t>e</w:t>
      </w:r>
      <w:r>
        <w:rPr>
          <w:spacing w:val="-5"/>
          <w:sz w:val="22"/>
        </w:rPr>
        <w:t xml:space="preserve"> </w:t>
      </w:r>
      <w:r>
        <w:rPr>
          <w:sz w:val="22"/>
        </w:rPr>
        <w:t>segurança</w:t>
      </w:r>
      <w:r>
        <w:rPr>
          <w:spacing w:val="-6"/>
          <w:sz w:val="22"/>
        </w:rPr>
        <w:t xml:space="preserve"> </w:t>
      </w:r>
      <w:r>
        <w:rPr>
          <w:sz w:val="22"/>
        </w:rPr>
        <w:t>o</w:t>
      </w:r>
      <w:r>
        <w:rPr>
          <w:spacing w:val="-3"/>
          <w:sz w:val="22"/>
        </w:rPr>
        <w:t xml:space="preserve"> </w:t>
      </w:r>
      <w:r>
        <w:rPr>
          <w:spacing w:val="-2"/>
          <w:sz w:val="22"/>
        </w:rPr>
        <w:t>equipamento.</w:t>
      </w:r>
    </w:p>
    <w:p w14:paraId="703DB66B">
      <w:pPr>
        <w:pStyle w:val="8"/>
        <w:numPr>
          <w:ilvl w:val="1"/>
          <w:numId w:val="39"/>
        </w:numPr>
        <w:tabs>
          <w:tab w:val="left" w:pos="988"/>
        </w:tabs>
        <w:spacing w:before="134" w:after="0" w:line="360" w:lineRule="auto"/>
        <w:ind w:left="282" w:right="565" w:firstLine="0"/>
        <w:jc w:val="both"/>
        <w:rPr>
          <w:sz w:val="22"/>
        </w:rPr>
      </w:pPr>
      <w:r>
        <w:rPr>
          <w:sz w:val="22"/>
        </w:rPr>
        <w:t>Utilizar</w:t>
      </w:r>
      <w:r>
        <w:rPr>
          <w:spacing w:val="-1"/>
          <w:sz w:val="22"/>
        </w:rPr>
        <w:t xml:space="preserve"> </w:t>
      </w:r>
      <w:r>
        <w:rPr>
          <w:sz w:val="22"/>
        </w:rPr>
        <w:t>o</w:t>
      </w:r>
      <w:r>
        <w:rPr>
          <w:spacing w:val="-2"/>
          <w:sz w:val="22"/>
        </w:rPr>
        <w:t xml:space="preserve"> </w:t>
      </w:r>
      <w:r>
        <w:rPr>
          <w:sz w:val="22"/>
        </w:rPr>
        <w:t>equipamento exclusivamente</w:t>
      </w:r>
      <w:r>
        <w:rPr>
          <w:spacing w:val="-2"/>
          <w:sz w:val="22"/>
        </w:rPr>
        <w:t xml:space="preserve"> </w:t>
      </w:r>
      <w:r>
        <w:rPr>
          <w:sz w:val="22"/>
        </w:rPr>
        <w:t>em seu</w:t>
      </w:r>
      <w:r>
        <w:rPr>
          <w:spacing w:val="-1"/>
          <w:sz w:val="22"/>
        </w:rPr>
        <w:t xml:space="preserve"> </w:t>
      </w:r>
      <w:r>
        <w:rPr>
          <w:sz w:val="22"/>
        </w:rPr>
        <w:t>estabelecimento.</w:t>
      </w:r>
      <w:r>
        <w:rPr>
          <w:spacing w:val="-4"/>
          <w:sz w:val="22"/>
        </w:rPr>
        <w:t xml:space="preserve"> </w:t>
      </w:r>
      <w:r>
        <w:rPr>
          <w:sz w:val="22"/>
        </w:rPr>
        <w:t>Em caso</w:t>
      </w:r>
      <w:r>
        <w:rPr>
          <w:spacing w:val="-2"/>
          <w:sz w:val="22"/>
        </w:rPr>
        <w:t xml:space="preserve"> </w:t>
      </w:r>
      <w:r>
        <w:rPr>
          <w:sz w:val="22"/>
        </w:rPr>
        <w:t>de</w:t>
      </w:r>
      <w:r>
        <w:rPr>
          <w:spacing w:val="-3"/>
          <w:sz w:val="22"/>
        </w:rPr>
        <w:t xml:space="preserve"> </w:t>
      </w:r>
      <w:r>
        <w:rPr>
          <w:sz w:val="22"/>
        </w:rPr>
        <w:t>mudança,</w:t>
      </w:r>
      <w:r>
        <w:rPr>
          <w:spacing w:val="-1"/>
          <w:sz w:val="22"/>
        </w:rPr>
        <w:t xml:space="preserve"> </w:t>
      </w:r>
      <w:r>
        <w:rPr>
          <w:sz w:val="22"/>
        </w:rPr>
        <w:t>comunicar ao FORNECEDOR o novo local para seu exame, concordância e providências para instalação, que também se dará sem qualquer custo ao CONTRATANTE.</w:t>
      </w:r>
    </w:p>
    <w:p w14:paraId="6BBCD387">
      <w:pPr>
        <w:pStyle w:val="8"/>
        <w:numPr>
          <w:ilvl w:val="1"/>
          <w:numId w:val="39"/>
        </w:numPr>
        <w:tabs>
          <w:tab w:val="left" w:pos="988"/>
        </w:tabs>
        <w:spacing w:before="0" w:after="0" w:line="360" w:lineRule="auto"/>
        <w:ind w:left="282" w:right="569" w:firstLine="0"/>
        <w:jc w:val="both"/>
        <w:rPr>
          <w:sz w:val="22"/>
        </w:rPr>
      </w:pPr>
      <w:r>
        <w:rPr>
          <w:sz w:val="22"/>
        </w:rPr>
        <w:t>Não efetuar quaisquer modificações ou</w:t>
      </w:r>
      <w:r>
        <w:rPr>
          <w:spacing w:val="-1"/>
          <w:sz w:val="22"/>
        </w:rPr>
        <w:t xml:space="preserve"> </w:t>
      </w:r>
      <w:r>
        <w:rPr>
          <w:sz w:val="22"/>
        </w:rPr>
        <w:t>transformações no equipamento,</w:t>
      </w:r>
      <w:r>
        <w:rPr>
          <w:spacing w:val="-1"/>
          <w:sz w:val="22"/>
        </w:rPr>
        <w:t xml:space="preserve"> </w:t>
      </w:r>
      <w:r>
        <w:rPr>
          <w:sz w:val="22"/>
        </w:rPr>
        <w:t>sem prévia autorização, por escrito, do FORNECEDOR.</w:t>
      </w:r>
    </w:p>
    <w:p w14:paraId="7F5B1BFE">
      <w:pPr>
        <w:pStyle w:val="8"/>
        <w:numPr>
          <w:ilvl w:val="1"/>
          <w:numId w:val="39"/>
        </w:numPr>
        <w:tabs>
          <w:tab w:val="left" w:pos="991"/>
        </w:tabs>
        <w:spacing w:before="0" w:after="0" w:line="360" w:lineRule="auto"/>
        <w:ind w:left="282" w:right="567" w:firstLine="0"/>
        <w:jc w:val="left"/>
        <w:rPr>
          <w:sz w:val="22"/>
        </w:rPr>
      </w:pPr>
      <w:r>
        <w:rPr>
          <w:sz w:val="22"/>
        </w:rPr>
        <w:t>Comunicar ao FORNECEDOR, por escrito, sobre imperfeições, falhas</w:t>
      </w:r>
      <w:r>
        <w:rPr>
          <w:spacing w:val="-1"/>
          <w:sz w:val="22"/>
        </w:rPr>
        <w:t xml:space="preserve"> </w:t>
      </w:r>
      <w:r>
        <w:rPr>
          <w:sz w:val="22"/>
        </w:rPr>
        <w:t>ou irregularidades verificadas no equipamento, para que seja substituído, reparado ou corrigido.</w:t>
      </w:r>
    </w:p>
    <w:p w14:paraId="396CCB3C">
      <w:pPr>
        <w:pStyle w:val="8"/>
        <w:numPr>
          <w:ilvl w:val="1"/>
          <w:numId w:val="39"/>
        </w:numPr>
        <w:tabs>
          <w:tab w:val="left" w:pos="991"/>
        </w:tabs>
        <w:spacing w:before="1" w:after="0" w:line="357" w:lineRule="auto"/>
        <w:ind w:left="282" w:right="565" w:firstLine="0"/>
        <w:jc w:val="left"/>
        <w:rPr>
          <w:sz w:val="22"/>
        </w:rPr>
      </w:pPr>
      <w:r>
        <w:rPr>
          <w:sz w:val="22"/>
        </w:rPr>
        <w:t>Acompanhar</w:t>
      </w:r>
      <w:r>
        <w:rPr>
          <w:spacing w:val="80"/>
          <w:w w:val="150"/>
          <w:sz w:val="22"/>
        </w:rPr>
        <w:t xml:space="preserve"> </w:t>
      </w:r>
      <w:r>
        <w:rPr>
          <w:sz w:val="22"/>
        </w:rPr>
        <w:t>e</w:t>
      </w:r>
      <w:r>
        <w:rPr>
          <w:spacing w:val="80"/>
          <w:w w:val="150"/>
          <w:sz w:val="22"/>
        </w:rPr>
        <w:t xml:space="preserve"> </w:t>
      </w:r>
      <w:r>
        <w:rPr>
          <w:sz w:val="22"/>
        </w:rPr>
        <w:t>fiscalizar</w:t>
      </w:r>
      <w:r>
        <w:rPr>
          <w:spacing w:val="80"/>
          <w:w w:val="150"/>
          <w:sz w:val="22"/>
        </w:rPr>
        <w:t xml:space="preserve"> </w:t>
      </w:r>
      <w:r>
        <w:rPr>
          <w:sz w:val="22"/>
        </w:rPr>
        <w:t>o</w:t>
      </w:r>
      <w:r>
        <w:rPr>
          <w:spacing w:val="80"/>
          <w:w w:val="150"/>
          <w:sz w:val="22"/>
        </w:rPr>
        <w:t xml:space="preserve"> </w:t>
      </w:r>
      <w:r>
        <w:rPr>
          <w:sz w:val="22"/>
        </w:rPr>
        <w:t>cumprimento</w:t>
      </w:r>
      <w:r>
        <w:rPr>
          <w:spacing w:val="80"/>
          <w:w w:val="150"/>
          <w:sz w:val="22"/>
        </w:rPr>
        <w:t xml:space="preserve"> </w:t>
      </w:r>
      <w:r>
        <w:rPr>
          <w:sz w:val="22"/>
        </w:rPr>
        <w:t>das</w:t>
      </w:r>
      <w:r>
        <w:rPr>
          <w:spacing w:val="80"/>
          <w:w w:val="150"/>
          <w:sz w:val="22"/>
        </w:rPr>
        <w:t xml:space="preserve"> </w:t>
      </w:r>
      <w:r>
        <w:rPr>
          <w:sz w:val="22"/>
        </w:rPr>
        <w:t>obrigações</w:t>
      </w:r>
      <w:r>
        <w:rPr>
          <w:spacing w:val="80"/>
          <w:w w:val="150"/>
          <w:sz w:val="22"/>
        </w:rPr>
        <w:t xml:space="preserve"> </w:t>
      </w:r>
      <w:r>
        <w:rPr>
          <w:sz w:val="22"/>
        </w:rPr>
        <w:t>do</w:t>
      </w:r>
      <w:r>
        <w:rPr>
          <w:spacing w:val="80"/>
          <w:w w:val="150"/>
          <w:sz w:val="22"/>
        </w:rPr>
        <w:t xml:space="preserve"> </w:t>
      </w:r>
      <w:r>
        <w:rPr>
          <w:sz w:val="22"/>
        </w:rPr>
        <w:t>FORNECEDOR,</w:t>
      </w:r>
      <w:r>
        <w:rPr>
          <w:spacing w:val="80"/>
          <w:w w:val="150"/>
          <w:sz w:val="22"/>
        </w:rPr>
        <w:t xml:space="preserve"> </w:t>
      </w:r>
      <w:r>
        <w:rPr>
          <w:sz w:val="22"/>
        </w:rPr>
        <w:t>através</w:t>
      </w:r>
      <w:r>
        <w:rPr>
          <w:spacing w:val="80"/>
          <w:w w:val="150"/>
          <w:sz w:val="22"/>
        </w:rPr>
        <w:t xml:space="preserve"> </w:t>
      </w:r>
      <w:r>
        <w:rPr>
          <w:sz w:val="22"/>
        </w:rPr>
        <w:t>de comissão/servidor/funcionário especialmente designado.</w:t>
      </w:r>
    </w:p>
    <w:p w14:paraId="5C20FE31">
      <w:pPr>
        <w:pStyle w:val="8"/>
        <w:numPr>
          <w:ilvl w:val="1"/>
          <w:numId w:val="39"/>
        </w:numPr>
        <w:tabs>
          <w:tab w:val="left" w:pos="991"/>
        </w:tabs>
        <w:spacing w:before="4" w:after="0" w:line="240" w:lineRule="auto"/>
        <w:ind w:left="991" w:right="0" w:hanging="709"/>
        <w:jc w:val="left"/>
        <w:rPr>
          <w:sz w:val="22"/>
        </w:rPr>
      </w:pPr>
      <w:r>
        <w:rPr>
          <w:sz w:val="22"/>
        </w:rPr>
        <w:t>Cumprir</w:t>
      </w:r>
      <w:r>
        <w:rPr>
          <w:spacing w:val="-8"/>
          <w:sz w:val="22"/>
        </w:rPr>
        <w:t xml:space="preserve"> </w:t>
      </w:r>
      <w:r>
        <w:rPr>
          <w:sz w:val="22"/>
        </w:rPr>
        <w:t>todas</w:t>
      </w:r>
      <w:r>
        <w:rPr>
          <w:spacing w:val="-4"/>
          <w:sz w:val="22"/>
        </w:rPr>
        <w:t xml:space="preserve"> </w:t>
      </w:r>
      <w:r>
        <w:rPr>
          <w:sz w:val="22"/>
        </w:rPr>
        <w:t>as</w:t>
      </w:r>
      <w:r>
        <w:rPr>
          <w:spacing w:val="-4"/>
          <w:sz w:val="22"/>
        </w:rPr>
        <w:t xml:space="preserve"> </w:t>
      </w:r>
      <w:r>
        <w:rPr>
          <w:sz w:val="22"/>
        </w:rPr>
        <w:t>recomendações</w:t>
      </w:r>
      <w:r>
        <w:rPr>
          <w:spacing w:val="-7"/>
          <w:sz w:val="22"/>
        </w:rPr>
        <w:t xml:space="preserve"> </w:t>
      </w:r>
      <w:r>
        <w:rPr>
          <w:sz w:val="22"/>
        </w:rPr>
        <w:t>que</w:t>
      </w:r>
      <w:r>
        <w:rPr>
          <w:spacing w:val="-4"/>
          <w:sz w:val="22"/>
        </w:rPr>
        <w:t xml:space="preserve"> </w:t>
      </w:r>
      <w:r>
        <w:rPr>
          <w:sz w:val="22"/>
        </w:rPr>
        <w:t>venham</w:t>
      </w:r>
      <w:r>
        <w:rPr>
          <w:spacing w:val="-5"/>
          <w:sz w:val="22"/>
        </w:rPr>
        <w:t xml:space="preserve"> </w:t>
      </w:r>
      <w:r>
        <w:rPr>
          <w:sz w:val="22"/>
        </w:rPr>
        <w:t>a</w:t>
      </w:r>
      <w:r>
        <w:rPr>
          <w:spacing w:val="-5"/>
          <w:sz w:val="22"/>
        </w:rPr>
        <w:t xml:space="preserve"> </w:t>
      </w:r>
      <w:r>
        <w:rPr>
          <w:sz w:val="22"/>
        </w:rPr>
        <w:t>ser</w:t>
      </w:r>
      <w:r>
        <w:rPr>
          <w:spacing w:val="-6"/>
          <w:sz w:val="22"/>
        </w:rPr>
        <w:t xml:space="preserve"> </w:t>
      </w:r>
      <w:r>
        <w:rPr>
          <w:sz w:val="22"/>
        </w:rPr>
        <w:t>feitas</w:t>
      </w:r>
      <w:r>
        <w:rPr>
          <w:spacing w:val="-4"/>
          <w:sz w:val="22"/>
        </w:rPr>
        <w:t xml:space="preserve"> </w:t>
      </w:r>
      <w:r>
        <w:rPr>
          <w:sz w:val="22"/>
        </w:rPr>
        <w:t>pelo</w:t>
      </w:r>
      <w:r>
        <w:rPr>
          <w:spacing w:val="-4"/>
          <w:sz w:val="22"/>
        </w:rPr>
        <w:t xml:space="preserve"> </w:t>
      </w:r>
      <w:r>
        <w:rPr>
          <w:sz w:val="22"/>
        </w:rPr>
        <w:t>FORNECEDOR,</w:t>
      </w:r>
      <w:r>
        <w:rPr>
          <w:spacing w:val="-6"/>
          <w:sz w:val="22"/>
        </w:rPr>
        <w:t xml:space="preserve"> </w:t>
      </w:r>
      <w:r>
        <w:rPr>
          <w:sz w:val="22"/>
        </w:rPr>
        <w:t>em</w:t>
      </w:r>
      <w:r>
        <w:rPr>
          <w:spacing w:val="-3"/>
          <w:sz w:val="22"/>
        </w:rPr>
        <w:t xml:space="preserve"> </w:t>
      </w:r>
      <w:r>
        <w:rPr>
          <w:sz w:val="22"/>
        </w:rPr>
        <w:t>qualquer</w:t>
      </w:r>
      <w:r>
        <w:rPr>
          <w:spacing w:val="-4"/>
          <w:sz w:val="22"/>
        </w:rPr>
        <w:t xml:space="preserve"> </w:t>
      </w:r>
      <w:r>
        <w:rPr>
          <w:spacing w:val="-2"/>
          <w:sz w:val="22"/>
        </w:rPr>
        <w:t>época,</w:t>
      </w:r>
    </w:p>
    <w:p w14:paraId="53C36B75">
      <w:pPr>
        <w:pStyle w:val="8"/>
        <w:spacing w:after="0" w:line="240" w:lineRule="auto"/>
        <w:jc w:val="left"/>
        <w:rPr>
          <w:sz w:val="22"/>
        </w:rPr>
        <w:sectPr>
          <w:pgSz w:w="11910" w:h="16840"/>
          <w:pgMar w:top="2160" w:right="708" w:bottom="1860" w:left="850" w:header="708" w:footer="1674" w:gutter="0"/>
          <w:cols w:space="720" w:num="1"/>
        </w:sectPr>
      </w:pPr>
    </w:p>
    <w:p w14:paraId="38A5DD3A">
      <w:pPr>
        <w:pStyle w:val="6"/>
        <w:jc w:val="left"/>
      </w:pPr>
    </w:p>
    <w:p w14:paraId="2C4435E4">
      <w:pPr>
        <w:pStyle w:val="6"/>
        <w:spacing w:before="257"/>
        <w:jc w:val="left"/>
      </w:pPr>
    </w:p>
    <w:p w14:paraId="2B7ECCDD">
      <w:pPr>
        <w:pStyle w:val="6"/>
        <w:ind w:left="282"/>
      </w:pPr>
      <w:r>
        <w:t>quanto</w:t>
      </w:r>
      <w:r>
        <w:rPr>
          <w:spacing w:val="-4"/>
        </w:rPr>
        <w:t xml:space="preserve"> </w:t>
      </w:r>
      <w:r>
        <w:t>à</w:t>
      </w:r>
      <w:r>
        <w:rPr>
          <w:spacing w:val="-4"/>
        </w:rPr>
        <w:t xml:space="preserve"> </w:t>
      </w:r>
      <w:r>
        <w:t>instalação</w:t>
      </w:r>
      <w:r>
        <w:rPr>
          <w:spacing w:val="-3"/>
        </w:rPr>
        <w:t xml:space="preserve"> </w:t>
      </w:r>
      <w:r>
        <w:t>e</w:t>
      </w:r>
      <w:r>
        <w:rPr>
          <w:spacing w:val="-6"/>
        </w:rPr>
        <w:t xml:space="preserve"> </w:t>
      </w:r>
      <w:r>
        <w:t>manutenção</w:t>
      </w:r>
      <w:r>
        <w:rPr>
          <w:spacing w:val="-6"/>
        </w:rPr>
        <w:t xml:space="preserve"> </w:t>
      </w:r>
      <w:r>
        <w:t>do</w:t>
      </w:r>
      <w:r>
        <w:rPr>
          <w:spacing w:val="-5"/>
        </w:rPr>
        <w:t xml:space="preserve"> </w:t>
      </w:r>
      <w:r>
        <w:rPr>
          <w:spacing w:val="-2"/>
        </w:rPr>
        <w:t>equipamento.</w:t>
      </w:r>
    </w:p>
    <w:p w14:paraId="16812746">
      <w:pPr>
        <w:pStyle w:val="8"/>
        <w:numPr>
          <w:ilvl w:val="1"/>
          <w:numId w:val="39"/>
        </w:numPr>
        <w:tabs>
          <w:tab w:val="left" w:pos="988"/>
        </w:tabs>
        <w:spacing w:before="134" w:after="0" w:line="360" w:lineRule="auto"/>
        <w:ind w:left="282" w:right="568" w:firstLine="0"/>
        <w:jc w:val="both"/>
        <w:rPr>
          <w:sz w:val="22"/>
        </w:rPr>
      </w:pPr>
      <w:r>
        <w:rPr>
          <w:sz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6B225A87">
      <w:pPr>
        <w:pStyle w:val="8"/>
        <w:numPr>
          <w:ilvl w:val="1"/>
          <w:numId w:val="39"/>
        </w:numPr>
        <w:tabs>
          <w:tab w:val="left" w:pos="988"/>
        </w:tabs>
        <w:spacing w:before="2" w:after="0" w:line="357" w:lineRule="auto"/>
        <w:ind w:left="282" w:right="568" w:firstLine="0"/>
        <w:jc w:val="both"/>
        <w:rPr>
          <w:sz w:val="22"/>
        </w:rPr>
      </w:pPr>
      <w:r>
        <w:rPr>
          <w:sz w:val="22"/>
        </w:rPr>
        <w:t>Permitir o acesso do pessoal autorizado pelo FORNECEDOR, para inspeção e/ou reparo do equipamento, previamente ajustado entre as partes.</w:t>
      </w:r>
    </w:p>
    <w:p w14:paraId="6E1A8517">
      <w:pPr>
        <w:pStyle w:val="8"/>
        <w:numPr>
          <w:ilvl w:val="1"/>
          <w:numId w:val="39"/>
        </w:numPr>
        <w:tabs>
          <w:tab w:val="left" w:pos="988"/>
        </w:tabs>
        <w:spacing w:before="4" w:after="0" w:line="240" w:lineRule="auto"/>
        <w:ind w:left="988" w:right="0" w:hanging="706"/>
        <w:jc w:val="both"/>
        <w:rPr>
          <w:sz w:val="22"/>
        </w:rPr>
      </w:pPr>
      <w:r>
        <w:rPr>
          <w:sz w:val="22"/>
        </w:rPr>
        <w:t>Cumprir</w:t>
      </w:r>
      <w:r>
        <w:rPr>
          <w:spacing w:val="-5"/>
          <w:sz w:val="22"/>
        </w:rPr>
        <w:t xml:space="preserve"> </w:t>
      </w:r>
      <w:r>
        <w:rPr>
          <w:sz w:val="22"/>
        </w:rPr>
        <w:t>as</w:t>
      </w:r>
      <w:r>
        <w:rPr>
          <w:spacing w:val="-6"/>
          <w:sz w:val="22"/>
        </w:rPr>
        <w:t xml:space="preserve"> </w:t>
      </w:r>
      <w:r>
        <w:rPr>
          <w:sz w:val="22"/>
        </w:rPr>
        <w:t>condições</w:t>
      </w:r>
      <w:r>
        <w:rPr>
          <w:spacing w:val="-5"/>
          <w:sz w:val="22"/>
        </w:rPr>
        <w:t xml:space="preserve"> </w:t>
      </w:r>
      <w:r>
        <w:rPr>
          <w:sz w:val="22"/>
        </w:rPr>
        <w:t>acordadas</w:t>
      </w:r>
      <w:r>
        <w:rPr>
          <w:spacing w:val="-4"/>
          <w:sz w:val="22"/>
        </w:rPr>
        <w:t xml:space="preserve"> </w:t>
      </w:r>
      <w:r>
        <w:rPr>
          <w:sz w:val="22"/>
        </w:rPr>
        <w:t>no</w:t>
      </w:r>
      <w:r>
        <w:rPr>
          <w:spacing w:val="-4"/>
          <w:sz w:val="22"/>
        </w:rPr>
        <w:t xml:space="preserve"> </w:t>
      </w:r>
      <w:r>
        <w:rPr>
          <w:sz w:val="22"/>
        </w:rPr>
        <w:t>Termo</w:t>
      </w:r>
      <w:r>
        <w:rPr>
          <w:spacing w:val="-3"/>
          <w:sz w:val="22"/>
        </w:rPr>
        <w:t xml:space="preserve"> </w:t>
      </w:r>
      <w:r>
        <w:rPr>
          <w:sz w:val="22"/>
        </w:rPr>
        <w:t>de</w:t>
      </w:r>
      <w:r>
        <w:rPr>
          <w:spacing w:val="-3"/>
          <w:sz w:val="22"/>
        </w:rPr>
        <w:t xml:space="preserve"> </w:t>
      </w:r>
      <w:r>
        <w:rPr>
          <w:spacing w:val="-2"/>
          <w:sz w:val="22"/>
        </w:rPr>
        <w:t>REFERENCIA.</w:t>
      </w:r>
    </w:p>
    <w:p w14:paraId="7EFE557C">
      <w:pPr>
        <w:pStyle w:val="8"/>
        <w:numPr>
          <w:ilvl w:val="1"/>
          <w:numId w:val="39"/>
        </w:numPr>
        <w:tabs>
          <w:tab w:val="left" w:pos="988"/>
        </w:tabs>
        <w:spacing w:before="135" w:after="0" w:line="240" w:lineRule="auto"/>
        <w:ind w:left="988" w:right="0" w:hanging="706"/>
        <w:jc w:val="both"/>
        <w:rPr>
          <w:sz w:val="22"/>
        </w:rPr>
      </w:pPr>
      <w:r>
        <w:rPr>
          <w:sz w:val="22"/>
        </w:rPr>
        <w:t>Exigir</w:t>
      </w:r>
      <w:r>
        <w:rPr>
          <w:spacing w:val="-4"/>
          <w:sz w:val="22"/>
        </w:rPr>
        <w:t xml:space="preserve"> </w:t>
      </w:r>
      <w:r>
        <w:rPr>
          <w:sz w:val="22"/>
        </w:rPr>
        <w:t>o</w:t>
      </w:r>
      <w:r>
        <w:rPr>
          <w:spacing w:val="-4"/>
          <w:sz w:val="22"/>
        </w:rPr>
        <w:t xml:space="preserve"> </w:t>
      </w:r>
      <w:r>
        <w:rPr>
          <w:sz w:val="22"/>
        </w:rPr>
        <w:t>regular</w:t>
      </w:r>
      <w:r>
        <w:rPr>
          <w:spacing w:val="-4"/>
          <w:sz w:val="22"/>
        </w:rPr>
        <w:t xml:space="preserve"> </w:t>
      </w:r>
      <w:r>
        <w:rPr>
          <w:sz w:val="22"/>
        </w:rPr>
        <w:t>cumprimento</w:t>
      </w:r>
      <w:r>
        <w:rPr>
          <w:spacing w:val="-2"/>
          <w:sz w:val="22"/>
        </w:rPr>
        <w:t xml:space="preserve"> </w:t>
      </w:r>
      <w:r>
        <w:rPr>
          <w:sz w:val="22"/>
        </w:rPr>
        <w:t>de</w:t>
      </w:r>
      <w:r>
        <w:rPr>
          <w:spacing w:val="-5"/>
          <w:sz w:val="22"/>
        </w:rPr>
        <w:t xml:space="preserve"> </w:t>
      </w:r>
      <w:r>
        <w:rPr>
          <w:sz w:val="22"/>
        </w:rPr>
        <w:t>todas</w:t>
      </w:r>
      <w:r>
        <w:rPr>
          <w:spacing w:val="-3"/>
          <w:sz w:val="22"/>
        </w:rPr>
        <w:t xml:space="preserve"> </w:t>
      </w:r>
      <w:r>
        <w:rPr>
          <w:sz w:val="22"/>
        </w:rPr>
        <w:t>as</w:t>
      </w:r>
      <w:r>
        <w:rPr>
          <w:spacing w:val="-5"/>
          <w:sz w:val="22"/>
        </w:rPr>
        <w:t xml:space="preserve"> </w:t>
      </w:r>
      <w:r>
        <w:rPr>
          <w:sz w:val="22"/>
        </w:rPr>
        <w:t>obrigações</w:t>
      </w:r>
      <w:r>
        <w:rPr>
          <w:spacing w:val="-5"/>
          <w:sz w:val="22"/>
        </w:rPr>
        <w:t xml:space="preserve"> </w:t>
      </w:r>
      <w:r>
        <w:rPr>
          <w:sz w:val="22"/>
        </w:rPr>
        <w:t>contratuais</w:t>
      </w:r>
      <w:r>
        <w:rPr>
          <w:spacing w:val="-5"/>
          <w:sz w:val="22"/>
        </w:rPr>
        <w:t xml:space="preserve"> </w:t>
      </w:r>
      <w:r>
        <w:rPr>
          <w:sz w:val="22"/>
        </w:rPr>
        <w:t>assumidas</w:t>
      </w:r>
      <w:r>
        <w:rPr>
          <w:spacing w:val="-3"/>
          <w:sz w:val="22"/>
        </w:rPr>
        <w:t xml:space="preserve"> </w:t>
      </w:r>
      <w:r>
        <w:rPr>
          <w:sz w:val="22"/>
        </w:rPr>
        <w:t>pelo</w:t>
      </w:r>
      <w:r>
        <w:rPr>
          <w:spacing w:val="-4"/>
          <w:sz w:val="22"/>
        </w:rPr>
        <w:t xml:space="preserve"> </w:t>
      </w:r>
      <w:r>
        <w:rPr>
          <w:spacing w:val="-2"/>
          <w:sz w:val="22"/>
        </w:rPr>
        <w:t>FORNECEDOR.</w:t>
      </w:r>
    </w:p>
    <w:p w14:paraId="5E3BE1D0">
      <w:pPr>
        <w:pStyle w:val="6"/>
        <w:jc w:val="left"/>
      </w:pPr>
    </w:p>
    <w:p w14:paraId="11145E4B">
      <w:pPr>
        <w:pStyle w:val="6"/>
        <w:spacing w:before="120"/>
        <w:jc w:val="left"/>
      </w:pPr>
    </w:p>
    <w:p w14:paraId="2071BE3E">
      <w:pPr>
        <w:pStyle w:val="2"/>
        <w:spacing w:before="1"/>
      </w:pPr>
      <w:r>
        <w:rPr>
          <w:color w:val="000000"/>
          <w:highlight w:val="lightGray"/>
        </w:rPr>
        <w:t>CLÁUSULA</w:t>
      </w:r>
      <w:r>
        <w:rPr>
          <w:color w:val="000000"/>
          <w:spacing w:val="-3"/>
          <w:highlight w:val="lightGray"/>
        </w:rPr>
        <w:t xml:space="preserve"> </w:t>
      </w:r>
      <w:r>
        <w:rPr>
          <w:color w:val="000000"/>
          <w:highlight w:val="lightGray"/>
        </w:rPr>
        <w:t>SEXTA</w:t>
      </w:r>
      <w:r>
        <w:rPr>
          <w:color w:val="000000"/>
          <w:spacing w:val="-1"/>
          <w:highlight w:val="lightGray"/>
        </w:rPr>
        <w:t xml:space="preserve"> </w:t>
      </w:r>
      <w:r>
        <w:rPr>
          <w:color w:val="000000"/>
          <w:highlight w:val="lightGray"/>
        </w:rPr>
        <w:t>–</w:t>
      </w:r>
      <w:r>
        <w:rPr>
          <w:color w:val="000000"/>
          <w:spacing w:val="-5"/>
          <w:highlight w:val="lightGray"/>
        </w:rPr>
        <w:t xml:space="preserve"> </w:t>
      </w:r>
      <w:r>
        <w:rPr>
          <w:color w:val="000000"/>
          <w:highlight w:val="lightGray"/>
        </w:rPr>
        <w:t>DO</w:t>
      </w:r>
      <w:r>
        <w:rPr>
          <w:color w:val="000000"/>
          <w:spacing w:val="-4"/>
          <w:highlight w:val="lightGray"/>
        </w:rPr>
        <w:t xml:space="preserve"> </w:t>
      </w:r>
      <w:r>
        <w:rPr>
          <w:color w:val="000000"/>
          <w:highlight w:val="lightGray"/>
        </w:rPr>
        <w:t>PRAZO</w:t>
      </w:r>
      <w:r>
        <w:rPr>
          <w:color w:val="000000"/>
          <w:spacing w:val="-3"/>
          <w:highlight w:val="lightGray"/>
        </w:rPr>
        <w:t xml:space="preserve"> </w:t>
      </w:r>
      <w:r>
        <w:rPr>
          <w:color w:val="000000"/>
          <w:highlight w:val="lightGray"/>
        </w:rPr>
        <w:t>E</w:t>
      </w:r>
      <w:r>
        <w:rPr>
          <w:color w:val="000000"/>
          <w:spacing w:val="-5"/>
          <w:highlight w:val="lightGray"/>
        </w:rPr>
        <w:t xml:space="preserve"> </w:t>
      </w:r>
      <w:r>
        <w:rPr>
          <w:color w:val="000000"/>
          <w:highlight w:val="lightGray"/>
        </w:rPr>
        <w:t>LOCAL</w:t>
      </w:r>
      <w:r>
        <w:rPr>
          <w:color w:val="000000"/>
          <w:spacing w:val="-3"/>
          <w:highlight w:val="lightGray"/>
        </w:rPr>
        <w:t xml:space="preserve"> </w:t>
      </w:r>
      <w:r>
        <w:rPr>
          <w:color w:val="000000"/>
          <w:highlight w:val="lightGray"/>
        </w:rPr>
        <w:t>DA</w:t>
      </w:r>
      <w:r>
        <w:rPr>
          <w:color w:val="000000"/>
          <w:spacing w:val="-2"/>
          <w:highlight w:val="lightGray"/>
        </w:rPr>
        <w:t xml:space="preserve"> ENTREGA</w:t>
      </w:r>
    </w:p>
    <w:p w14:paraId="5B977F63">
      <w:pPr>
        <w:pStyle w:val="8"/>
        <w:numPr>
          <w:ilvl w:val="1"/>
          <w:numId w:val="40"/>
        </w:numPr>
        <w:tabs>
          <w:tab w:val="left" w:pos="988"/>
        </w:tabs>
        <w:spacing w:before="254" w:after="0" w:line="360" w:lineRule="auto"/>
        <w:ind w:left="282" w:right="435" w:firstLine="0"/>
        <w:jc w:val="both"/>
        <w:rPr>
          <w:sz w:val="22"/>
        </w:rPr>
      </w:pPr>
      <w:r>
        <w:rPr>
          <w:sz w:val="22"/>
        </w:rPr>
        <w:t>A empresa deverá fornecer os produtos e equipamentos em perfeitas condições de uso, visando manter a continuidade dos serviços prestados pela Hospital Ana Nery, e substitui-los em caso de não conformidade com o objeto licitado no prazo de até 10 (dez) dias corridos.</w:t>
      </w:r>
    </w:p>
    <w:p w14:paraId="43416B3D">
      <w:pPr>
        <w:pStyle w:val="8"/>
        <w:numPr>
          <w:ilvl w:val="1"/>
          <w:numId w:val="40"/>
        </w:numPr>
        <w:tabs>
          <w:tab w:val="left" w:pos="988"/>
        </w:tabs>
        <w:spacing w:before="119" w:after="0" w:line="240" w:lineRule="auto"/>
        <w:ind w:left="988" w:right="0" w:hanging="706"/>
        <w:jc w:val="both"/>
        <w:rPr>
          <w:sz w:val="22"/>
        </w:rPr>
      </w:pPr>
      <w:r>
        <w:rPr>
          <w:sz w:val="22"/>
        </w:rPr>
        <w:t>Caso</w:t>
      </w:r>
      <w:r>
        <w:rPr>
          <w:spacing w:val="-8"/>
          <w:sz w:val="22"/>
        </w:rPr>
        <w:t xml:space="preserve"> </w:t>
      </w:r>
      <w:r>
        <w:rPr>
          <w:sz w:val="22"/>
        </w:rPr>
        <w:t>os</w:t>
      </w:r>
      <w:r>
        <w:rPr>
          <w:spacing w:val="-3"/>
          <w:sz w:val="22"/>
        </w:rPr>
        <w:t xml:space="preserve"> </w:t>
      </w:r>
      <w:r>
        <w:rPr>
          <w:sz w:val="22"/>
        </w:rPr>
        <w:t>prazos</w:t>
      </w:r>
      <w:r>
        <w:rPr>
          <w:spacing w:val="-4"/>
          <w:sz w:val="22"/>
        </w:rPr>
        <w:t xml:space="preserve"> </w:t>
      </w:r>
      <w:r>
        <w:rPr>
          <w:sz w:val="22"/>
        </w:rPr>
        <w:t>não</w:t>
      </w:r>
      <w:r>
        <w:rPr>
          <w:spacing w:val="-2"/>
          <w:sz w:val="22"/>
        </w:rPr>
        <w:t xml:space="preserve"> </w:t>
      </w:r>
      <w:r>
        <w:rPr>
          <w:sz w:val="22"/>
        </w:rPr>
        <w:t>sejam</w:t>
      </w:r>
      <w:r>
        <w:rPr>
          <w:spacing w:val="-5"/>
          <w:sz w:val="22"/>
        </w:rPr>
        <w:t xml:space="preserve"> </w:t>
      </w:r>
      <w:r>
        <w:rPr>
          <w:sz w:val="22"/>
        </w:rPr>
        <w:t>atendidos,</w:t>
      </w:r>
      <w:r>
        <w:rPr>
          <w:spacing w:val="-5"/>
          <w:sz w:val="22"/>
        </w:rPr>
        <w:t xml:space="preserve"> </w:t>
      </w:r>
      <w:r>
        <w:rPr>
          <w:sz w:val="22"/>
        </w:rPr>
        <w:t>medidas</w:t>
      </w:r>
      <w:r>
        <w:rPr>
          <w:spacing w:val="-3"/>
          <w:sz w:val="22"/>
        </w:rPr>
        <w:t xml:space="preserve"> </w:t>
      </w:r>
      <w:r>
        <w:rPr>
          <w:sz w:val="22"/>
        </w:rPr>
        <w:t>punitivas</w:t>
      </w:r>
      <w:r>
        <w:rPr>
          <w:spacing w:val="-4"/>
          <w:sz w:val="22"/>
        </w:rPr>
        <w:t xml:space="preserve"> </w:t>
      </w:r>
      <w:r>
        <w:rPr>
          <w:sz w:val="22"/>
        </w:rPr>
        <w:t>serão</w:t>
      </w:r>
      <w:r>
        <w:rPr>
          <w:spacing w:val="-2"/>
          <w:sz w:val="22"/>
        </w:rPr>
        <w:t xml:space="preserve"> adotadas;</w:t>
      </w:r>
    </w:p>
    <w:p w14:paraId="630E3D08">
      <w:pPr>
        <w:pStyle w:val="8"/>
        <w:numPr>
          <w:ilvl w:val="1"/>
          <w:numId w:val="40"/>
        </w:numPr>
        <w:tabs>
          <w:tab w:val="left" w:pos="988"/>
        </w:tabs>
        <w:spacing w:before="255" w:after="0" w:line="360" w:lineRule="auto"/>
        <w:ind w:left="282" w:right="438" w:firstLine="0"/>
        <w:jc w:val="both"/>
        <w:rPr>
          <w:sz w:val="22"/>
        </w:rPr>
      </w:pPr>
      <w:r>
        <w:rPr>
          <w:sz w:val="22"/>
        </w:rPr>
        <w:t>A entrega deverá ser efetuada no Hospital Ana Nery, no endereço constante do item 05 do Termo de Referência, no horário de 08:00 (oito) horas às 16:00h (dezesseis) horas, nos dias úteis.</w:t>
      </w:r>
    </w:p>
    <w:p w14:paraId="5BA68A42">
      <w:pPr>
        <w:pStyle w:val="6"/>
        <w:jc w:val="left"/>
      </w:pPr>
    </w:p>
    <w:p w14:paraId="04D7611D">
      <w:pPr>
        <w:pStyle w:val="6"/>
        <w:spacing w:before="107"/>
        <w:jc w:val="left"/>
      </w:pPr>
    </w:p>
    <w:p w14:paraId="19577BD0">
      <w:pPr>
        <w:pStyle w:val="2"/>
      </w:pPr>
      <w:r>
        <w:rPr>
          <w:color w:val="000000"/>
          <w:highlight w:val="lightGray"/>
        </w:rPr>
        <w:t>CLÁUSULA</w:t>
      </w:r>
      <w:r>
        <w:rPr>
          <w:color w:val="000000"/>
          <w:spacing w:val="-4"/>
          <w:highlight w:val="lightGray"/>
        </w:rPr>
        <w:t xml:space="preserve"> </w:t>
      </w:r>
      <w:r>
        <w:rPr>
          <w:color w:val="000000"/>
          <w:highlight w:val="lightGray"/>
        </w:rPr>
        <w:t>SÉTIMA</w:t>
      </w:r>
      <w:r>
        <w:rPr>
          <w:color w:val="000000"/>
          <w:spacing w:val="-3"/>
          <w:highlight w:val="lightGray"/>
        </w:rPr>
        <w:t xml:space="preserve"> </w:t>
      </w:r>
      <w:r>
        <w:rPr>
          <w:color w:val="000000"/>
          <w:highlight w:val="lightGray"/>
        </w:rPr>
        <w:t>–</w:t>
      </w:r>
      <w:r>
        <w:rPr>
          <w:color w:val="000000"/>
          <w:spacing w:val="-6"/>
          <w:highlight w:val="lightGray"/>
        </w:rPr>
        <w:t xml:space="preserve"> </w:t>
      </w:r>
      <w:r>
        <w:rPr>
          <w:color w:val="000000"/>
          <w:highlight w:val="lightGray"/>
        </w:rPr>
        <w:t>DA</w:t>
      </w:r>
      <w:r>
        <w:rPr>
          <w:color w:val="000000"/>
          <w:spacing w:val="-5"/>
          <w:highlight w:val="lightGray"/>
        </w:rPr>
        <w:t xml:space="preserve"> </w:t>
      </w:r>
      <w:r>
        <w:rPr>
          <w:color w:val="000000"/>
          <w:highlight w:val="lightGray"/>
        </w:rPr>
        <w:t>FISCALIZAÇÃO</w:t>
      </w:r>
      <w:r>
        <w:rPr>
          <w:color w:val="000000"/>
          <w:spacing w:val="-4"/>
          <w:highlight w:val="lightGray"/>
        </w:rPr>
        <w:t xml:space="preserve"> </w:t>
      </w:r>
      <w:r>
        <w:rPr>
          <w:color w:val="000000"/>
          <w:highlight w:val="lightGray"/>
        </w:rPr>
        <w:t>DO</w:t>
      </w:r>
      <w:r>
        <w:rPr>
          <w:color w:val="000000"/>
          <w:spacing w:val="-7"/>
          <w:highlight w:val="lightGray"/>
        </w:rPr>
        <w:t xml:space="preserve"> </w:t>
      </w:r>
      <w:r>
        <w:rPr>
          <w:color w:val="000000"/>
          <w:spacing w:val="-2"/>
          <w:highlight w:val="lightGray"/>
        </w:rPr>
        <w:t>CONTRATO</w:t>
      </w:r>
    </w:p>
    <w:p w14:paraId="7F724900">
      <w:pPr>
        <w:pStyle w:val="6"/>
        <w:spacing w:before="255" w:line="360" w:lineRule="auto"/>
        <w:ind w:left="282" w:right="507"/>
      </w:pPr>
      <w:r>
        <w:rPr>
          <w:b/>
        </w:rPr>
        <w:t>7.1.</w:t>
      </w:r>
      <w:r>
        <w:rPr>
          <w:b/>
          <w:spacing w:val="80"/>
        </w:rPr>
        <w:t xml:space="preserve">  </w:t>
      </w:r>
      <w:r>
        <w:t>A</w:t>
      </w:r>
      <w:r>
        <w:rPr>
          <w:spacing w:val="-2"/>
        </w:rPr>
        <w:t xml:space="preserve"> </w:t>
      </w:r>
      <w:r>
        <w:t>Administração</w:t>
      </w:r>
      <w:r>
        <w:rPr>
          <w:spacing w:val="-1"/>
        </w:rPr>
        <w:t xml:space="preserve"> </w:t>
      </w:r>
      <w:r>
        <w:t>designará</w:t>
      </w:r>
      <w:r>
        <w:rPr>
          <w:spacing w:val="-5"/>
        </w:rPr>
        <w:t xml:space="preserve"> </w:t>
      </w:r>
      <w:r>
        <w:t>um</w:t>
      </w:r>
      <w:r>
        <w:rPr>
          <w:spacing w:val="-1"/>
        </w:rPr>
        <w:t xml:space="preserve"> </w:t>
      </w:r>
      <w:r>
        <w:t>representante</w:t>
      </w:r>
      <w:r>
        <w:rPr>
          <w:spacing w:val="-4"/>
        </w:rPr>
        <w:t xml:space="preserve"> </w:t>
      </w:r>
      <w:r>
        <w:t>para</w:t>
      </w:r>
      <w:r>
        <w:rPr>
          <w:spacing w:val="-6"/>
        </w:rPr>
        <w:t xml:space="preserve"> </w:t>
      </w:r>
      <w:r>
        <w:t>acompanhar</w:t>
      </w:r>
      <w:r>
        <w:rPr>
          <w:spacing w:val="-5"/>
        </w:rPr>
        <w:t xml:space="preserve"> </w:t>
      </w:r>
      <w:r>
        <w:t>e</w:t>
      </w:r>
      <w:r>
        <w:rPr>
          <w:spacing w:val="-2"/>
        </w:rPr>
        <w:t xml:space="preserve"> </w:t>
      </w:r>
      <w:r>
        <w:t>fiscalizar</w:t>
      </w:r>
      <w:r>
        <w:rPr>
          <w:spacing w:val="-5"/>
        </w:rPr>
        <w:t xml:space="preserve"> </w:t>
      </w:r>
      <w:r>
        <w:t>a</w:t>
      </w:r>
      <w:r>
        <w:rPr>
          <w:spacing w:val="-4"/>
        </w:rPr>
        <w:t xml:space="preserve"> </w:t>
      </w:r>
      <w:r>
        <w:t>execução</w:t>
      </w:r>
      <w:r>
        <w:rPr>
          <w:spacing w:val="-4"/>
        </w:rPr>
        <w:t xml:space="preserve"> </w:t>
      </w:r>
      <w:r>
        <w:t>do</w:t>
      </w:r>
      <w:r>
        <w:rPr>
          <w:spacing w:val="-4"/>
        </w:rPr>
        <w:t xml:space="preserve"> </w:t>
      </w:r>
      <w:r>
        <w:t>contrato, anotando</w:t>
      </w:r>
      <w:r>
        <w:rPr>
          <w:spacing w:val="-8"/>
        </w:rPr>
        <w:t xml:space="preserve"> </w:t>
      </w:r>
      <w:r>
        <w:t>em</w:t>
      </w:r>
      <w:r>
        <w:rPr>
          <w:spacing w:val="-8"/>
        </w:rPr>
        <w:t xml:space="preserve"> </w:t>
      </w:r>
      <w:r>
        <w:t>registro</w:t>
      </w:r>
      <w:r>
        <w:rPr>
          <w:spacing w:val="-7"/>
        </w:rPr>
        <w:t xml:space="preserve"> </w:t>
      </w:r>
      <w:r>
        <w:t>próprio</w:t>
      </w:r>
      <w:r>
        <w:rPr>
          <w:spacing w:val="-9"/>
        </w:rPr>
        <w:t xml:space="preserve"> </w:t>
      </w:r>
      <w:r>
        <w:t>todas</w:t>
      </w:r>
      <w:r>
        <w:rPr>
          <w:spacing w:val="-9"/>
        </w:rPr>
        <w:t xml:space="preserve"> </w:t>
      </w:r>
      <w:r>
        <w:t>as</w:t>
      </w:r>
      <w:r>
        <w:rPr>
          <w:spacing w:val="-11"/>
        </w:rPr>
        <w:t xml:space="preserve"> </w:t>
      </w:r>
      <w:r>
        <w:t>ocorrências</w:t>
      </w:r>
      <w:r>
        <w:rPr>
          <w:spacing w:val="-9"/>
        </w:rPr>
        <w:t xml:space="preserve"> </w:t>
      </w:r>
      <w:r>
        <w:t>e</w:t>
      </w:r>
      <w:r>
        <w:rPr>
          <w:spacing w:val="-8"/>
        </w:rPr>
        <w:t xml:space="preserve"> </w:t>
      </w:r>
      <w:r>
        <w:t>determinando</w:t>
      </w:r>
      <w:r>
        <w:rPr>
          <w:spacing w:val="-8"/>
        </w:rPr>
        <w:t xml:space="preserve"> </w:t>
      </w:r>
      <w:r>
        <w:t>o</w:t>
      </w:r>
      <w:r>
        <w:rPr>
          <w:spacing w:val="-8"/>
        </w:rPr>
        <w:t xml:space="preserve"> </w:t>
      </w:r>
      <w:r>
        <w:t>que</w:t>
      </w:r>
      <w:r>
        <w:rPr>
          <w:spacing w:val="-8"/>
        </w:rPr>
        <w:t xml:space="preserve"> </w:t>
      </w:r>
      <w:r>
        <w:t>for</w:t>
      </w:r>
      <w:r>
        <w:rPr>
          <w:spacing w:val="-7"/>
        </w:rPr>
        <w:t xml:space="preserve"> </w:t>
      </w:r>
      <w:r>
        <w:t>necessário</w:t>
      </w:r>
      <w:r>
        <w:rPr>
          <w:spacing w:val="-8"/>
        </w:rPr>
        <w:t xml:space="preserve"> </w:t>
      </w:r>
      <w:r>
        <w:t>à</w:t>
      </w:r>
      <w:r>
        <w:rPr>
          <w:spacing w:val="-9"/>
        </w:rPr>
        <w:t xml:space="preserve"> </w:t>
      </w:r>
      <w:r>
        <w:t>regularização</w:t>
      </w:r>
      <w:r>
        <w:rPr>
          <w:spacing w:val="-8"/>
        </w:rPr>
        <w:t xml:space="preserve"> </w:t>
      </w:r>
      <w:r>
        <w:t>das falhas ou defeitos observados.</w:t>
      </w:r>
    </w:p>
    <w:p w14:paraId="34F4C108">
      <w:pPr>
        <w:pStyle w:val="6"/>
        <w:jc w:val="left"/>
      </w:pPr>
    </w:p>
    <w:p w14:paraId="1640FFF4">
      <w:pPr>
        <w:pStyle w:val="6"/>
        <w:spacing w:before="105"/>
        <w:jc w:val="left"/>
      </w:pPr>
    </w:p>
    <w:p w14:paraId="71F3C63B">
      <w:pPr>
        <w:pStyle w:val="2"/>
      </w:pPr>
      <w:r>
        <w:rPr>
          <w:color w:val="000000"/>
          <w:highlight w:val="lightGray"/>
        </w:rPr>
        <w:t>CLÁUSULA</w:t>
      </w:r>
      <w:r>
        <w:rPr>
          <w:color w:val="000000"/>
          <w:spacing w:val="-3"/>
          <w:highlight w:val="lightGray"/>
        </w:rPr>
        <w:t xml:space="preserve"> </w:t>
      </w:r>
      <w:r>
        <w:rPr>
          <w:color w:val="000000"/>
          <w:highlight w:val="lightGray"/>
        </w:rPr>
        <w:t>OITAVA</w:t>
      </w:r>
      <w:r>
        <w:rPr>
          <w:color w:val="000000"/>
          <w:spacing w:val="-4"/>
          <w:highlight w:val="lightGray"/>
        </w:rPr>
        <w:t xml:space="preserve"> </w:t>
      </w:r>
      <w:r>
        <w:rPr>
          <w:color w:val="000000"/>
          <w:highlight w:val="lightGray"/>
        </w:rPr>
        <w:t>–</w:t>
      </w:r>
      <w:r>
        <w:rPr>
          <w:color w:val="000000"/>
          <w:spacing w:val="-3"/>
          <w:highlight w:val="lightGray"/>
        </w:rPr>
        <w:t xml:space="preserve"> </w:t>
      </w:r>
      <w:r>
        <w:rPr>
          <w:color w:val="000000"/>
          <w:highlight w:val="lightGray"/>
        </w:rPr>
        <w:t>DAS</w:t>
      </w:r>
      <w:r>
        <w:rPr>
          <w:color w:val="000000"/>
          <w:spacing w:val="-3"/>
          <w:highlight w:val="lightGray"/>
        </w:rPr>
        <w:t xml:space="preserve"> </w:t>
      </w:r>
      <w:r>
        <w:rPr>
          <w:color w:val="000000"/>
          <w:highlight w:val="lightGray"/>
        </w:rPr>
        <w:t>CLÁUSULAS</w:t>
      </w:r>
      <w:r>
        <w:rPr>
          <w:color w:val="000000"/>
          <w:spacing w:val="-3"/>
          <w:highlight w:val="lightGray"/>
        </w:rPr>
        <w:t xml:space="preserve"> </w:t>
      </w:r>
      <w:r>
        <w:rPr>
          <w:color w:val="000000"/>
          <w:highlight w:val="lightGray"/>
        </w:rPr>
        <w:t>NULAS</w:t>
      </w:r>
      <w:r>
        <w:rPr>
          <w:color w:val="000000"/>
          <w:spacing w:val="-4"/>
          <w:highlight w:val="lightGray"/>
        </w:rPr>
        <w:t xml:space="preserve"> </w:t>
      </w:r>
      <w:r>
        <w:rPr>
          <w:color w:val="000000"/>
          <w:highlight w:val="lightGray"/>
        </w:rPr>
        <w:t>DE</w:t>
      </w:r>
      <w:r>
        <w:rPr>
          <w:color w:val="000000"/>
          <w:spacing w:val="-3"/>
          <w:highlight w:val="lightGray"/>
        </w:rPr>
        <w:t xml:space="preserve"> </w:t>
      </w:r>
      <w:r>
        <w:rPr>
          <w:color w:val="000000"/>
          <w:highlight w:val="lightGray"/>
        </w:rPr>
        <w:t>PLENO</w:t>
      </w:r>
      <w:r>
        <w:rPr>
          <w:color w:val="000000"/>
          <w:spacing w:val="-3"/>
          <w:highlight w:val="lightGray"/>
        </w:rPr>
        <w:t xml:space="preserve"> </w:t>
      </w:r>
      <w:r>
        <w:rPr>
          <w:color w:val="000000"/>
          <w:spacing w:val="-2"/>
          <w:highlight w:val="lightGray"/>
        </w:rPr>
        <w:t>DIREITO</w:t>
      </w:r>
    </w:p>
    <w:p w14:paraId="49128A45">
      <w:pPr>
        <w:pStyle w:val="6"/>
        <w:tabs>
          <w:tab w:val="left" w:pos="991"/>
        </w:tabs>
        <w:spacing w:before="254" w:line="360" w:lineRule="auto"/>
        <w:ind w:left="282" w:right="432"/>
        <w:jc w:val="left"/>
      </w:pPr>
      <w:r>
        <w:rPr>
          <w:b/>
          <w:spacing w:val="-4"/>
        </w:rPr>
        <w:t>8.1.</w:t>
      </w:r>
      <w:r>
        <w:rPr>
          <w:b/>
        </w:rPr>
        <w:tab/>
      </w:r>
      <w:r>
        <w:t>Serão</w:t>
      </w:r>
      <w:r>
        <w:rPr>
          <w:spacing w:val="-7"/>
        </w:rPr>
        <w:t xml:space="preserve"> </w:t>
      </w:r>
      <w:r>
        <w:t>consideradas</w:t>
      </w:r>
      <w:r>
        <w:rPr>
          <w:spacing w:val="-5"/>
        </w:rPr>
        <w:t xml:space="preserve"> </w:t>
      </w:r>
      <w:r>
        <w:t>nulas</w:t>
      </w:r>
      <w:r>
        <w:rPr>
          <w:spacing w:val="-6"/>
        </w:rPr>
        <w:t xml:space="preserve"> </w:t>
      </w:r>
      <w:r>
        <w:t>de</w:t>
      </w:r>
      <w:r>
        <w:rPr>
          <w:spacing w:val="-5"/>
        </w:rPr>
        <w:t xml:space="preserve"> </w:t>
      </w:r>
      <w:r>
        <w:t>pleno</w:t>
      </w:r>
      <w:r>
        <w:rPr>
          <w:spacing w:val="-6"/>
        </w:rPr>
        <w:t xml:space="preserve"> </w:t>
      </w:r>
      <w:r>
        <w:t>direito</w:t>
      </w:r>
      <w:r>
        <w:rPr>
          <w:spacing w:val="-4"/>
        </w:rPr>
        <w:t xml:space="preserve"> </w:t>
      </w:r>
      <w:r>
        <w:t>quaisquer</w:t>
      </w:r>
      <w:r>
        <w:rPr>
          <w:spacing w:val="-7"/>
        </w:rPr>
        <w:t xml:space="preserve"> </w:t>
      </w:r>
      <w:r>
        <w:t>cláusulas</w:t>
      </w:r>
      <w:r>
        <w:rPr>
          <w:spacing w:val="-5"/>
        </w:rPr>
        <w:t xml:space="preserve"> </w:t>
      </w:r>
      <w:r>
        <w:t>contratuais</w:t>
      </w:r>
      <w:r>
        <w:rPr>
          <w:spacing w:val="-5"/>
        </w:rPr>
        <w:t xml:space="preserve"> </w:t>
      </w:r>
      <w:r>
        <w:t>que</w:t>
      </w:r>
      <w:r>
        <w:rPr>
          <w:spacing w:val="-7"/>
        </w:rPr>
        <w:t xml:space="preserve"> </w:t>
      </w:r>
      <w:r>
        <w:t>se</w:t>
      </w:r>
      <w:r>
        <w:rPr>
          <w:spacing w:val="-9"/>
        </w:rPr>
        <w:t xml:space="preserve"> </w:t>
      </w:r>
      <w:r>
        <w:t>revelem</w:t>
      </w:r>
      <w:r>
        <w:rPr>
          <w:spacing w:val="-4"/>
        </w:rPr>
        <w:t xml:space="preserve"> </w:t>
      </w:r>
      <w:r>
        <w:t>contrárias aos princípios constitucionais e aos preceitos de ordem pública.</w:t>
      </w:r>
    </w:p>
    <w:p w14:paraId="64E78DFD">
      <w:pPr>
        <w:pStyle w:val="6"/>
        <w:spacing w:after="0" w:line="360" w:lineRule="auto"/>
        <w:jc w:val="left"/>
        <w:sectPr>
          <w:pgSz w:w="11910" w:h="16840"/>
          <w:pgMar w:top="2160" w:right="708" w:bottom="1860" w:left="850" w:header="708" w:footer="1674" w:gutter="0"/>
          <w:cols w:space="720" w:num="1"/>
        </w:sectPr>
      </w:pPr>
    </w:p>
    <w:p w14:paraId="0C2958F8">
      <w:pPr>
        <w:pStyle w:val="6"/>
        <w:jc w:val="left"/>
      </w:pPr>
    </w:p>
    <w:p w14:paraId="2C88F2BD">
      <w:pPr>
        <w:pStyle w:val="6"/>
        <w:spacing w:before="257"/>
        <w:jc w:val="left"/>
      </w:pPr>
    </w:p>
    <w:p w14:paraId="75E8A65F">
      <w:pPr>
        <w:pStyle w:val="2"/>
      </w:pPr>
      <w:r>
        <w:rPr>
          <w:color w:val="000000"/>
          <w:highlight w:val="lightGray"/>
        </w:rPr>
        <w:t>CLÁUSULA</w:t>
      </w:r>
      <w:r>
        <w:rPr>
          <w:color w:val="000000"/>
          <w:spacing w:val="-5"/>
          <w:highlight w:val="lightGray"/>
        </w:rPr>
        <w:t xml:space="preserve"> </w:t>
      </w:r>
      <w:r>
        <w:rPr>
          <w:color w:val="000000"/>
          <w:highlight w:val="lightGray"/>
        </w:rPr>
        <w:t>NONA</w:t>
      </w:r>
      <w:r>
        <w:rPr>
          <w:color w:val="000000"/>
          <w:spacing w:val="-1"/>
          <w:highlight w:val="lightGray"/>
        </w:rPr>
        <w:t xml:space="preserve"> </w:t>
      </w:r>
      <w:r>
        <w:rPr>
          <w:color w:val="000000"/>
          <w:highlight w:val="lightGray"/>
        </w:rPr>
        <w:t>–</w:t>
      </w:r>
      <w:r>
        <w:rPr>
          <w:color w:val="000000"/>
          <w:spacing w:val="-4"/>
          <w:highlight w:val="lightGray"/>
        </w:rPr>
        <w:t xml:space="preserve"> </w:t>
      </w:r>
      <w:r>
        <w:rPr>
          <w:color w:val="000000"/>
          <w:highlight w:val="lightGray"/>
        </w:rPr>
        <w:t>DOS</w:t>
      </w:r>
      <w:r>
        <w:rPr>
          <w:color w:val="000000"/>
          <w:spacing w:val="-5"/>
          <w:highlight w:val="lightGray"/>
        </w:rPr>
        <w:t xml:space="preserve"> </w:t>
      </w:r>
      <w:r>
        <w:rPr>
          <w:color w:val="000000"/>
          <w:highlight w:val="lightGray"/>
        </w:rPr>
        <w:t>CASOS</w:t>
      </w:r>
      <w:r>
        <w:rPr>
          <w:color w:val="000000"/>
          <w:spacing w:val="-4"/>
          <w:highlight w:val="lightGray"/>
        </w:rPr>
        <w:t xml:space="preserve"> </w:t>
      </w:r>
      <w:r>
        <w:rPr>
          <w:color w:val="000000"/>
          <w:spacing w:val="-2"/>
          <w:highlight w:val="lightGray"/>
        </w:rPr>
        <w:t>OMISSOS</w:t>
      </w:r>
    </w:p>
    <w:p w14:paraId="15C31902">
      <w:pPr>
        <w:pStyle w:val="6"/>
        <w:spacing w:before="254" w:line="360" w:lineRule="auto"/>
        <w:ind w:left="282" w:right="430"/>
      </w:pPr>
      <w:r>
        <w:rPr>
          <w:b/>
        </w:rPr>
        <w:t>9.1.</w:t>
      </w:r>
      <w:r>
        <w:rPr>
          <w:b/>
          <w:spacing w:val="80"/>
          <w:w w:val="150"/>
        </w:rPr>
        <w:t xml:space="preserve"> </w:t>
      </w:r>
      <w:r>
        <w:t xml:space="preserve">O presente </w:t>
      </w:r>
      <w:r>
        <w:rPr>
          <w:b/>
        </w:rPr>
        <w:t xml:space="preserve">CONTRATO </w:t>
      </w:r>
      <w:r>
        <w:t xml:space="preserve">rege-se pelas disposições expressas do </w:t>
      </w:r>
      <w:r>
        <w:rPr>
          <w:b/>
        </w:rPr>
        <w:t xml:space="preserve">Código Civil de 2002 </w:t>
      </w:r>
      <w:r>
        <w:t>e pela lei 14.133/21,</w:t>
      </w:r>
      <w:r>
        <w:rPr>
          <w:spacing w:val="-7"/>
        </w:rPr>
        <w:t xml:space="preserve"> </w:t>
      </w:r>
      <w:r>
        <w:t>no</w:t>
      </w:r>
      <w:r>
        <w:rPr>
          <w:spacing w:val="-3"/>
        </w:rPr>
        <w:t xml:space="preserve"> </w:t>
      </w:r>
      <w:r>
        <w:t>que</w:t>
      </w:r>
      <w:r>
        <w:rPr>
          <w:spacing w:val="-6"/>
        </w:rPr>
        <w:t xml:space="preserve"> </w:t>
      </w:r>
      <w:r>
        <w:t>couber,</w:t>
      </w:r>
      <w:r>
        <w:rPr>
          <w:spacing w:val="-9"/>
        </w:rPr>
        <w:t xml:space="preserve"> </w:t>
      </w:r>
      <w:r>
        <w:t>com</w:t>
      </w:r>
      <w:r>
        <w:rPr>
          <w:spacing w:val="-6"/>
        </w:rPr>
        <w:t xml:space="preserve"> </w:t>
      </w:r>
      <w:r>
        <w:t>suas</w:t>
      </w:r>
      <w:r>
        <w:rPr>
          <w:spacing w:val="-4"/>
        </w:rPr>
        <w:t xml:space="preserve"> </w:t>
      </w:r>
      <w:r>
        <w:t>posteriores</w:t>
      </w:r>
      <w:r>
        <w:rPr>
          <w:spacing w:val="-6"/>
        </w:rPr>
        <w:t xml:space="preserve"> </w:t>
      </w:r>
      <w:r>
        <w:t>alterações,</w:t>
      </w:r>
      <w:r>
        <w:rPr>
          <w:spacing w:val="-6"/>
        </w:rPr>
        <w:t xml:space="preserve"> </w:t>
      </w:r>
      <w:r>
        <w:t>e</w:t>
      </w:r>
      <w:r>
        <w:rPr>
          <w:spacing w:val="-4"/>
        </w:rPr>
        <w:t xml:space="preserve"> </w:t>
      </w:r>
      <w:r>
        <w:t>ainda</w:t>
      </w:r>
      <w:r>
        <w:rPr>
          <w:spacing w:val="-7"/>
        </w:rPr>
        <w:t xml:space="preserve"> </w:t>
      </w:r>
      <w:r>
        <w:t>pelos</w:t>
      </w:r>
      <w:r>
        <w:rPr>
          <w:spacing w:val="-7"/>
        </w:rPr>
        <w:t xml:space="preserve"> </w:t>
      </w:r>
      <w:r>
        <w:t>princípios</w:t>
      </w:r>
      <w:r>
        <w:rPr>
          <w:spacing w:val="-7"/>
        </w:rPr>
        <w:t xml:space="preserve"> </w:t>
      </w:r>
      <w:r>
        <w:t>jurídicos</w:t>
      </w:r>
      <w:r>
        <w:rPr>
          <w:spacing w:val="-7"/>
        </w:rPr>
        <w:t xml:space="preserve"> </w:t>
      </w:r>
      <w:r>
        <w:t>aplicáveis</w:t>
      </w:r>
      <w:r>
        <w:rPr>
          <w:spacing w:val="-7"/>
        </w:rPr>
        <w:t xml:space="preserve"> </w:t>
      </w:r>
      <w:r>
        <w:t>à</w:t>
      </w:r>
      <w:r>
        <w:rPr>
          <w:spacing w:val="-7"/>
        </w:rPr>
        <w:t xml:space="preserve"> </w:t>
      </w:r>
      <w:r>
        <w:t>luz das referidas leis e suas alterações posteriores.</w:t>
      </w:r>
    </w:p>
    <w:p w14:paraId="1AEDF3E2">
      <w:pPr>
        <w:pStyle w:val="6"/>
        <w:jc w:val="left"/>
      </w:pPr>
    </w:p>
    <w:p w14:paraId="3B9A9942">
      <w:pPr>
        <w:pStyle w:val="6"/>
        <w:spacing w:before="108"/>
        <w:jc w:val="left"/>
      </w:pPr>
    </w:p>
    <w:p w14:paraId="5E62E684">
      <w:pPr>
        <w:pStyle w:val="2"/>
        <w:ind w:left="333"/>
      </w:pPr>
      <w:r>
        <w:rPr>
          <w:color w:val="000000"/>
          <w:highlight w:val="lightGray"/>
        </w:rPr>
        <w:t>CLÁUSULA</w:t>
      </w:r>
      <w:r>
        <w:rPr>
          <w:color w:val="000000"/>
          <w:spacing w:val="-5"/>
          <w:highlight w:val="lightGray"/>
        </w:rPr>
        <w:t xml:space="preserve"> </w:t>
      </w:r>
      <w:r>
        <w:rPr>
          <w:color w:val="000000"/>
          <w:highlight w:val="lightGray"/>
        </w:rPr>
        <w:t>DÉCIMA</w:t>
      </w:r>
      <w:r>
        <w:rPr>
          <w:color w:val="000000"/>
          <w:spacing w:val="-4"/>
          <w:highlight w:val="lightGray"/>
        </w:rPr>
        <w:t xml:space="preserve"> </w:t>
      </w:r>
      <w:r>
        <w:rPr>
          <w:color w:val="000000"/>
          <w:highlight w:val="lightGray"/>
        </w:rPr>
        <w:t>–</w:t>
      </w:r>
      <w:r>
        <w:rPr>
          <w:color w:val="000000"/>
          <w:spacing w:val="-3"/>
          <w:highlight w:val="lightGray"/>
        </w:rPr>
        <w:t xml:space="preserve"> </w:t>
      </w:r>
      <w:r>
        <w:rPr>
          <w:color w:val="000000"/>
          <w:highlight w:val="lightGray"/>
        </w:rPr>
        <w:t>DESTINO</w:t>
      </w:r>
      <w:r>
        <w:rPr>
          <w:color w:val="000000"/>
          <w:spacing w:val="-3"/>
          <w:highlight w:val="lightGray"/>
        </w:rPr>
        <w:t xml:space="preserve"> </w:t>
      </w:r>
      <w:r>
        <w:rPr>
          <w:color w:val="000000"/>
          <w:highlight w:val="lightGray"/>
        </w:rPr>
        <w:t>DOS</w:t>
      </w:r>
      <w:r>
        <w:rPr>
          <w:color w:val="000000"/>
          <w:spacing w:val="-6"/>
          <w:highlight w:val="lightGray"/>
        </w:rPr>
        <w:t xml:space="preserve"> </w:t>
      </w:r>
      <w:r>
        <w:rPr>
          <w:color w:val="000000"/>
          <w:spacing w:val="-2"/>
          <w:highlight w:val="lightGray"/>
        </w:rPr>
        <w:t>EQUIPAMENTOS</w:t>
      </w:r>
    </w:p>
    <w:p w14:paraId="4BAE9BFB">
      <w:pPr>
        <w:pStyle w:val="8"/>
        <w:numPr>
          <w:ilvl w:val="1"/>
          <w:numId w:val="41"/>
        </w:numPr>
        <w:tabs>
          <w:tab w:val="left" w:pos="991"/>
          <w:tab w:val="left" w:pos="9577"/>
        </w:tabs>
        <w:spacing w:before="252" w:after="0" w:line="360" w:lineRule="auto"/>
        <w:ind w:left="282" w:right="506" w:firstLine="0"/>
        <w:jc w:val="left"/>
        <w:rPr>
          <w:sz w:val="22"/>
        </w:rPr>
      </w:pPr>
      <w:r>
        <w:rPr>
          <w:sz w:val="22"/>
        </w:rPr>
        <w:t>Após</w:t>
      </w:r>
      <w:r>
        <w:rPr>
          <w:spacing w:val="40"/>
          <w:sz w:val="22"/>
        </w:rPr>
        <w:t xml:space="preserve"> </w:t>
      </w:r>
      <w:r>
        <w:rPr>
          <w:sz w:val="22"/>
        </w:rPr>
        <w:t>15</w:t>
      </w:r>
      <w:r>
        <w:rPr>
          <w:spacing w:val="40"/>
          <w:sz w:val="22"/>
        </w:rPr>
        <w:t xml:space="preserve"> </w:t>
      </w:r>
      <w:r>
        <w:rPr>
          <w:sz w:val="22"/>
        </w:rPr>
        <w:t>meses,</w:t>
      </w:r>
      <w:r>
        <w:rPr>
          <w:spacing w:val="40"/>
          <w:sz w:val="22"/>
        </w:rPr>
        <w:t xml:space="preserve"> </w:t>
      </w:r>
      <w:r>
        <w:rPr>
          <w:sz w:val="22"/>
        </w:rPr>
        <w:t>isto</w:t>
      </w:r>
      <w:r>
        <w:rPr>
          <w:spacing w:val="40"/>
          <w:sz w:val="22"/>
        </w:rPr>
        <w:t xml:space="preserve"> </w:t>
      </w:r>
      <w:r>
        <w:rPr>
          <w:sz w:val="22"/>
        </w:rPr>
        <w:t>é,</w:t>
      </w:r>
      <w:r>
        <w:rPr>
          <w:spacing w:val="40"/>
          <w:sz w:val="22"/>
        </w:rPr>
        <w:t xml:space="preserve"> </w:t>
      </w:r>
      <w:r>
        <w:rPr>
          <w:sz w:val="22"/>
        </w:rPr>
        <w:t>após</w:t>
      </w:r>
      <w:r>
        <w:rPr>
          <w:spacing w:val="40"/>
          <w:sz w:val="22"/>
        </w:rPr>
        <w:t xml:space="preserve"> </w:t>
      </w:r>
      <w:r>
        <w:rPr>
          <w:sz w:val="22"/>
        </w:rPr>
        <w:t>90</w:t>
      </w:r>
      <w:r>
        <w:rPr>
          <w:spacing w:val="40"/>
          <w:sz w:val="22"/>
        </w:rPr>
        <w:t xml:space="preserve"> </w:t>
      </w:r>
      <w:r>
        <w:rPr>
          <w:sz w:val="22"/>
        </w:rPr>
        <w:t>dias</w:t>
      </w:r>
      <w:r>
        <w:rPr>
          <w:spacing w:val="40"/>
          <w:sz w:val="22"/>
        </w:rPr>
        <w:t xml:space="preserve"> </w:t>
      </w:r>
      <w:r>
        <w:rPr>
          <w:sz w:val="22"/>
        </w:rPr>
        <w:t>da</w:t>
      </w:r>
      <w:r>
        <w:rPr>
          <w:spacing w:val="40"/>
          <w:sz w:val="22"/>
        </w:rPr>
        <w:t xml:space="preserve"> </w:t>
      </w:r>
      <w:r>
        <w:rPr>
          <w:sz w:val="22"/>
        </w:rPr>
        <w:t>vigência</w:t>
      </w:r>
      <w:r>
        <w:rPr>
          <w:spacing w:val="40"/>
          <w:sz w:val="22"/>
        </w:rPr>
        <w:t xml:space="preserve"> </w:t>
      </w:r>
      <w:r>
        <w:rPr>
          <w:sz w:val="22"/>
        </w:rPr>
        <w:t>da</w:t>
      </w:r>
      <w:r>
        <w:rPr>
          <w:spacing w:val="40"/>
          <w:sz w:val="22"/>
        </w:rPr>
        <w:t xml:space="preserve"> </w:t>
      </w:r>
      <w:r>
        <w:rPr>
          <w:b/>
          <w:sz w:val="22"/>
        </w:rPr>
        <w:t>ATA</w:t>
      </w:r>
      <w:r>
        <w:rPr>
          <w:b/>
          <w:spacing w:val="40"/>
          <w:sz w:val="22"/>
        </w:rPr>
        <w:t xml:space="preserve"> </w:t>
      </w:r>
      <w:r>
        <w:rPr>
          <w:b/>
          <w:sz w:val="22"/>
        </w:rPr>
        <w:t>DE</w:t>
      </w:r>
      <w:r>
        <w:rPr>
          <w:b/>
          <w:spacing w:val="40"/>
          <w:sz w:val="22"/>
        </w:rPr>
        <w:t xml:space="preserve"> </w:t>
      </w:r>
      <w:r>
        <w:rPr>
          <w:b/>
          <w:sz w:val="22"/>
        </w:rPr>
        <w:t>REGISTRO</w:t>
      </w:r>
      <w:r>
        <w:rPr>
          <w:b/>
          <w:spacing w:val="40"/>
          <w:sz w:val="22"/>
        </w:rPr>
        <w:t xml:space="preserve"> </w:t>
      </w:r>
      <w:r>
        <w:rPr>
          <w:b/>
          <w:sz w:val="22"/>
        </w:rPr>
        <w:t>DE</w:t>
      </w:r>
      <w:r>
        <w:rPr>
          <w:b/>
          <w:spacing w:val="40"/>
          <w:sz w:val="22"/>
        </w:rPr>
        <w:t xml:space="preserve"> </w:t>
      </w:r>
      <w:r>
        <w:rPr>
          <w:b/>
          <w:sz w:val="22"/>
        </w:rPr>
        <w:t>PREÇOS</w:t>
      </w:r>
      <w:r>
        <w:rPr>
          <w:b/>
          <w:spacing w:val="40"/>
          <w:sz w:val="22"/>
        </w:rPr>
        <w:t xml:space="preserve"> </w:t>
      </w:r>
      <w:r>
        <w:rPr>
          <w:b/>
          <w:sz w:val="22"/>
        </w:rPr>
        <w:t>nº</w:t>
      </w:r>
      <w:r>
        <w:rPr>
          <w:b/>
          <w:spacing w:val="40"/>
          <w:sz w:val="22"/>
        </w:rPr>
        <w:t xml:space="preserve"> </w:t>
      </w:r>
      <w:r>
        <w:rPr>
          <w:b/>
          <w:sz w:val="22"/>
          <w:u w:val="thick"/>
        </w:rPr>
        <w:tab/>
      </w:r>
      <w:r>
        <w:rPr>
          <w:sz w:val="22"/>
        </w:rPr>
        <w:t>,</w:t>
      </w:r>
      <w:r>
        <w:rPr>
          <w:spacing w:val="8"/>
          <w:sz w:val="22"/>
        </w:rPr>
        <w:t xml:space="preserve"> </w:t>
      </w:r>
      <w:r>
        <w:rPr>
          <w:sz w:val="22"/>
        </w:rPr>
        <w:t xml:space="preserve">o equipamento será devolvido à </w:t>
      </w:r>
      <w:r>
        <w:rPr>
          <w:b/>
          <w:sz w:val="22"/>
        </w:rPr>
        <w:t xml:space="preserve">CONTRATADA, </w:t>
      </w:r>
      <w:r>
        <w:rPr>
          <w:sz w:val="22"/>
        </w:rPr>
        <w:t>que se responsabilizará por todos os custos do retorno.</w:t>
      </w:r>
    </w:p>
    <w:p w14:paraId="19E2732A">
      <w:pPr>
        <w:pStyle w:val="6"/>
        <w:jc w:val="left"/>
      </w:pPr>
    </w:p>
    <w:p w14:paraId="68576100">
      <w:pPr>
        <w:pStyle w:val="6"/>
        <w:spacing w:before="107"/>
        <w:jc w:val="left"/>
      </w:pPr>
    </w:p>
    <w:p w14:paraId="0C46C300">
      <w:pPr>
        <w:pStyle w:val="2"/>
      </w:pPr>
      <w:r>
        <w:rPr>
          <w:color w:val="000000"/>
          <w:highlight w:val="lightGray"/>
        </w:rPr>
        <w:t>CLÁUSULA</w:t>
      </w:r>
      <w:r>
        <w:rPr>
          <w:color w:val="000000"/>
          <w:spacing w:val="-4"/>
          <w:highlight w:val="lightGray"/>
        </w:rPr>
        <w:t xml:space="preserve"> </w:t>
      </w:r>
      <w:r>
        <w:rPr>
          <w:color w:val="000000"/>
          <w:highlight w:val="lightGray"/>
        </w:rPr>
        <w:t>DÉCIMA</w:t>
      </w:r>
      <w:r>
        <w:rPr>
          <w:color w:val="000000"/>
          <w:spacing w:val="-3"/>
          <w:highlight w:val="lightGray"/>
        </w:rPr>
        <w:t xml:space="preserve"> </w:t>
      </w:r>
      <w:r>
        <w:rPr>
          <w:color w:val="000000"/>
          <w:highlight w:val="lightGray"/>
        </w:rPr>
        <w:t>PRIMEIRA</w:t>
      </w:r>
      <w:r>
        <w:rPr>
          <w:color w:val="000000"/>
          <w:spacing w:val="-3"/>
          <w:highlight w:val="lightGray"/>
        </w:rPr>
        <w:t xml:space="preserve"> </w:t>
      </w:r>
      <w:r>
        <w:rPr>
          <w:color w:val="000000"/>
          <w:highlight w:val="lightGray"/>
        </w:rPr>
        <w:t>–</w:t>
      </w:r>
      <w:r>
        <w:rPr>
          <w:color w:val="000000"/>
          <w:spacing w:val="-6"/>
          <w:highlight w:val="lightGray"/>
        </w:rPr>
        <w:t xml:space="preserve"> </w:t>
      </w:r>
      <w:r>
        <w:rPr>
          <w:color w:val="000000"/>
          <w:highlight w:val="lightGray"/>
        </w:rPr>
        <w:t>DAS</w:t>
      </w:r>
      <w:r>
        <w:rPr>
          <w:color w:val="000000"/>
          <w:spacing w:val="-6"/>
          <w:highlight w:val="lightGray"/>
        </w:rPr>
        <w:t xml:space="preserve"> </w:t>
      </w:r>
      <w:r>
        <w:rPr>
          <w:color w:val="000000"/>
          <w:spacing w:val="-2"/>
          <w:highlight w:val="lightGray"/>
        </w:rPr>
        <w:t>PENALIDADES</w:t>
      </w:r>
    </w:p>
    <w:p w14:paraId="21FC0C1F">
      <w:pPr>
        <w:pStyle w:val="8"/>
        <w:numPr>
          <w:ilvl w:val="1"/>
          <w:numId w:val="42"/>
        </w:numPr>
        <w:tabs>
          <w:tab w:val="left" w:pos="987"/>
        </w:tabs>
        <w:spacing w:before="255" w:after="0" w:line="360" w:lineRule="auto"/>
        <w:ind w:left="282" w:right="512" w:firstLine="0"/>
        <w:jc w:val="both"/>
        <w:rPr>
          <w:sz w:val="22"/>
        </w:rPr>
      </w:pPr>
      <w:r>
        <w:rPr>
          <w:sz w:val="22"/>
        </w:rPr>
        <w:t>A</w:t>
      </w:r>
      <w:r>
        <w:rPr>
          <w:spacing w:val="-2"/>
          <w:sz w:val="22"/>
        </w:rPr>
        <w:t xml:space="preserve"> </w:t>
      </w:r>
      <w:r>
        <w:rPr>
          <w:sz w:val="22"/>
        </w:rPr>
        <w:t>recusa</w:t>
      </w:r>
      <w:r>
        <w:rPr>
          <w:spacing w:val="-2"/>
          <w:sz w:val="22"/>
        </w:rPr>
        <w:t xml:space="preserve"> </w:t>
      </w:r>
      <w:r>
        <w:rPr>
          <w:sz w:val="22"/>
        </w:rPr>
        <w:t>em</w:t>
      </w:r>
      <w:r>
        <w:rPr>
          <w:spacing w:val="-1"/>
          <w:sz w:val="22"/>
        </w:rPr>
        <w:t xml:space="preserve"> </w:t>
      </w:r>
      <w:r>
        <w:rPr>
          <w:sz w:val="22"/>
        </w:rPr>
        <w:t>fornecer</w:t>
      </w:r>
      <w:r>
        <w:rPr>
          <w:spacing w:val="-2"/>
          <w:sz w:val="22"/>
        </w:rPr>
        <w:t xml:space="preserve"> </w:t>
      </w:r>
      <w:r>
        <w:rPr>
          <w:sz w:val="22"/>
        </w:rPr>
        <w:t>integralmente</w:t>
      </w:r>
      <w:r>
        <w:rPr>
          <w:spacing w:val="-2"/>
          <w:sz w:val="22"/>
        </w:rPr>
        <w:t xml:space="preserve"> </w:t>
      </w:r>
      <w:r>
        <w:rPr>
          <w:sz w:val="22"/>
        </w:rPr>
        <w:t>a</w:t>
      </w:r>
      <w:r>
        <w:rPr>
          <w:spacing w:val="-2"/>
          <w:sz w:val="22"/>
        </w:rPr>
        <w:t xml:space="preserve"> </w:t>
      </w:r>
      <w:r>
        <w:rPr>
          <w:sz w:val="22"/>
        </w:rPr>
        <w:t>quantidade</w:t>
      </w:r>
      <w:r>
        <w:rPr>
          <w:spacing w:val="-2"/>
          <w:sz w:val="22"/>
        </w:rPr>
        <w:t xml:space="preserve"> </w:t>
      </w:r>
      <w:r>
        <w:rPr>
          <w:sz w:val="22"/>
        </w:rPr>
        <w:t>de</w:t>
      </w:r>
      <w:r>
        <w:rPr>
          <w:spacing w:val="-6"/>
          <w:sz w:val="22"/>
        </w:rPr>
        <w:t xml:space="preserve"> </w:t>
      </w:r>
      <w:r>
        <w:rPr>
          <w:sz w:val="22"/>
        </w:rPr>
        <w:t>equipamento</w:t>
      </w:r>
      <w:r>
        <w:rPr>
          <w:spacing w:val="-1"/>
          <w:sz w:val="22"/>
        </w:rPr>
        <w:t xml:space="preserve"> </w:t>
      </w:r>
      <w:r>
        <w:rPr>
          <w:sz w:val="22"/>
        </w:rPr>
        <w:t>aventada</w:t>
      </w:r>
      <w:r>
        <w:rPr>
          <w:spacing w:val="-2"/>
          <w:sz w:val="22"/>
        </w:rPr>
        <w:t xml:space="preserve"> </w:t>
      </w:r>
      <w:r>
        <w:rPr>
          <w:sz w:val="22"/>
        </w:rPr>
        <w:t>no</w:t>
      </w:r>
      <w:r>
        <w:rPr>
          <w:spacing w:val="-3"/>
          <w:sz w:val="22"/>
        </w:rPr>
        <w:t xml:space="preserve"> </w:t>
      </w:r>
      <w:r>
        <w:rPr>
          <w:sz w:val="22"/>
        </w:rPr>
        <w:t>objeto</w:t>
      </w:r>
      <w:r>
        <w:rPr>
          <w:spacing w:val="-1"/>
          <w:sz w:val="22"/>
        </w:rPr>
        <w:t xml:space="preserve"> </w:t>
      </w:r>
      <w:r>
        <w:rPr>
          <w:sz w:val="22"/>
        </w:rPr>
        <w:t>da</w:t>
      </w:r>
      <w:r>
        <w:rPr>
          <w:spacing w:val="-2"/>
          <w:sz w:val="22"/>
        </w:rPr>
        <w:t xml:space="preserve"> </w:t>
      </w:r>
      <w:r>
        <w:rPr>
          <w:sz w:val="22"/>
        </w:rPr>
        <w:t xml:space="preserve">licitação ou qualquer outro ato praticado pela </w:t>
      </w:r>
      <w:r>
        <w:rPr>
          <w:b/>
          <w:sz w:val="22"/>
        </w:rPr>
        <w:t xml:space="preserve">CONTRATADA </w:t>
      </w:r>
      <w:r>
        <w:rPr>
          <w:sz w:val="22"/>
        </w:rPr>
        <w:t xml:space="preserve">que venha interferir no cumprimento de qualquer cláusula deste ajuste, a </w:t>
      </w:r>
      <w:r>
        <w:rPr>
          <w:b/>
          <w:sz w:val="22"/>
        </w:rPr>
        <w:t xml:space="preserve">CONTRATADA </w:t>
      </w:r>
      <w:r>
        <w:rPr>
          <w:sz w:val="22"/>
        </w:rPr>
        <w:t>ficará sujeita às penalidades delineadas no Edital, Termo de Referência e na Ata de Registro de Preços.</w:t>
      </w:r>
    </w:p>
    <w:p w14:paraId="0BBFBAEA">
      <w:pPr>
        <w:pStyle w:val="8"/>
        <w:numPr>
          <w:ilvl w:val="1"/>
          <w:numId w:val="42"/>
        </w:numPr>
        <w:tabs>
          <w:tab w:val="left" w:pos="987"/>
        </w:tabs>
        <w:spacing w:before="119" w:after="0" w:line="240" w:lineRule="auto"/>
        <w:ind w:left="987" w:right="0" w:hanging="705"/>
        <w:jc w:val="both"/>
        <w:rPr>
          <w:sz w:val="22"/>
        </w:rPr>
      </w:pPr>
      <w:r>
        <w:rPr>
          <w:sz w:val="22"/>
        </w:rPr>
        <w:t>Estará</w:t>
      </w:r>
      <w:r>
        <w:rPr>
          <w:spacing w:val="-3"/>
          <w:sz w:val="22"/>
        </w:rPr>
        <w:t xml:space="preserve"> </w:t>
      </w:r>
      <w:r>
        <w:rPr>
          <w:sz w:val="22"/>
        </w:rPr>
        <w:t>passível</w:t>
      </w:r>
      <w:r>
        <w:rPr>
          <w:spacing w:val="-6"/>
          <w:sz w:val="22"/>
        </w:rPr>
        <w:t xml:space="preserve"> </w:t>
      </w:r>
      <w:r>
        <w:rPr>
          <w:sz w:val="22"/>
        </w:rPr>
        <w:t>de</w:t>
      </w:r>
      <w:r>
        <w:rPr>
          <w:spacing w:val="-2"/>
          <w:sz w:val="22"/>
        </w:rPr>
        <w:t xml:space="preserve"> </w:t>
      </w:r>
      <w:r>
        <w:rPr>
          <w:sz w:val="22"/>
        </w:rPr>
        <w:t>sanção</w:t>
      </w:r>
      <w:r>
        <w:rPr>
          <w:spacing w:val="-2"/>
          <w:sz w:val="22"/>
        </w:rPr>
        <w:t xml:space="preserve"> </w:t>
      </w:r>
      <w:r>
        <w:rPr>
          <w:sz w:val="22"/>
        </w:rPr>
        <w:t>de</w:t>
      </w:r>
      <w:r>
        <w:rPr>
          <w:spacing w:val="-2"/>
          <w:sz w:val="22"/>
        </w:rPr>
        <w:t xml:space="preserve"> multa:</w:t>
      </w:r>
    </w:p>
    <w:p w14:paraId="1C617C80">
      <w:pPr>
        <w:pStyle w:val="6"/>
        <w:spacing w:before="255" w:line="360" w:lineRule="auto"/>
        <w:ind w:left="849" w:right="438"/>
      </w:pPr>
      <w:r>
        <w:t>a) Moratória de até 1% por dia de atraso injustificado sobre o valor do item/grupo pela não entrega, instalação e/ou interfaceamento do equipamento, limitado até 30 dias;</w:t>
      </w:r>
    </w:p>
    <w:p w14:paraId="115853C5">
      <w:pPr>
        <w:pStyle w:val="8"/>
        <w:numPr>
          <w:ilvl w:val="1"/>
          <w:numId w:val="42"/>
        </w:numPr>
        <w:tabs>
          <w:tab w:val="left" w:pos="987"/>
        </w:tabs>
        <w:spacing w:before="121" w:after="0" w:line="360" w:lineRule="auto"/>
        <w:ind w:left="282" w:right="512" w:firstLine="0"/>
        <w:jc w:val="both"/>
        <w:rPr>
          <w:sz w:val="22"/>
        </w:rPr>
      </w:pPr>
      <w:r>
        <w:rPr>
          <w:sz w:val="22"/>
        </w:rPr>
        <w:t>A</w:t>
      </w:r>
      <w:r>
        <w:rPr>
          <w:spacing w:val="-2"/>
          <w:sz w:val="22"/>
        </w:rPr>
        <w:t xml:space="preserve"> </w:t>
      </w:r>
      <w:r>
        <w:rPr>
          <w:b/>
          <w:sz w:val="22"/>
        </w:rPr>
        <w:t xml:space="preserve">CONTRATADA </w:t>
      </w:r>
      <w:r>
        <w:rPr>
          <w:sz w:val="22"/>
        </w:rPr>
        <w:t>não</w:t>
      </w:r>
      <w:r>
        <w:rPr>
          <w:spacing w:val="-4"/>
          <w:sz w:val="22"/>
        </w:rPr>
        <w:t xml:space="preserve"> </w:t>
      </w:r>
      <w:r>
        <w:rPr>
          <w:sz w:val="22"/>
        </w:rPr>
        <w:t>poderá</w:t>
      </w:r>
      <w:r>
        <w:rPr>
          <w:spacing w:val="-2"/>
          <w:sz w:val="22"/>
        </w:rPr>
        <w:t xml:space="preserve"> </w:t>
      </w:r>
      <w:r>
        <w:rPr>
          <w:sz w:val="22"/>
        </w:rPr>
        <w:t>retirar</w:t>
      </w:r>
      <w:r>
        <w:rPr>
          <w:spacing w:val="-5"/>
          <w:sz w:val="22"/>
        </w:rPr>
        <w:t xml:space="preserve"> </w:t>
      </w:r>
      <w:r>
        <w:rPr>
          <w:sz w:val="22"/>
        </w:rPr>
        <w:t>ou</w:t>
      </w:r>
      <w:r>
        <w:rPr>
          <w:spacing w:val="-5"/>
          <w:sz w:val="22"/>
        </w:rPr>
        <w:t xml:space="preserve"> </w:t>
      </w:r>
      <w:r>
        <w:rPr>
          <w:sz w:val="22"/>
        </w:rPr>
        <w:t>transferir</w:t>
      </w:r>
      <w:r>
        <w:rPr>
          <w:spacing w:val="-5"/>
          <w:sz w:val="22"/>
        </w:rPr>
        <w:t xml:space="preserve"> </w:t>
      </w:r>
      <w:r>
        <w:rPr>
          <w:sz w:val="22"/>
        </w:rPr>
        <w:t>ou</w:t>
      </w:r>
      <w:r>
        <w:rPr>
          <w:spacing w:val="-6"/>
          <w:sz w:val="22"/>
        </w:rPr>
        <w:t xml:space="preserve"> </w:t>
      </w:r>
      <w:r>
        <w:rPr>
          <w:sz w:val="22"/>
        </w:rPr>
        <w:t>emprestar</w:t>
      </w:r>
      <w:r>
        <w:rPr>
          <w:spacing w:val="-5"/>
          <w:sz w:val="22"/>
        </w:rPr>
        <w:t xml:space="preserve"> </w:t>
      </w:r>
      <w:r>
        <w:rPr>
          <w:sz w:val="22"/>
        </w:rPr>
        <w:t>o</w:t>
      </w:r>
      <w:r>
        <w:rPr>
          <w:spacing w:val="-3"/>
          <w:sz w:val="22"/>
        </w:rPr>
        <w:t xml:space="preserve"> </w:t>
      </w:r>
      <w:r>
        <w:rPr>
          <w:sz w:val="22"/>
        </w:rPr>
        <w:t>equipamento</w:t>
      </w:r>
      <w:r>
        <w:rPr>
          <w:spacing w:val="-4"/>
          <w:sz w:val="22"/>
        </w:rPr>
        <w:t xml:space="preserve"> </w:t>
      </w:r>
      <w:r>
        <w:rPr>
          <w:sz w:val="22"/>
        </w:rPr>
        <w:t>disponibilizado</w:t>
      </w:r>
      <w:r>
        <w:rPr>
          <w:spacing w:val="-1"/>
          <w:sz w:val="22"/>
        </w:rPr>
        <w:t xml:space="preserve"> </w:t>
      </w:r>
      <w:r>
        <w:rPr>
          <w:sz w:val="22"/>
        </w:rPr>
        <w:t xml:space="preserve">para o </w:t>
      </w:r>
      <w:r>
        <w:rPr>
          <w:b/>
          <w:sz w:val="22"/>
        </w:rPr>
        <w:t xml:space="preserve">CHS/UFBA </w:t>
      </w:r>
      <w:r>
        <w:rPr>
          <w:sz w:val="22"/>
        </w:rPr>
        <w:t>sem a anuência prévia do mesmo, sob pena de sofrer rescisão contratual deste ajuste, e simultaneamente</w:t>
      </w:r>
      <w:r>
        <w:rPr>
          <w:spacing w:val="-8"/>
          <w:sz w:val="22"/>
        </w:rPr>
        <w:t xml:space="preserve"> </w:t>
      </w:r>
      <w:r>
        <w:rPr>
          <w:sz w:val="22"/>
        </w:rPr>
        <w:t>a</w:t>
      </w:r>
      <w:r>
        <w:rPr>
          <w:spacing w:val="-8"/>
          <w:sz w:val="22"/>
        </w:rPr>
        <w:t xml:space="preserve"> </w:t>
      </w:r>
      <w:r>
        <w:rPr>
          <w:sz w:val="22"/>
        </w:rPr>
        <w:t>rescisão</w:t>
      </w:r>
      <w:r>
        <w:rPr>
          <w:spacing w:val="-6"/>
          <w:sz w:val="22"/>
        </w:rPr>
        <w:t xml:space="preserve"> </w:t>
      </w:r>
      <w:r>
        <w:rPr>
          <w:sz w:val="22"/>
        </w:rPr>
        <w:t>administrativa</w:t>
      </w:r>
      <w:r>
        <w:rPr>
          <w:spacing w:val="-9"/>
          <w:sz w:val="22"/>
        </w:rPr>
        <w:t xml:space="preserve"> </w:t>
      </w:r>
      <w:r>
        <w:rPr>
          <w:sz w:val="22"/>
        </w:rPr>
        <w:t>da</w:t>
      </w:r>
      <w:r>
        <w:rPr>
          <w:spacing w:val="-8"/>
          <w:sz w:val="22"/>
        </w:rPr>
        <w:t xml:space="preserve"> </w:t>
      </w:r>
      <w:r>
        <w:rPr>
          <w:sz w:val="22"/>
        </w:rPr>
        <w:t>Ata</w:t>
      </w:r>
      <w:r>
        <w:rPr>
          <w:spacing w:val="-9"/>
          <w:sz w:val="22"/>
        </w:rPr>
        <w:t xml:space="preserve"> </w:t>
      </w:r>
      <w:r>
        <w:rPr>
          <w:sz w:val="22"/>
        </w:rPr>
        <w:t>de</w:t>
      </w:r>
      <w:r>
        <w:rPr>
          <w:spacing w:val="-11"/>
          <w:sz w:val="22"/>
        </w:rPr>
        <w:t xml:space="preserve"> </w:t>
      </w:r>
      <w:r>
        <w:rPr>
          <w:sz w:val="22"/>
        </w:rPr>
        <w:t>Registro</w:t>
      </w:r>
      <w:r>
        <w:rPr>
          <w:spacing w:val="-6"/>
          <w:sz w:val="22"/>
        </w:rPr>
        <w:t xml:space="preserve"> </w:t>
      </w:r>
      <w:r>
        <w:rPr>
          <w:sz w:val="22"/>
        </w:rPr>
        <w:t>de</w:t>
      </w:r>
      <w:r>
        <w:rPr>
          <w:spacing w:val="-8"/>
          <w:sz w:val="22"/>
        </w:rPr>
        <w:t xml:space="preserve"> </w:t>
      </w:r>
      <w:r>
        <w:rPr>
          <w:sz w:val="22"/>
        </w:rPr>
        <w:t>Preços</w:t>
      </w:r>
      <w:r>
        <w:rPr>
          <w:spacing w:val="-8"/>
          <w:sz w:val="22"/>
        </w:rPr>
        <w:t xml:space="preserve"> </w:t>
      </w:r>
      <w:r>
        <w:rPr>
          <w:sz w:val="22"/>
        </w:rPr>
        <w:t>que</w:t>
      </w:r>
      <w:r>
        <w:rPr>
          <w:spacing w:val="-11"/>
          <w:sz w:val="22"/>
        </w:rPr>
        <w:t xml:space="preserve"> </w:t>
      </w:r>
      <w:r>
        <w:rPr>
          <w:sz w:val="22"/>
        </w:rPr>
        <w:t>o</w:t>
      </w:r>
      <w:r>
        <w:rPr>
          <w:spacing w:val="-8"/>
          <w:sz w:val="22"/>
        </w:rPr>
        <w:t xml:space="preserve"> </w:t>
      </w:r>
      <w:r>
        <w:rPr>
          <w:sz w:val="22"/>
        </w:rPr>
        <w:t>vincula,</w:t>
      </w:r>
      <w:r>
        <w:rPr>
          <w:spacing w:val="-8"/>
          <w:sz w:val="22"/>
        </w:rPr>
        <w:t xml:space="preserve"> </w:t>
      </w:r>
      <w:r>
        <w:rPr>
          <w:sz w:val="22"/>
        </w:rPr>
        <w:t>independentemente das cominações legais.</w:t>
      </w:r>
    </w:p>
    <w:p w14:paraId="506AC5C4">
      <w:pPr>
        <w:pStyle w:val="8"/>
        <w:numPr>
          <w:ilvl w:val="1"/>
          <w:numId w:val="42"/>
        </w:numPr>
        <w:tabs>
          <w:tab w:val="left" w:pos="987"/>
        </w:tabs>
        <w:spacing w:before="119" w:after="0" w:line="360" w:lineRule="auto"/>
        <w:ind w:left="282" w:right="515" w:firstLine="0"/>
        <w:jc w:val="both"/>
        <w:rPr>
          <w:sz w:val="22"/>
        </w:rPr>
      </w:pPr>
      <w:r>
        <w:rPr>
          <w:sz w:val="22"/>
        </w:rPr>
        <w:t>Aplicam-se as sanções previstas em Edital, Termo de Referência e Ata de Registro de Preços, que independente de qualquer transcrição, vincula-se ao presente contrato.</w:t>
      </w:r>
    </w:p>
    <w:p w14:paraId="48522683">
      <w:pPr>
        <w:pStyle w:val="8"/>
        <w:spacing w:after="0" w:line="360" w:lineRule="auto"/>
        <w:jc w:val="both"/>
        <w:rPr>
          <w:sz w:val="22"/>
        </w:rPr>
        <w:sectPr>
          <w:pgSz w:w="11910" w:h="16840"/>
          <w:pgMar w:top="2160" w:right="708" w:bottom="1860" w:left="850" w:header="708" w:footer="1674" w:gutter="0"/>
          <w:cols w:space="720" w:num="1"/>
        </w:sectPr>
      </w:pPr>
    </w:p>
    <w:p w14:paraId="2F7B1DD5">
      <w:pPr>
        <w:pStyle w:val="6"/>
        <w:jc w:val="left"/>
      </w:pPr>
    </w:p>
    <w:p w14:paraId="4ADE49C7">
      <w:pPr>
        <w:pStyle w:val="6"/>
        <w:spacing w:before="257"/>
        <w:jc w:val="left"/>
      </w:pPr>
    </w:p>
    <w:p w14:paraId="19FC219A">
      <w:pPr>
        <w:pStyle w:val="2"/>
      </w:pPr>
      <w:r>
        <w:rPr>
          <w:color w:val="000000"/>
          <w:highlight w:val="lightGray"/>
        </w:rPr>
        <w:t>CLÁUSULA</w:t>
      </w:r>
      <w:r>
        <w:rPr>
          <w:color w:val="000000"/>
          <w:spacing w:val="-4"/>
          <w:highlight w:val="lightGray"/>
        </w:rPr>
        <w:t xml:space="preserve"> </w:t>
      </w:r>
      <w:r>
        <w:rPr>
          <w:color w:val="000000"/>
          <w:highlight w:val="lightGray"/>
        </w:rPr>
        <w:t>DÉCIMA</w:t>
      </w:r>
      <w:r>
        <w:rPr>
          <w:color w:val="000000"/>
          <w:spacing w:val="-3"/>
          <w:highlight w:val="lightGray"/>
        </w:rPr>
        <w:t xml:space="preserve"> </w:t>
      </w:r>
      <w:r>
        <w:rPr>
          <w:color w:val="000000"/>
          <w:highlight w:val="lightGray"/>
        </w:rPr>
        <w:t>SEGUNDA</w:t>
      </w:r>
      <w:r>
        <w:rPr>
          <w:color w:val="000000"/>
          <w:spacing w:val="-2"/>
          <w:highlight w:val="lightGray"/>
        </w:rPr>
        <w:t xml:space="preserve"> </w:t>
      </w:r>
      <w:r>
        <w:rPr>
          <w:color w:val="000000"/>
          <w:highlight w:val="lightGray"/>
        </w:rPr>
        <w:t>–</w:t>
      </w:r>
      <w:r>
        <w:rPr>
          <w:color w:val="000000"/>
          <w:spacing w:val="-6"/>
          <w:highlight w:val="lightGray"/>
        </w:rPr>
        <w:t xml:space="preserve"> </w:t>
      </w:r>
      <w:r>
        <w:rPr>
          <w:color w:val="000000"/>
          <w:highlight w:val="lightGray"/>
        </w:rPr>
        <w:t>DA</w:t>
      </w:r>
      <w:r>
        <w:rPr>
          <w:color w:val="000000"/>
          <w:spacing w:val="-6"/>
          <w:highlight w:val="lightGray"/>
        </w:rPr>
        <w:t xml:space="preserve"> </w:t>
      </w:r>
      <w:r>
        <w:rPr>
          <w:color w:val="000000"/>
          <w:spacing w:val="-2"/>
          <w:highlight w:val="lightGray"/>
        </w:rPr>
        <w:t>RESCISÃO</w:t>
      </w:r>
    </w:p>
    <w:p w14:paraId="682E60A9">
      <w:pPr>
        <w:pStyle w:val="8"/>
        <w:numPr>
          <w:ilvl w:val="1"/>
          <w:numId w:val="43"/>
        </w:numPr>
        <w:tabs>
          <w:tab w:val="left" w:pos="987"/>
        </w:tabs>
        <w:spacing w:before="254" w:after="0" w:line="360" w:lineRule="auto"/>
        <w:ind w:left="282" w:right="433" w:firstLine="0"/>
        <w:jc w:val="both"/>
        <w:rPr>
          <w:sz w:val="22"/>
        </w:rPr>
      </w:pPr>
      <w:r>
        <w:rPr>
          <w:sz w:val="22"/>
        </w:rPr>
        <w:t>Este</w:t>
      </w:r>
      <w:r>
        <w:rPr>
          <w:spacing w:val="-9"/>
          <w:sz w:val="22"/>
        </w:rPr>
        <w:t xml:space="preserve"> </w:t>
      </w:r>
      <w:r>
        <w:rPr>
          <w:sz w:val="22"/>
        </w:rPr>
        <w:t>Contrato</w:t>
      </w:r>
      <w:r>
        <w:rPr>
          <w:spacing w:val="-6"/>
          <w:sz w:val="22"/>
        </w:rPr>
        <w:t xml:space="preserve"> </w:t>
      </w:r>
      <w:r>
        <w:rPr>
          <w:sz w:val="22"/>
        </w:rPr>
        <w:t>somente</w:t>
      </w:r>
      <w:r>
        <w:rPr>
          <w:spacing w:val="-7"/>
          <w:sz w:val="22"/>
        </w:rPr>
        <w:t xml:space="preserve"> </w:t>
      </w:r>
      <w:r>
        <w:rPr>
          <w:sz w:val="22"/>
        </w:rPr>
        <w:t>poderá</w:t>
      </w:r>
      <w:r>
        <w:rPr>
          <w:spacing w:val="-8"/>
          <w:sz w:val="22"/>
        </w:rPr>
        <w:t xml:space="preserve"> </w:t>
      </w:r>
      <w:r>
        <w:rPr>
          <w:sz w:val="22"/>
        </w:rPr>
        <w:t>ser</w:t>
      </w:r>
      <w:r>
        <w:rPr>
          <w:spacing w:val="-7"/>
          <w:sz w:val="22"/>
        </w:rPr>
        <w:t xml:space="preserve"> </w:t>
      </w:r>
      <w:r>
        <w:rPr>
          <w:sz w:val="22"/>
        </w:rPr>
        <w:t>rescindido</w:t>
      </w:r>
      <w:r>
        <w:rPr>
          <w:spacing w:val="-9"/>
          <w:sz w:val="22"/>
        </w:rPr>
        <w:t xml:space="preserve"> </w:t>
      </w:r>
      <w:r>
        <w:rPr>
          <w:sz w:val="22"/>
        </w:rPr>
        <w:t>concomitantemente</w:t>
      </w:r>
      <w:r>
        <w:rPr>
          <w:spacing w:val="-7"/>
          <w:sz w:val="22"/>
        </w:rPr>
        <w:t xml:space="preserve"> </w:t>
      </w:r>
      <w:r>
        <w:rPr>
          <w:sz w:val="22"/>
        </w:rPr>
        <w:t>à</w:t>
      </w:r>
      <w:r>
        <w:rPr>
          <w:spacing w:val="-10"/>
          <w:sz w:val="22"/>
        </w:rPr>
        <w:t xml:space="preserve"> </w:t>
      </w:r>
      <w:r>
        <w:rPr>
          <w:sz w:val="22"/>
        </w:rPr>
        <w:t>Ata</w:t>
      </w:r>
      <w:r>
        <w:rPr>
          <w:spacing w:val="-10"/>
          <w:sz w:val="22"/>
        </w:rPr>
        <w:t xml:space="preserve"> </w:t>
      </w:r>
      <w:r>
        <w:rPr>
          <w:sz w:val="22"/>
        </w:rPr>
        <w:t>de</w:t>
      </w:r>
      <w:r>
        <w:rPr>
          <w:spacing w:val="-9"/>
          <w:sz w:val="22"/>
        </w:rPr>
        <w:t xml:space="preserve"> </w:t>
      </w:r>
      <w:r>
        <w:rPr>
          <w:sz w:val="22"/>
        </w:rPr>
        <w:t>Registro</w:t>
      </w:r>
      <w:r>
        <w:rPr>
          <w:spacing w:val="-7"/>
          <w:sz w:val="22"/>
        </w:rPr>
        <w:t xml:space="preserve"> </w:t>
      </w:r>
      <w:r>
        <w:rPr>
          <w:sz w:val="22"/>
        </w:rPr>
        <w:t>de</w:t>
      </w:r>
      <w:r>
        <w:rPr>
          <w:spacing w:val="-9"/>
          <w:sz w:val="22"/>
        </w:rPr>
        <w:t xml:space="preserve"> </w:t>
      </w:r>
      <w:r>
        <w:rPr>
          <w:sz w:val="22"/>
        </w:rPr>
        <w:t>Preços</w:t>
      </w:r>
      <w:r>
        <w:rPr>
          <w:spacing w:val="-10"/>
          <w:sz w:val="22"/>
        </w:rPr>
        <w:t xml:space="preserve"> </w:t>
      </w:r>
      <w:r>
        <w:rPr>
          <w:sz w:val="22"/>
        </w:rPr>
        <w:t>a</w:t>
      </w:r>
      <w:r>
        <w:rPr>
          <w:spacing w:val="-10"/>
          <w:sz w:val="22"/>
        </w:rPr>
        <w:t xml:space="preserve"> </w:t>
      </w:r>
      <w:r>
        <w:rPr>
          <w:sz w:val="22"/>
        </w:rPr>
        <w:t>qual se vincula, podendo ser unilateral ou de comum acordo entre as partes.</w:t>
      </w:r>
    </w:p>
    <w:p w14:paraId="16788028">
      <w:pPr>
        <w:pStyle w:val="8"/>
        <w:numPr>
          <w:ilvl w:val="1"/>
          <w:numId w:val="43"/>
        </w:numPr>
        <w:tabs>
          <w:tab w:val="left" w:pos="987"/>
        </w:tabs>
        <w:spacing w:before="121" w:after="0" w:line="360" w:lineRule="auto"/>
        <w:ind w:left="282" w:right="436" w:firstLine="0"/>
        <w:jc w:val="both"/>
        <w:rPr>
          <w:sz w:val="22"/>
        </w:rPr>
      </w:pPr>
      <w:r>
        <w:rPr>
          <w:sz w:val="22"/>
        </w:rPr>
        <w:t xml:space="preserve">A rescisão unilateral ocorrerá por inadimplemento do que está ajustado ou comprovadamente por infringência prevista na Lei 14.133/21, aplicando-se a </w:t>
      </w:r>
      <w:r>
        <w:rPr>
          <w:b/>
          <w:sz w:val="22"/>
        </w:rPr>
        <w:t xml:space="preserve">CONTRATADA </w:t>
      </w:r>
      <w:r>
        <w:rPr>
          <w:sz w:val="22"/>
        </w:rPr>
        <w:t>as cominações legais.</w:t>
      </w:r>
    </w:p>
    <w:p w14:paraId="416002BC">
      <w:pPr>
        <w:pStyle w:val="8"/>
        <w:numPr>
          <w:ilvl w:val="1"/>
          <w:numId w:val="43"/>
        </w:numPr>
        <w:tabs>
          <w:tab w:val="left" w:pos="987"/>
        </w:tabs>
        <w:spacing w:before="121" w:after="0" w:line="357" w:lineRule="auto"/>
        <w:ind w:left="282" w:right="438" w:firstLine="0"/>
        <w:jc w:val="both"/>
        <w:rPr>
          <w:b/>
          <w:sz w:val="22"/>
        </w:rPr>
      </w:pPr>
      <w:r>
        <w:rPr>
          <w:sz w:val="22"/>
        </w:rPr>
        <w:t xml:space="preserve">A rescisão poderá ocorrer em função de razões de interesse público, devidamente justificada e determinada pelo </w:t>
      </w:r>
      <w:r>
        <w:rPr>
          <w:b/>
          <w:sz w:val="22"/>
        </w:rPr>
        <w:t>CHS/UFBA</w:t>
      </w:r>
      <w:r>
        <w:rPr>
          <w:sz w:val="22"/>
        </w:rPr>
        <w:t xml:space="preserve">, assegurado o contraditório e a ampla defesa à </w:t>
      </w:r>
      <w:r>
        <w:rPr>
          <w:b/>
          <w:sz w:val="22"/>
        </w:rPr>
        <w:t>CONTRATADA.</w:t>
      </w:r>
    </w:p>
    <w:p w14:paraId="50E100EC">
      <w:pPr>
        <w:pStyle w:val="8"/>
        <w:numPr>
          <w:ilvl w:val="1"/>
          <w:numId w:val="43"/>
        </w:numPr>
        <w:tabs>
          <w:tab w:val="left" w:pos="987"/>
        </w:tabs>
        <w:spacing w:before="124" w:after="0" w:line="360" w:lineRule="auto"/>
        <w:ind w:left="282" w:right="430" w:firstLine="0"/>
        <w:jc w:val="both"/>
        <w:rPr>
          <w:b/>
          <w:sz w:val="22"/>
        </w:rPr>
      </w:pPr>
      <w:r>
        <w:rPr>
          <w:sz w:val="22"/>
        </w:rPr>
        <w:t>No</w:t>
      </w:r>
      <w:r>
        <w:rPr>
          <w:spacing w:val="-1"/>
          <w:sz w:val="22"/>
        </w:rPr>
        <w:t xml:space="preserve"> </w:t>
      </w:r>
      <w:r>
        <w:rPr>
          <w:sz w:val="22"/>
        </w:rPr>
        <w:t>caso</w:t>
      </w:r>
      <w:r>
        <w:rPr>
          <w:spacing w:val="-4"/>
          <w:sz w:val="22"/>
        </w:rPr>
        <w:t xml:space="preserve"> </w:t>
      </w:r>
      <w:r>
        <w:rPr>
          <w:sz w:val="22"/>
        </w:rPr>
        <w:t>em</w:t>
      </w:r>
      <w:r>
        <w:rPr>
          <w:spacing w:val="-4"/>
          <w:sz w:val="22"/>
        </w:rPr>
        <w:t xml:space="preserve"> </w:t>
      </w:r>
      <w:r>
        <w:rPr>
          <w:sz w:val="22"/>
        </w:rPr>
        <w:t>que</w:t>
      </w:r>
      <w:r>
        <w:rPr>
          <w:spacing w:val="-4"/>
          <w:sz w:val="22"/>
        </w:rPr>
        <w:t xml:space="preserve"> </w:t>
      </w:r>
      <w:r>
        <w:rPr>
          <w:sz w:val="22"/>
        </w:rPr>
        <w:t>houver</w:t>
      </w:r>
      <w:r>
        <w:rPr>
          <w:spacing w:val="-4"/>
          <w:sz w:val="22"/>
        </w:rPr>
        <w:t xml:space="preserve"> </w:t>
      </w:r>
      <w:r>
        <w:rPr>
          <w:sz w:val="22"/>
        </w:rPr>
        <w:t>a</w:t>
      </w:r>
      <w:r>
        <w:rPr>
          <w:spacing w:val="-2"/>
          <w:sz w:val="22"/>
        </w:rPr>
        <w:t xml:space="preserve"> </w:t>
      </w:r>
      <w:r>
        <w:rPr>
          <w:sz w:val="22"/>
        </w:rPr>
        <w:t>rescisão</w:t>
      </w:r>
      <w:r>
        <w:rPr>
          <w:spacing w:val="-1"/>
          <w:sz w:val="22"/>
        </w:rPr>
        <w:t xml:space="preserve"> </w:t>
      </w:r>
      <w:r>
        <w:rPr>
          <w:sz w:val="22"/>
        </w:rPr>
        <w:t>administrativa</w:t>
      </w:r>
      <w:r>
        <w:rPr>
          <w:spacing w:val="-5"/>
          <w:sz w:val="22"/>
        </w:rPr>
        <w:t xml:space="preserve"> </w:t>
      </w:r>
      <w:r>
        <w:rPr>
          <w:sz w:val="22"/>
        </w:rPr>
        <w:t>da</w:t>
      </w:r>
      <w:r>
        <w:rPr>
          <w:spacing w:val="-5"/>
          <w:sz w:val="22"/>
        </w:rPr>
        <w:t xml:space="preserve"> </w:t>
      </w:r>
      <w:r>
        <w:rPr>
          <w:sz w:val="22"/>
        </w:rPr>
        <w:t>Ata</w:t>
      </w:r>
      <w:r>
        <w:rPr>
          <w:spacing w:val="-2"/>
          <w:sz w:val="22"/>
        </w:rPr>
        <w:t xml:space="preserve"> </w:t>
      </w:r>
      <w:r>
        <w:rPr>
          <w:sz w:val="22"/>
        </w:rPr>
        <w:t>de</w:t>
      </w:r>
      <w:r>
        <w:rPr>
          <w:spacing w:val="-4"/>
          <w:sz w:val="22"/>
        </w:rPr>
        <w:t xml:space="preserve"> </w:t>
      </w:r>
      <w:r>
        <w:rPr>
          <w:sz w:val="22"/>
        </w:rPr>
        <w:t>Registro</w:t>
      </w:r>
      <w:r>
        <w:rPr>
          <w:spacing w:val="-1"/>
          <w:sz w:val="22"/>
        </w:rPr>
        <w:t xml:space="preserve"> </w:t>
      </w:r>
      <w:r>
        <w:rPr>
          <w:sz w:val="22"/>
        </w:rPr>
        <w:t>de</w:t>
      </w:r>
      <w:r>
        <w:rPr>
          <w:spacing w:val="-6"/>
          <w:sz w:val="22"/>
        </w:rPr>
        <w:t xml:space="preserve"> </w:t>
      </w:r>
      <w:r>
        <w:rPr>
          <w:sz w:val="22"/>
        </w:rPr>
        <w:t>Preços</w:t>
      </w:r>
      <w:r>
        <w:rPr>
          <w:spacing w:val="-5"/>
          <w:sz w:val="22"/>
        </w:rPr>
        <w:t xml:space="preserve"> </w:t>
      </w:r>
      <w:r>
        <w:rPr>
          <w:sz w:val="22"/>
        </w:rPr>
        <w:t>e</w:t>
      </w:r>
      <w:r>
        <w:rPr>
          <w:spacing w:val="-4"/>
          <w:sz w:val="22"/>
        </w:rPr>
        <w:t xml:space="preserve"> </w:t>
      </w:r>
      <w:r>
        <w:rPr>
          <w:sz w:val="22"/>
        </w:rPr>
        <w:t xml:space="preserve">consequentemente a rescisão deste ajuste, o </w:t>
      </w:r>
      <w:r>
        <w:rPr>
          <w:b/>
          <w:sz w:val="22"/>
        </w:rPr>
        <w:t xml:space="preserve">CHS/UFBA </w:t>
      </w:r>
      <w:r>
        <w:rPr>
          <w:sz w:val="22"/>
        </w:rPr>
        <w:t>após a aplicação das medidas administrativas ou judiciais devolverá</w:t>
      </w:r>
      <w:r>
        <w:rPr>
          <w:spacing w:val="-2"/>
          <w:sz w:val="22"/>
        </w:rPr>
        <w:t xml:space="preserve"> </w:t>
      </w:r>
      <w:r>
        <w:rPr>
          <w:sz w:val="22"/>
        </w:rPr>
        <w:t xml:space="preserve">os bens fungíveis a </w:t>
      </w:r>
      <w:r>
        <w:rPr>
          <w:b/>
          <w:sz w:val="22"/>
        </w:rPr>
        <w:t>CONTRATADA.</w:t>
      </w:r>
    </w:p>
    <w:p w14:paraId="5E45F90B">
      <w:pPr>
        <w:pStyle w:val="8"/>
        <w:numPr>
          <w:ilvl w:val="1"/>
          <w:numId w:val="43"/>
        </w:numPr>
        <w:tabs>
          <w:tab w:val="left" w:pos="987"/>
        </w:tabs>
        <w:spacing w:before="121" w:after="0" w:line="360" w:lineRule="auto"/>
        <w:ind w:left="282" w:right="430" w:firstLine="0"/>
        <w:jc w:val="both"/>
        <w:rPr>
          <w:sz w:val="22"/>
        </w:rPr>
      </w:pPr>
      <w:r>
        <w:rPr>
          <w:sz w:val="22"/>
        </w:rPr>
        <w:t xml:space="preserve">O presente contrato poderá ser rescindido também pelas cláusulas dispostas no edital quanto à </w:t>
      </w:r>
      <w:r>
        <w:rPr>
          <w:spacing w:val="-2"/>
          <w:sz w:val="22"/>
        </w:rPr>
        <w:t>rescisão.</w:t>
      </w:r>
    </w:p>
    <w:p w14:paraId="04397146">
      <w:pPr>
        <w:pStyle w:val="6"/>
        <w:jc w:val="left"/>
      </w:pPr>
    </w:p>
    <w:p w14:paraId="19843CBB">
      <w:pPr>
        <w:pStyle w:val="6"/>
        <w:spacing w:before="105"/>
        <w:jc w:val="left"/>
      </w:pPr>
    </w:p>
    <w:p w14:paraId="141B4FA0">
      <w:pPr>
        <w:pStyle w:val="2"/>
        <w:ind w:left="333"/>
      </w:pPr>
      <w:r>
        <w:rPr>
          <w:color w:val="000000"/>
          <w:highlight w:val="lightGray"/>
        </w:rPr>
        <w:t>CLÁUSULA</w:t>
      </w:r>
      <w:r>
        <w:rPr>
          <w:color w:val="000000"/>
          <w:spacing w:val="-7"/>
          <w:highlight w:val="lightGray"/>
        </w:rPr>
        <w:t xml:space="preserve"> </w:t>
      </w:r>
      <w:r>
        <w:rPr>
          <w:color w:val="000000"/>
          <w:highlight w:val="lightGray"/>
        </w:rPr>
        <w:t>DÉCIMA</w:t>
      </w:r>
      <w:r>
        <w:rPr>
          <w:color w:val="000000"/>
          <w:spacing w:val="-6"/>
          <w:highlight w:val="lightGray"/>
        </w:rPr>
        <w:t xml:space="preserve"> </w:t>
      </w:r>
      <w:r>
        <w:rPr>
          <w:color w:val="000000"/>
          <w:highlight w:val="lightGray"/>
        </w:rPr>
        <w:t>TERCEIRA</w:t>
      </w:r>
      <w:r>
        <w:rPr>
          <w:color w:val="000000"/>
          <w:spacing w:val="-4"/>
          <w:highlight w:val="lightGray"/>
        </w:rPr>
        <w:t xml:space="preserve"> </w:t>
      </w:r>
      <w:r>
        <w:rPr>
          <w:color w:val="000000"/>
          <w:highlight w:val="lightGray"/>
        </w:rPr>
        <w:t>–</w:t>
      </w:r>
      <w:r>
        <w:rPr>
          <w:color w:val="000000"/>
          <w:spacing w:val="-6"/>
          <w:highlight w:val="lightGray"/>
        </w:rPr>
        <w:t xml:space="preserve"> </w:t>
      </w:r>
      <w:r>
        <w:rPr>
          <w:color w:val="000000"/>
          <w:highlight w:val="lightGray"/>
        </w:rPr>
        <w:t>DAS</w:t>
      </w:r>
      <w:r>
        <w:rPr>
          <w:color w:val="000000"/>
          <w:spacing w:val="-6"/>
          <w:highlight w:val="lightGray"/>
        </w:rPr>
        <w:t xml:space="preserve"> </w:t>
      </w:r>
      <w:r>
        <w:rPr>
          <w:color w:val="000000"/>
          <w:highlight w:val="lightGray"/>
        </w:rPr>
        <w:t>DISPOSIÇÕES</w:t>
      </w:r>
      <w:r>
        <w:rPr>
          <w:color w:val="000000"/>
          <w:spacing w:val="-5"/>
          <w:highlight w:val="lightGray"/>
        </w:rPr>
        <w:t xml:space="preserve"> </w:t>
      </w:r>
      <w:r>
        <w:rPr>
          <w:color w:val="000000"/>
          <w:spacing w:val="-2"/>
          <w:highlight w:val="lightGray"/>
        </w:rPr>
        <w:t>GERAIS</w:t>
      </w:r>
    </w:p>
    <w:p w14:paraId="27192F42">
      <w:pPr>
        <w:pStyle w:val="8"/>
        <w:numPr>
          <w:ilvl w:val="1"/>
          <w:numId w:val="44"/>
        </w:numPr>
        <w:tabs>
          <w:tab w:val="left" w:pos="987"/>
        </w:tabs>
        <w:spacing w:before="255" w:after="0" w:line="360" w:lineRule="auto"/>
        <w:ind w:left="282" w:right="436" w:firstLine="0"/>
        <w:jc w:val="both"/>
        <w:rPr>
          <w:sz w:val="22"/>
        </w:rPr>
      </w:pPr>
      <w:r>
        <w:rPr>
          <w:sz w:val="22"/>
        </w:rPr>
        <w:t xml:space="preserve">Fica estabelecido que a </w:t>
      </w:r>
      <w:r>
        <w:rPr>
          <w:b/>
          <w:sz w:val="22"/>
        </w:rPr>
        <w:t xml:space="preserve">CONTRATADA </w:t>
      </w:r>
      <w:r>
        <w:rPr>
          <w:sz w:val="22"/>
        </w:rPr>
        <w:t>está impedida de apresentar este Contrato a terceiros, no intuito de lograr vantagens ou como garantia de títulos de dívidas em instituições financeiras.</w:t>
      </w:r>
    </w:p>
    <w:p w14:paraId="6A6F6074">
      <w:pPr>
        <w:pStyle w:val="8"/>
        <w:numPr>
          <w:ilvl w:val="1"/>
          <w:numId w:val="44"/>
        </w:numPr>
        <w:tabs>
          <w:tab w:val="left" w:pos="987"/>
        </w:tabs>
        <w:spacing w:before="120" w:after="0" w:line="360" w:lineRule="auto"/>
        <w:ind w:left="282" w:right="432" w:firstLine="0"/>
        <w:jc w:val="both"/>
        <w:rPr>
          <w:sz w:val="22"/>
        </w:rPr>
      </w:pPr>
      <w:r>
        <w:rPr>
          <w:sz w:val="22"/>
        </w:rPr>
        <w:t xml:space="preserve">A </w:t>
      </w:r>
      <w:r>
        <w:rPr>
          <w:b/>
          <w:sz w:val="22"/>
        </w:rPr>
        <w:t xml:space="preserve">CONTRATADA </w:t>
      </w:r>
      <w:r>
        <w:rPr>
          <w:sz w:val="22"/>
        </w:rPr>
        <w:t>somente poderá retirar os equipamentos após a utilização total dos insumos/reagentes, mesmo que para isso ultrapasse a vigência da Ata de Registro de Preços, por período não superior a 03 (três) meses.</w:t>
      </w:r>
    </w:p>
    <w:p w14:paraId="713CFF64">
      <w:pPr>
        <w:pStyle w:val="6"/>
        <w:jc w:val="left"/>
      </w:pPr>
    </w:p>
    <w:p w14:paraId="52B40133">
      <w:pPr>
        <w:pStyle w:val="6"/>
        <w:spacing w:before="106"/>
        <w:jc w:val="left"/>
      </w:pPr>
    </w:p>
    <w:p w14:paraId="267223A3">
      <w:pPr>
        <w:pStyle w:val="2"/>
        <w:ind w:left="333"/>
      </w:pPr>
      <w:r>
        <w:rPr>
          <w:color w:val="000000"/>
          <w:highlight w:val="lightGray"/>
        </w:rPr>
        <w:t>CLÁUSULA</w:t>
      </w:r>
      <w:r>
        <w:rPr>
          <w:color w:val="000000"/>
          <w:spacing w:val="-5"/>
          <w:highlight w:val="lightGray"/>
        </w:rPr>
        <w:t xml:space="preserve"> </w:t>
      </w:r>
      <w:r>
        <w:rPr>
          <w:color w:val="000000"/>
          <w:highlight w:val="lightGray"/>
        </w:rPr>
        <w:t>DÉCIMA</w:t>
      </w:r>
      <w:r>
        <w:rPr>
          <w:color w:val="000000"/>
          <w:spacing w:val="-5"/>
          <w:highlight w:val="lightGray"/>
        </w:rPr>
        <w:t xml:space="preserve"> </w:t>
      </w:r>
      <w:r>
        <w:rPr>
          <w:color w:val="000000"/>
          <w:highlight w:val="lightGray"/>
        </w:rPr>
        <w:t>QUARTA</w:t>
      </w:r>
      <w:r>
        <w:rPr>
          <w:color w:val="000000"/>
          <w:spacing w:val="-3"/>
          <w:highlight w:val="lightGray"/>
        </w:rPr>
        <w:t xml:space="preserve"> </w:t>
      </w:r>
      <w:r>
        <w:rPr>
          <w:color w:val="000000"/>
          <w:highlight w:val="lightGray"/>
        </w:rPr>
        <w:t>–</w:t>
      </w:r>
      <w:r>
        <w:rPr>
          <w:color w:val="000000"/>
          <w:spacing w:val="-2"/>
          <w:highlight w:val="lightGray"/>
        </w:rPr>
        <w:t xml:space="preserve"> </w:t>
      </w:r>
      <w:r>
        <w:rPr>
          <w:color w:val="000000"/>
          <w:highlight w:val="lightGray"/>
        </w:rPr>
        <w:t>DO</w:t>
      </w:r>
      <w:r>
        <w:rPr>
          <w:color w:val="000000"/>
          <w:spacing w:val="-2"/>
          <w:highlight w:val="lightGray"/>
        </w:rPr>
        <w:t xml:space="preserve"> </w:t>
      </w:r>
      <w:r>
        <w:rPr>
          <w:color w:val="000000"/>
          <w:spacing w:val="-4"/>
          <w:highlight w:val="lightGray"/>
        </w:rPr>
        <w:t>FORO</w:t>
      </w:r>
    </w:p>
    <w:p w14:paraId="1F193CB9">
      <w:pPr>
        <w:pStyle w:val="8"/>
        <w:numPr>
          <w:ilvl w:val="1"/>
          <w:numId w:val="45"/>
        </w:numPr>
        <w:tabs>
          <w:tab w:val="left" w:pos="987"/>
        </w:tabs>
        <w:spacing w:before="254" w:after="0" w:line="360" w:lineRule="auto"/>
        <w:ind w:left="282" w:right="437" w:firstLine="0"/>
        <w:jc w:val="both"/>
        <w:rPr>
          <w:sz w:val="22"/>
        </w:rPr>
      </w:pPr>
      <w:r>
        <w:rPr>
          <w:sz w:val="22"/>
        </w:rPr>
        <w:t>Nos termos do inciso I do artigo</w:t>
      </w:r>
      <w:r>
        <w:rPr>
          <w:spacing w:val="-1"/>
          <w:sz w:val="22"/>
        </w:rPr>
        <w:t xml:space="preserve"> </w:t>
      </w:r>
      <w:r>
        <w:rPr>
          <w:sz w:val="22"/>
        </w:rPr>
        <w:t>109 da Constituição federal, fica</w:t>
      </w:r>
      <w:r>
        <w:rPr>
          <w:spacing w:val="-3"/>
          <w:sz w:val="22"/>
        </w:rPr>
        <w:t xml:space="preserve"> </w:t>
      </w:r>
      <w:r>
        <w:rPr>
          <w:sz w:val="22"/>
        </w:rPr>
        <w:t>eleito o</w:t>
      </w:r>
      <w:r>
        <w:rPr>
          <w:spacing w:val="-1"/>
          <w:sz w:val="22"/>
        </w:rPr>
        <w:t xml:space="preserve"> </w:t>
      </w:r>
      <w:r>
        <w:rPr>
          <w:sz w:val="22"/>
        </w:rPr>
        <w:t>foro da</w:t>
      </w:r>
      <w:r>
        <w:rPr>
          <w:spacing w:val="-2"/>
          <w:sz w:val="22"/>
        </w:rPr>
        <w:t xml:space="preserve"> </w:t>
      </w:r>
      <w:r>
        <w:rPr>
          <w:sz w:val="22"/>
        </w:rPr>
        <w:t>Justiça Federal</w:t>
      </w:r>
      <w:r>
        <w:rPr>
          <w:spacing w:val="-2"/>
          <w:sz w:val="22"/>
        </w:rPr>
        <w:t xml:space="preserve"> </w:t>
      </w:r>
      <w:r>
        <w:rPr>
          <w:sz w:val="22"/>
        </w:rPr>
        <w:t>em Salvador, Seção Judiciária do Estado da Bahia, para dirimir questões relativas a presente contratação, com prejuízo a qualquer outro, por mais privilegiado que seja.</w:t>
      </w:r>
    </w:p>
    <w:p w14:paraId="51BAFCE2">
      <w:pPr>
        <w:pStyle w:val="8"/>
        <w:spacing w:after="0" w:line="360" w:lineRule="auto"/>
        <w:jc w:val="both"/>
        <w:rPr>
          <w:sz w:val="22"/>
        </w:rPr>
        <w:sectPr>
          <w:pgSz w:w="11910" w:h="16840"/>
          <w:pgMar w:top="2160" w:right="708" w:bottom="1860" w:left="850" w:header="708" w:footer="1674" w:gutter="0"/>
          <w:cols w:space="720" w:num="1"/>
        </w:sectPr>
      </w:pPr>
    </w:p>
    <w:p w14:paraId="73568AC8">
      <w:pPr>
        <w:pStyle w:val="6"/>
        <w:jc w:val="left"/>
      </w:pPr>
    </w:p>
    <w:p w14:paraId="17D0C416">
      <w:pPr>
        <w:pStyle w:val="6"/>
        <w:spacing w:before="257"/>
        <w:jc w:val="left"/>
      </w:pPr>
    </w:p>
    <w:p w14:paraId="7A394EF4">
      <w:pPr>
        <w:pStyle w:val="6"/>
        <w:spacing w:line="360" w:lineRule="auto"/>
        <w:ind w:left="282" w:right="515"/>
      </w:pPr>
      <w:r>
        <w:t>E assim, por estarem de acordo, ajustados e contratados e reciprocamente obrigados ao fiel e estrito comprimento</w:t>
      </w:r>
      <w:r>
        <w:rPr>
          <w:spacing w:val="-9"/>
        </w:rPr>
        <w:t xml:space="preserve"> </w:t>
      </w:r>
      <w:r>
        <w:t>das</w:t>
      </w:r>
      <w:r>
        <w:rPr>
          <w:spacing w:val="-9"/>
        </w:rPr>
        <w:t xml:space="preserve"> </w:t>
      </w:r>
      <w:r>
        <w:t>cláusulas</w:t>
      </w:r>
      <w:r>
        <w:rPr>
          <w:spacing w:val="-9"/>
        </w:rPr>
        <w:t xml:space="preserve"> </w:t>
      </w:r>
      <w:r>
        <w:t>aqui</w:t>
      </w:r>
      <w:r>
        <w:rPr>
          <w:spacing w:val="-9"/>
        </w:rPr>
        <w:t xml:space="preserve"> </w:t>
      </w:r>
      <w:r>
        <w:t>estipuladas,</w:t>
      </w:r>
      <w:r>
        <w:rPr>
          <w:spacing w:val="-9"/>
        </w:rPr>
        <w:t xml:space="preserve"> </w:t>
      </w:r>
      <w:r>
        <w:t>assinam</w:t>
      </w:r>
      <w:r>
        <w:rPr>
          <w:spacing w:val="-9"/>
        </w:rPr>
        <w:t xml:space="preserve"> </w:t>
      </w:r>
      <w:r>
        <w:t>o</w:t>
      </w:r>
      <w:r>
        <w:rPr>
          <w:spacing w:val="-6"/>
        </w:rPr>
        <w:t xml:space="preserve"> </w:t>
      </w:r>
      <w:r>
        <w:t>presente</w:t>
      </w:r>
      <w:r>
        <w:rPr>
          <w:spacing w:val="-7"/>
        </w:rPr>
        <w:t xml:space="preserve"> </w:t>
      </w:r>
      <w:r>
        <w:t>instrumento</w:t>
      </w:r>
      <w:r>
        <w:rPr>
          <w:spacing w:val="-9"/>
        </w:rPr>
        <w:t xml:space="preserve"> </w:t>
      </w:r>
      <w:r>
        <w:t>em</w:t>
      </w:r>
      <w:r>
        <w:rPr>
          <w:spacing w:val="-8"/>
        </w:rPr>
        <w:t xml:space="preserve"> </w:t>
      </w:r>
      <w:r>
        <w:t>03</w:t>
      </w:r>
      <w:r>
        <w:rPr>
          <w:spacing w:val="-9"/>
        </w:rPr>
        <w:t xml:space="preserve"> </w:t>
      </w:r>
      <w:r>
        <w:t>(três)</w:t>
      </w:r>
      <w:r>
        <w:rPr>
          <w:spacing w:val="-9"/>
        </w:rPr>
        <w:t xml:space="preserve"> </w:t>
      </w:r>
      <w:r>
        <w:t>vias</w:t>
      </w:r>
      <w:r>
        <w:rPr>
          <w:spacing w:val="-9"/>
        </w:rPr>
        <w:t xml:space="preserve"> </w:t>
      </w:r>
      <w:r>
        <w:t>de</w:t>
      </w:r>
      <w:r>
        <w:rPr>
          <w:spacing w:val="-9"/>
        </w:rPr>
        <w:t xml:space="preserve"> </w:t>
      </w:r>
      <w:r>
        <w:t>igual</w:t>
      </w:r>
      <w:r>
        <w:rPr>
          <w:spacing w:val="-9"/>
        </w:rPr>
        <w:t xml:space="preserve"> </w:t>
      </w:r>
      <w:r>
        <w:t>teor e forma, para todos os fins previstos em direito, na presença das duas testemunhas abaixo identificadas, que tudo assistiram e que também o subscrevem.</w:t>
      </w:r>
    </w:p>
    <w:p w14:paraId="383A10D8">
      <w:pPr>
        <w:pStyle w:val="6"/>
        <w:tabs>
          <w:tab w:val="left" w:pos="2144"/>
          <w:tab w:val="left" w:pos="4442"/>
        </w:tabs>
        <w:spacing w:before="122"/>
        <w:ind w:left="282"/>
      </w:pPr>
      <w:r>
        <w:t>Salvador -</w:t>
      </w:r>
      <w:r>
        <w:rPr>
          <w:spacing w:val="-3"/>
        </w:rPr>
        <w:t xml:space="preserve"> </w:t>
      </w:r>
      <w:r>
        <w:t>Ba,</w:t>
      </w:r>
      <w:r>
        <w:rPr>
          <w:spacing w:val="-2"/>
        </w:rPr>
        <w:t xml:space="preserve"> </w:t>
      </w:r>
      <w:r>
        <w:rPr>
          <w:u w:val="single"/>
        </w:rPr>
        <w:tab/>
      </w:r>
      <w:r>
        <w:t xml:space="preserve">de </w:t>
      </w:r>
      <w:r>
        <w:rPr>
          <w:u w:val="single"/>
        </w:rPr>
        <w:tab/>
      </w:r>
      <w:r>
        <w:t xml:space="preserve">de </w:t>
      </w:r>
      <w:r>
        <w:rPr>
          <w:spacing w:val="62"/>
          <w:w w:val="150"/>
          <w:u w:val="single"/>
        </w:rPr>
        <w:t xml:space="preserve">    </w:t>
      </w:r>
      <w:r>
        <w:rPr>
          <w:spacing w:val="-10"/>
        </w:rPr>
        <w:t>.</w:t>
      </w:r>
    </w:p>
    <w:p w14:paraId="13162294">
      <w:pPr>
        <w:pStyle w:val="6"/>
        <w:jc w:val="left"/>
        <w:rPr>
          <w:sz w:val="20"/>
        </w:rPr>
      </w:pPr>
    </w:p>
    <w:p w14:paraId="0A4D8455">
      <w:pPr>
        <w:pStyle w:val="6"/>
        <w:jc w:val="left"/>
        <w:rPr>
          <w:sz w:val="20"/>
        </w:rPr>
      </w:pPr>
    </w:p>
    <w:p w14:paraId="4C2DEBE8">
      <w:pPr>
        <w:pStyle w:val="6"/>
        <w:spacing w:before="17"/>
        <w:jc w:val="left"/>
        <w:rPr>
          <w:sz w:val="20"/>
        </w:rPr>
      </w:pPr>
      <w:r>
        <w:rPr>
          <w:sz w:val="20"/>
        </w:rPr>
        <mc:AlternateContent>
          <mc:Choice Requires="wps">
            <w:drawing>
              <wp:anchor distT="0" distB="0" distL="0" distR="0" simplePos="0" relativeHeight="251688960" behindDoc="1" locked="0" layoutInCell="1" allowOverlap="1">
                <wp:simplePos x="0" y="0"/>
                <wp:positionH relativeFrom="page">
                  <wp:posOffset>718820</wp:posOffset>
                </wp:positionH>
                <wp:positionV relativeFrom="paragraph">
                  <wp:posOffset>180975</wp:posOffset>
                </wp:positionV>
                <wp:extent cx="1391920"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1391920" cy="1270"/>
                        </a:xfrm>
                        <a:custGeom>
                          <a:avLst/>
                          <a:gdLst/>
                          <a:ahLst/>
                          <a:cxnLst/>
                          <a:rect l="l" t="t" r="r" b="b"/>
                          <a:pathLst>
                            <a:path w="1391920">
                              <a:moveTo>
                                <a:pt x="0" y="0"/>
                              </a:moveTo>
                              <a:lnTo>
                                <a:pt x="1391564" y="0"/>
                              </a:lnTo>
                            </a:path>
                          </a:pathLst>
                        </a:custGeom>
                        <a:ln w="12758">
                          <a:solidFill>
                            <a:srgbClr val="000000"/>
                          </a:solidFill>
                          <a:prstDash val="solid"/>
                        </a:ln>
                      </wps:spPr>
                      <wps:bodyPr wrap="square" lIns="0" tIns="0" rIns="0" bIns="0" rtlCol="0">
                        <a:noAutofit/>
                      </wps:bodyPr>
                    </wps:wsp>
                  </a:graphicData>
                </a:graphic>
              </wp:anchor>
            </w:drawing>
          </mc:Choice>
          <mc:Fallback>
            <w:pict>
              <v:shape id="Graphic 78" o:spid="_x0000_s1026" o:spt="100" style="position:absolute;left:0pt;margin-left:56.6pt;margin-top:14.25pt;height:0.1pt;width:109.6pt;mso-position-horizontal-relative:page;mso-wrap-distance-bottom:0pt;mso-wrap-distance-top:0pt;z-index:-251627520;mso-width-relative:page;mso-height-relative:page;" filled="f" stroked="t" coordsize="1391920,1" o:gfxdata="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5nZQjZAAAACQEAAA8A&#10;AAAAAAAAAQAgAAAAIgAAAGRycy9kb3ducmV2LnhtbFBLAQIUABQAAAAIAIdO4kBgQrPgFgIAAH0E&#10;AAAOAAAAAAAAAAEAIAAAACgBAABkcnMvZTJvRG9jLnhtbFBLBQYAAAAABgAGAFkBAACwBQAAAAA=&#10;" path="m0,0l1391564,0e">
                <v:fill on="f" focussize="0,0"/>
                <v:stroke weight="1.00456692913386pt" color="#000000" joinstyle="round"/>
                <v:imagedata o:title=""/>
                <o:lock v:ext="edit" aspectratio="f"/>
                <v:textbox inset="0mm,0mm,0mm,0mm"/>
                <w10:wrap type="topAndBottom"/>
              </v:shape>
            </w:pict>
          </mc:Fallback>
        </mc:AlternateContent>
      </w:r>
    </w:p>
    <w:p w14:paraId="06592191">
      <w:pPr>
        <w:pStyle w:val="2"/>
        <w:spacing w:before="20"/>
      </w:pPr>
      <w:r>
        <w:rPr>
          <w:spacing w:val="-2"/>
        </w:rPr>
        <w:t>COMODATÁRIO</w:t>
      </w:r>
    </w:p>
    <w:p w14:paraId="0E6126A0">
      <w:pPr>
        <w:pStyle w:val="6"/>
        <w:spacing w:before="242"/>
        <w:jc w:val="left"/>
        <w:rPr>
          <w:b/>
          <w:sz w:val="20"/>
        </w:rPr>
      </w:pPr>
      <w:r>
        <w:rPr>
          <w:b/>
          <w:sz w:val="20"/>
        </w:rPr>
        <mc:AlternateContent>
          <mc:Choice Requires="wps">
            <w:drawing>
              <wp:anchor distT="0" distB="0" distL="0" distR="0" simplePos="0" relativeHeight="251688960" behindDoc="1" locked="0" layoutInCell="1" allowOverlap="1">
                <wp:simplePos x="0" y="0"/>
                <wp:positionH relativeFrom="page">
                  <wp:posOffset>718820</wp:posOffset>
                </wp:positionH>
                <wp:positionV relativeFrom="paragraph">
                  <wp:posOffset>323850</wp:posOffset>
                </wp:positionV>
                <wp:extent cx="146240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1462405" cy="1270"/>
                        </a:xfrm>
                        <a:custGeom>
                          <a:avLst/>
                          <a:gdLst/>
                          <a:ahLst/>
                          <a:cxnLst/>
                          <a:rect l="l" t="t" r="r" b="b"/>
                          <a:pathLst>
                            <a:path w="1462405">
                              <a:moveTo>
                                <a:pt x="0" y="0"/>
                              </a:moveTo>
                              <a:lnTo>
                                <a:pt x="1461815"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79" o:spid="_x0000_s1026" o:spt="100" style="position:absolute;left:0pt;margin-left:56.6pt;margin-top:25.5pt;height:0.1pt;width:115.15pt;mso-position-horizontal-relative:page;mso-wrap-distance-bottom:0pt;mso-wrap-distance-top:0pt;z-index:-251627520;mso-width-relative:page;mso-height-relative:page;" filled="f" stroked="t" coordsize="1462405,1" o:gfxdata="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KhRBr1AAAAAkBAAAPAAAAAAAA&#10;AAEAIAAAACIAAABkcnMvZG93bnJldi54bWxQSwECFAAUAAAACACHTuJAJ/FYUhYCAAB8BAAADgAA&#10;AAAAAAABACAAAAAjAQAAZHJzL2Uyb0RvYy54bWxQSwUGAAAAAAYABgBZAQAAqwUAAAAA&#10;" path="m0,0l1461815,0e">
                <v:fill on="f" focussize="0,0"/>
                <v:stroke weight="0.71755905511811pt" color="#000000" joinstyle="round"/>
                <v:imagedata o:title=""/>
                <o:lock v:ext="edit" aspectratio="f"/>
                <v:textbox inset="0mm,0mm,0mm,0mm"/>
                <w10:wrap type="topAndBottom"/>
              </v:shape>
            </w:pict>
          </mc:Fallback>
        </mc:AlternateContent>
      </w:r>
    </w:p>
    <w:p w14:paraId="4CE24F37">
      <w:pPr>
        <w:spacing w:before="20"/>
        <w:ind w:left="282" w:right="0" w:firstLine="0"/>
        <w:jc w:val="left"/>
        <w:rPr>
          <w:b/>
          <w:sz w:val="22"/>
        </w:rPr>
      </w:pPr>
      <w:r>
        <w:rPr>
          <w:b/>
          <w:spacing w:val="-2"/>
          <w:sz w:val="22"/>
        </w:rPr>
        <w:t>COMODANTE</w:t>
      </w:r>
    </w:p>
    <w:p w14:paraId="3E926B7A">
      <w:pPr>
        <w:pStyle w:val="6"/>
        <w:jc w:val="left"/>
        <w:rPr>
          <w:b/>
        </w:rPr>
      </w:pPr>
    </w:p>
    <w:p w14:paraId="3BC03377">
      <w:pPr>
        <w:pStyle w:val="6"/>
        <w:jc w:val="left"/>
        <w:rPr>
          <w:b/>
        </w:rPr>
      </w:pPr>
    </w:p>
    <w:p w14:paraId="6BD530CF">
      <w:pPr>
        <w:pStyle w:val="6"/>
        <w:ind w:left="282"/>
        <w:jc w:val="left"/>
      </w:pPr>
      <w:r>
        <w:rPr>
          <w:spacing w:val="-2"/>
        </w:rPr>
        <w:t>TESTEMUNHAS:</w:t>
      </w:r>
    </w:p>
    <w:p w14:paraId="46B37BD4">
      <w:pPr>
        <w:pStyle w:val="6"/>
        <w:spacing w:before="243"/>
        <w:jc w:val="left"/>
        <w:rPr>
          <w:sz w:val="20"/>
        </w:rPr>
      </w:pPr>
      <w:r>
        <w:rPr>
          <w:sz w:val="20"/>
        </w:rPr>
        <mc:AlternateContent>
          <mc:Choice Requires="wps">
            <w:drawing>
              <wp:anchor distT="0" distB="0" distL="0" distR="0" simplePos="0" relativeHeight="251689984" behindDoc="1" locked="0" layoutInCell="1" allowOverlap="1">
                <wp:simplePos x="0" y="0"/>
                <wp:positionH relativeFrom="page">
                  <wp:posOffset>718820</wp:posOffset>
                </wp:positionH>
                <wp:positionV relativeFrom="paragraph">
                  <wp:posOffset>324485</wp:posOffset>
                </wp:positionV>
                <wp:extent cx="243522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2435225" cy="1270"/>
                        </a:xfrm>
                        <a:custGeom>
                          <a:avLst/>
                          <a:gdLst/>
                          <a:ahLst/>
                          <a:cxnLst/>
                          <a:rect l="l" t="t" r="r" b="b"/>
                          <a:pathLst>
                            <a:path w="2435225">
                              <a:moveTo>
                                <a:pt x="0" y="0"/>
                              </a:moveTo>
                              <a:lnTo>
                                <a:pt x="2434999"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80" o:spid="_x0000_s1026" o:spt="100" style="position:absolute;left:0pt;margin-left:56.6pt;margin-top:25.55pt;height:0.1pt;width:191.75pt;mso-position-horizontal-relative:page;mso-wrap-distance-bottom:0pt;mso-wrap-distance-top:0pt;z-index:-251626496;mso-width-relative:page;mso-height-relative:page;" filled="f" stroked="t" coordsize="2435225,1" o:gfxdata="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yiU621wAAAAkBAAAPAAAA&#10;AAAAAAEAIAAAACIAAABkcnMvZG93bnJldi54bWxQSwECFAAUAAAACACHTuJAFT0ntxYCAAB8BAAA&#10;DgAAAAAAAAABACAAAAAmAQAAZHJzL2Uyb0RvYy54bWxQSwUGAAAAAAYABgBZAQAArgUAAAAA&#10;" path="m0,0l2434999,0e">
                <v:fill on="f" focussize="0,0"/>
                <v:stroke weight="0.71755905511811pt" color="#000000" joinstyle="round"/>
                <v:imagedata o:title=""/>
                <o:lock v:ext="edit" aspectratio="f"/>
                <v:textbox inset="0mm,0mm,0mm,0mm"/>
                <w10:wrap type="topAndBottom"/>
              </v:shape>
            </w:pict>
          </mc:Fallback>
        </mc:AlternateContent>
      </w:r>
      <w:r>
        <w:rPr>
          <w:sz w:val="20"/>
        </w:rPr>
        <mc:AlternateContent>
          <mc:Choice Requires="wps">
            <w:drawing>
              <wp:anchor distT="0" distB="0" distL="0" distR="0" simplePos="0" relativeHeight="251689984" behindDoc="1" locked="0" layoutInCell="1" allowOverlap="1">
                <wp:simplePos x="0" y="0"/>
                <wp:positionH relativeFrom="page">
                  <wp:posOffset>3500120</wp:posOffset>
                </wp:positionH>
                <wp:positionV relativeFrom="paragraph">
                  <wp:posOffset>324485</wp:posOffset>
                </wp:positionV>
                <wp:extent cx="236410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2364105" cy="1270"/>
                        </a:xfrm>
                        <a:custGeom>
                          <a:avLst/>
                          <a:gdLst/>
                          <a:ahLst/>
                          <a:cxnLst/>
                          <a:rect l="l" t="t" r="r" b="b"/>
                          <a:pathLst>
                            <a:path w="2364105">
                              <a:moveTo>
                                <a:pt x="0" y="0"/>
                              </a:moveTo>
                              <a:lnTo>
                                <a:pt x="2363492"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81" o:spid="_x0000_s1026" o:spt="100" style="position:absolute;left:0pt;margin-left:275.6pt;margin-top:25.55pt;height:0.1pt;width:186.15pt;mso-position-horizontal-relative:page;mso-wrap-distance-bottom:0pt;mso-wrap-distance-top:0pt;z-index:-251626496;mso-width-relative:page;mso-height-relative:page;" filled="f" stroked="t" coordsize="2364105,1" o:gfxdata="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2/zibYAAAACQEAAA8A&#10;AAAAAAAAAQAgAAAAIgAAAGRycy9kb3ducmV2LnhtbFBLAQIUABQAAAAIAIdO4kCvg9NSFwIAAHwE&#10;AAAOAAAAAAAAAAEAIAAAACcBAABkcnMvZTJvRG9jLnhtbFBLBQYAAAAABgAGAFkBAACwBQAAAAA=&#10;" path="m0,0l2363492,0e">
                <v:fill on="f" focussize="0,0"/>
                <v:stroke weight="0.71755905511811pt" color="#000000" joinstyle="round"/>
                <v:imagedata o:title=""/>
                <o:lock v:ext="edit" aspectratio="f"/>
                <v:textbox inset="0mm,0mm,0mm,0mm"/>
                <w10:wrap type="topAndBottom"/>
              </v:shape>
            </w:pict>
          </mc:Fallback>
        </mc:AlternateContent>
      </w:r>
    </w:p>
    <w:p w14:paraId="4BA402FD">
      <w:pPr>
        <w:pStyle w:val="6"/>
        <w:tabs>
          <w:tab w:val="left" w:pos="4370"/>
        </w:tabs>
        <w:spacing w:before="17"/>
        <w:ind w:left="282"/>
        <w:jc w:val="left"/>
      </w:pPr>
      <w:r>
        <w:rPr>
          <w:spacing w:val="-4"/>
        </w:rPr>
        <w:t>Nome:</w:t>
      </w:r>
      <w:r>
        <w:tab/>
      </w:r>
      <w:r>
        <w:rPr>
          <w:spacing w:val="-4"/>
        </w:rPr>
        <w:t>Nome:</w:t>
      </w:r>
    </w:p>
    <w:p w14:paraId="5EE16D1E">
      <w:pPr>
        <w:pStyle w:val="6"/>
        <w:tabs>
          <w:tab w:val="left" w:pos="4305"/>
        </w:tabs>
        <w:spacing w:before="1"/>
        <w:ind w:left="282"/>
        <w:jc w:val="left"/>
      </w:pPr>
      <w:r>
        <w:rPr>
          <w:spacing w:val="-4"/>
        </w:rPr>
        <w:t>CPF:</w:t>
      </w:r>
      <w:r>
        <w:tab/>
      </w:r>
      <w:r>
        <w:rPr>
          <w:spacing w:val="-4"/>
        </w:rPr>
        <w:t>CPF:</w:t>
      </w:r>
    </w:p>
    <w:p w14:paraId="2CFB5C10">
      <w:pPr>
        <w:pStyle w:val="6"/>
        <w:spacing w:after="0"/>
        <w:jc w:val="left"/>
        <w:sectPr>
          <w:pgSz w:w="11910" w:h="16840"/>
          <w:pgMar w:top="2160" w:right="708" w:bottom="1860" w:left="850" w:header="708" w:footer="1674" w:gutter="0"/>
          <w:cols w:space="720" w:num="1"/>
        </w:sectPr>
      </w:pPr>
    </w:p>
    <w:p w14:paraId="5F763D9D">
      <w:pPr>
        <w:pStyle w:val="6"/>
        <w:jc w:val="left"/>
      </w:pPr>
    </w:p>
    <w:p w14:paraId="7653D045">
      <w:pPr>
        <w:pStyle w:val="6"/>
        <w:spacing w:before="257"/>
        <w:jc w:val="left"/>
      </w:pPr>
    </w:p>
    <w:p w14:paraId="47A11BAA">
      <w:pPr>
        <w:spacing w:before="0"/>
        <w:ind w:left="0" w:right="143" w:firstLine="0"/>
        <w:jc w:val="center"/>
        <w:rPr>
          <w:b/>
          <w:sz w:val="22"/>
        </w:rPr>
      </w:pPr>
      <w:r>
        <w:rPr>
          <w:b/>
          <w:sz w:val="22"/>
          <w:u w:val="single"/>
        </w:rPr>
        <w:t>ANEXO</w:t>
      </w:r>
      <w:r>
        <w:rPr>
          <w:b/>
          <w:spacing w:val="-2"/>
          <w:sz w:val="22"/>
          <w:u w:val="single"/>
        </w:rPr>
        <w:t xml:space="preserve"> </w:t>
      </w:r>
      <w:r>
        <w:rPr>
          <w:b/>
          <w:spacing w:val="-5"/>
          <w:sz w:val="22"/>
          <w:u w:val="single"/>
        </w:rPr>
        <w:t>VII</w:t>
      </w:r>
    </w:p>
    <w:p w14:paraId="1E7A6E4E">
      <w:pPr>
        <w:pStyle w:val="2"/>
        <w:spacing w:line="249" w:lineRule="auto"/>
        <w:ind w:left="2730" w:right="2530"/>
        <w:jc w:val="center"/>
      </w:pPr>
      <w:r>
        <w:t>MODELO</w:t>
      </w:r>
      <w:r>
        <w:rPr>
          <w:spacing w:val="-6"/>
        </w:rPr>
        <w:t xml:space="preserve"> </w:t>
      </w:r>
      <w:r>
        <w:t>DE</w:t>
      </w:r>
      <w:r>
        <w:rPr>
          <w:spacing w:val="-8"/>
        </w:rPr>
        <w:t xml:space="preserve"> </w:t>
      </w:r>
      <w:r>
        <w:t>DECLARAÇÃO</w:t>
      </w:r>
      <w:r>
        <w:rPr>
          <w:spacing w:val="-9"/>
        </w:rPr>
        <w:t xml:space="preserve"> </w:t>
      </w:r>
      <w:r>
        <w:t>DOS</w:t>
      </w:r>
      <w:r>
        <w:rPr>
          <w:spacing w:val="-7"/>
        </w:rPr>
        <w:t xml:space="preserve"> </w:t>
      </w:r>
      <w:r>
        <w:t>EQUIPAMENTOS</w:t>
      </w:r>
      <w:r>
        <w:rPr>
          <w:spacing w:val="-8"/>
        </w:rPr>
        <w:t xml:space="preserve"> </w:t>
      </w:r>
      <w:r>
        <w:t>PARA ASSINATURA DO CONTRATO DE COMODATO</w:t>
      </w:r>
    </w:p>
    <w:p w14:paraId="32993B60">
      <w:pPr>
        <w:pStyle w:val="6"/>
        <w:jc w:val="left"/>
        <w:rPr>
          <w:b/>
        </w:rPr>
      </w:pPr>
    </w:p>
    <w:p w14:paraId="4496ECFB">
      <w:pPr>
        <w:pStyle w:val="6"/>
        <w:jc w:val="left"/>
        <w:rPr>
          <w:b/>
        </w:rPr>
      </w:pPr>
    </w:p>
    <w:p w14:paraId="76C2549E">
      <w:pPr>
        <w:pStyle w:val="6"/>
        <w:jc w:val="left"/>
        <w:rPr>
          <w:b/>
        </w:rPr>
      </w:pPr>
    </w:p>
    <w:p w14:paraId="384A10C0">
      <w:pPr>
        <w:pStyle w:val="6"/>
        <w:spacing w:before="57"/>
        <w:jc w:val="left"/>
        <w:rPr>
          <w:b/>
        </w:rPr>
      </w:pPr>
    </w:p>
    <w:p w14:paraId="0A2CE846">
      <w:pPr>
        <w:pStyle w:val="6"/>
        <w:spacing w:line="252" w:lineRule="auto"/>
        <w:ind w:left="720" w:right="6982"/>
        <w:jc w:val="left"/>
      </w:pPr>
      <w:r>
        <w:t>(Timbre da empresa) (Número</w:t>
      </w:r>
      <w:r>
        <w:rPr>
          <w:spacing w:val="-7"/>
        </w:rPr>
        <w:t xml:space="preserve"> </w:t>
      </w:r>
      <w:r>
        <w:t>e</w:t>
      </w:r>
      <w:r>
        <w:rPr>
          <w:spacing w:val="-10"/>
        </w:rPr>
        <w:t xml:space="preserve"> </w:t>
      </w:r>
      <w:r>
        <w:t>ano</w:t>
      </w:r>
      <w:r>
        <w:rPr>
          <w:spacing w:val="-10"/>
        </w:rPr>
        <w:t xml:space="preserve"> </w:t>
      </w:r>
      <w:r>
        <w:t>da</w:t>
      </w:r>
      <w:r>
        <w:rPr>
          <w:spacing w:val="-8"/>
        </w:rPr>
        <w:t xml:space="preserve"> </w:t>
      </w:r>
      <w:r>
        <w:t>licitação)</w:t>
      </w:r>
    </w:p>
    <w:p w14:paraId="3C98A763">
      <w:pPr>
        <w:pStyle w:val="6"/>
        <w:jc w:val="left"/>
      </w:pPr>
    </w:p>
    <w:p w14:paraId="56B2CE49">
      <w:pPr>
        <w:pStyle w:val="6"/>
        <w:jc w:val="left"/>
      </w:pPr>
    </w:p>
    <w:p w14:paraId="11B63416">
      <w:pPr>
        <w:pStyle w:val="6"/>
        <w:spacing w:before="51"/>
        <w:jc w:val="left"/>
      </w:pPr>
    </w:p>
    <w:p w14:paraId="37B97848">
      <w:pPr>
        <w:spacing w:before="1" w:line="254" w:lineRule="auto"/>
        <w:ind w:left="720" w:right="4071" w:firstLine="0"/>
        <w:jc w:val="left"/>
        <w:rPr>
          <w:b/>
          <w:sz w:val="22"/>
        </w:rPr>
      </w:pPr>
      <w:r>
        <w:rPr>
          <w:b/>
          <w:sz w:val="22"/>
          <w:u w:val="single"/>
        </w:rPr>
        <w:t>EQUIPAMENTO</w:t>
      </w:r>
      <w:r>
        <w:rPr>
          <w:b/>
          <w:spacing w:val="-8"/>
          <w:sz w:val="22"/>
          <w:u w:val="single"/>
        </w:rPr>
        <w:t xml:space="preserve"> </w:t>
      </w:r>
      <w:r>
        <w:rPr>
          <w:b/>
          <w:sz w:val="22"/>
          <w:u w:val="single"/>
        </w:rPr>
        <w:t>QUE</w:t>
      </w:r>
      <w:r>
        <w:rPr>
          <w:b/>
          <w:spacing w:val="-5"/>
          <w:sz w:val="22"/>
          <w:u w:val="single"/>
        </w:rPr>
        <w:t xml:space="preserve"> </w:t>
      </w:r>
      <w:r>
        <w:rPr>
          <w:b/>
          <w:sz w:val="22"/>
          <w:u w:val="single"/>
        </w:rPr>
        <w:t>SERÁ</w:t>
      </w:r>
      <w:r>
        <w:rPr>
          <w:b/>
          <w:spacing w:val="-6"/>
          <w:sz w:val="22"/>
          <w:u w:val="single"/>
        </w:rPr>
        <w:t xml:space="preserve"> </w:t>
      </w:r>
      <w:r>
        <w:rPr>
          <w:b/>
          <w:sz w:val="22"/>
          <w:u w:val="single"/>
        </w:rPr>
        <w:t>CEDIDO</w:t>
      </w:r>
      <w:r>
        <w:rPr>
          <w:b/>
          <w:spacing w:val="-5"/>
          <w:sz w:val="22"/>
          <w:u w:val="single"/>
        </w:rPr>
        <w:t xml:space="preserve"> </w:t>
      </w:r>
      <w:r>
        <w:rPr>
          <w:b/>
          <w:sz w:val="22"/>
          <w:u w:val="single"/>
        </w:rPr>
        <w:t>EM</w:t>
      </w:r>
      <w:r>
        <w:rPr>
          <w:b/>
          <w:spacing w:val="-8"/>
          <w:sz w:val="22"/>
          <w:u w:val="single"/>
        </w:rPr>
        <w:t xml:space="preserve"> </w:t>
      </w:r>
      <w:r>
        <w:rPr>
          <w:b/>
          <w:sz w:val="22"/>
          <w:u w:val="single"/>
        </w:rPr>
        <w:t>COMODATO:</w:t>
      </w:r>
      <w:r>
        <w:rPr>
          <w:b/>
          <w:sz w:val="22"/>
        </w:rPr>
        <w:t xml:space="preserve"> </w:t>
      </w:r>
      <w:r>
        <w:rPr>
          <w:b/>
          <w:spacing w:val="-2"/>
          <w:sz w:val="22"/>
          <w:u w:val="single"/>
        </w:rPr>
        <w:t>MODELO:</w:t>
      </w:r>
    </w:p>
    <w:p w14:paraId="48785390">
      <w:pPr>
        <w:spacing w:before="0"/>
        <w:ind w:left="720" w:right="8865" w:firstLine="0"/>
        <w:jc w:val="left"/>
        <w:rPr>
          <w:b/>
          <w:sz w:val="22"/>
        </w:rPr>
      </w:pPr>
      <w:r>
        <w:rPr>
          <w:b/>
          <w:spacing w:val="-2"/>
          <w:sz w:val="22"/>
          <w:u w:val="single"/>
        </w:rPr>
        <w:t>VALOR:</w:t>
      </w:r>
    </w:p>
    <w:p w14:paraId="065709AA">
      <w:pPr>
        <w:spacing w:before="11"/>
        <w:ind w:left="720" w:right="8865" w:firstLine="0"/>
        <w:jc w:val="left"/>
        <w:rPr>
          <w:b/>
          <w:sz w:val="22"/>
        </w:rPr>
      </w:pPr>
      <w:r>
        <w:rPr>
          <w:b/>
          <w:spacing w:val="-2"/>
          <w:sz w:val="22"/>
          <w:u w:val="single"/>
        </w:rPr>
        <w:t>MARCA:</w:t>
      </w:r>
    </w:p>
    <w:p w14:paraId="0A478487">
      <w:pPr>
        <w:pStyle w:val="6"/>
        <w:jc w:val="left"/>
        <w:rPr>
          <w:b/>
        </w:rPr>
      </w:pPr>
    </w:p>
    <w:p w14:paraId="1158104F">
      <w:pPr>
        <w:pStyle w:val="6"/>
        <w:jc w:val="left"/>
        <w:rPr>
          <w:b/>
        </w:rPr>
      </w:pPr>
    </w:p>
    <w:p w14:paraId="6C9B0B50">
      <w:pPr>
        <w:pStyle w:val="6"/>
        <w:spacing w:before="54"/>
        <w:jc w:val="left"/>
        <w:rPr>
          <w:b/>
        </w:rPr>
      </w:pPr>
    </w:p>
    <w:p w14:paraId="50182E3A">
      <w:pPr>
        <w:pStyle w:val="6"/>
        <w:tabs>
          <w:tab w:val="left" w:pos="2532"/>
          <w:tab w:val="left" w:pos="4956"/>
          <w:tab w:val="left" w:pos="6456"/>
        </w:tabs>
        <w:ind w:left="720"/>
        <w:jc w:val="left"/>
      </w:pPr>
      <w:r>
        <w:t xml:space="preserve">Município, </w:t>
      </w:r>
      <w:r>
        <w:rPr>
          <w:u w:val="single"/>
        </w:rPr>
        <w:tab/>
      </w:r>
      <w:r>
        <w:t xml:space="preserve">DE </w:t>
      </w:r>
      <w:r>
        <w:rPr>
          <w:u w:val="single"/>
        </w:rPr>
        <w:tab/>
      </w:r>
      <w:r>
        <w:t xml:space="preserve">DE </w:t>
      </w:r>
      <w:r>
        <w:rPr>
          <w:u w:val="single"/>
        </w:rPr>
        <w:tab/>
      </w:r>
      <w:r>
        <w:rPr>
          <w:spacing w:val="-10"/>
        </w:rPr>
        <w:t>.</w:t>
      </w:r>
    </w:p>
    <w:p w14:paraId="2C0885C9">
      <w:pPr>
        <w:pStyle w:val="6"/>
        <w:jc w:val="left"/>
        <w:rPr>
          <w:sz w:val="20"/>
        </w:rPr>
      </w:pPr>
    </w:p>
    <w:p w14:paraId="6426FEBA">
      <w:pPr>
        <w:pStyle w:val="6"/>
        <w:jc w:val="left"/>
        <w:rPr>
          <w:sz w:val="20"/>
        </w:rPr>
      </w:pPr>
    </w:p>
    <w:p w14:paraId="1FC52C03">
      <w:pPr>
        <w:pStyle w:val="6"/>
        <w:jc w:val="left"/>
        <w:rPr>
          <w:sz w:val="20"/>
        </w:rPr>
      </w:pPr>
    </w:p>
    <w:p w14:paraId="76B89859">
      <w:pPr>
        <w:pStyle w:val="6"/>
        <w:jc w:val="left"/>
        <w:rPr>
          <w:sz w:val="20"/>
        </w:rPr>
      </w:pPr>
    </w:p>
    <w:p w14:paraId="56F256DC">
      <w:pPr>
        <w:pStyle w:val="6"/>
        <w:spacing w:before="147"/>
        <w:jc w:val="left"/>
        <w:rPr>
          <w:sz w:val="20"/>
        </w:rPr>
      </w:pPr>
      <w:r>
        <w:rPr>
          <w:sz w:val="20"/>
        </w:rPr>
        <mc:AlternateContent>
          <mc:Choice Requires="wps">
            <w:drawing>
              <wp:anchor distT="0" distB="0" distL="0" distR="0" simplePos="0" relativeHeight="251691008" behindDoc="1" locked="0" layoutInCell="1" allowOverlap="1">
                <wp:simplePos x="0" y="0"/>
                <wp:positionH relativeFrom="page">
                  <wp:posOffset>996950</wp:posOffset>
                </wp:positionH>
                <wp:positionV relativeFrom="paragraph">
                  <wp:posOffset>263525</wp:posOffset>
                </wp:positionV>
                <wp:extent cx="4102735" cy="1270"/>
                <wp:effectExtent l="0" t="0" r="0" b="0"/>
                <wp:wrapTopAndBottom/>
                <wp:docPr id="82" name="Graphic 82"/>
                <wp:cNvGraphicFramePr/>
                <a:graphic xmlns:a="http://schemas.openxmlformats.org/drawingml/2006/main">
                  <a:graphicData uri="http://schemas.microsoft.com/office/word/2010/wordprocessingShape">
                    <wps:wsp>
                      <wps:cNvSpPr/>
                      <wps:spPr>
                        <a:xfrm>
                          <a:off x="0" y="0"/>
                          <a:ext cx="4102735" cy="1270"/>
                        </a:xfrm>
                        <a:custGeom>
                          <a:avLst/>
                          <a:gdLst/>
                          <a:ahLst/>
                          <a:cxnLst/>
                          <a:rect l="l" t="t" r="r" b="b"/>
                          <a:pathLst>
                            <a:path w="4102735">
                              <a:moveTo>
                                <a:pt x="0" y="0"/>
                              </a:moveTo>
                              <a:lnTo>
                                <a:pt x="4102486" y="0"/>
                              </a:lnTo>
                            </a:path>
                          </a:pathLst>
                        </a:custGeom>
                        <a:ln w="9113">
                          <a:solidFill>
                            <a:srgbClr val="000000"/>
                          </a:solidFill>
                          <a:prstDash val="solid"/>
                        </a:ln>
                      </wps:spPr>
                      <wps:bodyPr wrap="square" lIns="0" tIns="0" rIns="0" bIns="0" rtlCol="0">
                        <a:noAutofit/>
                      </wps:bodyPr>
                    </wps:wsp>
                  </a:graphicData>
                </a:graphic>
              </wp:anchor>
            </w:drawing>
          </mc:Choice>
          <mc:Fallback>
            <w:pict>
              <v:shape id="Graphic 82" o:spid="_x0000_s1026" o:spt="100" style="position:absolute;left:0pt;margin-left:78.5pt;margin-top:20.75pt;height:0.1pt;width:323.05pt;mso-position-horizontal-relative:page;mso-wrap-distance-bottom:0pt;mso-wrap-distance-top:0pt;z-index:-251625472;mso-width-relative:page;mso-height-relative:page;" filled="f" stroked="t" coordsize="4102735,1" o:gfxdata="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RW4tF1wAAAAkBAAAPAAAA&#10;AAAAAAEAIAAAACIAAABkcnMvZG93bnJldi54bWxQSwECFAAUAAAACACHTuJAUDj9oxYCAAB8BAAA&#10;DgAAAAAAAAABACAAAAAmAQAAZHJzL2Uyb0RvYy54bWxQSwUGAAAAAAYABgBZAQAArgUAAAAA&#10;" path="m0,0l4102486,0e">
                <v:fill on="f" focussize="0,0"/>
                <v:stroke weight="0.71755905511811pt" color="#000000" joinstyle="round"/>
                <v:imagedata o:title=""/>
                <o:lock v:ext="edit" aspectratio="f"/>
                <v:textbox inset="0mm,0mm,0mm,0mm"/>
                <w10:wrap type="topAndBottom"/>
              </v:shape>
            </w:pict>
          </mc:Fallback>
        </mc:AlternateContent>
      </w:r>
    </w:p>
    <w:p w14:paraId="46B814C8">
      <w:pPr>
        <w:spacing w:before="39"/>
        <w:ind w:left="705" w:right="0" w:firstLine="0"/>
        <w:jc w:val="left"/>
        <w:rPr>
          <w:b/>
          <w:sz w:val="22"/>
        </w:rPr>
      </w:pPr>
      <w:r>
        <w:rPr>
          <w:b/>
          <w:sz w:val="22"/>
        </w:rPr>
        <w:t>(ASSINATURA</w:t>
      </w:r>
      <w:r>
        <w:rPr>
          <w:b/>
          <w:spacing w:val="-5"/>
          <w:sz w:val="22"/>
        </w:rPr>
        <w:t xml:space="preserve"> </w:t>
      </w:r>
      <w:r>
        <w:rPr>
          <w:b/>
          <w:sz w:val="22"/>
        </w:rPr>
        <w:t>DO</w:t>
      </w:r>
      <w:r>
        <w:rPr>
          <w:b/>
          <w:spacing w:val="-5"/>
          <w:sz w:val="22"/>
        </w:rPr>
        <w:t xml:space="preserve"> </w:t>
      </w:r>
      <w:r>
        <w:rPr>
          <w:b/>
          <w:sz w:val="22"/>
        </w:rPr>
        <w:t>RESPONSÁVEL</w:t>
      </w:r>
      <w:r>
        <w:rPr>
          <w:b/>
          <w:spacing w:val="-3"/>
          <w:sz w:val="22"/>
        </w:rPr>
        <w:t xml:space="preserve"> </w:t>
      </w:r>
      <w:r>
        <w:rPr>
          <w:b/>
          <w:sz w:val="22"/>
        </w:rPr>
        <w:t>DA</w:t>
      </w:r>
      <w:r>
        <w:rPr>
          <w:b/>
          <w:spacing w:val="-5"/>
          <w:sz w:val="22"/>
        </w:rPr>
        <w:t xml:space="preserve"> </w:t>
      </w:r>
      <w:r>
        <w:rPr>
          <w:b/>
          <w:sz w:val="22"/>
        </w:rPr>
        <w:t>EMPRESA</w:t>
      </w:r>
      <w:r>
        <w:rPr>
          <w:b/>
          <w:spacing w:val="-2"/>
          <w:sz w:val="22"/>
        </w:rPr>
        <w:t xml:space="preserve"> </w:t>
      </w:r>
      <w:r>
        <w:rPr>
          <w:b/>
          <w:sz w:val="22"/>
        </w:rPr>
        <w:t>E</w:t>
      </w:r>
      <w:r>
        <w:rPr>
          <w:b/>
          <w:spacing w:val="-4"/>
          <w:sz w:val="22"/>
        </w:rPr>
        <w:t xml:space="preserve"> </w:t>
      </w:r>
      <w:r>
        <w:rPr>
          <w:b/>
          <w:spacing w:val="-2"/>
          <w:sz w:val="22"/>
        </w:rPr>
        <w:t>CARIMBO)</w:t>
      </w:r>
    </w:p>
    <w:sectPr>
      <w:pgSz w:w="11910" w:h="16840"/>
      <w:pgMar w:top="2160" w:right="708" w:bottom="1860" w:left="850" w:header="708" w:footer="167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Arial MT">
    <w:altName w:val="Arial"/>
    <w:panose1 w:val="00000000000000000000"/>
    <w:charset w:val="01"/>
    <w:family w:val="swiss"/>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F897E">
    <w:pPr>
      <w:pStyle w:val="6"/>
      <w:spacing w:line="14" w:lineRule="auto"/>
      <w:jc w:val="left"/>
      <w:rPr>
        <w:sz w:val="20"/>
      </w:rPr>
    </w:pPr>
    <w:r>
      <w:rPr>
        <w:sz w:val="20"/>
      </w:rPr>
      <mc:AlternateContent>
        <mc:Choice Requires="wps">
          <w:drawing>
            <wp:anchor distT="0" distB="0" distL="0" distR="0" simplePos="0" relativeHeight="251662336" behindDoc="1" locked="0" layoutInCell="1" allowOverlap="1">
              <wp:simplePos x="0" y="0"/>
              <wp:positionH relativeFrom="page">
                <wp:posOffset>5079365</wp:posOffset>
              </wp:positionH>
              <wp:positionV relativeFrom="page">
                <wp:posOffset>9489440</wp:posOffset>
              </wp:positionV>
              <wp:extent cx="1054100" cy="153670"/>
              <wp:effectExtent l="0" t="0" r="0" b="0"/>
              <wp:wrapNone/>
              <wp:docPr id="5" name="Textbox 5"/>
              <wp:cNvGraphicFramePr/>
              <a:graphic xmlns:a="http://schemas.openxmlformats.org/drawingml/2006/main">
                <a:graphicData uri="http://schemas.microsoft.com/office/word/2010/wordprocessingShape">
                  <wps:wsp>
                    <wps:cNvSpPr txBox="1"/>
                    <wps:spPr>
                      <a:xfrm>
                        <a:off x="0" y="0"/>
                        <a:ext cx="1054100" cy="153670"/>
                      </a:xfrm>
                      <a:prstGeom prst="rect">
                        <a:avLst/>
                      </a:prstGeom>
                    </wps:spPr>
                    <wps:txbx>
                      <w:txbxContent>
                        <w:p w14:paraId="32ACC1CF">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399.95pt;margin-top:747.2pt;height:12.1pt;width:83pt;mso-position-horizontal-relative:page;mso-position-vertical-relative:page;z-index:-251654144;mso-width-relative:page;mso-height-relative:page;" filled="f" stroked="f" coordsize="21600,21600" o:gfxdata="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ExLcbaAAAADQEAAA8AAAAAAAAAAQAgAAAAIgAAAGRycy9kb3ducmV2LnhtbFBLAQIUABQAAAAI&#10;AIdO4kCc/LAAsgEAAHQDAAAOAAAAAAAAAAEAIAAAACkBAABkcnMvZTJvRG9jLnhtbFBLBQYAAAAA&#10;BgAGAFkBAABNBQAAAAA=&#10;">
              <v:fill on="f" focussize="0,0"/>
              <v:stroke on="f"/>
              <v:imagedata o:title=""/>
              <o:lock v:ext="edit" aspectratio="f"/>
              <v:textbox inset="0mm,0mm,0mm,0mm">
                <w:txbxContent>
                  <w:p w14:paraId="32ACC1CF">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v:textbox>
            </v:shape>
          </w:pict>
        </mc:Fallback>
      </mc:AlternateContent>
    </w:r>
    <w:r>
      <w:rPr>
        <w:sz w:val="20"/>
      </w:rPr>
      <mc:AlternateContent>
        <mc:Choice Requires="wps">
          <w:drawing>
            <wp:anchor distT="0" distB="0" distL="0" distR="0" simplePos="0" relativeHeight="251663360"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6" name="Textbox 6"/>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0A9B77A5">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6A3671CD">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6" o:spid="_x0000_s1026" o:spt="202" type="#_x0000_t202" style="position:absolute;left:0pt;margin-left:55.6pt;margin-top:757.45pt;height:41.95pt;width:271.7pt;mso-position-horizontal-relative:page;mso-position-vertical-relative:page;z-index:-251653120;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pNJxW2wAAAA0BAAAPAAAAAAAAAAEAIAAAACIAAABkcnMvZG93bnJldi54bWxQSwECFAAUAAAA&#10;CACHTuJAQDYe3bIBAAB0AwAADgAAAAAAAAABACAAAAAqAQAAZHJzL2Uyb0RvYy54bWxQSwUGAAAA&#10;AAYABgBZAQAATgUAAAAA&#10;">
              <v:fill on="f" focussize="0,0"/>
              <v:stroke on="f"/>
              <v:imagedata o:title=""/>
              <o:lock v:ext="edit" aspectratio="f"/>
              <v:textbox inset="0mm,0mm,0mm,0mm">
                <w:txbxContent>
                  <w:p w14:paraId="0A9B77A5">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6A3671CD">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567EE">
    <w:pPr>
      <w:pStyle w:val="6"/>
      <w:spacing w:line="14" w:lineRule="auto"/>
      <w:jc w:val="left"/>
      <w:rPr>
        <w:sz w:val="20"/>
      </w:rPr>
    </w:pPr>
    <w:r>
      <w:rPr>
        <w:sz w:val="20"/>
      </w:rPr>
      <mc:AlternateContent>
        <mc:Choice Requires="wps">
          <w:drawing>
            <wp:anchor distT="0" distB="0" distL="0" distR="0" simplePos="0" relativeHeight="251665408" behindDoc="1" locked="0" layoutInCell="1" allowOverlap="1">
              <wp:simplePos x="0" y="0"/>
              <wp:positionH relativeFrom="page">
                <wp:posOffset>5079365</wp:posOffset>
              </wp:positionH>
              <wp:positionV relativeFrom="page">
                <wp:posOffset>9489440</wp:posOffset>
              </wp:positionV>
              <wp:extent cx="1054100" cy="153670"/>
              <wp:effectExtent l="0" t="0" r="0" b="0"/>
              <wp:wrapNone/>
              <wp:docPr id="64" name="Textbox 64"/>
              <wp:cNvGraphicFramePr/>
              <a:graphic xmlns:a="http://schemas.openxmlformats.org/drawingml/2006/main">
                <a:graphicData uri="http://schemas.microsoft.com/office/word/2010/wordprocessingShape">
                  <wps:wsp>
                    <wps:cNvSpPr txBox="1"/>
                    <wps:spPr>
                      <a:xfrm>
                        <a:off x="0" y="0"/>
                        <a:ext cx="1054100" cy="153670"/>
                      </a:xfrm>
                      <a:prstGeom prst="rect">
                        <a:avLst/>
                      </a:prstGeom>
                    </wps:spPr>
                    <wps:txbx>
                      <w:txbxContent>
                        <w:p w14:paraId="0BEC96DE">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87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id="Textbox 64" o:spid="_x0000_s1026" o:spt="202" type="#_x0000_t202" style="position:absolute;left:0pt;margin-left:399.95pt;margin-top:747.2pt;height:12.1pt;width:83pt;mso-position-horizontal-relative:page;mso-position-vertical-relative:page;z-index:-251651072;mso-width-relative:page;mso-height-relative:page;" filled="f" stroked="f" coordsize="21600,21600" o:gfxdata="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TEtxtoAAAANAQAADwAAAAAAAAABACAAAAAiAAAAZHJzL2Rvd25yZXYueG1sUEsBAhQAFAAA&#10;AAgAh07iQP6rjIi0AQAAdgMAAA4AAAAAAAAAAQAgAAAAKQEAAGRycy9lMm9Eb2MueG1sUEsFBgAA&#10;AAAGAAYAWQEAAE8FAAAAAA==&#10;">
              <v:fill on="f" focussize="0,0"/>
              <v:stroke on="f"/>
              <v:imagedata o:title=""/>
              <o:lock v:ext="edit" aspectratio="f"/>
              <v:textbox inset="0mm,0mm,0mm,0mm">
                <w:txbxContent>
                  <w:p w14:paraId="0BEC96DE">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10"/>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9"/>
                        <w:sz w:val="18"/>
                      </w:rPr>
                      <w:t xml:space="preserve"> </w:t>
                    </w:r>
                    <w:r>
                      <w:rPr>
                        <w:rFonts w:ascii="Arial MT" w:hAnsi="Arial MT"/>
                        <w:color w:val="585858"/>
                        <w:sz w:val="18"/>
                      </w:rPr>
                      <w:t>a</w:t>
                    </w:r>
                    <w:r>
                      <w:rPr>
                        <w:rFonts w:ascii="Arial MT" w:hAnsi="Arial MT"/>
                        <w:color w:val="585858"/>
                        <w:spacing w:val="60"/>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87</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v:textbox>
            </v:shape>
          </w:pict>
        </mc:Fallback>
      </mc:AlternateContent>
    </w:r>
    <w:r>
      <w:rPr>
        <w:sz w:val="20"/>
      </w:rPr>
      <mc:AlternateContent>
        <mc:Choice Requires="wps">
          <w:drawing>
            <wp:anchor distT="0" distB="0" distL="0" distR="0" simplePos="0" relativeHeight="251666432"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65" name="Textbox 65"/>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22FE6781">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11822826">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65" o:spid="_x0000_s1026" o:spt="202" type="#_x0000_t202" style="position:absolute;left:0pt;margin-left:55.6pt;margin-top:757.45pt;height:41.95pt;width:271.7pt;mso-position-horizontal-relative:page;mso-position-vertical-relative:page;z-index:-251650048;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k0nFbbAAAADQEAAA8AAAAAAAAAAQAgAAAAIgAAAGRycy9kb3ducmV2LnhtbFBLAQIUABQA&#10;AAAIAIdO4kDpLLlatAEAAHYDAAAOAAAAAAAAAAEAIAAAACoBAABkcnMvZTJvRG9jLnhtbFBLBQYA&#10;AAAABgAGAFkBAABQBQAAAAA=&#10;">
              <v:fill on="f" focussize="0,0"/>
              <v:stroke on="f"/>
              <v:imagedata o:title=""/>
              <o:lock v:ext="edit" aspectratio="f"/>
              <v:textbox inset="0mm,0mm,0mm,0mm">
                <w:txbxContent>
                  <w:p w14:paraId="22FE6781">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11822826">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1AF9B">
    <w:pPr>
      <w:pStyle w:val="6"/>
      <w:spacing w:line="14" w:lineRule="auto"/>
      <w:jc w:val="left"/>
      <w:rPr>
        <w:sz w:val="20"/>
      </w:rPr>
    </w:pPr>
    <w:r>
      <w:rPr>
        <w:sz w:val="20"/>
      </w:rPr>
      <mc:AlternateContent>
        <mc:Choice Requires="wps">
          <w:drawing>
            <wp:anchor distT="0" distB="0" distL="0" distR="0" simplePos="0" relativeHeight="251668480" behindDoc="1" locked="0" layoutInCell="1" allowOverlap="1">
              <wp:simplePos x="0" y="0"/>
              <wp:positionH relativeFrom="page">
                <wp:posOffset>5015865</wp:posOffset>
              </wp:positionH>
              <wp:positionV relativeFrom="page">
                <wp:posOffset>9489440</wp:posOffset>
              </wp:positionV>
              <wp:extent cx="1118870" cy="153670"/>
              <wp:effectExtent l="0" t="0" r="0" b="0"/>
              <wp:wrapNone/>
              <wp:docPr id="72" name="Textbox 72"/>
              <wp:cNvGraphicFramePr/>
              <a:graphic xmlns:a="http://schemas.openxmlformats.org/drawingml/2006/main">
                <a:graphicData uri="http://schemas.microsoft.com/office/word/2010/wordprocessingShape">
                  <wps:wsp>
                    <wps:cNvSpPr txBox="1"/>
                    <wps:spPr>
                      <a:xfrm>
                        <a:off x="0" y="0"/>
                        <a:ext cx="1118870" cy="153670"/>
                      </a:xfrm>
                      <a:prstGeom prst="rect">
                        <a:avLst/>
                      </a:prstGeom>
                    </wps:spPr>
                    <wps:txbx>
                      <w:txbxContent>
                        <w:p w14:paraId="767E81A8">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wps:txbx>
                    <wps:bodyPr wrap="square" lIns="0" tIns="0" rIns="0" bIns="0" rtlCol="0">
                      <a:noAutofit/>
                    </wps:bodyPr>
                  </wps:wsp>
                </a:graphicData>
              </a:graphic>
            </wp:anchor>
          </w:drawing>
        </mc:Choice>
        <mc:Fallback>
          <w:pict>
            <v:shape id="Textbox 72" o:spid="_x0000_s1026" o:spt="202" type="#_x0000_t202" style="position:absolute;left:0pt;margin-left:394.95pt;margin-top:747.2pt;height:12.1pt;width:88.1pt;mso-position-horizontal-relative:page;mso-position-vertical-relative:page;z-index:-251648000;mso-width-relative:page;mso-height-relative:page;" filled="f" stroked="f" coordsize="21600,21600" o:gfxdata="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6yGGo2wAAAA0BAAAPAAAAAAAAAAEAIAAAACIAAABkcnMvZG93bnJldi54bWxQSwECFAAUAAAA&#10;CACHTuJAl8W3pLIBAAB2AwAADgAAAAAAAAABACAAAAAqAQAAZHJzL2Uyb0RvYy54bWxQSwUGAAAA&#10;AAYABgBZAQAATgUAAAAA&#10;">
              <v:fill on="f" focussize="0,0"/>
              <v:stroke on="f"/>
              <v:imagedata o:title=""/>
              <o:lock v:ext="edit" aspectratio="f"/>
              <v:textbox inset="0mm,0mm,0mm,0mm">
                <w:txbxContent>
                  <w:p w14:paraId="767E81A8">
                    <w:pPr>
                      <w:spacing w:before="14"/>
                      <w:ind w:left="20" w:right="0" w:firstLine="0"/>
                      <w:jc w:val="left"/>
                      <w:rPr>
                        <w:rFonts w:ascii="Arial MT" w:hAnsi="Arial MT"/>
                        <w:sz w:val="18"/>
                      </w:rPr>
                    </w:pPr>
                    <w:r>
                      <w:rPr>
                        <w:rFonts w:ascii="Arial MT" w:hAnsi="Arial MT"/>
                        <w:color w:val="585858"/>
                        <w:sz w:val="18"/>
                      </w:rPr>
                      <w:t>P</w:t>
                    </w:r>
                    <w:r>
                      <w:rPr>
                        <w:rFonts w:ascii="Arial MT" w:hAnsi="Arial MT"/>
                        <w:color w:val="585858"/>
                        <w:spacing w:val="6"/>
                        <w:sz w:val="18"/>
                      </w:rPr>
                      <w:t xml:space="preserve"> </w:t>
                    </w:r>
                    <w:r>
                      <w:rPr>
                        <w:rFonts w:ascii="Arial MT" w:hAnsi="Arial MT"/>
                        <w:color w:val="585858"/>
                        <w:sz w:val="18"/>
                      </w:rPr>
                      <w:t>á</w:t>
                    </w:r>
                    <w:r>
                      <w:rPr>
                        <w:rFonts w:ascii="Arial MT" w:hAnsi="Arial MT"/>
                        <w:color w:val="585858"/>
                        <w:spacing w:val="10"/>
                        <w:sz w:val="18"/>
                      </w:rPr>
                      <w:t xml:space="preserve"> </w:t>
                    </w:r>
                    <w:r>
                      <w:rPr>
                        <w:rFonts w:ascii="Arial MT" w:hAnsi="Arial MT"/>
                        <w:color w:val="585858"/>
                        <w:sz w:val="18"/>
                      </w:rPr>
                      <w:t>g</w:t>
                    </w:r>
                    <w:r>
                      <w:rPr>
                        <w:rFonts w:ascii="Arial MT" w:hAnsi="Arial MT"/>
                        <w:color w:val="585858"/>
                        <w:spacing w:val="9"/>
                        <w:sz w:val="18"/>
                      </w:rPr>
                      <w:t xml:space="preserve"> </w:t>
                    </w:r>
                    <w:r>
                      <w:rPr>
                        <w:rFonts w:ascii="Arial MT" w:hAnsi="Arial MT"/>
                        <w:color w:val="585858"/>
                        <w:sz w:val="18"/>
                      </w:rPr>
                      <w:t>i</w:t>
                    </w:r>
                    <w:r>
                      <w:rPr>
                        <w:rFonts w:ascii="Arial MT" w:hAnsi="Arial MT"/>
                        <w:color w:val="585858"/>
                        <w:spacing w:val="10"/>
                        <w:sz w:val="18"/>
                      </w:rPr>
                      <w:t xml:space="preserve"> </w:t>
                    </w:r>
                    <w:r>
                      <w:rPr>
                        <w:rFonts w:ascii="Arial MT" w:hAnsi="Arial MT"/>
                        <w:color w:val="585858"/>
                        <w:sz w:val="18"/>
                      </w:rPr>
                      <w:t>n</w:t>
                    </w:r>
                    <w:r>
                      <w:rPr>
                        <w:rFonts w:ascii="Arial MT" w:hAnsi="Arial MT"/>
                        <w:color w:val="585858"/>
                        <w:spacing w:val="10"/>
                        <w:sz w:val="18"/>
                      </w:rPr>
                      <w:t xml:space="preserve"> </w:t>
                    </w:r>
                    <w:r>
                      <w:rPr>
                        <w:rFonts w:ascii="Arial MT" w:hAnsi="Arial MT"/>
                        <w:color w:val="585858"/>
                        <w:sz w:val="18"/>
                      </w:rPr>
                      <w:t>a</w:t>
                    </w:r>
                    <w:r>
                      <w:rPr>
                        <w:rFonts w:ascii="Arial MT" w:hAnsi="Arial MT"/>
                        <w:color w:val="585858"/>
                        <w:spacing w:val="59"/>
                        <w:sz w:val="18"/>
                      </w:rPr>
                      <w:t xml:space="preserve"> </w:t>
                    </w:r>
                    <w:r>
                      <w:rPr>
                        <w:rFonts w:ascii="Arial MT" w:hAnsi="Arial MT"/>
                        <w:color w:val="585858"/>
                        <w:sz w:val="18"/>
                      </w:rPr>
                      <w:fldChar w:fldCharType="begin"/>
                    </w:r>
                    <w:r>
                      <w:rPr>
                        <w:rFonts w:ascii="Arial MT" w:hAnsi="Arial MT"/>
                        <w:color w:val="585858"/>
                        <w:sz w:val="18"/>
                      </w:rPr>
                      <w:instrText xml:space="preserve"> PAGE </w:instrText>
                    </w:r>
                    <w:r>
                      <w:rPr>
                        <w:rFonts w:ascii="Arial MT" w:hAnsi="Arial MT"/>
                        <w:color w:val="585858"/>
                        <w:sz w:val="18"/>
                      </w:rPr>
                      <w:fldChar w:fldCharType="separate"/>
                    </w:r>
                    <w:r>
                      <w:rPr>
                        <w:rFonts w:ascii="Arial MT" w:hAnsi="Arial MT"/>
                        <w:color w:val="585858"/>
                        <w:sz w:val="18"/>
                      </w:rPr>
                      <w:t>100</w:t>
                    </w:r>
                    <w:r>
                      <w:rPr>
                        <w:rFonts w:ascii="Arial MT" w:hAnsi="Arial MT"/>
                        <w:color w:val="585858"/>
                        <w:sz w:val="18"/>
                      </w:rPr>
                      <w:fldChar w:fldCharType="end"/>
                    </w:r>
                    <w:r>
                      <w:rPr>
                        <w:rFonts w:ascii="Arial MT" w:hAnsi="Arial MT"/>
                        <w:color w:val="585858"/>
                        <w:spacing w:val="-2"/>
                        <w:sz w:val="18"/>
                      </w:rPr>
                      <w:t xml:space="preserve"> </w:t>
                    </w:r>
                    <w:r>
                      <w:rPr>
                        <w:rFonts w:ascii="Arial MT" w:hAnsi="Arial MT"/>
                        <w:color w:val="585858"/>
                        <w:sz w:val="18"/>
                      </w:rPr>
                      <w:t>|</w:t>
                    </w:r>
                    <w:r>
                      <w:rPr>
                        <w:rFonts w:ascii="Arial MT" w:hAnsi="Arial MT"/>
                        <w:color w:val="585858"/>
                        <w:spacing w:val="-1"/>
                        <w:sz w:val="18"/>
                      </w:rPr>
                      <w:t xml:space="preserve"> </w:t>
                    </w:r>
                    <w:r>
                      <w:rPr>
                        <w:rFonts w:ascii="Arial MT" w:hAnsi="Arial MT"/>
                        <w:color w:val="585858"/>
                        <w:spacing w:val="-5"/>
                        <w:sz w:val="18"/>
                      </w:rPr>
                      <w:fldChar w:fldCharType="begin"/>
                    </w:r>
                    <w:r>
                      <w:rPr>
                        <w:rFonts w:ascii="Arial MT" w:hAnsi="Arial MT"/>
                        <w:color w:val="585858"/>
                        <w:spacing w:val="-5"/>
                        <w:sz w:val="18"/>
                      </w:rPr>
                      <w:instrText xml:space="preserve"> NUMPAGES </w:instrText>
                    </w:r>
                    <w:r>
                      <w:rPr>
                        <w:rFonts w:ascii="Arial MT" w:hAnsi="Arial MT"/>
                        <w:color w:val="585858"/>
                        <w:spacing w:val="-5"/>
                        <w:sz w:val="18"/>
                      </w:rPr>
                      <w:fldChar w:fldCharType="separate"/>
                    </w:r>
                    <w:r>
                      <w:rPr>
                        <w:rFonts w:ascii="Arial MT" w:hAnsi="Arial MT"/>
                        <w:color w:val="585858"/>
                        <w:spacing w:val="-5"/>
                        <w:sz w:val="18"/>
                      </w:rPr>
                      <w:t>118</w:t>
                    </w:r>
                    <w:r>
                      <w:rPr>
                        <w:rFonts w:ascii="Arial MT" w:hAnsi="Arial MT"/>
                        <w:color w:val="585858"/>
                        <w:spacing w:val="-5"/>
                        <w:sz w:val="18"/>
                      </w:rPr>
                      <w:fldChar w:fldCharType="end"/>
                    </w:r>
                  </w:p>
                </w:txbxContent>
              </v:textbox>
            </v:shape>
          </w:pict>
        </mc:Fallback>
      </mc:AlternateContent>
    </w:r>
    <w:r>
      <w:rPr>
        <w:sz w:val="20"/>
      </w:rPr>
      <mc:AlternateContent>
        <mc:Choice Requires="wps">
          <w:drawing>
            <wp:anchor distT="0" distB="0" distL="0" distR="0" simplePos="0" relativeHeight="251668480" behindDoc="1" locked="0" layoutInCell="1" allowOverlap="1">
              <wp:simplePos x="0" y="0"/>
              <wp:positionH relativeFrom="page">
                <wp:posOffset>706120</wp:posOffset>
              </wp:positionH>
              <wp:positionV relativeFrom="page">
                <wp:posOffset>9619615</wp:posOffset>
              </wp:positionV>
              <wp:extent cx="3450590" cy="532765"/>
              <wp:effectExtent l="0" t="0" r="0" b="0"/>
              <wp:wrapNone/>
              <wp:docPr id="73" name="Textbox 73"/>
              <wp:cNvGraphicFramePr/>
              <a:graphic xmlns:a="http://schemas.openxmlformats.org/drawingml/2006/main">
                <a:graphicData uri="http://schemas.microsoft.com/office/word/2010/wordprocessingShape">
                  <wps:wsp>
                    <wps:cNvSpPr txBox="1"/>
                    <wps:spPr>
                      <a:xfrm>
                        <a:off x="0" y="0"/>
                        <a:ext cx="3450590" cy="532765"/>
                      </a:xfrm>
                      <a:prstGeom prst="rect">
                        <a:avLst/>
                      </a:prstGeom>
                    </wps:spPr>
                    <wps:txbx>
                      <w:txbxContent>
                        <w:p w14:paraId="322E4269">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09080B2F">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wps:txbx>
                    <wps:bodyPr wrap="square" lIns="0" tIns="0" rIns="0" bIns="0" rtlCol="0">
                      <a:noAutofit/>
                    </wps:bodyPr>
                  </wps:wsp>
                </a:graphicData>
              </a:graphic>
            </wp:anchor>
          </w:drawing>
        </mc:Choice>
        <mc:Fallback>
          <w:pict>
            <v:shape id="Textbox 73" o:spid="_x0000_s1026" o:spt="202" type="#_x0000_t202" style="position:absolute;left:0pt;margin-left:55.6pt;margin-top:757.45pt;height:41.95pt;width:271.7pt;mso-position-horizontal-relative:page;mso-position-vertical-relative:page;z-index:-251648000;mso-width-relative:page;mso-height-relative:page;" filled="f" stroked="f" coordsize="21600,21600" o:gfxdata="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k0nFbbAAAADQEAAA8AAAAAAAAAAQAgAAAAIgAAAGRycy9kb3ducmV2LnhtbFBLAQIUABQA&#10;AAAIAIdO4kBUVWiYtAEAAHYDAAAOAAAAAAAAAAEAIAAAACoBAABkcnMvZTJvRG9jLnhtbFBLBQYA&#10;AAAABgAGAFkBAABQBQAAAAA=&#10;">
              <v:fill on="f" focussize="0,0"/>
              <v:stroke on="f"/>
              <v:imagedata o:title=""/>
              <o:lock v:ext="edit" aspectratio="f"/>
              <v:textbox inset="0mm,0mm,0mm,0mm">
                <w:txbxContent>
                  <w:p w14:paraId="322E4269">
                    <w:pPr>
                      <w:spacing w:before="14"/>
                      <w:ind w:left="20" w:right="0" w:firstLine="0"/>
                      <w:jc w:val="left"/>
                      <w:rPr>
                        <w:rFonts w:ascii="Arial MT" w:hAnsi="Arial MT"/>
                        <w:sz w:val="14"/>
                      </w:rPr>
                    </w:pPr>
                    <w:r>
                      <w:rPr>
                        <w:rFonts w:ascii="Arial MT" w:hAnsi="Arial MT"/>
                        <w:sz w:val="14"/>
                      </w:rPr>
                      <w:t>Câmara</w:t>
                    </w:r>
                    <w:r>
                      <w:rPr>
                        <w:rFonts w:ascii="Arial MT" w:hAnsi="Arial MT"/>
                        <w:spacing w:val="-3"/>
                        <w:sz w:val="14"/>
                      </w:rPr>
                      <w:t xml:space="preserve"> </w:t>
                    </w:r>
                    <w:r>
                      <w:rPr>
                        <w:rFonts w:ascii="Arial MT" w:hAnsi="Arial MT"/>
                        <w:sz w:val="14"/>
                      </w:rPr>
                      <w:t>Nacional</w:t>
                    </w:r>
                    <w:r>
                      <w:rPr>
                        <w:rFonts w:ascii="Arial MT" w:hAnsi="Arial MT"/>
                        <w:spacing w:val="-5"/>
                        <w:sz w:val="14"/>
                      </w:rPr>
                      <w:t xml:space="preserve"> </w:t>
                    </w:r>
                    <w:r>
                      <w:rPr>
                        <w:rFonts w:ascii="Arial MT" w:hAnsi="Arial MT"/>
                        <w:sz w:val="14"/>
                      </w:rPr>
                      <w:t>de</w:t>
                    </w:r>
                    <w:r>
                      <w:rPr>
                        <w:rFonts w:ascii="Arial MT" w:hAnsi="Arial MT"/>
                        <w:spacing w:val="-3"/>
                        <w:sz w:val="14"/>
                      </w:rPr>
                      <w:t xml:space="preserve"> </w:t>
                    </w:r>
                    <w:r>
                      <w:rPr>
                        <w:rFonts w:ascii="Arial MT" w:hAnsi="Arial MT"/>
                        <w:sz w:val="14"/>
                      </w:rPr>
                      <w:t>Modelos</w:t>
                    </w:r>
                    <w:r>
                      <w:rPr>
                        <w:rFonts w:ascii="Arial MT" w:hAnsi="Arial MT"/>
                        <w:spacing w:val="-5"/>
                        <w:sz w:val="14"/>
                      </w:rPr>
                      <w:t xml:space="preserve"> </w:t>
                    </w:r>
                    <w:r>
                      <w:rPr>
                        <w:rFonts w:ascii="Arial MT" w:hAnsi="Arial MT"/>
                        <w:sz w:val="14"/>
                      </w:rPr>
                      <w:t>de</w:t>
                    </w:r>
                    <w:r>
                      <w:rPr>
                        <w:rFonts w:ascii="Arial MT" w:hAnsi="Arial MT"/>
                        <w:spacing w:val="-5"/>
                        <w:sz w:val="14"/>
                      </w:rPr>
                      <w:t xml:space="preserve"> </w:t>
                    </w:r>
                    <w:r>
                      <w:rPr>
                        <w:rFonts w:ascii="Arial MT" w:hAnsi="Arial MT"/>
                        <w:sz w:val="14"/>
                      </w:rPr>
                      <w:t>Licitações</w:t>
                    </w:r>
                    <w:r>
                      <w:rPr>
                        <w:rFonts w:ascii="Arial MT" w:hAnsi="Arial MT"/>
                        <w:spacing w:val="-3"/>
                        <w:sz w:val="14"/>
                      </w:rPr>
                      <w:t xml:space="preserve"> </w:t>
                    </w:r>
                    <w:r>
                      <w:rPr>
                        <w:rFonts w:ascii="Arial MT" w:hAnsi="Arial MT"/>
                        <w:sz w:val="14"/>
                      </w:rPr>
                      <w:t>e</w:t>
                    </w:r>
                    <w:r>
                      <w:rPr>
                        <w:rFonts w:ascii="Arial MT" w:hAnsi="Arial MT"/>
                        <w:spacing w:val="-5"/>
                        <w:sz w:val="14"/>
                      </w:rPr>
                      <w:t xml:space="preserve"> </w:t>
                    </w:r>
                    <w:r>
                      <w:rPr>
                        <w:rFonts w:ascii="Arial MT" w:hAnsi="Arial MT"/>
                        <w:sz w:val="14"/>
                      </w:rPr>
                      <w:t>Contratos</w:t>
                    </w:r>
                    <w:r>
                      <w:rPr>
                        <w:rFonts w:ascii="Arial MT" w:hAnsi="Arial MT"/>
                        <w:spacing w:val="-3"/>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Consultoria-Geral</w:t>
                    </w:r>
                    <w:r>
                      <w:rPr>
                        <w:rFonts w:ascii="Arial MT" w:hAnsi="Arial MT"/>
                        <w:spacing w:val="-2"/>
                        <w:sz w:val="14"/>
                      </w:rPr>
                      <w:t xml:space="preserve"> </w:t>
                    </w:r>
                    <w:r>
                      <w:rPr>
                        <w:rFonts w:ascii="Arial MT" w:hAnsi="Arial MT"/>
                        <w:sz w:val="14"/>
                      </w:rPr>
                      <w:t>da</w:t>
                    </w:r>
                    <w:r>
                      <w:rPr>
                        <w:rFonts w:ascii="Arial MT" w:hAnsi="Arial MT"/>
                        <w:spacing w:val="-5"/>
                        <w:sz w:val="14"/>
                      </w:rPr>
                      <w:t xml:space="preserve"> </w:t>
                    </w:r>
                    <w:r>
                      <w:rPr>
                        <w:rFonts w:ascii="Arial MT" w:hAnsi="Arial MT"/>
                        <w:sz w:val="14"/>
                      </w:rPr>
                      <w:t>União</w:t>
                    </w:r>
                    <w:r>
                      <w:rPr>
                        <w:rFonts w:ascii="Arial MT" w:hAnsi="Arial MT"/>
                        <w:spacing w:val="40"/>
                        <w:sz w:val="14"/>
                      </w:rPr>
                      <w:t xml:space="preserve"> </w:t>
                    </w:r>
                    <w:r>
                      <w:rPr>
                        <w:rFonts w:ascii="Arial MT" w:hAnsi="Arial MT"/>
                        <w:sz w:val="14"/>
                      </w:rPr>
                      <w:t>Modelo de Edital - Lei nº 14.133, de 2021.</w:t>
                    </w:r>
                  </w:p>
                  <w:p w14:paraId="09080B2F">
                    <w:pPr>
                      <w:spacing w:before="0"/>
                      <w:ind w:left="20" w:right="1752" w:firstLine="0"/>
                      <w:jc w:val="left"/>
                      <w:rPr>
                        <w:rFonts w:ascii="Arial MT" w:hAnsi="Arial MT"/>
                        <w:sz w:val="14"/>
                      </w:rPr>
                    </w:pPr>
                    <w:r>
                      <w:rPr>
                        <w:rFonts w:ascii="Arial MT" w:hAnsi="Arial MT"/>
                        <w:sz w:val="14"/>
                      </w:rPr>
                      <w:t>Aprovado pela Secretaria de Gestão e Inovação.</w:t>
                    </w:r>
                    <w:r>
                      <w:rPr>
                        <w:rFonts w:ascii="Arial MT" w:hAnsi="Arial MT"/>
                        <w:spacing w:val="40"/>
                        <w:sz w:val="14"/>
                      </w:rPr>
                      <w:t xml:space="preserve"> </w:t>
                    </w:r>
                    <w:r>
                      <w:rPr>
                        <w:rFonts w:ascii="Arial MT" w:hAnsi="Arial MT"/>
                        <w:sz w:val="14"/>
                      </w:rPr>
                      <w:t>Identidade</w:t>
                    </w:r>
                    <w:r>
                      <w:rPr>
                        <w:rFonts w:ascii="Arial MT" w:hAnsi="Arial MT"/>
                        <w:spacing w:val="-6"/>
                        <w:sz w:val="14"/>
                      </w:rPr>
                      <w:t xml:space="preserve"> </w:t>
                    </w:r>
                    <w:r>
                      <w:rPr>
                        <w:rFonts w:ascii="Arial MT" w:hAnsi="Arial MT"/>
                        <w:sz w:val="14"/>
                      </w:rPr>
                      <w:t>visual</w:t>
                    </w:r>
                    <w:r>
                      <w:rPr>
                        <w:rFonts w:ascii="Arial MT" w:hAnsi="Arial MT"/>
                        <w:spacing w:val="-5"/>
                        <w:sz w:val="14"/>
                      </w:rPr>
                      <w:t xml:space="preserve"> </w:t>
                    </w:r>
                    <w:r>
                      <w:rPr>
                        <w:rFonts w:ascii="Arial MT" w:hAnsi="Arial MT"/>
                        <w:sz w:val="14"/>
                      </w:rPr>
                      <w:t>pela</w:t>
                    </w:r>
                    <w:r>
                      <w:rPr>
                        <w:rFonts w:ascii="Arial MT" w:hAnsi="Arial MT"/>
                        <w:spacing w:val="-6"/>
                        <w:sz w:val="14"/>
                      </w:rPr>
                      <w:t xml:space="preserve"> </w:t>
                    </w:r>
                    <w:r>
                      <w:rPr>
                        <w:rFonts w:ascii="Arial MT" w:hAnsi="Arial MT"/>
                        <w:sz w:val="14"/>
                      </w:rPr>
                      <w:t>Secretaria</w:t>
                    </w:r>
                    <w:r>
                      <w:rPr>
                        <w:rFonts w:ascii="Arial MT" w:hAnsi="Arial MT"/>
                        <w:spacing w:val="-6"/>
                        <w:sz w:val="14"/>
                      </w:rPr>
                      <w:t xml:space="preserve"> </w:t>
                    </w:r>
                    <w:r>
                      <w:rPr>
                        <w:rFonts w:ascii="Arial MT" w:hAnsi="Arial MT"/>
                        <w:sz w:val="14"/>
                      </w:rPr>
                      <w:t>de</w:t>
                    </w:r>
                    <w:r>
                      <w:rPr>
                        <w:rFonts w:ascii="Arial MT" w:hAnsi="Arial MT"/>
                        <w:spacing w:val="-8"/>
                        <w:sz w:val="14"/>
                      </w:rPr>
                      <w:t xml:space="preserve"> </w:t>
                    </w:r>
                    <w:r>
                      <w:rPr>
                        <w:rFonts w:ascii="Arial MT" w:hAnsi="Arial MT"/>
                        <w:sz w:val="14"/>
                      </w:rPr>
                      <w:t>Gestão</w:t>
                    </w:r>
                    <w:r>
                      <w:rPr>
                        <w:rFonts w:ascii="Arial MT" w:hAnsi="Arial MT"/>
                        <w:spacing w:val="-4"/>
                        <w:sz w:val="14"/>
                      </w:rPr>
                      <w:t xml:space="preserve"> </w:t>
                    </w:r>
                    <w:r>
                      <w:rPr>
                        <w:rFonts w:ascii="Arial MT" w:hAnsi="Arial MT"/>
                        <w:sz w:val="14"/>
                      </w:rPr>
                      <w:t>e</w:t>
                    </w:r>
                    <w:r>
                      <w:rPr>
                        <w:rFonts w:ascii="Arial MT" w:hAnsi="Arial MT"/>
                        <w:spacing w:val="-6"/>
                        <w:sz w:val="14"/>
                      </w:rPr>
                      <w:t xml:space="preserve"> </w:t>
                    </w:r>
                    <w:r>
                      <w:rPr>
                        <w:rFonts w:ascii="Arial MT" w:hAnsi="Arial MT"/>
                        <w:sz w:val="14"/>
                      </w:rPr>
                      <w:t>Inovação</w:t>
                    </w:r>
                    <w:r>
                      <w:rPr>
                        <w:rFonts w:ascii="Arial MT" w:hAnsi="Arial MT"/>
                        <w:spacing w:val="40"/>
                        <w:sz w:val="14"/>
                      </w:rPr>
                      <w:t xml:space="preserve"> </w:t>
                    </w:r>
                    <w:r>
                      <w:rPr>
                        <w:rFonts w:ascii="Arial MT" w:hAnsi="Arial MT"/>
                        <w:sz w:val="14"/>
                      </w:rPr>
                      <w:t>Atualização:</w:t>
                    </w:r>
                    <w:r>
                      <w:rPr>
                        <w:rFonts w:ascii="Arial MT" w:hAnsi="Arial MT"/>
                        <w:spacing w:val="-2"/>
                        <w:sz w:val="14"/>
                      </w:rPr>
                      <w:t xml:space="preserve"> </w:t>
                    </w:r>
                    <w:r>
                      <w:rPr>
                        <w:rFonts w:ascii="Arial MT" w:hAnsi="Arial MT"/>
                        <w:sz w:val="14"/>
                      </w:rPr>
                      <w:t>NOV/2025</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4A8E0">
    <w:pPr>
      <w:pStyle w:val="6"/>
      <w:spacing w:line="14" w:lineRule="auto"/>
      <w:jc w:val="left"/>
      <w:rPr>
        <w:sz w:val="20"/>
      </w:rPr>
    </w:pPr>
    <w:r>
      <w:rPr>
        <w:sz w:val="20"/>
      </w:rPr>
      <w:drawing>
        <wp:anchor distT="0" distB="0" distL="0" distR="0" simplePos="0" relativeHeight="251661312"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73607" cy="934211"/>
                  </a:xfrm>
                  <a:prstGeom prst="rect">
                    <a:avLst/>
                  </a:prstGeom>
                </pic:spPr>
              </pic:pic>
            </a:graphicData>
          </a:graphic>
        </wp:anchor>
      </w:drawing>
    </w:r>
    <w:r>
      <w:rPr>
        <w:sz w:val="20"/>
      </w:rPr>
      <w:drawing>
        <wp:anchor distT="0" distB="0" distL="0" distR="0" simplePos="0" relativeHeight="251661312" behindDoc="1" locked="0" layoutInCell="1" allowOverlap="1">
          <wp:simplePos x="0" y="0"/>
          <wp:positionH relativeFrom="page">
            <wp:posOffset>5307965</wp:posOffset>
          </wp:positionH>
          <wp:positionV relativeFrom="page">
            <wp:posOffset>713105</wp:posOffset>
          </wp:positionV>
          <wp:extent cx="1072515" cy="450850"/>
          <wp:effectExtent l="0" t="0" r="0" b="0"/>
          <wp:wrapNone/>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1072735" cy="451103"/>
                  </a:xfrm>
                  <a:prstGeom prst="rect">
                    <a:avLst/>
                  </a:prstGeom>
                </pic:spPr>
              </pic:pic>
            </a:graphicData>
          </a:graphic>
        </wp:anchor>
      </w:drawing>
    </w:r>
    <w:r>
      <w:rPr>
        <w:sz w:val="20"/>
      </w:rPr>
      <mc:AlternateContent>
        <mc:Choice Requires="wps">
          <w:drawing>
            <wp:anchor distT="0" distB="0" distL="0" distR="0" simplePos="0" relativeHeight="251662336"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4" name="Textbox 4"/>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23544464">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623C976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4" o:spid="_x0000_s1026" o:spt="202" type="#_x0000_t202" style="position:absolute;left:0pt;margin-left:202.9pt;margin-top:45.05pt;height:53.25pt;width:177.15pt;mso-position-horizontal-relative:page;mso-position-vertical-relative:page;z-index:-251654144;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x6p9gAAAAKAQAADwAAAAAAAAABACAAAAAiAAAAZHJzL2Rvd25yZXYueG1sUEsBAhQAFAAAAAgA&#10;h07iQNuOQDWzAQAAdAMAAA4AAAAAAAAAAQAgAAAAJwEAAGRycy9lMm9Eb2MueG1sUEsFBgAAAAAG&#10;AAYAWQEAAEwFAAAAAA==&#10;">
              <v:fill on="f" focussize="0,0"/>
              <v:stroke on="f"/>
              <v:imagedata o:title=""/>
              <o:lock v:ext="edit" aspectratio="f"/>
              <v:textbox inset="0mm,0mm,0mm,0mm">
                <w:txbxContent>
                  <w:p w14:paraId="23544464">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623C976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A0025">
    <w:pPr>
      <w:pStyle w:val="6"/>
      <w:spacing w:line="14" w:lineRule="auto"/>
      <w:jc w:val="left"/>
      <w:rPr>
        <w:sz w:val="20"/>
      </w:rPr>
    </w:pPr>
    <w:r>
      <w:rPr>
        <w:sz w:val="20"/>
      </w:rPr>
      <w:drawing>
        <wp:anchor distT="0" distB="0" distL="0" distR="0" simplePos="0" relativeHeight="251663360"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60" name="Image 60"/>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 cstate="print"/>
                  <a:stretch>
                    <a:fillRect/>
                  </a:stretch>
                </pic:blipFill>
                <pic:spPr>
                  <a:xfrm>
                    <a:off x="0" y="0"/>
                    <a:ext cx="673607" cy="934211"/>
                  </a:xfrm>
                  <a:prstGeom prst="rect">
                    <a:avLst/>
                  </a:prstGeom>
                </pic:spPr>
              </pic:pic>
            </a:graphicData>
          </a:graphic>
        </wp:anchor>
      </w:drawing>
    </w:r>
    <w:r>
      <w:rPr>
        <w:sz w:val="20"/>
      </w:rPr>
      <w:drawing>
        <wp:anchor distT="0" distB="0" distL="0" distR="0" simplePos="0" relativeHeight="251664384" behindDoc="1" locked="0" layoutInCell="1" allowOverlap="1">
          <wp:simplePos x="0" y="0"/>
          <wp:positionH relativeFrom="page">
            <wp:posOffset>5307965</wp:posOffset>
          </wp:positionH>
          <wp:positionV relativeFrom="page">
            <wp:posOffset>713105</wp:posOffset>
          </wp:positionV>
          <wp:extent cx="1072515" cy="450850"/>
          <wp:effectExtent l="0" t="0" r="0" b="0"/>
          <wp:wrapNone/>
          <wp:docPr id="61" name="Image 61"/>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2" cstate="print"/>
                  <a:stretch>
                    <a:fillRect/>
                  </a:stretch>
                </pic:blipFill>
                <pic:spPr>
                  <a:xfrm>
                    <a:off x="0" y="0"/>
                    <a:ext cx="1072735" cy="451103"/>
                  </a:xfrm>
                  <a:prstGeom prst="rect">
                    <a:avLst/>
                  </a:prstGeom>
                </pic:spPr>
              </pic:pic>
            </a:graphicData>
          </a:graphic>
        </wp:anchor>
      </w:drawing>
    </w:r>
    <w:r>
      <w:rPr>
        <w:sz w:val="20"/>
      </w:rPr>
      <mc:AlternateContent>
        <mc:Choice Requires="wps">
          <w:drawing>
            <wp:anchor distT="0" distB="0" distL="0" distR="0" simplePos="0" relativeHeight="251664384" behindDoc="1" locked="0" layoutInCell="1" allowOverlap="1">
              <wp:simplePos x="0" y="0"/>
              <wp:positionH relativeFrom="page">
                <wp:posOffset>6202045</wp:posOffset>
              </wp:positionH>
              <wp:positionV relativeFrom="page">
                <wp:posOffset>2973070</wp:posOffset>
              </wp:positionV>
              <wp:extent cx="36830" cy="6350"/>
              <wp:effectExtent l="0" t="0" r="0" b="0"/>
              <wp:wrapNone/>
              <wp:docPr id="62" name="Graphic 62"/>
              <wp:cNvGraphicFramePr/>
              <a:graphic xmlns:a="http://schemas.openxmlformats.org/drawingml/2006/main">
                <a:graphicData uri="http://schemas.microsoft.com/office/word/2010/wordprocessingShape">
                  <wps:wsp>
                    <wps:cNvSpPr/>
                    <wps:spPr>
                      <a:xfrm>
                        <a:off x="0" y="0"/>
                        <a:ext cx="36830" cy="6350"/>
                      </a:xfrm>
                      <a:custGeom>
                        <a:avLst/>
                        <a:gdLst/>
                        <a:ahLst/>
                        <a:cxnLst/>
                        <a:rect l="l" t="t" r="r" b="b"/>
                        <a:pathLst>
                          <a:path w="36830" h="6350">
                            <a:moveTo>
                              <a:pt x="36322" y="0"/>
                            </a:moveTo>
                            <a:lnTo>
                              <a:pt x="0" y="0"/>
                            </a:lnTo>
                            <a:lnTo>
                              <a:pt x="0" y="5852"/>
                            </a:lnTo>
                            <a:lnTo>
                              <a:pt x="36322" y="5852"/>
                            </a:lnTo>
                            <a:lnTo>
                              <a:pt x="36322" y="0"/>
                            </a:lnTo>
                            <a:close/>
                          </a:path>
                        </a:pathLst>
                      </a:custGeom>
                      <a:solidFill>
                        <a:srgbClr val="000000"/>
                      </a:solidFill>
                    </wps:spPr>
                    <wps:bodyPr wrap="square" lIns="0" tIns="0" rIns="0" bIns="0" rtlCol="0">
                      <a:noAutofit/>
                    </wps:bodyPr>
                  </wps:wsp>
                </a:graphicData>
              </a:graphic>
            </wp:anchor>
          </w:drawing>
        </mc:Choice>
        <mc:Fallback>
          <w:pict>
            <v:shape id="Graphic 62" o:spid="_x0000_s1026" o:spt="100" style="position:absolute;left:0pt;margin-left:488.35pt;margin-top:234.1pt;height:0.5pt;width:2.9pt;mso-position-horizontal-relative:page;mso-position-vertical-relative:page;z-index:-251652096;mso-width-relative:page;mso-height-relative:page;" fillcolor="#000000" filled="t" stroked="f" coordsize="36830,6350" o:gfxdata="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Nh&#10;7DLbAAAACwEAAA8AAAAAAAAAAQAgAAAAIgAAAGRycy9kb3ducmV2LnhtbFBLAQIUABQAAAAIAIdO&#10;4kByaJu2IAIAANQEAAAOAAAAAAAAAAEAIAAAACoBAABkcnMvZTJvRG9jLnhtbFBLBQYAAAAABgAG&#10;AFkBAAC8BQAAAAA=&#10;" path="m36322,0l0,0,0,5852,36322,5852,36322,0xe">
              <v:fill on="t" focussize="0,0"/>
              <v:stroke on="f"/>
              <v:imagedata o:title=""/>
              <o:lock v:ext="edit" aspectratio="f"/>
              <v:textbox inset="0mm,0mm,0mm,0mm"/>
            </v:shape>
          </w:pict>
        </mc:Fallback>
      </mc:AlternateContent>
    </w:r>
    <w:r>
      <w:rPr>
        <w:sz w:val="20"/>
      </w:rPr>
      <mc:AlternateContent>
        <mc:Choice Requires="wps">
          <w:drawing>
            <wp:anchor distT="0" distB="0" distL="0" distR="0" simplePos="0" relativeHeight="251665408"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63" name="Textbox 63"/>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4B881CB7">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7529926B">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63" o:spid="_x0000_s1026" o:spt="202" type="#_x0000_t202" style="position:absolute;left:0pt;margin-left:202.9pt;margin-top:45.05pt;height:53.25pt;width:177.15pt;mso-position-horizontal-relative:page;mso-position-vertical-relative:page;z-index:-251651072;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njHqn2AAAAAoBAAAPAAAAAAAAAAEAIAAAACIAAABkcnMvZG93bnJldi54bWxQSwECFAAUAAAA&#10;CACHTuJATBeHC7UBAAB2AwAADgAAAAAAAAABACAAAAAnAQAAZHJzL2Uyb0RvYy54bWxQSwUGAAAA&#10;AAYABgBZAQAATgUAAAAA&#10;">
              <v:fill on="f" focussize="0,0"/>
              <v:stroke on="f"/>
              <v:imagedata o:title=""/>
              <o:lock v:ext="edit" aspectratio="f"/>
              <v:textbox inset="0mm,0mm,0mm,0mm">
                <w:txbxContent>
                  <w:p w14:paraId="4B881CB7">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7529926B">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D0E7C">
    <w:pPr>
      <w:pStyle w:val="6"/>
      <w:spacing w:line="14" w:lineRule="auto"/>
      <w:jc w:val="left"/>
      <w:rPr>
        <w:sz w:val="20"/>
      </w:rPr>
    </w:pPr>
    <w:r>
      <w:rPr>
        <w:sz w:val="20"/>
      </w:rPr>
      <w:drawing>
        <wp:anchor distT="0" distB="0" distL="0" distR="0" simplePos="0" relativeHeight="251666432" behindDoc="1" locked="0" layoutInCell="1" allowOverlap="1">
          <wp:simplePos x="0" y="0"/>
          <wp:positionH relativeFrom="page">
            <wp:posOffset>1293495</wp:posOffset>
          </wp:positionH>
          <wp:positionV relativeFrom="page">
            <wp:posOffset>448945</wp:posOffset>
          </wp:positionV>
          <wp:extent cx="673735" cy="934085"/>
          <wp:effectExtent l="0" t="0" r="0" b="0"/>
          <wp:wrapNone/>
          <wp:docPr id="69" name="Image 69"/>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 cstate="print"/>
                  <a:stretch>
                    <a:fillRect/>
                  </a:stretch>
                </pic:blipFill>
                <pic:spPr>
                  <a:xfrm>
                    <a:off x="0" y="0"/>
                    <a:ext cx="673607" cy="934211"/>
                  </a:xfrm>
                  <a:prstGeom prst="rect">
                    <a:avLst/>
                  </a:prstGeom>
                </pic:spPr>
              </pic:pic>
            </a:graphicData>
          </a:graphic>
        </wp:anchor>
      </w:drawing>
    </w:r>
    <w:r>
      <w:rPr>
        <w:sz w:val="20"/>
      </w:rPr>
      <w:drawing>
        <wp:anchor distT="0" distB="0" distL="0" distR="0" simplePos="0" relativeHeight="251667456" behindDoc="1" locked="0" layoutInCell="1" allowOverlap="1">
          <wp:simplePos x="0" y="0"/>
          <wp:positionH relativeFrom="page">
            <wp:posOffset>5307965</wp:posOffset>
          </wp:positionH>
          <wp:positionV relativeFrom="page">
            <wp:posOffset>713105</wp:posOffset>
          </wp:positionV>
          <wp:extent cx="1072515" cy="450850"/>
          <wp:effectExtent l="0" t="0" r="0" b="0"/>
          <wp:wrapNone/>
          <wp:docPr id="70" name="Image 70"/>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2" cstate="print"/>
                  <a:stretch>
                    <a:fillRect/>
                  </a:stretch>
                </pic:blipFill>
                <pic:spPr>
                  <a:xfrm>
                    <a:off x="0" y="0"/>
                    <a:ext cx="1072735" cy="451103"/>
                  </a:xfrm>
                  <a:prstGeom prst="rect">
                    <a:avLst/>
                  </a:prstGeom>
                </pic:spPr>
              </pic:pic>
            </a:graphicData>
          </a:graphic>
        </wp:anchor>
      </w:drawing>
    </w:r>
    <w:r>
      <w:rPr>
        <w:sz w:val="20"/>
      </w:rPr>
      <mc:AlternateContent>
        <mc:Choice Requires="wps">
          <w:drawing>
            <wp:anchor distT="0" distB="0" distL="0" distR="0" simplePos="0" relativeHeight="251667456" behindDoc="1" locked="0" layoutInCell="1" allowOverlap="1">
              <wp:simplePos x="0" y="0"/>
              <wp:positionH relativeFrom="page">
                <wp:posOffset>2576830</wp:posOffset>
              </wp:positionH>
              <wp:positionV relativeFrom="page">
                <wp:posOffset>572135</wp:posOffset>
              </wp:positionV>
              <wp:extent cx="2249805" cy="676275"/>
              <wp:effectExtent l="0" t="0" r="0" b="0"/>
              <wp:wrapNone/>
              <wp:docPr id="71" name="Textbox 71"/>
              <wp:cNvGraphicFramePr/>
              <a:graphic xmlns:a="http://schemas.openxmlformats.org/drawingml/2006/main">
                <a:graphicData uri="http://schemas.microsoft.com/office/word/2010/wordprocessingShape">
                  <wps:wsp>
                    <wps:cNvSpPr txBox="1"/>
                    <wps:spPr>
                      <a:xfrm>
                        <a:off x="0" y="0"/>
                        <a:ext cx="2249805" cy="676275"/>
                      </a:xfrm>
                      <a:prstGeom prst="rect">
                        <a:avLst/>
                      </a:prstGeom>
                    </wps:spPr>
                    <wps:txbx>
                      <w:txbxContent>
                        <w:p w14:paraId="7250FE4B">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4921B3C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wps:txbx>
                    <wps:bodyPr wrap="square" lIns="0" tIns="0" rIns="0" bIns="0" rtlCol="0">
                      <a:noAutofit/>
                    </wps:bodyPr>
                  </wps:wsp>
                </a:graphicData>
              </a:graphic>
            </wp:anchor>
          </w:drawing>
        </mc:Choice>
        <mc:Fallback>
          <w:pict>
            <v:shape id="Textbox 71" o:spid="_x0000_s1026" o:spt="202" type="#_x0000_t202" style="position:absolute;left:0pt;margin-left:202.9pt;margin-top:45.05pt;height:53.25pt;width:177.15pt;mso-position-horizontal-relative:page;mso-position-vertical-relative:page;z-index:-251649024;mso-width-relative:page;mso-height-relative:page;" filled="f" stroked="f" coordsize="21600,21600" o:gfxdata="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njHqn2AAAAAoBAAAPAAAAAAAAAAEAIAAAACIAAABkcnMvZG93bnJldi54bWxQSwECFAAUAAAA&#10;CACHTuJAm+EdI7UBAAB2AwAADgAAAAAAAAABACAAAAAnAQAAZHJzL2Uyb0RvYy54bWxQSwUGAAAA&#10;AAYABgBZAQAATgUAAAAA&#10;">
              <v:fill on="f" focussize="0,0"/>
              <v:stroke on="f"/>
              <v:imagedata o:title=""/>
              <o:lock v:ext="edit" aspectratio="f"/>
              <v:textbox inset="0mm,0mm,0mm,0mm">
                <w:txbxContent>
                  <w:p w14:paraId="7250FE4B">
                    <w:pPr>
                      <w:spacing w:before="15" w:line="237" w:lineRule="auto"/>
                      <w:ind w:left="533" w:right="538" w:firstLine="3"/>
                      <w:jc w:val="center"/>
                      <w:rPr>
                        <w:rFonts w:ascii="Arial" w:hAnsi="Arial"/>
                        <w:b/>
                        <w:sz w:val="18"/>
                      </w:rPr>
                    </w:pPr>
                    <w:r>
                      <w:rPr>
                        <w:rFonts w:ascii="Arial MT" w:hAnsi="Arial MT"/>
                        <w:sz w:val="18"/>
                      </w:rPr>
                      <w:t>Ministério da Educação Universidade</w:t>
                    </w:r>
                    <w:r>
                      <w:rPr>
                        <w:rFonts w:ascii="Arial MT" w:hAnsi="Arial MT"/>
                        <w:spacing w:val="-13"/>
                        <w:sz w:val="18"/>
                      </w:rPr>
                      <w:t xml:space="preserve"> </w:t>
                    </w:r>
                    <w:r>
                      <w:rPr>
                        <w:rFonts w:ascii="Arial MT" w:hAnsi="Arial MT"/>
                        <w:sz w:val="18"/>
                      </w:rPr>
                      <w:t>Federal</w:t>
                    </w:r>
                    <w:r>
                      <w:rPr>
                        <w:rFonts w:ascii="Arial MT" w:hAnsi="Arial MT"/>
                        <w:spacing w:val="-12"/>
                        <w:sz w:val="18"/>
                      </w:rPr>
                      <w:t xml:space="preserve"> </w:t>
                    </w:r>
                    <w:r>
                      <w:rPr>
                        <w:rFonts w:ascii="Arial MT" w:hAnsi="Arial MT"/>
                        <w:sz w:val="18"/>
                      </w:rPr>
                      <w:t>da</w:t>
                    </w:r>
                    <w:r>
                      <w:rPr>
                        <w:rFonts w:ascii="Arial MT" w:hAnsi="Arial MT"/>
                        <w:spacing w:val="-13"/>
                        <w:sz w:val="18"/>
                      </w:rPr>
                      <w:t xml:space="preserve"> </w:t>
                    </w:r>
                    <w:r>
                      <w:rPr>
                        <w:rFonts w:ascii="Arial MT" w:hAnsi="Arial MT"/>
                        <w:sz w:val="18"/>
                      </w:rPr>
                      <w:t xml:space="preserve">Bahia </w:t>
                    </w:r>
                    <w:r>
                      <w:rPr>
                        <w:rFonts w:ascii="Arial" w:hAnsi="Arial"/>
                        <w:b/>
                        <w:sz w:val="18"/>
                      </w:rPr>
                      <w:t>Superintendência de Saúde</w:t>
                    </w:r>
                  </w:p>
                  <w:p w14:paraId="4921B3C8">
                    <w:pPr>
                      <w:spacing w:before="0"/>
                      <w:ind w:left="19" w:right="18" w:hanging="1"/>
                      <w:jc w:val="center"/>
                      <w:rPr>
                        <w:rFonts w:ascii="Arial" w:hAnsi="Arial"/>
                        <w:b/>
                        <w:sz w:val="18"/>
                      </w:rPr>
                    </w:pPr>
                    <w:r>
                      <w:rPr>
                        <w:rFonts w:ascii="Arial" w:hAnsi="Arial"/>
                        <w:b/>
                        <w:sz w:val="18"/>
                      </w:rPr>
                      <w:t>Sistema Universitário de Saúde - SIUNIS Complexo</w:t>
                    </w:r>
                    <w:r>
                      <w:rPr>
                        <w:rFonts w:ascii="Arial" w:hAnsi="Arial"/>
                        <w:b/>
                        <w:spacing w:val="-5"/>
                        <w:sz w:val="18"/>
                      </w:rPr>
                      <w:t xml:space="preserve"> </w:t>
                    </w:r>
                    <w:r>
                      <w:rPr>
                        <w:rFonts w:ascii="Arial" w:hAnsi="Arial"/>
                        <w:b/>
                        <w:sz w:val="18"/>
                      </w:rPr>
                      <w:t>Hospitalar</w:t>
                    </w:r>
                    <w:r>
                      <w:rPr>
                        <w:rFonts w:ascii="Arial" w:hAnsi="Arial"/>
                        <w:b/>
                        <w:spacing w:val="-1"/>
                        <w:sz w:val="18"/>
                      </w:rPr>
                      <w:t xml:space="preserve"> </w:t>
                    </w:r>
                    <w:r>
                      <w:rPr>
                        <w:rFonts w:ascii="Arial" w:hAnsi="Arial"/>
                        <w:b/>
                        <w:sz w:val="18"/>
                      </w:rPr>
                      <w:t>e</w:t>
                    </w:r>
                    <w:r>
                      <w:rPr>
                        <w:rFonts w:ascii="Arial" w:hAnsi="Arial"/>
                        <w:b/>
                        <w:spacing w:val="-3"/>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1"/>
                        <w:sz w:val="18"/>
                      </w:rPr>
                      <w:t xml:space="preserve"> </w:t>
                    </w:r>
                    <w:r>
                      <w:rPr>
                        <w:rFonts w:ascii="Arial" w:hAnsi="Arial"/>
                        <w:b/>
                        <w:sz w:val="18"/>
                      </w:rPr>
                      <w:t>–</w:t>
                    </w:r>
                    <w:r>
                      <w:rPr>
                        <w:rFonts w:ascii="Arial" w:hAnsi="Arial"/>
                        <w:b/>
                        <w:spacing w:val="-2"/>
                        <w:sz w:val="18"/>
                      </w:rPr>
                      <w:t xml:space="preserve"> </w:t>
                    </w:r>
                    <w:r>
                      <w:rPr>
                        <w:rFonts w:ascii="Arial" w:hAnsi="Arial"/>
                        <w:b/>
                        <w:spacing w:val="-4"/>
                        <w:sz w:val="18"/>
                      </w:rPr>
                      <w:t>UFBA</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0"/>
      <w:numFmt w:val="bullet"/>
      <w:lvlText w:val=""/>
      <w:lvlJc w:val="left"/>
      <w:pPr>
        <w:ind w:left="566" w:hanging="425"/>
      </w:pPr>
      <w:rPr>
        <w:rFonts w:hint="default" w:ascii="Wingdings" w:hAnsi="Wingdings" w:eastAsia="Wingdings" w:cs="Wingdings"/>
        <w:b w:val="0"/>
        <w:bCs w:val="0"/>
        <w:i w:val="0"/>
        <w:iCs w:val="0"/>
        <w:spacing w:val="0"/>
        <w:w w:val="100"/>
        <w:sz w:val="22"/>
        <w:szCs w:val="22"/>
        <w:lang w:val="pt-PT" w:eastAsia="en-US" w:bidi="ar-SA"/>
      </w:rPr>
    </w:lvl>
    <w:lvl w:ilvl="1" w:tentative="0">
      <w:start w:val="0"/>
      <w:numFmt w:val="bullet"/>
      <w:lvlText w:val="•"/>
      <w:lvlJc w:val="left"/>
      <w:pPr>
        <w:ind w:left="1538" w:hanging="425"/>
      </w:pPr>
      <w:rPr>
        <w:rFonts w:hint="default"/>
        <w:lang w:val="pt-PT" w:eastAsia="en-US" w:bidi="ar-SA"/>
      </w:rPr>
    </w:lvl>
    <w:lvl w:ilvl="2" w:tentative="0">
      <w:start w:val="0"/>
      <w:numFmt w:val="bullet"/>
      <w:lvlText w:val="•"/>
      <w:lvlJc w:val="left"/>
      <w:pPr>
        <w:ind w:left="2517" w:hanging="425"/>
      </w:pPr>
      <w:rPr>
        <w:rFonts w:hint="default"/>
        <w:lang w:val="pt-PT" w:eastAsia="en-US" w:bidi="ar-SA"/>
      </w:rPr>
    </w:lvl>
    <w:lvl w:ilvl="3" w:tentative="0">
      <w:start w:val="0"/>
      <w:numFmt w:val="bullet"/>
      <w:lvlText w:val="•"/>
      <w:lvlJc w:val="left"/>
      <w:pPr>
        <w:ind w:left="3496" w:hanging="425"/>
      </w:pPr>
      <w:rPr>
        <w:rFonts w:hint="default"/>
        <w:lang w:val="pt-PT" w:eastAsia="en-US" w:bidi="ar-SA"/>
      </w:rPr>
    </w:lvl>
    <w:lvl w:ilvl="4" w:tentative="0">
      <w:start w:val="0"/>
      <w:numFmt w:val="bullet"/>
      <w:lvlText w:val="•"/>
      <w:lvlJc w:val="left"/>
      <w:pPr>
        <w:ind w:left="4475" w:hanging="425"/>
      </w:pPr>
      <w:rPr>
        <w:rFonts w:hint="default"/>
        <w:lang w:val="pt-PT" w:eastAsia="en-US" w:bidi="ar-SA"/>
      </w:rPr>
    </w:lvl>
    <w:lvl w:ilvl="5" w:tentative="0">
      <w:start w:val="0"/>
      <w:numFmt w:val="bullet"/>
      <w:lvlText w:val="•"/>
      <w:lvlJc w:val="left"/>
      <w:pPr>
        <w:ind w:left="5454" w:hanging="425"/>
      </w:pPr>
      <w:rPr>
        <w:rFonts w:hint="default"/>
        <w:lang w:val="pt-PT" w:eastAsia="en-US" w:bidi="ar-SA"/>
      </w:rPr>
    </w:lvl>
    <w:lvl w:ilvl="6" w:tentative="0">
      <w:start w:val="0"/>
      <w:numFmt w:val="bullet"/>
      <w:lvlText w:val="•"/>
      <w:lvlJc w:val="left"/>
      <w:pPr>
        <w:ind w:left="6433" w:hanging="425"/>
      </w:pPr>
      <w:rPr>
        <w:rFonts w:hint="default"/>
        <w:lang w:val="pt-PT" w:eastAsia="en-US" w:bidi="ar-SA"/>
      </w:rPr>
    </w:lvl>
    <w:lvl w:ilvl="7" w:tentative="0">
      <w:start w:val="0"/>
      <w:numFmt w:val="bullet"/>
      <w:lvlText w:val="•"/>
      <w:lvlJc w:val="left"/>
      <w:pPr>
        <w:ind w:left="7411" w:hanging="425"/>
      </w:pPr>
      <w:rPr>
        <w:rFonts w:hint="default"/>
        <w:lang w:val="pt-PT" w:eastAsia="en-US" w:bidi="ar-SA"/>
      </w:rPr>
    </w:lvl>
    <w:lvl w:ilvl="8" w:tentative="0">
      <w:start w:val="0"/>
      <w:numFmt w:val="bullet"/>
      <w:lvlText w:val="•"/>
      <w:lvlJc w:val="left"/>
      <w:pPr>
        <w:ind w:left="8390" w:hanging="425"/>
      </w:pPr>
      <w:rPr>
        <w:rFonts w:hint="default"/>
        <w:lang w:val="pt-PT" w:eastAsia="en-US" w:bidi="ar-SA"/>
      </w:rPr>
    </w:lvl>
  </w:abstractNum>
  <w:abstractNum w:abstractNumId="1">
    <w:nsid w:val="845B5372"/>
    <w:multiLevelType w:val="multilevel"/>
    <w:tmpl w:val="845B5372"/>
    <w:lvl w:ilvl="0" w:tentative="0">
      <w:start w:val="14"/>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2">
    <w:nsid w:val="8461FADE"/>
    <w:multiLevelType w:val="multilevel"/>
    <w:tmpl w:val="8461FADE"/>
    <w:lvl w:ilvl="0" w:tentative="0">
      <w:start w:val="27"/>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1"/>
      <w:numFmt w:val="upperRoman"/>
      <w:lvlText w:val="%3"/>
      <w:lvlJc w:val="left"/>
      <w:pPr>
        <w:ind w:left="2551" w:hanging="99"/>
        <w:jc w:val="left"/>
      </w:pPr>
      <w:rPr>
        <w:rFonts w:hint="default" w:ascii="Calibri" w:hAnsi="Calibri" w:eastAsia="Calibri" w:cs="Calibri"/>
        <w:b w:val="0"/>
        <w:bCs w:val="0"/>
        <w:i w:val="0"/>
        <w:iCs w:val="0"/>
        <w:spacing w:val="0"/>
        <w:w w:val="100"/>
        <w:sz w:val="22"/>
        <w:szCs w:val="22"/>
        <w:lang w:val="pt-PT" w:eastAsia="en-US" w:bidi="ar-SA"/>
      </w:rPr>
    </w:lvl>
    <w:lvl w:ilvl="3" w:tentative="0">
      <w:start w:val="0"/>
      <w:numFmt w:val="bullet"/>
      <w:lvlText w:val="•"/>
      <w:lvlJc w:val="left"/>
      <w:pPr>
        <w:ind w:left="4290" w:hanging="99"/>
      </w:pPr>
      <w:rPr>
        <w:rFonts w:hint="default"/>
        <w:lang w:val="pt-PT" w:eastAsia="en-US" w:bidi="ar-SA"/>
      </w:rPr>
    </w:lvl>
    <w:lvl w:ilvl="4" w:tentative="0">
      <w:start w:val="0"/>
      <w:numFmt w:val="bullet"/>
      <w:lvlText w:val="•"/>
      <w:lvlJc w:val="left"/>
      <w:pPr>
        <w:ind w:left="5156" w:hanging="99"/>
      </w:pPr>
      <w:rPr>
        <w:rFonts w:hint="default"/>
        <w:lang w:val="pt-PT" w:eastAsia="en-US" w:bidi="ar-SA"/>
      </w:rPr>
    </w:lvl>
    <w:lvl w:ilvl="5" w:tentative="0">
      <w:start w:val="0"/>
      <w:numFmt w:val="bullet"/>
      <w:lvlText w:val="•"/>
      <w:lvlJc w:val="left"/>
      <w:pPr>
        <w:ind w:left="6021" w:hanging="99"/>
      </w:pPr>
      <w:rPr>
        <w:rFonts w:hint="default"/>
        <w:lang w:val="pt-PT" w:eastAsia="en-US" w:bidi="ar-SA"/>
      </w:rPr>
    </w:lvl>
    <w:lvl w:ilvl="6" w:tentative="0">
      <w:start w:val="0"/>
      <w:numFmt w:val="bullet"/>
      <w:lvlText w:val="•"/>
      <w:lvlJc w:val="left"/>
      <w:pPr>
        <w:ind w:left="6886" w:hanging="99"/>
      </w:pPr>
      <w:rPr>
        <w:rFonts w:hint="default"/>
        <w:lang w:val="pt-PT" w:eastAsia="en-US" w:bidi="ar-SA"/>
      </w:rPr>
    </w:lvl>
    <w:lvl w:ilvl="7" w:tentative="0">
      <w:start w:val="0"/>
      <w:numFmt w:val="bullet"/>
      <w:lvlText w:val="•"/>
      <w:lvlJc w:val="left"/>
      <w:pPr>
        <w:ind w:left="7752" w:hanging="99"/>
      </w:pPr>
      <w:rPr>
        <w:rFonts w:hint="default"/>
        <w:lang w:val="pt-PT" w:eastAsia="en-US" w:bidi="ar-SA"/>
      </w:rPr>
    </w:lvl>
    <w:lvl w:ilvl="8" w:tentative="0">
      <w:start w:val="0"/>
      <w:numFmt w:val="bullet"/>
      <w:lvlText w:val="•"/>
      <w:lvlJc w:val="left"/>
      <w:pPr>
        <w:ind w:left="8617" w:hanging="99"/>
      </w:pPr>
      <w:rPr>
        <w:rFonts w:hint="default"/>
        <w:lang w:val="pt-PT" w:eastAsia="en-US" w:bidi="ar-SA"/>
      </w:rPr>
    </w:lvl>
  </w:abstractNum>
  <w:abstractNum w:abstractNumId="3">
    <w:nsid w:val="91995D4F"/>
    <w:multiLevelType w:val="multilevel"/>
    <w:tmpl w:val="91995D4F"/>
    <w:lvl w:ilvl="0" w:tentative="0">
      <w:start w:val="11"/>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4">
    <w:nsid w:val="9239341B"/>
    <w:multiLevelType w:val="multilevel"/>
    <w:tmpl w:val="9239341B"/>
    <w:lvl w:ilvl="0" w:tentative="0">
      <w:start w:val="8"/>
      <w:numFmt w:val="decimal"/>
      <w:lvlText w:val="%1"/>
      <w:lvlJc w:val="left"/>
      <w:pPr>
        <w:ind w:left="2407" w:hanging="992"/>
        <w:jc w:val="left"/>
      </w:pPr>
      <w:rPr>
        <w:rFonts w:hint="default"/>
        <w:lang w:val="pt-PT" w:eastAsia="en-US" w:bidi="ar-SA"/>
      </w:rPr>
    </w:lvl>
    <w:lvl w:ilvl="1" w:tentative="0">
      <w:start w:val="12"/>
      <w:numFmt w:val="decimal"/>
      <w:lvlText w:val="%1.%2"/>
      <w:lvlJc w:val="left"/>
      <w:pPr>
        <w:ind w:left="2407" w:hanging="992"/>
        <w:jc w:val="left"/>
      </w:pPr>
      <w:rPr>
        <w:rFonts w:hint="default"/>
        <w:lang w:val="pt-PT" w:eastAsia="en-US" w:bidi="ar-SA"/>
      </w:rPr>
    </w:lvl>
    <w:lvl w:ilvl="2" w:tentative="0">
      <w:start w:val="1"/>
      <w:numFmt w:val="decimal"/>
      <w:lvlText w:val="%1.%2.%3"/>
      <w:lvlJc w:val="left"/>
      <w:pPr>
        <w:ind w:left="2407"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784" w:hanging="992"/>
      </w:pPr>
      <w:rPr>
        <w:rFonts w:hint="default"/>
        <w:lang w:val="pt-PT" w:eastAsia="en-US" w:bidi="ar-SA"/>
      </w:rPr>
    </w:lvl>
    <w:lvl w:ilvl="4" w:tentative="0">
      <w:start w:val="0"/>
      <w:numFmt w:val="bullet"/>
      <w:lvlText w:val="•"/>
      <w:lvlJc w:val="left"/>
      <w:pPr>
        <w:ind w:left="5579" w:hanging="992"/>
      </w:pPr>
      <w:rPr>
        <w:rFonts w:hint="default"/>
        <w:lang w:val="pt-PT" w:eastAsia="en-US" w:bidi="ar-SA"/>
      </w:rPr>
    </w:lvl>
    <w:lvl w:ilvl="5" w:tentative="0">
      <w:start w:val="0"/>
      <w:numFmt w:val="bullet"/>
      <w:lvlText w:val="•"/>
      <w:lvlJc w:val="left"/>
      <w:pPr>
        <w:ind w:left="6374" w:hanging="992"/>
      </w:pPr>
      <w:rPr>
        <w:rFonts w:hint="default"/>
        <w:lang w:val="pt-PT" w:eastAsia="en-US" w:bidi="ar-SA"/>
      </w:rPr>
    </w:lvl>
    <w:lvl w:ilvl="6" w:tentative="0">
      <w:start w:val="0"/>
      <w:numFmt w:val="bullet"/>
      <w:lvlText w:val="•"/>
      <w:lvlJc w:val="left"/>
      <w:pPr>
        <w:ind w:left="7169" w:hanging="992"/>
      </w:pPr>
      <w:rPr>
        <w:rFonts w:hint="default"/>
        <w:lang w:val="pt-PT" w:eastAsia="en-US" w:bidi="ar-SA"/>
      </w:rPr>
    </w:lvl>
    <w:lvl w:ilvl="7" w:tentative="0">
      <w:start w:val="0"/>
      <w:numFmt w:val="bullet"/>
      <w:lvlText w:val="•"/>
      <w:lvlJc w:val="left"/>
      <w:pPr>
        <w:ind w:left="7963" w:hanging="992"/>
      </w:pPr>
      <w:rPr>
        <w:rFonts w:hint="default"/>
        <w:lang w:val="pt-PT" w:eastAsia="en-US" w:bidi="ar-SA"/>
      </w:rPr>
    </w:lvl>
    <w:lvl w:ilvl="8" w:tentative="0">
      <w:start w:val="0"/>
      <w:numFmt w:val="bullet"/>
      <w:lvlText w:val="•"/>
      <w:lvlJc w:val="left"/>
      <w:pPr>
        <w:ind w:left="8758" w:hanging="992"/>
      </w:pPr>
      <w:rPr>
        <w:rFonts w:hint="default"/>
        <w:lang w:val="pt-PT" w:eastAsia="en-US" w:bidi="ar-SA"/>
      </w:rPr>
    </w:lvl>
  </w:abstractNum>
  <w:abstractNum w:abstractNumId="5">
    <w:nsid w:val="9288B902"/>
    <w:multiLevelType w:val="multilevel"/>
    <w:tmpl w:val="9288B902"/>
    <w:lvl w:ilvl="0" w:tentative="0">
      <w:start w:val="17"/>
      <w:numFmt w:val="decimal"/>
      <w:lvlText w:val="%1."/>
      <w:lvlJc w:val="left"/>
      <w:pPr>
        <w:ind w:left="991" w:hanging="709"/>
        <w:jc w:val="left"/>
      </w:pPr>
      <w:rPr>
        <w:rFonts w:hint="default" w:ascii="Calibri" w:hAnsi="Calibri" w:eastAsia="Calibri" w:cs="Calibri"/>
        <w:b/>
        <w:bCs/>
        <w:i w:val="0"/>
        <w:iCs w:val="0"/>
        <w:spacing w:val="-2"/>
        <w:w w:val="100"/>
        <w:sz w:val="22"/>
        <w:szCs w:val="22"/>
        <w:lang w:val="pt-PT" w:eastAsia="en-US" w:bidi="ar-SA"/>
      </w:rPr>
    </w:lvl>
    <w:lvl w:ilvl="1" w:tentative="0">
      <w:start w:val="1"/>
      <w:numFmt w:val="decimal"/>
      <w:lvlText w:val="%1.%2."/>
      <w:lvlJc w:val="left"/>
      <w:pPr>
        <w:ind w:left="282" w:hanging="709"/>
        <w:jc w:val="left"/>
      </w:pPr>
      <w:rPr>
        <w:rFonts w:hint="default"/>
        <w:spacing w:val="-1"/>
        <w:w w:val="100"/>
        <w:lang w:val="pt-PT" w:eastAsia="en-US" w:bidi="ar-SA"/>
      </w:rPr>
    </w:lvl>
    <w:lvl w:ilvl="2" w:tentative="0">
      <w:start w:val="1"/>
      <w:numFmt w:val="decimal"/>
      <w:lvlText w:val="%1.%2.%3."/>
      <w:lvlJc w:val="left"/>
      <w:pPr>
        <w:ind w:left="282" w:hanging="709"/>
        <w:jc w:val="left"/>
      </w:pPr>
      <w:rPr>
        <w:rFonts w:hint="default" w:ascii="Calibri" w:hAnsi="Calibri" w:eastAsia="Calibri" w:cs="Calibri"/>
        <w:b w:val="0"/>
        <w:bCs w:val="0"/>
        <w:i w:val="0"/>
        <w:iCs w:val="0"/>
        <w:spacing w:val="-3"/>
        <w:w w:val="100"/>
        <w:sz w:val="22"/>
        <w:szCs w:val="22"/>
        <w:lang w:val="pt-PT" w:eastAsia="en-US" w:bidi="ar-SA"/>
      </w:rPr>
    </w:lvl>
    <w:lvl w:ilvl="3" w:tentative="0">
      <w:start w:val="1"/>
      <w:numFmt w:val="decimal"/>
      <w:lvlText w:val="%1.%2.%3.%4."/>
      <w:lvlJc w:val="left"/>
      <w:pPr>
        <w:ind w:left="282" w:hanging="1417"/>
        <w:jc w:val="left"/>
      </w:pPr>
      <w:rPr>
        <w:rFonts w:hint="default" w:ascii="Calibri" w:hAnsi="Calibri" w:eastAsia="Calibri" w:cs="Calibri"/>
        <w:b w:val="0"/>
        <w:bCs w:val="0"/>
        <w:i w:val="0"/>
        <w:iCs w:val="0"/>
        <w:spacing w:val="-3"/>
        <w:w w:val="100"/>
        <w:sz w:val="22"/>
        <w:szCs w:val="22"/>
        <w:lang w:val="pt-PT" w:eastAsia="en-US" w:bidi="ar-SA"/>
      </w:rPr>
    </w:lvl>
    <w:lvl w:ilvl="4" w:tentative="0">
      <w:start w:val="0"/>
      <w:numFmt w:val="bullet"/>
      <w:lvlText w:val="•"/>
      <w:lvlJc w:val="left"/>
      <w:pPr>
        <w:ind w:left="3862" w:hanging="1417"/>
      </w:pPr>
      <w:rPr>
        <w:rFonts w:hint="default"/>
        <w:lang w:val="pt-PT" w:eastAsia="en-US" w:bidi="ar-SA"/>
      </w:rPr>
    </w:lvl>
    <w:lvl w:ilvl="5" w:tentative="0">
      <w:start w:val="0"/>
      <w:numFmt w:val="bullet"/>
      <w:lvlText w:val="•"/>
      <w:lvlJc w:val="left"/>
      <w:pPr>
        <w:ind w:left="4943" w:hanging="1417"/>
      </w:pPr>
      <w:rPr>
        <w:rFonts w:hint="default"/>
        <w:lang w:val="pt-PT" w:eastAsia="en-US" w:bidi="ar-SA"/>
      </w:rPr>
    </w:lvl>
    <w:lvl w:ilvl="6" w:tentative="0">
      <w:start w:val="0"/>
      <w:numFmt w:val="bullet"/>
      <w:lvlText w:val="•"/>
      <w:lvlJc w:val="left"/>
      <w:pPr>
        <w:ind w:left="6024" w:hanging="1417"/>
      </w:pPr>
      <w:rPr>
        <w:rFonts w:hint="default"/>
        <w:lang w:val="pt-PT" w:eastAsia="en-US" w:bidi="ar-SA"/>
      </w:rPr>
    </w:lvl>
    <w:lvl w:ilvl="7" w:tentative="0">
      <w:start w:val="0"/>
      <w:numFmt w:val="bullet"/>
      <w:lvlText w:val="•"/>
      <w:lvlJc w:val="left"/>
      <w:pPr>
        <w:ind w:left="7105" w:hanging="1417"/>
      </w:pPr>
      <w:rPr>
        <w:rFonts w:hint="default"/>
        <w:lang w:val="pt-PT" w:eastAsia="en-US" w:bidi="ar-SA"/>
      </w:rPr>
    </w:lvl>
    <w:lvl w:ilvl="8" w:tentative="0">
      <w:start w:val="0"/>
      <w:numFmt w:val="bullet"/>
      <w:lvlText w:val="•"/>
      <w:lvlJc w:val="left"/>
      <w:pPr>
        <w:ind w:left="8186" w:hanging="1417"/>
      </w:pPr>
      <w:rPr>
        <w:rFonts w:hint="default"/>
        <w:lang w:val="pt-PT" w:eastAsia="en-US" w:bidi="ar-SA"/>
      </w:rPr>
    </w:lvl>
  </w:abstractNum>
  <w:abstractNum w:abstractNumId="6">
    <w:nsid w:val="9C8AC8EF"/>
    <w:multiLevelType w:val="multilevel"/>
    <w:tmpl w:val="9C8AC8EF"/>
    <w:lvl w:ilvl="0" w:tentative="0">
      <w:start w:val="2"/>
      <w:numFmt w:val="decimal"/>
      <w:lvlText w:val="%1"/>
      <w:lvlJc w:val="left"/>
      <w:pPr>
        <w:ind w:left="991" w:hanging="709"/>
        <w:jc w:val="left"/>
      </w:pPr>
      <w:rPr>
        <w:rFonts w:hint="default"/>
        <w:lang w:val="pt-PT" w:eastAsia="en-US" w:bidi="ar-SA"/>
      </w:rPr>
    </w:lvl>
    <w:lvl w:ilvl="1" w:tentative="0">
      <w:start w:val="1"/>
      <w:numFmt w:val="decimal"/>
      <w:lvlText w:val="%1.%2."/>
      <w:lvlJc w:val="left"/>
      <w:pPr>
        <w:ind w:left="991"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869" w:hanging="709"/>
      </w:pPr>
      <w:rPr>
        <w:rFonts w:hint="default"/>
        <w:lang w:val="pt-PT" w:eastAsia="en-US" w:bidi="ar-SA"/>
      </w:rPr>
    </w:lvl>
    <w:lvl w:ilvl="3" w:tentative="0">
      <w:start w:val="0"/>
      <w:numFmt w:val="bullet"/>
      <w:lvlText w:val="•"/>
      <w:lvlJc w:val="left"/>
      <w:pPr>
        <w:ind w:left="3804" w:hanging="709"/>
      </w:pPr>
      <w:rPr>
        <w:rFonts w:hint="default"/>
        <w:lang w:val="pt-PT" w:eastAsia="en-US" w:bidi="ar-SA"/>
      </w:rPr>
    </w:lvl>
    <w:lvl w:ilvl="4" w:tentative="0">
      <w:start w:val="0"/>
      <w:numFmt w:val="bullet"/>
      <w:lvlText w:val="•"/>
      <w:lvlJc w:val="left"/>
      <w:pPr>
        <w:ind w:left="4739" w:hanging="709"/>
      </w:pPr>
      <w:rPr>
        <w:rFonts w:hint="default"/>
        <w:lang w:val="pt-PT" w:eastAsia="en-US" w:bidi="ar-SA"/>
      </w:rPr>
    </w:lvl>
    <w:lvl w:ilvl="5" w:tentative="0">
      <w:start w:val="0"/>
      <w:numFmt w:val="bullet"/>
      <w:lvlText w:val="•"/>
      <w:lvlJc w:val="left"/>
      <w:pPr>
        <w:ind w:left="5674" w:hanging="709"/>
      </w:pPr>
      <w:rPr>
        <w:rFonts w:hint="default"/>
        <w:lang w:val="pt-PT" w:eastAsia="en-US" w:bidi="ar-SA"/>
      </w:rPr>
    </w:lvl>
    <w:lvl w:ilvl="6" w:tentative="0">
      <w:start w:val="0"/>
      <w:numFmt w:val="bullet"/>
      <w:lvlText w:val="•"/>
      <w:lvlJc w:val="left"/>
      <w:pPr>
        <w:ind w:left="6609" w:hanging="709"/>
      </w:pPr>
      <w:rPr>
        <w:rFonts w:hint="default"/>
        <w:lang w:val="pt-PT" w:eastAsia="en-US" w:bidi="ar-SA"/>
      </w:rPr>
    </w:lvl>
    <w:lvl w:ilvl="7" w:tentative="0">
      <w:start w:val="0"/>
      <w:numFmt w:val="bullet"/>
      <w:lvlText w:val="•"/>
      <w:lvlJc w:val="left"/>
      <w:pPr>
        <w:ind w:left="7543" w:hanging="709"/>
      </w:pPr>
      <w:rPr>
        <w:rFonts w:hint="default"/>
        <w:lang w:val="pt-PT" w:eastAsia="en-US" w:bidi="ar-SA"/>
      </w:rPr>
    </w:lvl>
    <w:lvl w:ilvl="8" w:tentative="0">
      <w:start w:val="0"/>
      <w:numFmt w:val="bullet"/>
      <w:lvlText w:val="•"/>
      <w:lvlJc w:val="left"/>
      <w:pPr>
        <w:ind w:left="8478" w:hanging="709"/>
      </w:pPr>
      <w:rPr>
        <w:rFonts w:hint="default"/>
        <w:lang w:val="pt-PT" w:eastAsia="en-US" w:bidi="ar-SA"/>
      </w:rPr>
    </w:lvl>
  </w:abstractNum>
  <w:abstractNum w:abstractNumId="7">
    <w:nsid w:val="B0F1ACD9"/>
    <w:multiLevelType w:val="multilevel"/>
    <w:tmpl w:val="B0F1ACD9"/>
    <w:lvl w:ilvl="0" w:tentative="0">
      <w:start w:val="8"/>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1"/>
      <w:numFmt w:val="decimal"/>
      <w:lvlText w:val="%1.%2.%3."/>
      <w:lvlJc w:val="left"/>
      <w:pPr>
        <w:ind w:left="1041" w:hanging="759"/>
        <w:jc w:val="left"/>
      </w:pPr>
      <w:rPr>
        <w:rFonts w:hint="default" w:ascii="Calibri" w:hAnsi="Calibri" w:eastAsia="Calibri" w:cs="Calibri"/>
        <w:b w:val="0"/>
        <w:bCs w:val="0"/>
        <w:i w:val="0"/>
        <w:iCs w:val="0"/>
        <w:spacing w:val="0"/>
        <w:w w:val="100"/>
        <w:sz w:val="22"/>
        <w:szCs w:val="22"/>
        <w:lang w:val="pt-PT" w:eastAsia="en-US" w:bidi="ar-SA"/>
      </w:rPr>
    </w:lvl>
    <w:lvl w:ilvl="3" w:tentative="0">
      <w:start w:val="1"/>
      <w:numFmt w:val="decimal"/>
      <w:lvlText w:val="%1.%2.%3.%4."/>
      <w:lvlJc w:val="left"/>
      <w:pPr>
        <w:ind w:left="991" w:hanging="709"/>
        <w:jc w:val="left"/>
      </w:pPr>
      <w:rPr>
        <w:rFonts w:hint="default" w:ascii="Calibri" w:hAnsi="Calibri" w:eastAsia="Calibri" w:cs="Calibri"/>
        <w:b w:val="0"/>
        <w:bCs w:val="0"/>
        <w:i w:val="0"/>
        <w:iCs w:val="0"/>
        <w:spacing w:val="-3"/>
        <w:w w:val="100"/>
        <w:sz w:val="22"/>
        <w:szCs w:val="22"/>
        <w:lang w:val="pt-PT" w:eastAsia="en-US" w:bidi="ar-SA"/>
      </w:rPr>
    </w:lvl>
    <w:lvl w:ilvl="4" w:tentative="0">
      <w:start w:val="0"/>
      <w:numFmt w:val="bullet"/>
      <w:lvlText w:val="•"/>
      <w:lvlJc w:val="left"/>
      <w:pPr>
        <w:ind w:left="3367" w:hanging="709"/>
      </w:pPr>
      <w:rPr>
        <w:rFonts w:hint="default"/>
        <w:lang w:val="pt-PT" w:eastAsia="en-US" w:bidi="ar-SA"/>
      </w:rPr>
    </w:lvl>
    <w:lvl w:ilvl="5" w:tentative="0">
      <w:start w:val="0"/>
      <w:numFmt w:val="bullet"/>
      <w:lvlText w:val="•"/>
      <w:lvlJc w:val="left"/>
      <w:pPr>
        <w:ind w:left="4530" w:hanging="709"/>
      </w:pPr>
      <w:rPr>
        <w:rFonts w:hint="default"/>
        <w:lang w:val="pt-PT" w:eastAsia="en-US" w:bidi="ar-SA"/>
      </w:rPr>
    </w:lvl>
    <w:lvl w:ilvl="6" w:tentative="0">
      <w:start w:val="0"/>
      <w:numFmt w:val="bullet"/>
      <w:lvlText w:val="•"/>
      <w:lvlJc w:val="left"/>
      <w:pPr>
        <w:ind w:left="5694" w:hanging="709"/>
      </w:pPr>
      <w:rPr>
        <w:rFonts w:hint="default"/>
        <w:lang w:val="pt-PT" w:eastAsia="en-US" w:bidi="ar-SA"/>
      </w:rPr>
    </w:lvl>
    <w:lvl w:ilvl="7" w:tentative="0">
      <w:start w:val="0"/>
      <w:numFmt w:val="bullet"/>
      <w:lvlText w:val="•"/>
      <w:lvlJc w:val="left"/>
      <w:pPr>
        <w:ind w:left="6857" w:hanging="709"/>
      </w:pPr>
      <w:rPr>
        <w:rFonts w:hint="default"/>
        <w:lang w:val="pt-PT" w:eastAsia="en-US" w:bidi="ar-SA"/>
      </w:rPr>
    </w:lvl>
    <w:lvl w:ilvl="8" w:tentative="0">
      <w:start w:val="0"/>
      <w:numFmt w:val="bullet"/>
      <w:lvlText w:val="•"/>
      <w:lvlJc w:val="left"/>
      <w:pPr>
        <w:ind w:left="8021" w:hanging="709"/>
      </w:pPr>
      <w:rPr>
        <w:rFonts w:hint="default"/>
        <w:lang w:val="pt-PT" w:eastAsia="en-US" w:bidi="ar-SA"/>
      </w:rPr>
    </w:lvl>
  </w:abstractNum>
  <w:abstractNum w:abstractNumId="8">
    <w:nsid w:val="B5E306ED"/>
    <w:multiLevelType w:val="multilevel"/>
    <w:tmpl w:val="B5E306ED"/>
    <w:lvl w:ilvl="0" w:tentative="0">
      <w:start w:val="5"/>
      <w:numFmt w:val="decimal"/>
      <w:lvlText w:val="%1"/>
      <w:lvlJc w:val="left"/>
      <w:pPr>
        <w:ind w:left="282" w:hanging="709"/>
        <w:jc w:val="left"/>
      </w:pPr>
      <w:rPr>
        <w:rFonts w:hint="default"/>
        <w:lang w:val="pt-PT" w:eastAsia="en-US" w:bidi="ar-SA"/>
      </w:rPr>
    </w:lvl>
    <w:lvl w:ilvl="1" w:tentative="0">
      <w:start w:val="7"/>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9">
    <w:nsid w:val="B8CEF35B"/>
    <w:multiLevelType w:val="multilevel"/>
    <w:tmpl w:val="B8CEF35B"/>
    <w:lvl w:ilvl="0" w:tentative="0">
      <w:start w:val="12"/>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10">
    <w:nsid w:val="BB64CFA9"/>
    <w:multiLevelType w:val="multilevel"/>
    <w:tmpl w:val="BB64CFA9"/>
    <w:lvl w:ilvl="0" w:tentative="0">
      <w:start w:val="10"/>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11">
    <w:nsid w:val="BE923771"/>
    <w:multiLevelType w:val="multilevel"/>
    <w:tmpl w:val="BE923771"/>
    <w:lvl w:ilvl="0" w:tentative="0">
      <w:start w:val="15"/>
      <w:numFmt w:val="decimal"/>
      <w:lvlText w:val="%1."/>
      <w:lvlJc w:val="left"/>
      <w:pPr>
        <w:ind w:left="991" w:hanging="709"/>
        <w:jc w:val="left"/>
      </w:pPr>
      <w:rPr>
        <w:rFonts w:hint="default" w:ascii="Calibri" w:hAnsi="Calibri" w:eastAsia="Calibri" w:cs="Calibri"/>
        <w:b/>
        <w:bCs/>
        <w:i w:val="0"/>
        <w:iCs w:val="0"/>
        <w:spacing w:val="-2"/>
        <w:w w:val="100"/>
        <w:sz w:val="22"/>
        <w:szCs w:val="22"/>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038" w:hanging="709"/>
      </w:pPr>
      <w:rPr>
        <w:rFonts w:hint="default"/>
        <w:lang w:val="pt-PT" w:eastAsia="en-US" w:bidi="ar-SA"/>
      </w:rPr>
    </w:lvl>
    <w:lvl w:ilvl="3" w:tentative="0">
      <w:start w:val="0"/>
      <w:numFmt w:val="bullet"/>
      <w:lvlText w:val="•"/>
      <w:lvlJc w:val="left"/>
      <w:pPr>
        <w:ind w:left="3077" w:hanging="709"/>
      </w:pPr>
      <w:rPr>
        <w:rFonts w:hint="default"/>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12">
    <w:nsid w:val="BF205925"/>
    <w:multiLevelType w:val="multilevel"/>
    <w:tmpl w:val="BF205925"/>
    <w:lvl w:ilvl="0" w:tentative="0">
      <w:start w:val="4"/>
      <w:numFmt w:val="decimal"/>
      <w:lvlText w:val="%1."/>
      <w:lvlJc w:val="left"/>
      <w:pPr>
        <w:ind w:left="566" w:hanging="313"/>
        <w:jc w:val="left"/>
      </w:pPr>
      <w:rPr>
        <w:rFonts w:hint="default"/>
        <w:spacing w:val="0"/>
        <w:w w:val="92"/>
        <w:lang w:val="pt-PT" w:eastAsia="en-US" w:bidi="ar-SA"/>
      </w:rPr>
    </w:lvl>
    <w:lvl w:ilvl="1" w:tentative="0">
      <w:start w:val="1"/>
      <w:numFmt w:val="decimal"/>
      <w:lvlText w:val="%1.%2."/>
      <w:lvlJc w:val="left"/>
      <w:pPr>
        <w:ind w:left="778" w:hanging="496"/>
        <w:jc w:val="left"/>
      </w:pPr>
      <w:rPr>
        <w:rFonts w:hint="default"/>
        <w:spacing w:val="-1"/>
        <w:w w:val="100"/>
        <w:lang w:val="pt-PT" w:eastAsia="en-US" w:bidi="ar-SA"/>
      </w:rPr>
    </w:lvl>
    <w:lvl w:ilvl="2" w:tentative="0">
      <w:start w:val="1"/>
      <w:numFmt w:val="decimal"/>
      <w:lvlText w:val="%1.%2.%3."/>
      <w:lvlJc w:val="left"/>
      <w:pPr>
        <w:ind w:left="282" w:hanging="496"/>
        <w:jc w:val="left"/>
      </w:pPr>
      <w:rPr>
        <w:rFonts w:hint="default" w:ascii="Calibri" w:hAnsi="Calibri" w:eastAsia="Calibri" w:cs="Calibri"/>
        <w:b w:val="0"/>
        <w:bCs w:val="0"/>
        <w:i w:val="0"/>
        <w:iCs w:val="0"/>
        <w:color w:val="ED0000"/>
        <w:spacing w:val="-3"/>
        <w:w w:val="100"/>
        <w:sz w:val="22"/>
        <w:szCs w:val="22"/>
        <w:lang w:val="pt-PT" w:eastAsia="en-US" w:bidi="ar-SA"/>
      </w:rPr>
    </w:lvl>
    <w:lvl w:ilvl="3" w:tentative="0">
      <w:start w:val="0"/>
      <w:numFmt w:val="bullet"/>
      <w:lvlText w:val="•"/>
      <w:lvlJc w:val="left"/>
      <w:pPr>
        <w:ind w:left="940" w:hanging="496"/>
      </w:pPr>
      <w:rPr>
        <w:rFonts w:hint="default"/>
        <w:lang w:val="pt-PT" w:eastAsia="en-US" w:bidi="ar-SA"/>
      </w:rPr>
    </w:lvl>
    <w:lvl w:ilvl="4" w:tentative="0">
      <w:start w:val="0"/>
      <w:numFmt w:val="bullet"/>
      <w:lvlText w:val="•"/>
      <w:lvlJc w:val="left"/>
      <w:pPr>
        <w:ind w:left="1000" w:hanging="496"/>
      </w:pPr>
      <w:rPr>
        <w:rFonts w:hint="default"/>
        <w:lang w:val="pt-PT" w:eastAsia="en-US" w:bidi="ar-SA"/>
      </w:rPr>
    </w:lvl>
    <w:lvl w:ilvl="5" w:tentative="0">
      <w:start w:val="0"/>
      <w:numFmt w:val="bullet"/>
      <w:lvlText w:val="•"/>
      <w:lvlJc w:val="left"/>
      <w:pPr>
        <w:ind w:left="2558" w:hanging="496"/>
      </w:pPr>
      <w:rPr>
        <w:rFonts w:hint="default"/>
        <w:lang w:val="pt-PT" w:eastAsia="en-US" w:bidi="ar-SA"/>
      </w:rPr>
    </w:lvl>
    <w:lvl w:ilvl="6" w:tentative="0">
      <w:start w:val="0"/>
      <w:numFmt w:val="bullet"/>
      <w:lvlText w:val="•"/>
      <w:lvlJc w:val="left"/>
      <w:pPr>
        <w:ind w:left="4116" w:hanging="496"/>
      </w:pPr>
      <w:rPr>
        <w:rFonts w:hint="default"/>
        <w:lang w:val="pt-PT" w:eastAsia="en-US" w:bidi="ar-SA"/>
      </w:rPr>
    </w:lvl>
    <w:lvl w:ilvl="7" w:tentative="0">
      <w:start w:val="0"/>
      <w:numFmt w:val="bullet"/>
      <w:lvlText w:val="•"/>
      <w:lvlJc w:val="left"/>
      <w:pPr>
        <w:ind w:left="5674" w:hanging="496"/>
      </w:pPr>
      <w:rPr>
        <w:rFonts w:hint="default"/>
        <w:lang w:val="pt-PT" w:eastAsia="en-US" w:bidi="ar-SA"/>
      </w:rPr>
    </w:lvl>
    <w:lvl w:ilvl="8" w:tentative="0">
      <w:start w:val="0"/>
      <w:numFmt w:val="bullet"/>
      <w:lvlText w:val="•"/>
      <w:lvlJc w:val="left"/>
      <w:pPr>
        <w:ind w:left="7232" w:hanging="496"/>
      </w:pPr>
      <w:rPr>
        <w:rFonts w:hint="default"/>
        <w:lang w:val="pt-PT" w:eastAsia="en-US" w:bidi="ar-SA"/>
      </w:rPr>
    </w:lvl>
  </w:abstractNum>
  <w:abstractNum w:abstractNumId="13">
    <w:nsid w:val="C8879AEF"/>
    <w:multiLevelType w:val="multilevel"/>
    <w:tmpl w:val="C8879AEF"/>
    <w:lvl w:ilvl="0" w:tentative="0">
      <w:start w:val="8"/>
      <w:numFmt w:val="decimal"/>
      <w:lvlText w:val="%1"/>
      <w:lvlJc w:val="left"/>
      <w:pPr>
        <w:ind w:left="944" w:hanging="662"/>
        <w:jc w:val="left"/>
      </w:pPr>
      <w:rPr>
        <w:rFonts w:hint="default"/>
        <w:lang w:val="pt-PT" w:eastAsia="en-US" w:bidi="ar-SA"/>
      </w:rPr>
    </w:lvl>
    <w:lvl w:ilvl="1" w:tentative="0">
      <w:start w:val="15"/>
      <w:numFmt w:val="decimal"/>
      <w:lvlText w:val="%1.%2"/>
      <w:lvlJc w:val="left"/>
      <w:pPr>
        <w:ind w:left="944" w:hanging="662"/>
        <w:jc w:val="left"/>
      </w:pPr>
      <w:rPr>
        <w:rFonts w:hint="default"/>
        <w:lang w:val="pt-PT" w:eastAsia="en-US" w:bidi="ar-SA"/>
      </w:rPr>
    </w:lvl>
    <w:lvl w:ilvl="2" w:tentative="0">
      <w:start w:val="1"/>
      <w:numFmt w:val="decimal"/>
      <w:lvlText w:val="%1.%2.%3."/>
      <w:lvlJc w:val="left"/>
      <w:pPr>
        <w:ind w:left="944" w:hanging="662"/>
        <w:jc w:val="left"/>
      </w:pPr>
      <w:rPr>
        <w:rFonts w:hint="default" w:ascii="Calibri" w:hAnsi="Calibri" w:eastAsia="Calibri" w:cs="Calibri"/>
        <w:b w:val="0"/>
        <w:bCs w:val="0"/>
        <w:i w:val="0"/>
        <w:iCs w:val="0"/>
        <w:spacing w:val="-3"/>
        <w:w w:val="100"/>
        <w:sz w:val="22"/>
        <w:szCs w:val="22"/>
        <w:lang w:val="pt-PT" w:eastAsia="en-US" w:bidi="ar-SA"/>
      </w:rPr>
    </w:lvl>
    <w:lvl w:ilvl="3" w:tentative="0">
      <w:start w:val="0"/>
      <w:numFmt w:val="bullet"/>
      <w:lvlText w:val="•"/>
      <w:lvlJc w:val="left"/>
      <w:pPr>
        <w:ind w:left="3762" w:hanging="662"/>
      </w:pPr>
      <w:rPr>
        <w:rFonts w:hint="default"/>
        <w:lang w:val="pt-PT" w:eastAsia="en-US" w:bidi="ar-SA"/>
      </w:rPr>
    </w:lvl>
    <w:lvl w:ilvl="4" w:tentative="0">
      <w:start w:val="0"/>
      <w:numFmt w:val="bullet"/>
      <w:lvlText w:val="•"/>
      <w:lvlJc w:val="left"/>
      <w:pPr>
        <w:ind w:left="4703" w:hanging="662"/>
      </w:pPr>
      <w:rPr>
        <w:rFonts w:hint="default"/>
        <w:lang w:val="pt-PT" w:eastAsia="en-US" w:bidi="ar-SA"/>
      </w:rPr>
    </w:lvl>
    <w:lvl w:ilvl="5" w:tentative="0">
      <w:start w:val="0"/>
      <w:numFmt w:val="bullet"/>
      <w:lvlText w:val="•"/>
      <w:lvlJc w:val="left"/>
      <w:pPr>
        <w:ind w:left="5644" w:hanging="662"/>
      </w:pPr>
      <w:rPr>
        <w:rFonts w:hint="default"/>
        <w:lang w:val="pt-PT" w:eastAsia="en-US" w:bidi="ar-SA"/>
      </w:rPr>
    </w:lvl>
    <w:lvl w:ilvl="6" w:tentative="0">
      <w:start w:val="0"/>
      <w:numFmt w:val="bullet"/>
      <w:lvlText w:val="•"/>
      <w:lvlJc w:val="left"/>
      <w:pPr>
        <w:ind w:left="6585" w:hanging="662"/>
      </w:pPr>
      <w:rPr>
        <w:rFonts w:hint="default"/>
        <w:lang w:val="pt-PT" w:eastAsia="en-US" w:bidi="ar-SA"/>
      </w:rPr>
    </w:lvl>
    <w:lvl w:ilvl="7" w:tentative="0">
      <w:start w:val="0"/>
      <w:numFmt w:val="bullet"/>
      <w:lvlText w:val="•"/>
      <w:lvlJc w:val="left"/>
      <w:pPr>
        <w:ind w:left="7525" w:hanging="662"/>
      </w:pPr>
      <w:rPr>
        <w:rFonts w:hint="default"/>
        <w:lang w:val="pt-PT" w:eastAsia="en-US" w:bidi="ar-SA"/>
      </w:rPr>
    </w:lvl>
    <w:lvl w:ilvl="8" w:tentative="0">
      <w:start w:val="0"/>
      <w:numFmt w:val="bullet"/>
      <w:lvlText w:val="•"/>
      <w:lvlJc w:val="left"/>
      <w:pPr>
        <w:ind w:left="8466" w:hanging="662"/>
      </w:pPr>
      <w:rPr>
        <w:rFonts w:hint="default"/>
        <w:lang w:val="pt-PT" w:eastAsia="en-US" w:bidi="ar-SA"/>
      </w:rPr>
    </w:lvl>
  </w:abstractNum>
  <w:abstractNum w:abstractNumId="14">
    <w:nsid w:val="CF092B84"/>
    <w:multiLevelType w:val="multilevel"/>
    <w:tmpl w:val="CF092B84"/>
    <w:lvl w:ilvl="0" w:tentative="0">
      <w:start w:val="1"/>
      <w:numFmt w:val="decimal"/>
      <w:lvlText w:val="%1."/>
      <w:lvlJc w:val="left"/>
      <w:pPr>
        <w:ind w:left="566" w:hanging="313"/>
        <w:jc w:val="left"/>
      </w:pPr>
      <w:rPr>
        <w:rFonts w:hint="default" w:ascii="Calibri" w:hAnsi="Calibri" w:eastAsia="Calibri" w:cs="Calibri"/>
        <w:b/>
        <w:bCs/>
        <w:i w:val="0"/>
        <w:iCs w:val="0"/>
        <w:spacing w:val="0"/>
        <w:w w:val="100"/>
        <w:sz w:val="22"/>
        <w:szCs w:val="22"/>
        <w:shd w:val="clear" w:color="auto" w:fill="F1F1F1"/>
        <w:lang w:val="pt-PT" w:eastAsia="en-US" w:bidi="ar-SA"/>
      </w:rPr>
    </w:lvl>
    <w:lvl w:ilvl="1" w:tentative="0">
      <w:start w:val="1"/>
      <w:numFmt w:val="decimal"/>
      <w:lvlText w:val="%1.%2."/>
      <w:lvlJc w:val="left"/>
      <w:pPr>
        <w:ind w:left="282" w:hanging="709"/>
        <w:jc w:val="left"/>
      </w:pPr>
      <w:rPr>
        <w:rFonts w:hint="default"/>
        <w:spacing w:val="-2"/>
        <w:w w:val="100"/>
        <w:lang w:val="pt-PT" w:eastAsia="en-US" w:bidi="ar-SA"/>
      </w:rPr>
    </w:lvl>
    <w:lvl w:ilvl="2" w:tentative="0">
      <w:start w:val="1"/>
      <w:numFmt w:val="decimal"/>
      <w:lvlText w:val="%1.%2.%3."/>
      <w:lvlJc w:val="left"/>
      <w:pPr>
        <w:ind w:left="282" w:hanging="709"/>
        <w:jc w:val="left"/>
      </w:pPr>
      <w:rPr>
        <w:rFonts w:hint="default" w:ascii="Calibri" w:hAnsi="Calibri" w:eastAsia="Calibri" w:cs="Calibri"/>
        <w:b w:val="0"/>
        <w:bCs w:val="0"/>
        <w:i w:val="0"/>
        <w:iCs w:val="0"/>
        <w:color w:val="ED0000"/>
        <w:spacing w:val="-3"/>
        <w:w w:val="100"/>
        <w:sz w:val="22"/>
        <w:szCs w:val="22"/>
        <w:lang w:val="pt-PT" w:eastAsia="en-US" w:bidi="ar-SA"/>
      </w:rPr>
    </w:lvl>
    <w:lvl w:ilvl="3" w:tentative="0">
      <w:start w:val="0"/>
      <w:numFmt w:val="bullet"/>
      <w:lvlText w:val="•"/>
      <w:lvlJc w:val="left"/>
      <w:pPr>
        <w:ind w:left="860" w:hanging="709"/>
      </w:pPr>
      <w:rPr>
        <w:rFonts w:hint="default"/>
        <w:lang w:val="pt-PT" w:eastAsia="en-US" w:bidi="ar-SA"/>
      </w:rPr>
    </w:lvl>
    <w:lvl w:ilvl="4" w:tentative="0">
      <w:start w:val="0"/>
      <w:numFmt w:val="bullet"/>
      <w:lvlText w:val="•"/>
      <w:lvlJc w:val="left"/>
      <w:pPr>
        <w:ind w:left="2215" w:hanging="709"/>
      </w:pPr>
      <w:rPr>
        <w:rFonts w:hint="default"/>
        <w:lang w:val="pt-PT" w:eastAsia="en-US" w:bidi="ar-SA"/>
      </w:rPr>
    </w:lvl>
    <w:lvl w:ilvl="5" w:tentative="0">
      <w:start w:val="0"/>
      <w:numFmt w:val="bullet"/>
      <w:lvlText w:val="•"/>
      <w:lvlJc w:val="left"/>
      <w:pPr>
        <w:ind w:left="3570" w:hanging="709"/>
      </w:pPr>
      <w:rPr>
        <w:rFonts w:hint="default"/>
        <w:lang w:val="pt-PT" w:eastAsia="en-US" w:bidi="ar-SA"/>
      </w:rPr>
    </w:lvl>
    <w:lvl w:ilvl="6" w:tentative="0">
      <w:start w:val="0"/>
      <w:numFmt w:val="bullet"/>
      <w:lvlText w:val="•"/>
      <w:lvlJc w:val="left"/>
      <w:pPr>
        <w:ind w:left="4926" w:hanging="709"/>
      </w:pPr>
      <w:rPr>
        <w:rFonts w:hint="default"/>
        <w:lang w:val="pt-PT" w:eastAsia="en-US" w:bidi="ar-SA"/>
      </w:rPr>
    </w:lvl>
    <w:lvl w:ilvl="7" w:tentative="0">
      <w:start w:val="0"/>
      <w:numFmt w:val="bullet"/>
      <w:lvlText w:val="•"/>
      <w:lvlJc w:val="left"/>
      <w:pPr>
        <w:ind w:left="6281" w:hanging="709"/>
      </w:pPr>
      <w:rPr>
        <w:rFonts w:hint="default"/>
        <w:lang w:val="pt-PT" w:eastAsia="en-US" w:bidi="ar-SA"/>
      </w:rPr>
    </w:lvl>
    <w:lvl w:ilvl="8" w:tentative="0">
      <w:start w:val="0"/>
      <w:numFmt w:val="bullet"/>
      <w:lvlText w:val="•"/>
      <w:lvlJc w:val="left"/>
      <w:pPr>
        <w:ind w:left="7637" w:hanging="709"/>
      </w:pPr>
      <w:rPr>
        <w:rFonts w:hint="default"/>
        <w:lang w:val="pt-PT" w:eastAsia="en-US" w:bidi="ar-SA"/>
      </w:rPr>
    </w:lvl>
  </w:abstractNum>
  <w:abstractNum w:abstractNumId="15">
    <w:nsid w:val="D7F9FE59"/>
    <w:multiLevelType w:val="multilevel"/>
    <w:tmpl w:val="D7F9FE59"/>
    <w:lvl w:ilvl="0" w:tentative="0">
      <w:start w:val="1"/>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16">
    <w:nsid w:val="DCBA6B53"/>
    <w:multiLevelType w:val="multilevel"/>
    <w:tmpl w:val="DCBA6B53"/>
    <w:lvl w:ilvl="0" w:tentative="0">
      <w:start w:val="11"/>
      <w:numFmt w:val="decimal"/>
      <w:lvlText w:val="%1"/>
      <w:lvlJc w:val="left"/>
      <w:pPr>
        <w:ind w:left="1920" w:hanging="992"/>
        <w:jc w:val="left"/>
      </w:pPr>
      <w:rPr>
        <w:rFonts w:hint="default"/>
        <w:lang w:val="pt-PT" w:eastAsia="en-US" w:bidi="ar-SA"/>
      </w:rPr>
    </w:lvl>
    <w:lvl w:ilvl="1" w:tentative="0">
      <w:start w:val="2"/>
      <w:numFmt w:val="decimal"/>
      <w:lvlText w:val="%1.%2"/>
      <w:lvlJc w:val="left"/>
      <w:pPr>
        <w:ind w:left="1920" w:hanging="992"/>
        <w:jc w:val="left"/>
      </w:pPr>
      <w:rPr>
        <w:rFonts w:hint="default"/>
        <w:lang w:val="pt-PT" w:eastAsia="en-US" w:bidi="ar-SA"/>
      </w:rPr>
    </w:lvl>
    <w:lvl w:ilvl="2" w:tentative="0">
      <w:start w:val="1"/>
      <w:numFmt w:val="decimal"/>
      <w:lvlText w:val="%1.%2.%3"/>
      <w:lvlJc w:val="left"/>
      <w:pPr>
        <w:ind w:left="1920"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448" w:hanging="992"/>
      </w:pPr>
      <w:rPr>
        <w:rFonts w:hint="default"/>
        <w:lang w:val="pt-PT" w:eastAsia="en-US" w:bidi="ar-SA"/>
      </w:rPr>
    </w:lvl>
    <w:lvl w:ilvl="4" w:tentative="0">
      <w:start w:val="0"/>
      <w:numFmt w:val="bullet"/>
      <w:lvlText w:val="•"/>
      <w:lvlJc w:val="left"/>
      <w:pPr>
        <w:ind w:left="5291" w:hanging="992"/>
      </w:pPr>
      <w:rPr>
        <w:rFonts w:hint="default"/>
        <w:lang w:val="pt-PT" w:eastAsia="en-US" w:bidi="ar-SA"/>
      </w:rPr>
    </w:lvl>
    <w:lvl w:ilvl="5" w:tentative="0">
      <w:start w:val="0"/>
      <w:numFmt w:val="bullet"/>
      <w:lvlText w:val="•"/>
      <w:lvlJc w:val="left"/>
      <w:pPr>
        <w:ind w:left="6134" w:hanging="992"/>
      </w:pPr>
      <w:rPr>
        <w:rFonts w:hint="default"/>
        <w:lang w:val="pt-PT" w:eastAsia="en-US" w:bidi="ar-SA"/>
      </w:rPr>
    </w:lvl>
    <w:lvl w:ilvl="6" w:tentative="0">
      <w:start w:val="0"/>
      <w:numFmt w:val="bullet"/>
      <w:lvlText w:val="•"/>
      <w:lvlJc w:val="left"/>
      <w:pPr>
        <w:ind w:left="6977" w:hanging="992"/>
      </w:pPr>
      <w:rPr>
        <w:rFonts w:hint="default"/>
        <w:lang w:val="pt-PT" w:eastAsia="en-US" w:bidi="ar-SA"/>
      </w:rPr>
    </w:lvl>
    <w:lvl w:ilvl="7" w:tentative="0">
      <w:start w:val="0"/>
      <w:numFmt w:val="bullet"/>
      <w:lvlText w:val="•"/>
      <w:lvlJc w:val="left"/>
      <w:pPr>
        <w:ind w:left="7819" w:hanging="992"/>
      </w:pPr>
      <w:rPr>
        <w:rFonts w:hint="default"/>
        <w:lang w:val="pt-PT" w:eastAsia="en-US" w:bidi="ar-SA"/>
      </w:rPr>
    </w:lvl>
    <w:lvl w:ilvl="8" w:tentative="0">
      <w:start w:val="0"/>
      <w:numFmt w:val="bullet"/>
      <w:lvlText w:val="•"/>
      <w:lvlJc w:val="left"/>
      <w:pPr>
        <w:ind w:left="8662" w:hanging="992"/>
      </w:pPr>
      <w:rPr>
        <w:rFonts w:hint="default"/>
        <w:lang w:val="pt-PT" w:eastAsia="en-US" w:bidi="ar-SA"/>
      </w:rPr>
    </w:lvl>
  </w:abstractNum>
  <w:abstractNum w:abstractNumId="17">
    <w:nsid w:val="E093A4B0"/>
    <w:multiLevelType w:val="multilevel"/>
    <w:tmpl w:val="E093A4B0"/>
    <w:lvl w:ilvl="0" w:tentative="0">
      <w:start w:val="4"/>
      <w:numFmt w:val="decimal"/>
      <w:lvlText w:val="%1"/>
      <w:lvlJc w:val="left"/>
      <w:pPr>
        <w:ind w:left="643" w:hanging="361"/>
        <w:jc w:val="left"/>
      </w:pPr>
      <w:rPr>
        <w:rFonts w:hint="default"/>
        <w:lang w:val="pt-PT" w:eastAsia="en-US" w:bidi="ar-SA"/>
      </w:rPr>
    </w:lvl>
    <w:lvl w:ilvl="1" w:tentative="0">
      <w:start w:val="1"/>
      <w:numFmt w:val="decimal"/>
      <w:lvlText w:val="%1.%2"/>
      <w:lvlJc w:val="left"/>
      <w:pPr>
        <w:ind w:left="643" w:hanging="361"/>
        <w:jc w:val="left"/>
      </w:pPr>
      <w:rPr>
        <w:rFonts w:hint="default" w:ascii="Calibri" w:hAnsi="Calibri" w:eastAsia="Calibri" w:cs="Calibri"/>
        <w:b w:val="0"/>
        <w:bCs w:val="0"/>
        <w:i w:val="0"/>
        <w:iCs w:val="0"/>
        <w:spacing w:val="-3"/>
        <w:w w:val="100"/>
        <w:sz w:val="22"/>
        <w:szCs w:val="22"/>
        <w:lang w:val="pt-PT" w:eastAsia="en-US" w:bidi="ar-SA"/>
      </w:rPr>
    </w:lvl>
    <w:lvl w:ilvl="2" w:tentative="0">
      <w:start w:val="0"/>
      <w:numFmt w:val="bullet"/>
      <w:lvlText w:val="•"/>
      <w:lvlJc w:val="left"/>
      <w:pPr>
        <w:ind w:left="2581" w:hanging="361"/>
      </w:pPr>
      <w:rPr>
        <w:rFonts w:hint="default"/>
        <w:lang w:val="pt-PT" w:eastAsia="en-US" w:bidi="ar-SA"/>
      </w:rPr>
    </w:lvl>
    <w:lvl w:ilvl="3" w:tentative="0">
      <w:start w:val="0"/>
      <w:numFmt w:val="bullet"/>
      <w:lvlText w:val="•"/>
      <w:lvlJc w:val="left"/>
      <w:pPr>
        <w:ind w:left="3552" w:hanging="361"/>
      </w:pPr>
      <w:rPr>
        <w:rFonts w:hint="default"/>
        <w:lang w:val="pt-PT" w:eastAsia="en-US" w:bidi="ar-SA"/>
      </w:rPr>
    </w:lvl>
    <w:lvl w:ilvl="4" w:tentative="0">
      <w:start w:val="0"/>
      <w:numFmt w:val="bullet"/>
      <w:lvlText w:val="•"/>
      <w:lvlJc w:val="left"/>
      <w:pPr>
        <w:ind w:left="4523" w:hanging="361"/>
      </w:pPr>
      <w:rPr>
        <w:rFonts w:hint="default"/>
        <w:lang w:val="pt-PT" w:eastAsia="en-US" w:bidi="ar-SA"/>
      </w:rPr>
    </w:lvl>
    <w:lvl w:ilvl="5" w:tentative="0">
      <w:start w:val="0"/>
      <w:numFmt w:val="bullet"/>
      <w:lvlText w:val="•"/>
      <w:lvlJc w:val="left"/>
      <w:pPr>
        <w:ind w:left="5494" w:hanging="361"/>
      </w:pPr>
      <w:rPr>
        <w:rFonts w:hint="default"/>
        <w:lang w:val="pt-PT" w:eastAsia="en-US" w:bidi="ar-SA"/>
      </w:rPr>
    </w:lvl>
    <w:lvl w:ilvl="6" w:tentative="0">
      <w:start w:val="0"/>
      <w:numFmt w:val="bullet"/>
      <w:lvlText w:val="•"/>
      <w:lvlJc w:val="left"/>
      <w:pPr>
        <w:ind w:left="6465" w:hanging="361"/>
      </w:pPr>
      <w:rPr>
        <w:rFonts w:hint="default"/>
        <w:lang w:val="pt-PT" w:eastAsia="en-US" w:bidi="ar-SA"/>
      </w:rPr>
    </w:lvl>
    <w:lvl w:ilvl="7" w:tentative="0">
      <w:start w:val="0"/>
      <w:numFmt w:val="bullet"/>
      <w:lvlText w:val="•"/>
      <w:lvlJc w:val="left"/>
      <w:pPr>
        <w:ind w:left="7435" w:hanging="361"/>
      </w:pPr>
      <w:rPr>
        <w:rFonts w:hint="default"/>
        <w:lang w:val="pt-PT" w:eastAsia="en-US" w:bidi="ar-SA"/>
      </w:rPr>
    </w:lvl>
    <w:lvl w:ilvl="8" w:tentative="0">
      <w:start w:val="0"/>
      <w:numFmt w:val="bullet"/>
      <w:lvlText w:val="•"/>
      <w:lvlJc w:val="left"/>
      <w:pPr>
        <w:ind w:left="8406" w:hanging="361"/>
      </w:pPr>
      <w:rPr>
        <w:rFonts w:hint="default"/>
        <w:lang w:val="pt-PT" w:eastAsia="en-US" w:bidi="ar-SA"/>
      </w:rPr>
    </w:lvl>
  </w:abstractNum>
  <w:abstractNum w:abstractNumId="18">
    <w:nsid w:val="F4B5D9F5"/>
    <w:multiLevelType w:val="multilevel"/>
    <w:tmpl w:val="F4B5D9F5"/>
    <w:lvl w:ilvl="0" w:tentative="0">
      <w:start w:val="9"/>
      <w:numFmt w:val="decimal"/>
      <w:lvlText w:val="%1"/>
      <w:lvlJc w:val="left"/>
      <w:pPr>
        <w:ind w:left="282" w:hanging="686"/>
        <w:jc w:val="left"/>
      </w:pPr>
      <w:rPr>
        <w:rFonts w:hint="default"/>
        <w:lang w:val="pt-PT" w:eastAsia="en-US" w:bidi="ar-SA"/>
      </w:rPr>
    </w:lvl>
    <w:lvl w:ilvl="1" w:tentative="0">
      <w:start w:val="36"/>
      <w:numFmt w:val="decimal"/>
      <w:lvlText w:val="%1.%2"/>
      <w:lvlJc w:val="left"/>
      <w:pPr>
        <w:ind w:left="282" w:hanging="686"/>
        <w:jc w:val="left"/>
      </w:pPr>
      <w:rPr>
        <w:rFonts w:hint="default"/>
        <w:lang w:val="pt-PT" w:eastAsia="en-US" w:bidi="ar-SA"/>
      </w:rPr>
    </w:lvl>
    <w:lvl w:ilvl="2" w:tentative="0">
      <w:start w:val="1"/>
      <w:numFmt w:val="decimal"/>
      <w:lvlText w:val="%1.%2.%3."/>
      <w:lvlJc w:val="left"/>
      <w:pPr>
        <w:ind w:left="282" w:hanging="686"/>
        <w:jc w:val="left"/>
      </w:pPr>
      <w:rPr>
        <w:rFonts w:hint="default" w:ascii="Calibri" w:hAnsi="Calibri" w:eastAsia="Calibri" w:cs="Calibri"/>
        <w:b w:val="0"/>
        <w:bCs w:val="0"/>
        <w:i w:val="0"/>
        <w:iCs w:val="0"/>
        <w:color w:val="FF0000"/>
        <w:spacing w:val="-3"/>
        <w:w w:val="100"/>
        <w:sz w:val="22"/>
        <w:szCs w:val="22"/>
        <w:lang w:val="pt-PT" w:eastAsia="en-US" w:bidi="ar-SA"/>
      </w:rPr>
    </w:lvl>
    <w:lvl w:ilvl="3" w:tentative="0">
      <w:start w:val="0"/>
      <w:numFmt w:val="bullet"/>
      <w:lvlText w:val="•"/>
      <w:lvlJc w:val="left"/>
      <w:pPr>
        <w:ind w:left="3300" w:hanging="686"/>
      </w:pPr>
      <w:rPr>
        <w:rFonts w:hint="default"/>
        <w:lang w:val="pt-PT" w:eastAsia="en-US" w:bidi="ar-SA"/>
      </w:rPr>
    </w:lvl>
    <w:lvl w:ilvl="4" w:tentative="0">
      <w:start w:val="0"/>
      <w:numFmt w:val="bullet"/>
      <w:lvlText w:val="•"/>
      <w:lvlJc w:val="left"/>
      <w:pPr>
        <w:ind w:left="4307" w:hanging="686"/>
      </w:pPr>
      <w:rPr>
        <w:rFonts w:hint="default"/>
        <w:lang w:val="pt-PT" w:eastAsia="en-US" w:bidi="ar-SA"/>
      </w:rPr>
    </w:lvl>
    <w:lvl w:ilvl="5" w:tentative="0">
      <w:start w:val="0"/>
      <w:numFmt w:val="bullet"/>
      <w:lvlText w:val="•"/>
      <w:lvlJc w:val="left"/>
      <w:pPr>
        <w:ind w:left="5314" w:hanging="686"/>
      </w:pPr>
      <w:rPr>
        <w:rFonts w:hint="default"/>
        <w:lang w:val="pt-PT" w:eastAsia="en-US" w:bidi="ar-SA"/>
      </w:rPr>
    </w:lvl>
    <w:lvl w:ilvl="6" w:tentative="0">
      <w:start w:val="0"/>
      <w:numFmt w:val="bullet"/>
      <w:lvlText w:val="•"/>
      <w:lvlJc w:val="left"/>
      <w:pPr>
        <w:ind w:left="6321" w:hanging="686"/>
      </w:pPr>
      <w:rPr>
        <w:rFonts w:hint="default"/>
        <w:lang w:val="pt-PT" w:eastAsia="en-US" w:bidi="ar-SA"/>
      </w:rPr>
    </w:lvl>
    <w:lvl w:ilvl="7" w:tentative="0">
      <w:start w:val="0"/>
      <w:numFmt w:val="bullet"/>
      <w:lvlText w:val="•"/>
      <w:lvlJc w:val="left"/>
      <w:pPr>
        <w:ind w:left="7327" w:hanging="686"/>
      </w:pPr>
      <w:rPr>
        <w:rFonts w:hint="default"/>
        <w:lang w:val="pt-PT" w:eastAsia="en-US" w:bidi="ar-SA"/>
      </w:rPr>
    </w:lvl>
    <w:lvl w:ilvl="8" w:tentative="0">
      <w:start w:val="0"/>
      <w:numFmt w:val="bullet"/>
      <w:lvlText w:val="•"/>
      <w:lvlJc w:val="left"/>
      <w:pPr>
        <w:ind w:left="8334" w:hanging="686"/>
      </w:pPr>
      <w:rPr>
        <w:rFonts w:hint="default"/>
        <w:lang w:val="pt-PT" w:eastAsia="en-US" w:bidi="ar-SA"/>
      </w:rPr>
    </w:lvl>
  </w:abstractNum>
  <w:abstractNum w:abstractNumId="19">
    <w:nsid w:val="F7735DC9"/>
    <w:multiLevelType w:val="multilevel"/>
    <w:tmpl w:val="F7735DC9"/>
    <w:lvl w:ilvl="0" w:tentative="0">
      <w:start w:val="3"/>
      <w:numFmt w:val="decimal"/>
      <w:lvlText w:val="%1"/>
      <w:lvlJc w:val="left"/>
      <w:pPr>
        <w:ind w:left="991" w:hanging="709"/>
        <w:jc w:val="left"/>
      </w:pPr>
      <w:rPr>
        <w:rFonts w:hint="default"/>
        <w:lang w:val="pt-PT" w:eastAsia="en-US" w:bidi="ar-SA"/>
      </w:rPr>
    </w:lvl>
    <w:lvl w:ilvl="1" w:tentative="0">
      <w:start w:val="1"/>
      <w:numFmt w:val="decimal"/>
      <w:lvlText w:val="%1.%2."/>
      <w:lvlJc w:val="left"/>
      <w:pPr>
        <w:ind w:left="991"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869" w:hanging="709"/>
      </w:pPr>
      <w:rPr>
        <w:rFonts w:hint="default"/>
        <w:lang w:val="pt-PT" w:eastAsia="en-US" w:bidi="ar-SA"/>
      </w:rPr>
    </w:lvl>
    <w:lvl w:ilvl="3" w:tentative="0">
      <w:start w:val="0"/>
      <w:numFmt w:val="bullet"/>
      <w:lvlText w:val="•"/>
      <w:lvlJc w:val="left"/>
      <w:pPr>
        <w:ind w:left="3804" w:hanging="709"/>
      </w:pPr>
      <w:rPr>
        <w:rFonts w:hint="default"/>
        <w:lang w:val="pt-PT" w:eastAsia="en-US" w:bidi="ar-SA"/>
      </w:rPr>
    </w:lvl>
    <w:lvl w:ilvl="4" w:tentative="0">
      <w:start w:val="0"/>
      <w:numFmt w:val="bullet"/>
      <w:lvlText w:val="•"/>
      <w:lvlJc w:val="left"/>
      <w:pPr>
        <w:ind w:left="4739" w:hanging="709"/>
      </w:pPr>
      <w:rPr>
        <w:rFonts w:hint="default"/>
        <w:lang w:val="pt-PT" w:eastAsia="en-US" w:bidi="ar-SA"/>
      </w:rPr>
    </w:lvl>
    <w:lvl w:ilvl="5" w:tentative="0">
      <w:start w:val="0"/>
      <w:numFmt w:val="bullet"/>
      <w:lvlText w:val="•"/>
      <w:lvlJc w:val="left"/>
      <w:pPr>
        <w:ind w:left="5674" w:hanging="709"/>
      </w:pPr>
      <w:rPr>
        <w:rFonts w:hint="default"/>
        <w:lang w:val="pt-PT" w:eastAsia="en-US" w:bidi="ar-SA"/>
      </w:rPr>
    </w:lvl>
    <w:lvl w:ilvl="6" w:tentative="0">
      <w:start w:val="0"/>
      <w:numFmt w:val="bullet"/>
      <w:lvlText w:val="•"/>
      <w:lvlJc w:val="left"/>
      <w:pPr>
        <w:ind w:left="6609" w:hanging="709"/>
      </w:pPr>
      <w:rPr>
        <w:rFonts w:hint="default"/>
        <w:lang w:val="pt-PT" w:eastAsia="en-US" w:bidi="ar-SA"/>
      </w:rPr>
    </w:lvl>
    <w:lvl w:ilvl="7" w:tentative="0">
      <w:start w:val="0"/>
      <w:numFmt w:val="bullet"/>
      <w:lvlText w:val="•"/>
      <w:lvlJc w:val="left"/>
      <w:pPr>
        <w:ind w:left="7543" w:hanging="709"/>
      </w:pPr>
      <w:rPr>
        <w:rFonts w:hint="default"/>
        <w:lang w:val="pt-PT" w:eastAsia="en-US" w:bidi="ar-SA"/>
      </w:rPr>
    </w:lvl>
    <w:lvl w:ilvl="8" w:tentative="0">
      <w:start w:val="0"/>
      <w:numFmt w:val="bullet"/>
      <w:lvlText w:val="•"/>
      <w:lvlJc w:val="left"/>
      <w:pPr>
        <w:ind w:left="8478" w:hanging="709"/>
      </w:pPr>
      <w:rPr>
        <w:rFonts w:hint="default"/>
        <w:lang w:val="pt-PT" w:eastAsia="en-US" w:bidi="ar-SA"/>
      </w:rPr>
    </w:lvl>
  </w:abstractNum>
  <w:abstractNum w:abstractNumId="20">
    <w:nsid w:val="0053208E"/>
    <w:multiLevelType w:val="multilevel"/>
    <w:tmpl w:val="0053208E"/>
    <w:lvl w:ilvl="0" w:tentative="0">
      <w:start w:val="1"/>
      <w:numFmt w:val="decimal"/>
      <w:lvlText w:val="%1."/>
      <w:lvlJc w:val="left"/>
      <w:pPr>
        <w:ind w:left="643" w:hanging="361"/>
        <w:jc w:val="left"/>
      </w:pPr>
      <w:rPr>
        <w:rFonts w:hint="default"/>
        <w:spacing w:val="0"/>
        <w:w w:val="100"/>
        <w:lang w:val="pt-PT" w:eastAsia="en-US" w:bidi="ar-SA"/>
      </w:rPr>
    </w:lvl>
    <w:lvl w:ilvl="1" w:tentative="0">
      <w:start w:val="1"/>
      <w:numFmt w:val="decimal"/>
      <w:lvlText w:val="%1.%2."/>
      <w:lvlJc w:val="left"/>
      <w:pPr>
        <w:ind w:left="1699" w:hanging="850"/>
        <w:jc w:val="left"/>
      </w:pPr>
      <w:rPr>
        <w:rFonts w:hint="default"/>
        <w:spacing w:val="-2"/>
        <w:w w:val="100"/>
        <w:lang w:val="pt-PT" w:eastAsia="en-US" w:bidi="ar-SA"/>
      </w:rPr>
    </w:lvl>
    <w:lvl w:ilvl="2" w:tentative="0">
      <w:start w:val="1"/>
      <w:numFmt w:val="decimal"/>
      <w:lvlText w:val="%1.%2.%3"/>
      <w:lvlJc w:val="left"/>
      <w:pPr>
        <w:ind w:left="2407" w:hanging="992"/>
        <w:jc w:val="left"/>
      </w:pPr>
      <w:rPr>
        <w:rFonts w:hint="default"/>
        <w:spacing w:val="0"/>
        <w:w w:val="100"/>
        <w:lang w:val="pt-PT" w:eastAsia="en-US" w:bidi="ar-SA"/>
      </w:rPr>
    </w:lvl>
    <w:lvl w:ilvl="3" w:tentative="0">
      <w:start w:val="1"/>
      <w:numFmt w:val="decimal"/>
      <w:lvlText w:val="%1.%2.%3.%4."/>
      <w:lvlJc w:val="left"/>
      <w:pPr>
        <w:ind w:left="2407"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4" w:tentative="0">
      <w:start w:val="0"/>
      <w:numFmt w:val="bullet"/>
      <w:lvlText w:val="•"/>
      <w:lvlJc w:val="left"/>
      <w:pPr>
        <w:ind w:left="1980" w:hanging="992"/>
      </w:pPr>
      <w:rPr>
        <w:rFonts w:hint="default"/>
        <w:lang w:val="pt-PT" w:eastAsia="en-US" w:bidi="ar-SA"/>
      </w:rPr>
    </w:lvl>
    <w:lvl w:ilvl="5" w:tentative="0">
      <w:start w:val="0"/>
      <w:numFmt w:val="bullet"/>
      <w:lvlText w:val="•"/>
      <w:lvlJc w:val="left"/>
      <w:pPr>
        <w:ind w:left="2380" w:hanging="992"/>
      </w:pPr>
      <w:rPr>
        <w:rFonts w:hint="default"/>
        <w:lang w:val="pt-PT" w:eastAsia="en-US" w:bidi="ar-SA"/>
      </w:rPr>
    </w:lvl>
    <w:lvl w:ilvl="6" w:tentative="0">
      <w:start w:val="0"/>
      <w:numFmt w:val="bullet"/>
      <w:lvlText w:val="•"/>
      <w:lvlJc w:val="left"/>
      <w:pPr>
        <w:ind w:left="2400" w:hanging="992"/>
      </w:pPr>
      <w:rPr>
        <w:rFonts w:hint="default"/>
        <w:lang w:val="pt-PT" w:eastAsia="en-US" w:bidi="ar-SA"/>
      </w:rPr>
    </w:lvl>
    <w:lvl w:ilvl="7" w:tentative="0">
      <w:start w:val="0"/>
      <w:numFmt w:val="bullet"/>
      <w:lvlText w:val="•"/>
      <w:lvlJc w:val="left"/>
      <w:pPr>
        <w:ind w:left="4387" w:hanging="992"/>
      </w:pPr>
      <w:rPr>
        <w:rFonts w:hint="default"/>
        <w:lang w:val="pt-PT" w:eastAsia="en-US" w:bidi="ar-SA"/>
      </w:rPr>
    </w:lvl>
    <w:lvl w:ilvl="8" w:tentative="0">
      <w:start w:val="0"/>
      <w:numFmt w:val="bullet"/>
      <w:lvlText w:val="•"/>
      <w:lvlJc w:val="left"/>
      <w:pPr>
        <w:ind w:left="6374" w:hanging="992"/>
      </w:pPr>
      <w:rPr>
        <w:rFonts w:hint="default"/>
        <w:lang w:val="pt-PT" w:eastAsia="en-US" w:bidi="ar-SA"/>
      </w:rPr>
    </w:lvl>
  </w:abstractNum>
  <w:abstractNum w:abstractNumId="21">
    <w:nsid w:val="0248C179"/>
    <w:multiLevelType w:val="multilevel"/>
    <w:tmpl w:val="0248C179"/>
    <w:lvl w:ilvl="0" w:tentative="0">
      <w:start w:val="8"/>
      <w:numFmt w:val="decimal"/>
      <w:lvlText w:val="%1"/>
      <w:lvlJc w:val="left"/>
      <w:pPr>
        <w:ind w:left="1920" w:hanging="504"/>
        <w:jc w:val="left"/>
      </w:pPr>
      <w:rPr>
        <w:rFonts w:hint="default"/>
        <w:lang w:val="pt-PT" w:eastAsia="en-US" w:bidi="ar-SA"/>
      </w:rPr>
    </w:lvl>
    <w:lvl w:ilvl="1" w:tentative="0">
      <w:start w:val="3"/>
      <w:numFmt w:val="decimal"/>
      <w:lvlText w:val="%1.%2"/>
      <w:lvlJc w:val="left"/>
      <w:pPr>
        <w:ind w:left="1920" w:hanging="504"/>
        <w:jc w:val="left"/>
      </w:pPr>
      <w:rPr>
        <w:rFonts w:hint="default"/>
        <w:lang w:val="pt-PT" w:eastAsia="en-US" w:bidi="ar-SA"/>
      </w:rPr>
    </w:lvl>
    <w:lvl w:ilvl="2" w:tentative="0">
      <w:start w:val="1"/>
      <w:numFmt w:val="decimal"/>
      <w:lvlText w:val="%1.%2.%3"/>
      <w:lvlJc w:val="left"/>
      <w:pPr>
        <w:ind w:left="1920" w:hanging="504"/>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448" w:hanging="504"/>
      </w:pPr>
      <w:rPr>
        <w:rFonts w:hint="default"/>
        <w:lang w:val="pt-PT" w:eastAsia="en-US" w:bidi="ar-SA"/>
      </w:rPr>
    </w:lvl>
    <w:lvl w:ilvl="4" w:tentative="0">
      <w:start w:val="0"/>
      <w:numFmt w:val="bullet"/>
      <w:lvlText w:val="•"/>
      <w:lvlJc w:val="left"/>
      <w:pPr>
        <w:ind w:left="5291" w:hanging="504"/>
      </w:pPr>
      <w:rPr>
        <w:rFonts w:hint="default"/>
        <w:lang w:val="pt-PT" w:eastAsia="en-US" w:bidi="ar-SA"/>
      </w:rPr>
    </w:lvl>
    <w:lvl w:ilvl="5" w:tentative="0">
      <w:start w:val="0"/>
      <w:numFmt w:val="bullet"/>
      <w:lvlText w:val="•"/>
      <w:lvlJc w:val="left"/>
      <w:pPr>
        <w:ind w:left="6134" w:hanging="504"/>
      </w:pPr>
      <w:rPr>
        <w:rFonts w:hint="default"/>
        <w:lang w:val="pt-PT" w:eastAsia="en-US" w:bidi="ar-SA"/>
      </w:rPr>
    </w:lvl>
    <w:lvl w:ilvl="6" w:tentative="0">
      <w:start w:val="0"/>
      <w:numFmt w:val="bullet"/>
      <w:lvlText w:val="•"/>
      <w:lvlJc w:val="left"/>
      <w:pPr>
        <w:ind w:left="6977" w:hanging="504"/>
      </w:pPr>
      <w:rPr>
        <w:rFonts w:hint="default"/>
        <w:lang w:val="pt-PT" w:eastAsia="en-US" w:bidi="ar-SA"/>
      </w:rPr>
    </w:lvl>
    <w:lvl w:ilvl="7" w:tentative="0">
      <w:start w:val="0"/>
      <w:numFmt w:val="bullet"/>
      <w:lvlText w:val="•"/>
      <w:lvlJc w:val="left"/>
      <w:pPr>
        <w:ind w:left="7819" w:hanging="504"/>
      </w:pPr>
      <w:rPr>
        <w:rFonts w:hint="default"/>
        <w:lang w:val="pt-PT" w:eastAsia="en-US" w:bidi="ar-SA"/>
      </w:rPr>
    </w:lvl>
    <w:lvl w:ilvl="8" w:tentative="0">
      <w:start w:val="0"/>
      <w:numFmt w:val="bullet"/>
      <w:lvlText w:val="•"/>
      <w:lvlJc w:val="left"/>
      <w:pPr>
        <w:ind w:left="8662" w:hanging="504"/>
      </w:pPr>
      <w:rPr>
        <w:rFonts w:hint="default"/>
        <w:lang w:val="pt-PT" w:eastAsia="en-US" w:bidi="ar-SA"/>
      </w:rPr>
    </w:lvl>
  </w:abstractNum>
  <w:abstractNum w:abstractNumId="22">
    <w:nsid w:val="03D62ECE"/>
    <w:multiLevelType w:val="multilevel"/>
    <w:tmpl w:val="03D62ECE"/>
    <w:lvl w:ilvl="0" w:tentative="0">
      <w:start w:val="6"/>
      <w:numFmt w:val="decimal"/>
      <w:lvlText w:val="%1"/>
      <w:lvlJc w:val="left"/>
      <w:pPr>
        <w:ind w:left="282" w:hanging="662"/>
        <w:jc w:val="left"/>
      </w:pPr>
      <w:rPr>
        <w:rFonts w:hint="default"/>
        <w:lang w:val="pt-PT" w:eastAsia="en-US" w:bidi="ar-SA"/>
      </w:rPr>
    </w:lvl>
    <w:lvl w:ilvl="1" w:tentative="0">
      <w:start w:val="16"/>
      <w:numFmt w:val="decimal"/>
      <w:lvlText w:val="%1.%2"/>
      <w:lvlJc w:val="left"/>
      <w:pPr>
        <w:ind w:left="282" w:hanging="662"/>
        <w:jc w:val="left"/>
      </w:pPr>
      <w:rPr>
        <w:rFonts w:hint="default"/>
        <w:lang w:val="pt-PT" w:eastAsia="en-US" w:bidi="ar-SA"/>
      </w:rPr>
    </w:lvl>
    <w:lvl w:ilvl="2" w:tentative="0">
      <w:start w:val="1"/>
      <w:numFmt w:val="decimal"/>
      <w:lvlText w:val="%1.%2.%3."/>
      <w:lvlJc w:val="left"/>
      <w:pPr>
        <w:ind w:left="282" w:hanging="662"/>
        <w:jc w:val="left"/>
      </w:pPr>
      <w:rPr>
        <w:rFonts w:hint="default" w:ascii="Calibri" w:hAnsi="Calibri" w:eastAsia="Calibri" w:cs="Calibri"/>
        <w:b w:val="0"/>
        <w:bCs w:val="0"/>
        <w:i w:val="0"/>
        <w:iCs w:val="0"/>
        <w:spacing w:val="-3"/>
        <w:w w:val="100"/>
        <w:sz w:val="22"/>
        <w:szCs w:val="22"/>
        <w:lang w:val="pt-PT" w:eastAsia="en-US" w:bidi="ar-SA"/>
      </w:rPr>
    </w:lvl>
    <w:lvl w:ilvl="3" w:tentative="0">
      <w:start w:val="0"/>
      <w:numFmt w:val="bullet"/>
      <w:lvlText w:val="•"/>
      <w:lvlJc w:val="left"/>
      <w:pPr>
        <w:ind w:left="3300" w:hanging="662"/>
      </w:pPr>
      <w:rPr>
        <w:rFonts w:hint="default"/>
        <w:lang w:val="pt-PT" w:eastAsia="en-US" w:bidi="ar-SA"/>
      </w:rPr>
    </w:lvl>
    <w:lvl w:ilvl="4" w:tentative="0">
      <w:start w:val="0"/>
      <w:numFmt w:val="bullet"/>
      <w:lvlText w:val="•"/>
      <w:lvlJc w:val="left"/>
      <w:pPr>
        <w:ind w:left="4307" w:hanging="662"/>
      </w:pPr>
      <w:rPr>
        <w:rFonts w:hint="default"/>
        <w:lang w:val="pt-PT" w:eastAsia="en-US" w:bidi="ar-SA"/>
      </w:rPr>
    </w:lvl>
    <w:lvl w:ilvl="5" w:tentative="0">
      <w:start w:val="0"/>
      <w:numFmt w:val="bullet"/>
      <w:lvlText w:val="•"/>
      <w:lvlJc w:val="left"/>
      <w:pPr>
        <w:ind w:left="5314" w:hanging="662"/>
      </w:pPr>
      <w:rPr>
        <w:rFonts w:hint="default"/>
        <w:lang w:val="pt-PT" w:eastAsia="en-US" w:bidi="ar-SA"/>
      </w:rPr>
    </w:lvl>
    <w:lvl w:ilvl="6" w:tentative="0">
      <w:start w:val="0"/>
      <w:numFmt w:val="bullet"/>
      <w:lvlText w:val="•"/>
      <w:lvlJc w:val="left"/>
      <w:pPr>
        <w:ind w:left="6321" w:hanging="662"/>
      </w:pPr>
      <w:rPr>
        <w:rFonts w:hint="default"/>
        <w:lang w:val="pt-PT" w:eastAsia="en-US" w:bidi="ar-SA"/>
      </w:rPr>
    </w:lvl>
    <w:lvl w:ilvl="7" w:tentative="0">
      <w:start w:val="0"/>
      <w:numFmt w:val="bullet"/>
      <w:lvlText w:val="•"/>
      <w:lvlJc w:val="left"/>
      <w:pPr>
        <w:ind w:left="7327" w:hanging="662"/>
      </w:pPr>
      <w:rPr>
        <w:rFonts w:hint="default"/>
        <w:lang w:val="pt-PT" w:eastAsia="en-US" w:bidi="ar-SA"/>
      </w:rPr>
    </w:lvl>
    <w:lvl w:ilvl="8" w:tentative="0">
      <w:start w:val="0"/>
      <w:numFmt w:val="bullet"/>
      <w:lvlText w:val="•"/>
      <w:lvlJc w:val="left"/>
      <w:pPr>
        <w:ind w:left="8334" w:hanging="662"/>
      </w:pPr>
      <w:rPr>
        <w:rFonts w:hint="default"/>
        <w:lang w:val="pt-PT" w:eastAsia="en-US" w:bidi="ar-SA"/>
      </w:rPr>
    </w:lvl>
  </w:abstractNum>
  <w:abstractNum w:abstractNumId="23">
    <w:nsid w:val="0E640482"/>
    <w:multiLevelType w:val="multilevel"/>
    <w:tmpl w:val="0E640482"/>
    <w:lvl w:ilvl="0" w:tentative="0">
      <w:start w:val="6"/>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24">
    <w:nsid w:val="243FCF68"/>
    <w:multiLevelType w:val="multilevel"/>
    <w:tmpl w:val="243FCF68"/>
    <w:lvl w:ilvl="0" w:tentative="0">
      <w:start w:val="1"/>
      <w:numFmt w:val="decimal"/>
      <w:lvlText w:val="%1."/>
      <w:lvlJc w:val="left"/>
      <w:pPr>
        <w:ind w:left="710" w:hanging="361"/>
        <w:jc w:val="left"/>
      </w:pPr>
      <w:rPr>
        <w:rFonts w:hint="default" w:ascii="Calibri" w:hAnsi="Calibri" w:eastAsia="Calibri" w:cs="Calibri"/>
        <w:b/>
        <w:bCs/>
        <w:i w:val="0"/>
        <w:iCs w:val="0"/>
        <w:spacing w:val="0"/>
        <w:w w:val="100"/>
        <w:sz w:val="22"/>
        <w:szCs w:val="22"/>
        <w:lang w:val="pt-PT" w:eastAsia="en-US" w:bidi="ar-SA"/>
      </w:rPr>
    </w:lvl>
    <w:lvl w:ilvl="1" w:tentative="0">
      <w:start w:val="1"/>
      <w:numFmt w:val="decimal"/>
      <w:lvlText w:val="%1.%2."/>
      <w:lvlJc w:val="left"/>
      <w:pPr>
        <w:ind w:left="643" w:hanging="361"/>
        <w:jc w:val="left"/>
      </w:pPr>
      <w:rPr>
        <w:rFonts w:hint="default" w:ascii="Calibri" w:hAnsi="Calibri" w:eastAsia="Calibri" w:cs="Calibri"/>
        <w:b/>
        <w:bCs/>
        <w:i w:val="0"/>
        <w:iCs w:val="0"/>
        <w:spacing w:val="-2"/>
        <w:w w:val="100"/>
        <w:sz w:val="22"/>
        <w:szCs w:val="22"/>
        <w:lang w:val="pt-PT" w:eastAsia="en-US" w:bidi="ar-SA"/>
      </w:rPr>
    </w:lvl>
    <w:lvl w:ilvl="2" w:tentative="0">
      <w:start w:val="1"/>
      <w:numFmt w:val="decimal"/>
      <w:lvlText w:val="%1.%2.%3."/>
      <w:lvlJc w:val="left"/>
      <w:pPr>
        <w:ind w:left="1843" w:hanging="708"/>
        <w:jc w:val="left"/>
      </w:pPr>
      <w:rPr>
        <w:rFonts w:hint="default" w:ascii="Calibri" w:hAnsi="Calibri" w:eastAsia="Calibri" w:cs="Calibri"/>
        <w:b/>
        <w:bCs/>
        <w:i w:val="0"/>
        <w:iCs w:val="0"/>
        <w:spacing w:val="-2"/>
        <w:w w:val="100"/>
        <w:sz w:val="22"/>
        <w:szCs w:val="22"/>
        <w:lang w:val="pt-PT" w:eastAsia="en-US" w:bidi="ar-SA"/>
      </w:rPr>
    </w:lvl>
    <w:lvl w:ilvl="3" w:tentative="0">
      <w:start w:val="0"/>
      <w:numFmt w:val="bullet"/>
      <w:lvlText w:val="•"/>
      <w:lvlJc w:val="left"/>
      <w:pPr>
        <w:ind w:left="2903" w:hanging="708"/>
      </w:pPr>
      <w:rPr>
        <w:rFonts w:hint="default"/>
        <w:lang w:val="pt-PT" w:eastAsia="en-US" w:bidi="ar-SA"/>
      </w:rPr>
    </w:lvl>
    <w:lvl w:ilvl="4" w:tentative="0">
      <w:start w:val="0"/>
      <w:numFmt w:val="bullet"/>
      <w:lvlText w:val="•"/>
      <w:lvlJc w:val="left"/>
      <w:pPr>
        <w:ind w:left="3967" w:hanging="708"/>
      </w:pPr>
      <w:rPr>
        <w:rFonts w:hint="default"/>
        <w:lang w:val="pt-PT" w:eastAsia="en-US" w:bidi="ar-SA"/>
      </w:rPr>
    </w:lvl>
    <w:lvl w:ilvl="5" w:tentative="0">
      <w:start w:val="0"/>
      <w:numFmt w:val="bullet"/>
      <w:lvlText w:val="•"/>
      <w:lvlJc w:val="left"/>
      <w:pPr>
        <w:ind w:left="5030" w:hanging="708"/>
      </w:pPr>
      <w:rPr>
        <w:rFonts w:hint="default"/>
        <w:lang w:val="pt-PT" w:eastAsia="en-US" w:bidi="ar-SA"/>
      </w:rPr>
    </w:lvl>
    <w:lvl w:ilvl="6" w:tentative="0">
      <w:start w:val="0"/>
      <w:numFmt w:val="bullet"/>
      <w:lvlText w:val="•"/>
      <w:lvlJc w:val="left"/>
      <w:pPr>
        <w:ind w:left="6094" w:hanging="708"/>
      </w:pPr>
      <w:rPr>
        <w:rFonts w:hint="default"/>
        <w:lang w:val="pt-PT" w:eastAsia="en-US" w:bidi="ar-SA"/>
      </w:rPr>
    </w:lvl>
    <w:lvl w:ilvl="7" w:tentative="0">
      <w:start w:val="0"/>
      <w:numFmt w:val="bullet"/>
      <w:lvlText w:val="•"/>
      <w:lvlJc w:val="left"/>
      <w:pPr>
        <w:ind w:left="7157" w:hanging="708"/>
      </w:pPr>
      <w:rPr>
        <w:rFonts w:hint="default"/>
        <w:lang w:val="pt-PT" w:eastAsia="en-US" w:bidi="ar-SA"/>
      </w:rPr>
    </w:lvl>
    <w:lvl w:ilvl="8" w:tentative="0">
      <w:start w:val="0"/>
      <w:numFmt w:val="bullet"/>
      <w:lvlText w:val="•"/>
      <w:lvlJc w:val="left"/>
      <w:pPr>
        <w:ind w:left="8221" w:hanging="708"/>
      </w:pPr>
      <w:rPr>
        <w:rFonts w:hint="default"/>
        <w:lang w:val="pt-PT" w:eastAsia="en-US" w:bidi="ar-SA"/>
      </w:rPr>
    </w:lvl>
  </w:abstractNum>
  <w:abstractNum w:abstractNumId="25">
    <w:nsid w:val="2470EC97"/>
    <w:multiLevelType w:val="multilevel"/>
    <w:tmpl w:val="2470EC97"/>
    <w:lvl w:ilvl="0" w:tentative="0">
      <w:start w:val="9"/>
      <w:numFmt w:val="decimal"/>
      <w:lvlText w:val="%1"/>
      <w:lvlJc w:val="left"/>
      <w:pPr>
        <w:ind w:left="282" w:hanging="725"/>
        <w:jc w:val="left"/>
      </w:pPr>
      <w:rPr>
        <w:rFonts w:hint="default"/>
        <w:lang w:val="pt-PT" w:eastAsia="en-US" w:bidi="ar-SA"/>
      </w:rPr>
    </w:lvl>
    <w:lvl w:ilvl="1" w:tentative="0">
      <w:start w:val="38"/>
      <w:numFmt w:val="decimal"/>
      <w:lvlText w:val="%1.%2"/>
      <w:lvlJc w:val="left"/>
      <w:pPr>
        <w:ind w:left="282" w:hanging="725"/>
        <w:jc w:val="left"/>
      </w:pPr>
      <w:rPr>
        <w:rFonts w:hint="default"/>
        <w:lang w:val="pt-PT" w:eastAsia="en-US" w:bidi="ar-SA"/>
      </w:rPr>
    </w:lvl>
    <w:lvl w:ilvl="2" w:tentative="0">
      <w:start w:val="1"/>
      <w:numFmt w:val="decimal"/>
      <w:lvlText w:val="%1.%2.%3."/>
      <w:lvlJc w:val="left"/>
      <w:pPr>
        <w:ind w:left="282" w:hanging="725"/>
        <w:jc w:val="left"/>
      </w:pPr>
      <w:rPr>
        <w:rFonts w:hint="default" w:ascii="Calibri" w:hAnsi="Calibri" w:eastAsia="Calibri" w:cs="Calibri"/>
        <w:b w:val="0"/>
        <w:bCs w:val="0"/>
        <w:i w:val="0"/>
        <w:iCs w:val="0"/>
        <w:color w:val="FF0000"/>
        <w:spacing w:val="-3"/>
        <w:w w:val="100"/>
        <w:sz w:val="22"/>
        <w:szCs w:val="22"/>
        <w:lang w:val="pt-PT" w:eastAsia="en-US" w:bidi="ar-SA"/>
      </w:rPr>
    </w:lvl>
    <w:lvl w:ilvl="3" w:tentative="0">
      <w:start w:val="0"/>
      <w:numFmt w:val="bullet"/>
      <w:lvlText w:val="•"/>
      <w:lvlJc w:val="left"/>
      <w:pPr>
        <w:ind w:left="3300" w:hanging="725"/>
      </w:pPr>
      <w:rPr>
        <w:rFonts w:hint="default"/>
        <w:lang w:val="pt-PT" w:eastAsia="en-US" w:bidi="ar-SA"/>
      </w:rPr>
    </w:lvl>
    <w:lvl w:ilvl="4" w:tentative="0">
      <w:start w:val="0"/>
      <w:numFmt w:val="bullet"/>
      <w:lvlText w:val="•"/>
      <w:lvlJc w:val="left"/>
      <w:pPr>
        <w:ind w:left="4307" w:hanging="725"/>
      </w:pPr>
      <w:rPr>
        <w:rFonts w:hint="default"/>
        <w:lang w:val="pt-PT" w:eastAsia="en-US" w:bidi="ar-SA"/>
      </w:rPr>
    </w:lvl>
    <w:lvl w:ilvl="5" w:tentative="0">
      <w:start w:val="0"/>
      <w:numFmt w:val="bullet"/>
      <w:lvlText w:val="•"/>
      <w:lvlJc w:val="left"/>
      <w:pPr>
        <w:ind w:left="5314" w:hanging="725"/>
      </w:pPr>
      <w:rPr>
        <w:rFonts w:hint="default"/>
        <w:lang w:val="pt-PT" w:eastAsia="en-US" w:bidi="ar-SA"/>
      </w:rPr>
    </w:lvl>
    <w:lvl w:ilvl="6" w:tentative="0">
      <w:start w:val="0"/>
      <w:numFmt w:val="bullet"/>
      <w:lvlText w:val="•"/>
      <w:lvlJc w:val="left"/>
      <w:pPr>
        <w:ind w:left="6321" w:hanging="725"/>
      </w:pPr>
      <w:rPr>
        <w:rFonts w:hint="default"/>
        <w:lang w:val="pt-PT" w:eastAsia="en-US" w:bidi="ar-SA"/>
      </w:rPr>
    </w:lvl>
    <w:lvl w:ilvl="7" w:tentative="0">
      <w:start w:val="0"/>
      <w:numFmt w:val="bullet"/>
      <w:lvlText w:val="•"/>
      <w:lvlJc w:val="left"/>
      <w:pPr>
        <w:ind w:left="7327" w:hanging="725"/>
      </w:pPr>
      <w:rPr>
        <w:rFonts w:hint="default"/>
        <w:lang w:val="pt-PT" w:eastAsia="en-US" w:bidi="ar-SA"/>
      </w:rPr>
    </w:lvl>
    <w:lvl w:ilvl="8" w:tentative="0">
      <w:start w:val="0"/>
      <w:numFmt w:val="bullet"/>
      <w:lvlText w:val="•"/>
      <w:lvlJc w:val="left"/>
      <w:pPr>
        <w:ind w:left="8334" w:hanging="725"/>
      </w:pPr>
      <w:rPr>
        <w:rFonts w:hint="default"/>
        <w:lang w:val="pt-PT" w:eastAsia="en-US" w:bidi="ar-SA"/>
      </w:rPr>
    </w:lvl>
  </w:abstractNum>
  <w:abstractNum w:abstractNumId="26">
    <w:nsid w:val="25B654F3"/>
    <w:multiLevelType w:val="multilevel"/>
    <w:tmpl w:val="25B654F3"/>
    <w:lvl w:ilvl="0" w:tentative="0">
      <w:start w:val="7"/>
      <w:numFmt w:val="decimal"/>
      <w:lvlText w:val="%1"/>
      <w:lvlJc w:val="left"/>
      <w:pPr>
        <w:ind w:left="837" w:hanging="555"/>
        <w:jc w:val="left"/>
      </w:pPr>
      <w:rPr>
        <w:rFonts w:hint="default"/>
        <w:lang w:val="pt-PT" w:eastAsia="en-US" w:bidi="ar-SA"/>
      </w:rPr>
    </w:lvl>
    <w:lvl w:ilvl="1" w:tentative="0">
      <w:start w:val="1"/>
      <w:numFmt w:val="decimal"/>
      <w:lvlText w:val="%1.%2"/>
      <w:lvlJc w:val="left"/>
      <w:pPr>
        <w:ind w:left="837" w:hanging="555"/>
        <w:jc w:val="left"/>
      </w:pPr>
      <w:rPr>
        <w:rFonts w:hint="default"/>
        <w:lang w:val="pt-PT" w:eastAsia="en-US" w:bidi="ar-SA"/>
      </w:rPr>
    </w:lvl>
    <w:lvl w:ilvl="2" w:tentative="0">
      <w:start w:val="1"/>
      <w:numFmt w:val="decimal"/>
      <w:lvlText w:val="%1.%2.%3."/>
      <w:lvlJc w:val="left"/>
      <w:pPr>
        <w:ind w:left="837" w:hanging="555"/>
        <w:jc w:val="left"/>
      </w:pPr>
      <w:rPr>
        <w:rFonts w:hint="default" w:ascii="Calibri" w:hAnsi="Calibri" w:eastAsia="Calibri" w:cs="Calibri"/>
        <w:b w:val="0"/>
        <w:bCs w:val="0"/>
        <w:i w:val="0"/>
        <w:iCs w:val="0"/>
        <w:spacing w:val="0"/>
        <w:w w:val="100"/>
        <w:sz w:val="22"/>
        <w:szCs w:val="22"/>
        <w:lang w:val="pt-PT" w:eastAsia="en-US" w:bidi="ar-SA"/>
      </w:rPr>
    </w:lvl>
    <w:lvl w:ilvl="3" w:tentative="0">
      <w:start w:val="0"/>
      <w:numFmt w:val="bullet"/>
      <w:lvlText w:val="•"/>
      <w:lvlJc w:val="left"/>
      <w:pPr>
        <w:ind w:left="3692" w:hanging="555"/>
      </w:pPr>
      <w:rPr>
        <w:rFonts w:hint="default"/>
        <w:lang w:val="pt-PT" w:eastAsia="en-US" w:bidi="ar-SA"/>
      </w:rPr>
    </w:lvl>
    <w:lvl w:ilvl="4" w:tentative="0">
      <w:start w:val="0"/>
      <w:numFmt w:val="bullet"/>
      <w:lvlText w:val="•"/>
      <w:lvlJc w:val="left"/>
      <w:pPr>
        <w:ind w:left="4643" w:hanging="555"/>
      </w:pPr>
      <w:rPr>
        <w:rFonts w:hint="default"/>
        <w:lang w:val="pt-PT" w:eastAsia="en-US" w:bidi="ar-SA"/>
      </w:rPr>
    </w:lvl>
    <w:lvl w:ilvl="5" w:tentative="0">
      <w:start w:val="0"/>
      <w:numFmt w:val="bullet"/>
      <w:lvlText w:val="•"/>
      <w:lvlJc w:val="left"/>
      <w:pPr>
        <w:ind w:left="5594" w:hanging="555"/>
      </w:pPr>
      <w:rPr>
        <w:rFonts w:hint="default"/>
        <w:lang w:val="pt-PT" w:eastAsia="en-US" w:bidi="ar-SA"/>
      </w:rPr>
    </w:lvl>
    <w:lvl w:ilvl="6" w:tentative="0">
      <w:start w:val="0"/>
      <w:numFmt w:val="bullet"/>
      <w:lvlText w:val="•"/>
      <w:lvlJc w:val="left"/>
      <w:pPr>
        <w:ind w:left="6545" w:hanging="555"/>
      </w:pPr>
      <w:rPr>
        <w:rFonts w:hint="default"/>
        <w:lang w:val="pt-PT" w:eastAsia="en-US" w:bidi="ar-SA"/>
      </w:rPr>
    </w:lvl>
    <w:lvl w:ilvl="7" w:tentative="0">
      <w:start w:val="0"/>
      <w:numFmt w:val="bullet"/>
      <w:lvlText w:val="•"/>
      <w:lvlJc w:val="left"/>
      <w:pPr>
        <w:ind w:left="7495" w:hanging="555"/>
      </w:pPr>
      <w:rPr>
        <w:rFonts w:hint="default"/>
        <w:lang w:val="pt-PT" w:eastAsia="en-US" w:bidi="ar-SA"/>
      </w:rPr>
    </w:lvl>
    <w:lvl w:ilvl="8" w:tentative="0">
      <w:start w:val="0"/>
      <w:numFmt w:val="bullet"/>
      <w:lvlText w:val="•"/>
      <w:lvlJc w:val="left"/>
      <w:pPr>
        <w:ind w:left="8446" w:hanging="555"/>
      </w:pPr>
      <w:rPr>
        <w:rFonts w:hint="default"/>
        <w:lang w:val="pt-PT" w:eastAsia="en-US" w:bidi="ar-SA"/>
      </w:rPr>
    </w:lvl>
  </w:abstractNum>
  <w:abstractNum w:abstractNumId="27">
    <w:nsid w:val="2A8F537B"/>
    <w:multiLevelType w:val="multilevel"/>
    <w:tmpl w:val="2A8F537B"/>
    <w:lvl w:ilvl="0" w:tentative="0">
      <w:start w:val="9"/>
      <w:numFmt w:val="decimal"/>
      <w:lvlText w:val="%1"/>
      <w:lvlJc w:val="left"/>
      <w:pPr>
        <w:ind w:left="1920" w:hanging="504"/>
        <w:jc w:val="left"/>
      </w:pPr>
      <w:rPr>
        <w:rFonts w:hint="default"/>
        <w:lang w:val="pt-PT" w:eastAsia="en-US" w:bidi="ar-SA"/>
      </w:rPr>
    </w:lvl>
    <w:lvl w:ilvl="1" w:tentative="0">
      <w:start w:val="3"/>
      <w:numFmt w:val="decimal"/>
      <w:lvlText w:val="%1.%2"/>
      <w:lvlJc w:val="left"/>
      <w:pPr>
        <w:ind w:left="1920" w:hanging="504"/>
        <w:jc w:val="left"/>
      </w:pPr>
      <w:rPr>
        <w:rFonts w:hint="default"/>
        <w:lang w:val="pt-PT" w:eastAsia="en-US" w:bidi="ar-SA"/>
      </w:rPr>
    </w:lvl>
    <w:lvl w:ilvl="2" w:tentative="0">
      <w:start w:val="1"/>
      <w:numFmt w:val="decimal"/>
      <w:lvlText w:val="%1.%2.%3"/>
      <w:lvlJc w:val="left"/>
      <w:pPr>
        <w:ind w:left="1920" w:hanging="504"/>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448" w:hanging="504"/>
      </w:pPr>
      <w:rPr>
        <w:rFonts w:hint="default"/>
        <w:lang w:val="pt-PT" w:eastAsia="en-US" w:bidi="ar-SA"/>
      </w:rPr>
    </w:lvl>
    <w:lvl w:ilvl="4" w:tentative="0">
      <w:start w:val="0"/>
      <w:numFmt w:val="bullet"/>
      <w:lvlText w:val="•"/>
      <w:lvlJc w:val="left"/>
      <w:pPr>
        <w:ind w:left="5291" w:hanging="504"/>
      </w:pPr>
      <w:rPr>
        <w:rFonts w:hint="default"/>
        <w:lang w:val="pt-PT" w:eastAsia="en-US" w:bidi="ar-SA"/>
      </w:rPr>
    </w:lvl>
    <w:lvl w:ilvl="5" w:tentative="0">
      <w:start w:val="0"/>
      <w:numFmt w:val="bullet"/>
      <w:lvlText w:val="•"/>
      <w:lvlJc w:val="left"/>
      <w:pPr>
        <w:ind w:left="6134" w:hanging="504"/>
      </w:pPr>
      <w:rPr>
        <w:rFonts w:hint="default"/>
        <w:lang w:val="pt-PT" w:eastAsia="en-US" w:bidi="ar-SA"/>
      </w:rPr>
    </w:lvl>
    <w:lvl w:ilvl="6" w:tentative="0">
      <w:start w:val="0"/>
      <w:numFmt w:val="bullet"/>
      <w:lvlText w:val="•"/>
      <w:lvlJc w:val="left"/>
      <w:pPr>
        <w:ind w:left="6977" w:hanging="504"/>
      </w:pPr>
      <w:rPr>
        <w:rFonts w:hint="default"/>
        <w:lang w:val="pt-PT" w:eastAsia="en-US" w:bidi="ar-SA"/>
      </w:rPr>
    </w:lvl>
    <w:lvl w:ilvl="7" w:tentative="0">
      <w:start w:val="0"/>
      <w:numFmt w:val="bullet"/>
      <w:lvlText w:val="•"/>
      <w:lvlJc w:val="left"/>
      <w:pPr>
        <w:ind w:left="7819" w:hanging="504"/>
      </w:pPr>
      <w:rPr>
        <w:rFonts w:hint="default"/>
        <w:lang w:val="pt-PT" w:eastAsia="en-US" w:bidi="ar-SA"/>
      </w:rPr>
    </w:lvl>
    <w:lvl w:ilvl="8" w:tentative="0">
      <w:start w:val="0"/>
      <w:numFmt w:val="bullet"/>
      <w:lvlText w:val="•"/>
      <w:lvlJc w:val="left"/>
      <w:pPr>
        <w:ind w:left="8662" w:hanging="504"/>
      </w:pPr>
      <w:rPr>
        <w:rFonts w:hint="default"/>
        <w:lang w:val="pt-PT" w:eastAsia="en-US" w:bidi="ar-SA"/>
      </w:rPr>
    </w:lvl>
  </w:abstractNum>
  <w:abstractNum w:abstractNumId="28">
    <w:nsid w:val="30FC5B15"/>
    <w:multiLevelType w:val="multilevel"/>
    <w:tmpl w:val="30FC5B15"/>
    <w:lvl w:ilvl="0" w:tentative="0">
      <w:start w:val="5"/>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29">
    <w:nsid w:val="39A0D9AC"/>
    <w:multiLevelType w:val="multilevel"/>
    <w:tmpl w:val="39A0D9AC"/>
    <w:lvl w:ilvl="0" w:tentative="0">
      <w:start w:val="26"/>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30">
    <w:nsid w:val="46A08BB8"/>
    <w:multiLevelType w:val="multilevel"/>
    <w:tmpl w:val="46A08BB8"/>
    <w:lvl w:ilvl="0" w:tentative="0">
      <w:start w:val="7"/>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spacing w:val="-1"/>
        <w:w w:val="100"/>
        <w:lang w:val="pt-PT" w:eastAsia="en-US" w:bidi="ar-SA"/>
      </w:rPr>
    </w:lvl>
    <w:lvl w:ilvl="2" w:tentative="0">
      <w:start w:val="1"/>
      <w:numFmt w:val="decimal"/>
      <w:lvlText w:val="%1.%2.%3."/>
      <w:lvlJc w:val="left"/>
      <w:pPr>
        <w:ind w:left="282" w:hanging="709"/>
        <w:jc w:val="left"/>
      </w:pPr>
      <w:rPr>
        <w:rFonts w:hint="default" w:ascii="Calibri" w:hAnsi="Calibri" w:eastAsia="Calibri" w:cs="Calibri"/>
        <w:b w:val="0"/>
        <w:bCs w:val="0"/>
        <w:i w:val="0"/>
        <w:iCs w:val="0"/>
        <w:spacing w:val="0"/>
        <w:w w:val="100"/>
        <w:sz w:val="22"/>
        <w:szCs w:val="22"/>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31">
    <w:nsid w:val="4C1BAE26"/>
    <w:multiLevelType w:val="multilevel"/>
    <w:tmpl w:val="4C1BAE26"/>
    <w:lvl w:ilvl="0" w:tentative="0">
      <w:start w:val="4"/>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32">
    <w:nsid w:val="4D4DC07F"/>
    <w:multiLevelType w:val="multilevel"/>
    <w:tmpl w:val="4D4DC07F"/>
    <w:lvl w:ilvl="0" w:tentative="0">
      <w:start w:val="9"/>
      <w:numFmt w:val="decimal"/>
      <w:lvlText w:val="%1"/>
      <w:lvlJc w:val="left"/>
      <w:pPr>
        <w:ind w:left="947" w:hanging="665"/>
        <w:jc w:val="left"/>
      </w:pPr>
      <w:rPr>
        <w:rFonts w:hint="default"/>
        <w:lang w:val="pt-PT" w:eastAsia="en-US" w:bidi="ar-SA"/>
      </w:rPr>
    </w:lvl>
    <w:lvl w:ilvl="1" w:tentative="0">
      <w:start w:val="35"/>
      <w:numFmt w:val="decimal"/>
      <w:lvlText w:val="%1.%2"/>
      <w:lvlJc w:val="left"/>
      <w:pPr>
        <w:ind w:left="947" w:hanging="665"/>
        <w:jc w:val="left"/>
      </w:pPr>
      <w:rPr>
        <w:rFonts w:hint="default"/>
        <w:lang w:val="pt-PT" w:eastAsia="en-US" w:bidi="ar-SA"/>
      </w:rPr>
    </w:lvl>
    <w:lvl w:ilvl="2" w:tentative="0">
      <w:start w:val="1"/>
      <w:numFmt w:val="decimal"/>
      <w:lvlText w:val="%1.%2.%3."/>
      <w:lvlJc w:val="left"/>
      <w:pPr>
        <w:ind w:left="947" w:hanging="665"/>
        <w:jc w:val="left"/>
      </w:pPr>
      <w:rPr>
        <w:rFonts w:hint="default" w:ascii="Calibri" w:hAnsi="Calibri" w:eastAsia="Calibri" w:cs="Calibri"/>
        <w:b w:val="0"/>
        <w:bCs w:val="0"/>
        <w:i w:val="0"/>
        <w:iCs w:val="0"/>
        <w:color w:val="FF0000"/>
        <w:spacing w:val="-3"/>
        <w:w w:val="100"/>
        <w:sz w:val="22"/>
        <w:szCs w:val="22"/>
        <w:lang w:val="pt-PT" w:eastAsia="en-US" w:bidi="ar-SA"/>
      </w:rPr>
    </w:lvl>
    <w:lvl w:ilvl="3" w:tentative="0">
      <w:start w:val="0"/>
      <w:numFmt w:val="bullet"/>
      <w:lvlText w:val="•"/>
      <w:lvlJc w:val="left"/>
      <w:pPr>
        <w:ind w:left="3762" w:hanging="665"/>
      </w:pPr>
      <w:rPr>
        <w:rFonts w:hint="default"/>
        <w:lang w:val="pt-PT" w:eastAsia="en-US" w:bidi="ar-SA"/>
      </w:rPr>
    </w:lvl>
    <w:lvl w:ilvl="4" w:tentative="0">
      <w:start w:val="0"/>
      <w:numFmt w:val="bullet"/>
      <w:lvlText w:val="•"/>
      <w:lvlJc w:val="left"/>
      <w:pPr>
        <w:ind w:left="4703" w:hanging="665"/>
      </w:pPr>
      <w:rPr>
        <w:rFonts w:hint="default"/>
        <w:lang w:val="pt-PT" w:eastAsia="en-US" w:bidi="ar-SA"/>
      </w:rPr>
    </w:lvl>
    <w:lvl w:ilvl="5" w:tentative="0">
      <w:start w:val="0"/>
      <w:numFmt w:val="bullet"/>
      <w:lvlText w:val="•"/>
      <w:lvlJc w:val="left"/>
      <w:pPr>
        <w:ind w:left="5644" w:hanging="665"/>
      </w:pPr>
      <w:rPr>
        <w:rFonts w:hint="default"/>
        <w:lang w:val="pt-PT" w:eastAsia="en-US" w:bidi="ar-SA"/>
      </w:rPr>
    </w:lvl>
    <w:lvl w:ilvl="6" w:tentative="0">
      <w:start w:val="0"/>
      <w:numFmt w:val="bullet"/>
      <w:lvlText w:val="•"/>
      <w:lvlJc w:val="left"/>
      <w:pPr>
        <w:ind w:left="6585" w:hanging="665"/>
      </w:pPr>
      <w:rPr>
        <w:rFonts w:hint="default"/>
        <w:lang w:val="pt-PT" w:eastAsia="en-US" w:bidi="ar-SA"/>
      </w:rPr>
    </w:lvl>
    <w:lvl w:ilvl="7" w:tentative="0">
      <w:start w:val="0"/>
      <w:numFmt w:val="bullet"/>
      <w:lvlText w:val="•"/>
      <w:lvlJc w:val="left"/>
      <w:pPr>
        <w:ind w:left="7525" w:hanging="665"/>
      </w:pPr>
      <w:rPr>
        <w:rFonts w:hint="default"/>
        <w:lang w:val="pt-PT" w:eastAsia="en-US" w:bidi="ar-SA"/>
      </w:rPr>
    </w:lvl>
    <w:lvl w:ilvl="8" w:tentative="0">
      <w:start w:val="0"/>
      <w:numFmt w:val="bullet"/>
      <w:lvlText w:val="•"/>
      <w:lvlJc w:val="left"/>
      <w:pPr>
        <w:ind w:left="8466" w:hanging="665"/>
      </w:pPr>
      <w:rPr>
        <w:rFonts w:hint="default"/>
        <w:lang w:val="pt-PT" w:eastAsia="en-US" w:bidi="ar-SA"/>
      </w:rPr>
    </w:lvl>
  </w:abstractNum>
  <w:abstractNum w:abstractNumId="33">
    <w:nsid w:val="4D94DA66"/>
    <w:multiLevelType w:val="multilevel"/>
    <w:tmpl w:val="4D94DA66"/>
    <w:lvl w:ilvl="0" w:tentative="0">
      <w:start w:val="2"/>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34">
    <w:nsid w:val="58765686"/>
    <w:multiLevelType w:val="multilevel"/>
    <w:tmpl w:val="58765686"/>
    <w:lvl w:ilvl="0" w:tentative="0">
      <w:start w:val="1"/>
      <w:numFmt w:val="decimal"/>
      <w:lvlText w:val="%1."/>
      <w:lvlJc w:val="left"/>
      <w:pPr>
        <w:ind w:left="991" w:hanging="709"/>
        <w:jc w:val="left"/>
      </w:pPr>
      <w:rPr>
        <w:rFonts w:hint="default" w:ascii="Calibri" w:hAnsi="Calibri" w:eastAsia="Calibri" w:cs="Calibri"/>
        <w:b/>
        <w:bCs/>
        <w:i w:val="0"/>
        <w:iCs w:val="0"/>
        <w:spacing w:val="0"/>
        <w:w w:val="100"/>
        <w:sz w:val="22"/>
        <w:szCs w:val="22"/>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1"/>
      <w:numFmt w:val="decimal"/>
      <w:lvlText w:val="%1.%2.%3"/>
      <w:lvlJc w:val="left"/>
      <w:pPr>
        <w:ind w:left="849" w:hanging="850"/>
        <w:jc w:val="left"/>
      </w:pPr>
      <w:rPr>
        <w:rFonts w:hint="default" w:ascii="Calibri" w:hAnsi="Calibri" w:eastAsia="Calibri" w:cs="Calibri"/>
        <w:b/>
        <w:bCs/>
        <w:i w:val="0"/>
        <w:iCs w:val="0"/>
        <w:spacing w:val="-2"/>
        <w:w w:val="100"/>
        <w:sz w:val="22"/>
        <w:szCs w:val="22"/>
        <w:lang w:val="pt-PT" w:eastAsia="en-US" w:bidi="ar-SA"/>
      </w:rPr>
    </w:lvl>
    <w:lvl w:ilvl="3" w:tentative="0">
      <w:start w:val="1"/>
      <w:numFmt w:val="decimal"/>
      <w:lvlText w:val="%1.%2.%3.%4."/>
      <w:lvlJc w:val="left"/>
      <w:pPr>
        <w:ind w:left="849" w:hanging="900"/>
        <w:jc w:val="left"/>
      </w:pPr>
      <w:rPr>
        <w:rFonts w:hint="default" w:ascii="Calibri" w:hAnsi="Calibri" w:eastAsia="Calibri" w:cs="Calibri"/>
        <w:b/>
        <w:bCs/>
        <w:i w:val="0"/>
        <w:iCs w:val="0"/>
        <w:spacing w:val="-2"/>
        <w:w w:val="100"/>
        <w:sz w:val="22"/>
        <w:szCs w:val="22"/>
        <w:lang w:val="pt-PT" w:eastAsia="en-US" w:bidi="ar-SA"/>
      </w:rPr>
    </w:lvl>
    <w:lvl w:ilvl="4" w:tentative="0">
      <w:start w:val="0"/>
      <w:numFmt w:val="bullet"/>
      <w:lvlText w:val="•"/>
      <w:lvlJc w:val="left"/>
      <w:pPr>
        <w:ind w:left="2400" w:hanging="900"/>
      </w:pPr>
      <w:rPr>
        <w:rFonts w:hint="default"/>
        <w:lang w:val="pt-PT" w:eastAsia="en-US" w:bidi="ar-SA"/>
      </w:rPr>
    </w:lvl>
    <w:lvl w:ilvl="5" w:tentative="0">
      <w:start w:val="0"/>
      <w:numFmt w:val="bullet"/>
      <w:lvlText w:val="•"/>
      <w:lvlJc w:val="left"/>
      <w:pPr>
        <w:ind w:left="3724" w:hanging="900"/>
      </w:pPr>
      <w:rPr>
        <w:rFonts w:hint="default"/>
        <w:lang w:val="pt-PT" w:eastAsia="en-US" w:bidi="ar-SA"/>
      </w:rPr>
    </w:lvl>
    <w:lvl w:ilvl="6" w:tentative="0">
      <w:start w:val="0"/>
      <w:numFmt w:val="bullet"/>
      <w:lvlText w:val="•"/>
      <w:lvlJc w:val="left"/>
      <w:pPr>
        <w:ind w:left="5049" w:hanging="900"/>
      </w:pPr>
      <w:rPr>
        <w:rFonts w:hint="default"/>
        <w:lang w:val="pt-PT" w:eastAsia="en-US" w:bidi="ar-SA"/>
      </w:rPr>
    </w:lvl>
    <w:lvl w:ilvl="7" w:tentative="0">
      <w:start w:val="0"/>
      <w:numFmt w:val="bullet"/>
      <w:lvlText w:val="•"/>
      <w:lvlJc w:val="left"/>
      <w:pPr>
        <w:ind w:left="6374" w:hanging="900"/>
      </w:pPr>
      <w:rPr>
        <w:rFonts w:hint="default"/>
        <w:lang w:val="pt-PT" w:eastAsia="en-US" w:bidi="ar-SA"/>
      </w:rPr>
    </w:lvl>
    <w:lvl w:ilvl="8" w:tentative="0">
      <w:start w:val="0"/>
      <w:numFmt w:val="bullet"/>
      <w:lvlText w:val="•"/>
      <w:lvlJc w:val="left"/>
      <w:pPr>
        <w:ind w:left="7698" w:hanging="900"/>
      </w:pPr>
      <w:rPr>
        <w:rFonts w:hint="default"/>
        <w:lang w:val="pt-PT" w:eastAsia="en-US" w:bidi="ar-SA"/>
      </w:rPr>
    </w:lvl>
  </w:abstractNum>
  <w:abstractNum w:abstractNumId="35">
    <w:nsid w:val="59ADCABA"/>
    <w:multiLevelType w:val="multilevel"/>
    <w:tmpl w:val="59ADCABA"/>
    <w:lvl w:ilvl="0" w:tentative="0">
      <w:start w:val="1"/>
      <w:numFmt w:val="decimal"/>
      <w:lvlText w:val="%1"/>
      <w:lvlJc w:val="left"/>
      <w:pPr>
        <w:ind w:left="282" w:hanging="490"/>
        <w:jc w:val="left"/>
      </w:pPr>
      <w:rPr>
        <w:rFonts w:hint="default"/>
        <w:lang w:val="pt-PT" w:eastAsia="en-US" w:bidi="ar-SA"/>
      </w:rPr>
    </w:lvl>
    <w:lvl w:ilvl="1" w:tentative="0">
      <w:start w:val="16"/>
      <w:numFmt w:val="decimal"/>
      <w:lvlText w:val="%1.%2."/>
      <w:lvlJc w:val="left"/>
      <w:pPr>
        <w:ind w:left="282" w:hanging="490"/>
        <w:jc w:val="left"/>
      </w:pPr>
      <w:rPr>
        <w:rFonts w:hint="default" w:ascii="Calibri" w:hAnsi="Calibri" w:eastAsia="Calibri" w:cs="Calibri"/>
        <w:b w:val="0"/>
        <w:bCs w:val="0"/>
        <w:i w:val="0"/>
        <w:iCs w:val="0"/>
        <w:color w:val="ED0000"/>
        <w:spacing w:val="-3"/>
        <w:w w:val="100"/>
        <w:sz w:val="22"/>
        <w:szCs w:val="22"/>
        <w:lang w:val="pt-PT" w:eastAsia="en-US" w:bidi="ar-SA"/>
      </w:rPr>
    </w:lvl>
    <w:lvl w:ilvl="2" w:tentative="0">
      <w:start w:val="0"/>
      <w:numFmt w:val="bullet"/>
      <w:lvlText w:val="•"/>
      <w:lvlJc w:val="left"/>
      <w:pPr>
        <w:ind w:left="2293" w:hanging="490"/>
      </w:pPr>
      <w:rPr>
        <w:rFonts w:hint="default"/>
        <w:lang w:val="pt-PT" w:eastAsia="en-US" w:bidi="ar-SA"/>
      </w:rPr>
    </w:lvl>
    <w:lvl w:ilvl="3" w:tentative="0">
      <w:start w:val="0"/>
      <w:numFmt w:val="bullet"/>
      <w:lvlText w:val="•"/>
      <w:lvlJc w:val="left"/>
      <w:pPr>
        <w:ind w:left="3300" w:hanging="490"/>
      </w:pPr>
      <w:rPr>
        <w:rFonts w:hint="default"/>
        <w:lang w:val="pt-PT" w:eastAsia="en-US" w:bidi="ar-SA"/>
      </w:rPr>
    </w:lvl>
    <w:lvl w:ilvl="4" w:tentative="0">
      <w:start w:val="0"/>
      <w:numFmt w:val="bullet"/>
      <w:lvlText w:val="•"/>
      <w:lvlJc w:val="left"/>
      <w:pPr>
        <w:ind w:left="4307" w:hanging="490"/>
      </w:pPr>
      <w:rPr>
        <w:rFonts w:hint="default"/>
        <w:lang w:val="pt-PT" w:eastAsia="en-US" w:bidi="ar-SA"/>
      </w:rPr>
    </w:lvl>
    <w:lvl w:ilvl="5" w:tentative="0">
      <w:start w:val="0"/>
      <w:numFmt w:val="bullet"/>
      <w:lvlText w:val="•"/>
      <w:lvlJc w:val="left"/>
      <w:pPr>
        <w:ind w:left="5314" w:hanging="490"/>
      </w:pPr>
      <w:rPr>
        <w:rFonts w:hint="default"/>
        <w:lang w:val="pt-PT" w:eastAsia="en-US" w:bidi="ar-SA"/>
      </w:rPr>
    </w:lvl>
    <w:lvl w:ilvl="6" w:tentative="0">
      <w:start w:val="0"/>
      <w:numFmt w:val="bullet"/>
      <w:lvlText w:val="•"/>
      <w:lvlJc w:val="left"/>
      <w:pPr>
        <w:ind w:left="6321" w:hanging="490"/>
      </w:pPr>
      <w:rPr>
        <w:rFonts w:hint="default"/>
        <w:lang w:val="pt-PT" w:eastAsia="en-US" w:bidi="ar-SA"/>
      </w:rPr>
    </w:lvl>
    <w:lvl w:ilvl="7" w:tentative="0">
      <w:start w:val="0"/>
      <w:numFmt w:val="bullet"/>
      <w:lvlText w:val="•"/>
      <w:lvlJc w:val="left"/>
      <w:pPr>
        <w:ind w:left="7327" w:hanging="490"/>
      </w:pPr>
      <w:rPr>
        <w:rFonts w:hint="default"/>
        <w:lang w:val="pt-PT" w:eastAsia="en-US" w:bidi="ar-SA"/>
      </w:rPr>
    </w:lvl>
    <w:lvl w:ilvl="8" w:tentative="0">
      <w:start w:val="0"/>
      <w:numFmt w:val="bullet"/>
      <w:lvlText w:val="•"/>
      <w:lvlJc w:val="left"/>
      <w:pPr>
        <w:ind w:left="8334" w:hanging="490"/>
      </w:pPr>
      <w:rPr>
        <w:rFonts w:hint="default"/>
        <w:lang w:val="pt-PT" w:eastAsia="en-US" w:bidi="ar-SA"/>
      </w:rPr>
    </w:lvl>
  </w:abstractNum>
  <w:abstractNum w:abstractNumId="36">
    <w:nsid w:val="5A241D34"/>
    <w:multiLevelType w:val="multilevel"/>
    <w:tmpl w:val="5A241D34"/>
    <w:lvl w:ilvl="0" w:tentative="0">
      <w:start w:val="9"/>
      <w:numFmt w:val="decimal"/>
      <w:lvlText w:val="%1"/>
      <w:lvlJc w:val="left"/>
      <w:pPr>
        <w:ind w:left="2407" w:hanging="992"/>
        <w:jc w:val="left"/>
      </w:pPr>
      <w:rPr>
        <w:rFonts w:hint="default"/>
        <w:lang w:val="pt-PT" w:eastAsia="en-US" w:bidi="ar-SA"/>
      </w:rPr>
    </w:lvl>
    <w:lvl w:ilvl="1" w:tentative="0">
      <w:start w:val="12"/>
      <w:numFmt w:val="decimal"/>
      <w:lvlText w:val="%1.%2"/>
      <w:lvlJc w:val="left"/>
      <w:pPr>
        <w:ind w:left="2407" w:hanging="992"/>
        <w:jc w:val="left"/>
      </w:pPr>
      <w:rPr>
        <w:rFonts w:hint="default"/>
        <w:lang w:val="pt-PT" w:eastAsia="en-US" w:bidi="ar-SA"/>
      </w:rPr>
    </w:lvl>
    <w:lvl w:ilvl="2" w:tentative="0">
      <w:start w:val="1"/>
      <w:numFmt w:val="decimal"/>
      <w:lvlText w:val="%1.%2.%3"/>
      <w:lvlJc w:val="left"/>
      <w:pPr>
        <w:ind w:left="2407" w:hanging="992"/>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784" w:hanging="992"/>
      </w:pPr>
      <w:rPr>
        <w:rFonts w:hint="default"/>
        <w:lang w:val="pt-PT" w:eastAsia="en-US" w:bidi="ar-SA"/>
      </w:rPr>
    </w:lvl>
    <w:lvl w:ilvl="4" w:tentative="0">
      <w:start w:val="0"/>
      <w:numFmt w:val="bullet"/>
      <w:lvlText w:val="•"/>
      <w:lvlJc w:val="left"/>
      <w:pPr>
        <w:ind w:left="5579" w:hanging="992"/>
      </w:pPr>
      <w:rPr>
        <w:rFonts w:hint="default"/>
        <w:lang w:val="pt-PT" w:eastAsia="en-US" w:bidi="ar-SA"/>
      </w:rPr>
    </w:lvl>
    <w:lvl w:ilvl="5" w:tentative="0">
      <w:start w:val="0"/>
      <w:numFmt w:val="bullet"/>
      <w:lvlText w:val="•"/>
      <w:lvlJc w:val="left"/>
      <w:pPr>
        <w:ind w:left="6374" w:hanging="992"/>
      </w:pPr>
      <w:rPr>
        <w:rFonts w:hint="default"/>
        <w:lang w:val="pt-PT" w:eastAsia="en-US" w:bidi="ar-SA"/>
      </w:rPr>
    </w:lvl>
    <w:lvl w:ilvl="6" w:tentative="0">
      <w:start w:val="0"/>
      <w:numFmt w:val="bullet"/>
      <w:lvlText w:val="•"/>
      <w:lvlJc w:val="left"/>
      <w:pPr>
        <w:ind w:left="7169" w:hanging="992"/>
      </w:pPr>
      <w:rPr>
        <w:rFonts w:hint="default"/>
        <w:lang w:val="pt-PT" w:eastAsia="en-US" w:bidi="ar-SA"/>
      </w:rPr>
    </w:lvl>
    <w:lvl w:ilvl="7" w:tentative="0">
      <w:start w:val="0"/>
      <w:numFmt w:val="bullet"/>
      <w:lvlText w:val="•"/>
      <w:lvlJc w:val="left"/>
      <w:pPr>
        <w:ind w:left="7963" w:hanging="992"/>
      </w:pPr>
      <w:rPr>
        <w:rFonts w:hint="default"/>
        <w:lang w:val="pt-PT" w:eastAsia="en-US" w:bidi="ar-SA"/>
      </w:rPr>
    </w:lvl>
    <w:lvl w:ilvl="8" w:tentative="0">
      <w:start w:val="0"/>
      <w:numFmt w:val="bullet"/>
      <w:lvlText w:val="•"/>
      <w:lvlJc w:val="left"/>
      <w:pPr>
        <w:ind w:left="8758" w:hanging="992"/>
      </w:pPr>
      <w:rPr>
        <w:rFonts w:hint="default"/>
        <w:lang w:val="pt-PT" w:eastAsia="en-US" w:bidi="ar-SA"/>
      </w:rPr>
    </w:lvl>
  </w:abstractNum>
  <w:abstractNum w:abstractNumId="37">
    <w:nsid w:val="5E29AB5A"/>
    <w:multiLevelType w:val="multilevel"/>
    <w:tmpl w:val="5E29AB5A"/>
    <w:lvl w:ilvl="0" w:tentative="0">
      <w:start w:val="13"/>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38">
    <w:nsid w:val="60382F6E"/>
    <w:multiLevelType w:val="multilevel"/>
    <w:tmpl w:val="60382F6E"/>
    <w:lvl w:ilvl="0" w:tentative="0">
      <w:start w:val="5"/>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1"/>
      <w:numFmt w:val="decimal"/>
      <w:lvlText w:val="%1.%2.%3."/>
      <w:lvlJc w:val="left"/>
      <w:pPr>
        <w:ind w:left="991" w:hanging="709"/>
        <w:jc w:val="left"/>
      </w:pPr>
      <w:rPr>
        <w:rFonts w:hint="default" w:ascii="Calibri" w:hAnsi="Calibri" w:eastAsia="Calibri" w:cs="Calibri"/>
        <w:b w:val="0"/>
        <w:bCs w:val="0"/>
        <w:i w:val="0"/>
        <w:iCs w:val="0"/>
        <w:spacing w:val="0"/>
        <w:w w:val="100"/>
        <w:sz w:val="22"/>
        <w:szCs w:val="22"/>
        <w:lang w:val="pt-PT" w:eastAsia="en-US" w:bidi="ar-SA"/>
      </w:rPr>
    </w:lvl>
    <w:lvl w:ilvl="3" w:tentative="0">
      <w:start w:val="0"/>
      <w:numFmt w:val="bullet"/>
      <w:lvlText w:val="•"/>
      <w:lvlJc w:val="left"/>
      <w:pPr>
        <w:ind w:left="3077" w:hanging="709"/>
      </w:pPr>
      <w:rPr>
        <w:rFonts w:hint="default"/>
        <w:lang w:val="pt-PT" w:eastAsia="en-US" w:bidi="ar-SA"/>
      </w:rPr>
    </w:lvl>
    <w:lvl w:ilvl="4" w:tentative="0">
      <w:start w:val="0"/>
      <w:numFmt w:val="bullet"/>
      <w:lvlText w:val="•"/>
      <w:lvlJc w:val="left"/>
      <w:pPr>
        <w:ind w:left="4116" w:hanging="709"/>
      </w:pPr>
      <w:rPr>
        <w:rFonts w:hint="default"/>
        <w:lang w:val="pt-PT" w:eastAsia="en-US" w:bidi="ar-SA"/>
      </w:rPr>
    </w:lvl>
    <w:lvl w:ilvl="5" w:tentative="0">
      <w:start w:val="0"/>
      <w:numFmt w:val="bullet"/>
      <w:lvlText w:val="•"/>
      <w:lvlJc w:val="left"/>
      <w:pPr>
        <w:ind w:left="5154" w:hanging="709"/>
      </w:pPr>
      <w:rPr>
        <w:rFonts w:hint="default"/>
        <w:lang w:val="pt-PT" w:eastAsia="en-US" w:bidi="ar-SA"/>
      </w:rPr>
    </w:lvl>
    <w:lvl w:ilvl="6" w:tentative="0">
      <w:start w:val="0"/>
      <w:numFmt w:val="bullet"/>
      <w:lvlText w:val="•"/>
      <w:lvlJc w:val="left"/>
      <w:pPr>
        <w:ind w:left="6193" w:hanging="709"/>
      </w:pPr>
      <w:rPr>
        <w:rFonts w:hint="default"/>
        <w:lang w:val="pt-PT" w:eastAsia="en-US" w:bidi="ar-SA"/>
      </w:rPr>
    </w:lvl>
    <w:lvl w:ilvl="7" w:tentative="0">
      <w:start w:val="0"/>
      <w:numFmt w:val="bullet"/>
      <w:lvlText w:val="•"/>
      <w:lvlJc w:val="left"/>
      <w:pPr>
        <w:ind w:left="7232" w:hanging="709"/>
      </w:pPr>
      <w:rPr>
        <w:rFonts w:hint="default"/>
        <w:lang w:val="pt-PT" w:eastAsia="en-US" w:bidi="ar-SA"/>
      </w:rPr>
    </w:lvl>
    <w:lvl w:ilvl="8" w:tentative="0">
      <w:start w:val="0"/>
      <w:numFmt w:val="bullet"/>
      <w:lvlText w:val="•"/>
      <w:lvlJc w:val="left"/>
      <w:pPr>
        <w:ind w:left="8270" w:hanging="709"/>
      </w:pPr>
      <w:rPr>
        <w:rFonts w:hint="default"/>
        <w:lang w:val="pt-PT" w:eastAsia="en-US" w:bidi="ar-SA"/>
      </w:rPr>
    </w:lvl>
  </w:abstractNum>
  <w:abstractNum w:abstractNumId="39">
    <w:nsid w:val="629F7852"/>
    <w:multiLevelType w:val="multilevel"/>
    <w:tmpl w:val="629F7852"/>
    <w:lvl w:ilvl="0" w:tentative="0">
      <w:start w:val="16"/>
      <w:numFmt w:val="decimal"/>
      <w:lvlText w:val="%1"/>
      <w:lvlJc w:val="left"/>
      <w:pPr>
        <w:ind w:left="991" w:hanging="709"/>
        <w:jc w:val="left"/>
      </w:pPr>
      <w:rPr>
        <w:rFonts w:hint="default"/>
        <w:lang w:val="pt-PT" w:eastAsia="en-US" w:bidi="ar-SA"/>
      </w:rPr>
    </w:lvl>
    <w:lvl w:ilvl="1" w:tentative="0">
      <w:start w:val="1"/>
      <w:numFmt w:val="decimal"/>
      <w:lvlText w:val="%1.%2."/>
      <w:lvlJc w:val="left"/>
      <w:pPr>
        <w:ind w:left="991"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1"/>
      <w:numFmt w:val="decimal"/>
      <w:lvlText w:val="%1.%2.%3."/>
      <w:lvlJc w:val="left"/>
      <w:pPr>
        <w:ind w:left="991" w:hanging="709"/>
        <w:jc w:val="left"/>
      </w:pPr>
      <w:rPr>
        <w:rFonts w:hint="default" w:ascii="Calibri" w:hAnsi="Calibri" w:eastAsia="Calibri" w:cs="Calibri"/>
        <w:b w:val="0"/>
        <w:bCs w:val="0"/>
        <w:i w:val="0"/>
        <w:iCs w:val="0"/>
        <w:spacing w:val="-3"/>
        <w:w w:val="100"/>
        <w:sz w:val="22"/>
        <w:szCs w:val="22"/>
        <w:lang w:val="pt-PT" w:eastAsia="en-US" w:bidi="ar-SA"/>
      </w:rPr>
    </w:lvl>
    <w:lvl w:ilvl="3" w:tentative="0">
      <w:start w:val="0"/>
      <w:numFmt w:val="bullet"/>
      <w:lvlText w:val="•"/>
      <w:lvlJc w:val="left"/>
      <w:pPr>
        <w:ind w:left="3804" w:hanging="709"/>
      </w:pPr>
      <w:rPr>
        <w:rFonts w:hint="default"/>
        <w:lang w:val="pt-PT" w:eastAsia="en-US" w:bidi="ar-SA"/>
      </w:rPr>
    </w:lvl>
    <w:lvl w:ilvl="4" w:tentative="0">
      <w:start w:val="0"/>
      <w:numFmt w:val="bullet"/>
      <w:lvlText w:val="•"/>
      <w:lvlJc w:val="left"/>
      <w:pPr>
        <w:ind w:left="4739" w:hanging="709"/>
      </w:pPr>
      <w:rPr>
        <w:rFonts w:hint="default"/>
        <w:lang w:val="pt-PT" w:eastAsia="en-US" w:bidi="ar-SA"/>
      </w:rPr>
    </w:lvl>
    <w:lvl w:ilvl="5" w:tentative="0">
      <w:start w:val="0"/>
      <w:numFmt w:val="bullet"/>
      <w:lvlText w:val="•"/>
      <w:lvlJc w:val="left"/>
      <w:pPr>
        <w:ind w:left="5674" w:hanging="709"/>
      </w:pPr>
      <w:rPr>
        <w:rFonts w:hint="default"/>
        <w:lang w:val="pt-PT" w:eastAsia="en-US" w:bidi="ar-SA"/>
      </w:rPr>
    </w:lvl>
    <w:lvl w:ilvl="6" w:tentative="0">
      <w:start w:val="0"/>
      <w:numFmt w:val="bullet"/>
      <w:lvlText w:val="•"/>
      <w:lvlJc w:val="left"/>
      <w:pPr>
        <w:ind w:left="6609" w:hanging="709"/>
      </w:pPr>
      <w:rPr>
        <w:rFonts w:hint="default"/>
        <w:lang w:val="pt-PT" w:eastAsia="en-US" w:bidi="ar-SA"/>
      </w:rPr>
    </w:lvl>
    <w:lvl w:ilvl="7" w:tentative="0">
      <w:start w:val="0"/>
      <w:numFmt w:val="bullet"/>
      <w:lvlText w:val="•"/>
      <w:lvlJc w:val="left"/>
      <w:pPr>
        <w:ind w:left="7543" w:hanging="709"/>
      </w:pPr>
      <w:rPr>
        <w:rFonts w:hint="default"/>
        <w:lang w:val="pt-PT" w:eastAsia="en-US" w:bidi="ar-SA"/>
      </w:rPr>
    </w:lvl>
    <w:lvl w:ilvl="8" w:tentative="0">
      <w:start w:val="0"/>
      <w:numFmt w:val="bullet"/>
      <w:lvlText w:val="•"/>
      <w:lvlJc w:val="left"/>
      <w:pPr>
        <w:ind w:left="8478" w:hanging="709"/>
      </w:pPr>
      <w:rPr>
        <w:rFonts w:hint="default"/>
        <w:lang w:val="pt-PT" w:eastAsia="en-US" w:bidi="ar-SA"/>
      </w:rPr>
    </w:lvl>
  </w:abstractNum>
  <w:abstractNum w:abstractNumId="40">
    <w:nsid w:val="72183CF9"/>
    <w:multiLevelType w:val="multilevel"/>
    <w:tmpl w:val="72183CF9"/>
    <w:lvl w:ilvl="0" w:tentative="0">
      <w:start w:val="8"/>
      <w:numFmt w:val="decimal"/>
      <w:lvlText w:val="%1"/>
      <w:lvlJc w:val="left"/>
      <w:pPr>
        <w:ind w:left="1920" w:hanging="504"/>
        <w:jc w:val="left"/>
      </w:pPr>
      <w:rPr>
        <w:rFonts w:hint="default"/>
        <w:lang w:val="pt-PT" w:eastAsia="en-US" w:bidi="ar-SA"/>
      </w:rPr>
    </w:lvl>
    <w:lvl w:ilvl="1" w:tentative="0">
      <w:start w:val="2"/>
      <w:numFmt w:val="decimal"/>
      <w:lvlText w:val="%1.%2"/>
      <w:lvlJc w:val="left"/>
      <w:pPr>
        <w:ind w:left="1920" w:hanging="504"/>
        <w:jc w:val="left"/>
      </w:pPr>
      <w:rPr>
        <w:rFonts w:hint="default"/>
        <w:lang w:val="pt-PT" w:eastAsia="en-US" w:bidi="ar-SA"/>
      </w:rPr>
    </w:lvl>
    <w:lvl w:ilvl="2" w:tentative="0">
      <w:start w:val="1"/>
      <w:numFmt w:val="decimal"/>
      <w:lvlText w:val="%1.%2.%3"/>
      <w:lvlJc w:val="left"/>
      <w:pPr>
        <w:ind w:left="1920" w:hanging="504"/>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0"/>
      <w:numFmt w:val="bullet"/>
      <w:lvlText w:val="•"/>
      <w:lvlJc w:val="left"/>
      <w:pPr>
        <w:ind w:left="4448" w:hanging="504"/>
      </w:pPr>
      <w:rPr>
        <w:rFonts w:hint="default"/>
        <w:lang w:val="pt-PT" w:eastAsia="en-US" w:bidi="ar-SA"/>
      </w:rPr>
    </w:lvl>
    <w:lvl w:ilvl="4" w:tentative="0">
      <w:start w:val="0"/>
      <w:numFmt w:val="bullet"/>
      <w:lvlText w:val="•"/>
      <w:lvlJc w:val="left"/>
      <w:pPr>
        <w:ind w:left="5291" w:hanging="504"/>
      </w:pPr>
      <w:rPr>
        <w:rFonts w:hint="default"/>
        <w:lang w:val="pt-PT" w:eastAsia="en-US" w:bidi="ar-SA"/>
      </w:rPr>
    </w:lvl>
    <w:lvl w:ilvl="5" w:tentative="0">
      <w:start w:val="0"/>
      <w:numFmt w:val="bullet"/>
      <w:lvlText w:val="•"/>
      <w:lvlJc w:val="left"/>
      <w:pPr>
        <w:ind w:left="6134" w:hanging="504"/>
      </w:pPr>
      <w:rPr>
        <w:rFonts w:hint="default"/>
        <w:lang w:val="pt-PT" w:eastAsia="en-US" w:bidi="ar-SA"/>
      </w:rPr>
    </w:lvl>
    <w:lvl w:ilvl="6" w:tentative="0">
      <w:start w:val="0"/>
      <w:numFmt w:val="bullet"/>
      <w:lvlText w:val="•"/>
      <w:lvlJc w:val="left"/>
      <w:pPr>
        <w:ind w:left="6977" w:hanging="504"/>
      </w:pPr>
      <w:rPr>
        <w:rFonts w:hint="default"/>
        <w:lang w:val="pt-PT" w:eastAsia="en-US" w:bidi="ar-SA"/>
      </w:rPr>
    </w:lvl>
    <w:lvl w:ilvl="7" w:tentative="0">
      <w:start w:val="0"/>
      <w:numFmt w:val="bullet"/>
      <w:lvlText w:val="•"/>
      <w:lvlJc w:val="left"/>
      <w:pPr>
        <w:ind w:left="7819" w:hanging="504"/>
      </w:pPr>
      <w:rPr>
        <w:rFonts w:hint="default"/>
        <w:lang w:val="pt-PT" w:eastAsia="en-US" w:bidi="ar-SA"/>
      </w:rPr>
    </w:lvl>
    <w:lvl w:ilvl="8" w:tentative="0">
      <w:start w:val="0"/>
      <w:numFmt w:val="bullet"/>
      <w:lvlText w:val="•"/>
      <w:lvlJc w:val="left"/>
      <w:pPr>
        <w:ind w:left="8662" w:hanging="504"/>
      </w:pPr>
      <w:rPr>
        <w:rFonts w:hint="default"/>
        <w:lang w:val="pt-PT" w:eastAsia="en-US" w:bidi="ar-SA"/>
      </w:rPr>
    </w:lvl>
  </w:abstractNum>
  <w:abstractNum w:abstractNumId="41">
    <w:nsid w:val="77ECEA79"/>
    <w:multiLevelType w:val="multilevel"/>
    <w:tmpl w:val="77ECEA79"/>
    <w:lvl w:ilvl="0" w:tentative="0">
      <w:start w:val="13"/>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42">
    <w:nsid w:val="79AA4FA4"/>
    <w:multiLevelType w:val="multilevel"/>
    <w:tmpl w:val="79AA4FA4"/>
    <w:lvl w:ilvl="0" w:tentative="0">
      <w:start w:val="6"/>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bCs/>
        <w:i w:val="0"/>
        <w:iCs w:val="0"/>
        <w:spacing w:val="-2"/>
        <w:w w:val="100"/>
        <w:sz w:val="22"/>
        <w:szCs w:val="22"/>
        <w:lang w:val="pt-PT" w:eastAsia="en-US" w:bidi="ar-SA"/>
      </w:rPr>
    </w:lvl>
    <w:lvl w:ilvl="2" w:tentative="0">
      <w:start w:val="0"/>
      <w:numFmt w:val="bullet"/>
      <w:lvlText w:val="•"/>
      <w:lvlJc w:val="left"/>
      <w:pPr>
        <w:ind w:left="2293" w:hanging="709"/>
      </w:pPr>
      <w:rPr>
        <w:rFonts w:hint="default"/>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43">
    <w:nsid w:val="7C246926"/>
    <w:multiLevelType w:val="multilevel"/>
    <w:tmpl w:val="7C246926"/>
    <w:lvl w:ilvl="0" w:tentative="0">
      <w:start w:val="11"/>
      <w:numFmt w:val="decimal"/>
      <w:lvlText w:val="%1"/>
      <w:lvlJc w:val="left"/>
      <w:pPr>
        <w:ind w:left="282" w:hanging="709"/>
        <w:jc w:val="left"/>
      </w:pPr>
      <w:rPr>
        <w:rFonts w:hint="default"/>
        <w:lang w:val="pt-PT" w:eastAsia="en-US" w:bidi="ar-SA"/>
      </w:rPr>
    </w:lvl>
    <w:lvl w:ilvl="1" w:tentative="0">
      <w:start w:val="1"/>
      <w:numFmt w:val="decimal"/>
      <w:lvlText w:val="%1.%2."/>
      <w:lvlJc w:val="left"/>
      <w:pPr>
        <w:ind w:left="282" w:hanging="709"/>
        <w:jc w:val="left"/>
      </w:pPr>
      <w:rPr>
        <w:rFonts w:hint="default" w:ascii="Calibri" w:hAnsi="Calibri" w:eastAsia="Calibri" w:cs="Calibri"/>
        <w:b w:val="0"/>
        <w:bCs w:val="0"/>
        <w:i w:val="0"/>
        <w:iCs w:val="0"/>
        <w:spacing w:val="-1"/>
        <w:w w:val="100"/>
        <w:sz w:val="22"/>
        <w:szCs w:val="22"/>
        <w:lang w:val="pt-PT" w:eastAsia="en-US" w:bidi="ar-SA"/>
      </w:rPr>
    </w:lvl>
    <w:lvl w:ilvl="2" w:tentative="0">
      <w:start w:val="1"/>
      <w:numFmt w:val="decimal"/>
      <w:lvlText w:val="%1.%2.%3."/>
      <w:lvlJc w:val="left"/>
      <w:pPr>
        <w:ind w:left="282" w:hanging="709"/>
        <w:jc w:val="left"/>
      </w:pPr>
      <w:rPr>
        <w:rFonts w:hint="default" w:ascii="Calibri" w:hAnsi="Calibri" w:eastAsia="Calibri" w:cs="Calibri"/>
        <w:b w:val="0"/>
        <w:bCs w:val="0"/>
        <w:i w:val="0"/>
        <w:iCs w:val="0"/>
        <w:spacing w:val="-3"/>
        <w:w w:val="100"/>
        <w:sz w:val="22"/>
        <w:szCs w:val="22"/>
        <w:lang w:val="pt-PT" w:eastAsia="en-US" w:bidi="ar-SA"/>
      </w:rPr>
    </w:lvl>
    <w:lvl w:ilvl="3" w:tentative="0">
      <w:start w:val="0"/>
      <w:numFmt w:val="bullet"/>
      <w:lvlText w:val="•"/>
      <w:lvlJc w:val="left"/>
      <w:pPr>
        <w:ind w:left="3300" w:hanging="709"/>
      </w:pPr>
      <w:rPr>
        <w:rFonts w:hint="default"/>
        <w:lang w:val="pt-PT" w:eastAsia="en-US" w:bidi="ar-SA"/>
      </w:rPr>
    </w:lvl>
    <w:lvl w:ilvl="4" w:tentative="0">
      <w:start w:val="0"/>
      <w:numFmt w:val="bullet"/>
      <w:lvlText w:val="•"/>
      <w:lvlJc w:val="left"/>
      <w:pPr>
        <w:ind w:left="4307" w:hanging="709"/>
      </w:pPr>
      <w:rPr>
        <w:rFonts w:hint="default"/>
        <w:lang w:val="pt-PT" w:eastAsia="en-US" w:bidi="ar-SA"/>
      </w:rPr>
    </w:lvl>
    <w:lvl w:ilvl="5" w:tentative="0">
      <w:start w:val="0"/>
      <w:numFmt w:val="bullet"/>
      <w:lvlText w:val="•"/>
      <w:lvlJc w:val="left"/>
      <w:pPr>
        <w:ind w:left="5314" w:hanging="709"/>
      </w:pPr>
      <w:rPr>
        <w:rFonts w:hint="default"/>
        <w:lang w:val="pt-PT" w:eastAsia="en-US" w:bidi="ar-SA"/>
      </w:rPr>
    </w:lvl>
    <w:lvl w:ilvl="6" w:tentative="0">
      <w:start w:val="0"/>
      <w:numFmt w:val="bullet"/>
      <w:lvlText w:val="•"/>
      <w:lvlJc w:val="left"/>
      <w:pPr>
        <w:ind w:left="6321" w:hanging="709"/>
      </w:pPr>
      <w:rPr>
        <w:rFonts w:hint="default"/>
        <w:lang w:val="pt-PT" w:eastAsia="en-US" w:bidi="ar-SA"/>
      </w:rPr>
    </w:lvl>
    <w:lvl w:ilvl="7" w:tentative="0">
      <w:start w:val="0"/>
      <w:numFmt w:val="bullet"/>
      <w:lvlText w:val="•"/>
      <w:lvlJc w:val="left"/>
      <w:pPr>
        <w:ind w:left="7327" w:hanging="709"/>
      </w:pPr>
      <w:rPr>
        <w:rFonts w:hint="default"/>
        <w:lang w:val="pt-PT" w:eastAsia="en-US" w:bidi="ar-SA"/>
      </w:rPr>
    </w:lvl>
    <w:lvl w:ilvl="8" w:tentative="0">
      <w:start w:val="0"/>
      <w:numFmt w:val="bullet"/>
      <w:lvlText w:val="•"/>
      <w:lvlJc w:val="left"/>
      <w:pPr>
        <w:ind w:left="8334" w:hanging="709"/>
      </w:pPr>
      <w:rPr>
        <w:rFonts w:hint="default"/>
        <w:lang w:val="pt-PT" w:eastAsia="en-US" w:bidi="ar-SA"/>
      </w:rPr>
    </w:lvl>
  </w:abstractNum>
  <w:abstractNum w:abstractNumId="44">
    <w:nsid w:val="7DEC2089"/>
    <w:multiLevelType w:val="multilevel"/>
    <w:tmpl w:val="7DEC2089"/>
    <w:lvl w:ilvl="0" w:tentative="0">
      <w:start w:val="1"/>
      <w:numFmt w:val="decimal"/>
      <w:lvlText w:val="%1."/>
      <w:lvlJc w:val="left"/>
      <w:pPr>
        <w:ind w:left="991" w:hanging="425"/>
        <w:jc w:val="left"/>
      </w:pPr>
      <w:rPr>
        <w:rFonts w:hint="default" w:ascii="Calibri" w:hAnsi="Calibri" w:eastAsia="Calibri" w:cs="Calibri"/>
        <w:b/>
        <w:bCs/>
        <w:i w:val="0"/>
        <w:iCs w:val="0"/>
        <w:spacing w:val="0"/>
        <w:w w:val="100"/>
        <w:sz w:val="22"/>
        <w:szCs w:val="22"/>
        <w:lang w:val="pt-PT" w:eastAsia="en-US" w:bidi="ar-SA"/>
      </w:rPr>
    </w:lvl>
    <w:lvl w:ilvl="1" w:tentative="0">
      <w:start w:val="1"/>
      <w:numFmt w:val="decimal"/>
      <w:lvlText w:val="%1.%2."/>
      <w:lvlJc w:val="left"/>
      <w:pPr>
        <w:ind w:left="1070" w:hanging="989"/>
        <w:jc w:val="left"/>
      </w:pPr>
      <w:rPr>
        <w:rFonts w:hint="default"/>
        <w:spacing w:val="0"/>
        <w:w w:val="100"/>
        <w:lang w:val="pt-PT" w:eastAsia="en-US" w:bidi="ar-SA"/>
      </w:rPr>
    </w:lvl>
    <w:lvl w:ilvl="2" w:tentative="0">
      <w:start w:val="1"/>
      <w:numFmt w:val="decimal"/>
      <w:lvlText w:val="%1.%2.%3."/>
      <w:lvlJc w:val="left"/>
      <w:pPr>
        <w:ind w:left="1855" w:hanging="989"/>
        <w:jc w:val="left"/>
      </w:pPr>
      <w:rPr>
        <w:rFonts w:hint="default" w:ascii="Times New Roman" w:hAnsi="Times New Roman" w:eastAsia="Times New Roman" w:cs="Times New Roman"/>
        <w:b/>
        <w:bCs/>
        <w:i w:val="0"/>
        <w:iCs w:val="0"/>
        <w:spacing w:val="0"/>
        <w:w w:val="100"/>
        <w:sz w:val="22"/>
        <w:szCs w:val="22"/>
        <w:lang w:val="pt-PT" w:eastAsia="en-US" w:bidi="ar-SA"/>
      </w:rPr>
    </w:lvl>
    <w:lvl w:ilvl="3" w:tentative="0">
      <w:start w:val="1"/>
      <w:numFmt w:val="decimal"/>
      <w:lvlText w:val="%1.%2.%3.%4."/>
      <w:lvlJc w:val="left"/>
      <w:pPr>
        <w:ind w:left="2551" w:hanging="989"/>
        <w:jc w:val="left"/>
      </w:pPr>
      <w:rPr>
        <w:rFonts w:hint="default" w:ascii="Calibri" w:hAnsi="Calibri" w:eastAsia="Calibri" w:cs="Calibri"/>
        <w:b/>
        <w:bCs/>
        <w:i w:val="0"/>
        <w:iCs w:val="0"/>
        <w:color w:val="FF0000"/>
        <w:spacing w:val="-2"/>
        <w:w w:val="100"/>
        <w:sz w:val="22"/>
        <w:szCs w:val="22"/>
        <w:lang w:val="pt-PT" w:eastAsia="en-US" w:bidi="ar-SA"/>
      </w:rPr>
    </w:lvl>
    <w:lvl w:ilvl="4" w:tentative="0">
      <w:start w:val="0"/>
      <w:numFmt w:val="bullet"/>
      <w:lvlText w:val="•"/>
      <w:lvlJc w:val="left"/>
      <w:pPr>
        <w:ind w:left="2560" w:hanging="989"/>
      </w:pPr>
      <w:rPr>
        <w:rFonts w:hint="default"/>
        <w:lang w:val="pt-PT" w:eastAsia="en-US" w:bidi="ar-SA"/>
      </w:rPr>
    </w:lvl>
    <w:lvl w:ilvl="5" w:tentative="0">
      <w:start w:val="0"/>
      <w:numFmt w:val="bullet"/>
      <w:lvlText w:val="•"/>
      <w:lvlJc w:val="left"/>
      <w:pPr>
        <w:ind w:left="2700" w:hanging="989"/>
      </w:pPr>
      <w:rPr>
        <w:rFonts w:hint="default"/>
        <w:lang w:val="pt-PT" w:eastAsia="en-US" w:bidi="ar-SA"/>
      </w:rPr>
    </w:lvl>
    <w:lvl w:ilvl="6" w:tentative="0">
      <w:start w:val="0"/>
      <w:numFmt w:val="bullet"/>
      <w:lvlText w:val="•"/>
      <w:lvlJc w:val="left"/>
      <w:pPr>
        <w:ind w:left="2840" w:hanging="989"/>
      </w:pPr>
      <w:rPr>
        <w:rFonts w:hint="default"/>
        <w:lang w:val="pt-PT" w:eastAsia="en-US" w:bidi="ar-SA"/>
      </w:rPr>
    </w:lvl>
    <w:lvl w:ilvl="7" w:tentative="0">
      <w:start w:val="0"/>
      <w:numFmt w:val="bullet"/>
      <w:lvlText w:val="•"/>
      <w:lvlJc w:val="left"/>
      <w:pPr>
        <w:ind w:left="4717" w:hanging="989"/>
      </w:pPr>
      <w:rPr>
        <w:rFonts w:hint="default"/>
        <w:lang w:val="pt-PT" w:eastAsia="en-US" w:bidi="ar-SA"/>
      </w:rPr>
    </w:lvl>
    <w:lvl w:ilvl="8" w:tentative="0">
      <w:start w:val="0"/>
      <w:numFmt w:val="bullet"/>
      <w:lvlText w:val="•"/>
      <w:lvlJc w:val="left"/>
      <w:pPr>
        <w:ind w:left="6594" w:hanging="989"/>
      </w:pPr>
      <w:rPr>
        <w:rFonts w:hint="default"/>
        <w:lang w:val="pt-PT" w:eastAsia="en-US" w:bidi="ar-SA"/>
      </w:rPr>
    </w:lvl>
  </w:abstractNum>
  <w:num w:numId="1">
    <w:abstractNumId w:val="20"/>
  </w:num>
  <w:num w:numId="2">
    <w:abstractNumId w:val="14"/>
  </w:num>
  <w:num w:numId="3">
    <w:abstractNumId w:val="35"/>
  </w:num>
  <w:num w:numId="4">
    <w:abstractNumId w:val="12"/>
  </w:num>
  <w:num w:numId="5">
    <w:abstractNumId w:val="8"/>
  </w:num>
  <w:num w:numId="6">
    <w:abstractNumId w:val="22"/>
  </w:num>
  <w:num w:numId="7">
    <w:abstractNumId w:val="26"/>
  </w:num>
  <w:num w:numId="8">
    <w:abstractNumId w:val="40"/>
  </w:num>
  <w:num w:numId="9">
    <w:abstractNumId w:val="21"/>
  </w:num>
  <w:num w:numId="10">
    <w:abstractNumId w:val="4"/>
  </w:num>
  <w:num w:numId="11">
    <w:abstractNumId w:val="27"/>
  </w:num>
  <w:num w:numId="12">
    <w:abstractNumId w:val="36"/>
  </w:num>
  <w:num w:numId="13">
    <w:abstractNumId w:val="13"/>
  </w:num>
  <w:num w:numId="14">
    <w:abstractNumId w:val="32"/>
  </w:num>
  <w:num w:numId="15">
    <w:abstractNumId w:val="18"/>
  </w:num>
  <w:num w:numId="16">
    <w:abstractNumId w:val="25"/>
  </w:num>
  <w:num w:numId="17">
    <w:abstractNumId w:val="16"/>
  </w:num>
  <w:num w:numId="18">
    <w:abstractNumId w:val="15"/>
  </w:num>
  <w:num w:numId="19">
    <w:abstractNumId w:val="6"/>
  </w:num>
  <w:num w:numId="20">
    <w:abstractNumId w:val="31"/>
  </w:num>
  <w:num w:numId="21">
    <w:abstractNumId w:val="38"/>
  </w:num>
  <w:num w:numId="22">
    <w:abstractNumId w:val="23"/>
  </w:num>
  <w:num w:numId="23">
    <w:abstractNumId w:val="30"/>
  </w:num>
  <w:num w:numId="24">
    <w:abstractNumId w:val="7"/>
  </w:num>
  <w:num w:numId="25">
    <w:abstractNumId w:val="43"/>
  </w:num>
  <w:num w:numId="26">
    <w:abstractNumId w:val="41"/>
  </w:num>
  <w:num w:numId="27">
    <w:abstractNumId w:val="11"/>
  </w:num>
  <w:num w:numId="28">
    <w:abstractNumId w:val="39"/>
  </w:num>
  <w:num w:numId="29">
    <w:abstractNumId w:val="5"/>
  </w:num>
  <w:num w:numId="30">
    <w:abstractNumId w:val="29"/>
  </w:num>
  <w:num w:numId="31">
    <w:abstractNumId w:val="2"/>
  </w:num>
  <w:num w:numId="32">
    <w:abstractNumId w:val="34"/>
  </w:num>
  <w:num w:numId="33">
    <w:abstractNumId w:val="44"/>
  </w:num>
  <w:num w:numId="34">
    <w:abstractNumId w:val="0"/>
  </w:num>
  <w:num w:numId="35">
    <w:abstractNumId w:val="24"/>
  </w:num>
  <w:num w:numId="36">
    <w:abstractNumId w:val="33"/>
  </w:num>
  <w:num w:numId="37">
    <w:abstractNumId w:val="19"/>
  </w:num>
  <w:num w:numId="38">
    <w:abstractNumId w:val="17"/>
  </w:num>
  <w:num w:numId="39">
    <w:abstractNumId w:val="28"/>
  </w:num>
  <w:num w:numId="40">
    <w:abstractNumId w:val="42"/>
  </w:num>
  <w:num w:numId="41">
    <w:abstractNumId w:val="10"/>
  </w:num>
  <w:num w:numId="42">
    <w:abstractNumId w:val="3"/>
  </w:num>
  <w:num w:numId="43">
    <w:abstractNumId w:val="9"/>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40D00A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pt-PT" w:eastAsia="en-US" w:bidi="ar-SA"/>
    </w:rPr>
  </w:style>
  <w:style w:type="paragraph" w:styleId="2">
    <w:name w:val="heading 1"/>
    <w:basedOn w:val="1"/>
    <w:qFormat/>
    <w:uiPriority w:val="1"/>
    <w:pPr>
      <w:ind w:left="282"/>
      <w:outlineLvl w:val="1"/>
    </w:pPr>
    <w:rPr>
      <w:rFonts w:ascii="Calibri" w:hAnsi="Calibri" w:eastAsia="Calibri" w:cs="Calibri"/>
      <w:b/>
      <w:bCs/>
      <w:sz w:val="22"/>
      <w:szCs w:val="22"/>
      <w:lang w:val="pt-PT" w:eastAsia="en-US" w:bidi="ar-SA"/>
    </w:rPr>
  </w:style>
  <w:style w:type="paragraph" w:styleId="3">
    <w:name w:val="heading 2"/>
    <w:basedOn w:val="1"/>
    <w:qFormat/>
    <w:uiPriority w:val="1"/>
    <w:pPr>
      <w:spacing w:before="121"/>
      <w:ind w:left="282"/>
      <w:outlineLvl w:val="2"/>
    </w:pPr>
    <w:rPr>
      <w:rFonts w:ascii="Calibri" w:hAnsi="Calibri" w:eastAsia="Calibri" w:cs="Calibri"/>
      <w:b/>
      <w:bCs/>
      <w:sz w:val="22"/>
      <w:szCs w:val="22"/>
      <w:u w:val="single" w:color="000000"/>
      <w:lang w:val="pt-PT" w:eastAsia="en-US" w:bidi="ar-SA"/>
    </w:rPr>
  </w:style>
  <w:style w:type="character" w:default="1" w:styleId="4">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6">
    <w:name w:val="Body Text"/>
    <w:basedOn w:val="1"/>
    <w:qFormat/>
    <w:uiPriority w:val="1"/>
    <w:pPr>
      <w:jc w:val="both"/>
    </w:pPr>
    <w:rPr>
      <w:rFonts w:ascii="Calibri" w:hAnsi="Calibri" w:eastAsia="Calibri" w:cs="Calibri"/>
      <w:sz w:val="22"/>
      <w:szCs w:val="22"/>
      <w:lang w:val="pt-PT" w:eastAsia="en-US"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21"/>
      <w:ind w:left="282"/>
      <w:jc w:val="both"/>
    </w:pPr>
    <w:rPr>
      <w:rFonts w:ascii="Calibri" w:hAnsi="Calibri" w:eastAsia="Calibri" w:cs="Calibri"/>
      <w:lang w:val="pt-PT" w:eastAsia="en-US" w:bidi="ar-SA"/>
    </w:rPr>
  </w:style>
  <w:style w:type="paragraph" w:customStyle="1" w:styleId="9">
    <w:name w:val="Table Paragraph"/>
    <w:basedOn w:val="1"/>
    <w:qFormat/>
    <w:uiPriority w:val="1"/>
    <w:rPr>
      <w:rFonts w:ascii="Calibri" w:hAnsi="Calibri" w:eastAsia="Calibri" w:cs="Calibri"/>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118</Pages>
  <TotalTime>0</TotalTime>
  <ScaleCrop>false</ScaleCrop>
  <LinksUpToDate>false</LinksUpToDate>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2026-02-02T11:59:00Z</dcterms:created>
  <dc:creator>barbara.lopo</dc:creator>
  <cp:lastModifiedBy>barbara.lopo</cp:lastModifiedBy>
  <dcterms:modified xsi:type="dcterms:W3CDTF">2026-02-03T09:56:57Z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Microsoft® Word 2016</vt:lpwstr>
  </property>
  <property fmtid="{D5CDD505-2E9C-101B-9397-08002B2CF9AE}" pid="4" name="LastSaved">
    <vt:filetime>2026-02-02T00:00:00Z</vt:filetime>
  </property>
  <property fmtid="{D5CDD505-2E9C-101B-9397-08002B2CF9AE}" pid="5" name="Producer">
    <vt:lpwstr>Microsoft® Word 2016</vt:lpwstr>
  </property>
  <property fmtid="{D5CDD505-2E9C-101B-9397-08002B2CF9AE}" pid="6" name="KSOProductBuildVer">
    <vt:lpwstr>1046-12.2.0.23196</vt:lpwstr>
  </property>
  <property fmtid="{D5CDD505-2E9C-101B-9397-08002B2CF9AE}" pid="7" name="ICV">
    <vt:lpwstr>0D583170A1754C50A953CD3BBF50CBF7_13</vt:lpwstr>
  </property>
</Properties>
</file>